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5EB7" w:rsidRDefault="007C76D0" w:rsidP="00DD5EB7">
      <w:pPr>
        <w:widowControl w:val="0"/>
        <w:autoSpaceDE w:val="0"/>
        <w:autoSpaceDN w:val="0"/>
        <w:jc w:val="center"/>
        <w:rPr>
          <w:rFonts w:eastAsia="Cambria" w:hAnsi="Cambria" w:cs="Cambria"/>
          <w:sz w:val="20"/>
        </w:rPr>
      </w:pPr>
      <w:r w:rsidRPr="007B180B">
        <w:rPr>
          <w:noProof/>
          <w:lang w:val="en-IN" w:eastAsia="en-IN"/>
        </w:rPr>
        <w:drawing>
          <wp:inline distT="0" distB="0" distL="0" distR="0">
            <wp:extent cx="695325" cy="82486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1866374" name="Picture 1"/>
                    <pic:cNvPicPr>
                      <a:picLocks noChangeAspect="1" noChangeArrowheads="1"/>
                    </pic:cNvPicPr>
                  </pic:nvPicPr>
                  <pic:blipFill>
                    <a:blip r:embed="rId7" cstate="print"/>
                    <a:stretch>
                      <a:fillRect/>
                    </a:stretch>
                  </pic:blipFill>
                  <pic:spPr bwMode="auto">
                    <a:xfrm>
                      <a:off x="0" y="0"/>
                      <a:ext cx="695325" cy="824865"/>
                    </a:xfrm>
                    <a:prstGeom prst="rect">
                      <a:avLst/>
                    </a:prstGeom>
                    <a:solidFill>
                      <a:srgbClr val="FFFFFF"/>
                    </a:solidFill>
                    <a:ln w="9525">
                      <a:noFill/>
                      <a:miter lim="800000"/>
                      <a:headEnd/>
                      <a:tailEnd/>
                    </a:ln>
                  </pic:spPr>
                </pic:pic>
              </a:graphicData>
            </a:graphic>
          </wp:inline>
        </w:drawing>
      </w:r>
    </w:p>
    <w:p w:rsidR="00DD5EB7" w:rsidRDefault="00DD5EB7" w:rsidP="00DD5EB7">
      <w:pPr>
        <w:widowControl w:val="0"/>
        <w:autoSpaceDE w:val="0"/>
        <w:autoSpaceDN w:val="0"/>
        <w:rPr>
          <w:rFonts w:eastAsia="Cambria" w:hAnsi="Cambria" w:cs="Cambria"/>
          <w:sz w:val="20"/>
        </w:rPr>
      </w:pPr>
    </w:p>
    <w:p w:rsidR="00DD5EB7" w:rsidRDefault="007C76D0" w:rsidP="00DD5EB7">
      <w:pPr>
        <w:widowControl w:val="0"/>
        <w:autoSpaceDE w:val="0"/>
        <w:autoSpaceDN w:val="0"/>
        <w:rPr>
          <w:rFonts w:eastAsia="Cambria" w:hAnsi="Cambria" w:cs="Cambria"/>
          <w:sz w:val="20"/>
        </w:rPr>
      </w:pPr>
      <w:r>
        <w:rPr>
          <w:noProof/>
          <w:lang w:val="en-IN" w:eastAsia="en-IN"/>
        </w:rPr>
        <w:drawing>
          <wp:anchor distT="0" distB="0" distL="114300" distR="114300" simplePos="0" relativeHeight="251658240" behindDoc="1" locked="0" layoutInCell="1" allowOverlap="1">
            <wp:simplePos x="0" y="0"/>
            <wp:positionH relativeFrom="column">
              <wp:posOffset>187151</wp:posOffset>
            </wp:positionH>
            <wp:positionV relativeFrom="paragraph">
              <wp:posOffset>25407</wp:posOffset>
            </wp:positionV>
            <wp:extent cx="5383798" cy="45402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97322" name="Odita letter head new.jpg"/>
                    <pic:cNvPicPr/>
                  </pic:nvPicPr>
                  <pic:blipFill>
                    <a:blip r:embed="rId8">
                      <a:extLst>
                        <a:ext uri="{28A0092B-C50C-407E-A947-70E740481C1C}">
                          <a14:useLocalDpi xmlns:a14="http://schemas.microsoft.com/office/drawing/2010/main" val="0"/>
                        </a:ext>
                      </a:extLst>
                    </a:blip>
                    <a:stretch>
                      <a:fillRect/>
                    </a:stretch>
                  </pic:blipFill>
                  <pic:spPr>
                    <a:xfrm>
                      <a:off x="0" y="0"/>
                      <a:ext cx="5511386" cy="464785"/>
                    </a:xfrm>
                    <a:prstGeom prst="rect">
                      <a:avLst/>
                    </a:prstGeom>
                  </pic:spPr>
                </pic:pic>
              </a:graphicData>
            </a:graphic>
            <wp14:sizeRelH relativeFrom="page">
              <wp14:pctWidth>0</wp14:pctWidth>
            </wp14:sizeRelH>
            <wp14:sizeRelV relativeFrom="page">
              <wp14:pctHeight>0</wp14:pctHeight>
            </wp14:sizeRelV>
          </wp:anchor>
        </w:drawing>
      </w:r>
    </w:p>
    <w:p w:rsidR="00DD5EB7" w:rsidRDefault="00DD5EB7" w:rsidP="00DD5EB7">
      <w:pPr>
        <w:widowControl w:val="0"/>
        <w:autoSpaceDE w:val="0"/>
        <w:autoSpaceDN w:val="0"/>
        <w:rPr>
          <w:rFonts w:eastAsia="Cambria" w:hAnsi="Cambria" w:cs="Cambria"/>
          <w:sz w:val="20"/>
        </w:rPr>
      </w:pPr>
    </w:p>
    <w:p w:rsidR="00DD5EB7" w:rsidRDefault="00DD5EB7" w:rsidP="00DD5EB7">
      <w:pPr>
        <w:widowControl w:val="0"/>
        <w:autoSpaceDE w:val="0"/>
        <w:autoSpaceDN w:val="0"/>
        <w:rPr>
          <w:rFonts w:eastAsia="Cambria" w:hAnsi="Cambria" w:cs="Cambria"/>
          <w:sz w:val="20"/>
        </w:rPr>
      </w:pPr>
    </w:p>
    <w:p w:rsidR="00DD5EB7" w:rsidRPr="00F97FD9" w:rsidRDefault="007C76D0" w:rsidP="00DD5EB7">
      <w:pPr>
        <w:autoSpaceDE w:val="0"/>
        <w:autoSpaceDN w:val="0"/>
        <w:adjustRightInd w:val="0"/>
        <w:jc w:val="center"/>
        <w:rPr>
          <w:b/>
          <w:sz w:val="32"/>
          <w:szCs w:val="32"/>
        </w:rPr>
      </w:pPr>
      <w:r w:rsidRPr="00F97FD9">
        <w:rPr>
          <w:b/>
          <w:sz w:val="32"/>
          <w:szCs w:val="32"/>
        </w:rPr>
        <w:t>ODISHA POWER TRANSMISSION CORPORATION LIMITED</w:t>
      </w:r>
    </w:p>
    <w:p w:rsidR="00DD5EB7" w:rsidRPr="00F97FD9" w:rsidRDefault="007C76D0" w:rsidP="00DD5EB7">
      <w:pPr>
        <w:autoSpaceDE w:val="0"/>
        <w:autoSpaceDN w:val="0"/>
        <w:adjustRightInd w:val="0"/>
        <w:jc w:val="center"/>
        <w:rPr>
          <w:sz w:val="32"/>
          <w:szCs w:val="32"/>
        </w:rPr>
      </w:pPr>
      <w:r w:rsidRPr="00F97FD9">
        <w:rPr>
          <w:sz w:val="32"/>
          <w:szCs w:val="32"/>
        </w:rPr>
        <w:t>(A Govt. Of Odisha Undertaking)</w:t>
      </w:r>
    </w:p>
    <w:p w:rsidR="00DD5EB7" w:rsidRPr="00F97FD9" w:rsidRDefault="007C76D0" w:rsidP="00DD5EB7">
      <w:pPr>
        <w:widowControl w:val="0"/>
        <w:autoSpaceDE w:val="0"/>
        <w:autoSpaceDN w:val="0"/>
        <w:spacing w:before="10"/>
        <w:jc w:val="center"/>
        <w:rPr>
          <w:rFonts w:eastAsia="Cambria" w:hAnsi="Cambria" w:cs="Cambria"/>
          <w:sz w:val="27"/>
        </w:rPr>
      </w:pPr>
      <w:r w:rsidRPr="00F97FD9">
        <w:rPr>
          <w:rFonts w:ascii="Cambria" w:eastAsia="Cambria" w:hAnsi="Cambria" w:cs="Cambria"/>
          <w:sz w:val="32"/>
          <w:szCs w:val="32"/>
        </w:rPr>
        <w:t xml:space="preserve">Regd. Office, </w:t>
      </w:r>
      <w:r w:rsidR="00C15A55">
        <w:rPr>
          <w:rFonts w:ascii="Cambria" w:eastAsia="Cambria" w:hAnsi="Cambria" w:cs="Cambria"/>
          <w:sz w:val="32"/>
          <w:szCs w:val="32"/>
        </w:rPr>
        <w:t xml:space="preserve">Tech </w:t>
      </w:r>
      <w:proofErr w:type="spellStart"/>
      <w:r w:rsidR="00C15A55">
        <w:rPr>
          <w:rFonts w:ascii="Cambria" w:eastAsia="Cambria" w:hAnsi="Cambria" w:cs="Cambria"/>
          <w:sz w:val="32"/>
          <w:szCs w:val="32"/>
        </w:rPr>
        <w:t>Tower</w:t>
      </w:r>
      <w:proofErr w:type="gramStart"/>
      <w:r w:rsidR="00C15A55">
        <w:rPr>
          <w:rFonts w:ascii="Cambria" w:eastAsia="Cambria" w:hAnsi="Cambria" w:cs="Cambria"/>
          <w:sz w:val="32"/>
          <w:szCs w:val="32"/>
        </w:rPr>
        <w:t>,Janpath</w:t>
      </w:r>
      <w:proofErr w:type="spellEnd"/>
      <w:proofErr w:type="gramEnd"/>
      <w:r w:rsidR="00C15A55">
        <w:rPr>
          <w:rFonts w:ascii="Cambria" w:eastAsia="Cambria" w:hAnsi="Cambria" w:cs="Cambria"/>
          <w:sz w:val="32"/>
          <w:szCs w:val="32"/>
        </w:rPr>
        <w:t>, Bhubaneswar -751007</w:t>
      </w:r>
    </w:p>
    <w:p w:rsidR="00DD5EB7" w:rsidRPr="00F97FD9" w:rsidRDefault="007C76D0" w:rsidP="00DD5EB7">
      <w:pPr>
        <w:widowControl w:val="0"/>
        <w:autoSpaceDE w:val="0"/>
        <w:autoSpaceDN w:val="0"/>
        <w:spacing w:line="276" w:lineRule="auto"/>
        <w:jc w:val="center"/>
        <w:rPr>
          <w:rFonts w:ascii="Arial" w:eastAsia="Calibri" w:hAnsi="Arial" w:cs="Arial"/>
          <w:sz w:val="22"/>
          <w:szCs w:val="22"/>
        </w:rPr>
      </w:pPr>
      <w:r w:rsidRPr="00F97FD9">
        <w:rPr>
          <w:rFonts w:ascii="Arial" w:eastAsia="Calibri" w:hAnsi="Arial" w:cs="Arial"/>
          <w:sz w:val="22"/>
          <w:szCs w:val="22"/>
        </w:rPr>
        <w:t xml:space="preserve">Telephone: (0674) 2540051 (EPABX), Website: </w:t>
      </w:r>
      <w:hyperlink r:id="rId9" w:history="1">
        <w:r w:rsidRPr="00F97FD9">
          <w:rPr>
            <w:rFonts w:ascii="Arial" w:eastAsia="Calibri" w:hAnsi="Arial" w:cs="Arial"/>
            <w:sz w:val="22"/>
            <w:szCs w:val="22"/>
            <w:u w:val="single"/>
          </w:rPr>
          <w:t>www.optcl.co.in</w:t>
        </w:r>
      </w:hyperlink>
    </w:p>
    <w:p w:rsidR="00DD5EB7" w:rsidRPr="000624E5" w:rsidRDefault="007C76D0" w:rsidP="00DD5EB7">
      <w:pPr>
        <w:widowControl w:val="0"/>
        <w:autoSpaceDE w:val="0"/>
        <w:autoSpaceDN w:val="0"/>
        <w:spacing w:line="276" w:lineRule="auto"/>
        <w:jc w:val="center"/>
        <w:rPr>
          <w:rFonts w:ascii="Arial" w:eastAsia="Calibri" w:hAnsi="Arial" w:cs="Arial"/>
          <w:color w:val="FF0000"/>
          <w:sz w:val="20"/>
          <w:szCs w:val="20"/>
        </w:rPr>
      </w:pPr>
      <w:r w:rsidRPr="00F97FD9">
        <w:rPr>
          <w:rFonts w:ascii="Arial" w:eastAsia="Calibri" w:hAnsi="Arial" w:cs="Arial"/>
          <w:sz w:val="20"/>
          <w:szCs w:val="20"/>
        </w:rPr>
        <w:t>CIN: U4102OR2004SGC007553</w:t>
      </w:r>
    </w:p>
    <w:p w:rsidR="002957DC" w:rsidRDefault="002957DC">
      <w:pPr>
        <w:widowControl w:val="0"/>
        <w:autoSpaceDE w:val="0"/>
        <w:autoSpaceDN w:val="0"/>
        <w:rPr>
          <w:rFonts w:eastAsia="Cambria" w:hAnsi="Cambria" w:cs="Cambria"/>
          <w:sz w:val="20"/>
        </w:rPr>
      </w:pPr>
    </w:p>
    <w:p w:rsidR="002957DC" w:rsidRDefault="002957DC">
      <w:pPr>
        <w:widowControl w:val="0"/>
        <w:autoSpaceDE w:val="0"/>
        <w:autoSpaceDN w:val="0"/>
        <w:rPr>
          <w:rFonts w:eastAsia="Cambria" w:hAnsi="Cambria" w:cs="Cambria"/>
          <w:sz w:val="20"/>
        </w:rPr>
      </w:pPr>
    </w:p>
    <w:p w:rsidR="002957DC" w:rsidRDefault="002957DC">
      <w:pPr>
        <w:widowControl w:val="0"/>
        <w:autoSpaceDE w:val="0"/>
        <w:autoSpaceDN w:val="0"/>
        <w:rPr>
          <w:rFonts w:eastAsia="Cambria" w:hAnsi="Cambria" w:cs="Cambria"/>
          <w:sz w:val="20"/>
        </w:rPr>
      </w:pPr>
    </w:p>
    <w:p w:rsidR="002957DC" w:rsidRDefault="002957DC">
      <w:pPr>
        <w:widowControl w:val="0"/>
        <w:autoSpaceDE w:val="0"/>
        <w:autoSpaceDN w:val="0"/>
        <w:rPr>
          <w:rFonts w:eastAsia="Cambria" w:hAnsi="Cambria" w:cs="Cambria"/>
          <w:sz w:val="20"/>
        </w:rPr>
      </w:pPr>
    </w:p>
    <w:p w:rsidR="002957DC" w:rsidRDefault="002957DC">
      <w:pPr>
        <w:widowControl w:val="0"/>
        <w:autoSpaceDE w:val="0"/>
        <w:autoSpaceDN w:val="0"/>
        <w:rPr>
          <w:rFonts w:eastAsia="Cambria" w:hAnsi="Cambria" w:cs="Cambria"/>
          <w:sz w:val="20"/>
        </w:rPr>
      </w:pPr>
    </w:p>
    <w:p w:rsidR="002957DC" w:rsidRDefault="002957DC">
      <w:pPr>
        <w:widowControl w:val="0"/>
        <w:autoSpaceDE w:val="0"/>
        <w:autoSpaceDN w:val="0"/>
        <w:rPr>
          <w:rFonts w:eastAsia="Cambria" w:hAnsi="Cambria" w:cs="Cambria"/>
          <w:sz w:val="20"/>
        </w:rPr>
      </w:pPr>
    </w:p>
    <w:p w:rsidR="002957DC" w:rsidRDefault="002957DC">
      <w:pPr>
        <w:widowControl w:val="0"/>
        <w:autoSpaceDE w:val="0"/>
        <w:autoSpaceDN w:val="0"/>
        <w:rPr>
          <w:rFonts w:eastAsia="Cambria" w:hAnsi="Cambria" w:cs="Cambria"/>
          <w:sz w:val="20"/>
        </w:rPr>
      </w:pPr>
    </w:p>
    <w:p w:rsidR="002957DC" w:rsidRDefault="002957DC">
      <w:pPr>
        <w:widowControl w:val="0"/>
        <w:autoSpaceDE w:val="0"/>
        <w:autoSpaceDN w:val="0"/>
        <w:rPr>
          <w:rFonts w:eastAsia="Cambria" w:hAnsi="Cambria" w:cs="Cambria"/>
          <w:sz w:val="20"/>
        </w:rPr>
      </w:pPr>
    </w:p>
    <w:p w:rsidR="002957DC" w:rsidRDefault="002957DC">
      <w:pPr>
        <w:widowControl w:val="0"/>
        <w:autoSpaceDE w:val="0"/>
        <w:autoSpaceDN w:val="0"/>
        <w:spacing w:before="10"/>
        <w:rPr>
          <w:rFonts w:eastAsia="Cambria" w:hAnsi="Cambria" w:cs="Cambria"/>
          <w:sz w:val="15"/>
        </w:rPr>
      </w:pPr>
    </w:p>
    <w:p w:rsidR="002957DC" w:rsidRDefault="007C76D0">
      <w:pPr>
        <w:widowControl w:val="0"/>
        <w:autoSpaceDE w:val="0"/>
        <w:autoSpaceDN w:val="0"/>
        <w:spacing w:before="35"/>
        <w:ind w:left="665" w:right="800"/>
        <w:jc w:val="center"/>
        <w:rPr>
          <w:rFonts w:ascii="Palatino Linotype" w:eastAsia="Palatino Linotype" w:hAnsi="Palatino Linotype" w:cs="Palatino Linotype"/>
          <w:b/>
          <w:bCs/>
          <w:sz w:val="52"/>
          <w:szCs w:val="52"/>
        </w:rPr>
      </w:pPr>
      <w:r>
        <w:rPr>
          <w:rFonts w:ascii="Palatino Linotype" w:eastAsia="Palatino Linotype" w:hAnsi="Palatino Linotype" w:cs="Palatino Linotype"/>
          <w:b/>
          <w:bCs/>
          <w:sz w:val="52"/>
          <w:szCs w:val="52"/>
        </w:rPr>
        <w:t>SECTION</w:t>
      </w:r>
      <w:r>
        <w:rPr>
          <w:rFonts w:ascii="Palatino Linotype" w:eastAsia="Palatino Linotype" w:hAnsi="Palatino Linotype" w:cs="Palatino Linotype"/>
          <w:b/>
          <w:bCs/>
          <w:spacing w:val="-3"/>
          <w:sz w:val="52"/>
          <w:szCs w:val="52"/>
        </w:rPr>
        <w:t xml:space="preserve"> </w:t>
      </w:r>
      <w:r>
        <w:rPr>
          <w:rFonts w:ascii="Palatino Linotype" w:eastAsia="Palatino Linotype" w:hAnsi="Palatino Linotype" w:cs="Palatino Linotype"/>
          <w:b/>
          <w:bCs/>
          <w:sz w:val="52"/>
          <w:szCs w:val="52"/>
        </w:rPr>
        <w:t>– II</w:t>
      </w:r>
    </w:p>
    <w:p w:rsidR="002957DC" w:rsidRDefault="002957DC">
      <w:pPr>
        <w:widowControl w:val="0"/>
        <w:autoSpaceDE w:val="0"/>
        <w:autoSpaceDN w:val="0"/>
        <w:rPr>
          <w:rFonts w:ascii="Palatino Linotype" w:eastAsia="Cambria" w:hAnsi="Cambria" w:cs="Cambria"/>
          <w:b/>
          <w:sz w:val="62"/>
        </w:rPr>
      </w:pPr>
    </w:p>
    <w:p w:rsidR="002957DC" w:rsidRDefault="002957DC">
      <w:pPr>
        <w:widowControl w:val="0"/>
        <w:autoSpaceDE w:val="0"/>
        <w:autoSpaceDN w:val="0"/>
        <w:spacing w:before="5"/>
        <w:rPr>
          <w:rFonts w:ascii="Palatino Linotype" w:eastAsia="Cambria" w:hAnsi="Cambria" w:cs="Cambria"/>
          <w:b/>
          <w:sz w:val="47"/>
        </w:rPr>
      </w:pPr>
    </w:p>
    <w:p w:rsidR="002957DC" w:rsidRDefault="007C76D0">
      <w:pPr>
        <w:widowControl w:val="0"/>
        <w:autoSpaceDE w:val="0"/>
        <w:autoSpaceDN w:val="0"/>
        <w:spacing w:line="216" w:lineRule="auto"/>
        <w:ind w:left="665" w:right="803"/>
        <w:jc w:val="center"/>
        <w:rPr>
          <w:rFonts w:ascii="Palatino Linotype" w:eastAsia="Palatino Linotype" w:hAnsi="Palatino Linotype" w:cs="Palatino Linotype"/>
          <w:b/>
          <w:bCs/>
          <w:sz w:val="52"/>
          <w:szCs w:val="52"/>
        </w:rPr>
      </w:pPr>
      <w:r>
        <w:rPr>
          <w:rFonts w:ascii="Palatino Linotype" w:eastAsia="Palatino Linotype" w:hAnsi="Palatino Linotype" w:cs="Palatino Linotype"/>
          <w:b/>
          <w:bCs/>
          <w:sz w:val="52"/>
          <w:szCs w:val="52"/>
        </w:rPr>
        <w:t>INSTRUCTION TO BIDDERS</w:t>
      </w:r>
      <w:r>
        <w:rPr>
          <w:rFonts w:ascii="Palatino Linotype" w:eastAsia="Palatino Linotype" w:hAnsi="Palatino Linotype" w:cs="Palatino Linotype"/>
          <w:b/>
          <w:bCs/>
          <w:spacing w:val="-127"/>
          <w:sz w:val="52"/>
          <w:szCs w:val="52"/>
        </w:rPr>
        <w:t xml:space="preserve"> </w:t>
      </w:r>
      <w:r>
        <w:rPr>
          <w:rFonts w:ascii="Palatino Linotype" w:eastAsia="Palatino Linotype" w:hAnsi="Palatino Linotype" w:cs="Palatino Linotype"/>
          <w:b/>
          <w:bCs/>
          <w:sz w:val="52"/>
          <w:szCs w:val="52"/>
        </w:rPr>
        <w:t>(ITB)</w:t>
      </w:r>
    </w:p>
    <w:p w:rsidR="002957DC" w:rsidRDefault="002957DC">
      <w:pPr>
        <w:widowControl w:val="0"/>
        <w:autoSpaceDE w:val="0"/>
        <w:autoSpaceDN w:val="0"/>
        <w:spacing w:line="216" w:lineRule="auto"/>
        <w:rPr>
          <w:rFonts w:ascii="Cambria" w:eastAsia="Cambria" w:hAnsi="Cambria" w:cs="Cambria"/>
          <w:sz w:val="22"/>
          <w:szCs w:val="22"/>
        </w:rPr>
        <w:sectPr w:rsidR="002957DC">
          <w:footerReference w:type="default" r:id="rId10"/>
          <w:type w:val="continuous"/>
          <w:pgSz w:w="11910" w:h="16840"/>
          <w:pgMar w:top="1580" w:right="1480" w:bottom="880" w:left="1620" w:header="720" w:footer="693" w:gutter="0"/>
          <w:pgNumType w:start="1"/>
          <w:cols w:space="720"/>
        </w:sectPr>
      </w:pPr>
    </w:p>
    <w:p w:rsidR="002957DC" w:rsidRPr="004326F7" w:rsidRDefault="002957DC" w:rsidP="004326F7">
      <w:pPr>
        <w:widowControl w:val="0"/>
        <w:autoSpaceDE w:val="0"/>
        <w:autoSpaceDN w:val="0"/>
        <w:rPr>
          <w:rFonts w:ascii="Cambria" w:eastAsia="Cambria" w:hAnsi="Cambria" w:cs="Cambria"/>
          <w:b/>
          <w:bCs/>
          <w:sz w:val="22"/>
          <w:szCs w:val="22"/>
        </w:rPr>
      </w:pPr>
    </w:p>
    <w:p w:rsidR="002957DC" w:rsidRDefault="007C76D0">
      <w:pPr>
        <w:widowControl w:val="0"/>
        <w:autoSpaceDE w:val="0"/>
        <w:autoSpaceDN w:val="0"/>
        <w:spacing w:before="37"/>
        <w:ind w:left="108"/>
        <w:rPr>
          <w:rFonts w:ascii="Palatino Linotype" w:eastAsia="Cambria" w:hAnsi="Cambria" w:cs="Cambria"/>
          <w:b/>
          <w:sz w:val="28"/>
          <w:szCs w:val="22"/>
        </w:rPr>
      </w:pPr>
      <w:r>
        <w:rPr>
          <w:rFonts w:ascii="Cambria" w:eastAsia="Cambria" w:hAnsi="Cambria" w:cs="Cambria"/>
          <w:sz w:val="22"/>
          <w:szCs w:val="22"/>
        </w:rPr>
        <w:br w:type="column"/>
      </w:r>
      <w:r>
        <w:rPr>
          <w:rFonts w:ascii="Palatino Linotype" w:eastAsia="Cambria" w:hAnsi="Cambria" w:cs="Cambria"/>
          <w:b/>
          <w:sz w:val="28"/>
          <w:szCs w:val="22"/>
          <w:u w:val="single"/>
        </w:rPr>
        <w:lastRenderedPageBreak/>
        <w:t>TABLE OF</w:t>
      </w:r>
      <w:r>
        <w:rPr>
          <w:rFonts w:ascii="Palatino Linotype" w:eastAsia="Cambria" w:hAnsi="Cambria" w:cs="Cambria"/>
          <w:b/>
          <w:spacing w:val="2"/>
          <w:sz w:val="28"/>
          <w:szCs w:val="22"/>
          <w:u w:val="single"/>
        </w:rPr>
        <w:t xml:space="preserve"> </w:t>
      </w:r>
      <w:r>
        <w:rPr>
          <w:rFonts w:ascii="Palatino Linotype" w:eastAsia="Cambria" w:hAnsi="Cambria" w:cs="Cambria"/>
          <w:b/>
          <w:sz w:val="28"/>
          <w:szCs w:val="22"/>
          <w:u w:val="single"/>
        </w:rPr>
        <w:t>CLAUSES</w:t>
      </w:r>
    </w:p>
    <w:p w:rsidR="002957DC" w:rsidRDefault="002957DC">
      <w:pPr>
        <w:widowControl w:val="0"/>
        <w:autoSpaceDE w:val="0"/>
        <w:autoSpaceDN w:val="0"/>
        <w:rPr>
          <w:rFonts w:ascii="Palatino Linotype" w:eastAsia="Cambria" w:hAnsi="Cambria" w:cs="Cambria"/>
          <w:sz w:val="28"/>
          <w:szCs w:val="22"/>
        </w:rPr>
        <w:sectPr w:rsidR="002957DC">
          <w:pgSz w:w="11910" w:h="16840"/>
          <w:pgMar w:top="1360" w:right="1480" w:bottom="880" w:left="1620" w:header="0" w:footer="693" w:gutter="0"/>
          <w:cols w:num="2" w:space="720" w:equalWidth="0">
            <w:col w:w="1188" w:space="1644"/>
            <w:col w:w="5978"/>
          </w:cols>
        </w:sectPr>
      </w:pPr>
    </w:p>
    <w:sdt>
      <w:sdtPr>
        <w:rPr>
          <w:rFonts w:ascii="Cambria" w:eastAsia="Cambria" w:hAnsi="Cambria" w:cs="Cambria"/>
          <w:sz w:val="22"/>
          <w:szCs w:val="22"/>
        </w:rPr>
        <w:id w:val="1613545346"/>
        <w:docPartObj>
          <w:docPartGallery w:val="Table of Contents"/>
          <w:docPartUnique/>
        </w:docPartObj>
      </w:sdtPr>
      <w:sdtEndPr>
        <w:rPr>
          <w:b/>
          <w:bCs/>
          <w:noProof/>
        </w:rPr>
      </w:sdtEndPr>
      <w:sdtContent>
        <w:p w:rsidR="004326F7" w:rsidRPr="00971669" w:rsidRDefault="007C76D0" w:rsidP="00971669">
          <w:pPr>
            <w:keepNext/>
            <w:keepLines/>
            <w:spacing w:before="240" w:line="259" w:lineRule="auto"/>
            <w:jc w:val="center"/>
            <w:rPr>
              <w:rFonts w:ascii="Cambria" w:hAnsi="Cambria"/>
              <w:sz w:val="32"/>
              <w:szCs w:val="32"/>
            </w:rPr>
          </w:pPr>
          <w:r w:rsidRPr="00971669">
            <w:rPr>
              <w:rFonts w:ascii="Cambria" w:hAnsi="Cambria"/>
              <w:sz w:val="32"/>
              <w:szCs w:val="32"/>
            </w:rPr>
            <w:t>CONTENTS</w:t>
          </w:r>
        </w:p>
        <w:p w:rsidR="00881160" w:rsidRDefault="007C76D0">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r>
            <w:rPr>
              <w:rFonts w:ascii="Palatino Linotype" w:eastAsia="Palatino Linotype" w:hAnsi="Palatino Linotype" w:cs="Palatino Linotype"/>
              <w:b/>
              <w:bCs/>
            </w:rPr>
            <w:fldChar w:fldCharType="begin"/>
          </w:r>
          <w:r>
            <w:rPr>
              <w:rFonts w:ascii="Palatino Linotype" w:eastAsia="Palatino Linotype" w:hAnsi="Palatino Linotype" w:cs="Palatino Linotype"/>
              <w:b/>
              <w:bCs/>
            </w:rPr>
            <w:instrText xml:space="preserve"> TOC \o "1-3" \h \z \u </w:instrText>
          </w:r>
          <w:r>
            <w:rPr>
              <w:rFonts w:ascii="Palatino Linotype" w:eastAsia="Palatino Linotype" w:hAnsi="Palatino Linotype" w:cs="Palatino Linotype"/>
              <w:b/>
              <w:bCs/>
            </w:rPr>
            <w:fldChar w:fldCharType="separate"/>
          </w:r>
          <w:hyperlink w:anchor="_Toc132464558" w:history="1">
            <w:r w:rsidRPr="00A752CA">
              <w:rPr>
                <w:rFonts w:eastAsia="Palatino Linotype"/>
                <w:b/>
                <w:bCs/>
                <w:noProof/>
                <w:color w:val="000080"/>
                <w:u w:val="single"/>
              </w:rPr>
              <w:t>INSTRUCTION</w:t>
            </w:r>
            <w:r w:rsidRPr="00A752CA">
              <w:rPr>
                <w:rFonts w:eastAsia="Palatino Linotype"/>
                <w:b/>
                <w:bCs/>
                <w:noProof/>
                <w:color w:val="000080"/>
                <w:spacing w:val="-3"/>
                <w:u w:val="single"/>
              </w:rPr>
              <w:t xml:space="preserve"> </w:t>
            </w:r>
            <w:r w:rsidRPr="00A752CA">
              <w:rPr>
                <w:rFonts w:eastAsia="Palatino Linotype"/>
                <w:b/>
                <w:bCs/>
                <w:noProof/>
                <w:color w:val="000080"/>
                <w:u w:val="single"/>
              </w:rPr>
              <w:t>TO</w:t>
            </w:r>
            <w:r w:rsidRPr="00A752CA">
              <w:rPr>
                <w:rFonts w:eastAsia="Palatino Linotype"/>
                <w:b/>
                <w:bCs/>
                <w:noProof/>
                <w:color w:val="000080"/>
                <w:spacing w:val="-3"/>
                <w:u w:val="single"/>
              </w:rPr>
              <w:t xml:space="preserve"> </w:t>
            </w:r>
            <w:r w:rsidRPr="00A752CA">
              <w:rPr>
                <w:rFonts w:eastAsia="Palatino Linotype"/>
                <w:b/>
                <w:bCs/>
                <w:noProof/>
                <w:color w:val="000080"/>
                <w:u w:val="single"/>
              </w:rPr>
              <w:t>BIDDERS</w:t>
            </w:r>
            <w:r w:rsidRPr="00A752CA">
              <w:rPr>
                <w:rFonts w:eastAsia="Palatino Linotype"/>
                <w:b/>
                <w:bCs/>
                <w:noProof/>
                <w:color w:val="000080"/>
                <w:spacing w:val="-2"/>
                <w:u w:val="single"/>
              </w:rPr>
              <w:t xml:space="preserve"> </w:t>
            </w:r>
            <w:r w:rsidRPr="00A752CA">
              <w:rPr>
                <w:rFonts w:eastAsia="Palatino Linotype"/>
                <w:b/>
                <w:bCs/>
                <w:noProof/>
                <w:color w:val="000080"/>
                <w:u w:val="single"/>
              </w:rPr>
              <w:t>(ITB)</w:t>
            </w:r>
            <w:r>
              <w:rPr>
                <w:rFonts w:ascii="Palatino Linotype" w:eastAsia="Palatino Linotype" w:hAnsi="Palatino Linotype" w:cs="Palatino Linotype"/>
                <w:b/>
                <w:bCs/>
                <w:noProof/>
                <w:webHidden/>
              </w:rPr>
              <w:tab/>
            </w:r>
            <w:r>
              <w:rPr>
                <w:rFonts w:ascii="Palatino Linotype" w:eastAsia="Palatino Linotype" w:hAnsi="Palatino Linotype" w:cs="Palatino Linotype"/>
                <w:b/>
                <w:bCs/>
                <w:noProof/>
                <w:webHidden/>
              </w:rPr>
              <w:fldChar w:fldCharType="begin"/>
            </w:r>
            <w:r>
              <w:rPr>
                <w:rFonts w:ascii="Palatino Linotype" w:eastAsia="Palatino Linotype" w:hAnsi="Palatino Linotype" w:cs="Palatino Linotype"/>
                <w:b/>
                <w:bCs/>
                <w:noProof/>
                <w:webHidden/>
              </w:rPr>
              <w:instrText xml:space="preserve"> PAGEREF _Toc132464558 \h </w:instrText>
            </w:r>
            <w:r>
              <w:rPr>
                <w:rFonts w:ascii="Palatino Linotype" w:eastAsia="Palatino Linotype" w:hAnsi="Palatino Linotype" w:cs="Palatino Linotype"/>
                <w:b/>
                <w:bCs/>
                <w:noProof/>
                <w:webHidden/>
              </w:rPr>
            </w:r>
            <w:r>
              <w:rPr>
                <w:rFonts w:ascii="Palatino Linotype" w:eastAsia="Palatino Linotype" w:hAnsi="Palatino Linotype" w:cs="Palatino Linotype"/>
                <w:b/>
                <w:bCs/>
                <w:noProof/>
                <w:webHidden/>
              </w:rPr>
              <w:fldChar w:fldCharType="separate"/>
            </w:r>
            <w:r>
              <w:rPr>
                <w:rFonts w:ascii="Palatino Linotype" w:eastAsia="Palatino Linotype" w:hAnsi="Palatino Linotype" w:cs="Palatino Linotype"/>
                <w:b/>
                <w:bCs/>
                <w:noProof/>
                <w:webHidden/>
              </w:rPr>
              <w:t>4</w:t>
            </w:r>
            <w:r>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59" w:history="1">
            <w:r w:rsidR="007C76D0" w:rsidRPr="00A752CA">
              <w:rPr>
                <w:rFonts w:ascii="Palatino Linotype" w:eastAsia="Palatino Linotype" w:hAnsi="Palatino Linotype" w:cs="Palatino Linotype"/>
                <w:b/>
                <w:bCs/>
                <w:noProof/>
                <w:color w:val="000080"/>
                <w:u w:val="single"/>
              </w:rPr>
              <w:t>A.</w:t>
            </w:r>
            <w:r w:rsidR="007C76D0">
              <w:rPr>
                <w:rFonts w:ascii="Calibri" w:hAnsi="Calibri"/>
                <w:noProof/>
                <w:sz w:val="22"/>
                <w:szCs w:val="22"/>
                <w:lang w:val="en-IN" w:eastAsia="en-IN"/>
              </w:rPr>
              <w:tab/>
            </w:r>
            <w:r w:rsidR="007C76D0" w:rsidRPr="00A752CA">
              <w:rPr>
                <w:rFonts w:eastAsia="Palatino Linotype"/>
                <w:b/>
                <w:bCs/>
                <w:noProof/>
                <w:color w:val="000080"/>
                <w:u w:val="single"/>
              </w:rPr>
              <w:t>INTRODUCTION</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_Toc132464559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5</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60" w:history="1">
            <w:r w:rsidR="007C76D0" w:rsidRPr="00A752CA">
              <w:rPr>
                <w:rFonts w:ascii="Palatino Linotype" w:eastAsia="Palatino Linotype" w:hAnsi="Palatino Linotype" w:cs="Palatino Linotype"/>
                <w:b/>
                <w:bCs/>
                <w:noProof/>
                <w:color w:val="000080"/>
                <w:u w:val="single"/>
              </w:rPr>
              <w:t>1.</w:t>
            </w:r>
            <w:r w:rsidR="007C76D0">
              <w:rPr>
                <w:rFonts w:ascii="Calibri" w:hAnsi="Calibri"/>
                <w:noProof/>
                <w:sz w:val="22"/>
                <w:szCs w:val="22"/>
                <w:lang w:val="en-IN" w:eastAsia="en-IN"/>
              </w:rPr>
              <w:tab/>
            </w:r>
            <w:r w:rsidR="007C76D0" w:rsidRPr="00A752CA">
              <w:rPr>
                <w:rFonts w:eastAsia="Palatino Linotype"/>
                <w:b/>
                <w:bCs/>
                <w:noProof/>
                <w:color w:val="000080"/>
                <w:u w:val="single"/>
              </w:rPr>
              <w:t>Source</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of</w:t>
            </w:r>
            <w:r w:rsidR="007C76D0" w:rsidRPr="00A752CA">
              <w:rPr>
                <w:rFonts w:eastAsia="Palatino Linotype"/>
                <w:b/>
                <w:bCs/>
                <w:noProof/>
                <w:color w:val="000080"/>
                <w:spacing w:val="-2"/>
                <w:u w:val="single"/>
              </w:rPr>
              <w:t xml:space="preserve"> </w:t>
            </w:r>
            <w:r w:rsidR="007C76D0" w:rsidRPr="00A752CA">
              <w:rPr>
                <w:rFonts w:eastAsia="Palatino Linotype"/>
                <w:b/>
                <w:bCs/>
                <w:noProof/>
                <w:color w:val="000080"/>
                <w:u w:val="single"/>
              </w:rPr>
              <w:t>Funds</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_Toc132464560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5</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61" w:history="1">
            <w:r w:rsidR="007C76D0" w:rsidRPr="00A752CA">
              <w:rPr>
                <w:rFonts w:ascii="Palatino Linotype" w:eastAsia="Palatino Linotype" w:hAnsi="Palatino Linotype" w:cs="Palatino Linotype"/>
                <w:b/>
                <w:bCs/>
                <w:noProof/>
                <w:color w:val="000080"/>
                <w:u w:val="single"/>
              </w:rPr>
              <w:t>2.</w:t>
            </w:r>
            <w:r w:rsidR="007C76D0">
              <w:rPr>
                <w:rFonts w:ascii="Calibri" w:hAnsi="Calibri"/>
                <w:noProof/>
                <w:sz w:val="22"/>
                <w:szCs w:val="22"/>
                <w:lang w:val="en-IN" w:eastAsia="en-IN"/>
              </w:rPr>
              <w:tab/>
            </w:r>
            <w:r w:rsidR="007C76D0" w:rsidRPr="00A752CA">
              <w:rPr>
                <w:rFonts w:eastAsia="Palatino Linotype"/>
                <w:b/>
                <w:bCs/>
                <w:noProof/>
                <w:color w:val="000080"/>
                <w:u w:val="single"/>
              </w:rPr>
              <w:t>Eligible Bidders</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_Toc132464561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5</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62" w:history="1">
            <w:r w:rsidR="007C76D0" w:rsidRPr="00A752CA">
              <w:rPr>
                <w:rFonts w:ascii="Palatino Linotype" w:eastAsia="Palatino Linotype" w:hAnsi="Palatino Linotype" w:cs="Palatino Linotype"/>
                <w:b/>
                <w:bCs/>
                <w:noProof/>
                <w:color w:val="000080"/>
                <w:u w:val="single"/>
              </w:rPr>
              <w:t>3.</w:t>
            </w:r>
            <w:r w:rsidR="007C76D0">
              <w:rPr>
                <w:rFonts w:ascii="Calibri" w:hAnsi="Calibri"/>
                <w:noProof/>
                <w:sz w:val="22"/>
                <w:szCs w:val="22"/>
                <w:lang w:val="en-IN" w:eastAsia="en-IN"/>
              </w:rPr>
              <w:tab/>
            </w:r>
            <w:r w:rsidR="007C76D0" w:rsidRPr="00A752CA">
              <w:rPr>
                <w:rFonts w:eastAsia="Palatino Linotype"/>
                <w:b/>
                <w:bCs/>
                <w:noProof/>
                <w:color w:val="000080"/>
                <w:u w:val="single"/>
              </w:rPr>
              <w:t>Eligible</w:t>
            </w:r>
            <w:r w:rsidR="007C76D0" w:rsidRPr="00A752CA">
              <w:rPr>
                <w:rFonts w:eastAsia="Palatino Linotype"/>
                <w:b/>
                <w:bCs/>
                <w:noProof/>
                <w:color w:val="000080"/>
                <w:spacing w:val="-2"/>
                <w:u w:val="single"/>
              </w:rPr>
              <w:t xml:space="preserve"> </w:t>
            </w:r>
            <w:r w:rsidR="007C76D0" w:rsidRPr="00A752CA">
              <w:rPr>
                <w:rFonts w:eastAsia="Palatino Linotype"/>
                <w:b/>
                <w:bCs/>
                <w:noProof/>
                <w:color w:val="000080"/>
                <w:u w:val="single"/>
              </w:rPr>
              <w:t>Plant,</w:t>
            </w:r>
            <w:r w:rsidR="007C76D0" w:rsidRPr="00A752CA">
              <w:rPr>
                <w:rFonts w:eastAsia="Palatino Linotype"/>
                <w:b/>
                <w:bCs/>
                <w:noProof/>
                <w:color w:val="000080"/>
                <w:spacing w:val="-2"/>
                <w:u w:val="single"/>
              </w:rPr>
              <w:t xml:space="preserve"> </w:t>
            </w:r>
            <w:r w:rsidR="007C76D0" w:rsidRPr="00A752CA">
              <w:rPr>
                <w:rFonts w:eastAsia="Palatino Linotype"/>
                <w:b/>
                <w:bCs/>
                <w:noProof/>
                <w:color w:val="000080"/>
                <w:u w:val="single"/>
              </w:rPr>
              <w:t>Equipment,</w:t>
            </w:r>
            <w:r w:rsidR="007C76D0" w:rsidRPr="00A752CA">
              <w:rPr>
                <w:rFonts w:eastAsia="Palatino Linotype"/>
                <w:b/>
                <w:bCs/>
                <w:noProof/>
                <w:color w:val="000080"/>
                <w:spacing w:val="-2"/>
                <w:u w:val="single"/>
              </w:rPr>
              <w:t xml:space="preserve"> </w:t>
            </w:r>
            <w:r w:rsidR="007C76D0" w:rsidRPr="00A752CA">
              <w:rPr>
                <w:rFonts w:eastAsia="Palatino Linotype"/>
                <w:b/>
                <w:bCs/>
                <w:noProof/>
                <w:color w:val="000080"/>
                <w:u w:val="single"/>
              </w:rPr>
              <w:t>and</w:t>
            </w:r>
            <w:r w:rsidR="007C76D0" w:rsidRPr="00A752CA">
              <w:rPr>
                <w:rFonts w:eastAsia="Palatino Linotype"/>
                <w:b/>
                <w:bCs/>
                <w:noProof/>
                <w:color w:val="000080"/>
                <w:spacing w:val="-2"/>
                <w:u w:val="single"/>
              </w:rPr>
              <w:t xml:space="preserve"> </w:t>
            </w:r>
            <w:r w:rsidR="007C76D0" w:rsidRPr="00A752CA">
              <w:rPr>
                <w:rFonts w:eastAsia="Palatino Linotype"/>
                <w:b/>
                <w:bCs/>
                <w:noProof/>
                <w:color w:val="000080"/>
                <w:u w:val="single"/>
              </w:rPr>
              <w:t>Services</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_Toc132464562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6</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63" w:history="1">
            <w:r w:rsidR="007C76D0" w:rsidRPr="00A752CA">
              <w:rPr>
                <w:rFonts w:eastAsia="Palatino Linotype"/>
                <w:b/>
                <w:bCs/>
                <w:noProof/>
                <w:color w:val="000080"/>
                <w:u w:val="single"/>
              </w:rPr>
              <w:t>4.0</w:t>
            </w:r>
            <w:r w:rsidR="007C76D0">
              <w:rPr>
                <w:rFonts w:ascii="Calibri" w:hAnsi="Calibri"/>
                <w:noProof/>
                <w:sz w:val="22"/>
                <w:szCs w:val="22"/>
                <w:lang w:val="en-IN" w:eastAsia="en-IN"/>
              </w:rPr>
              <w:tab/>
            </w:r>
            <w:r w:rsidR="007C76D0" w:rsidRPr="00A752CA">
              <w:rPr>
                <w:rFonts w:eastAsia="Palatino Linotype"/>
                <w:b/>
                <w:bCs/>
                <w:noProof/>
                <w:color w:val="000080"/>
                <w:u w:val="single"/>
              </w:rPr>
              <w:t>Cost</w:t>
            </w:r>
            <w:r w:rsidR="007C76D0" w:rsidRPr="00A752CA">
              <w:rPr>
                <w:rFonts w:eastAsia="Palatino Linotype"/>
                <w:b/>
                <w:bCs/>
                <w:noProof/>
                <w:color w:val="000080"/>
                <w:spacing w:val="-4"/>
                <w:u w:val="single"/>
              </w:rPr>
              <w:t xml:space="preserve"> </w:t>
            </w:r>
            <w:r w:rsidR="007C76D0" w:rsidRPr="00A752CA">
              <w:rPr>
                <w:rFonts w:eastAsia="Palatino Linotype"/>
                <w:b/>
                <w:bCs/>
                <w:noProof/>
                <w:color w:val="000080"/>
                <w:u w:val="single"/>
              </w:rPr>
              <w:t>of</w:t>
            </w:r>
            <w:r w:rsidR="007C76D0" w:rsidRPr="00A752CA">
              <w:rPr>
                <w:rFonts w:eastAsia="Palatino Linotype"/>
                <w:b/>
                <w:bCs/>
                <w:noProof/>
                <w:color w:val="000080"/>
                <w:spacing w:val="-3"/>
                <w:u w:val="single"/>
              </w:rPr>
              <w:t xml:space="preserve"> </w:t>
            </w:r>
            <w:r w:rsidR="007C76D0" w:rsidRPr="00A752CA">
              <w:rPr>
                <w:rFonts w:eastAsia="Palatino Linotype"/>
                <w:b/>
                <w:bCs/>
                <w:noProof/>
                <w:color w:val="000080"/>
                <w:u w:val="single"/>
              </w:rPr>
              <w:t>Bidding</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_Toc132464563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6</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64" w:history="1">
            <w:r w:rsidR="007C76D0" w:rsidRPr="00A752CA">
              <w:rPr>
                <w:rFonts w:ascii="Palatino Linotype" w:eastAsia="Palatino Linotype" w:hAnsi="Palatino Linotype" w:cs="Palatino Linotype"/>
                <w:b/>
                <w:bCs/>
                <w:noProof/>
                <w:color w:val="000080"/>
                <w:u w:val="single"/>
              </w:rPr>
              <w:t>B.</w:t>
            </w:r>
            <w:r w:rsidR="007C76D0">
              <w:rPr>
                <w:rFonts w:ascii="Calibri" w:hAnsi="Calibri"/>
                <w:noProof/>
                <w:sz w:val="22"/>
                <w:szCs w:val="22"/>
                <w:lang w:val="en-IN" w:eastAsia="en-IN"/>
              </w:rPr>
              <w:tab/>
            </w:r>
            <w:r w:rsidR="007C76D0" w:rsidRPr="00A752CA">
              <w:rPr>
                <w:rFonts w:eastAsia="Palatino Linotype"/>
                <w:b/>
                <w:bCs/>
                <w:noProof/>
                <w:color w:val="000080"/>
                <w:u w:val="single"/>
              </w:rPr>
              <w:t>THE</w:t>
            </w:r>
            <w:r w:rsidR="007C76D0" w:rsidRPr="00A752CA">
              <w:rPr>
                <w:rFonts w:eastAsia="Palatino Linotype"/>
                <w:b/>
                <w:bCs/>
                <w:noProof/>
                <w:color w:val="000080"/>
                <w:spacing w:val="-2"/>
                <w:u w:val="single"/>
              </w:rPr>
              <w:t xml:space="preserve"> </w:t>
            </w:r>
            <w:r w:rsidR="007C76D0" w:rsidRPr="00A752CA">
              <w:rPr>
                <w:rFonts w:eastAsia="Palatino Linotype"/>
                <w:b/>
                <w:bCs/>
                <w:noProof/>
                <w:color w:val="000080"/>
                <w:u w:val="single"/>
              </w:rPr>
              <w:t>BIDDING</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DOCUMENTS</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_Toc132464564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6</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65" w:history="1">
            <w:r w:rsidR="007C76D0" w:rsidRPr="00A752CA">
              <w:rPr>
                <w:rFonts w:eastAsia="Palatino Linotype"/>
                <w:b/>
                <w:bCs/>
                <w:noProof/>
                <w:color w:val="000080"/>
                <w:u w:val="single"/>
              </w:rPr>
              <w:t>5.0</w:t>
            </w:r>
            <w:r w:rsidR="007C76D0">
              <w:rPr>
                <w:rFonts w:ascii="Calibri" w:hAnsi="Calibri"/>
                <w:noProof/>
                <w:sz w:val="22"/>
                <w:szCs w:val="22"/>
                <w:lang w:val="en-IN" w:eastAsia="en-IN"/>
              </w:rPr>
              <w:tab/>
            </w:r>
            <w:r w:rsidR="007C76D0" w:rsidRPr="00A752CA">
              <w:rPr>
                <w:rFonts w:eastAsia="Palatino Linotype"/>
                <w:b/>
                <w:bCs/>
                <w:noProof/>
                <w:color w:val="000080"/>
                <w:u w:val="single"/>
              </w:rPr>
              <w:t>Content of Bidding Documents</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_Toc132464565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6</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66" w:history="1">
            <w:r w:rsidR="007C76D0" w:rsidRPr="00A752CA">
              <w:rPr>
                <w:rFonts w:ascii="Palatino Linotype" w:eastAsia="Palatino Linotype" w:hAnsi="Palatino Linotype" w:cs="Palatino Linotype"/>
                <w:b/>
                <w:bCs/>
                <w:noProof/>
                <w:color w:val="000080"/>
                <w:u w:val="single"/>
              </w:rPr>
              <w:t>6.</w:t>
            </w:r>
            <w:r w:rsidR="007C76D0">
              <w:rPr>
                <w:rFonts w:ascii="Calibri" w:hAnsi="Calibri"/>
                <w:noProof/>
                <w:sz w:val="22"/>
                <w:szCs w:val="22"/>
                <w:lang w:val="en-IN" w:eastAsia="en-IN"/>
              </w:rPr>
              <w:tab/>
            </w:r>
            <w:r w:rsidR="007C76D0" w:rsidRPr="00A752CA">
              <w:rPr>
                <w:rFonts w:eastAsia="Palatino Linotype"/>
                <w:b/>
                <w:bCs/>
                <w:noProof/>
                <w:color w:val="000080"/>
                <w:u w:val="single"/>
              </w:rPr>
              <w:t>Clarification</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of</w:t>
            </w:r>
            <w:r w:rsidR="007C76D0" w:rsidRPr="00A752CA">
              <w:rPr>
                <w:rFonts w:eastAsia="Palatino Linotype"/>
                <w:b/>
                <w:bCs/>
                <w:noProof/>
                <w:color w:val="000080"/>
                <w:spacing w:val="-2"/>
                <w:u w:val="single"/>
              </w:rPr>
              <w:t xml:space="preserve"> </w:t>
            </w:r>
            <w:r w:rsidR="007C76D0" w:rsidRPr="00A752CA">
              <w:rPr>
                <w:rFonts w:eastAsia="Palatino Linotype"/>
                <w:b/>
                <w:bCs/>
                <w:noProof/>
                <w:color w:val="000080"/>
                <w:u w:val="single"/>
              </w:rPr>
              <w:t>Bidding</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Documents;</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and</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Pre-Bid</w:t>
            </w:r>
            <w:r w:rsidR="007C76D0" w:rsidRPr="00A752CA">
              <w:rPr>
                <w:rFonts w:eastAsia="Palatino Linotype"/>
                <w:b/>
                <w:bCs/>
                <w:noProof/>
                <w:color w:val="000080"/>
                <w:spacing w:val="-2"/>
                <w:u w:val="single"/>
              </w:rPr>
              <w:t xml:space="preserve"> </w:t>
            </w:r>
            <w:r w:rsidR="007C76D0" w:rsidRPr="00A752CA">
              <w:rPr>
                <w:rFonts w:eastAsia="Palatino Linotype"/>
                <w:b/>
                <w:bCs/>
                <w:noProof/>
                <w:color w:val="000080"/>
                <w:u w:val="single"/>
              </w:rPr>
              <w:t>Meeting</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_Toc132464566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9</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67" w:history="1">
            <w:r w:rsidR="007C76D0" w:rsidRPr="00A752CA">
              <w:rPr>
                <w:rFonts w:ascii="Palatino Linotype" w:eastAsia="Palatino Linotype" w:hAnsi="Palatino Linotype" w:cs="Palatino Linotype"/>
                <w:b/>
                <w:bCs/>
                <w:noProof/>
                <w:color w:val="000080"/>
                <w:u w:val="single"/>
              </w:rPr>
              <w:t>7.</w:t>
            </w:r>
            <w:r w:rsidR="007C76D0">
              <w:rPr>
                <w:rFonts w:ascii="Calibri" w:hAnsi="Calibri"/>
                <w:noProof/>
                <w:sz w:val="22"/>
                <w:szCs w:val="22"/>
                <w:lang w:val="en-IN" w:eastAsia="en-IN"/>
              </w:rPr>
              <w:tab/>
            </w:r>
            <w:r w:rsidR="007C76D0" w:rsidRPr="00A752CA">
              <w:rPr>
                <w:rFonts w:eastAsia="Palatino Linotype"/>
                <w:b/>
                <w:bCs/>
                <w:noProof/>
                <w:color w:val="000080"/>
                <w:u w:val="single"/>
              </w:rPr>
              <w:t>Amendment</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of</w:t>
            </w:r>
            <w:r w:rsidR="007C76D0" w:rsidRPr="00A752CA">
              <w:rPr>
                <w:rFonts w:eastAsia="Palatino Linotype"/>
                <w:b/>
                <w:bCs/>
                <w:noProof/>
                <w:color w:val="000080"/>
                <w:spacing w:val="-2"/>
                <w:u w:val="single"/>
              </w:rPr>
              <w:t xml:space="preserve"> </w:t>
            </w:r>
            <w:r w:rsidR="007C76D0" w:rsidRPr="00A752CA">
              <w:rPr>
                <w:rFonts w:eastAsia="Palatino Linotype"/>
                <w:b/>
                <w:bCs/>
                <w:noProof/>
                <w:color w:val="000080"/>
                <w:u w:val="single"/>
              </w:rPr>
              <w:t>Bidding</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Documents</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_Toc132464567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10</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68" w:history="1">
            <w:r w:rsidR="007C76D0" w:rsidRPr="00A752CA">
              <w:rPr>
                <w:rFonts w:ascii="Palatino Linotype" w:eastAsia="Palatino Linotype" w:hAnsi="Palatino Linotype" w:cs="Palatino Linotype"/>
                <w:b/>
                <w:bCs/>
                <w:noProof/>
                <w:color w:val="000080"/>
                <w:u w:val="single"/>
              </w:rPr>
              <w:t>C.</w:t>
            </w:r>
            <w:r w:rsidR="007C76D0">
              <w:rPr>
                <w:rFonts w:ascii="Calibri" w:hAnsi="Calibri"/>
                <w:noProof/>
                <w:sz w:val="22"/>
                <w:szCs w:val="22"/>
                <w:lang w:val="en-IN" w:eastAsia="en-IN"/>
              </w:rPr>
              <w:tab/>
            </w:r>
            <w:r w:rsidR="007C76D0" w:rsidRPr="00A752CA">
              <w:rPr>
                <w:rFonts w:eastAsia="Palatino Linotype"/>
                <w:b/>
                <w:bCs/>
                <w:noProof/>
                <w:color w:val="000080"/>
                <w:u w:val="single"/>
              </w:rPr>
              <w:t>PREPARATION</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OF</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BIDS</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_Toc132464568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10</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69" w:history="1">
            <w:r w:rsidR="007C76D0" w:rsidRPr="00A752CA">
              <w:rPr>
                <w:rFonts w:ascii="Palatino Linotype" w:eastAsia="Palatino Linotype" w:hAnsi="Palatino Linotype" w:cs="Palatino Linotype"/>
                <w:b/>
                <w:bCs/>
                <w:noProof/>
                <w:color w:val="000080"/>
                <w:u w:val="single"/>
              </w:rPr>
              <w:t>8.</w:t>
            </w:r>
            <w:r w:rsidR="007C76D0">
              <w:rPr>
                <w:rFonts w:ascii="Calibri" w:hAnsi="Calibri"/>
                <w:noProof/>
                <w:sz w:val="22"/>
                <w:szCs w:val="22"/>
                <w:lang w:val="en-IN" w:eastAsia="en-IN"/>
              </w:rPr>
              <w:tab/>
            </w:r>
            <w:r w:rsidR="007C76D0" w:rsidRPr="00A752CA">
              <w:rPr>
                <w:rFonts w:eastAsia="Palatino Linotype"/>
                <w:b/>
                <w:bCs/>
                <w:noProof/>
                <w:color w:val="000080"/>
                <w:u w:val="single"/>
              </w:rPr>
              <w:t>Language</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of</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Bid</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_Toc132464569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10</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70" w:history="1">
            <w:r w:rsidR="007C76D0" w:rsidRPr="00A752CA">
              <w:rPr>
                <w:rFonts w:ascii="Palatino Linotype" w:eastAsia="Palatino Linotype" w:hAnsi="Palatino Linotype" w:cs="Palatino Linotype"/>
                <w:b/>
                <w:bCs/>
                <w:noProof/>
                <w:color w:val="000080"/>
                <w:u w:val="single"/>
              </w:rPr>
              <w:t>9.</w:t>
            </w:r>
            <w:r w:rsidR="007C76D0">
              <w:rPr>
                <w:rFonts w:ascii="Calibri" w:hAnsi="Calibri"/>
                <w:noProof/>
                <w:sz w:val="22"/>
                <w:szCs w:val="22"/>
                <w:lang w:val="en-IN" w:eastAsia="en-IN"/>
              </w:rPr>
              <w:tab/>
            </w:r>
            <w:r w:rsidR="007C76D0" w:rsidRPr="00A752CA">
              <w:rPr>
                <w:rFonts w:eastAsia="Palatino Linotype"/>
                <w:b/>
                <w:bCs/>
                <w:noProof/>
                <w:color w:val="000080"/>
                <w:u w:val="single"/>
              </w:rPr>
              <w:t>Documents</w:t>
            </w:r>
            <w:r w:rsidR="007C76D0" w:rsidRPr="00A752CA">
              <w:rPr>
                <w:rFonts w:eastAsia="Palatino Linotype"/>
                <w:b/>
                <w:bCs/>
                <w:noProof/>
                <w:color w:val="000080"/>
                <w:spacing w:val="-3"/>
                <w:u w:val="single"/>
              </w:rPr>
              <w:t xml:space="preserve"> </w:t>
            </w:r>
            <w:r w:rsidR="007C76D0" w:rsidRPr="00A752CA">
              <w:rPr>
                <w:rFonts w:eastAsia="Palatino Linotype"/>
                <w:b/>
                <w:bCs/>
                <w:noProof/>
                <w:color w:val="000080"/>
                <w:u w:val="single"/>
              </w:rPr>
              <w:t>Comprising</w:t>
            </w:r>
            <w:r w:rsidR="007C76D0" w:rsidRPr="00A752CA">
              <w:rPr>
                <w:rFonts w:eastAsia="Palatino Linotype"/>
                <w:b/>
                <w:bCs/>
                <w:noProof/>
                <w:color w:val="000080"/>
                <w:spacing w:val="-2"/>
                <w:u w:val="single"/>
              </w:rPr>
              <w:t xml:space="preserve"> </w:t>
            </w:r>
            <w:r w:rsidR="007C76D0" w:rsidRPr="00A752CA">
              <w:rPr>
                <w:rFonts w:eastAsia="Palatino Linotype"/>
                <w:b/>
                <w:bCs/>
                <w:noProof/>
                <w:color w:val="000080"/>
                <w:u w:val="single"/>
              </w:rPr>
              <w:t>the</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Bid</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_Toc132464570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10</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71" w:history="1">
            <w:r w:rsidR="007C76D0" w:rsidRPr="00A752CA">
              <w:rPr>
                <w:rFonts w:eastAsia="Palatino Linotype"/>
                <w:b/>
                <w:bCs/>
                <w:noProof/>
                <w:color w:val="000080"/>
                <w:u w:val="single"/>
              </w:rPr>
              <w:t>First</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Envelope:</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_Toc132464571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11</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72" w:history="1">
            <w:r w:rsidR="007C76D0" w:rsidRPr="00A752CA">
              <w:rPr>
                <w:rFonts w:eastAsia="Palatino Linotype"/>
                <w:b/>
                <w:bCs/>
                <w:noProof/>
                <w:color w:val="000080"/>
                <w:u w:val="single"/>
              </w:rPr>
              <w:t>Second Envelope:</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_Toc132464572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12</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73" w:history="1">
            <w:r w:rsidR="007C76D0" w:rsidRPr="00A752CA">
              <w:rPr>
                <w:rFonts w:ascii="Palatino Linotype" w:eastAsia="Palatino Linotype" w:hAnsi="Palatino Linotype" w:cs="Palatino Linotype"/>
                <w:b/>
                <w:bCs/>
                <w:noProof/>
                <w:color w:val="000080"/>
                <w:u w:val="single"/>
              </w:rPr>
              <w:t>10.</w:t>
            </w:r>
            <w:r w:rsidR="007C76D0">
              <w:rPr>
                <w:rFonts w:ascii="Calibri" w:hAnsi="Calibri"/>
                <w:noProof/>
                <w:sz w:val="22"/>
                <w:szCs w:val="22"/>
                <w:lang w:val="en-IN" w:eastAsia="en-IN"/>
              </w:rPr>
              <w:tab/>
            </w:r>
            <w:r w:rsidR="007C76D0" w:rsidRPr="00A752CA">
              <w:rPr>
                <w:rFonts w:eastAsia="Palatino Linotype"/>
                <w:b/>
                <w:bCs/>
                <w:noProof/>
                <w:color w:val="000080"/>
                <w:u w:val="single"/>
              </w:rPr>
              <w:t>Bid</w:t>
            </w:r>
            <w:r w:rsidR="007C76D0" w:rsidRPr="00A752CA">
              <w:rPr>
                <w:rFonts w:eastAsia="Palatino Linotype"/>
                <w:b/>
                <w:bCs/>
                <w:noProof/>
                <w:color w:val="000080"/>
                <w:spacing w:val="-2"/>
                <w:u w:val="single"/>
              </w:rPr>
              <w:t xml:space="preserve"> </w:t>
            </w:r>
            <w:r w:rsidR="007C76D0" w:rsidRPr="00A752CA">
              <w:rPr>
                <w:rFonts w:eastAsia="Palatino Linotype"/>
                <w:b/>
                <w:bCs/>
                <w:noProof/>
                <w:color w:val="000080"/>
                <w:u w:val="single"/>
              </w:rPr>
              <w:t>Form</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and</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Price Schedules</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_Toc132464573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18</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74" w:history="1">
            <w:r w:rsidR="007C76D0" w:rsidRPr="00A752CA">
              <w:rPr>
                <w:rFonts w:ascii="Palatino Linotype" w:eastAsia="Palatino Linotype" w:hAnsi="Palatino Linotype" w:cs="Palatino Linotype"/>
                <w:b/>
                <w:bCs/>
                <w:noProof/>
                <w:color w:val="000080"/>
                <w:u w:val="single"/>
              </w:rPr>
              <w:t>11.</w:t>
            </w:r>
            <w:r w:rsidR="007C76D0">
              <w:rPr>
                <w:rFonts w:ascii="Calibri" w:hAnsi="Calibri"/>
                <w:noProof/>
                <w:sz w:val="22"/>
                <w:szCs w:val="22"/>
                <w:lang w:val="en-IN" w:eastAsia="en-IN"/>
              </w:rPr>
              <w:tab/>
            </w:r>
            <w:r w:rsidR="007C76D0" w:rsidRPr="00A752CA">
              <w:rPr>
                <w:rFonts w:eastAsia="Palatino Linotype"/>
                <w:b/>
                <w:bCs/>
                <w:noProof/>
                <w:color w:val="000080"/>
                <w:u w:val="single"/>
              </w:rPr>
              <w:t>Bid</w:t>
            </w:r>
            <w:r w:rsidR="007C76D0" w:rsidRPr="00A752CA">
              <w:rPr>
                <w:rFonts w:eastAsia="Palatino Linotype"/>
                <w:b/>
                <w:bCs/>
                <w:noProof/>
                <w:color w:val="000080"/>
                <w:spacing w:val="-2"/>
                <w:u w:val="single"/>
              </w:rPr>
              <w:t xml:space="preserve"> </w:t>
            </w:r>
            <w:r w:rsidR="007C76D0" w:rsidRPr="00A752CA">
              <w:rPr>
                <w:rFonts w:eastAsia="Palatino Linotype"/>
                <w:b/>
                <w:bCs/>
                <w:noProof/>
                <w:color w:val="000080"/>
                <w:u w:val="single"/>
              </w:rPr>
              <w:t>Prices</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_Toc132464574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18</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75" w:history="1">
            <w:r w:rsidR="007C76D0" w:rsidRPr="00A752CA">
              <w:rPr>
                <w:rFonts w:ascii="Palatino Linotype" w:eastAsia="Palatino Linotype" w:hAnsi="Palatino Linotype" w:cs="Palatino Linotype"/>
                <w:b/>
                <w:bCs/>
                <w:noProof/>
                <w:color w:val="000080"/>
                <w:u w:val="single"/>
              </w:rPr>
              <w:t>12.</w:t>
            </w:r>
            <w:r w:rsidR="007C76D0">
              <w:rPr>
                <w:rFonts w:ascii="Calibri" w:hAnsi="Calibri"/>
                <w:noProof/>
                <w:sz w:val="22"/>
                <w:szCs w:val="22"/>
                <w:lang w:val="en-IN" w:eastAsia="en-IN"/>
              </w:rPr>
              <w:tab/>
            </w:r>
            <w:r w:rsidR="007C76D0" w:rsidRPr="00A752CA">
              <w:rPr>
                <w:rFonts w:eastAsia="Palatino Linotype"/>
                <w:b/>
                <w:bCs/>
                <w:noProof/>
                <w:color w:val="000080"/>
                <w:u w:val="single"/>
              </w:rPr>
              <w:t>Bid</w:t>
            </w:r>
            <w:r w:rsidR="007C76D0" w:rsidRPr="00A752CA">
              <w:rPr>
                <w:rFonts w:eastAsia="Palatino Linotype"/>
                <w:b/>
                <w:bCs/>
                <w:noProof/>
                <w:color w:val="000080"/>
                <w:spacing w:val="-7"/>
                <w:u w:val="single"/>
              </w:rPr>
              <w:t xml:space="preserve"> </w:t>
            </w:r>
            <w:r w:rsidR="007C76D0" w:rsidRPr="00A752CA">
              <w:rPr>
                <w:rFonts w:eastAsia="Palatino Linotype"/>
                <w:b/>
                <w:bCs/>
                <w:noProof/>
                <w:color w:val="000080"/>
                <w:u w:val="single"/>
              </w:rPr>
              <w:t>Currencies</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_Toc132464575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22</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76" w:history="1">
            <w:r w:rsidR="007C76D0" w:rsidRPr="00A752CA">
              <w:rPr>
                <w:rFonts w:ascii="Palatino Linotype" w:eastAsia="Palatino Linotype" w:hAnsi="Palatino Linotype" w:cs="Palatino Linotype"/>
                <w:b/>
                <w:bCs/>
                <w:noProof/>
                <w:color w:val="000080"/>
                <w:u w:val="single"/>
              </w:rPr>
              <w:t>13.</w:t>
            </w:r>
            <w:r w:rsidR="007C76D0">
              <w:rPr>
                <w:rFonts w:ascii="Calibri" w:hAnsi="Calibri"/>
                <w:noProof/>
                <w:sz w:val="22"/>
                <w:szCs w:val="22"/>
                <w:lang w:val="en-IN" w:eastAsia="en-IN"/>
              </w:rPr>
              <w:tab/>
            </w:r>
            <w:r w:rsidR="007C76D0" w:rsidRPr="00A752CA">
              <w:rPr>
                <w:rFonts w:eastAsia="Palatino Linotype"/>
                <w:b/>
                <w:bCs/>
                <w:noProof/>
                <w:color w:val="000080"/>
                <w:u w:val="single"/>
              </w:rPr>
              <w:t>Bid Security (Earnest Money Deposit)</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_Toc132464576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22</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77" w:history="1">
            <w:r w:rsidR="007C76D0" w:rsidRPr="00A752CA">
              <w:rPr>
                <w:rFonts w:ascii="Palatino Linotype" w:eastAsia="Palatino Linotype" w:hAnsi="Palatino Linotype" w:cs="Palatino Linotype"/>
                <w:b/>
                <w:bCs/>
                <w:noProof/>
                <w:color w:val="000080"/>
                <w:u w:val="single"/>
              </w:rPr>
              <w:t>14.</w:t>
            </w:r>
            <w:r w:rsidR="007C76D0">
              <w:rPr>
                <w:rFonts w:ascii="Calibri" w:hAnsi="Calibri"/>
                <w:noProof/>
                <w:sz w:val="22"/>
                <w:szCs w:val="22"/>
                <w:lang w:val="en-IN" w:eastAsia="en-IN"/>
              </w:rPr>
              <w:tab/>
            </w:r>
            <w:r w:rsidR="007C76D0" w:rsidRPr="00A752CA">
              <w:rPr>
                <w:rFonts w:eastAsia="Palatino Linotype"/>
                <w:b/>
                <w:bCs/>
                <w:noProof/>
                <w:color w:val="000080"/>
                <w:u w:val="single"/>
              </w:rPr>
              <w:t>Period</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of</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Validity of</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Bid</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_Toc132464577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23</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78" w:history="1">
            <w:r w:rsidR="007C76D0" w:rsidRPr="00A752CA">
              <w:rPr>
                <w:rFonts w:ascii="Palatino Linotype" w:eastAsia="Palatino Linotype" w:hAnsi="Palatino Linotype" w:cs="Palatino Linotype"/>
                <w:b/>
                <w:bCs/>
                <w:noProof/>
                <w:color w:val="000080"/>
                <w:u w:val="single"/>
              </w:rPr>
              <w:t>15.</w:t>
            </w:r>
            <w:r w:rsidR="007C76D0">
              <w:rPr>
                <w:rFonts w:ascii="Calibri" w:hAnsi="Calibri"/>
                <w:noProof/>
                <w:sz w:val="22"/>
                <w:szCs w:val="22"/>
                <w:lang w:val="en-IN" w:eastAsia="en-IN"/>
              </w:rPr>
              <w:tab/>
            </w:r>
            <w:r w:rsidR="007C76D0" w:rsidRPr="00A752CA">
              <w:rPr>
                <w:rFonts w:eastAsia="Palatino Linotype"/>
                <w:b/>
                <w:bCs/>
                <w:noProof/>
                <w:color w:val="000080"/>
                <w:u w:val="single"/>
              </w:rPr>
              <w:t>Format</w:t>
            </w:r>
            <w:r w:rsidR="007C76D0" w:rsidRPr="00A752CA">
              <w:rPr>
                <w:rFonts w:eastAsia="Palatino Linotype"/>
                <w:b/>
                <w:bCs/>
                <w:noProof/>
                <w:color w:val="000080"/>
                <w:spacing w:val="-3"/>
                <w:u w:val="single"/>
              </w:rPr>
              <w:t xml:space="preserve"> </w:t>
            </w:r>
            <w:r w:rsidR="007C76D0" w:rsidRPr="00A752CA">
              <w:rPr>
                <w:rFonts w:eastAsia="Palatino Linotype"/>
                <w:b/>
                <w:bCs/>
                <w:noProof/>
                <w:color w:val="000080"/>
                <w:u w:val="single"/>
              </w:rPr>
              <w:t>and</w:t>
            </w:r>
            <w:r w:rsidR="007C76D0" w:rsidRPr="00A752CA">
              <w:rPr>
                <w:rFonts w:eastAsia="Palatino Linotype"/>
                <w:b/>
                <w:bCs/>
                <w:noProof/>
                <w:color w:val="000080"/>
                <w:spacing w:val="-2"/>
                <w:u w:val="single"/>
              </w:rPr>
              <w:t xml:space="preserve"> </w:t>
            </w:r>
            <w:r w:rsidR="007C76D0" w:rsidRPr="00A752CA">
              <w:rPr>
                <w:rFonts w:eastAsia="Palatino Linotype"/>
                <w:b/>
                <w:bCs/>
                <w:noProof/>
                <w:color w:val="000080"/>
                <w:u w:val="single"/>
              </w:rPr>
              <w:t>Signing</w:t>
            </w:r>
            <w:r w:rsidR="007C76D0" w:rsidRPr="00A752CA">
              <w:rPr>
                <w:rFonts w:eastAsia="Palatino Linotype"/>
                <w:b/>
                <w:bCs/>
                <w:noProof/>
                <w:color w:val="000080"/>
                <w:spacing w:val="-2"/>
                <w:u w:val="single"/>
              </w:rPr>
              <w:t xml:space="preserve"> </w:t>
            </w:r>
            <w:r w:rsidR="007C76D0" w:rsidRPr="00A752CA">
              <w:rPr>
                <w:rFonts w:eastAsia="Palatino Linotype"/>
                <w:b/>
                <w:bCs/>
                <w:noProof/>
                <w:color w:val="000080"/>
                <w:u w:val="single"/>
              </w:rPr>
              <w:t>of</w:t>
            </w:r>
            <w:r w:rsidR="007C76D0" w:rsidRPr="00A752CA">
              <w:rPr>
                <w:rFonts w:eastAsia="Palatino Linotype"/>
                <w:b/>
                <w:bCs/>
                <w:noProof/>
                <w:color w:val="000080"/>
                <w:spacing w:val="-2"/>
                <w:u w:val="single"/>
              </w:rPr>
              <w:t xml:space="preserve"> </w:t>
            </w:r>
            <w:r w:rsidR="007C76D0" w:rsidRPr="00A752CA">
              <w:rPr>
                <w:rFonts w:eastAsia="Palatino Linotype"/>
                <w:b/>
                <w:bCs/>
                <w:noProof/>
                <w:color w:val="000080"/>
                <w:u w:val="single"/>
              </w:rPr>
              <w:t>Bid</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_Toc132464578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23</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79" w:history="1">
            <w:r w:rsidR="007C76D0" w:rsidRPr="00A752CA">
              <w:rPr>
                <w:rFonts w:ascii="Palatino Linotype" w:eastAsia="Palatino Linotype" w:hAnsi="Palatino Linotype" w:cs="Palatino Linotype"/>
                <w:b/>
                <w:bCs/>
                <w:noProof/>
                <w:color w:val="000080"/>
                <w:u w:val="single"/>
              </w:rPr>
              <w:t>D.</w:t>
            </w:r>
            <w:r w:rsidR="007C76D0">
              <w:rPr>
                <w:rFonts w:ascii="Calibri" w:hAnsi="Calibri"/>
                <w:noProof/>
                <w:sz w:val="22"/>
                <w:szCs w:val="22"/>
                <w:lang w:val="en-IN" w:eastAsia="en-IN"/>
              </w:rPr>
              <w:tab/>
            </w:r>
            <w:r w:rsidR="007C76D0" w:rsidRPr="00A752CA">
              <w:rPr>
                <w:rFonts w:eastAsia="Palatino Linotype"/>
                <w:b/>
                <w:bCs/>
                <w:noProof/>
                <w:color w:val="000080"/>
                <w:u w:val="single"/>
              </w:rPr>
              <w:t>SUBMISSION</w:t>
            </w:r>
            <w:r w:rsidR="007C76D0" w:rsidRPr="00A752CA">
              <w:rPr>
                <w:rFonts w:eastAsia="Palatino Linotype"/>
                <w:b/>
                <w:bCs/>
                <w:noProof/>
                <w:color w:val="000080"/>
                <w:spacing w:val="-2"/>
                <w:u w:val="single"/>
              </w:rPr>
              <w:t xml:space="preserve"> </w:t>
            </w:r>
            <w:r w:rsidR="007C76D0" w:rsidRPr="00A752CA">
              <w:rPr>
                <w:rFonts w:eastAsia="Palatino Linotype"/>
                <w:b/>
                <w:bCs/>
                <w:noProof/>
                <w:color w:val="000080"/>
                <w:u w:val="single"/>
              </w:rPr>
              <w:t>OF</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HARD</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COPY</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OF BIDS</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_Toc132464579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26</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80" w:history="1">
            <w:r w:rsidR="007C76D0" w:rsidRPr="00A752CA">
              <w:rPr>
                <w:rFonts w:ascii="Palatino Linotype" w:eastAsia="Palatino Linotype" w:hAnsi="Palatino Linotype" w:cs="Palatino Linotype"/>
                <w:b/>
                <w:bCs/>
                <w:noProof/>
                <w:color w:val="000080"/>
                <w:u w:val="single"/>
              </w:rPr>
              <w:t>16.</w:t>
            </w:r>
            <w:r w:rsidR="007C76D0">
              <w:rPr>
                <w:rFonts w:ascii="Calibri" w:hAnsi="Calibri"/>
                <w:noProof/>
                <w:sz w:val="22"/>
                <w:szCs w:val="22"/>
                <w:lang w:val="en-IN" w:eastAsia="en-IN"/>
              </w:rPr>
              <w:tab/>
            </w:r>
            <w:r w:rsidR="007C76D0" w:rsidRPr="00A752CA">
              <w:rPr>
                <w:rFonts w:eastAsia="Palatino Linotype"/>
                <w:b/>
                <w:bCs/>
                <w:noProof/>
                <w:color w:val="000080"/>
                <w:u w:val="single"/>
              </w:rPr>
              <w:t>Sealing</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and</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Marking</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of</w:t>
            </w:r>
            <w:r w:rsidR="007C76D0" w:rsidRPr="00A752CA">
              <w:rPr>
                <w:rFonts w:eastAsia="Palatino Linotype"/>
                <w:b/>
                <w:bCs/>
                <w:noProof/>
                <w:color w:val="000080"/>
                <w:spacing w:val="-2"/>
                <w:u w:val="single"/>
              </w:rPr>
              <w:t xml:space="preserve"> </w:t>
            </w:r>
            <w:r w:rsidR="007C76D0" w:rsidRPr="00A752CA">
              <w:rPr>
                <w:rFonts w:eastAsia="Palatino Linotype"/>
                <w:b/>
                <w:bCs/>
                <w:noProof/>
                <w:color w:val="000080"/>
                <w:u w:val="single"/>
              </w:rPr>
              <w:t>Bids</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_Toc132464580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26</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81" w:history="1">
            <w:r w:rsidR="007C76D0" w:rsidRPr="00A752CA">
              <w:rPr>
                <w:rFonts w:ascii="Palatino Linotype" w:eastAsia="Palatino Linotype" w:hAnsi="Palatino Linotype" w:cs="Palatino Linotype"/>
                <w:b/>
                <w:bCs/>
                <w:noProof/>
                <w:color w:val="000080"/>
                <w:u w:val="single"/>
              </w:rPr>
              <w:t>17.</w:t>
            </w:r>
            <w:r w:rsidR="007C76D0">
              <w:rPr>
                <w:rFonts w:ascii="Calibri" w:hAnsi="Calibri"/>
                <w:noProof/>
                <w:sz w:val="22"/>
                <w:szCs w:val="22"/>
                <w:lang w:val="en-IN" w:eastAsia="en-IN"/>
              </w:rPr>
              <w:tab/>
            </w:r>
            <w:r w:rsidR="007C76D0" w:rsidRPr="00A752CA">
              <w:rPr>
                <w:rFonts w:eastAsia="Palatino Linotype"/>
                <w:b/>
                <w:bCs/>
                <w:noProof/>
                <w:color w:val="000080"/>
                <w:u w:val="single"/>
              </w:rPr>
              <w:t>Deadline</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for</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Submission</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of</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Bids</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_Toc132464581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27</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82" w:history="1">
            <w:r w:rsidR="007C76D0" w:rsidRPr="00A752CA">
              <w:rPr>
                <w:rFonts w:ascii="Palatino Linotype" w:eastAsia="Palatino Linotype" w:hAnsi="Palatino Linotype" w:cs="Palatino Linotype"/>
                <w:b/>
                <w:bCs/>
                <w:noProof/>
                <w:color w:val="000080"/>
                <w:u w:val="single"/>
              </w:rPr>
              <w:t>18.</w:t>
            </w:r>
            <w:r w:rsidR="007C76D0">
              <w:rPr>
                <w:rFonts w:ascii="Calibri" w:hAnsi="Calibri"/>
                <w:noProof/>
                <w:sz w:val="22"/>
                <w:szCs w:val="22"/>
                <w:lang w:val="en-IN" w:eastAsia="en-IN"/>
              </w:rPr>
              <w:tab/>
            </w:r>
            <w:r w:rsidR="007C76D0" w:rsidRPr="00A752CA">
              <w:rPr>
                <w:rFonts w:eastAsia="Palatino Linotype"/>
                <w:b/>
                <w:bCs/>
                <w:noProof/>
                <w:color w:val="000080"/>
                <w:u w:val="single"/>
              </w:rPr>
              <w:t>Late Bids</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_Toc132464582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27</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83" w:history="1">
            <w:r w:rsidR="007C76D0" w:rsidRPr="00A752CA">
              <w:rPr>
                <w:rFonts w:ascii="Palatino Linotype" w:eastAsia="Palatino Linotype" w:hAnsi="Palatino Linotype" w:cs="Palatino Linotype"/>
                <w:b/>
                <w:bCs/>
                <w:noProof/>
                <w:color w:val="000080"/>
                <w:u w:val="single"/>
              </w:rPr>
              <w:t>19.</w:t>
            </w:r>
            <w:r w:rsidR="007C76D0">
              <w:rPr>
                <w:rFonts w:ascii="Calibri" w:hAnsi="Calibri"/>
                <w:noProof/>
                <w:sz w:val="22"/>
                <w:szCs w:val="22"/>
                <w:lang w:val="en-IN" w:eastAsia="en-IN"/>
              </w:rPr>
              <w:tab/>
            </w:r>
            <w:r w:rsidR="007C76D0" w:rsidRPr="00A752CA">
              <w:rPr>
                <w:rFonts w:eastAsia="Palatino Linotype"/>
                <w:b/>
                <w:bCs/>
                <w:noProof/>
                <w:color w:val="000080"/>
                <w:u w:val="single"/>
              </w:rPr>
              <w:t>Modification</w:t>
            </w:r>
            <w:r w:rsidR="007C76D0" w:rsidRPr="00A752CA">
              <w:rPr>
                <w:rFonts w:eastAsia="Palatino Linotype"/>
                <w:b/>
                <w:bCs/>
                <w:noProof/>
                <w:color w:val="000080"/>
                <w:spacing w:val="-2"/>
                <w:u w:val="single"/>
              </w:rPr>
              <w:t xml:space="preserve"> </w:t>
            </w:r>
            <w:r w:rsidR="007C76D0" w:rsidRPr="00A752CA">
              <w:rPr>
                <w:rFonts w:eastAsia="Palatino Linotype"/>
                <w:b/>
                <w:bCs/>
                <w:noProof/>
                <w:color w:val="000080"/>
                <w:u w:val="single"/>
              </w:rPr>
              <w:t>and</w:t>
            </w:r>
            <w:r w:rsidR="007C76D0" w:rsidRPr="00A752CA">
              <w:rPr>
                <w:rFonts w:eastAsia="Palatino Linotype"/>
                <w:b/>
                <w:bCs/>
                <w:noProof/>
                <w:color w:val="000080"/>
                <w:spacing w:val="-3"/>
                <w:u w:val="single"/>
              </w:rPr>
              <w:t xml:space="preserve"> </w:t>
            </w:r>
            <w:r w:rsidR="007C76D0" w:rsidRPr="00A752CA">
              <w:rPr>
                <w:rFonts w:eastAsia="Palatino Linotype"/>
                <w:b/>
                <w:bCs/>
                <w:noProof/>
                <w:color w:val="000080"/>
                <w:u w:val="single"/>
              </w:rPr>
              <w:t>Withdrawal</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of</w:t>
            </w:r>
            <w:r w:rsidR="007C76D0" w:rsidRPr="00A752CA">
              <w:rPr>
                <w:rFonts w:eastAsia="Palatino Linotype"/>
                <w:b/>
                <w:bCs/>
                <w:noProof/>
                <w:color w:val="000080"/>
                <w:spacing w:val="-3"/>
                <w:u w:val="single"/>
              </w:rPr>
              <w:t xml:space="preserve"> </w:t>
            </w:r>
            <w:r w:rsidR="007C76D0" w:rsidRPr="00A752CA">
              <w:rPr>
                <w:rFonts w:eastAsia="Palatino Linotype"/>
                <w:b/>
                <w:bCs/>
                <w:noProof/>
                <w:color w:val="000080"/>
                <w:u w:val="single"/>
              </w:rPr>
              <w:t>Bids</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_Toc132464583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27</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84" w:history="1">
            <w:r w:rsidR="007C76D0" w:rsidRPr="00A752CA">
              <w:rPr>
                <w:rFonts w:ascii="Palatino Linotype" w:eastAsia="Palatino Linotype" w:hAnsi="Palatino Linotype" w:cs="Palatino Linotype"/>
                <w:b/>
                <w:bCs/>
                <w:noProof/>
                <w:color w:val="000080"/>
                <w:u w:val="single"/>
              </w:rPr>
              <w:t>E.</w:t>
            </w:r>
            <w:r w:rsidR="007C76D0">
              <w:rPr>
                <w:rFonts w:ascii="Calibri" w:hAnsi="Calibri"/>
                <w:noProof/>
                <w:sz w:val="22"/>
                <w:szCs w:val="22"/>
                <w:lang w:val="en-IN" w:eastAsia="en-IN"/>
              </w:rPr>
              <w:tab/>
            </w:r>
            <w:r w:rsidR="007C76D0" w:rsidRPr="00A752CA">
              <w:rPr>
                <w:rFonts w:eastAsia="Palatino Linotype"/>
                <w:b/>
                <w:bCs/>
                <w:noProof/>
                <w:color w:val="000080"/>
                <w:u w:val="single"/>
              </w:rPr>
              <w:t>BID</w:t>
            </w:r>
            <w:r w:rsidR="007C76D0" w:rsidRPr="00A752CA">
              <w:rPr>
                <w:rFonts w:eastAsia="Palatino Linotype"/>
                <w:b/>
                <w:bCs/>
                <w:noProof/>
                <w:color w:val="000080"/>
                <w:spacing w:val="-2"/>
                <w:u w:val="single"/>
              </w:rPr>
              <w:t xml:space="preserve"> </w:t>
            </w:r>
            <w:r w:rsidR="007C76D0" w:rsidRPr="00A752CA">
              <w:rPr>
                <w:rFonts w:eastAsia="Palatino Linotype"/>
                <w:b/>
                <w:bCs/>
                <w:noProof/>
                <w:color w:val="000080"/>
                <w:u w:val="single"/>
              </w:rPr>
              <w:t>OPENING AND</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EVALUATION</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_Toc132464584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28</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85" w:history="1">
            <w:r w:rsidR="007C76D0" w:rsidRPr="00A752CA">
              <w:rPr>
                <w:rFonts w:ascii="Palatino Linotype" w:eastAsia="Palatino Linotype" w:hAnsi="Palatino Linotype" w:cs="Palatino Linotype"/>
                <w:b/>
                <w:bCs/>
                <w:noProof/>
                <w:color w:val="000080"/>
                <w:u w:val="single"/>
              </w:rPr>
              <w:t>20.</w:t>
            </w:r>
            <w:r w:rsidR="007C76D0">
              <w:rPr>
                <w:rFonts w:ascii="Calibri" w:hAnsi="Calibri"/>
                <w:noProof/>
                <w:sz w:val="22"/>
                <w:szCs w:val="22"/>
                <w:lang w:val="en-IN" w:eastAsia="en-IN"/>
              </w:rPr>
              <w:tab/>
            </w:r>
            <w:r w:rsidR="007C76D0" w:rsidRPr="00A752CA">
              <w:rPr>
                <w:rFonts w:eastAsia="Palatino Linotype"/>
                <w:b/>
                <w:bCs/>
                <w:noProof/>
                <w:color w:val="000080"/>
                <w:u w:val="single"/>
              </w:rPr>
              <w:t>Opening</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of First</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Envelope</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by</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Employer</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_Toc132464585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28</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86" w:history="1">
            <w:r w:rsidR="007C76D0" w:rsidRPr="00A752CA">
              <w:rPr>
                <w:rFonts w:ascii="Palatino Linotype" w:eastAsia="Palatino Linotype" w:hAnsi="Palatino Linotype" w:cs="Palatino Linotype"/>
                <w:b/>
                <w:bCs/>
                <w:noProof/>
                <w:color w:val="000080"/>
                <w:u w:val="single"/>
              </w:rPr>
              <w:t>21.</w:t>
            </w:r>
            <w:r w:rsidR="007C76D0">
              <w:rPr>
                <w:rFonts w:ascii="Calibri" w:hAnsi="Calibri"/>
                <w:noProof/>
                <w:sz w:val="22"/>
                <w:szCs w:val="22"/>
                <w:lang w:val="en-IN" w:eastAsia="en-IN"/>
              </w:rPr>
              <w:tab/>
            </w:r>
            <w:r w:rsidR="007C76D0" w:rsidRPr="00A752CA">
              <w:rPr>
                <w:rFonts w:eastAsia="Palatino Linotype"/>
                <w:b/>
                <w:bCs/>
                <w:noProof/>
                <w:color w:val="000080"/>
                <w:u w:val="single"/>
              </w:rPr>
              <w:t>Clarification</w:t>
            </w:r>
            <w:r w:rsidR="007C76D0" w:rsidRPr="00A752CA">
              <w:rPr>
                <w:rFonts w:eastAsia="Palatino Linotype"/>
                <w:b/>
                <w:bCs/>
                <w:noProof/>
                <w:color w:val="000080"/>
                <w:spacing w:val="-3"/>
                <w:u w:val="single"/>
              </w:rPr>
              <w:t xml:space="preserve"> </w:t>
            </w:r>
            <w:r w:rsidR="007C76D0" w:rsidRPr="00A752CA">
              <w:rPr>
                <w:rFonts w:eastAsia="Palatino Linotype"/>
                <w:b/>
                <w:bCs/>
                <w:noProof/>
                <w:color w:val="000080"/>
                <w:u w:val="single"/>
              </w:rPr>
              <w:t>of</w:t>
            </w:r>
            <w:r w:rsidR="007C76D0" w:rsidRPr="00A752CA">
              <w:rPr>
                <w:rFonts w:eastAsia="Palatino Linotype"/>
                <w:b/>
                <w:bCs/>
                <w:noProof/>
                <w:color w:val="000080"/>
                <w:spacing w:val="-3"/>
                <w:u w:val="single"/>
              </w:rPr>
              <w:t xml:space="preserve"> </w:t>
            </w:r>
            <w:r w:rsidR="007C76D0" w:rsidRPr="00A752CA">
              <w:rPr>
                <w:rFonts w:eastAsia="Palatino Linotype"/>
                <w:b/>
                <w:bCs/>
                <w:noProof/>
                <w:color w:val="000080"/>
                <w:u w:val="single"/>
              </w:rPr>
              <w:t>Bids</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_Toc132464586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29</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87" w:history="1">
            <w:r w:rsidR="007C76D0" w:rsidRPr="00A752CA">
              <w:rPr>
                <w:rFonts w:ascii="Palatino Linotype" w:eastAsia="Palatino Linotype" w:hAnsi="Palatino Linotype" w:cs="Palatino Linotype"/>
                <w:b/>
                <w:bCs/>
                <w:noProof/>
                <w:color w:val="000080"/>
                <w:u w:val="single"/>
              </w:rPr>
              <w:t>22.</w:t>
            </w:r>
            <w:r w:rsidR="007C76D0">
              <w:rPr>
                <w:rFonts w:ascii="Calibri" w:hAnsi="Calibri"/>
                <w:noProof/>
                <w:sz w:val="22"/>
                <w:szCs w:val="22"/>
                <w:lang w:val="en-IN" w:eastAsia="en-IN"/>
              </w:rPr>
              <w:tab/>
            </w:r>
            <w:r w:rsidR="007C76D0" w:rsidRPr="00A752CA">
              <w:rPr>
                <w:rFonts w:eastAsia="Palatino Linotype"/>
                <w:b/>
                <w:bCs/>
                <w:noProof/>
                <w:color w:val="000080"/>
                <w:u w:val="single"/>
              </w:rPr>
              <w:t>Preliminary</w:t>
            </w:r>
            <w:r w:rsidR="007C76D0" w:rsidRPr="00A752CA">
              <w:rPr>
                <w:rFonts w:eastAsia="Palatino Linotype"/>
                <w:b/>
                <w:bCs/>
                <w:noProof/>
                <w:color w:val="000080"/>
                <w:spacing w:val="-2"/>
                <w:u w:val="single"/>
              </w:rPr>
              <w:t xml:space="preserve"> </w:t>
            </w:r>
            <w:r w:rsidR="007C76D0" w:rsidRPr="00A752CA">
              <w:rPr>
                <w:rFonts w:eastAsia="Palatino Linotype"/>
                <w:b/>
                <w:bCs/>
                <w:noProof/>
                <w:color w:val="000080"/>
                <w:u w:val="single"/>
              </w:rPr>
              <w:t>Examination</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of</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First</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Envelope</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_Toc132464587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29</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88" w:history="1">
            <w:r w:rsidR="007C76D0" w:rsidRPr="00A752CA">
              <w:rPr>
                <w:rFonts w:ascii="Palatino Linotype" w:eastAsia="Palatino Linotype" w:hAnsi="Palatino Linotype" w:cs="Palatino Linotype"/>
                <w:b/>
                <w:bCs/>
                <w:noProof/>
                <w:color w:val="000080"/>
                <w:u w:val="single"/>
              </w:rPr>
              <w:t>23.</w:t>
            </w:r>
            <w:r w:rsidR="007C76D0">
              <w:rPr>
                <w:rFonts w:ascii="Calibri" w:hAnsi="Calibri"/>
                <w:noProof/>
                <w:sz w:val="22"/>
                <w:szCs w:val="22"/>
                <w:lang w:val="en-IN" w:eastAsia="en-IN"/>
              </w:rPr>
              <w:tab/>
            </w:r>
            <w:r w:rsidR="007C76D0" w:rsidRPr="00A752CA">
              <w:rPr>
                <w:rFonts w:eastAsia="Palatino Linotype"/>
                <w:b/>
                <w:bCs/>
                <w:noProof/>
                <w:color w:val="000080"/>
                <w:u w:val="single"/>
              </w:rPr>
              <w:t>Qualification</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_Toc132464588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30</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89" w:history="1">
            <w:r w:rsidR="007C76D0" w:rsidRPr="00A752CA">
              <w:rPr>
                <w:rFonts w:ascii="Palatino Linotype" w:eastAsia="Palatino Linotype" w:hAnsi="Palatino Linotype" w:cs="Palatino Linotype"/>
                <w:b/>
                <w:bCs/>
                <w:noProof/>
                <w:color w:val="000080"/>
                <w:u w:val="single"/>
              </w:rPr>
              <w:t>24.</w:t>
            </w:r>
            <w:r w:rsidR="007C76D0">
              <w:rPr>
                <w:rFonts w:ascii="Calibri" w:hAnsi="Calibri"/>
                <w:noProof/>
                <w:sz w:val="22"/>
                <w:szCs w:val="22"/>
                <w:lang w:val="en-IN" w:eastAsia="en-IN"/>
              </w:rPr>
              <w:tab/>
            </w:r>
            <w:r w:rsidR="007C76D0" w:rsidRPr="00A752CA">
              <w:rPr>
                <w:rFonts w:eastAsia="Palatino Linotype"/>
                <w:b/>
                <w:bCs/>
                <w:noProof/>
                <w:color w:val="000080"/>
                <w:u w:val="single"/>
              </w:rPr>
              <w:t>Evaluation</w:t>
            </w:r>
            <w:r w:rsidR="007C76D0" w:rsidRPr="00A752CA">
              <w:rPr>
                <w:rFonts w:eastAsia="Palatino Linotype"/>
                <w:b/>
                <w:bCs/>
                <w:noProof/>
                <w:color w:val="000080"/>
                <w:spacing w:val="-2"/>
                <w:u w:val="single"/>
              </w:rPr>
              <w:t xml:space="preserve"> </w:t>
            </w:r>
            <w:r w:rsidR="007C76D0" w:rsidRPr="00A752CA">
              <w:rPr>
                <w:rFonts w:eastAsia="Palatino Linotype"/>
                <w:b/>
                <w:bCs/>
                <w:noProof/>
                <w:color w:val="000080"/>
                <w:u w:val="single"/>
              </w:rPr>
              <w:t>of Techno</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w:t>
            </w:r>
            <w:r w:rsidR="007C76D0" w:rsidRPr="00A752CA">
              <w:rPr>
                <w:rFonts w:eastAsia="Palatino Linotype"/>
                <w:b/>
                <w:bCs/>
                <w:noProof/>
                <w:color w:val="000080"/>
                <w:spacing w:val="-2"/>
                <w:u w:val="single"/>
              </w:rPr>
              <w:t xml:space="preserve"> </w:t>
            </w:r>
            <w:r w:rsidR="007C76D0" w:rsidRPr="00A752CA">
              <w:rPr>
                <w:rFonts w:eastAsia="Palatino Linotype"/>
                <w:b/>
                <w:bCs/>
                <w:noProof/>
                <w:color w:val="000080"/>
                <w:u w:val="single"/>
              </w:rPr>
              <w:t>Commercial</w:t>
            </w:r>
            <w:r w:rsidR="007C76D0" w:rsidRPr="00A752CA">
              <w:rPr>
                <w:rFonts w:eastAsia="Palatino Linotype"/>
                <w:b/>
                <w:bCs/>
                <w:noProof/>
                <w:color w:val="000080"/>
                <w:spacing w:val="-4"/>
                <w:u w:val="single"/>
              </w:rPr>
              <w:t xml:space="preserve"> </w:t>
            </w:r>
            <w:r w:rsidR="007C76D0" w:rsidRPr="00A752CA">
              <w:rPr>
                <w:rFonts w:eastAsia="Palatino Linotype"/>
                <w:b/>
                <w:bCs/>
                <w:noProof/>
                <w:color w:val="000080"/>
                <w:u w:val="single"/>
              </w:rPr>
              <w:t>Part (First</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Envelope)</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_Toc132464589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31</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90" w:history="1">
            <w:r w:rsidR="007C76D0" w:rsidRPr="00A752CA">
              <w:rPr>
                <w:rFonts w:ascii="Palatino Linotype" w:eastAsia="Palatino Linotype" w:hAnsi="Palatino Linotype" w:cs="Palatino Linotype"/>
                <w:b/>
                <w:bCs/>
                <w:noProof/>
                <w:color w:val="000080"/>
                <w:u w:val="single"/>
              </w:rPr>
              <w:t>25.</w:t>
            </w:r>
            <w:r w:rsidR="007C76D0">
              <w:rPr>
                <w:rFonts w:ascii="Calibri" w:hAnsi="Calibri"/>
                <w:noProof/>
                <w:sz w:val="22"/>
                <w:szCs w:val="22"/>
                <w:lang w:val="en-IN" w:eastAsia="en-IN"/>
              </w:rPr>
              <w:tab/>
            </w:r>
            <w:r w:rsidR="007C76D0" w:rsidRPr="00A752CA">
              <w:rPr>
                <w:rFonts w:eastAsia="Palatino Linotype"/>
                <w:b/>
                <w:bCs/>
                <w:noProof/>
                <w:color w:val="000080"/>
                <w:u w:val="single"/>
              </w:rPr>
              <w:t>Opening</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of Second</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Envelope</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by</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Employer</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_Toc132464590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32</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91" w:history="1">
            <w:r w:rsidR="007C76D0" w:rsidRPr="00A752CA">
              <w:rPr>
                <w:rFonts w:ascii="Palatino Linotype" w:eastAsia="Palatino Linotype" w:hAnsi="Palatino Linotype" w:cs="Palatino Linotype"/>
                <w:b/>
                <w:bCs/>
                <w:noProof/>
                <w:color w:val="000080"/>
                <w:u w:val="single"/>
              </w:rPr>
              <w:t>26.</w:t>
            </w:r>
            <w:r w:rsidR="007C76D0">
              <w:rPr>
                <w:rFonts w:ascii="Calibri" w:hAnsi="Calibri"/>
                <w:noProof/>
                <w:sz w:val="22"/>
                <w:szCs w:val="22"/>
                <w:lang w:val="en-IN" w:eastAsia="en-IN"/>
              </w:rPr>
              <w:tab/>
            </w:r>
            <w:r w:rsidR="007C76D0" w:rsidRPr="00A752CA">
              <w:rPr>
                <w:rFonts w:eastAsia="Palatino Linotype"/>
                <w:b/>
                <w:bCs/>
                <w:noProof/>
                <w:color w:val="000080"/>
                <w:u w:val="single"/>
              </w:rPr>
              <w:t>Conversion</w:t>
            </w:r>
            <w:r w:rsidR="007C76D0" w:rsidRPr="00A752CA">
              <w:rPr>
                <w:rFonts w:eastAsia="Palatino Linotype"/>
                <w:b/>
                <w:bCs/>
                <w:noProof/>
                <w:color w:val="000080"/>
                <w:spacing w:val="-3"/>
                <w:u w:val="single"/>
              </w:rPr>
              <w:t xml:space="preserve"> </w:t>
            </w:r>
            <w:r w:rsidR="007C76D0" w:rsidRPr="00A752CA">
              <w:rPr>
                <w:rFonts w:eastAsia="Palatino Linotype"/>
                <w:b/>
                <w:bCs/>
                <w:noProof/>
                <w:color w:val="000080"/>
                <w:u w:val="single"/>
              </w:rPr>
              <w:t>to</w:t>
            </w:r>
            <w:r w:rsidR="007C76D0" w:rsidRPr="00A752CA">
              <w:rPr>
                <w:rFonts w:eastAsia="Palatino Linotype"/>
                <w:b/>
                <w:bCs/>
                <w:noProof/>
                <w:color w:val="000080"/>
                <w:spacing w:val="-3"/>
                <w:u w:val="single"/>
              </w:rPr>
              <w:t xml:space="preserve"> </w:t>
            </w:r>
            <w:r w:rsidR="007C76D0" w:rsidRPr="00A752CA">
              <w:rPr>
                <w:rFonts w:eastAsia="Palatino Linotype"/>
                <w:b/>
                <w:bCs/>
                <w:noProof/>
                <w:color w:val="000080"/>
                <w:u w:val="single"/>
              </w:rPr>
              <w:t>Single</w:t>
            </w:r>
            <w:r w:rsidR="007C76D0" w:rsidRPr="00A752CA">
              <w:rPr>
                <w:rFonts w:eastAsia="Palatino Linotype"/>
                <w:b/>
                <w:bCs/>
                <w:noProof/>
                <w:color w:val="000080"/>
                <w:spacing w:val="-3"/>
                <w:u w:val="single"/>
              </w:rPr>
              <w:t xml:space="preserve"> </w:t>
            </w:r>
            <w:r w:rsidR="007C76D0" w:rsidRPr="00A752CA">
              <w:rPr>
                <w:rFonts w:eastAsia="Palatino Linotype"/>
                <w:b/>
                <w:bCs/>
                <w:noProof/>
                <w:color w:val="000080"/>
                <w:u w:val="single"/>
              </w:rPr>
              <w:t>Currency</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_Toc132464591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33</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92" w:history="1">
            <w:r w:rsidR="007C76D0" w:rsidRPr="00A752CA">
              <w:rPr>
                <w:rFonts w:ascii="Palatino Linotype" w:eastAsia="Palatino Linotype" w:hAnsi="Palatino Linotype" w:cs="Palatino Linotype"/>
                <w:b/>
                <w:bCs/>
                <w:noProof/>
                <w:color w:val="000080"/>
                <w:u w:val="single"/>
              </w:rPr>
              <w:t>27.</w:t>
            </w:r>
            <w:r w:rsidR="007C76D0">
              <w:rPr>
                <w:rFonts w:ascii="Calibri" w:hAnsi="Calibri"/>
                <w:noProof/>
                <w:sz w:val="22"/>
                <w:szCs w:val="22"/>
                <w:lang w:val="en-IN" w:eastAsia="en-IN"/>
              </w:rPr>
              <w:tab/>
            </w:r>
            <w:r w:rsidR="007C76D0" w:rsidRPr="00A752CA">
              <w:rPr>
                <w:rFonts w:eastAsia="Palatino Linotype"/>
                <w:b/>
                <w:bCs/>
                <w:noProof/>
                <w:color w:val="000080"/>
                <w:u w:val="single"/>
              </w:rPr>
              <w:t>Evaluation</w:t>
            </w:r>
            <w:r w:rsidR="007C76D0" w:rsidRPr="00A752CA">
              <w:rPr>
                <w:rFonts w:eastAsia="Palatino Linotype"/>
                <w:b/>
                <w:bCs/>
                <w:noProof/>
                <w:color w:val="000080"/>
                <w:spacing w:val="-2"/>
                <w:u w:val="single"/>
              </w:rPr>
              <w:t xml:space="preserve"> </w:t>
            </w:r>
            <w:r w:rsidR="007C76D0" w:rsidRPr="00A752CA">
              <w:rPr>
                <w:rFonts w:eastAsia="Palatino Linotype"/>
                <w:b/>
                <w:bCs/>
                <w:noProof/>
                <w:color w:val="000080"/>
                <w:u w:val="single"/>
              </w:rPr>
              <w:t>of Second</w:t>
            </w:r>
            <w:r w:rsidR="007C76D0" w:rsidRPr="00A752CA">
              <w:rPr>
                <w:rFonts w:eastAsia="Palatino Linotype"/>
                <w:b/>
                <w:bCs/>
                <w:noProof/>
                <w:color w:val="000080"/>
                <w:spacing w:val="-2"/>
                <w:u w:val="single"/>
              </w:rPr>
              <w:t xml:space="preserve"> </w:t>
            </w:r>
            <w:r w:rsidR="007C76D0" w:rsidRPr="00A752CA">
              <w:rPr>
                <w:rFonts w:eastAsia="Palatino Linotype"/>
                <w:b/>
                <w:bCs/>
                <w:noProof/>
                <w:color w:val="000080"/>
                <w:u w:val="single"/>
              </w:rPr>
              <w:t>Envelope</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(Price</w:t>
            </w:r>
            <w:r w:rsidR="007C76D0" w:rsidRPr="00A752CA">
              <w:rPr>
                <w:rFonts w:eastAsia="Palatino Linotype"/>
                <w:b/>
                <w:bCs/>
                <w:noProof/>
                <w:color w:val="000080"/>
                <w:spacing w:val="-2"/>
                <w:u w:val="single"/>
              </w:rPr>
              <w:t xml:space="preserve"> </w:t>
            </w:r>
            <w:r w:rsidR="007C76D0" w:rsidRPr="00A752CA">
              <w:rPr>
                <w:rFonts w:eastAsia="Palatino Linotype"/>
                <w:b/>
                <w:bCs/>
                <w:noProof/>
                <w:color w:val="000080"/>
                <w:u w:val="single"/>
              </w:rPr>
              <w:t>Part)</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_Toc132464592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33</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93" w:history="1">
            <w:r w:rsidR="007C76D0" w:rsidRPr="00A752CA">
              <w:rPr>
                <w:rFonts w:ascii="Palatino Linotype" w:eastAsia="Palatino Linotype" w:hAnsi="Palatino Linotype" w:cs="Palatino Linotype"/>
                <w:b/>
                <w:bCs/>
                <w:noProof/>
                <w:color w:val="000080"/>
                <w:u w:val="single"/>
              </w:rPr>
              <w:t>28.</w:t>
            </w:r>
            <w:r w:rsidR="007C76D0">
              <w:rPr>
                <w:rFonts w:ascii="Calibri" w:hAnsi="Calibri"/>
                <w:noProof/>
                <w:sz w:val="22"/>
                <w:szCs w:val="22"/>
                <w:lang w:val="en-IN" w:eastAsia="en-IN"/>
              </w:rPr>
              <w:tab/>
            </w:r>
            <w:r w:rsidR="007C76D0" w:rsidRPr="00A752CA">
              <w:rPr>
                <w:rFonts w:eastAsia="Palatino Linotype"/>
                <w:b/>
                <w:bCs/>
                <w:noProof/>
                <w:color w:val="000080"/>
                <w:u w:val="single"/>
              </w:rPr>
              <w:t>Purchase/ domestic preference:</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_Toc132464593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35</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94" w:history="1">
            <w:r w:rsidR="007C76D0" w:rsidRPr="00A752CA">
              <w:rPr>
                <w:rFonts w:ascii="Palatino Linotype" w:eastAsia="Palatino Linotype" w:hAnsi="Palatino Linotype" w:cs="Palatino Linotype"/>
                <w:b/>
                <w:bCs/>
                <w:noProof/>
                <w:color w:val="000080"/>
                <w:u w:val="single"/>
              </w:rPr>
              <w:t>29.</w:t>
            </w:r>
            <w:r w:rsidR="007C76D0">
              <w:rPr>
                <w:rFonts w:ascii="Calibri" w:hAnsi="Calibri"/>
                <w:noProof/>
                <w:sz w:val="22"/>
                <w:szCs w:val="22"/>
                <w:lang w:val="en-IN" w:eastAsia="en-IN"/>
              </w:rPr>
              <w:tab/>
            </w:r>
            <w:r w:rsidR="007C76D0" w:rsidRPr="00A752CA">
              <w:rPr>
                <w:rFonts w:eastAsia="Palatino Linotype"/>
                <w:b/>
                <w:bCs/>
                <w:noProof/>
                <w:color w:val="000080"/>
                <w:u w:val="single"/>
              </w:rPr>
              <w:t>e-Reverse</w:t>
            </w:r>
            <w:r w:rsidR="007C76D0" w:rsidRPr="00A752CA">
              <w:rPr>
                <w:rFonts w:eastAsia="Palatino Linotype"/>
                <w:b/>
                <w:bCs/>
                <w:noProof/>
                <w:color w:val="000080"/>
                <w:spacing w:val="-3"/>
                <w:u w:val="single"/>
              </w:rPr>
              <w:t xml:space="preserve"> </w:t>
            </w:r>
            <w:r w:rsidR="007C76D0" w:rsidRPr="00A752CA">
              <w:rPr>
                <w:rFonts w:eastAsia="Palatino Linotype"/>
                <w:b/>
                <w:bCs/>
                <w:noProof/>
                <w:color w:val="000080"/>
                <w:u w:val="single"/>
              </w:rPr>
              <w:t>Auction</w:t>
            </w:r>
            <w:r w:rsidR="007C76D0" w:rsidRPr="00A752CA">
              <w:rPr>
                <w:rFonts w:eastAsia="Palatino Linotype"/>
                <w:b/>
                <w:bCs/>
                <w:noProof/>
                <w:color w:val="000080"/>
                <w:spacing w:val="-2"/>
                <w:u w:val="single"/>
              </w:rPr>
              <w:t xml:space="preserve"> </w:t>
            </w:r>
            <w:r w:rsidR="007C76D0" w:rsidRPr="00A752CA">
              <w:rPr>
                <w:rFonts w:eastAsia="Palatino Linotype"/>
                <w:b/>
                <w:bCs/>
                <w:noProof/>
                <w:color w:val="000080"/>
                <w:u w:val="single"/>
              </w:rPr>
              <w:t>(e-RA)</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_Toc132464594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35</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95" w:history="1">
            <w:r w:rsidR="007C76D0" w:rsidRPr="00A752CA">
              <w:rPr>
                <w:rFonts w:ascii="Palatino Linotype" w:eastAsia="Palatino Linotype" w:hAnsi="Palatino Linotype" w:cs="Palatino Linotype"/>
                <w:b/>
                <w:bCs/>
                <w:noProof/>
                <w:color w:val="000080"/>
                <w:u w:val="single"/>
              </w:rPr>
              <w:t>30.</w:t>
            </w:r>
            <w:r w:rsidR="007C76D0">
              <w:rPr>
                <w:rFonts w:ascii="Calibri" w:hAnsi="Calibri"/>
                <w:noProof/>
                <w:sz w:val="22"/>
                <w:szCs w:val="22"/>
                <w:lang w:val="en-IN" w:eastAsia="en-IN"/>
              </w:rPr>
              <w:tab/>
            </w:r>
            <w:r w:rsidR="007C76D0" w:rsidRPr="00A752CA">
              <w:rPr>
                <w:rFonts w:eastAsia="Palatino Linotype"/>
                <w:b/>
                <w:bCs/>
                <w:noProof/>
                <w:color w:val="000080"/>
                <w:u w:val="single"/>
              </w:rPr>
              <w:t>Confidentiality</w:t>
            </w:r>
            <w:r w:rsidR="007C76D0" w:rsidRPr="00A752CA">
              <w:rPr>
                <w:rFonts w:eastAsia="Palatino Linotype"/>
                <w:b/>
                <w:bCs/>
                <w:noProof/>
                <w:color w:val="000080"/>
                <w:spacing w:val="-4"/>
                <w:u w:val="single"/>
              </w:rPr>
              <w:t xml:space="preserve"> </w:t>
            </w:r>
            <w:r w:rsidR="007C76D0" w:rsidRPr="00A752CA">
              <w:rPr>
                <w:rFonts w:eastAsia="Palatino Linotype"/>
                <w:b/>
                <w:bCs/>
                <w:noProof/>
                <w:color w:val="000080"/>
                <w:u w:val="single"/>
              </w:rPr>
              <w:t>and</w:t>
            </w:r>
            <w:r w:rsidR="007C76D0" w:rsidRPr="00A752CA">
              <w:rPr>
                <w:rFonts w:eastAsia="Palatino Linotype"/>
                <w:b/>
                <w:bCs/>
                <w:noProof/>
                <w:color w:val="000080"/>
                <w:spacing w:val="-2"/>
                <w:u w:val="single"/>
              </w:rPr>
              <w:t xml:space="preserve"> </w:t>
            </w:r>
            <w:r w:rsidR="007C76D0" w:rsidRPr="00A752CA">
              <w:rPr>
                <w:rFonts w:eastAsia="Palatino Linotype"/>
                <w:b/>
                <w:bCs/>
                <w:noProof/>
                <w:color w:val="000080"/>
                <w:u w:val="single"/>
              </w:rPr>
              <w:t>Contacting</w:t>
            </w:r>
            <w:r w:rsidR="007C76D0" w:rsidRPr="00A752CA">
              <w:rPr>
                <w:rFonts w:eastAsia="Palatino Linotype"/>
                <w:b/>
                <w:bCs/>
                <w:noProof/>
                <w:color w:val="000080"/>
                <w:spacing w:val="-4"/>
                <w:u w:val="single"/>
              </w:rPr>
              <w:t xml:space="preserve"> </w:t>
            </w:r>
            <w:r w:rsidR="007C76D0" w:rsidRPr="00A752CA">
              <w:rPr>
                <w:rFonts w:eastAsia="Palatino Linotype"/>
                <w:b/>
                <w:bCs/>
                <w:noProof/>
                <w:color w:val="000080"/>
                <w:u w:val="single"/>
              </w:rPr>
              <w:t>the</w:t>
            </w:r>
            <w:r w:rsidR="007C76D0" w:rsidRPr="00A752CA">
              <w:rPr>
                <w:rFonts w:eastAsia="Palatino Linotype"/>
                <w:b/>
                <w:bCs/>
                <w:noProof/>
                <w:color w:val="000080"/>
                <w:spacing w:val="-3"/>
                <w:u w:val="single"/>
              </w:rPr>
              <w:t xml:space="preserve"> </w:t>
            </w:r>
            <w:r w:rsidR="007C76D0" w:rsidRPr="00A752CA">
              <w:rPr>
                <w:rFonts w:eastAsia="Palatino Linotype"/>
                <w:b/>
                <w:bCs/>
                <w:noProof/>
                <w:color w:val="000080"/>
                <w:u w:val="single"/>
              </w:rPr>
              <w:t>Employer</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_Toc132464595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36</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96" w:history="1">
            <w:r w:rsidR="007C76D0" w:rsidRPr="00A752CA">
              <w:rPr>
                <w:rFonts w:ascii="Palatino Linotype" w:eastAsia="Palatino Linotype" w:hAnsi="Palatino Linotype" w:cs="Palatino Linotype"/>
                <w:b/>
                <w:bCs/>
                <w:noProof/>
                <w:color w:val="000080"/>
                <w:u w:val="single"/>
              </w:rPr>
              <w:t>F.</w:t>
            </w:r>
            <w:r w:rsidR="007C76D0">
              <w:rPr>
                <w:rFonts w:ascii="Calibri" w:hAnsi="Calibri"/>
                <w:noProof/>
                <w:sz w:val="22"/>
                <w:szCs w:val="22"/>
                <w:lang w:val="en-IN" w:eastAsia="en-IN"/>
              </w:rPr>
              <w:tab/>
            </w:r>
            <w:r w:rsidR="007C76D0" w:rsidRPr="00A752CA">
              <w:rPr>
                <w:rFonts w:eastAsia="Palatino Linotype"/>
                <w:b/>
                <w:bCs/>
                <w:noProof/>
                <w:color w:val="000080"/>
                <w:u w:val="single"/>
              </w:rPr>
              <w:t>AWARD</w:t>
            </w:r>
            <w:r w:rsidR="007C76D0" w:rsidRPr="00A752CA">
              <w:rPr>
                <w:rFonts w:eastAsia="Palatino Linotype"/>
                <w:b/>
                <w:bCs/>
                <w:noProof/>
                <w:color w:val="000080"/>
                <w:spacing w:val="-4"/>
                <w:u w:val="single"/>
              </w:rPr>
              <w:t xml:space="preserve"> </w:t>
            </w:r>
            <w:r w:rsidR="007C76D0" w:rsidRPr="00A752CA">
              <w:rPr>
                <w:rFonts w:eastAsia="Palatino Linotype"/>
                <w:b/>
                <w:bCs/>
                <w:noProof/>
                <w:color w:val="000080"/>
                <w:u w:val="single"/>
              </w:rPr>
              <w:t>OF</w:t>
            </w:r>
            <w:r w:rsidR="007C76D0" w:rsidRPr="00A752CA">
              <w:rPr>
                <w:rFonts w:eastAsia="Palatino Linotype"/>
                <w:b/>
                <w:bCs/>
                <w:noProof/>
                <w:color w:val="000080"/>
                <w:spacing w:val="-4"/>
                <w:u w:val="single"/>
              </w:rPr>
              <w:t xml:space="preserve"> </w:t>
            </w:r>
            <w:r w:rsidR="007C76D0" w:rsidRPr="00A752CA">
              <w:rPr>
                <w:rFonts w:eastAsia="Palatino Linotype"/>
                <w:b/>
                <w:bCs/>
                <w:noProof/>
                <w:color w:val="000080"/>
                <w:u w:val="single"/>
              </w:rPr>
              <w:t>CONTRACT</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_Toc132464596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36</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97" w:history="1">
            <w:r w:rsidR="007C76D0" w:rsidRPr="00A752CA">
              <w:rPr>
                <w:rFonts w:ascii="Palatino Linotype" w:eastAsia="Palatino Linotype" w:hAnsi="Palatino Linotype" w:cs="Palatino Linotype"/>
                <w:b/>
                <w:bCs/>
                <w:noProof/>
                <w:color w:val="000080"/>
                <w:u w:val="single"/>
              </w:rPr>
              <w:t>31.</w:t>
            </w:r>
            <w:r w:rsidR="007C76D0">
              <w:rPr>
                <w:rFonts w:ascii="Calibri" w:hAnsi="Calibri"/>
                <w:noProof/>
                <w:sz w:val="22"/>
                <w:szCs w:val="22"/>
                <w:lang w:val="en-IN" w:eastAsia="en-IN"/>
              </w:rPr>
              <w:tab/>
            </w:r>
            <w:r w:rsidR="007C76D0" w:rsidRPr="00A752CA">
              <w:rPr>
                <w:rFonts w:eastAsia="Palatino Linotype"/>
                <w:b/>
                <w:bCs/>
                <w:noProof/>
                <w:color w:val="000080"/>
                <w:u w:val="single"/>
              </w:rPr>
              <w:t>Award</w:t>
            </w:r>
            <w:r w:rsidR="007C76D0" w:rsidRPr="00A752CA">
              <w:rPr>
                <w:rFonts w:eastAsia="Palatino Linotype"/>
                <w:b/>
                <w:bCs/>
                <w:noProof/>
                <w:color w:val="000080"/>
                <w:spacing w:val="-5"/>
                <w:u w:val="single"/>
              </w:rPr>
              <w:t xml:space="preserve"> </w:t>
            </w:r>
            <w:r w:rsidR="007C76D0" w:rsidRPr="00A752CA">
              <w:rPr>
                <w:rFonts w:eastAsia="Palatino Linotype"/>
                <w:b/>
                <w:bCs/>
                <w:noProof/>
                <w:color w:val="000080"/>
                <w:u w:val="single"/>
              </w:rPr>
              <w:t>Criteria</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_Toc132464597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36</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98" w:history="1">
            <w:r w:rsidR="007C76D0" w:rsidRPr="00A752CA">
              <w:rPr>
                <w:rFonts w:ascii="Palatino Linotype" w:eastAsia="Palatino Linotype" w:hAnsi="Palatino Linotype" w:cs="Palatino Linotype"/>
                <w:b/>
                <w:bCs/>
                <w:noProof/>
                <w:color w:val="000080"/>
                <w:u w:val="single"/>
              </w:rPr>
              <w:t>32.</w:t>
            </w:r>
            <w:r w:rsidR="007C76D0">
              <w:rPr>
                <w:rFonts w:ascii="Calibri" w:hAnsi="Calibri"/>
                <w:noProof/>
                <w:sz w:val="22"/>
                <w:szCs w:val="22"/>
                <w:lang w:val="en-IN" w:eastAsia="en-IN"/>
              </w:rPr>
              <w:tab/>
            </w:r>
            <w:r w:rsidR="007C76D0" w:rsidRPr="00A752CA">
              <w:rPr>
                <w:rFonts w:eastAsia="Palatino Linotype"/>
                <w:b/>
                <w:bCs/>
                <w:noProof/>
                <w:color w:val="000080"/>
                <w:u w:val="single"/>
              </w:rPr>
              <w:t>Employer’s</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Right</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to Accept</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any Bid</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and to Reject any or</w:t>
            </w:r>
            <w:r w:rsidR="007C76D0" w:rsidRPr="00A752CA">
              <w:rPr>
                <w:rFonts w:eastAsia="Palatino Linotype"/>
                <w:b/>
                <w:bCs/>
                <w:noProof/>
                <w:color w:val="000080"/>
                <w:spacing w:val="-1"/>
                <w:u w:val="single"/>
              </w:rPr>
              <w:t xml:space="preserve"> </w:t>
            </w:r>
            <w:r w:rsidR="007C76D0" w:rsidRPr="00A752CA">
              <w:rPr>
                <w:rFonts w:eastAsia="Palatino Linotype"/>
                <w:b/>
                <w:bCs/>
                <w:noProof/>
                <w:color w:val="000080"/>
                <w:u w:val="single"/>
              </w:rPr>
              <w:t>all</w:t>
            </w:r>
            <w:r w:rsidR="007C76D0" w:rsidRPr="00A752CA">
              <w:rPr>
                <w:rFonts w:eastAsia="Palatino Linotype"/>
                <w:b/>
                <w:bCs/>
                <w:noProof/>
                <w:color w:val="000080"/>
                <w:spacing w:val="-2"/>
                <w:u w:val="single"/>
              </w:rPr>
              <w:t xml:space="preserve"> </w:t>
            </w:r>
            <w:r w:rsidR="007C76D0" w:rsidRPr="00A752CA">
              <w:rPr>
                <w:rFonts w:eastAsia="Palatino Linotype"/>
                <w:b/>
                <w:bCs/>
                <w:noProof/>
                <w:color w:val="000080"/>
                <w:u w:val="single"/>
              </w:rPr>
              <w:t>Bids</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_Toc132464598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37</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599" w:history="1">
            <w:r w:rsidR="007C76D0" w:rsidRPr="00A752CA">
              <w:rPr>
                <w:rFonts w:ascii="Palatino Linotype" w:eastAsia="Palatino Linotype" w:hAnsi="Palatino Linotype" w:cs="Palatino Linotype"/>
                <w:b/>
                <w:bCs/>
                <w:noProof/>
                <w:color w:val="000080"/>
                <w:u w:val="single"/>
              </w:rPr>
              <w:t>33.</w:t>
            </w:r>
            <w:r w:rsidR="007C76D0">
              <w:rPr>
                <w:rFonts w:ascii="Calibri" w:hAnsi="Calibri"/>
                <w:noProof/>
                <w:sz w:val="22"/>
                <w:szCs w:val="22"/>
                <w:lang w:val="en-IN" w:eastAsia="en-IN"/>
              </w:rPr>
              <w:tab/>
            </w:r>
            <w:r w:rsidR="007C76D0" w:rsidRPr="00A752CA">
              <w:rPr>
                <w:rFonts w:eastAsia="Palatino Linotype"/>
                <w:b/>
                <w:bCs/>
                <w:noProof/>
                <w:color w:val="000080"/>
                <w:spacing w:val="-4"/>
                <w:u w:val="single"/>
              </w:rPr>
              <w:t xml:space="preserve">Letter </w:t>
            </w:r>
            <w:r w:rsidR="007C76D0" w:rsidRPr="00A752CA">
              <w:rPr>
                <w:rFonts w:eastAsia="Palatino Linotype"/>
                <w:b/>
                <w:bCs/>
                <w:noProof/>
                <w:color w:val="000080"/>
                <w:u w:val="single"/>
              </w:rPr>
              <w:t>of</w:t>
            </w:r>
            <w:r w:rsidR="007C76D0" w:rsidRPr="00A752CA">
              <w:rPr>
                <w:rFonts w:eastAsia="Palatino Linotype"/>
                <w:b/>
                <w:bCs/>
                <w:noProof/>
                <w:color w:val="000080"/>
                <w:spacing w:val="-3"/>
                <w:u w:val="single"/>
              </w:rPr>
              <w:t xml:space="preserve"> </w:t>
            </w:r>
            <w:r w:rsidR="007C76D0" w:rsidRPr="00A752CA">
              <w:rPr>
                <w:rFonts w:eastAsia="Palatino Linotype"/>
                <w:b/>
                <w:bCs/>
                <w:noProof/>
                <w:color w:val="000080"/>
                <w:u w:val="single"/>
              </w:rPr>
              <w:t>Award</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_Toc132464599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37</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600" w:history="1">
            <w:r w:rsidR="007C76D0" w:rsidRPr="00A752CA">
              <w:rPr>
                <w:rFonts w:ascii="Palatino Linotype" w:eastAsia="Palatino Linotype" w:hAnsi="Palatino Linotype" w:cs="Palatino Linotype"/>
                <w:b/>
                <w:bCs/>
                <w:noProof/>
                <w:color w:val="000080"/>
                <w:u w:val="single"/>
              </w:rPr>
              <w:t>34.</w:t>
            </w:r>
            <w:r w:rsidR="007C76D0">
              <w:rPr>
                <w:rFonts w:ascii="Calibri" w:hAnsi="Calibri"/>
                <w:noProof/>
                <w:sz w:val="22"/>
                <w:szCs w:val="22"/>
                <w:lang w:val="en-IN" w:eastAsia="en-IN"/>
              </w:rPr>
              <w:tab/>
            </w:r>
            <w:r w:rsidR="007C76D0" w:rsidRPr="00A752CA">
              <w:rPr>
                <w:rFonts w:eastAsia="Palatino Linotype"/>
                <w:b/>
                <w:bCs/>
                <w:noProof/>
                <w:color w:val="000080"/>
                <w:u w:val="single"/>
              </w:rPr>
              <w:t>Signing</w:t>
            </w:r>
            <w:r w:rsidR="007C76D0" w:rsidRPr="00A752CA">
              <w:rPr>
                <w:rFonts w:eastAsia="Palatino Linotype"/>
                <w:b/>
                <w:bCs/>
                <w:noProof/>
                <w:color w:val="000080"/>
                <w:spacing w:val="-6"/>
                <w:u w:val="single"/>
              </w:rPr>
              <w:t xml:space="preserve"> </w:t>
            </w:r>
            <w:r w:rsidR="007C76D0" w:rsidRPr="00A752CA">
              <w:rPr>
                <w:rFonts w:eastAsia="Palatino Linotype"/>
                <w:b/>
                <w:bCs/>
                <w:noProof/>
                <w:color w:val="000080"/>
                <w:u w:val="single"/>
              </w:rPr>
              <w:t>the</w:t>
            </w:r>
            <w:r w:rsidR="007C76D0" w:rsidRPr="00A752CA">
              <w:rPr>
                <w:rFonts w:eastAsia="Palatino Linotype"/>
                <w:b/>
                <w:bCs/>
                <w:noProof/>
                <w:color w:val="000080"/>
                <w:spacing w:val="-6"/>
                <w:u w:val="single"/>
              </w:rPr>
              <w:t xml:space="preserve"> </w:t>
            </w:r>
            <w:r w:rsidR="007C76D0" w:rsidRPr="00A752CA">
              <w:rPr>
                <w:rFonts w:eastAsia="Palatino Linotype"/>
                <w:b/>
                <w:bCs/>
                <w:noProof/>
                <w:color w:val="000080"/>
                <w:u w:val="single"/>
              </w:rPr>
              <w:t>Contract</w:t>
            </w:r>
            <w:r w:rsidR="007C76D0" w:rsidRPr="00A752CA">
              <w:rPr>
                <w:rFonts w:eastAsia="Palatino Linotype"/>
                <w:b/>
                <w:bCs/>
                <w:noProof/>
                <w:color w:val="000080"/>
                <w:spacing w:val="-4"/>
                <w:u w:val="single"/>
              </w:rPr>
              <w:t xml:space="preserve"> </w:t>
            </w:r>
            <w:r w:rsidR="007C76D0" w:rsidRPr="00A752CA">
              <w:rPr>
                <w:rFonts w:eastAsia="Palatino Linotype"/>
                <w:b/>
                <w:bCs/>
                <w:noProof/>
                <w:color w:val="000080"/>
                <w:u w:val="single"/>
              </w:rPr>
              <w:t>Agreement</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_Toc132464600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37</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601" w:history="1">
            <w:r w:rsidR="007C76D0" w:rsidRPr="00A752CA">
              <w:rPr>
                <w:rFonts w:ascii="Palatino Linotype" w:eastAsia="Palatino Linotype" w:hAnsi="Palatino Linotype" w:cs="Palatino Linotype"/>
                <w:b/>
                <w:bCs/>
                <w:noProof/>
                <w:color w:val="000080"/>
                <w:u w:val="single"/>
              </w:rPr>
              <w:t>35.</w:t>
            </w:r>
            <w:r w:rsidR="007C76D0">
              <w:rPr>
                <w:rFonts w:ascii="Calibri" w:hAnsi="Calibri"/>
                <w:noProof/>
                <w:sz w:val="22"/>
                <w:szCs w:val="22"/>
                <w:lang w:val="en-IN" w:eastAsia="en-IN"/>
              </w:rPr>
              <w:tab/>
            </w:r>
            <w:r w:rsidR="007C76D0" w:rsidRPr="00A752CA">
              <w:rPr>
                <w:rFonts w:eastAsia="Palatino Linotype"/>
                <w:b/>
                <w:bCs/>
                <w:noProof/>
                <w:color w:val="000080"/>
                <w:u w:val="single"/>
              </w:rPr>
              <w:t>Performance</w:t>
            </w:r>
            <w:r w:rsidR="007C76D0" w:rsidRPr="00A752CA">
              <w:rPr>
                <w:rFonts w:eastAsia="Palatino Linotype"/>
                <w:b/>
                <w:bCs/>
                <w:noProof/>
                <w:color w:val="000080"/>
                <w:spacing w:val="-8"/>
                <w:u w:val="single"/>
              </w:rPr>
              <w:t xml:space="preserve"> </w:t>
            </w:r>
            <w:r w:rsidR="007C76D0" w:rsidRPr="00A752CA">
              <w:rPr>
                <w:rFonts w:eastAsia="Palatino Linotype"/>
                <w:b/>
                <w:bCs/>
                <w:noProof/>
                <w:color w:val="000080"/>
                <w:u w:val="single"/>
              </w:rPr>
              <w:t>Security</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_Toc132464601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37</w:t>
            </w:r>
            <w:r w:rsidR="007C76D0">
              <w:rPr>
                <w:rFonts w:ascii="Palatino Linotype" w:eastAsia="Palatino Linotype" w:hAnsi="Palatino Linotype" w:cs="Palatino Linotype"/>
                <w:b/>
                <w:bCs/>
                <w:noProof/>
                <w:webHidden/>
              </w:rPr>
              <w:fldChar w:fldCharType="end"/>
            </w:r>
          </w:hyperlink>
        </w:p>
        <w:p w:rsidR="00881160" w:rsidRDefault="000A41C1">
          <w:pPr>
            <w:widowControl w:val="0"/>
            <w:tabs>
              <w:tab w:val="right" w:leader="dot" w:pos="8800"/>
            </w:tabs>
            <w:autoSpaceDE w:val="0"/>
            <w:autoSpaceDN w:val="0"/>
            <w:spacing w:line="320" w:lineRule="exact"/>
            <w:ind w:left="648" w:hanging="541"/>
            <w:rPr>
              <w:rFonts w:ascii="Calibri" w:hAnsi="Calibri"/>
              <w:noProof/>
              <w:sz w:val="22"/>
              <w:szCs w:val="22"/>
              <w:lang w:val="en-IN" w:eastAsia="en-IN"/>
            </w:rPr>
          </w:pPr>
          <w:hyperlink w:anchor="_Toc132464602" w:history="1">
            <w:r w:rsidR="007C76D0" w:rsidRPr="00A752CA">
              <w:rPr>
                <w:rFonts w:ascii="Palatino Linotype" w:eastAsia="Palatino Linotype" w:hAnsi="Palatino Linotype" w:cs="Palatino Linotype"/>
                <w:b/>
                <w:bCs/>
                <w:noProof/>
                <w:color w:val="000080"/>
                <w:u w:val="single"/>
              </w:rPr>
              <w:t>36.</w:t>
            </w:r>
            <w:r w:rsidR="007C76D0">
              <w:rPr>
                <w:rFonts w:ascii="Calibri" w:hAnsi="Calibri"/>
                <w:noProof/>
                <w:sz w:val="22"/>
                <w:szCs w:val="22"/>
                <w:lang w:val="en-IN" w:eastAsia="en-IN"/>
              </w:rPr>
              <w:tab/>
            </w:r>
            <w:r w:rsidR="007C76D0" w:rsidRPr="00A752CA">
              <w:rPr>
                <w:rFonts w:eastAsia="Palatino Linotype"/>
                <w:b/>
                <w:bCs/>
                <w:noProof/>
                <w:color w:val="000080"/>
                <w:u w:val="single"/>
              </w:rPr>
              <w:t>Fraud</w:t>
            </w:r>
            <w:r w:rsidR="007C76D0" w:rsidRPr="00A752CA">
              <w:rPr>
                <w:rFonts w:eastAsia="Palatino Linotype"/>
                <w:b/>
                <w:bCs/>
                <w:noProof/>
                <w:color w:val="000080"/>
                <w:spacing w:val="-7"/>
                <w:u w:val="single"/>
              </w:rPr>
              <w:t xml:space="preserve"> </w:t>
            </w:r>
            <w:r w:rsidR="007C76D0" w:rsidRPr="00A752CA">
              <w:rPr>
                <w:rFonts w:eastAsia="Palatino Linotype"/>
                <w:b/>
                <w:bCs/>
                <w:noProof/>
                <w:color w:val="000080"/>
                <w:u w:val="single"/>
              </w:rPr>
              <w:t>and</w:t>
            </w:r>
            <w:r w:rsidR="007C76D0" w:rsidRPr="00A752CA">
              <w:rPr>
                <w:rFonts w:eastAsia="Palatino Linotype"/>
                <w:b/>
                <w:bCs/>
                <w:noProof/>
                <w:color w:val="000080"/>
                <w:spacing w:val="-5"/>
                <w:u w:val="single"/>
              </w:rPr>
              <w:t xml:space="preserve"> </w:t>
            </w:r>
            <w:r w:rsidR="007C76D0" w:rsidRPr="00A752CA">
              <w:rPr>
                <w:rFonts w:eastAsia="Palatino Linotype"/>
                <w:b/>
                <w:bCs/>
                <w:noProof/>
                <w:color w:val="000080"/>
                <w:u w:val="single"/>
              </w:rPr>
              <w:t>Corruption</w:t>
            </w:r>
            <w:r w:rsidR="007C76D0">
              <w:rPr>
                <w:rFonts w:ascii="Palatino Linotype" w:eastAsia="Palatino Linotype" w:hAnsi="Palatino Linotype" w:cs="Palatino Linotype"/>
                <w:b/>
                <w:bCs/>
                <w:noProof/>
                <w:webHidden/>
              </w:rPr>
              <w:tab/>
            </w:r>
            <w:r w:rsidR="007C76D0">
              <w:rPr>
                <w:rFonts w:ascii="Palatino Linotype" w:eastAsia="Palatino Linotype" w:hAnsi="Palatino Linotype" w:cs="Palatino Linotype"/>
                <w:b/>
                <w:bCs/>
                <w:noProof/>
                <w:webHidden/>
              </w:rPr>
              <w:fldChar w:fldCharType="begin"/>
            </w:r>
            <w:r w:rsidR="007C76D0">
              <w:rPr>
                <w:rFonts w:ascii="Palatino Linotype" w:eastAsia="Palatino Linotype" w:hAnsi="Palatino Linotype" w:cs="Palatino Linotype"/>
                <w:b/>
                <w:bCs/>
                <w:noProof/>
                <w:webHidden/>
              </w:rPr>
              <w:instrText xml:space="preserve"> PAGEREF _Toc132464602 \h </w:instrText>
            </w:r>
            <w:r w:rsidR="007C76D0">
              <w:rPr>
                <w:rFonts w:ascii="Palatino Linotype" w:eastAsia="Palatino Linotype" w:hAnsi="Palatino Linotype" w:cs="Palatino Linotype"/>
                <w:b/>
                <w:bCs/>
                <w:noProof/>
                <w:webHidden/>
              </w:rPr>
            </w:r>
            <w:r w:rsidR="007C76D0">
              <w:rPr>
                <w:rFonts w:ascii="Palatino Linotype" w:eastAsia="Palatino Linotype" w:hAnsi="Palatino Linotype" w:cs="Palatino Linotype"/>
                <w:b/>
                <w:bCs/>
                <w:noProof/>
                <w:webHidden/>
              </w:rPr>
              <w:fldChar w:fldCharType="separate"/>
            </w:r>
            <w:r w:rsidR="007C76D0">
              <w:rPr>
                <w:rFonts w:ascii="Palatino Linotype" w:eastAsia="Palatino Linotype" w:hAnsi="Palatino Linotype" w:cs="Palatino Linotype"/>
                <w:b/>
                <w:bCs/>
                <w:noProof/>
                <w:webHidden/>
              </w:rPr>
              <w:t>38</w:t>
            </w:r>
            <w:r w:rsidR="007C76D0">
              <w:rPr>
                <w:rFonts w:ascii="Palatino Linotype" w:eastAsia="Palatino Linotype" w:hAnsi="Palatino Linotype" w:cs="Palatino Linotype"/>
                <w:b/>
                <w:bCs/>
                <w:noProof/>
                <w:webHidden/>
              </w:rPr>
              <w:fldChar w:fldCharType="end"/>
            </w:r>
          </w:hyperlink>
        </w:p>
        <w:p w:rsidR="004326F7" w:rsidRDefault="007C76D0">
          <w:pPr>
            <w:widowControl w:val="0"/>
            <w:autoSpaceDE w:val="0"/>
            <w:autoSpaceDN w:val="0"/>
            <w:rPr>
              <w:rFonts w:ascii="Cambria" w:eastAsia="Cambria" w:hAnsi="Cambria" w:cs="Cambria"/>
              <w:sz w:val="22"/>
              <w:szCs w:val="22"/>
            </w:rPr>
          </w:pPr>
          <w:r>
            <w:rPr>
              <w:rFonts w:ascii="Cambria" w:eastAsia="Cambria" w:hAnsi="Cambria" w:cs="Cambria"/>
              <w:b/>
              <w:bCs/>
              <w:noProof/>
              <w:sz w:val="22"/>
              <w:szCs w:val="22"/>
            </w:rPr>
            <w:fldChar w:fldCharType="end"/>
          </w:r>
        </w:p>
      </w:sdtContent>
    </w:sdt>
    <w:p w:rsidR="002957DC" w:rsidRDefault="002957DC">
      <w:pPr>
        <w:widowControl w:val="0"/>
        <w:autoSpaceDE w:val="0"/>
        <w:autoSpaceDN w:val="0"/>
        <w:spacing w:line="323" w:lineRule="exact"/>
        <w:rPr>
          <w:rFonts w:eastAsia="Cambria" w:hAnsi="Cambria" w:cs="Cambria"/>
          <w:sz w:val="22"/>
          <w:szCs w:val="22"/>
        </w:rPr>
        <w:sectPr w:rsidR="002957DC">
          <w:type w:val="continuous"/>
          <w:pgSz w:w="11910" w:h="16840"/>
          <w:pgMar w:top="1580" w:right="1480" w:bottom="880" w:left="1620" w:header="720" w:footer="720" w:gutter="0"/>
          <w:cols w:space="720"/>
        </w:sectPr>
      </w:pPr>
    </w:p>
    <w:p w:rsidR="002957DC" w:rsidRPr="0012514B" w:rsidRDefault="007C76D0">
      <w:pPr>
        <w:widowControl w:val="0"/>
        <w:autoSpaceDE w:val="0"/>
        <w:autoSpaceDN w:val="0"/>
        <w:spacing w:before="55"/>
        <w:ind w:left="662" w:right="803"/>
        <w:jc w:val="center"/>
        <w:outlineLvl w:val="0"/>
        <w:rPr>
          <w:rFonts w:eastAsia="Palatino Linotype"/>
          <w:b/>
          <w:bCs/>
          <w:sz w:val="28"/>
          <w:szCs w:val="28"/>
        </w:rPr>
      </w:pPr>
      <w:bookmarkStart w:id="0" w:name="_Toc132464558"/>
      <w:bookmarkStart w:id="1" w:name="ITB"/>
      <w:r w:rsidRPr="0012514B">
        <w:rPr>
          <w:rFonts w:eastAsia="Palatino Linotype"/>
          <w:b/>
          <w:bCs/>
          <w:sz w:val="28"/>
          <w:szCs w:val="28"/>
        </w:rPr>
        <w:lastRenderedPageBreak/>
        <w:t>INSTRUCTION</w:t>
      </w:r>
      <w:r w:rsidRPr="0012514B">
        <w:rPr>
          <w:rFonts w:eastAsia="Palatino Linotype"/>
          <w:b/>
          <w:bCs/>
          <w:spacing w:val="-3"/>
          <w:sz w:val="28"/>
          <w:szCs w:val="28"/>
        </w:rPr>
        <w:t xml:space="preserve"> </w:t>
      </w:r>
      <w:r w:rsidRPr="0012514B">
        <w:rPr>
          <w:rFonts w:eastAsia="Palatino Linotype"/>
          <w:b/>
          <w:bCs/>
          <w:sz w:val="28"/>
          <w:szCs w:val="28"/>
        </w:rPr>
        <w:t>TO</w:t>
      </w:r>
      <w:r w:rsidRPr="0012514B">
        <w:rPr>
          <w:rFonts w:eastAsia="Palatino Linotype"/>
          <w:b/>
          <w:bCs/>
          <w:spacing w:val="-3"/>
          <w:sz w:val="28"/>
          <w:szCs w:val="28"/>
        </w:rPr>
        <w:t xml:space="preserve"> </w:t>
      </w:r>
      <w:r w:rsidRPr="0012514B">
        <w:rPr>
          <w:rFonts w:eastAsia="Palatino Linotype"/>
          <w:b/>
          <w:bCs/>
          <w:sz w:val="28"/>
          <w:szCs w:val="28"/>
        </w:rPr>
        <w:t>BIDDERS</w:t>
      </w:r>
      <w:r w:rsidRPr="0012514B">
        <w:rPr>
          <w:rFonts w:eastAsia="Palatino Linotype"/>
          <w:b/>
          <w:bCs/>
          <w:spacing w:val="-2"/>
          <w:sz w:val="28"/>
          <w:szCs w:val="28"/>
        </w:rPr>
        <w:t xml:space="preserve"> </w:t>
      </w:r>
      <w:r w:rsidRPr="0012514B">
        <w:rPr>
          <w:rFonts w:eastAsia="Palatino Linotype"/>
          <w:b/>
          <w:bCs/>
          <w:sz w:val="28"/>
          <w:szCs w:val="28"/>
        </w:rPr>
        <w:t>(ITB)</w:t>
      </w:r>
      <w:bookmarkEnd w:id="0"/>
    </w:p>
    <w:bookmarkEnd w:id="1"/>
    <w:p w:rsidR="006A6DED" w:rsidRPr="0012514B" w:rsidRDefault="006A6DED">
      <w:pPr>
        <w:widowControl w:val="0"/>
        <w:autoSpaceDE w:val="0"/>
        <w:autoSpaceDN w:val="0"/>
        <w:spacing w:before="55"/>
        <w:ind w:left="662" w:right="803"/>
        <w:jc w:val="center"/>
        <w:outlineLvl w:val="0"/>
        <w:rPr>
          <w:rFonts w:ascii="Palatino Linotype" w:eastAsia="Palatino Linotype" w:hAnsi="Palatino Linotype" w:cs="Palatino Linotype"/>
          <w:b/>
          <w:bCs/>
        </w:rPr>
      </w:pPr>
    </w:p>
    <w:p w:rsidR="006A6DED" w:rsidRPr="0012514B" w:rsidRDefault="006A6DED">
      <w:pPr>
        <w:widowControl w:val="0"/>
        <w:autoSpaceDE w:val="0"/>
        <w:autoSpaceDN w:val="0"/>
        <w:spacing w:before="6"/>
        <w:rPr>
          <w:rFonts w:ascii="Palatino Linotype" w:eastAsia="Cambria" w:hAnsi="Cambria" w:cs="Cambria"/>
          <w:b/>
          <w:sz w:val="19"/>
        </w:rPr>
      </w:pPr>
    </w:p>
    <w:p w:rsidR="002957DC" w:rsidRPr="0012514B" w:rsidRDefault="007C76D0">
      <w:pPr>
        <w:widowControl w:val="0"/>
        <w:autoSpaceDE w:val="0"/>
        <w:autoSpaceDN w:val="0"/>
        <w:spacing w:before="6"/>
        <w:rPr>
          <w:rFonts w:ascii="Palatino Linotype" w:eastAsia="Cambria" w:hAnsi="Cambria" w:cs="Cambria"/>
          <w:b/>
          <w:sz w:val="28"/>
          <w:szCs w:val="28"/>
        </w:rPr>
      </w:pPr>
      <w:r w:rsidRPr="0012514B">
        <w:rPr>
          <w:rFonts w:ascii="Palatino Linotype" w:eastAsia="Cambria" w:hAnsi="Cambria" w:cs="Cambria"/>
          <w:b/>
          <w:sz w:val="28"/>
          <w:szCs w:val="28"/>
        </w:rPr>
        <w:t>PREFACE:</w:t>
      </w:r>
    </w:p>
    <w:p w:rsidR="006A6DED" w:rsidRPr="00E97AC6" w:rsidRDefault="006A6DED">
      <w:pPr>
        <w:widowControl w:val="0"/>
        <w:autoSpaceDE w:val="0"/>
        <w:autoSpaceDN w:val="0"/>
        <w:spacing w:before="6"/>
        <w:rPr>
          <w:rFonts w:ascii="Palatino Linotype" w:eastAsia="Cambria" w:hAnsi="Cambria" w:cs="Cambria"/>
          <w:b/>
          <w:sz w:val="19"/>
          <w:lang w:val="en-IN"/>
        </w:rPr>
      </w:pPr>
    </w:p>
    <w:p w:rsidR="002957DC" w:rsidRPr="00FD2A11" w:rsidRDefault="007C76D0">
      <w:pPr>
        <w:widowControl w:val="0"/>
        <w:autoSpaceDE w:val="0"/>
        <w:autoSpaceDN w:val="0"/>
        <w:spacing w:line="249" w:lineRule="auto"/>
        <w:ind w:left="108" w:right="244"/>
        <w:jc w:val="both"/>
        <w:rPr>
          <w:rFonts w:eastAsia="Cambria"/>
          <w:sz w:val="22"/>
          <w:szCs w:val="22"/>
        </w:rPr>
      </w:pPr>
      <w:r w:rsidRPr="0012514B">
        <w:rPr>
          <w:rFonts w:eastAsia="Cambria"/>
          <w:sz w:val="22"/>
          <w:szCs w:val="22"/>
        </w:rPr>
        <w:t>This</w:t>
      </w:r>
      <w:r w:rsidRPr="0012514B">
        <w:rPr>
          <w:rFonts w:eastAsia="Cambria"/>
          <w:spacing w:val="1"/>
          <w:sz w:val="22"/>
          <w:szCs w:val="22"/>
        </w:rPr>
        <w:t xml:space="preserve"> </w:t>
      </w:r>
      <w:r w:rsidRPr="0012514B">
        <w:rPr>
          <w:rFonts w:eastAsia="Cambria"/>
          <w:sz w:val="22"/>
          <w:szCs w:val="22"/>
        </w:rPr>
        <w:t>section</w:t>
      </w:r>
      <w:r w:rsidRPr="0012514B">
        <w:rPr>
          <w:rFonts w:eastAsia="Cambria"/>
          <w:spacing w:val="1"/>
          <w:sz w:val="22"/>
          <w:szCs w:val="22"/>
        </w:rPr>
        <w:t xml:space="preserve"> </w:t>
      </w:r>
      <w:r w:rsidRPr="0012514B">
        <w:rPr>
          <w:rFonts w:eastAsia="Cambria"/>
          <w:sz w:val="22"/>
          <w:szCs w:val="22"/>
        </w:rPr>
        <w:t>(Section–II)</w:t>
      </w:r>
      <w:r w:rsidRPr="0012514B">
        <w:rPr>
          <w:rFonts w:eastAsia="Cambria"/>
          <w:spacing w:val="1"/>
          <w:sz w:val="22"/>
          <w:szCs w:val="22"/>
        </w:rPr>
        <w:t xml:space="preserve"> </w:t>
      </w:r>
      <w:r w:rsidRPr="0012514B">
        <w:rPr>
          <w:rFonts w:eastAsia="Cambria"/>
          <w:sz w:val="22"/>
          <w:szCs w:val="22"/>
        </w:rPr>
        <w:t>of</w:t>
      </w:r>
      <w:r w:rsidRPr="0012514B">
        <w:rPr>
          <w:rFonts w:eastAsia="Cambria"/>
          <w:spacing w:val="1"/>
          <w:sz w:val="22"/>
          <w:szCs w:val="22"/>
        </w:rPr>
        <w:t xml:space="preserve"> </w:t>
      </w:r>
      <w:r w:rsidRPr="0012514B">
        <w:rPr>
          <w:rFonts w:eastAsia="Cambria"/>
          <w:sz w:val="22"/>
          <w:szCs w:val="22"/>
        </w:rPr>
        <w:t>the</w:t>
      </w:r>
      <w:r w:rsidRPr="0012514B">
        <w:rPr>
          <w:rFonts w:eastAsia="Cambria"/>
          <w:spacing w:val="1"/>
          <w:sz w:val="22"/>
          <w:szCs w:val="22"/>
        </w:rPr>
        <w:t xml:space="preserve"> </w:t>
      </w:r>
      <w:r w:rsidRPr="00FD2A11">
        <w:rPr>
          <w:rFonts w:eastAsia="Cambria"/>
          <w:sz w:val="22"/>
          <w:szCs w:val="22"/>
        </w:rPr>
        <w:t>Bidding</w:t>
      </w:r>
      <w:r w:rsidRPr="00FD2A11">
        <w:rPr>
          <w:rFonts w:eastAsia="Cambria"/>
          <w:spacing w:val="1"/>
          <w:sz w:val="22"/>
          <w:szCs w:val="22"/>
        </w:rPr>
        <w:t xml:space="preserve"> </w:t>
      </w:r>
      <w:r w:rsidRPr="00FD2A11">
        <w:rPr>
          <w:rFonts w:eastAsia="Cambria"/>
          <w:sz w:val="22"/>
          <w:szCs w:val="22"/>
        </w:rPr>
        <w:t>Documents</w:t>
      </w:r>
      <w:r w:rsidRPr="00FD2A11">
        <w:rPr>
          <w:rFonts w:eastAsia="Cambria"/>
          <w:spacing w:val="1"/>
          <w:sz w:val="22"/>
          <w:szCs w:val="22"/>
        </w:rPr>
        <w:t xml:space="preserve"> </w:t>
      </w:r>
      <w:r w:rsidRPr="00FD2A11">
        <w:rPr>
          <w:rFonts w:eastAsia="Cambria"/>
          <w:sz w:val="22"/>
          <w:szCs w:val="22"/>
        </w:rPr>
        <w:t>provides</w:t>
      </w:r>
      <w:r w:rsidRPr="00B151AC">
        <w:rPr>
          <w:rFonts w:eastAsia="Cambria"/>
          <w:sz w:val="22"/>
          <w:szCs w:val="22"/>
        </w:rPr>
        <w:t xml:space="preserve"> </w:t>
      </w:r>
      <w:r w:rsidRPr="00FD2A11">
        <w:rPr>
          <w:rFonts w:eastAsia="Cambria"/>
          <w:sz w:val="22"/>
          <w:szCs w:val="22"/>
        </w:rPr>
        <w:t>the</w:t>
      </w:r>
      <w:r w:rsidRPr="00B151AC">
        <w:rPr>
          <w:rFonts w:eastAsia="Cambria"/>
          <w:sz w:val="22"/>
          <w:szCs w:val="22"/>
        </w:rPr>
        <w:t xml:space="preserve"> </w:t>
      </w:r>
      <w:r w:rsidRPr="00FD2A11">
        <w:rPr>
          <w:rFonts w:eastAsia="Cambria"/>
          <w:sz w:val="22"/>
          <w:szCs w:val="22"/>
        </w:rPr>
        <w:t>information</w:t>
      </w:r>
      <w:r w:rsidRPr="00B151AC">
        <w:rPr>
          <w:rFonts w:eastAsia="Cambria"/>
          <w:sz w:val="22"/>
          <w:szCs w:val="22"/>
        </w:rPr>
        <w:t xml:space="preserve"> </w:t>
      </w:r>
      <w:r w:rsidRPr="00FD2A11">
        <w:rPr>
          <w:rFonts w:eastAsia="Cambria"/>
          <w:sz w:val="22"/>
          <w:szCs w:val="22"/>
        </w:rPr>
        <w:t>necessary</w:t>
      </w:r>
      <w:r w:rsidRPr="00B151AC">
        <w:rPr>
          <w:rFonts w:eastAsia="Cambria"/>
          <w:sz w:val="22"/>
          <w:szCs w:val="22"/>
        </w:rPr>
        <w:t xml:space="preserve"> </w:t>
      </w:r>
      <w:r w:rsidRPr="00FD2A11">
        <w:rPr>
          <w:rFonts w:eastAsia="Cambria"/>
          <w:sz w:val="22"/>
          <w:szCs w:val="22"/>
        </w:rPr>
        <w:t>for</w:t>
      </w:r>
      <w:r w:rsidRPr="00B151AC">
        <w:rPr>
          <w:rFonts w:eastAsia="Cambria"/>
          <w:sz w:val="22"/>
          <w:szCs w:val="22"/>
        </w:rPr>
        <w:t xml:space="preserve"> </w:t>
      </w:r>
      <w:r w:rsidRPr="00FD2A11">
        <w:rPr>
          <w:rFonts w:eastAsia="Cambria"/>
          <w:sz w:val="22"/>
          <w:szCs w:val="22"/>
        </w:rPr>
        <w:t>bidders</w:t>
      </w:r>
      <w:r w:rsidRPr="00B151AC">
        <w:rPr>
          <w:rFonts w:eastAsia="Cambria"/>
          <w:sz w:val="22"/>
          <w:szCs w:val="22"/>
        </w:rPr>
        <w:t xml:space="preserve"> </w:t>
      </w:r>
      <w:r w:rsidRPr="00FD2A11">
        <w:rPr>
          <w:rFonts w:eastAsia="Cambria"/>
          <w:sz w:val="22"/>
          <w:szCs w:val="22"/>
        </w:rPr>
        <w:t>to</w:t>
      </w:r>
      <w:r w:rsidRPr="00B151AC">
        <w:rPr>
          <w:rFonts w:eastAsia="Cambria"/>
          <w:sz w:val="22"/>
          <w:szCs w:val="22"/>
        </w:rPr>
        <w:t xml:space="preserve"> </w:t>
      </w:r>
      <w:r w:rsidRPr="00FD2A11">
        <w:rPr>
          <w:rFonts w:eastAsia="Cambria"/>
          <w:sz w:val="22"/>
          <w:szCs w:val="22"/>
        </w:rPr>
        <w:t>prepare</w:t>
      </w:r>
      <w:r w:rsidRPr="00B151AC">
        <w:rPr>
          <w:rFonts w:eastAsia="Cambria"/>
          <w:sz w:val="22"/>
          <w:szCs w:val="22"/>
        </w:rPr>
        <w:t xml:space="preserve"> </w:t>
      </w:r>
      <w:r w:rsidRPr="00FD2A11">
        <w:rPr>
          <w:rFonts w:eastAsia="Cambria"/>
          <w:sz w:val="22"/>
          <w:szCs w:val="22"/>
        </w:rPr>
        <w:t>responsive</w:t>
      </w:r>
      <w:r w:rsidRPr="00B151AC">
        <w:rPr>
          <w:rFonts w:eastAsia="Cambria"/>
          <w:sz w:val="22"/>
          <w:szCs w:val="22"/>
        </w:rPr>
        <w:t xml:space="preserve"> </w:t>
      </w:r>
      <w:r w:rsidRPr="00FD2A11">
        <w:rPr>
          <w:rFonts w:eastAsia="Cambria"/>
          <w:sz w:val="22"/>
          <w:szCs w:val="22"/>
        </w:rPr>
        <w:t>bids,</w:t>
      </w:r>
      <w:r w:rsidRPr="00B151AC">
        <w:rPr>
          <w:rFonts w:eastAsia="Cambria"/>
          <w:sz w:val="22"/>
          <w:szCs w:val="22"/>
        </w:rPr>
        <w:t xml:space="preserve"> </w:t>
      </w:r>
      <w:r w:rsidRPr="00FD2A11">
        <w:rPr>
          <w:rFonts w:eastAsia="Cambria"/>
          <w:sz w:val="22"/>
          <w:szCs w:val="22"/>
        </w:rPr>
        <w:t>in</w:t>
      </w:r>
      <w:r w:rsidRPr="00B151AC">
        <w:rPr>
          <w:rFonts w:eastAsia="Cambria"/>
          <w:sz w:val="22"/>
          <w:szCs w:val="22"/>
        </w:rPr>
        <w:t xml:space="preserve"> </w:t>
      </w:r>
      <w:r w:rsidRPr="00FD2A11">
        <w:rPr>
          <w:rFonts w:eastAsia="Cambria"/>
          <w:sz w:val="22"/>
          <w:szCs w:val="22"/>
        </w:rPr>
        <w:t>accordance</w:t>
      </w:r>
      <w:r w:rsidRPr="00B151AC">
        <w:rPr>
          <w:rFonts w:eastAsia="Cambria"/>
          <w:sz w:val="22"/>
          <w:szCs w:val="22"/>
        </w:rPr>
        <w:t xml:space="preserve"> </w:t>
      </w:r>
      <w:r w:rsidRPr="00FD2A11">
        <w:rPr>
          <w:rFonts w:eastAsia="Cambria"/>
          <w:sz w:val="22"/>
          <w:szCs w:val="22"/>
        </w:rPr>
        <w:t>with</w:t>
      </w:r>
      <w:r w:rsidRPr="00B151AC">
        <w:rPr>
          <w:rFonts w:eastAsia="Cambria"/>
          <w:sz w:val="22"/>
          <w:szCs w:val="22"/>
        </w:rPr>
        <w:t xml:space="preserve"> </w:t>
      </w:r>
      <w:r w:rsidRPr="00FD2A11">
        <w:rPr>
          <w:rFonts w:eastAsia="Cambria"/>
          <w:sz w:val="22"/>
          <w:szCs w:val="22"/>
        </w:rPr>
        <w:t>the</w:t>
      </w:r>
      <w:r w:rsidRPr="00B151AC">
        <w:rPr>
          <w:rFonts w:eastAsia="Cambria"/>
          <w:sz w:val="22"/>
          <w:szCs w:val="22"/>
        </w:rPr>
        <w:t xml:space="preserve"> </w:t>
      </w:r>
      <w:r w:rsidRPr="00FD2A11">
        <w:rPr>
          <w:rFonts w:eastAsia="Cambria"/>
          <w:sz w:val="22"/>
          <w:szCs w:val="22"/>
        </w:rPr>
        <w:t>requirements</w:t>
      </w:r>
      <w:r w:rsidRPr="00B151AC">
        <w:rPr>
          <w:rFonts w:eastAsia="Cambria"/>
          <w:sz w:val="22"/>
          <w:szCs w:val="22"/>
        </w:rPr>
        <w:t xml:space="preserve"> </w:t>
      </w:r>
      <w:r w:rsidRPr="00FD2A11">
        <w:rPr>
          <w:rFonts w:eastAsia="Cambria"/>
          <w:sz w:val="22"/>
          <w:szCs w:val="22"/>
        </w:rPr>
        <w:t>of</w:t>
      </w:r>
      <w:r w:rsidRPr="00B151AC">
        <w:rPr>
          <w:rFonts w:eastAsia="Cambria"/>
          <w:sz w:val="22"/>
          <w:szCs w:val="22"/>
        </w:rPr>
        <w:t xml:space="preserve"> </w:t>
      </w:r>
      <w:r w:rsidRPr="00FD2A11">
        <w:rPr>
          <w:rFonts w:eastAsia="Cambria"/>
          <w:sz w:val="22"/>
          <w:szCs w:val="22"/>
        </w:rPr>
        <w:t>the</w:t>
      </w:r>
      <w:r w:rsidRPr="00B151AC">
        <w:rPr>
          <w:rFonts w:eastAsia="Cambria"/>
          <w:sz w:val="22"/>
          <w:szCs w:val="22"/>
        </w:rPr>
        <w:t xml:space="preserve"> </w:t>
      </w:r>
      <w:r w:rsidRPr="00FD2A11">
        <w:rPr>
          <w:rFonts w:eastAsia="Cambria"/>
          <w:sz w:val="22"/>
          <w:szCs w:val="22"/>
        </w:rPr>
        <w:t>Employer.</w:t>
      </w:r>
      <w:r w:rsidRPr="00B151AC">
        <w:rPr>
          <w:rFonts w:eastAsia="Cambria"/>
          <w:sz w:val="22"/>
          <w:szCs w:val="22"/>
        </w:rPr>
        <w:t xml:space="preserve"> </w:t>
      </w:r>
      <w:r w:rsidRPr="00FD2A11">
        <w:rPr>
          <w:rFonts w:eastAsia="Cambria"/>
          <w:sz w:val="22"/>
          <w:szCs w:val="22"/>
        </w:rPr>
        <w:t>It</w:t>
      </w:r>
      <w:r w:rsidRPr="00B151AC">
        <w:rPr>
          <w:rFonts w:eastAsia="Cambria"/>
          <w:sz w:val="22"/>
          <w:szCs w:val="22"/>
        </w:rPr>
        <w:t xml:space="preserve"> </w:t>
      </w:r>
      <w:r w:rsidRPr="00FD2A11">
        <w:rPr>
          <w:rFonts w:eastAsia="Cambria"/>
          <w:sz w:val="22"/>
          <w:szCs w:val="22"/>
        </w:rPr>
        <w:t>also</w:t>
      </w:r>
      <w:r w:rsidRPr="00B151AC">
        <w:rPr>
          <w:rFonts w:eastAsia="Cambria"/>
          <w:sz w:val="22"/>
          <w:szCs w:val="22"/>
        </w:rPr>
        <w:t xml:space="preserve"> </w:t>
      </w:r>
      <w:r w:rsidRPr="00FD2A11">
        <w:rPr>
          <w:rFonts w:eastAsia="Cambria"/>
          <w:sz w:val="22"/>
          <w:szCs w:val="22"/>
        </w:rPr>
        <w:t>provides</w:t>
      </w:r>
      <w:r w:rsidRPr="00B151AC">
        <w:rPr>
          <w:rFonts w:eastAsia="Cambria"/>
          <w:sz w:val="22"/>
          <w:szCs w:val="22"/>
        </w:rPr>
        <w:t xml:space="preserve"> </w:t>
      </w:r>
      <w:r w:rsidRPr="00FD2A11">
        <w:rPr>
          <w:rFonts w:eastAsia="Cambria"/>
          <w:sz w:val="22"/>
          <w:szCs w:val="22"/>
        </w:rPr>
        <w:t>information</w:t>
      </w:r>
      <w:r w:rsidRPr="00B151AC">
        <w:rPr>
          <w:rFonts w:eastAsia="Cambria"/>
          <w:sz w:val="22"/>
          <w:szCs w:val="22"/>
        </w:rPr>
        <w:t xml:space="preserve"> </w:t>
      </w:r>
      <w:r w:rsidRPr="00FD2A11">
        <w:rPr>
          <w:rFonts w:eastAsia="Cambria"/>
          <w:sz w:val="22"/>
          <w:szCs w:val="22"/>
        </w:rPr>
        <w:t>on</w:t>
      </w:r>
      <w:r w:rsidRPr="00B151AC">
        <w:rPr>
          <w:rFonts w:eastAsia="Cambria"/>
          <w:sz w:val="22"/>
          <w:szCs w:val="22"/>
        </w:rPr>
        <w:t xml:space="preserve"> </w:t>
      </w:r>
      <w:r w:rsidRPr="00FD2A11">
        <w:rPr>
          <w:rFonts w:eastAsia="Cambria"/>
          <w:sz w:val="22"/>
          <w:szCs w:val="22"/>
        </w:rPr>
        <w:t>bid</w:t>
      </w:r>
      <w:r w:rsidRPr="00B151AC">
        <w:rPr>
          <w:rFonts w:eastAsia="Cambria"/>
          <w:sz w:val="22"/>
          <w:szCs w:val="22"/>
        </w:rPr>
        <w:t xml:space="preserve"> </w:t>
      </w:r>
      <w:r w:rsidRPr="00FD2A11">
        <w:rPr>
          <w:rFonts w:eastAsia="Cambria"/>
          <w:sz w:val="22"/>
          <w:szCs w:val="22"/>
        </w:rPr>
        <w:t>submission</w:t>
      </w:r>
      <w:r w:rsidRPr="00B151AC">
        <w:rPr>
          <w:rFonts w:eastAsia="Cambria"/>
          <w:sz w:val="22"/>
          <w:szCs w:val="22"/>
        </w:rPr>
        <w:t xml:space="preserve"> </w:t>
      </w:r>
      <w:r w:rsidRPr="00FD2A11">
        <w:rPr>
          <w:rFonts w:eastAsia="Cambria"/>
          <w:sz w:val="22"/>
          <w:szCs w:val="22"/>
        </w:rPr>
        <w:t>and</w:t>
      </w:r>
      <w:r w:rsidRPr="00B151AC">
        <w:rPr>
          <w:rFonts w:eastAsia="Cambria"/>
          <w:sz w:val="22"/>
          <w:szCs w:val="22"/>
        </w:rPr>
        <w:t xml:space="preserve"> </w:t>
      </w:r>
      <w:r w:rsidRPr="00FD2A11">
        <w:rPr>
          <w:rFonts w:eastAsia="Cambria"/>
          <w:sz w:val="22"/>
          <w:szCs w:val="22"/>
        </w:rPr>
        <w:t>uploading</w:t>
      </w:r>
      <w:r w:rsidRPr="00B151AC">
        <w:rPr>
          <w:rFonts w:eastAsia="Cambria"/>
          <w:sz w:val="22"/>
          <w:szCs w:val="22"/>
        </w:rPr>
        <w:t xml:space="preserve"> </w:t>
      </w:r>
      <w:r w:rsidRPr="00FD2A11">
        <w:rPr>
          <w:rFonts w:eastAsia="Cambria"/>
          <w:sz w:val="22"/>
          <w:szCs w:val="22"/>
        </w:rPr>
        <w:t>the</w:t>
      </w:r>
      <w:r w:rsidRPr="00B151AC">
        <w:rPr>
          <w:rFonts w:eastAsia="Cambria"/>
          <w:sz w:val="22"/>
          <w:szCs w:val="22"/>
        </w:rPr>
        <w:t xml:space="preserve"> </w:t>
      </w:r>
      <w:r w:rsidRPr="00FD2A11">
        <w:rPr>
          <w:rFonts w:eastAsia="Cambria"/>
          <w:sz w:val="22"/>
          <w:szCs w:val="22"/>
        </w:rPr>
        <w:t>bid</w:t>
      </w:r>
      <w:r w:rsidRPr="00B151AC">
        <w:rPr>
          <w:rFonts w:eastAsia="Cambria"/>
          <w:sz w:val="22"/>
          <w:szCs w:val="22"/>
        </w:rPr>
        <w:t xml:space="preserve"> </w:t>
      </w:r>
      <w:r w:rsidRPr="00FD2A11">
        <w:rPr>
          <w:rFonts w:eastAsia="Cambria"/>
          <w:sz w:val="22"/>
          <w:szCs w:val="22"/>
        </w:rPr>
        <w:t>on</w:t>
      </w:r>
      <w:r w:rsidRPr="00B151AC">
        <w:rPr>
          <w:rFonts w:eastAsia="Cambria"/>
          <w:sz w:val="22"/>
          <w:szCs w:val="22"/>
        </w:rPr>
        <w:t xml:space="preserve"> </w:t>
      </w:r>
      <w:r w:rsidRPr="00FD2A11">
        <w:rPr>
          <w:rFonts w:eastAsia="Cambria"/>
          <w:sz w:val="22"/>
          <w:szCs w:val="22"/>
        </w:rPr>
        <w:t>portal</w:t>
      </w:r>
      <w:r w:rsidRPr="00B151AC">
        <w:rPr>
          <w:rFonts w:eastAsia="Cambria"/>
          <w:sz w:val="22"/>
          <w:szCs w:val="22"/>
        </w:rPr>
        <w:t xml:space="preserve"> </w:t>
      </w:r>
      <w:r w:rsidRPr="00FD2A11">
        <w:rPr>
          <w:rFonts w:eastAsia="Cambria"/>
          <w:spacing w:val="60"/>
          <w:sz w:val="22"/>
          <w:szCs w:val="22"/>
        </w:rPr>
        <w:t>“</w:t>
      </w:r>
      <w:r w:rsidRPr="00FD2A11">
        <w:rPr>
          <w:rFonts w:eastAsia="Cambria"/>
          <w:b/>
          <w:sz w:val="22"/>
          <w:szCs w:val="22"/>
        </w:rPr>
        <w:t>www.tenderwizard.com/OPTCL”</w:t>
      </w:r>
      <w:r w:rsidR="00B45542" w:rsidRPr="00FD2A11">
        <w:rPr>
          <w:rFonts w:eastAsia="Cambria"/>
          <w:b/>
          <w:sz w:val="22"/>
          <w:szCs w:val="22"/>
        </w:rPr>
        <w:t>,</w:t>
      </w:r>
      <w:r w:rsidRPr="00FD2A11">
        <w:rPr>
          <w:rFonts w:eastAsia="Cambria"/>
          <w:b/>
          <w:sz w:val="22"/>
          <w:szCs w:val="22"/>
        </w:rPr>
        <w:t xml:space="preserve"> </w:t>
      </w:r>
      <w:r w:rsidRPr="00FD2A11">
        <w:rPr>
          <w:rFonts w:eastAsia="Cambria"/>
          <w:sz w:val="22"/>
          <w:szCs w:val="22"/>
        </w:rPr>
        <w:t>on</w:t>
      </w:r>
      <w:r w:rsidRPr="00B151AC">
        <w:rPr>
          <w:rFonts w:eastAsia="Cambria"/>
          <w:sz w:val="22"/>
          <w:szCs w:val="22"/>
        </w:rPr>
        <w:t xml:space="preserve"> </w:t>
      </w:r>
      <w:r w:rsidRPr="00FD2A11">
        <w:rPr>
          <w:rFonts w:eastAsia="Cambria"/>
          <w:sz w:val="22"/>
          <w:szCs w:val="22"/>
        </w:rPr>
        <w:t>line</w:t>
      </w:r>
      <w:r w:rsidRPr="00B151AC">
        <w:rPr>
          <w:rFonts w:eastAsia="Cambria"/>
          <w:sz w:val="22"/>
          <w:szCs w:val="22"/>
        </w:rPr>
        <w:t xml:space="preserve"> </w:t>
      </w:r>
      <w:r w:rsidRPr="00FD2A11">
        <w:rPr>
          <w:rFonts w:eastAsia="Cambria"/>
          <w:sz w:val="22"/>
          <w:szCs w:val="22"/>
        </w:rPr>
        <w:t>bid</w:t>
      </w:r>
      <w:r w:rsidRPr="00B151AC">
        <w:rPr>
          <w:rFonts w:eastAsia="Cambria"/>
          <w:sz w:val="22"/>
          <w:szCs w:val="22"/>
        </w:rPr>
        <w:t xml:space="preserve"> </w:t>
      </w:r>
      <w:r w:rsidRPr="00FD2A11">
        <w:rPr>
          <w:rFonts w:eastAsia="Cambria"/>
          <w:sz w:val="22"/>
          <w:szCs w:val="22"/>
        </w:rPr>
        <w:t>opening,</w:t>
      </w:r>
      <w:r w:rsidRPr="00B151AC">
        <w:rPr>
          <w:rFonts w:eastAsia="Cambria"/>
          <w:sz w:val="22"/>
          <w:szCs w:val="22"/>
        </w:rPr>
        <w:t xml:space="preserve"> </w:t>
      </w:r>
      <w:r w:rsidRPr="00FD2A11">
        <w:rPr>
          <w:rFonts w:eastAsia="Cambria"/>
          <w:sz w:val="22"/>
          <w:szCs w:val="22"/>
        </w:rPr>
        <w:t>evaluation</w:t>
      </w:r>
      <w:r w:rsidRPr="00B151AC">
        <w:rPr>
          <w:rFonts w:eastAsia="Cambria"/>
          <w:sz w:val="22"/>
          <w:szCs w:val="22"/>
        </w:rPr>
        <w:t xml:space="preserve"> </w:t>
      </w:r>
      <w:r w:rsidRPr="00FD2A11">
        <w:rPr>
          <w:rFonts w:eastAsia="Cambria"/>
          <w:sz w:val="22"/>
          <w:szCs w:val="22"/>
        </w:rPr>
        <w:t>and</w:t>
      </w:r>
      <w:r w:rsidRPr="00B151AC">
        <w:rPr>
          <w:rFonts w:eastAsia="Cambria"/>
          <w:sz w:val="22"/>
          <w:szCs w:val="22"/>
        </w:rPr>
        <w:t xml:space="preserve"> </w:t>
      </w:r>
      <w:r w:rsidRPr="00FD2A11">
        <w:rPr>
          <w:rFonts w:eastAsia="Cambria"/>
          <w:sz w:val="22"/>
          <w:szCs w:val="22"/>
        </w:rPr>
        <w:t>on</w:t>
      </w:r>
      <w:r w:rsidRPr="00B151AC">
        <w:rPr>
          <w:rFonts w:eastAsia="Cambria"/>
          <w:sz w:val="22"/>
          <w:szCs w:val="22"/>
        </w:rPr>
        <w:t xml:space="preserve"> </w:t>
      </w:r>
      <w:r w:rsidRPr="00FD2A11">
        <w:rPr>
          <w:rFonts w:eastAsia="Cambria"/>
          <w:sz w:val="22"/>
          <w:szCs w:val="22"/>
        </w:rPr>
        <w:t>contract</w:t>
      </w:r>
      <w:r w:rsidRPr="00B151AC">
        <w:rPr>
          <w:rFonts w:eastAsia="Cambria"/>
          <w:sz w:val="22"/>
          <w:szCs w:val="22"/>
        </w:rPr>
        <w:t xml:space="preserve"> </w:t>
      </w:r>
      <w:r w:rsidRPr="00FD2A11">
        <w:rPr>
          <w:rFonts w:eastAsia="Cambria"/>
          <w:sz w:val="22"/>
          <w:szCs w:val="22"/>
        </w:rPr>
        <w:t>award.</w:t>
      </w:r>
      <w:r w:rsidRPr="00B151AC">
        <w:rPr>
          <w:rFonts w:eastAsia="Cambria"/>
          <w:sz w:val="22"/>
          <w:szCs w:val="22"/>
        </w:rPr>
        <w:t xml:space="preserve"> </w:t>
      </w:r>
      <w:r w:rsidRPr="00FD2A11">
        <w:rPr>
          <w:rFonts w:eastAsia="Cambria"/>
          <w:sz w:val="22"/>
          <w:szCs w:val="22"/>
        </w:rPr>
        <w:t>This</w:t>
      </w:r>
      <w:r w:rsidRPr="00B151AC">
        <w:rPr>
          <w:rFonts w:eastAsia="Cambria"/>
          <w:sz w:val="22"/>
          <w:szCs w:val="22"/>
        </w:rPr>
        <w:t xml:space="preserve"> </w:t>
      </w:r>
      <w:r w:rsidRPr="00FD2A11">
        <w:rPr>
          <w:rFonts w:eastAsia="Cambria"/>
          <w:sz w:val="22"/>
          <w:szCs w:val="22"/>
        </w:rPr>
        <w:t>Section</w:t>
      </w:r>
      <w:r w:rsidRPr="00FD2A11">
        <w:rPr>
          <w:rFonts w:eastAsia="Cambria"/>
          <w:spacing w:val="1"/>
          <w:sz w:val="22"/>
          <w:szCs w:val="22"/>
        </w:rPr>
        <w:t xml:space="preserve"> </w:t>
      </w:r>
      <w:r w:rsidRPr="00FD2A11">
        <w:rPr>
          <w:rFonts w:eastAsia="Cambria"/>
          <w:sz w:val="22"/>
          <w:szCs w:val="22"/>
        </w:rPr>
        <w:t>(</w:t>
      </w:r>
      <w:r w:rsidRPr="00FD2A11">
        <w:rPr>
          <w:rFonts w:eastAsia="Cambria"/>
          <w:b/>
          <w:i/>
          <w:sz w:val="22"/>
          <w:szCs w:val="22"/>
        </w:rPr>
        <w:t>Section</w:t>
      </w:r>
      <w:r w:rsidRPr="00FD2A11">
        <w:rPr>
          <w:rFonts w:eastAsia="Cambria"/>
          <w:b/>
          <w:i/>
          <w:spacing w:val="1"/>
          <w:sz w:val="22"/>
          <w:szCs w:val="22"/>
        </w:rPr>
        <w:t xml:space="preserve"> </w:t>
      </w:r>
      <w:r w:rsidRPr="00FD2A11">
        <w:rPr>
          <w:rFonts w:eastAsia="Cambria"/>
          <w:b/>
          <w:i/>
          <w:sz w:val="22"/>
          <w:szCs w:val="22"/>
        </w:rPr>
        <w:t>II</w:t>
      </w:r>
      <w:r w:rsidRPr="00FD2A11">
        <w:rPr>
          <w:rFonts w:eastAsia="Cambria"/>
          <w:sz w:val="22"/>
          <w:szCs w:val="22"/>
        </w:rPr>
        <w:t>)</w:t>
      </w:r>
      <w:r w:rsidRPr="00FD2A11">
        <w:rPr>
          <w:rFonts w:eastAsia="Cambria"/>
          <w:spacing w:val="1"/>
          <w:sz w:val="22"/>
          <w:szCs w:val="22"/>
        </w:rPr>
        <w:t xml:space="preserve"> </w:t>
      </w:r>
      <w:r w:rsidRPr="00FD2A11">
        <w:rPr>
          <w:rFonts w:eastAsia="Cambria"/>
          <w:sz w:val="22"/>
          <w:szCs w:val="22"/>
        </w:rPr>
        <w:t>contains</w:t>
      </w:r>
      <w:r w:rsidRPr="00B151AC">
        <w:rPr>
          <w:rFonts w:eastAsia="Cambria"/>
          <w:sz w:val="22"/>
          <w:szCs w:val="22"/>
        </w:rPr>
        <w:t xml:space="preserve"> </w:t>
      </w:r>
      <w:r w:rsidRPr="00FD2A11">
        <w:rPr>
          <w:rFonts w:eastAsia="Cambria"/>
          <w:sz w:val="22"/>
          <w:szCs w:val="22"/>
        </w:rPr>
        <w:t xml:space="preserve">provisions that are to be used unchanged unless </w:t>
      </w:r>
      <w:r w:rsidRPr="00FD2A11">
        <w:rPr>
          <w:rFonts w:eastAsia="Cambria"/>
          <w:b/>
          <w:i/>
          <w:sz w:val="22"/>
          <w:szCs w:val="22"/>
        </w:rPr>
        <w:t>Section III</w:t>
      </w:r>
      <w:r w:rsidRPr="00FD2A11">
        <w:rPr>
          <w:rFonts w:eastAsia="Cambria"/>
          <w:sz w:val="22"/>
          <w:szCs w:val="22"/>
        </w:rPr>
        <w:t>, which consists of</w:t>
      </w:r>
      <w:r w:rsidRPr="00B151AC">
        <w:rPr>
          <w:rFonts w:eastAsia="Cambria"/>
          <w:sz w:val="22"/>
          <w:szCs w:val="22"/>
        </w:rPr>
        <w:t xml:space="preserve"> </w:t>
      </w:r>
      <w:r w:rsidRPr="00FD2A11">
        <w:rPr>
          <w:rFonts w:eastAsia="Cambria"/>
          <w:sz w:val="22"/>
          <w:szCs w:val="22"/>
        </w:rPr>
        <w:t>provisions</w:t>
      </w:r>
      <w:r w:rsidRPr="00B151AC">
        <w:rPr>
          <w:rFonts w:eastAsia="Cambria"/>
          <w:sz w:val="22"/>
          <w:szCs w:val="22"/>
        </w:rPr>
        <w:t xml:space="preserve"> </w:t>
      </w:r>
      <w:r w:rsidRPr="00FD2A11">
        <w:rPr>
          <w:rFonts w:eastAsia="Cambria"/>
          <w:sz w:val="22"/>
          <w:szCs w:val="22"/>
        </w:rPr>
        <w:t>that</w:t>
      </w:r>
      <w:r w:rsidRPr="00B151AC">
        <w:rPr>
          <w:rFonts w:eastAsia="Cambria"/>
          <w:sz w:val="22"/>
          <w:szCs w:val="22"/>
        </w:rPr>
        <w:t xml:space="preserve"> </w:t>
      </w:r>
      <w:r w:rsidRPr="00FD2A11">
        <w:rPr>
          <w:rFonts w:eastAsia="Cambria"/>
          <w:sz w:val="22"/>
          <w:szCs w:val="22"/>
        </w:rPr>
        <w:t>supplement,</w:t>
      </w:r>
      <w:r w:rsidRPr="00B151AC">
        <w:rPr>
          <w:rFonts w:eastAsia="Cambria"/>
          <w:sz w:val="22"/>
          <w:szCs w:val="22"/>
        </w:rPr>
        <w:t xml:space="preserve"> </w:t>
      </w:r>
      <w:r w:rsidRPr="00FD2A11">
        <w:rPr>
          <w:rFonts w:eastAsia="Cambria"/>
          <w:sz w:val="22"/>
          <w:szCs w:val="22"/>
        </w:rPr>
        <w:t>amend,</w:t>
      </w:r>
      <w:r w:rsidRPr="00B151AC">
        <w:rPr>
          <w:rFonts w:eastAsia="Cambria"/>
          <w:sz w:val="22"/>
          <w:szCs w:val="22"/>
        </w:rPr>
        <w:t xml:space="preserve"> </w:t>
      </w:r>
      <w:r w:rsidRPr="00FD2A11">
        <w:rPr>
          <w:rFonts w:eastAsia="Cambria"/>
          <w:sz w:val="22"/>
          <w:szCs w:val="22"/>
        </w:rPr>
        <w:t>or</w:t>
      </w:r>
      <w:r w:rsidRPr="00B151AC">
        <w:rPr>
          <w:rFonts w:eastAsia="Cambria"/>
          <w:sz w:val="22"/>
          <w:szCs w:val="22"/>
        </w:rPr>
        <w:t xml:space="preserve"> </w:t>
      </w:r>
      <w:r w:rsidRPr="00FD2A11">
        <w:rPr>
          <w:rFonts w:eastAsia="Cambria"/>
          <w:sz w:val="22"/>
          <w:szCs w:val="22"/>
        </w:rPr>
        <w:t>specify</w:t>
      </w:r>
      <w:r w:rsidRPr="00B151AC">
        <w:rPr>
          <w:rFonts w:eastAsia="Cambria"/>
          <w:sz w:val="22"/>
          <w:szCs w:val="22"/>
        </w:rPr>
        <w:t xml:space="preserve"> </w:t>
      </w:r>
      <w:r w:rsidRPr="00FD2A11">
        <w:rPr>
          <w:rFonts w:eastAsia="Cambria"/>
          <w:sz w:val="22"/>
          <w:szCs w:val="22"/>
        </w:rPr>
        <w:t>in</w:t>
      </w:r>
      <w:r w:rsidRPr="00B151AC">
        <w:rPr>
          <w:rFonts w:eastAsia="Cambria"/>
          <w:sz w:val="22"/>
          <w:szCs w:val="22"/>
        </w:rPr>
        <w:t xml:space="preserve"> </w:t>
      </w:r>
      <w:r w:rsidRPr="00FD2A11">
        <w:rPr>
          <w:rFonts w:eastAsia="Cambria"/>
          <w:sz w:val="22"/>
          <w:szCs w:val="22"/>
        </w:rPr>
        <w:t>detail,</w:t>
      </w:r>
      <w:r w:rsidRPr="00B151AC">
        <w:rPr>
          <w:rFonts w:eastAsia="Cambria"/>
          <w:sz w:val="22"/>
          <w:szCs w:val="22"/>
        </w:rPr>
        <w:t xml:space="preserve"> </w:t>
      </w:r>
      <w:r w:rsidRPr="00FD2A11">
        <w:rPr>
          <w:rFonts w:eastAsia="Cambria"/>
          <w:sz w:val="22"/>
          <w:szCs w:val="22"/>
        </w:rPr>
        <w:t>information</w:t>
      </w:r>
      <w:r w:rsidRPr="00B151AC">
        <w:rPr>
          <w:rFonts w:eastAsia="Cambria"/>
          <w:sz w:val="22"/>
          <w:szCs w:val="22"/>
        </w:rPr>
        <w:t xml:space="preserve"> </w:t>
      </w:r>
      <w:r w:rsidRPr="00FD2A11">
        <w:rPr>
          <w:rFonts w:eastAsia="Cambria"/>
          <w:sz w:val="22"/>
          <w:szCs w:val="22"/>
        </w:rPr>
        <w:t>or</w:t>
      </w:r>
      <w:r w:rsidRPr="00B151AC">
        <w:rPr>
          <w:rFonts w:eastAsia="Cambria"/>
          <w:sz w:val="22"/>
          <w:szCs w:val="22"/>
        </w:rPr>
        <w:t xml:space="preserve"> </w:t>
      </w:r>
      <w:r w:rsidRPr="00FD2A11">
        <w:rPr>
          <w:rFonts w:eastAsia="Cambria"/>
          <w:sz w:val="22"/>
          <w:szCs w:val="22"/>
        </w:rPr>
        <w:t xml:space="preserve">requirements included in </w:t>
      </w:r>
      <w:r w:rsidRPr="00FD2A11">
        <w:rPr>
          <w:rFonts w:eastAsia="Cambria"/>
          <w:b/>
          <w:bCs/>
          <w:sz w:val="22"/>
          <w:szCs w:val="22"/>
        </w:rPr>
        <w:t>Section II</w:t>
      </w:r>
      <w:r w:rsidRPr="00FD2A11">
        <w:rPr>
          <w:rFonts w:eastAsia="Cambria"/>
          <w:sz w:val="22"/>
          <w:szCs w:val="22"/>
        </w:rPr>
        <w:t xml:space="preserve"> and that are specific to each procurement,</w:t>
      </w:r>
      <w:r w:rsidRPr="00B151AC">
        <w:rPr>
          <w:rFonts w:eastAsia="Cambria"/>
          <w:sz w:val="22"/>
          <w:szCs w:val="22"/>
        </w:rPr>
        <w:t xml:space="preserve"> </w:t>
      </w:r>
      <w:r w:rsidRPr="00FD2A11">
        <w:rPr>
          <w:rFonts w:eastAsia="Cambria"/>
          <w:sz w:val="22"/>
          <w:szCs w:val="22"/>
        </w:rPr>
        <w:t xml:space="preserve">states otherwise. If there is a conflict between the provisions of </w:t>
      </w:r>
      <w:r w:rsidRPr="00FD2A11">
        <w:rPr>
          <w:rFonts w:eastAsia="Cambria"/>
          <w:b/>
          <w:i/>
          <w:sz w:val="22"/>
          <w:szCs w:val="22"/>
        </w:rPr>
        <w:t>Section</w:t>
      </w:r>
      <w:r w:rsidRPr="00FD2A11">
        <w:rPr>
          <w:rFonts w:eastAsia="Cambria"/>
          <w:b/>
          <w:i/>
          <w:spacing w:val="1"/>
          <w:sz w:val="22"/>
          <w:szCs w:val="22"/>
        </w:rPr>
        <w:t xml:space="preserve"> </w:t>
      </w:r>
      <w:r w:rsidRPr="00FD2A11">
        <w:rPr>
          <w:rFonts w:eastAsia="Cambria"/>
          <w:b/>
          <w:i/>
          <w:sz w:val="22"/>
          <w:szCs w:val="22"/>
        </w:rPr>
        <w:t>– II</w:t>
      </w:r>
      <w:r w:rsidRPr="00FD2A11">
        <w:rPr>
          <w:rFonts w:eastAsia="Cambria"/>
          <w:sz w:val="22"/>
          <w:szCs w:val="22"/>
        </w:rPr>
        <w:t xml:space="preserve"> &amp;</w:t>
      </w:r>
      <w:r w:rsidRPr="00FD2A11">
        <w:rPr>
          <w:rFonts w:eastAsia="Cambria"/>
          <w:spacing w:val="1"/>
          <w:sz w:val="22"/>
          <w:szCs w:val="22"/>
        </w:rPr>
        <w:t xml:space="preserve"> </w:t>
      </w:r>
      <w:r w:rsidRPr="00FD2A11">
        <w:rPr>
          <w:rFonts w:eastAsia="Cambria"/>
          <w:b/>
          <w:i/>
          <w:sz w:val="22"/>
          <w:szCs w:val="22"/>
        </w:rPr>
        <w:t>Section</w:t>
      </w:r>
      <w:r w:rsidRPr="00FD2A11">
        <w:rPr>
          <w:rFonts w:eastAsia="Cambria"/>
          <w:b/>
          <w:i/>
          <w:spacing w:val="9"/>
          <w:sz w:val="22"/>
          <w:szCs w:val="22"/>
        </w:rPr>
        <w:t xml:space="preserve"> </w:t>
      </w:r>
      <w:r w:rsidRPr="00FD2A11">
        <w:rPr>
          <w:rFonts w:eastAsia="Cambria"/>
          <w:b/>
          <w:i/>
          <w:sz w:val="22"/>
          <w:szCs w:val="22"/>
        </w:rPr>
        <w:t>–</w:t>
      </w:r>
      <w:r w:rsidRPr="00FD2A11">
        <w:rPr>
          <w:rFonts w:eastAsia="Cambria"/>
          <w:b/>
          <w:i/>
          <w:spacing w:val="7"/>
          <w:sz w:val="22"/>
          <w:szCs w:val="22"/>
        </w:rPr>
        <w:t xml:space="preserve"> </w:t>
      </w:r>
      <w:r w:rsidRPr="00FD2A11">
        <w:rPr>
          <w:rFonts w:eastAsia="Cambria"/>
          <w:b/>
          <w:i/>
          <w:sz w:val="22"/>
          <w:szCs w:val="22"/>
        </w:rPr>
        <w:t>III</w:t>
      </w:r>
      <w:r w:rsidRPr="00FD2A11">
        <w:rPr>
          <w:rFonts w:eastAsia="Cambria"/>
          <w:sz w:val="22"/>
          <w:szCs w:val="22"/>
        </w:rPr>
        <w:t>,</w:t>
      </w:r>
      <w:r w:rsidRPr="00FD2A11">
        <w:rPr>
          <w:rFonts w:eastAsia="Cambria"/>
          <w:spacing w:val="10"/>
          <w:sz w:val="22"/>
          <w:szCs w:val="22"/>
        </w:rPr>
        <w:t xml:space="preserve"> </w:t>
      </w:r>
      <w:r w:rsidRPr="00FD2A11">
        <w:rPr>
          <w:rFonts w:eastAsia="Cambria"/>
          <w:sz w:val="22"/>
          <w:szCs w:val="22"/>
        </w:rPr>
        <w:t>the</w:t>
      </w:r>
      <w:r w:rsidRPr="00FD2A11">
        <w:rPr>
          <w:rFonts w:eastAsia="Cambria"/>
          <w:spacing w:val="10"/>
          <w:sz w:val="22"/>
          <w:szCs w:val="22"/>
        </w:rPr>
        <w:t xml:space="preserve"> </w:t>
      </w:r>
      <w:r w:rsidRPr="00FD2A11">
        <w:rPr>
          <w:rFonts w:eastAsia="Cambria"/>
          <w:sz w:val="22"/>
          <w:szCs w:val="22"/>
        </w:rPr>
        <w:t>provisions</w:t>
      </w:r>
      <w:r w:rsidRPr="00FD2A11">
        <w:rPr>
          <w:rFonts w:eastAsia="Cambria"/>
          <w:spacing w:val="8"/>
          <w:sz w:val="22"/>
          <w:szCs w:val="22"/>
        </w:rPr>
        <w:t xml:space="preserve"> </w:t>
      </w:r>
      <w:r w:rsidRPr="00FD2A11">
        <w:rPr>
          <w:rFonts w:eastAsia="Cambria"/>
          <w:sz w:val="22"/>
          <w:szCs w:val="22"/>
        </w:rPr>
        <w:t>of</w:t>
      </w:r>
      <w:r w:rsidRPr="00FD2A11">
        <w:rPr>
          <w:rFonts w:eastAsia="Cambria"/>
          <w:spacing w:val="10"/>
          <w:sz w:val="22"/>
          <w:szCs w:val="22"/>
        </w:rPr>
        <w:t xml:space="preserve"> </w:t>
      </w:r>
      <w:r w:rsidRPr="00FD2A11">
        <w:rPr>
          <w:rFonts w:eastAsia="Cambria"/>
          <w:b/>
          <w:i/>
          <w:sz w:val="22"/>
          <w:szCs w:val="22"/>
        </w:rPr>
        <w:t>Section</w:t>
      </w:r>
      <w:r w:rsidRPr="00FD2A11">
        <w:rPr>
          <w:rFonts w:eastAsia="Cambria"/>
          <w:b/>
          <w:i/>
          <w:spacing w:val="15"/>
          <w:sz w:val="22"/>
          <w:szCs w:val="22"/>
        </w:rPr>
        <w:t xml:space="preserve"> </w:t>
      </w:r>
      <w:r w:rsidRPr="00FD2A11">
        <w:rPr>
          <w:rFonts w:eastAsia="Cambria"/>
          <w:b/>
          <w:i/>
          <w:sz w:val="22"/>
          <w:szCs w:val="22"/>
        </w:rPr>
        <w:t>–</w:t>
      </w:r>
      <w:r w:rsidRPr="00FD2A11">
        <w:rPr>
          <w:rFonts w:eastAsia="Cambria"/>
          <w:b/>
          <w:i/>
          <w:spacing w:val="8"/>
          <w:sz w:val="22"/>
          <w:szCs w:val="22"/>
        </w:rPr>
        <w:t xml:space="preserve"> </w:t>
      </w:r>
      <w:r w:rsidRPr="00FD2A11">
        <w:rPr>
          <w:rFonts w:eastAsia="Cambria"/>
          <w:b/>
          <w:i/>
          <w:sz w:val="22"/>
          <w:szCs w:val="22"/>
        </w:rPr>
        <w:t>III</w:t>
      </w:r>
      <w:r w:rsidRPr="00FD2A11">
        <w:rPr>
          <w:rFonts w:eastAsia="Cambria"/>
          <w:spacing w:val="10"/>
          <w:sz w:val="22"/>
          <w:szCs w:val="22"/>
        </w:rPr>
        <w:t xml:space="preserve"> </w:t>
      </w:r>
      <w:r w:rsidRPr="00FD2A11">
        <w:rPr>
          <w:rFonts w:eastAsia="Cambria"/>
          <w:sz w:val="22"/>
          <w:szCs w:val="22"/>
        </w:rPr>
        <w:t>shall</w:t>
      </w:r>
      <w:r w:rsidRPr="00FD2A11">
        <w:rPr>
          <w:rFonts w:eastAsia="Cambria"/>
          <w:spacing w:val="10"/>
          <w:sz w:val="22"/>
          <w:szCs w:val="22"/>
        </w:rPr>
        <w:t xml:space="preserve"> </w:t>
      </w:r>
      <w:r w:rsidRPr="00FD2A11">
        <w:rPr>
          <w:rFonts w:eastAsia="Cambria"/>
          <w:sz w:val="22"/>
          <w:szCs w:val="22"/>
        </w:rPr>
        <w:t>prevail.</w:t>
      </w:r>
    </w:p>
    <w:p w:rsidR="002957DC" w:rsidRPr="00FD2A11" w:rsidRDefault="002957DC">
      <w:pPr>
        <w:widowControl w:val="0"/>
        <w:autoSpaceDE w:val="0"/>
        <w:autoSpaceDN w:val="0"/>
        <w:spacing w:before="6"/>
        <w:rPr>
          <w:rFonts w:eastAsia="Cambria"/>
          <w:sz w:val="22"/>
          <w:szCs w:val="22"/>
        </w:rPr>
      </w:pPr>
    </w:p>
    <w:p w:rsidR="002957DC" w:rsidRPr="00FD2A11" w:rsidRDefault="007C76D0">
      <w:pPr>
        <w:widowControl w:val="0"/>
        <w:autoSpaceDE w:val="0"/>
        <w:autoSpaceDN w:val="0"/>
        <w:spacing w:before="1" w:line="254" w:lineRule="auto"/>
        <w:ind w:left="108" w:right="246"/>
        <w:jc w:val="both"/>
        <w:rPr>
          <w:rFonts w:eastAsia="Cambria"/>
          <w:sz w:val="22"/>
          <w:szCs w:val="22"/>
        </w:rPr>
      </w:pPr>
      <w:r w:rsidRPr="00FD2A11">
        <w:rPr>
          <w:rFonts w:eastAsia="Cambria"/>
          <w:sz w:val="22"/>
          <w:szCs w:val="22"/>
        </w:rPr>
        <w:t>However,</w:t>
      </w:r>
      <w:r w:rsidRPr="00B151AC">
        <w:rPr>
          <w:rFonts w:eastAsia="Cambria"/>
          <w:sz w:val="22"/>
          <w:szCs w:val="22"/>
        </w:rPr>
        <w:t xml:space="preserve"> </w:t>
      </w:r>
      <w:r w:rsidRPr="00FD2A11">
        <w:rPr>
          <w:rFonts w:eastAsia="Cambria"/>
          <w:sz w:val="22"/>
          <w:szCs w:val="22"/>
        </w:rPr>
        <w:t>provisions</w:t>
      </w:r>
      <w:r w:rsidRPr="00B151AC">
        <w:rPr>
          <w:rFonts w:eastAsia="Cambria"/>
          <w:sz w:val="22"/>
          <w:szCs w:val="22"/>
        </w:rPr>
        <w:t xml:space="preserve"> </w:t>
      </w:r>
      <w:r w:rsidRPr="00FD2A11">
        <w:rPr>
          <w:rFonts w:eastAsia="Cambria"/>
          <w:sz w:val="22"/>
          <w:szCs w:val="22"/>
        </w:rPr>
        <w:t>governing</w:t>
      </w:r>
      <w:r w:rsidRPr="00B151AC">
        <w:rPr>
          <w:rFonts w:eastAsia="Cambria"/>
          <w:sz w:val="22"/>
          <w:szCs w:val="22"/>
        </w:rPr>
        <w:t xml:space="preserve"> </w:t>
      </w:r>
      <w:r w:rsidRPr="00FD2A11">
        <w:rPr>
          <w:rFonts w:eastAsia="Cambria"/>
          <w:sz w:val="22"/>
          <w:szCs w:val="22"/>
        </w:rPr>
        <w:t>the</w:t>
      </w:r>
      <w:r w:rsidRPr="00B151AC">
        <w:rPr>
          <w:rFonts w:eastAsia="Cambria"/>
          <w:sz w:val="22"/>
          <w:szCs w:val="22"/>
        </w:rPr>
        <w:t xml:space="preserve"> performance of the Contractor, payments under the contract or matters affecting the risks, rights and obligations of the parties under the contract are not included </w:t>
      </w:r>
      <w:r w:rsidRPr="00FD2A11">
        <w:rPr>
          <w:rFonts w:eastAsia="Cambria"/>
          <w:sz w:val="22"/>
          <w:szCs w:val="22"/>
        </w:rPr>
        <w:t>in</w:t>
      </w:r>
      <w:r w:rsidRPr="00B151AC">
        <w:rPr>
          <w:rFonts w:eastAsia="Cambria"/>
          <w:sz w:val="22"/>
          <w:szCs w:val="22"/>
        </w:rPr>
        <w:t xml:space="preserve"> </w:t>
      </w:r>
      <w:r w:rsidRPr="00FD2A11">
        <w:rPr>
          <w:rFonts w:eastAsia="Cambria"/>
          <w:sz w:val="22"/>
          <w:szCs w:val="22"/>
        </w:rPr>
        <w:t>this</w:t>
      </w:r>
      <w:r w:rsidRPr="00B151AC">
        <w:rPr>
          <w:rFonts w:eastAsia="Cambria"/>
          <w:sz w:val="22"/>
          <w:szCs w:val="22"/>
        </w:rPr>
        <w:t xml:space="preserve"> </w:t>
      </w:r>
      <w:r w:rsidRPr="00FD2A11">
        <w:rPr>
          <w:rFonts w:eastAsia="Cambria"/>
          <w:sz w:val="22"/>
          <w:szCs w:val="22"/>
        </w:rPr>
        <w:t>section</w:t>
      </w:r>
      <w:r w:rsidRPr="00B151AC">
        <w:rPr>
          <w:rFonts w:eastAsia="Cambria"/>
          <w:sz w:val="22"/>
          <w:szCs w:val="22"/>
        </w:rPr>
        <w:t xml:space="preserve"> </w:t>
      </w:r>
      <w:r w:rsidRPr="00FD2A11">
        <w:rPr>
          <w:rFonts w:eastAsia="Cambria"/>
          <w:sz w:val="22"/>
          <w:szCs w:val="22"/>
        </w:rPr>
        <w:t>but</w:t>
      </w:r>
      <w:r w:rsidRPr="00B151AC">
        <w:rPr>
          <w:rFonts w:eastAsia="Cambria"/>
          <w:sz w:val="22"/>
          <w:szCs w:val="22"/>
        </w:rPr>
        <w:t xml:space="preserve"> </w:t>
      </w:r>
      <w:r w:rsidRPr="00FD2A11">
        <w:rPr>
          <w:rFonts w:eastAsia="Cambria"/>
          <w:sz w:val="22"/>
          <w:szCs w:val="22"/>
        </w:rPr>
        <w:t>instead</w:t>
      </w:r>
      <w:r w:rsidRPr="00B151AC">
        <w:rPr>
          <w:rFonts w:eastAsia="Cambria"/>
          <w:sz w:val="22"/>
          <w:szCs w:val="22"/>
        </w:rPr>
        <w:t xml:space="preserve"> </w:t>
      </w:r>
      <w:r w:rsidRPr="00FD2A11">
        <w:rPr>
          <w:rFonts w:eastAsia="Cambria"/>
          <w:sz w:val="22"/>
          <w:szCs w:val="22"/>
        </w:rPr>
        <w:t>under</w:t>
      </w:r>
      <w:r w:rsidRPr="00FD2A11">
        <w:rPr>
          <w:rFonts w:eastAsia="Cambria"/>
          <w:spacing w:val="1"/>
          <w:sz w:val="22"/>
          <w:szCs w:val="22"/>
        </w:rPr>
        <w:t xml:space="preserve"> </w:t>
      </w:r>
      <w:r w:rsidRPr="00FD2A11">
        <w:rPr>
          <w:rFonts w:eastAsia="Cambria"/>
          <w:b/>
          <w:i/>
          <w:sz w:val="22"/>
          <w:szCs w:val="22"/>
        </w:rPr>
        <w:t>Section</w:t>
      </w:r>
      <w:r w:rsidRPr="00FD2A11">
        <w:rPr>
          <w:rFonts w:eastAsia="Cambria"/>
          <w:b/>
          <w:i/>
          <w:spacing w:val="1"/>
          <w:sz w:val="22"/>
          <w:szCs w:val="22"/>
        </w:rPr>
        <w:t xml:space="preserve"> </w:t>
      </w:r>
      <w:r w:rsidRPr="00FD2A11">
        <w:rPr>
          <w:rFonts w:eastAsia="Cambria"/>
          <w:b/>
          <w:i/>
          <w:sz w:val="22"/>
          <w:szCs w:val="22"/>
        </w:rPr>
        <w:t>–</w:t>
      </w:r>
      <w:r w:rsidRPr="00FD2A11">
        <w:rPr>
          <w:rFonts w:eastAsia="Cambria"/>
          <w:b/>
          <w:i/>
          <w:spacing w:val="1"/>
          <w:sz w:val="22"/>
          <w:szCs w:val="22"/>
        </w:rPr>
        <w:t xml:space="preserve"> </w:t>
      </w:r>
      <w:r w:rsidRPr="00FD2A11">
        <w:rPr>
          <w:rFonts w:eastAsia="Cambria"/>
          <w:b/>
          <w:i/>
          <w:sz w:val="22"/>
          <w:szCs w:val="22"/>
        </w:rPr>
        <w:t>IV</w:t>
      </w:r>
      <w:r w:rsidRPr="00FD2A11">
        <w:rPr>
          <w:rFonts w:eastAsia="Cambria"/>
          <w:sz w:val="22"/>
          <w:szCs w:val="22"/>
        </w:rPr>
        <w:t>:</w:t>
      </w:r>
      <w:r w:rsidRPr="00FD2A11">
        <w:rPr>
          <w:rFonts w:eastAsia="Cambria"/>
          <w:spacing w:val="1"/>
          <w:sz w:val="22"/>
          <w:szCs w:val="22"/>
        </w:rPr>
        <w:t xml:space="preserve"> </w:t>
      </w:r>
      <w:r w:rsidRPr="00FD2A11">
        <w:rPr>
          <w:rFonts w:eastAsia="Cambria"/>
          <w:sz w:val="22"/>
          <w:szCs w:val="22"/>
        </w:rPr>
        <w:t>General</w:t>
      </w:r>
      <w:r w:rsidRPr="00B151AC">
        <w:rPr>
          <w:rFonts w:eastAsia="Cambria"/>
          <w:sz w:val="22"/>
          <w:szCs w:val="22"/>
        </w:rPr>
        <w:t xml:space="preserve"> </w:t>
      </w:r>
      <w:r w:rsidRPr="00FD2A11">
        <w:rPr>
          <w:rFonts w:eastAsia="Cambria"/>
          <w:sz w:val="22"/>
          <w:szCs w:val="22"/>
        </w:rPr>
        <w:t>Conditions</w:t>
      </w:r>
      <w:r w:rsidRPr="00B151AC">
        <w:rPr>
          <w:rFonts w:eastAsia="Cambria"/>
          <w:sz w:val="22"/>
          <w:szCs w:val="22"/>
        </w:rPr>
        <w:t xml:space="preserve"> </w:t>
      </w:r>
      <w:r w:rsidRPr="00FD2A11">
        <w:rPr>
          <w:rFonts w:eastAsia="Cambria"/>
          <w:sz w:val="22"/>
          <w:szCs w:val="22"/>
        </w:rPr>
        <w:t>of</w:t>
      </w:r>
      <w:r w:rsidRPr="00B151AC">
        <w:rPr>
          <w:rFonts w:eastAsia="Cambria"/>
          <w:sz w:val="22"/>
          <w:szCs w:val="22"/>
        </w:rPr>
        <w:t xml:space="preserve"> </w:t>
      </w:r>
      <w:r w:rsidRPr="00FD2A11">
        <w:rPr>
          <w:rFonts w:eastAsia="Cambria"/>
          <w:sz w:val="22"/>
          <w:szCs w:val="22"/>
        </w:rPr>
        <w:t>Contract (GCC)</w:t>
      </w:r>
      <w:r w:rsidRPr="00B151AC">
        <w:rPr>
          <w:rFonts w:eastAsia="Cambria"/>
          <w:sz w:val="22"/>
          <w:szCs w:val="22"/>
        </w:rPr>
        <w:t xml:space="preserve"> </w:t>
      </w:r>
      <w:r w:rsidRPr="00FD2A11">
        <w:rPr>
          <w:rFonts w:eastAsia="Cambria"/>
          <w:sz w:val="22"/>
          <w:szCs w:val="22"/>
        </w:rPr>
        <w:t>and/or</w:t>
      </w:r>
      <w:r w:rsidRPr="00FD2A11">
        <w:rPr>
          <w:rFonts w:eastAsia="Cambria"/>
          <w:spacing w:val="1"/>
          <w:sz w:val="22"/>
          <w:szCs w:val="22"/>
        </w:rPr>
        <w:t xml:space="preserve"> </w:t>
      </w:r>
      <w:r w:rsidRPr="00FD2A11">
        <w:rPr>
          <w:rFonts w:eastAsia="Cambria"/>
          <w:b/>
          <w:i/>
          <w:sz w:val="22"/>
          <w:szCs w:val="22"/>
        </w:rPr>
        <w:t>Section</w:t>
      </w:r>
      <w:r w:rsidRPr="00FD2A11">
        <w:rPr>
          <w:rFonts w:eastAsia="Cambria"/>
          <w:b/>
          <w:i/>
          <w:spacing w:val="1"/>
          <w:sz w:val="22"/>
          <w:szCs w:val="22"/>
        </w:rPr>
        <w:t xml:space="preserve"> </w:t>
      </w:r>
      <w:r w:rsidRPr="00FD2A11">
        <w:rPr>
          <w:rFonts w:eastAsia="Cambria"/>
          <w:b/>
          <w:i/>
          <w:sz w:val="22"/>
          <w:szCs w:val="22"/>
        </w:rPr>
        <w:t>–</w:t>
      </w:r>
      <w:r w:rsidRPr="00FD2A11">
        <w:rPr>
          <w:rFonts w:eastAsia="Cambria"/>
          <w:b/>
          <w:i/>
          <w:spacing w:val="53"/>
          <w:sz w:val="22"/>
          <w:szCs w:val="22"/>
        </w:rPr>
        <w:t xml:space="preserve"> </w:t>
      </w:r>
      <w:r w:rsidRPr="00FD2A11">
        <w:rPr>
          <w:rFonts w:eastAsia="Cambria"/>
          <w:b/>
          <w:i/>
          <w:sz w:val="22"/>
          <w:szCs w:val="22"/>
        </w:rPr>
        <w:t>V</w:t>
      </w:r>
      <w:r w:rsidRPr="00FD2A11">
        <w:rPr>
          <w:rFonts w:eastAsia="Cambria"/>
          <w:sz w:val="22"/>
          <w:szCs w:val="22"/>
        </w:rPr>
        <w:t>:</w:t>
      </w:r>
      <w:r w:rsidRPr="00FD2A11">
        <w:rPr>
          <w:rFonts w:eastAsia="Cambria"/>
          <w:spacing w:val="53"/>
          <w:sz w:val="22"/>
          <w:szCs w:val="22"/>
        </w:rPr>
        <w:t xml:space="preserve"> </w:t>
      </w:r>
      <w:r w:rsidRPr="00FD2A11">
        <w:rPr>
          <w:rFonts w:eastAsia="Cambria"/>
          <w:sz w:val="22"/>
          <w:szCs w:val="22"/>
        </w:rPr>
        <w:t>Special</w:t>
      </w:r>
      <w:r w:rsidRPr="00B151AC">
        <w:rPr>
          <w:rFonts w:eastAsia="Cambria"/>
          <w:sz w:val="22"/>
          <w:szCs w:val="22"/>
        </w:rPr>
        <w:t xml:space="preserve"> </w:t>
      </w:r>
      <w:r w:rsidRPr="00FD2A11">
        <w:rPr>
          <w:rFonts w:eastAsia="Cambria"/>
          <w:sz w:val="22"/>
          <w:szCs w:val="22"/>
        </w:rPr>
        <w:t>Conditions</w:t>
      </w:r>
      <w:r w:rsidRPr="00B151AC">
        <w:rPr>
          <w:rFonts w:eastAsia="Cambria"/>
          <w:sz w:val="22"/>
          <w:szCs w:val="22"/>
        </w:rPr>
        <w:t xml:space="preserve"> </w:t>
      </w:r>
      <w:r w:rsidRPr="00FD2A11">
        <w:rPr>
          <w:rFonts w:eastAsia="Cambria"/>
          <w:sz w:val="22"/>
          <w:szCs w:val="22"/>
        </w:rPr>
        <w:t>of</w:t>
      </w:r>
      <w:r w:rsidRPr="00B151AC">
        <w:rPr>
          <w:rFonts w:eastAsia="Cambria"/>
          <w:sz w:val="22"/>
          <w:szCs w:val="22"/>
        </w:rPr>
        <w:t xml:space="preserve"> </w:t>
      </w:r>
      <w:r w:rsidRPr="00FD2A11">
        <w:rPr>
          <w:rFonts w:eastAsia="Cambria"/>
          <w:sz w:val="22"/>
          <w:szCs w:val="22"/>
        </w:rPr>
        <w:t>Contract (SCC).</w:t>
      </w:r>
    </w:p>
    <w:p w:rsidR="002957DC" w:rsidRPr="00FD2A11" w:rsidRDefault="002957DC">
      <w:pPr>
        <w:widowControl w:val="0"/>
        <w:autoSpaceDE w:val="0"/>
        <w:autoSpaceDN w:val="0"/>
        <w:spacing w:before="4"/>
        <w:rPr>
          <w:rFonts w:eastAsia="Cambria"/>
          <w:sz w:val="22"/>
          <w:szCs w:val="22"/>
        </w:rPr>
      </w:pPr>
    </w:p>
    <w:p w:rsidR="002957DC" w:rsidRPr="00FD2A11" w:rsidRDefault="007C76D0">
      <w:pPr>
        <w:widowControl w:val="0"/>
        <w:autoSpaceDE w:val="0"/>
        <w:autoSpaceDN w:val="0"/>
        <w:spacing w:line="254" w:lineRule="auto"/>
        <w:ind w:left="108" w:right="242"/>
        <w:jc w:val="both"/>
        <w:rPr>
          <w:rFonts w:eastAsia="Cambria"/>
          <w:sz w:val="22"/>
          <w:szCs w:val="22"/>
        </w:rPr>
      </w:pPr>
      <w:r w:rsidRPr="00B151AC">
        <w:rPr>
          <w:rFonts w:eastAsia="Cambria"/>
          <w:sz w:val="22"/>
          <w:szCs w:val="22"/>
        </w:rPr>
        <w:t>A</w:t>
      </w:r>
      <w:r w:rsidR="00DD5EB7" w:rsidRPr="00B151AC">
        <w:rPr>
          <w:rFonts w:eastAsia="Cambria"/>
          <w:sz w:val="22"/>
          <w:szCs w:val="22"/>
        </w:rPr>
        <w:t>ll matters arising out of the provisions of this</w:t>
      </w:r>
      <w:r w:rsidR="00DD5EB7" w:rsidRPr="00FD2A11">
        <w:rPr>
          <w:rFonts w:eastAsia="Cambria"/>
          <w:w w:val="105"/>
          <w:sz w:val="22"/>
          <w:szCs w:val="22"/>
        </w:rPr>
        <w:t xml:space="preserve"> </w:t>
      </w:r>
      <w:r w:rsidR="00DD5EB7" w:rsidRPr="00FD2A11">
        <w:rPr>
          <w:rFonts w:eastAsia="Cambria"/>
          <w:b/>
          <w:i/>
          <w:w w:val="105"/>
          <w:sz w:val="22"/>
          <w:szCs w:val="22"/>
        </w:rPr>
        <w:t>Section – II</w:t>
      </w:r>
      <w:r w:rsidR="00DD5EB7" w:rsidRPr="00FD2A11">
        <w:rPr>
          <w:rFonts w:eastAsia="Cambria"/>
          <w:w w:val="105"/>
          <w:sz w:val="22"/>
          <w:szCs w:val="22"/>
        </w:rPr>
        <w:t xml:space="preserve"> </w:t>
      </w:r>
      <w:r w:rsidR="00DD5EB7" w:rsidRPr="00B151AC">
        <w:rPr>
          <w:rFonts w:eastAsia="Cambria"/>
          <w:sz w:val="22"/>
          <w:szCs w:val="22"/>
        </w:rPr>
        <w:t>and the</w:t>
      </w:r>
      <w:r w:rsidR="00DD5EB7" w:rsidRPr="00FD2A11">
        <w:rPr>
          <w:rFonts w:eastAsia="Cambria"/>
          <w:spacing w:val="1"/>
          <w:w w:val="105"/>
          <w:sz w:val="22"/>
          <w:szCs w:val="22"/>
        </w:rPr>
        <w:t xml:space="preserve"> </w:t>
      </w:r>
      <w:r w:rsidR="00DD5EB7" w:rsidRPr="00FD2A11">
        <w:rPr>
          <w:rFonts w:eastAsia="Cambria"/>
          <w:b/>
          <w:i/>
          <w:w w:val="105"/>
          <w:sz w:val="22"/>
          <w:szCs w:val="22"/>
        </w:rPr>
        <w:t>Section–III</w:t>
      </w:r>
      <w:r w:rsidR="00DD5EB7" w:rsidRPr="00FD2A11">
        <w:rPr>
          <w:rFonts w:eastAsia="Cambria"/>
          <w:spacing w:val="-6"/>
          <w:w w:val="105"/>
          <w:sz w:val="22"/>
          <w:szCs w:val="22"/>
        </w:rPr>
        <w:t xml:space="preserve"> </w:t>
      </w:r>
      <w:r w:rsidR="00DD5EB7" w:rsidRPr="00B151AC">
        <w:rPr>
          <w:rFonts w:eastAsia="Cambria"/>
          <w:sz w:val="22"/>
          <w:szCs w:val="22"/>
        </w:rPr>
        <w:t xml:space="preserve">of the Bidding Documents, the laws of the Union of India / Govt. of Odisha shall be </w:t>
      </w:r>
      <w:r w:rsidR="00345E5A" w:rsidRPr="00B151AC">
        <w:rPr>
          <w:rFonts w:eastAsia="Cambria"/>
          <w:sz w:val="22"/>
          <w:szCs w:val="22"/>
        </w:rPr>
        <w:t>the governing</w:t>
      </w:r>
      <w:r w:rsidR="00DD5EB7" w:rsidRPr="00B151AC">
        <w:rPr>
          <w:rFonts w:eastAsia="Cambria"/>
          <w:sz w:val="22"/>
          <w:szCs w:val="22"/>
        </w:rPr>
        <w:t xml:space="preserve"> laws and courts of Bhubaneswar / Cuttack shall have exclusive jurisdiction.</w:t>
      </w:r>
    </w:p>
    <w:p w:rsidR="002957DC" w:rsidRPr="0012514B" w:rsidRDefault="002957DC">
      <w:pPr>
        <w:widowControl w:val="0"/>
        <w:autoSpaceDE w:val="0"/>
        <w:autoSpaceDN w:val="0"/>
        <w:rPr>
          <w:rFonts w:eastAsia="Cambria"/>
          <w:sz w:val="22"/>
          <w:szCs w:val="22"/>
        </w:rPr>
      </w:pPr>
    </w:p>
    <w:p w:rsidR="002957DC" w:rsidRPr="0012514B" w:rsidRDefault="002957DC">
      <w:pPr>
        <w:widowControl w:val="0"/>
        <w:autoSpaceDE w:val="0"/>
        <w:autoSpaceDN w:val="0"/>
        <w:spacing w:before="10"/>
        <w:rPr>
          <w:rFonts w:eastAsia="Cambria"/>
          <w:sz w:val="22"/>
          <w:szCs w:val="22"/>
        </w:rPr>
      </w:pPr>
    </w:p>
    <w:p w:rsidR="006A6DED" w:rsidRPr="0012514B" w:rsidRDefault="006A6DED">
      <w:pPr>
        <w:widowControl w:val="0"/>
        <w:autoSpaceDE w:val="0"/>
        <w:autoSpaceDN w:val="0"/>
        <w:spacing w:before="10"/>
        <w:rPr>
          <w:rFonts w:eastAsia="Cambria"/>
          <w:sz w:val="22"/>
          <w:szCs w:val="22"/>
        </w:rPr>
      </w:pPr>
    </w:p>
    <w:p w:rsidR="006A6DED" w:rsidRPr="0012514B" w:rsidRDefault="006A6DED">
      <w:pPr>
        <w:widowControl w:val="0"/>
        <w:autoSpaceDE w:val="0"/>
        <w:autoSpaceDN w:val="0"/>
        <w:spacing w:before="10"/>
        <w:rPr>
          <w:rFonts w:eastAsia="Cambria"/>
          <w:sz w:val="22"/>
          <w:szCs w:val="22"/>
        </w:rPr>
      </w:pPr>
    </w:p>
    <w:p w:rsidR="006A6DED" w:rsidRPr="0012514B" w:rsidRDefault="006A6DED">
      <w:pPr>
        <w:widowControl w:val="0"/>
        <w:autoSpaceDE w:val="0"/>
        <w:autoSpaceDN w:val="0"/>
        <w:spacing w:before="10"/>
        <w:rPr>
          <w:rFonts w:eastAsia="Cambria"/>
          <w:sz w:val="22"/>
          <w:szCs w:val="22"/>
        </w:rPr>
      </w:pPr>
    </w:p>
    <w:p w:rsidR="006A6DED" w:rsidRPr="0012514B" w:rsidRDefault="006A6DED">
      <w:pPr>
        <w:widowControl w:val="0"/>
        <w:autoSpaceDE w:val="0"/>
        <w:autoSpaceDN w:val="0"/>
        <w:spacing w:before="10"/>
        <w:rPr>
          <w:rFonts w:eastAsia="Cambria"/>
          <w:sz w:val="22"/>
          <w:szCs w:val="22"/>
          <w:lang w:val="en-IN"/>
        </w:rPr>
      </w:pPr>
    </w:p>
    <w:p w:rsidR="006A6DED" w:rsidRPr="0012514B" w:rsidRDefault="006A6DED">
      <w:pPr>
        <w:widowControl w:val="0"/>
        <w:autoSpaceDE w:val="0"/>
        <w:autoSpaceDN w:val="0"/>
        <w:spacing w:before="10"/>
        <w:rPr>
          <w:rFonts w:eastAsia="Cambria"/>
          <w:sz w:val="22"/>
          <w:szCs w:val="22"/>
        </w:rPr>
      </w:pPr>
    </w:p>
    <w:p w:rsidR="006A6DED" w:rsidRPr="0012514B" w:rsidRDefault="006A6DED">
      <w:pPr>
        <w:widowControl w:val="0"/>
        <w:autoSpaceDE w:val="0"/>
        <w:autoSpaceDN w:val="0"/>
        <w:spacing w:before="10"/>
        <w:rPr>
          <w:rFonts w:eastAsia="Cambria"/>
          <w:sz w:val="22"/>
          <w:szCs w:val="22"/>
        </w:rPr>
      </w:pPr>
    </w:p>
    <w:p w:rsidR="006A6DED" w:rsidRPr="0012514B" w:rsidRDefault="006A6DED">
      <w:pPr>
        <w:widowControl w:val="0"/>
        <w:autoSpaceDE w:val="0"/>
        <w:autoSpaceDN w:val="0"/>
        <w:spacing w:before="10"/>
        <w:rPr>
          <w:rFonts w:eastAsia="Cambria"/>
          <w:sz w:val="22"/>
          <w:szCs w:val="22"/>
        </w:rPr>
      </w:pPr>
    </w:p>
    <w:p w:rsidR="006A6DED" w:rsidRPr="0012514B" w:rsidRDefault="006A6DED">
      <w:pPr>
        <w:widowControl w:val="0"/>
        <w:autoSpaceDE w:val="0"/>
        <w:autoSpaceDN w:val="0"/>
        <w:spacing w:before="10"/>
        <w:rPr>
          <w:rFonts w:eastAsia="Cambria"/>
          <w:sz w:val="22"/>
          <w:szCs w:val="22"/>
        </w:rPr>
      </w:pPr>
    </w:p>
    <w:p w:rsidR="006A6DED" w:rsidRPr="0012514B" w:rsidRDefault="006A6DED">
      <w:pPr>
        <w:widowControl w:val="0"/>
        <w:autoSpaceDE w:val="0"/>
        <w:autoSpaceDN w:val="0"/>
        <w:spacing w:before="10"/>
        <w:rPr>
          <w:rFonts w:eastAsia="Cambria"/>
          <w:sz w:val="22"/>
          <w:szCs w:val="22"/>
        </w:rPr>
      </w:pPr>
    </w:p>
    <w:p w:rsidR="00215949" w:rsidRPr="0012514B" w:rsidRDefault="00215949">
      <w:pPr>
        <w:widowControl w:val="0"/>
        <w:autoSpaceDE w:val="0"/>
        <w:autoSpaceDN w:val="0"/>
        <w:spacing w:before="10"/>
        <w:rPr>
          <w:rFonts w:eastAsia="Cambria"/>
          <w:sz w:val="22"/>
          <w:szCs w:val="22"/>
        </w:rPr>
      </w:pPr>
    </w:p>
    <w:p w:rsidR="00215949" w:rsidRPr="0012514B" w:rsidRDefault="00215949">
      <w:pPr>
        <w:widowControl w:val="0"/>
        <w:autoSpaceDE w:val="0"/>
        <w:autoSpaceDN w:val="0"/>
        <w:spacing w:before="10"/>
        <w:rPr>
          <w:rFonts w:eastAsia="Cambria"/>
          <w:sz w:val="22"/>
          <w:szCs w:val="22"/>
        </w:rPr>
      </w:pPr>
    </w:p>
    <w:p w:rsidR="00215949" w:rsidRPr="0012514B" w:rsidRDefault="00215949">
      <w:pPr>
        <w:widowControl w:val="0"/>
        <w:autoSpaceDE w:val="0"/>
        <w:autoSpaceDN w:val="0"/>
        <w:spacing w:before="10"/>
        <w:rPr>
          <w:rFonts w:eastAsia="Cambria"/>
          <w:sz w:val="22"/>
          <w:szCs w:val="22"/>
        </w:rPr>
      </w:pPr>
    </w:p>
    <w:p w:rsidR="00215949" w:rsidRPr="0012514B" w:rsidRDefault="00215949">
      <w:pPr>
        <w:widowControl w:val="0"/>
        <w:autoSpaceDE w:val="0"/>
        <w:autoSpaceDN w:val="0"/>
        <w:spacing w:before="10"/>
        <w:rPr>
          <w:rFonts w:eastAsia="Cambria"/>
          <w:sz w:val="22"/>
          <w:szCs w:val="22"/>
        </w:rPr>
      </w:pPr>
    </w:p>
    <w:p w:rsidR="00215949" w:rsidRPr="0012514B" w:rsidRDefault="00215949">
      <w:pPr>
        <w:widowControl w:val="0"/>
        <w:autoSpaceDE w:val="0"/>
        <w:autoSpaceDN w:val="0"/>
        <w:spacing w:before="10"/>
        <w:rPr>
          <w:rFonts w:eastAsia="Cambria"/>
          <w:sz w:val="22"/>
          <w:szCs w:val="22"/>
        </w:rPr>
      </w:pPr>
    </w:p>
    <w:p w:rsidR="00215949" w:rsidRPr="0012514B" w:rsidRDefault="00215949">
      <w:pPr>
        <w:widowControl w:val="0"/>
        <w:autoSpaceDE w:val="0"/>
        <w:autoSpaceDN w:val="0"/>
        <w:spacing w:before="10"/>
        <w:rPr>
          <w:rFonts w:eastAsia="Cambria"/>
          <w:sz w:val="22"/>
          <w:szCs w:val="22"/>
        </w:rPr>
      </w:pPr>
    </w:p>
    <w:p w:rsidR="00215949" w:rsidRPr="0012514B" w:rsidRDefault="00215949">
      <w:pPr>
        <w:widowControl w:val="0"/>
        <w:autoSpaceDE w:val="0"/>
        <w:autoSpaceDN w:val="0"/>
        <w:spacing w:before="10"/>
        <w:rPr>
          <w:rFonts w:eastAsia="Cambria"/>
          <w:sz w:val="22"/>
          <w:szCs w:val="22"/>
        </w:rPr>
      </w:pPr>
    </w:p>
    <w:p w:rsidR="00215949" w:rsidRPr="0012514B" w:rsidRDefault="00215949">
      <w:pPr>
        <w:widowControl w:val="0"/>
        <w:autoSpaceDE w:val="0"/>
        <w:autoSpaceDN w:val="0"/>
        <w:spacing w:before="10"/>
        <w:rPr>
          <w:rFonts w:eastAsia="Cambria"/>
          <w:sz w:val="22"/>
          <w:szCs w:val="22"/>
        </w:rPr>
      </w:pPr>
    </w:p>
    <w:p w:rsidR="00215949" w:rsidRPr="0012514B" w:rsidRDefault="00215949">
      <w:pPr>
        <w:widowControl w:val="0"/>
        <w:autoSpaceDE w:val="0"/>
        <w:autoSpaceDN w:val="0"/>
        <w:spacing w:before="10"/>
        <w:rPr>
          <w:rFonts w:eastAsia="Cambria"/>
          <w:sz w:val="22"/>
          <w:szCs w:val="22"/>
        </w:rPr>
      </w:pPr>
    </w:p>
    <w:p w:rsidR="00215949" w:rsidRPr="0012514B" w:rsidRDefault="00215949">
      <w:pPr>
        <w:widowControl w:val="0"/>
        <w:autoSpaceDE w:val="0"/>
        <w:autoSpaceDN w:val="0"/>
        <w:spacing w:before="10"/>
        <w:rPr>
          <w:rFonts w:eastAsia="Cambria"/>
          <w:sz w:val="22"/>
          <w:szCs w:val="22"/>
        </w:rPr>
      </w:pPr>
    </w:p>
    <w:p w:rsidR="00215949" w:rsidRPr="0012514B" w:rsidRDefault="00215949">
      <w:pPr>
        <w:widowControl w:val="0"/>
        <w:autoSpaceDE w:val="0"/>
        <w:autoSpaceDN w:val="0"/>
        <w:spacing w:before="10"/>
        <w:rPr>
          <w:rFonts w:eastAsia="Cambria"/>
          <w:sz w:val="22"/>
          <w:szCs w:val="22"/>
        </w:rPr>
      </w:pPr>
    </w:p>
    <w:p w:rsidR="00215949" w:rsidRPr="0012514B" w:rsidRDefault="00215949">
      <w:pPr>
        <w:widowControl w:val="0"/>
        <w:autoSpaceDE w:val="0"/>
        <w:autoSpaceDN w:val="0"/>
        <w:spacing w:before="10"/>
        <w:rPr>
          <w:rFonts w:eastAsia="Cambria"/>
          <w:sz w:val="22"/>
          <w:szCs w:val="22"/>
        </w:rPr>
      </w:pPr>
    </w:p>
    <w:p w:rsidR="00215949" w:rsidRPr="0012514B" w:rsidRDefault="00215949">
      <w:pPr>
        <w:widowControl w:val="0"/>
        <w:autoSpaceDE w:val="0"/>
        <w:autoSpaceDN w:val="0"/>
        <w:spacing w:before="10"/>
        <w:rPr>
          <w:rFonts w:eastAsia="Cambria"/>
          <w:sz w:val="22"/>
          <w:szCs w:val="22"/>
        </w:rPr>
      </w:pPr>
    </w:p>
    <w:p w:rsidR="00215949" w:rsidRPr="0012514B" w:rsidRDefault="00215949">
      <w:pPr>
        <w:widowControl w:val="0"/>
        <w:autoSpaceDE w:val="0"/>
        <w:autoSpaceDN w:val="0"/>
        <w:spacing w:before="10"/>
        <w:rPr>
          <w:rFonts w:eastAsia="Cambria"/>
          <w:sz w:val="22"/>
          <w:szCs w:val="22"/>
        </w:rPr>
      </w:pPr>
    </w:p>
    <w:p w:rsidR="006A6DED" w:rsidRPr="0012514B" w:rsidRDefault="006A6DED">
      <w:pPr>
        <w:widowControl w:val="0"/>
        <w:autoSpaceDE w:val="0"/>
        <w:autoSpaceDN w:val="0"/>
        <w:spacing w:before="10"/>
        <w:rPr>
          <w:rFonts w:eastAsia="Cambria"/>
          <w:sz w:val="22"/>
          <w:szCs w:val="22"/>
        </w:rPr>
      </w:pPr>
    </w:p>
    <w:p w:rsidR="006A6DED" w:rsidRDefault="006A6DED">
      <w:pPr>
        <w:widowControl w:val="0"/>
        <w:autoSpaceDE w:val="0"/>
        <w:autoSpaceDN w:val="0"/>
        <w:spacing w:before="10"/>
        <w:rPr>
          <w:rFonts w:eastAsia="Cambria"/>
          <w:sz w:val="22"/>
          <w:szCs w:val="22"/>
        </w:rPr>
      </w:pPr>
    </w:p>
    <w:p w:rsidR="00E25E27" w:rsidRPr="0012514B" w:rsidRDefault="00E25E27">
      <w:pPr>
        <w:widowControl w:val="0"/>
        <w:autoSpaceDE w:val="0"/>
        <w:autoSpaceDN w:val="0"/>
        <w:spacing w:before="10"/>
        <w:rPr>
          <w:rFonts w:eastAsia="Cambria"/>
          <w:sz w:val="22"/>
          <w:szCs w:val="22"/>
        </w:rPr>
      </w:pPr>
    </w:p>
    <w:p w:rsidR="006A6DED" w:rsidRPr="0012514B" w:rsidRDefault="006A6DED">
      <w:pPr>
        <w:widowControl w:val="0"/>
        <w:autoSpaceDE w:val="0"/>
        <w:autoSpaceDN w:val="0"/>
        <w:spacing w:before="10"/>
        <w:rPr>
          <w:rFonts w:eastAsia="Cambria"/>
          <w:sz w:val="22"/>
          <w:szCs w:val="22"/>
        </w:rPr>
      </w:pPr>
    </w:p>
    <w:p w:rsidR="002957DC" w:rsidRPr="0012514B" w:rsidRDefault="007C76D0">
      <w:pPr>
        <w:widowControl w:val="0"/>
        <w:numPr>
          <w:ilvl w:val="0"/>
          <w:numId w:val="1"/>
        </w:numPr>
        <w:tabs>
          <w:tab w:val="left" w:pos="1188"/>
          <w:tab w:val="left" w:pos="1189"/>
        </w:tabs>
        <w:autoSpaceDE w:val="0"/>
        <w:autoSpaceDN w:val="0"/>
        <w:spacing w:before="43"/>
        <w:ind w:hanging="1081"/>
        <w:outlineLvl w:val="0"/>
        <w:rPr>
          <w:rFonts w:eastAsia="Palatino Linotype"/>
          <w:b/>
          <w:bCs/>
          <w:sz w:val="28"/>
          <w:szCs w:val="28"/>
        </w:rPr>
      </w:pPr>
      <w:bookmarkStart w:id="2" w:name="_Toc132464559"/>
      <w:bookmarkStart w:id="3" w:name="Instruction"/>
      <w:r w:rsidRPr="0012514B">
        <w:rPr>
          <w:rFonts w:eastAsia="Palatino Linotype"/>
          <w:b/>
          <w:bCs/>
          <w:sz w:val="28"/>
          <w:szCs w:val="28"/>
        </w:rPr>
        <w:t>INTRODUCTION</w:t>
      </w:r>
      <w:bookmarkEnd w:id="2"/>
    </w:p>
    <w:bookmarkEnd w:id="3"/>
    <w:p w:rsidR="002957DC" w:rsidRPr="0012514B" w:rsidRDefault="002957DC">
      <w:pPr>
        <w:widowControl w:val="0"/>
        <w:autoSpaceDE w:val="0"/>
        <w:autoSpaceDN w:val="0"/>
        <w:spacing w:before="11"/>
        <w:rPr>
          <w:rFonts w:eastAsia="Cambria"/>
          <w:b/>
          <w:sz w:val="22"/>
          <w:szCs w:val="22"/>
        </w:rPr>
      </w:pPr>
    </w:p>
    <w:p w:rsidR="002957DC" w:rsidRPr="0012514B" w:rsidRDefault="007C76D0">
      <w:pPr>
        <w:widowControl w:val="0"/>
        <w:numPr>
          <w:ilvl w:val="1"/>
          <w:numId w:val="1"/>
        </w:numPr>
        <w:tabs>
          <w:tab w:val="left" w:pos="1188"/>
          <w:tab w:val="left" w:pos="1189"/>
        </w:tabs>
        <w:autoSpaceDE w:val="0"/>
        <w:autoSpaceDN w:val="0"/>
        <w:ind w:hanging="1081"/>
        <w:outlineLvl w:val="0"/>
        <w:rPr>
          <w:rFonts w:eastAsia="Palatino Linotype"/>
          <w:b/>
          <w:bCs/>
          <w:sz w:val="22"/>
          <w:szCs w:val="22"/>
        </w:rPr>
      </w:pPr>
      <w:bookmarkStart w:id="4" w:name="_Toc132464560"/>
      <w:r w:rsidRPr="0012514B">
        <w:rPr>
          <w:rFonts w:eastAsia="Palatino Linotype"/>
          <w:b/>
          <w:bCs/>
          <w:sz w:val="22"/>
          <w:szCs w:val="22"/>
        </w:rPr>
        <w:t>Source</w:t>
      </w:r>
      <w:r w:rsidRPr="0012514B">
        <w:rPr>
          <w:rFonts w:eastAsia="Palatino Linotype"/>
          <w:b/>
          <w:bCs/>
          <w:spacing w:val="-1"/>
          <w:sz w:val="22"/>
          <w:szCs w:val="22"/>
        </w:rPr>
        <w:t xml:space="preserve"> </w:t>
      </w:r>
      <w:r w:rsidRPr="0012514B">
        <w:rPr>
          <w:rFonts w:eastAsia="Palatino Linotype"/>
          <w:b/>
          <w:bCs/>
          <w:sz w:val="22"/>
          <w:szCs w:val="22"/>
        </w:rPr>
        <w:t>of</w:t>
      </w:r>
      <w:r w:rsidRPr="0012514B">
        <w:rPr>
          <w:rFonts w:eastAsia="Palatino Linotype"/>
          <w:b/>
          <w:bCs/>
          <w:spacing w:val="-2"/>
          <w:sz w:val="22"/>
          <w:szCs w:val="22"/>
        </w:rPr>
        <w:t xml:space="preserve"> </w:t>
      </w:r>
      <w:r w:rsidRPr="0012514B">
        <w:rPr>
          <w:rFonts w:eastAsia="Palatino Linotype"/>
          <w:b/>
          <w:bCs/>
          <w:sz w:val="22"/>
          <w:szCs w:val="22"/>
        </w:rPr>
        <w:t>Funds</w:t>
      </w:r>
      <w:bookmarkEnd w:id="4"/>
    </w:p>
    <w:p w:rsidR="002957DC" w:rsidRPr="0012514B" w:rsidRDefault="002957DC">
      <w:pPr>
        <w:widowControl w:val="0"/>
        <w:autoSpaceDE w:val="0"/>
        <w:autoSpaceDN w:val="0"/>
        <w:spacing w:before="10"/>
        <w:rPr>
          <w:rFonts w:eastAsia="Cambria"/>
          <w:b/>
          <w:sz w:val="22"/>
          <w:szCs w:val="22"/>
        </w:rPr>
      </w:pPr>
    </w:p>
    <w:p w:rsidR="002957DC" w:rsidRPr="0012514B" w:rsidRDefault="007C76D0">
      <w:pPr>
        <w:widowControl w:val="0"/>
        <w:numPr>
          <w:ilvl w:val="2"/>
          <w:numId w:val="1"/>
        </w:numPr>
        <w:tabs>
          <w:tab w:val="left" w:pos="1188"/>
          <w:tab w:val="left" w:pos="1189"/>
        </w:tabs>
        <w:autoSpaceDE w:val="0"/>
        <w:autoSpaceDN w:val="0"/>
        <w:spacing w:before="1" w:line="247" w:lineRule="auto"/>
        <w:ind w:right="243"/>
        <w:jc w:val="both"/>
        <w:rPr>
          <w:rFonts w:eastAsia="Cambria"/>
          <w:sz w:val="22"/>
          <w:szCs w:val="22"/>
        </w:rPr>
      </w:pPr>
      <w:r w:rsidRPr="00B151AC">
        <w:rPr>
          <w:rFonts w:eastAsia="Cambria"/>
          <w:sz w:val="22"/>
          <w:szCs w:val="22"/>
        </w:rPr>
        <w:t>The Owner named in the</w:t>
      </w:r>
      <w:r w:rsidRPr="0012514B">
        <w:rPr>
          <w:rFonts w:eastAsia="Cambria"/>
          <w:spacing w:val="1"/>
          <w:w w:val="105"/>
          <w:sz w:val="22"/>
          <w:szCs w:val="22"/>
        </w:rPr>
        <w:t xml:space="preserve"> </w:t>
      </w:r>
      <w:r w:rsidRPr="0012514B">
        <w:rPr>
          <w:rFonts w:eastAsia="Cambria"/>
          <w:b/>
          <w:w w:val="105"/>
          <w:sz w:val="22"/>
          <w:szCs w:val="22"/>
        </w:rPr>
        <w:t xml:space="preserve">BDS </w:t>
      </w:r>
      <w:r w:rsidRPr="00B151AC">
        <w:rPr>
          <w:rFonts w:eastAsia="Cambria"/>
          <w:sz w:val="22"/>
          <w:szCs w:val="22"/>
        </w:rPr>
        <w:t>intends to use domestic funding</w:t>
      </w:r>
      <w:r w:rsidRPr="0012514B">
        <w:rPr>
          <w:rFonts w:eastAsia="Cambria"/>
          <w:spacing w:val="1"/>
          <w:w w:val="105"/>
          <w:sz w:val="22"/>
          <w:szCs w:val="22"/>
        </w:rPr>
        <w:t xml:space="preserve"> </w:t>
      </w:r>
      <w:r w:rsidRPr="0012514B">
        <w:rPr>
          <w:rFonts w:eastAsia="Cambria"/>
          <w:w w:val="105"/>
          <w:sz w:val="22"/>
          <w:szCs w:val="22"/>
        </w:rPr>
        <w:t>(</w:t>
      </w:r>
      <w:r w:rsidRPr="00345E5A">
        <w:rPr>
          <w:rFonts w:eastAsia="Cambria"/>
          <w:b/>
          <w:bCs/>
          <w:w w:val="105"/>
          <w:sz w:val="22"/>
          <w:szCs w:val="22"/>
        </w:rPr>
        <w:t>Owner’s Internal Resources/Domestic Borrowings/Bonds</w:t>
      </w:r>
      <w:r w:rsidR="008D4979" w:rsidRPr="00345E5A">
        <w:rPr>
          <w:rFonts w:eastAsia="Cambria"/>
          <w:b/>
          <w:bCs/>
          <w:w w:val="105"/>
          <w:sz w:val="22"/>
          <w:szCs w:val="22"/>
        </w:rPr>
        <w:t>/Any other source</w:t>
      </w:r>
      <w:r w:rsidRPr="0012514B">
        <w:rPr>
          <w:rFonts w:eastAsia="Cambria"/>
          <w:w w:val="105"/>
          <w:sz w:val="22"/>
          <w:szCs w:val="22"/>
        </w:rPr>
        <w:t xml:space="preserve">) </w:t>
      </w:r>
      <w:r w:rsidR="008D4979" w:rsidRPr="00B151AC">
        <w:rPr>
          <w:rFonts w:eastAsia="Cambria"/>
          <w:sz w:val="22"/>
          <w:szCs w:val="22"/>
        </w:rPr>
        <w:t xml:space="preserve">or any other funding </w:t>
      </w:r>
      <w:r w:rsidRPr="00B151AC">
        <w:rPr>
          <w:rFonts w:eastAsia="Cambria"/>
          <w:sz w:val="22"/>
          <w:szCs w:val="22"/>
        </w:rPr>
        <w:t>for this Project.</w:t>
      </w:r>
    </w:p>
    <w:p w:rsidR="002957DC" w:rsidRPr="0012514B" w:rsidRDefault="002957DC">
      <w:pPr>
        <w:widowControl w:val="0"/>
        <w:autoSpaceDE w:val="0"/>
        <w:autoSpaceDN w:val="0"/>
        <w:spacing w:before="10"/>
        <w:rPr>
          <w:rFonts w:eastAsia="Cambria"/>
          <w:sz w:val="22"/>
          <w:szCs w:val="22"/>
        </w:rPr>
      </w:pPr>
    </w:p>
    <w:p w:rsidR="002957DC" w:rsidRPr="0012514B" w:rsidRDefault="007C76D0">
      <w:pPr>
        <w:widowControl w:val="0"/>
        <w:autoSpaceDE w:val="0"/>
        <w:autoSpaceDN w:val="0"/>
        <w:spacing w:line="244" w:lineRule="auto"/>
        <w:ind w:left="1188" w:right="248"/>
        <w:jc w:val="both"/>
        <w:rPr>
          <w:rFonts w:eastAsia="Cambria"/>
          <w:sz w:val="22"/>
          <w:szCs w:val="22"/>
        </w:rPr>
      </w:pPr>
      <w:r w:rsidRPr="0012514B">
        <w:rPr>
          <w:rFonts w:eastAsia="Cambria"/>
          <w:sz w:val="22"/>
          <w:szCs w:val="22"/>
        </w:rPr>
        <w:t>All eligible payments under the contract for the package for which this</w:t>
      </w:r>
      <w:r w:rsidRPr="00B151AC">
        <w:rPr>
          <w:rFonts w:eastAsia="Cambria"/>
          <w:sz w:val="22"/>
          <w:szCs w:val="22"/>
        </w:rPr>
        <w:t xml:space="preserve"> Invitation for Bids is issued shall be made by the Employer named in the</w:t>
      </w:r>
      <w:r w:rsidRPr="0012514B">
        <w:rPr>
          <w:rFonts w:eastAsia="Cambria"/>
          <w:spacing w:val="4"/>
          <w:w w:val="105"/>
          <w:sz w:val="22"/>
          <w:szCs w:val="22"/>
        </w:rPr>
        <w:t xml:space="preserve"> </w:t>
      </w:r>
      <w:r w:rsidRPr="0012514B">
        <w:rPr>
          <w:rFonts w:eastAsia="Cambria"/>
          <w:b/>
          <w:w w:val="105"/>
          <w:sz w:val="22"/>
          <w:szCs w:val="22"/>
        </w:rPr>
        <w:t>BDS</w:t>
      </w:r>
      <w:r w:rsidRPr="0012514B">
        <w:rPr>
          <w:rFonts w:eastAsia="Cambria"/>
          <w:w w:val="105"/>
          <w:sz w:val="22"/>
          <w:szCs w:val="22"/>
        </w:rPr>
        <w:t>.</w:t>
      </w:r>
    </w:p>
    <w:p w:rsidR="002957DC" w:rsidRPr="0012514B" w:rsidRDefault="007C76D0">
      <w:pPr>
        <w:widowControl w:val="0"/>
        <w:autoSpaceDE w:val="0"/>
        <w:autoSpaceDN w:val="0"/>
        <w:spacing w:before="5"/>
        <w:rPr>
          <w:rFonts w:eastAsia="Cambria"/>
          <w:sz w:val="22"/>
          <w:szCs w:val="22"/>
        </w:rPr>
      </w:pPr>
      <w:r w:rsidRPr="0012514B">
        <w:rPr>
          <w:rFonts w:eastAsia="Cambria"/>
          <w:sz w:val="22"/>
          <w:szCs w:val="22"/>
        </w:rPr>
        <w:t xml:space="preserve">  </w:t>
      </w:r>
    </w:p>
    <w:p w:rsidR="002957DC" w:rsidRPr="0012514B" w:rsidRDefault="007C76D0">
      <w:pPr>
        <w:widowControl w:val="0"/>
        <w:numPr>
          <w:ilvl w:val="1"/>
          <w:numId w:val="1"/>
        </w:numPr>
        <w:tabs>
          <w:tab w:val="left" w:pos="1188"/>
          <w:tab w:val="left" w:pos="1189"/>
        </w:tabs>
        <w:autoSpaceDE w:val="0"/>
        <w:autoSpaceDN w:val="0"/>
        <w:ind w:hanging="1081"/>
        <w:outlineLvl w:val="0"/>
        <w:rPr>
          <w:rFonts w:eastAsia="Palatino Linotype"/>
          <w:b/>
          <w:bCs/>
          <w:sz w:val="22"/>
          <w:szCs w:val="22"/>
        </w:rPr>
      </w:pPr>
      <w:bookmarkStart w:id="5" w:name="_Toc132464561"/>
      <w:r w:rsidRPr="0012514B">
        <w:rPr>
          <w:rFonts w:eastAsia="Palatino Linotype"/>
          <w:b/>
          <w:bCs/>
          <w:sz w:val="22"/>
          <w:szCs w:val="22"/>
        </w:rPr>
        <w:t>Eligible Bidders</w:t>
      </w:r>
      <w:bookmarkEnd w:id="5"/>
    </w:p>
    <w:p w:rsidR="002957DC" w:rsidRPr="00FD2A11" w:rsidRDefault="002957DC">
      <w:pPr>
        <w:widowControl w:val="0"/>
        <w:autoSpaceDE w:val="0"/>
        <w:autoSpaceDN w:val="0"/>
        <w:spacing w:before="7"/>
        <w:rPr>
          <w:rFonts w:eastAsia="Cambria"/>
          <w:b/>
          <w:sz w:val="22"/>
          <w:szCs w:val="22"/>
        </w:rPr>
      </w:pPr>
    </w:p>
    <w:p w:rsidR="002957DC" w:rsidRPr="00FD2A11" w:rsidRDefault="007C76D0">
      <w:pPr>
        <w:widowControl w:val="0"/>
        <w:numPr>
          <w:ilvl w:val="2"/>
          <w:numId w:val="1"/>
        </w:numPr>
        <w:tabs>
          <w:tab w:val="left" w:pos="1188"/>
          <w:tab w:val="left" w:pos="1189"/>
        </w:tabs>
        <w:autoSpaceDE w:val="0"/>
        <w:autoSpaceDN w:val="0"/>
        <w:spacing w:line="254" w:lineRule="auto"/>
        <w:ind w:right="246"/>
        <w:jc w:val="both"/>
        <w:rPr>
          <w:rFonts w:eastAsia="Cambria"/>
          <w:sz w:val="22"/>
          <w:szCs w:val="22"/>
        </w:rPr>
      </w:pPr>
      <w:r w:rsidRPr="00FD2A11">
        <w:rPr>
          <w:rFonts w:eastAsia="Cambria"/>
          <w:sz w:val="22"/>
          <w:szCs w:val="22"/>
        </w:rPr>
        <w:t xml:space="preserve">This Invitation for Bids, issued by the Employer is open to </w:t>
      </w:r>
      <w:r w:rsidRPr="00FD2A11">
        <w:rPr>
          <w:rFonts w:eastAsia="Cambria"/>
          <w:b/>
          <w:bCs/>
          <w:sz w:val="22"/>
          <w:szCs w:val="22"/>
        </w:rPr>
        <w:t>all company</w:t>
      </w:r>
      <w:r w:rsidR="008D4979" w:rsidRPr="00FD2A11">
        <w:rPr>
          <w:rFonts w:eastAsia="Cambria"/>
          <w:b/>
          <w:bCs/>
          <w:sz w:val="22"/>
          <w:szCs w:val="22"/>
        </w:rPr>
        <w:t xml:space="preserve"> </w:t>
      </w:r>
      <w:r w:rsidRPr="00FD2A11">
        <w:rPr>
          <w:rFonts w:eastAsia="Cambria"/>
          <w:b/>
          <w:bCs/>
          <w:sz w:val="22"/>
          <w:szCs w:val="22"/>
        </w:rPr>
        <w:t>(</w:t>
      </w:r>
      <w:proofErr w:type="spellStart"/>
      <w:r w:rsidRPr="00FD2A11">
        <w:rPr>
          <w:rFonts w:eastAsia="Cambria"/>
          <w:b/>
          <w:bCs/>
          <w:sz w:val="22"/>
          <w:szCs w:val="22"/>
        </w:rPr>
        <w:t>ies</w:t>
      </w:r>
      <w:proofErr w:type="spellEnd"/>
      <w:r w:rsidRPr="00FD2A11">
        <w:rPr>
          <w:rFonts w:eastAsia="Cambria"/>
          <w:b/>
          <w:bCs/>
          <w:sz w:val="22"/>
          <w:szCs w:val="22"/>
        </w:rPr>
        <w:t>)</w:t>
      </w:r>
      <w:r w:rsidR="005F0143" w:rsidRPr="00FD2A11">
        <w:rPr>
          <w:rFonts w:eastAsia="Cambria"/>
          <w:b/>
          <w:bCs/>
          <w:sz w:val="22"/>
          <w:szCs w:val="22"/>
        </w:rPr>
        <w:t>,</w:t>
      </w:r>
      <w:r w:rsidRPr="00FD2A11">
        <w:rPr>
          <w:rFonts w:eastAsia="Cambria"/>
          <w:spacing w:val="1"/>
          <w:sz w:val="22"/>
          <w:szCs w:val="22"/>
        </w:rPr>
        <w:t xml:space="preserve"> </w:t>
      </w:r>
      <w:r w:rsidRPr="00FD2A11">
        <w:rPr>
          <w:rFonts w:eastAsia="Cambria"/>
          <w:sz w:val="22"/>
          <w:szCs w:val="22"/>
        </w:rPr>
        <w:t>Government</w:t>
      </w:r>
      <w:r w:rsidRPr="00B151AC">
        <w:rPr>
          <w:rFonts w:eastAsia="Cambria"/>
          <w:sz w:val="22"/>
          <w:szCs w:val="22"/>
        </w:rPr>
        <w:t xml:space="preserve"> </w:t>
      </w:r>
      <w:r w:rsidRPr="00FD2A11">
        <w:rPr>
          <w:rFonts w:eastAsia="Cambria"/>
          <w:sz w:val="22"/>
          <w:szCs w:val="22"/>
        </w:rPr>
        <w:t>owned</w:t>
      </w:r>
      <w:r w:rsidRPr="00B151AC">
        <w:rPr>
          <w:rFonts w:eastAsia="Cambria"/>
          <w:sz w:val="22"/>
          <w:szCs w:val="22"/>
        </w:rPr>
        <w:t xml:space="preserve"> </w:t>
      </w:r>
      <w:r w:rsidRPr="00FD2A11">
        <w:rPr>
          <w:rFonts w:eastAsia="Cambria"/>
          <w:sz w:val="22"/>
          <w:szCs w:val="22"/>
        </w:rPr>
        <w:t>Enterprises</w:t>
      </w:r>
      <w:r w:rsidRPr="00B151AC">
        <w:rPr>
          <w:rFonts w:eastAsia="Cambria"/>
          <w:sz w:val="22"/>
          <w:szCs w:val="22"/>
        </w:rPr>
        <w:t xml:space="preserve"> </w:t>
      </w:r>
      <w:r w:rsidRPr="00FD2A11">
        <w:rPr>
          <w:rFonts w:eastAsia="Cambria"/>
          <w:sz w:val="22"/>
          <w:szCs w:val="22"/>
        </w:rPr>
        <w:t>registered</w:t>
      </w:r>
      <w:r w:rsidRPr="00B151AC">
        <w:rPr>
          <w:rFonts w:eastAsia="Cambria"/>
          <w:sz w:val="22"/>
          <w:szCs w:val="22"/>
        </w:rPr>
        <w:t xml:space="preserve"> </w:t>
      </w:r>
      <w:r w:rsidRPr="00FD2A11">
        <w:rPr>
          <w:rFonts w:eastAsia="Cambria"/>
          <w:sz w:val="22"/>
          <w:szCs w:val="22"/>
        </w:rPr>
        <w:t>and</w:t>
      </w:r>
      <w:r w:rsidRPr="00B151AC">
        <w:rPr>
          <w:rFonts w:eastAsia="Cambria"/>
          <w:sz w:val="22"/>
          <w:szCs w:val="22"/>
        </w:rPr>
        <w:t xml:space="preserve"> </w:t>
      </w:r>
      <w:r w:rsidRPr="00FD2A11">
        <w:rPr>
          <w:rFonts w:eastAsia="Cambria"/>
          <w:sz w:val="22"/>
          <w:szCs w:val="22"/>
        </w:rPr>
        <w:t>incorporated</w:t>
      </w:r>
      <w:r w:rsidRPr="00B151AC">
        <w:rPr>
          <w:rFonts w:eastAsia="Cambria"/>
          <w:sz w:val="22"/>
          <w:szCs w:val="22"/>
        </w:rPr>
        <w:t xml:space="preserve"> </w:t>
      </w:r>
      <w:r w:rsidRPr="00FD2A11">
        <w:rPr>
          <w:rFonts w:eastAsia="Cambria"/>
          <w:sz w:val="22"/>
          <w:szCs w:val="22"/>
        </w:rPr>
        <w:t>in</w:t>
      </w:r>
      <w:r w:rsidRPr="00B151AC">
        <w:rPr>
          <w:rFonts w:eastAsia="Cambria"/>
          <w:sz w:val="22"/>
          <w:szCs w:val="22"/>
        </w:rPr>
        <w:t xml:space="preserve"> </w:t>
      </w:r>
      <w:r w:rsidRPr="00FD2A11">
        <w:rPr>
          <w:rFonts w:eastAsia="Cambria"/>
          <w:sz w:val="22"/>
          <w:szCs w:val="22"/>
        </w:rPr>
        <w:t>India</w:t>
      </w:r>
      <w:r w:rsidR="008D4979" w:rsidRPr="00FD2A11">
        <w:rPr>
          <w:rFonts w:eastAsia="Cambria"/>
          <w:sz w:val="22"/>
          <w:szCs w:val="22"/>
        </w:rPr>
        <w:t>/State</w:t>
      </w:r>
      <w:r w:rsidR="00215949" w:rsidRPr="00FD2A11">
        <w:rPr>
          <w:rFonts w:eastAsia="Cambria"/>
          <w:sz w:val="22"/>
          <w:szCs w:val="22"/>
        </w:rPr>
        <w:t>/</w:t>
      </w:r>
      <w:r w:rsidR="008D4979" w:rsidRPr="00FD2A11">
        <w:rPr>
          <w:rFonts w:eastAsia="Cambria"/>
          <w:sz w:val="22"/>
          <w:szCs w:val="22"/>
        </w:rPr>
        <w:t xml:space="preserve"> UT</w:t>
      </w:r>
      <w:r w:rsidRPr="00B151AC">
        <w:rPr>
          <w:rFonts w:eastAsia="Cambria"/>
          <w:sz w:val="22"/>
          <w:szCs w:val="22"/>
        </w:rPr>
        <w:t xml:space="preserve"> </w:t>
      </w:r>
      <w:r w:rsidRPr="00FD2A11">
        <w:rPr>
          <w:rFonts w:eastAsia="Cambria"/>
          <w:sz w:val="22"/>
          <w:szCs w:val="22"/>
        </w:rPr>
        <w:t>as</w:t>
      </w:r>
      <w:r w:rsidRPr="00B151AC">
        <w:rPr>
          <w:rFonts w:eastAsia="Cambria"/>
          <w:sz w:val="22"/>
          <w:szCs w:val="22"/>
        </w:rPr>
        <w:t xml:space="preserve"> </w:t>
      </w:r>
      <w:r w:rsidRPr="00FD2A11">
        <w:rPr>
          <w:rFonts w:eastAsia="Cambria"/>
          <w:sz w:val="22"/>
          <w:szCs w:val="22"/>
        </w:rPr>
        <w:t>per</w:t>
      </w:r>
      <w:r w:rsidRPr="00B151AC">
        <w:rPr>
          <w:rFonts w:eastAsia="Cambria"/>
          <w:sz w:val="22"/>
          <w:szCs w:val="22"/>
        </w:rPr>
        <w:t xml:space="preserve"> </w:t>
      </w:r>
      <w:r w:rsidRPr="00FD2A11">
        <w:rPr>
          <w:rFonts w:eastAsia="Cambria"/>
          <w:sz w:val="22"/>
          <w:szCs w:val="22"/>
        </w:rPr>
        <w:t>Companies</w:t>
      </w:r>
      <w:r w:rsidRPr="00B151AC">
        <w:rPr>
          <w:rFonts w:eastAsia="Cambria"/>
          <w:sz w:val="22"/>
          <w:szCs w:val="22"/>
        </w:rPr>
        <w:t xml:space="preserve"> </w:t>
      </w:r>
      <w:r w:rsidRPr="00FD2A11">
        <w:rPr>
          <w:rFonts w:eastAsia="Cambria"/>
          <w:sz w:val="22"/>
          <w:szCs w:val="22"/>
        </w:rPr>
        <w:t>Act,</w:t>
      </w:r>
      <w:r w:rsidRPr="00B151AC">
        <w:rPr>
          <w:rFonts w:eastAsia="Cambria"/>
          <w:sz w:val="22"/>
          <w:szCs w:val="22"/>
        </w:rPr>
        <w:t xml:space="preserve"> </w:t>
      </w:r>
      <w:r w:rsidRPr="00FD2A11">
        <w:rPr>
          <w:rFonts w:eastAsia="Cambria"/>
          <w:sz w:val="22"/>
          <w:szCs w:val="22"/>
        </w:rPr>
        <w:t>1956</w:t>
      </w:r>
      <w:r w:rsidR="00582132" w:rsidRPr="00FD2A11">
        <w:rPr>
          <w:rFonts w:eastAsia="Cambria"/>
          <w:sz w:val="22"/>
          <w:szCs w:val="22"/>
        </w:rPr>
        <w:t>/2013</w:t>
      </w:r>
      <w:r w:rsidRPr="00FD2A11">
        <w:rPr>
          <w:rFonts w:eastAsia="Cambria"/>
          <w:sz w:val="22"/>
          <w:szCs w:val="22"/>
        </w:rPr>
        <w:t>,</w:t>
      </w:r>
      <w:r w:rsidRPr="00B151AC">
        <w:rPr>
          <w:rFonts w:eastAsia="Cambria"/>
          <w:sz w:val="22"/>
          <w:szCs w:val="22"/>
        </w:rPr>
        <w:t xml:space="preserve"> </w:t>
      </w:r>
      <w:r w:rsidRPr="00FD2A11">
        <w:rPr>
          <w:rFonts w:eastAsia="Cambria"/>
          <w:sz w:val="22"/>
          <w:szCs w:val="22"/>
        </w:rPr>
        <w:t>barring</w:t>
      </w:r>
      <w:r w:rsidRPr="00B151AC">
        <w:rPr>
          <w:rFonts w:eastAsia="Cambria"/>
          <w:sz w:val="22"/>
          <w:szCs w:val="22"/>
        </w:rPr>
        <w:t xml:space="preserve"> </w:t>
      </w:r>
      <w:r w:rsidRPr="00FD2A11">
        <w:rPr>
          <w:rFonts w:eastAsia="Cambria"/>
          <w:sz w:val="22"/>
          <w:szCs w:val="22"/>
        </w:rPr>
        <w:t>Government</w:t>
      </w:r>
      <w:r w:rsidRPr="00B151AC">
        <w:rPr>
          <w:rFonts w:eastAsia="Cambria"/>
          <w:sz w:val="22"/>
          <w:szCs w:val="22"/>
        </w:rPr>
        <w:t xml:space="preserve"> </w:t>
      </w:r>
      <w:r w:rsidRPr="00FD2A11">
        <w:rPr>
          <w:rFonts w:eastAsia="Cambria"/>
          <w:sz w:val="22"/>
          <w:szCs w:val="22"/>
        </w:rPr>
        <w:t>Department</w:t>
      </w:r>
      <w:r w:rsidRPr="00B151AC">
        <w:rPr>
          <w:rFonts w:eastAsia="Cambria"/>
          <w:sz w:val="22"/>
          <w:szCs w:val="22"/>
        </w:rPr>
        <w:t xml:space="preserve"> </w:t>
      </w:r>
      <w:r w:rsidRPr="00FD2A11">
        <w:rPr>
          <w:rFonts w:eastAsia="Cambria"/>
          <w:sz w:val="22"/>
          <w:szCs w:val="22"/>
        </w:rPr>
        <w:t>as</w:t>
      </w:r>
      <w:r w:rsidRPr="00B151AC">
        <w:rPr>
          <w:rFonts w:eastAsia="Cambria"/>
          <w:sz w:val="22"/>
          <w:szCs w:val="22"/>
        </w:rPr>
        <w:t xml:space="preserve"> </w:t>
      </w:r>
      <w:r w:rsidRPr="00FD2A11">
        <w:rPr>
          <w:rFonts w:eastAsia="Cambria"/>
          <w:sz w:val="22"/>
          <w:szCs w:val="22"/>
        </w:rPr>
        <w:t>well</w:t>
      </w:r>
      <w:r w:rsidRPr="00B151AC">
        <w:rPr>
          <w:rFonts w:eastAsia="Cambria"/>
          <w:sz w:val="22"/>
          <w:szCs w:val="22"/>
        </w:rPr>
        <w:t xml:space="preserve"> </w:t>
      </w:r>
      <w:r w:rsidRPr="00FD2A11">
        <w:rPr>
          <w:rFonts w:eastAsia="Cambria"/>
          <w:sz w:val="22"/>
          <w:szCs w:val="22"/>
        </w:rPr>
        <w:t>as</w:t>
      </w:r>
      <w:r w:rsidRPr="00B151AC">
        <w:rPr>
          <w:rFonts w:eastAsia="Cambria"/>
          <w:sz w:val="22"/>
          <w:szCs w:val="22"/>
        </w:rPr>
        <w:t xml:space="preserve"> </w:t>
      </w:r>
      <w:r w:rsidRPr="00FD2A11">
        <w:rPr>
          <w:rFonts w:eastAsia="Cambria"/>
          <w:sz w:val="22"/>
          <w:szCs w:val="22"/>
        </w:rPr>
        <w:t>foreign</w:t>
      </w:r>
      <w:r w:rsidRPr="00B151AC">
        <w:rPr>
          <w:rFonts w:eastAsia="Cambria"/>
          <w:sz w:val="22"/>
          <w:szCs w:val="22"/>
        </w:rPr>
        <w:t xml:space="preserve"> </w:t>
      </w:r>
      <w:r w:rsidRPr="00FD2A11">
        <w:rPr>
          <w:rFonts w:eastAsia="Cambria"/>
          <w:sz w:val="22"/>
          <w:szCs w:val="22"/>
        </w:rPr>
        <w:t>bidders/MNCs</w:t>
      </w:r>
      <w:r w:rsidRPr="00B151AC">
        <w:rPr>
          <w:rFonts w:eastAsia="Cambria"/>
          <w:sz w:val="22"/>
          <w:szCs w:val="22"/>
        </w:rPr>
        <w:t xml:space="preserve"> </w:t>
      </w:r>
      <w:r w:rsidRPr="00FD2A11">
        <w:rPr>
          <w:rFonts w:eastAsia="Cambria"/>
          <w:sz w:val="22"/>
          <w:szCs w:val="22"/>
        </w:rPr>
        <w:t>not</w:t>
      </w:r>
      <w:r w:rsidRPr="00B151AC">
        <w:rPr>
          <w:rFonts w:eastAsia="Cambria"/>
          <w:sz w:val="22"/>
          <w:szCs w:val="22"/>
        </w:rPr>
        <w:t xml:space="preserve"> </w:t>
      </w:r>
      <w:r w:rsidRPr="00FD2A11">
        <w:rPr>
          <w:rFonts w:eastAsia="Cambria"/>
          <w:sz w:val="22"/>
          <w:szCs w:val="22"/>
        </w:rPr>
        <w:t>registered</w:t>
      </w:r>
      <w:r w:rsidRPr="00B151AC">
        <w:rPr>
          <w:rFonts w:eastAsia="Cambria"/>
          <w:sz w:val="22"/>
          <w:szCs w:val="22"/>
        </w:rPr>
        <w:t xml:space="preserve"> </w:t>
      </w:r>
      <w:r w:rsidRPr="00FD2A11">
        <w:rPr>
          <w:rFonts w:eastAsia="Cambria"/>
          <w:sz w:val="22"/>
          <w:szCs w:val="22"/>
        </w:rPr>
        <w:t>and</w:t>
      </w:r>
      <w:r w:rsidRPr="00B151AC">
        <w:rPr>
          <w:rFonts w:eastAsia="Cambria"/>
          <w:sz w:val="22"/>
          <w:szCs w:val="22"/>
        </w:rPr>
        <w:t xml:space="preserve"> </w:t>
      </w:r>
      <w:r w:rsidRPr="00FD2A11">
        <w:rPr>
          <w:rFonts w:eastAsia="Cambria"/>
          <w:sz w:val="22"/>
          <w:szCs w:val="22"/>
        </w:rPr>
        <w:t>incorporated</w:t>
      </w:r>
      <w:r w:rsidRPr="00B151AC">
        <w:rPr>
          <w:rFonts w:eastAsia="Cambria"/>
          <w:sz w:val="22"/>
          <w:szCs w:val="22"/>
        </w:rPr>
        <w:t xml:space="preserve"> </w:t>
      </w:r>
      <w:r w:rsidRPr="00FD2A11">
        <w:rPr>
          <w:rFonts w:eastAsia="Cambria"/>
          <w:sz w:val="22"/>
          <w:szCs w:val="22"/>
        </w:rPr>
        <w:t>in</w:t>
      </w:r>
      <w:r w:rsidRPr="00B151AC">
        <w:rPr>
          <w:rFonts w:eastAsia="Cambria"/>
          <w:sz w:val="22"/>
          <w:szCs w:val="22"/>
        </w:rPr>
        <w:t xml:space="preserve"> </w:t>
      </w:r>
      <w:r w:rsidRPr="00FD2A11">
        <w:rPr>
          <w:rFonts w:eastAsia="Cambria"/>
          <w:sz w:val="22"/>
          <w:szCs w:val="22"/>
        </w:rPr>
        <w:t>India</w:t>
      </w:r>
      <w:r w:rsidRPr="00B151AC">
        <w:rPr>
          <w:rFonts w:eastAsia="Cambria"/>
          <w:sz w:val="22"/>
          <w:szCs w:val="22"/>
        </w:rPr>
        <w:t xml:space="preserve"> </w:t>
      </w:r>
      <w:r w:rsidRPr="00FD2A11">
        <w:rPr>
          <w:rFonts w:eastAsia="Cambria"/>
          <w:sz w:val="22"/>
          <w:szCs w:val="22"/>
        </w:rPr>
        <w:t>and</w:t>
      </w:r>
      <w:r w:rsidRPr="00B151AC">
        <w:rPr>
          <w:rFonts w:eastAsia="Cambria"/>
          <w:sz w:val="22"/>
          <w:szCs w:val="22"/>
        </w:rPr>
        <w:t xml:space="preserve"> </w:t>
      </w:r>
      <w:r w:rsidRPr="00FD2A11">
        <w:rPr>
          <w:rFonts w:eastAsia="Cambria"/>
          <w:sz w:val="22"/>
          <w:szCs w:val="22"/>
        </w:rPr>
        <w:t>those</w:t>
      </w:r>
      <w:r w:rsidRPr="00B151AC">
        <w:rPr>
          <w:rFonts w:eastAsia="Cambria"/>
          <w:sz w:val="22"/>
          <w:szCs w:val="22"/>
        </w:rPr>
        <w:t xml:space="preserve"> </w:t>
      </w:r>
      <w:r w:rsidRPr="00FD2A11">
        <w:rPr>
          <w:rFonts w:eastAsia="Cambria"/>
          <w:sz w:val="22"/>
          <w:szCs w:val="22"/>
        </w:rPr>
        <w:t>bidders</w:t>
      </w:r>
      <w:r w:rsidRPr="00B151AC">
        <w:rPr>
          <w:rFonts w:eastAsia="Cambria"/>
          <w:sz w:val="22"/>
          <w:szCs w:val="22"/>
        </w:rPr>
        <w:t xml:space="preserve"> </w:t>
      </w:r>
      <w:r w:rsidRPr="00FD2A11">
        <w:rPr>
          <w:rFonts w:eastAsia="Cambria"/>
          <w:sz w:val="22"/>
          <w:szCs w:val="22"/>
        </w:rPr>
        <w:t>with</w:t>
      </w:r>
      <w:r w:rsidRPr="00B151AC">
        <w:rPr>
          <w:rFonts w:eastAsia="Cambria"/>
          <w:sz w:val="22"/>
          <w:szCs w:val="22"/>
        </w:rPr>
        <w:t xml:space="preserve"> </w:t>
      </w:r>
      <w:r w:rsidRPr="00FD2A11">
        <w:rPr>
          <w:rFonts w:eastAsia="Cambria"/>
          <w:sz w:val="22"/>
          <w:szCs w:val="22"/>
        </w:rPr>
        <w:t>whom</w:t>
      </w:r>
      <w:r w:rsidRPr="00B151AC">
        <w:rPr>
          <w:rFonts w:eastAsia="Cambria"/>
          <w:sz w:val="22"/>
          <w:szCs w:val="22"/>
        </w:rPr>
        <w:t xml:space="preserve"> </w:t>
      </w:r>
      <w:r w:rsidRPr="00FD2A11">
        <w:rPr>
          <w:rFonts w:eastAsia="Cambria"/>
          <w:sz w:val="22"/>
          <w:szCs w:val="22"/>
        </w:rPr>
        <w:t>business</w:t>
      </w:r>
      <w:r w:rsidRPr="00B151AC">
        <w:rPr>
          <w:rFonts w:eastAsia="Cambria"/>
          <w:sz w:val="22"/>
          <w:szCs w:val="22"/>
        </w:rPr>
        <w:t xml:space="preserve"> </w:t>
      </w:r>
      <w:r w:rsidRPr="00FD2A11">
        <w:rPr>
          <w:rFonts w:eastAsia="Cambria"/>
          <w:sz w:val="22"/>
          <w:szCs w:val="22"/>
        </w:rPr>
        <w:t>is</w:t>
      </w:r>
      <w:r w:rsidRPr="00B151AC">
        <w:rPr>
          <w:rFonts w:eastAsia="Cambria"/>
          <w:sz w:val="22"/>
          <w:szCs w:val="22"/>
        </w:rPr>
        <w:t xml:space="preserve"> </w:t>
      </w:r>
      <w:r w:rsidRPr="00FD2A11">
        <w:rPr>
          <w:rFonts w:eastAsia="Cambria"/>
          <w:sz w:val="22"/>
          <w:szCs w:val="22"/>
        </w:rPr>
        <w:t>banned</w:t>
      </w:r>
      <w:r w:rsidRPr="00B151AC">
        <w:rPr>
          <w:rFonts w:eastAsia="Cambria"/>
          <w:sz w:val="22"/>
          <w:szCs w:val="22"/>
        </w:rPr>
        <w:t xml:space="preserve"> </w:t>
      </w:r>
      <w:r w:rsidRPr="00FD2A11">
        <w:rPr>
          <w:rFonts w:eastAsia="Cambria"/>
          <w:sz w:val="22"/>
          <w:szCs w:val="22"/>
        </w:rPr>
        <w:t>by</w:t>
      </w:r>
      <w:r w:rsidRPr="00B151AC">
        <w:rPr>
          <w:rFonts w:eastAsia="Cambria"/>
          <w:sz w:val="22"/>
          <w:szCs w:val="22"/>
        </w:rPr>
        <w:t xml:space="preserve"> </w:t>
      </w:r>
      <w:r w:rsidRPr="00FD2A11">
        <w:rPr>
          <w:rFonts w:eastAsia="Cambria"/>
          <w:sz w:val="22"/>
          <w:szCs w:val="22"/>
        </w:rPr>
        <w:t>the</w:t>
      </w:r>
      <w:r w:rsidRPr="00B151AC">
        <w:rPr>
          <w:rFonts w:eastAsia="Cambria"/>
          <w:sz w:val="22"/>
          <w:szCs w:val="22"/>
        </w:rPr>
        <w:t xml:space="preserve"> </w:t>
      </w:r>
      <w:r w:rsidRPr="00FD2A11">
        <w:rPr>
          <w:rFonts w:eastAsia="Cambria"/>
          <w:sz w:val="22"/>
          <w:szCs w:val="22"/>
        </w:rPr>
        <w:t>Employer.</w:t>
      </w:r>
      <w:r w:rsidR="0024746E" w:rsidRPr="00FD2A11">
        <w:rPr>
          <w:rFonts w:eastAsia="Cambria"/>
          <w:sz w:val="22"/>
          <w:szCs w:val="22"/>
        </w:rPr>
        <w:t xml:space="preserve"> </w:t>
      </w:r>
    </w:p>
    <w:p w:rsidR="00DD372B" w:rsidRPr="0012514B" w:rsidRDefault="00DD372B" w:rsidP="00DD372B">
      <w:pPr>
        <w:widowControl w:val="0"/>
        <w:tabs>
          <w:tab w:val="left" w:pos="1188"/>
          <w:tab w:val="left" w:pos="1189"/>
        </w:tabs>
        <w:autoSpaceDE w:val="0"/>
        <w:autoSpaceDN w:val="0"/>
        <w:spacing w:line="254" w:lineRule="auto"/>
        <w:ind w:left="1188" w:right="246"/>
        <w:jc w:val="both"/>
        <w:rPr>
          <w:rFonts w:eastAsia="Cambria"/>
          <w:sz w:val="22"/>
          <w:szCs w:val="22"/>
        </w:rPr>
      </w:pPr>
    </w:p>
    <w:p w:rsidR="0024746E" w:rsidRPr="00390BF2" w:rsidRDefault="007C76D0" w:rsidP="00A80A2E">
      <w:pPr>
        <w:widowControl w:val="0"/>
        <w:tabs>
          <w:tab w:val="left" w:pos="1188"/>
          <w:tab w:val="left" w:pos="1189"/>
        </w:tabs>
        <w:autoSpaceDE w:val="0"/>
        <w:autoSpaceDN w:val="0"/>
        <w:spacing w:line="254" w:lineRule="auto"/>
        <w:ind w:left="1276" w:right="246" w:hanging="1134"/>
        <w:rPr>
          <w:rFonts w:eastAsia="Cambria"/>
          <w:sz w:val="22"/>
          <w:szCs w:val="22"/>
        </w:rPr>
      </w:pPr>
      <w:r>
        <w:rPr>
          <w:rFonts w:eastAsia="Cambria"/>
          <w:sz w:val="22"/>
          <w:szCs w:val="22"/>
        </w:rPr>
        <w:t>2.1.1</w:t>
      </w:r>
      <w:r>
        <w:rPr>
          <w:rFonts w:eastAsia="Cambria"/>
          <w:sz w:val="22"/>
          <w:szCs w:val="22"/>
        </w:rPr>
        <w:tab/>
      </w:r>
      <w:r w:rsidRPr="00390BF2">
        <w:rPr>
          <w:rFonts w:eastAsia="Cambria"/>
          <w:sz w:val="22"/>
          <w:szCs w:val="22"/>
        </w:rPr>
        <w:t>Any bidder from a country which shares a land border with India will be eligible to bid in this tender only if the bidder is registered with the Competent Authority as per requirement of Govt. of India</w:t>
      </w:r>
      <w:r w:rsidR="004B4D80" w:rsidRPr="00390BF2">
        <w:rPr>
          <w:rFonts w:eastAsia="Cambria"/>
          <w:sz w:val="22"/>
          <w:szCs w:val="22"/>
        </w:rPr>
        <w:t>.</w:t>
      </w:r>
    </w:p>
    <w:p w:rsidR="00A80A2E" w:rsidRPr="00390BF2" w:rsidRDefault="007C76D0" w:rsidP="001D57DB">
      <w:pPr>
        <w:widowControl w:val="0"/>
        <w:tabs>
          <w:tab w:val="left" w:pos="1188"/>
          <w:tab w:val="left" w:pos="1189"/>
        </w:tabs>
        <w:autoSpaceDE w:val="0"/>
        <w:autoSpaceDN w:val="0"/>
        <w:spacing w:line="254" w:lineRule="auto"/>
        <w:ind w:left="1134" w:right="246" w:hanging="425"/>
        <w:rPr>
          <w:rFonts w:ascii="Cambria" w:eastAsia="Cambria" w:hAnsi="Cambria" w:cs="Cambria"/>
          <w:b/>
          <w:sz w:val="22"/>
          <w:szCs w:val="22"/>
        </w:rPr>
      </w:pPr>
      <w:r w:rsidRPr="00390BF2">
        <w:rPr>
          <w:rFonts w:ascii="Cambria" w:eastAsia="Cambria" w:hAnsi="Cambria" w:cs="Cambria"/>
          <w:b/>
          <w:sz w:val="22"/>
          <w:szCs w:val="22"/>
        </w:rPr>
        <w:t xml:space="preserve">          </w:t>
      </w:r>
      <w:r w:rsidR="00067765" w:rsidRPr="00390BF2">
        <w:rPr>
          <w:rFonts w:ascii="Cambria" w:eastAsia="Cambria" w:hAnsi="Cambria" w:cs="Cambria"/>
          <w:b/>
          <w:sz w:val="22"/>
          <w:szCs w:val="22"/>
        </w:rPr>
        <w:t xml:space="preserve">             </w:t>
      </w:r>
    </w:p>
    <w:p w:rsidR="00067765" w:rsidRPr="00390BF2" w:rsidRDefault="007C76D0" w:rsidP="001D57DB">
      <w:pPr>
        <w:widowControl w:val="0"/>
        <w:tabs>
          <w:tab w:val="left" w:pos="1188"/>
          <w:tab w:val="left" w:pos="1189"/>
        </w:tabs>
        <w:autoSpaceDE w:val="0"/>
        <w:autoSpaceDN w:val="0"/>
        <w:spacing w:line="254" w:lineRule="auto"/>
        <w:ind w:left="1134" w:hanging="425"/>
        <w:rPr>
          <w:lang w:eastAsia="ar-SA"/>
        </w:rPr>
      </w:pPr>
      <w:r w:rsidRPr="00390BF2">
        <w:rPr>
          <w:rFonts w:ascii="Cambria" w:eastAsia="Cambria" w:hAnsi="Cambria" w:cs="Cambria"/>
          <w:b/>
          <w:sz w:val="22"/>
          <w:szCs w:val="22"/>
        </w:rPr>
        <w:t xml:space="preserve"> </w:t>
      </w:r>
      <w:r w:rsidRPr="00390BF2">
        <w:rPr>
          <w:rFonts w:ascii="Cambria" w:eastAsia="Cambria" w:hAnsi="Cambria" w:cs="Cambria"/>
          <w:b/>
          <w:sz w:val="22"/>
          <w:szCs w:val="22"/>
        </w:rPr>
        <w:tab/>
      </w:r>
      <w:r w:rsidR="001D57DB" w:rsidRPr="00390BF2">
        <w:rPr>
          <w:rFonts w:ascii="Cambria" w:eastAsia="Cambria" w:hAnsi="Cambria" w:cs="Cambria"/>
          <w:b/>
          <w:sz w:val="22"/>
          <w:szCs w:val="22"/>
        </w:rPr>
        <w:t xml:space="preserve">Note: </w:t>
      </w:r>
      <w:r w:rsidRPr="00390BF2">
        <w:rPr>
          <w:rFonts w:ascii="Cambria" w:eastAsia="Cambria" w:hAnsi="Cambria" w:cs="Cambria"/>
          <w:b/>
          <w:sz w:val="22"/>
          <w:szCs w:val="22"/>
        </w:rPr>
        <w:t xml:space="preserve">Registration certificate of </w:t>
      </w:r>
      <w:bookmarkStart w:id="6" w:name="_Hlk144571787"/>
      <w:r w:rsidRPr="00390BF2">
        <w:rPr>
          <w:rFonts w:ascii="Cambria" w:eastAsia="Cambria" w:hAnsi="Cambria" w:cs="Cambria"/>
          <w:b/>
          <w:sz w:val="22"/>
          <w:szCs w:val="22"/>
        </w:rPr>
        <w:t>DPIIT</w:t>
      </w:r>
      <w:bookmarkEnd w:id="6"/>
      <w:r w:rsidRPr="00390BF2">
        <w:rPr>
          <w:rFonts w:ascii="Cambria" w:eastAsia="Cambria" w:hAnsi="Cambria" w:cs="Cambria"/>
          <w:b/>
          <w:sz w:val="22"/>
          <w:szCs w:val="22"/>
        </w:rPr>
        <w:t xml:space="preserve"> (</w:t>
      </w:r>
      <w:r w:rsidRPr="00390BF2">
        <w:rPr>
          <w:lang w:eastAsia="ar-SA"/>
        </w:rPr>
        <w:t>Department for Promotion of Industry and Internal Trade):</w:t>
      </w:r>
    </w:p>
    <w:p w:rsidR="001D57DB" w:rsidRPr="00B151AC" w:rsidRDefault="007C76D0" w:rsidP="001D57DB">
      <w:pPr>
        <w:widowControl w:val="0"/>
        <w:numPr>
          <w:ilvl w:val="0"/>
          <w:numId w:val="2"/>
        </w:numPr>
        <w:suppressAutoHyphens/>
        <w:autoSpaceDE w:val="0"/>
        <w:autoSpaceDN w:val="0"/>
        <w:spacing w:after="200" w:line="276" w:lineRule="auto"/>
        <w:ind w:hanging="425"/>
        <w:contextualSpacing/>
        <w:jc w:val="both"/>
        <w:rPr>
          <w:rFonts w:eastAsia="Cambria"/>
          <w:sz w:val="22"/>
          <w:szCs w:val="22"/>
        </w:rPr>
      </w:pPr>
      <w:r w:rsidRPr="00B151AC">
        <w:rPr>
          <w:rFonts w:eastAsia="Cambria"/>
          <w:sz w:val="22"/>
          <w:szCs w:val="22"/>
        </w:rPr>
        <w:t xml:space="preserve">“Bidder” (including the term ‘tenderer’, ‘consultant’ or ‘service provider’ in certain contexts) means any company, including any member of a consortium or joint venture (that is a company),  </w:t>
      </w:r>
    </w:p>
    <w:p w:rsidR="001D57DB" w:rsidRPr="00B151AC" w:rsidRDefault="007C76D0" w:rsidP="001D57DB">
      <w:pPr>
        <w:widowControl w:val="0"/>
        <w:numPr>
          <w:ilvl w:val="0"/>
          <w:numId w:val="2"/>
        </w:numPr>
        <w:suppressAutoHyphens/>
        <w:autoSpaceDE w:val="0"/>
        <w:autoSpaceDN w:val="0"/>
        <w:spacing w:after="200" w:line="276" w:lineRule="auto"/>
        <w:ind w:hanging="425"/>
        <w:contextualSpacing/>
        <w:jc w:val="both"/>
        <w:rPr>
          <w:rFonts w:eastAsia="Cambria"/>
          <w:sz w:val="22"/>
          <w:szCs w:val="22"/>
        </w:rPr>
      </w:pPr>
      <w:r w:rsidRPr="00B151AC">
        <w:rPr>
          <w:rFonts w:eastAsia="Cambria"/>
          <w:sz w:val="22"/>
          <w:szCs w:val="22"/>
        </w:rPr>
        <w:t>“Bidder from a country which shares a land border with India” for the purpose of this Order means: -</w:t>
      </w:r>
    </w:p>
    <w:p w:rsidR="001D57DB" w:rsidRPr="00B151AC" w:rsidRDefault="007C76D0" w:rsidP="001D57DB">
      <w:pPr>
        <w:widowControl w:val="0"/>
        <w:numPr>
          <w:ilvl w:val="0"/>
          <w:numId w:val="3"/>
        </w:numPr>
        <w:suppressAutoHyphens/>
        <w:autoSpaceDE w:val="0"/>
        <w:autoSpaceDN w:val="0"/>
        <w:spacing w:after="200" w:line="276" w:lineRule="auto"/>
        <w:ind w:hanging="425"/>
        <w:contextualSpacing/>
        <w:jc w:val="both"/>
        <w:rPr>
          <w:rFonts w:eastAsia="Cambria"/>
          <w:sz w:val="22"/>
          <w:szCs w:val="22"/>
        </w:rPr>
      </w:pPr>
      <w:r w:rsidRPr="00B151AC">
        <w:rPr>
          <w:rFonts w:eastAsia="Cambria"/>
          <w:sz w:val="22"/>
          <w:szCs w:val="22"/>
        </w:rPr>
        <w:t>An entity incorporated, established or registered as company in such a country; or</w:t>
      </w:r>
    </w:p>
    <w:p w:rsidR="001D57DB" w:rsidRPr="00B151AC" w:rsidRDefault="007C76D0" w:rsidP="001D57DB">
      <w:pPr>
        <w:widowControl w:val="0"/>
        <w:numPr>
          <w:ilvl w:val="0"/>
          <w:numId w:val="3"/>
        </w:numPr>
        <w:suppressAutoHyphens/>
        <w:autoSpaceDE w:val="0"/>
        <w:autoSpaceDN w:val="0"/>
        <w:spacing w:after="200" w:line="276" w:lineRule="auto"/>
        <w:ind w:hanging="425"/>
        <w:contextualSpacing/>
        <w:jc w:val="both"/>
        <w:rPr>
          <w:rFonts w:eastAsia="Cambria"/>
          <w:sz w:val="22"/>
          <w:szCs w:val="22"/>
        </w:rPr>
      </w:pPr>
      <w:r w:rsidRPr="00B151AC">
        <w:rPr>
          <w:rFonts w:eastAsia="Cambria"/>
          <w:sz w:val="22"/>
          <w:szCs w:val="22"/>
        </w:rPr>
        <w:t>A subsidiary company of an entity incorporated, established or registered in such a country ‘or</w:t>
      </w:r>
    </w:p>
    <w:p w:rsidR="001D57DB" w:rsidRPr="00B151AC" w:rsidRDefault="007C76D0" w:rsidP="001D57DB">
      <w:pPr>
        <w:widowControl w:val="0"/>
        <w:numPr>
          <w:ilvl w:val="0"/>
          <w:numId w:val="3"/>
        </w:numPr>
        <w:suppressAutoHyphens/>
        <w:autoSpaceDE w:val="0"/>
        <w:autoSpaceDN w:val="0"/>
        <w:spacing w:after="200" w:line="276" w:lineRule="auto"/>
        <w:ind w:hanging="425"/>
        <w:contextualSpacing/>
        <w:jc w:val="both"/>
        <w:rPr>
          <w:rFonts w:eastAsia="Cambria"/>
          <w:sz w:val="22"/>
          <w:szCs w:val="22"/>
        </w:rPr>
      </w:pPr>
      <w:r w:rsidRPr="00B151AC">
        <w:rPr>
          <w:rFonts w:eastAsia="Cambria"/>
          <w:sz w:val="22"/>
          <w:szCs w:val="22"/>
        </w:rPr>
        <w:t>An entity substantially controlled through entities incorporated, established or registered in such a country; or</w:t>
      </w:r>
    </w:p>
    <w:p w:rsidR="001D57DB" w:rsidRPr="00B151AC" w:rsidRDefault="007C76D0" w:rsidP="001D57DB">
      <w:pPr>
        <w:widowControl w:val="0"/>
        <w:numPr>
          <w:ilvl w:val="0"/>
          <w:numId w:val="3"/>
        </w:numPr>
        <w:suppressAutoHyphens/>
        <w:autoSpaceDE w:val="0"/>
        <w:autoSpaceDN w:val="0"/>
        <w:spacing w:after="200" w:line="276" w:lineRule="auto"/>
        <w:ind w:hanging="425"/>
        <w:contextualSpacing/>
        <w:jc w:val="both"/>
        <w:rPr>
          <w:rFonts w:eastAsia="Cambria"/>
          <w:sz w:val="22"/>
          <w:szCs w:val="22"/>
        </w:rPr>
      </w:pPr>
      <w:r w:rsidRPr="00B151AC">
        <w:rPr>
          <w:rFonts w:eastAsia="Cambria"/>
          <w:sz w:val="22"/>
          <w:szCs w:val="22"/>
        </w:rPr>
        <w:t>An entity whose beneficial owner is situated in such a country; or</w:t>
      </w:r>
    </w:p>
    <w:p w:rsidR="001D57DB" w:rsidRPr="00B151AC" w:rsidRDefault="007C76D0" w:rsidP="001D57DB">
      <w:pPr>
        <w:widowControl w:val="0"/>
        <w:numPr>
          <w:ilvl w:val="0"/>
          <w:numId w:val="3"/>
        </w:numPr>
        <w:suppressAutoHyphens/>
        <w:autoSpaceDE w:val="0"/>
        <w:autoSpaceDN w:val="0"/>
        <w:spacing w:after="200" w:line="276" w:lineRule="auto"/>
        <w:ind w:hanging="425"/>
        <w:contextualSpacing/>
        <w:jc w:val="both"/>
        <w:rPr>
          <w:rFonts w:eastAsia="Cambria"/>
          <w:sz w:val="22"/>
          <w:szCs w:val="22"/>
        </w:rPr>
      </w:pPr>
      <w:r w:rsidRPr="00B151AC">
        <w:rPr>
          <w:rFonts w:eastAsia="Cambria"/>
          <w:sz w:val="22"/>
          <w:szCs w:val="22"/>
        </w:rPr>
        <w:t>An Indian (or other) agent of such an entity; or</w:t>
      </w:r>
    </w:p>
    <w:p w:rsidR="001D57DB" w:rsidRPr="00B151AC" w:rsidRDefault="007C76D0" w:rsidP="001D57DB">
      <w:pPr>
        <w:widowControl w:val="0"/>
        <w:numPr>
          <w:ilvl w:val="0"/>
          <w:numId w:val="3"/>
        </w:numPr>
        <w:suppressAutoHyphens/>
        <w:autoSpaceDE w:val="0"/>
        <w:autoSpaceDN w:val="0"/>
        <w:spacing w:after="200" w:line="276" w:lineRule="auto"/>
        <w:ind w:hanging="425"/>
        <w:contextualSpacing/>
        <w:jc w:val="both"/>
        <w:rPr>
          <w:rFonts w:eastAsia="Cambria"/>
          <w:sz w:val="22"/>
          <w:szCs w:val="22"/>
        </w:rPr>
      </w:pPr>
      <w:r w:rsidRPr="00B151AC">
        <w:rPr>
          <w:rFonts w:eastAsia="Cambria"/>
          <w:sz w:val="22"/>
          <w:szCs w:val="22"/>
        </w:rPr>
        <w:t>A consortium or joint venture where any member of the consortium or joint venture falls under any of the above.</w:t>
      </w:r>
    </w:p>
    <w:p w:rsidR="001D57DB" w:rsidRPr="00B151AC" w:rsidRDefault="007C76D0" w:rsidP="001D57DB">
      <w:pPr>
        <w:widowControl w:val="0"/>
        <w:numPr>
          <w:ilvl w:val="0"/>
          <w:numId w:val="2"/>
        </w:numPr>
        <w:suppressAutoHyphens/>
        <w:autoSpaceDE w:val="0"/>
        <w:autoSpaceDN w:val="0"/>
        <w:spacing w:after="200" w:line="276" w:lineRule="auto"/>
        <w:ind w:hanging="425"/>
        <w:contextualSpacing/>
        <w:jc w:val="both"/>
        <w:rPr>
          <w:rFonts w:eastAsia="Cambria"/>
          <w:sz w:val="22"/>
          <w:szCs w:val="22"/>
        </w:rPr>
      </w:pPr>
      <w:r w:rsidRPr="00B151AC">
        <w:rPr>
          <w:rFonts w:eastAsia="Cambria"/>
          <w:sz w:val="22"/>
          <w:szCs w:val="22"/>
        </w:rPr>
        <w:t>The beneficial owner for the purpose of (ii) (d) above will be as under:</w:t>
      </w:r>
    </w:p>
    <w:p w:rsidR="001D57DB" w:rsidRPr="00B151AC" w:rsidRDefault="007C76D0" w:rsidP="001D57DB">
      <w:pPr>
        <w:widowControl w:val="0"/>
        <w:numPr>
          <w:ilvl w:val="0"/>
          <w:numId w:val="4"/>
        </w:numPr>
        <w:suppressAutoHyphens/>
        <w:autoSpaceDE w:val="0"/>
        <w:autoSpaceDN w:val="0"/>
        <w:spacing w:after="200" w:line="276" w:lineRule="auto"/>
        <w:ind w:hanging="425"/>
        <w:contextualSpacing/>
        <w:jc w:val="both"/>
        <w:rPr>
          <w:rFonts w:eastAsia="Cambria"/>
          <w:sz w:val="22"/>
          <w:szCs w:val="22"/>
        </w:rPr>
      </w:pPr>
      <w:r w:rsidRPr="00B151AC">
        <w:rPr>
          <w:rFonts w:eastAsia="Cambria"/>
          <w:sz w:val="22"/>
          <w:szCs w:val="22"/>
        </w:rPr>
        <w:t xml:space="preserve">In case of a company the beneficial owner is the natural person(s), who, whether acting along or together, or through one or more juridical person, has a controlling ownership interest or who exercises control through other means. </w:t>
      </w:r>
    </w:p>
    <w:p w:rsidR="001D57DB" w:rsidRPr="00390BF2" w:rsidRDefault="007C76D0" w:rsidP="001D57DB">
      <w:pPr>
        <w:widowControl w:val="0"/>
        <w:suppressAutoHyphens/>
        <w:autoSpaceDE w:val="0"/>
        <w:autoSpaceDN w:val="0"/>
        <w:spacing w:after="200" w:line="276" w:lineRule="auto"/>
        <w:ind w:left="1080" w:hanging="425"/>
        <w:jc w:val="both"/>
        <w:rPr>
          <w:b/>
          <w:lang w:eastAsia="ar-SA" w:bidi="or-IN"/>
        </w:rPr>
      </w:pPr>
      <w:r w:rsidRPr="00390BF2">
        <w:rPr>
          <w:b/>
          <w:lang w:eastAsia="ar-SA" w:bidi="or-IN"/>
        </w:rPr>
        <w:t>Explanation-</w:t>
      </w:r>
    </w:p>
    <w:p w:rsidR="001D57DB" w:rsidRPr="00B151AC" w:rsidRDefault="007C76D0" w:rsidP="001D57DB">
      <w:pPr>
        <w:widowControl w:val="0"/>
        <w:numPr>
          <w:ilvl w:val="0"/>
          <w:numId w:val="5"/>
        </w:numPr>
        <w:suppressAutoHyphens/>
        <w:autoSpaceDE w:val="0"/>
        <w:autoSpaceDN w:val="0"/>
        <w:spacing w:after="200" w:line="276" w:lineRule="auto"/>
        <w:ind w:hanging="425"/>
        <w:contextualSpacing/>
        <w:jc w:val="both"/>
        <w:rPr>
          <w:rFonts w:eastAsia="Cambria"/>
          <w:sz w:val="22"/>
          <w:szCs w:val="22"/>
        </w:rPr>
      </w:pPr>
      <w:r w:rsidRPr="00B151AC">
        <w:rPr>
          <w:rFonts w:eastAsia="Cambria"/>
          <w:sz w:val="22"/>
          <w:szCs w:val="22"/>
        </w:rPr>
        <w:t>“Controlling ownership interest” means ownership of or entitlement to more than twenty-five per cent of shares or capital or profits or the company.</w:t>
      </w:r>
    </w:p>
    <w:p w:rsidR="001D57DB" w:rsidRPr="00B151AC" w:rsidRDefault="007C76D0" w:rsidP="001D57DB">
      <w:pPr>
        <w:widowControl w:val="0"/>
        <w:numPr>
          <w:ilvl w:val="0"/>
          <w:numId w:val="5"/>
        </w:numPr>
        <w:suppressAutoHyphens/>
        <w:autoSpaceDE w:val="0"/>
        <w:autoSpaceDN w:val="0"/>
        <w:spacing w:after="200" w:line="276" w:lineRule="auto"/>
        <w:ind w:hanging="425"/>
        <w:contextualSpacing/>
        <w:jc w:val="both"/>
        <w:rPr>
          <w:rFonts w:eastAsia="Cambria"/>
          <w:sz w:val="22"/>
          <w:szCs w:val="22"/>
        </w:rPr>
      </w:pPr>
      <w:r w:rsidRPr="00B151AC">
        <w:rPr>
          <w:rFonts w:eastAsia="Cambria"/>
          <w:sz w:val="22"/>
          <w:szCs w:val="22"/>
        </w:rPr>
        <w:t>“Control” shall include the right to appoint majority of the directors or to control the management or policy decisions including by virtue of their shareholding or management rights or shareholders agreements or voting agreement;</w:t>
      </w:r>
    </w:p>
    <w:p w:rsidR="001D57DB" w:rsidRPr="00B151AC" w:rsidRDefault="007C76D0" w:rsidP="001D57DB">
      <w:pPr>
        <w:widowControl w:val="0"/>
        <w:numPr>
          <w:ilvl w:val="0"/>
          <w:numId w:val="4"/>
        </w:numPr>
        <w:suppressAutoHyphens/>
        <w:autoSpaceDE w:val="0"/>
        <w:autoSpaceDN w:val="0"/>
        <w:spacing w:after="200" w:line="276" w:lineRule="auto"/>
        <w:ind w:hanging="425"/>
        <w:contextualSpacing/>
        <w:jc w:val="both"/>
        <w:rPr>
          <w:rFonts w:eastAsia="Cambria"/>
          <w:sz w:val="22"/>
          <w:szCs w:val="22"/>
        </w:rPr>
      </w:pPr>
      <w:r w:rsidRPr="00B151AC">
        <w:rPr>
          <w:rFonts w:eastAsia="Cambria"/>
          <w:sz w:val="22"/>
          <w:szCs w:val="22"/>
        </w:rPr>
        <w:lastRenderedPageBreak/>
        <w:t>Where no natural person is identified under (1) above, the beneficial owner is the relevant</w:t>
      </w:r>
      <w:r w:rsidRPr="00390BF2">
        <w:rPr>
          <w:lang w:eastAsia="ar-SA"/>
        </w:rPr>
        <w:t xml:space="preserve"> natural </w:t>
      </w:r>
      <w:r w:rsidRPr="00B151AC">
        <w:rPr>
          <w:rFonts w:eastAsia="Cambria"/>
          <w:sz w:val="22"/>
          <w:szCs w:val="22"/>
        </w:rPr>
        <w:t>person who hold the position of senior managing official;</w:t>
      </w:r>
    </w:p>
    <w:p w:rsidR="001D57DB" w:rsidRPr="00B151AC" w:rsidRDefault="007C76D0" w:rsidP="001D57DB">
      <w:pPr>
        <w:widowControl w:val="0"/>
        <w:numPr>
          <w:ilvl w:val="0"/>
          <w:numId w:val="2"/>
        </w:numPr>
        <w:suppressAutoHyphens/>
        <w:autoSpaceDE w:val="0"/>
        <w:autoSpaceDN w:val="0"/>
        <w:spacing w:after="200" w:line="276" w:lineRule="auto"/>
        <w:ind w:hanging="425"/>
        <w:contextualSpacing/>
        <w:jc w:val="both"/>
        <w:rPr>
          <w:rFonts w:eastAsia="Cambria"/>
          <w:sz w:val="22"/>
          <w:szCs w:val="22"/>
        </w:rPr>
      </w:pPr>
      <w:r w:rsidRPr="00B151AC">
        <w:rPr>
          <w:rFonts w:eastAsia="Cambria"/>
          <w:sz w:val="22"/>
          <w:szCs w:val="22"/>
        </w:rPr>
        <w:t>An Agent is a person employed to do any act for another, or to represent another in dealings with third person.</w:t>
      </w:r>
    </w:p>
    <w:p w:rsidR="001D57DB" w:rsidRPr="00B151AC" w:rsidRDefault="007C76D0" w:rsidP="001D57DB">
      <w:pPr>
        <w:widowControl w:val="0"/>
        <w:numPr>
          <w:ilvl w:val="0"/>
          <w:numId w:val="2"/>
        </w:numPr>
        <w:suppressAutoHyphens/>
        <w:autoSpaceDE w:val="0"/>
        <w:autoSpaceDN w:val="0"/>
        <w:spacing w:after="200" w:line="276" w:lineRule="auto"/>
        <w:ind w:hanging="425"/>
        <w:contextualSpacing/>
        <w:jc w:val="both"/>
        <w:rPr>
          <w:rFonts w:eastAsia="Cambria"/>
          <w:sz w:val="22"/>
          <w:szCs w:val="22"/>
        </w:rPr>
      </w:pPr>
      <w:r w:rsidRPr="00B151AC">
        <w:rPr>
          <w:rFonts w:eastAsia="Cambria"/>
          <w:sz w:val="22"/>
          <w:szCs w:val="22"/>
        </w:rPr>
        <w:t>The successful bidder shall not be allowed to sub-contract works to any contractor from a country which shares a land border with India unless such contractor is registered with the Competent Authority.</w:t>
      </w:r>
    </w:p>
    <w:p w:rsidR="001D57DB" w:rsidRPr="00390BF2" w:rsidRDefault="007C76D0" w:rsidP="001D57DB">
      <w:pPr>
        <w:widowControl w:val="0"/>
        <w:numPr>
          <w:ilvl w:val="0"/>
          <w:numId w:val="2"/>
        </w:numPr>
        <w:suppressAutoHyphens/>
        <w:autoSpaceDE w:val="0"/>
        <w:autoSpaceDN w:val="0"/>
        <w:spacing w:after="200" w:line="276" w:lineRule="auto"/>
        <w:ind w:hanging="425"/>
        <w:contextualSpacing/>
        <w:jc w:val="both"/>
        <w:rPr>
          <w:lang w:eastAsia="ar-SA"/>
        </w:rPr>
      </w:pPr>
      <w:proofErr w:type="gramStart"/>
      <w:r w:rsidRPr="00B151AC">
        <w:rPr>
          <w:rFonts w:eastAsia="Cambria"/>
          <w:sz w:val="22"/>
          <w:szCs w:val="22"/>
        </w:rPr>
        <w:t>certificate</w:t>
      </w:r>
      <w:proofErr w:type="gramEnd"/>
      <w:r w:rsidRPr="00B151AC">
        <w:rPr>
          <w:rFonts w:eastAsia="Cambria"/>
          <w:sz w:val="22"/>
          <w:szCs w:val="22"/>
        </w:rPr>
        <w:t xml:space="preserve"> in this regard shall be furnished by the bidder as per the format provided in</w:t>
      </w:r>
      <w:r w:rsidRPr="00390BF2">
        <w:rPr>
          <w:lang w:eastAsia="ar-SA"/>
        </w:rPr>
        <w:t xml:space="preserve"> </w:t>
      </w:r>
      <w:r w:rsidRPr="00390BF2">
        <w:rPr>
          <w:b/>
          <w:bCs/>
          <w:lang w:eastAsia="ar-SA"/>
        </w:rPr>
        <w:t>Section-VI Forms &amp; Procedure</w:t>
      </w:r>
      <w:r w:rsidR="00A559CE" w:rsidRPr="00390BF2">
        <w:rPr>
          <w:b/>
          <w:bCs/>
          <w:lang w:eastAsia="ar-SA"/>
        </w:rPr>
        <w:t>-DPIIT Attachment</w:t>
      </w:r>
      <w:r w:rsidRPr="00390BF2">
        <w:rPr>
          <w:lang w:eastAsia="ar-SA"/>
        </w:rPr>
        <w:t>.</w:t>
      </w:r>
    </w:p>
    <w:p w:rsidR="00DD372B" w:rsidRPr="0012514B" w:rsidRDefault="00DD372B" w:rsidP="00DD372B">
      <w:pPr>
        <w:widowControl w:val="0"/>
        <w:tabs>
          <w:tab w:val="left" w:pos="1188"/>
          <w:tab w:val="left" w:pos="1189"/>
        </w:tabs>
        <w:autoSpaceDE w:val="0"/>
        <w:autoSpaceDN w:val="0"/>
        <w:spacing w:line="254" w:lineRule="auto"/>
        <w:ind w:left="1188" w:right="246"/>
        <w:jc w:val="both"/>
        <w:rPr>
          <w:rFonts w:eastAsia="Cambria"/>
          <w:sz w:val="22"/>
          <w:szCs w:val="22"/>
        </w:rPr>
      </w:pPr>
    </w:p>
    <w:p w:rsidR="002957DC" w:rsidRPr="0012514B" w:rsidRDefault="007C76D0">
      <w:pPr>
        <w:widowControl w:val="0"/>
        <w:numPr>
          <w:ilvl w:val="2"/>
          <w:numId w:val="1"/>
        </w:numPr>
        <w:tabs>
          <w:tab w:val="left" w:pos="1188"/>
          <w:tab w:val="left" w:pos="1189"/>
        </w:tabs>
        <w:autoSpaceDE w:val="0"/>
        <w:autoSpaceDN w:val="0"/>
        <w:spacing w:line="254" w:lineRule="auto"/>
        <w:ind w:right="249"/>
        <w:jc w:val="both"/>
        <w:rPr>
          <w:rFonts w:eastAsia="Cambria"/>
          <w:sz w:val="22"/>
          <w:szCs w:val="22"/>
        </w:rPr>
      </w:pPr>
      <w:r w:rsidRPr="0012514B">
        <w:rPr>
          <w:rFonts w:eastAsia="Cambria"/>
          <w:w w:val="105"/>
          <w:sz w:val="22"/>
          <w:szCs w:val="22"/>
        </w:rPr>
        <w:t xml:space="preserve">A Bidder shall not have a </w:t>
      </w:r>
      <w:r w:rsidRPr="0012514B">
        <w:rPr>
          <w:rFonts w:eastAsia="Cambria"/>
          <w:b/>
          <w:bCs/>
          <w:w w:val="105"/>
          <w:sz w:val="22"/>
          <w:szCs w:val="22"/>
        </w:rPr>
        <w:t>conflict of interest</w:t>
      </w:r>
      <w:r w:rsidRPr="0012514B">
        <w:rPr>
          <w:rFonts w:eastAsia="Cambria"/>
          <w:w w:val="105"/>
          <w:sz w:val="22"/>
          <w:szCs w:val="22"/>
        </w:rPr>
        <w:t>.</w:t>
      </w:r>
      <w:r w:rsidRPr="0012514B">
        <w:rPr>
          <w:rFonts w:eastAsia="Cambria"/>
          <w:spacing w:val="1"/>
          <w:w w:val="105"/>
          <w:sz w:val="22"/>
          <w:szCs w:val="22"/>
        </w:rPr>
        <w:t xml:space="preserve"> </w:t>
      </w:r>
      <w:r w:rsidRPr="00B151AC">
        <w:rPr>
          <w:rFonts w:eastAsia="Cambria"/>
          <w:sz w:val="22"/>
          <w:szCs w:val="22"/>
        </w:rPr>
        <w:t xml:space="preserve">All Bidders found to have a conflict of interest shall be </w:t>
      </w:r>
      <w:r w:rsidRPr="005A3203">
        <w:rPr>
          <w:rFonts w:eastAsia="Cambria"/>
          <w:b/>
          <w:bCs/>
          <w:w w:val="105"/>
          <w:sz w:val="22"/>
          <w:szCs w:val="22"/>
        </w:rPr>
        <w:t>disqualified</w:t>
      </w:r>
      <w:r w:rsidRPr="0012514B">
        <w:rPr>
          <w:rFonts w:eastAsia="Cambria"/>
          <w:w w:val="105"/>
          <w:sz w:val="22"/>
          <w:szCs w:val="22"/>
        </w:rPr>
        <w:t>.</w:t>
      </w:r>
      <w:r w:rsidRPr="0012514B">
        <w:rPr>
          <w:rFonts w:eastAsia="Cambria"/>
          <w:spacing w:val="1"/>
          <w:w w:val="105"/>
          <w:sz w:val="22"/>
          <w:szCs w:val="22"/>
        </w:rPr>
        <w:t xml:space="preserve"> </w:t>
      </w:r>
      <w:r w:rsidRPr="00B151AC">
        <w:rPr>
          <w:rFonts w:eastAsia="Cambria"/>
          <w:sz w:val="22"/>
          <w:szCs w:val="22"/>
        </w:rPr>
        <w:t>A Bidder may be considered to have a conflict of interest with one or more parties in this bidding process, if:</w:t>
      </w:r>
    </w:p>
    <w:p w:rsidR="002957DC" w:rsidRPr="0012514B" w:rsidRDefault="002957DC">
      <w:pPr>
        <w:widowControl w:val="0"/>
        <w:autoSpaceDE w:val="0"/>
        <w:autoSpaceDN w:val="0"/>
        <w:spacing w:before="4"/>
        <w:rPr>
          <w:rFonts w:eastAsia="Cambria"/>
          <w:sz w:val="22"/>
          <w:szCs w:val="22"/>
        </w:rPr>
      </w:pPr>
    </w:p>
    <w:p w:rsidR="002957DC" w:rsidRPr="0012514B" w:rsidRDefault="007C76D0">
      <w:pPr>
        <w:widowControl w:val="0"/>
        <w:numPr>
          <w:ilvl w:val="3"/>
          <w:numId w:val="1"/>
        </w:numPr>
        <w:tabs>
          <w:tab w:val="left" w:pos="1549"/>
        </w:tabs>
        <w:autoSpaceDE w:val="0"/>
        <w:autoSpaceDN w:val="0"/>
        <w:ind w:hanging="361"/>
        <w:jc w:val="both"/>
        <w:rPr>
          <w:rFonts w:eastAsia="Cambria"/>
          <w:sz w:val="22"/>
          <w:szCs w:val="22"/>
        </w:rPr>
      </w:pPr>
      <w:r w:rsidRPr="00B151AC">
        <w:rPr>
          <w:rFonts w:eastAsia="Cambria"/>
          <w:sz w:val="22"/>
          <w:szCs w:val="22"/>
        </w:rPr>
        <w:t>they have a controlling partner in common; or</w:t>
      </w:r>
    </w:p>
    <w:p w:rsidR="002957DC" w:rsidRPr="0012514B" w:rsidRDefault="002957DC">
      <w:pPr>
        <w:widowControl w:val="0"/>
        <w:autoSpaceDE w:val="0"/>
        <w:autoSpaceDN w:val="0"/>
        <w:rPr>
          <w:rFonts w:eastAsia="Cambria"/>
          <w:sz w:val="22"/>
          <w:szCs w:val="22"/>
        </w:rPr>
      </w:pPr>
    </w:p>
    <w:p w:rsidR="002957DC" w:rsidRPr="0012514B" w:rsidRDefault="007C76D0">
      <w:pPr>
        <w:widowControl w:val="0"/>
        <w:numPr>
          <w:ilvl w:val="3"/>
          <w:numId w:val="1"/>
        </w:numPr>
        <w:tabs>
          <w:tab w:val="left" w:pos="1549"/>
        </w:tabs>
        <w:autoSpaceDE w:val="0"/>
        <w:autoSpaceDN w:val="0"/>
        <w:spacing w:line="254" w:lineRule="auto"/>
        <w:ind w:right="249"/>
        <w:jc w:val="both"/>
        <w:rPr>
          <w:rFonts w:eastAsia="Cambria"/>
          <w:sz w:val="22"/>
          <w:szCs w:val="22"/>
        </w:rPr>
      </w:pPr>
      <w:r w:rsidRPr="00B151AC">
        <w:rPr>
          <w:rFonts w:eastAsia="Cambria"/>
          <w:sz w:val="22"/>
          <w:szCs w:val="22"/>
        </w:rPr>
        <w:t>they receive or have received any direct or indirect subsidy from any of them; or</w:t>
      </w:r>
    </w:p>
    <w:p w:rsidR="002957DC" w:rsidRPr="0012514B" w:rsidRDefault="002957DC">
      <w:pPr>
        <w:widowControl w:val="0"/>
        <w:autoSpaceDE w:val="0"/>
        <w:autoSpaceDN w:val="0"/>
        <w:spacing w:before="3"/>
        <w:rPr>
          <w:rFonts w:eastAsia="Cambria"/>
          <w:sz w:val="22"/>
          <w:szCs w:val="22"/>
        </w:rPr>
      </w:pPr>
    </w:p>
    <w:p w:rsidR="002957DC" w:rsidRPr="0012514B" w:rsidRDefault="007C76D0">
      <w:pPr>
        <w:widowControl w:val="0"/>
        <w:numPr>
          <w:ilvl w:val="3"/>
          <w:numId w:val="1"/>
        </w:numPr>
        <w:tabs>
          <w:tab w:val="left" w:pos="1549"/>
        </w:tabs>
        <w:autoSpaceDE w:val="0"/>
        <w:autoSpaceDN w:val="0"/>
        <w:ind w:hanging="361"/>
        <w:jc w:val="both"/>
        <w:rPr>
          <w:rFonts w:eastAsia="Cambria"/>
          <w:sz w:val="22"/>
          <w:szCs w:val="22"/>
        </w:rPr>
      </w:pPr>
      <w:r w:rsidRPr="0012514B">
        <w:rPr>
          <w:rFonts w:eastAsia="Cambria"/>
          <w:sz w:val="22"/>
          <w:szCs w:val="22"/>
        </w:rPr>
        <w:t>they</w:t>
      </w:r>
      <w:r w:rsidRPr="00B151AC">
        <w:rPr>
          <w:rFonts w:eastAsia="Cambria"/>
          <w:sz w:val="22"/>
          <w:szCs w:val="22"/>
        </w:rPr>
        <w:t xml:space="preserve"> </w:t>
      </w:r>
      <w:r w:rsidRPr="0012514B">
        <w:rPr>
          <w:rFonts w:eastAsia="Cambria"/>
          <w:sz w:val="22"/>
          <w:szCs w:val="22"/>
        </w:rPr>
        <w:t>have</w:t>
      </w:r>
      <w:r w:rsidRPr="00B151AC">
        <w:rPr>
          <w:rFonts w:eastAsia="Cambria"/>
          <w:sz w:val="22"/>
          <w:szCs w:val="22"/>
        </w:rPr>
        <w:t xml:space="preserve"> </w:t>
      </w:r>
      <w:r w:rsidRPr="0012514B">
        <w:rPr>
          <w:rFonts w:eastAsia="Cambria"/>
          <w:sz w:val="22"/>
          <w:szCs w:val="22"/>
        </w:rPr>
        <w:t>the</w:t>
      </w:r>
      <w:r w:rsidRPr="00B151AC">
        <w:rPr>
          <w:rFonts w:eastAsia="Cambria"/>
          <w:sz w:val="22"/>
          <w:szCs w:val="22"/>
        </w:rPr>
        <w:t xml:space="preserve"> </w:t>
      </w:r>
      <w:r w:rsidRPr="0012514B">
        <w:rPr>
          <w:rFonts w:eastAsia="Cambria"/>
          <w:sz w:val="22"/>
          <w:szCs w:val="22"/>
        </w:rPr>
        <w:t>same</w:t>
      </w:r>
      <w:r w:rsidRPr="00B151AC">
        <w:rPr>
          <w:rFonts w:eastAsia="Cambria"/>
          <w:sz w:val="22"/>
          <w:szCs w:val="22"/>
        </w:rPr>
        <w:t xml:space="preserve"> </w:t>
      </w:r>
      <w:r w:rsidRPr="0012514B">
        <w:rPr>
          <w:rFonts w:eastAsia="Cambria"/>
          <w:sz w:val="22"/>
          <w:szCs w:val="22"/>
        </w:rPr>
        <w:t>legal</w:t>
      </w:r>
      <w:r w:rsidRPr="00B151AC">
        <w:rPr>
          <w:rFonts w:eastAsia="Cambria"/>
          <w:sz w:val="22"/>
          <w:szCs w:val="22"/>
        </w:rPr>
        <w:t xml:space="preserve"> </w:t>
      </w:r>
      <w:r w:rsidRPr="0012514B">
        <w:rPr>
          <w:rFonts w:eastAsia="Cambria"/>
          <w:sz w:val="22"/>
          <w:szCs w:val="22"/>
        </w:rPr>
        <w:t>representative</w:t>
      </w:r>
      <w:r w:rsidRPr="00B151AC">
        <w:rPr>
          <w:rFonts w:eastAsia="Cambria"/>
          <w:sz w:val="22"/>
          <w:szCs w:val="22"/>
        </w:rPr>
        <w:t xml:space="preserve"> </w:t>
      </w:r>
      <w:r w:rsidRPr="0012514B">
        <w:rPr>
          <w:rFonts w:eastAsia="Cambria"/>
          <w:sz w:val="22"/>
          <w:szCs w:val="22"/>
        </w:rPr>
        <w:t>for</w:t>
      </w:r>
      <w:r w:rsidRPr="00B151AC">
        <w:rPr>
          <w:rFonts w:eastAsia="Cambria"/>
          <w:sz w:val="22"/>
          <w:szCs w:val="22"/>
        </w:rPr>
        <w:t xml:space="preserve"> </w:t>
      </w:r>
      <w:r w:rsidRPr="0012514B">
        <w:rPr>
          <w:rFonts w:eastAsia="Cambria"/>
          <w:sz w:val="22"/>
          <w:szCs w:val="22"/>
        </w:rPr>
        <w:t>purposes</w:t>
      </w:r>
      <w:r w:rsidRPr="00B151AC">
        <w:rPr>
          <w:rFonts w:eastAsia="Cambria"/>
          <w:sz w:val="22"/>
          <w:szCs w:val="22"/>
        </w:rPr>
        <w:t xml:space="preserve"> </w:t>
      </w:r>
      <w:r w:rsidRPr="0012514B">
        <w:rPr>
          <w:rFonts w:eastAsia="Cambria"/>
          <w:sz w:val="22"/>
          <w:szCs w:val="22"/>
        </w:rPr>
        <w:t>of</w:t>
      </w:r>
      <w:r w:rsidRPr="00B151AC">
        <w:rPr>
          <w:rFonts w:eastAsia="Cambria"/>
          <w:sz w:val="22"/>
          <w:szCs w:val="22"/>
        </w:rPr>
        <w:t xml:space="preserve"> </w:t>
      </w:r>
      <w:r w:rsidRPr="0012514B">
        <w:rPr>
          <w:rFonts w:eastAsia="Cambria"/>
          <w:sz w:val="22"/>
          <w:szCs w:val="22"/>
        </w:rPr>
        <w:t>this</w:t>
      </w:r>
      <w:r w:rsidRPr="00B151AC">
        <w:rPr>
          <w:rFonts w:eastAsia="Cambria"/>
          <w:sz w:val="22"/>
          <w:szCs w:val="22"/>
        </w:rPr>
        <w:t xml:space="preserve"> </w:t>
      </w:r>
      <w:r w:rsidRPr="0012514B">
        <w:rPr>
          <w:rFonts w:eastAsia="Cambria"/>
          <w:sz w:val="22"/>
          <w:szCs w:val="22"/>
        </w:rPr>
        <w:t>bid;</w:t>
      </w:r>
      <w:r w:rsidRPr="00B151AC">
        <w:rPr>
          <w:rFonts w:eastAsia="Cambria"/>
          <w:sz w:val="22"/>
          <w:szCs w:val="22"/>
        </w:rPr>
        <w:t xml:space="preserve"> </w:t>
      </w:r>
      <w:r w:rsidRPr="0012514B">
        <w:rPr>
          <w:rFonts w:eastAsia="Cambria"/>
          <w:sz w:val="22"/>
          <w:szCs w:val="22"/>
        </w:rPr>
        <w:t>or</w:t>
      </w:r>
    </w:p>
    <w:p w:rsidR="002957DC" w:rsidRPr="0012514B" w:rsidRDefault="002957DC">
      <w:pPr>
        <w:widowControl w:val="0"/>
        <w:autoSpaceDE w:val="0"/>
        <w:autoSpaceDN w:val="0"/>
        <w:rPr>
          <w:rFonts w:eastAsia="Cambria"/>
          <w:sz w:val="22"/>
          <w:szCs w:val="22"/>
        </w:rPr>
      </w:pPr>
    </w:p>
    <w:p w:rsidR="002957DC" w:rsidRPr="0012514B" w:rsidRDefault="007C76D0">
      <w:pPr>
        <w:widowControl w:val="0"/>
        <w:numPr>
          <w:ilvl w:val="3"/>
          <w:numId w:val="1"/>
        </w:numPr>
        <w:tabs>
          <w:tab w:val="left" w:pos="1549"/>
        </w:tabs>
        <w:autoSpaceDE w:val="0"/>
        <w:autoSpaceDN w:val="0"/>
        <w:spacing w:before="1" w:line="254" w:lineRule="auto"/>
        <w:ind w:right="248"/>
        <w:jc w:val="both"/>
        <w:rPr>
          <w:rFonts w:eastAsia="Cambria"/>
          <w:sz w:val="22"/>
          <w:szCs w:val="22"/>
        </w:rPr>
      </w:pPr>
      <w:r w:rsidRPr="00B151AC">
        <w:rPr>
          <w:rFonts w:eastAsia="Cambria"/>
          <w:sz w:val="22"/>
          <w:szCs w:val="22"/>
        </w:rPr>
        <w:t>they have a relationship with each other, directly or through common third parties, that puts them in a position to have access to information about or influence on the bid of another Bidder, or influence the decisions of the Employer regarding this bidding process; or</w:t>
      </w:r>
    </w:p>
    <w:p w:rsidR="002957DC" w:rsidRPr="0012514B" w:rsidRDefault="002957DC">
      <w:pPr>
        <w:widowControl w:val="0"/>
        <w:autoSpaceDE w:val="0"/>
        <w:autoSpaceDN w:val="0"/>
        <w:spacing w:before="5"/>
        <w:rPr>
          <w:rFonts w:eastAsia="Cambria"/>
          <w:sz w:val="22"/>
          <w:szCs w:val="22"/>
        </w:rPr>
      </w:pPr>
    </w:p>
    <w:p w:rsidR="002957DC" w:rsidRPr="00FD2A11" w:rsidRDefault="007C76D0" w:rsidP="004B4417">
      <w:pPr>
        <w:widowControl w:val="0"/>
        <w:numPr>
          <w:ilvl w:val="3"/>
          <w:numId w:val="1"/>
        </w:numPr>
        <w:tabs>
          <w:tab w:val="left" w:pos="1549"/>
        </w:tabs>
        <w:autoSpaceDE w:val="0"/>
        <w:autoSpaceDN w:val="0"/>
        <w:spacing w:before="69" w:line="254" w:lineRule="auto"/>
        <w:ind w:right="245"/>
        <w:jc w:val="both"/>
        <w:rPr>
          <w:rFonts w:eastAsia="Cambria"/>
          <w:sz w:val="22"/>
          <w:szCs w:val="22"/>
        </w:rPr>
      </w:pPr>
      <w:r w:rsidRPr="00B151AC">
        <w:rPr>
          <w:rFonts w:eastAsia="Cambria"/>
          <w:sz w:val="22"/>
          <w:szCs w:val="22"/>
        </w:rPr>
        <w:t xml:space="preserve">a Bidder submits more than one bid in this bidding process, either </w:t>
      </w:r>
      <w:r w:rsidR="00744E59" w:rsidRPr="00B151AC">
        <w:rPr>
          <w:rFonts w:eastAsia="Cambria"/>
          <w:sz w:val="22"/>
          <w:szCs w:val="22"/>
        </w:rPr>
        <w:t xml:space="preserve">  </w:t>
      </w:r>
      <w:r w:rsidRPr="00B151AC">
        <w:rPr>
          <w:rFonts w:eastAsia="Cambria"/>
          <w:sz w:val="22"/>
          <w:szCs w:val="22"/>
        </w:rPr>
        <w:t xml:space="preserve">individually [including bid submitted as </w:t>
      </w:r>
      <w:r w:rsidR="004B4417" w:rsidRPr="00B151AC">
        <w:rPr>
          <w:rFonts w:eastAsia="Cambria"/>
          <w:sz w:val="22"/>
          <w:szCs w:val="22"/>
        </w:rPr>
        <w:t>an</w:t>
      </w:r>
      <w:r w:rsidRPr="00B151AC">
        <w:rPr>
          <w:rFonts w:eastAsia="Cambria"/>
          <w:sz w:val="22"/>
          <w:szCs w:val="22"/>
        </w:rPr>
        <w:t xml:space="preserve"> agent/</w:t>
      </w:r>
      <w:proofErr w:type="spellStart"/>
      <w:r w:rsidRPr="00B151AC">
        <w:rPr>
          <w:rFonts w:eastAsia="Cambria"/>
          <w:sz w:val="22"/>
          <w:szCs w:val="22"/>
        </w:rPr>
        <w:t>authorised</w:t>
      </w:r>
      <w:proofErr w:type="spellEnd"/>
      <w:r w:rsidRPr="00B151AC">
        <w:rPr>
          <w:rFonts w:eastAsia="Cambria"/>
          <w:sz w:val="22"/>
          <w:szCs w:val="22"/>
        </w:rPr>
        <w:t xml:space="preserve"> representative on behalf of one or more manufacturer(s) or through Licensee – Licensor route, wherever permitted as per the provision of</w:t>
      </w:r>
      <w:r w:rsidRPr="00FD2A11">
        <w:rPr>
          <w:rFonts w:eastAsia="Cambria"/>
          <w:spacing w:val="1"/>
          <w:w w:val="105"/>
          <w:sz w:val="22"/>
          <w:szCs w:val="22"/>
        </w:rPr>
        <w:t xml:space="preserve"> </w:t>
      </w:r>
      <w:r w:rsidRPr="00FD2A11">
        <w:rPr>
          <w:rFonts w:eastAsia="Cambria"/>
          <w:b/>
          <w:i/>
          <w:w w:val="105"/>
          <w:sz w:val="22"/>
          <w:szCs w:val="22"/>
        </w:rPr>
        <w:t>Qualification</w:t>
      </w:r>
      <w:r w:rsidRPr="00FD2A11">
        <w:rPr>
          <w:rFonts w:eastAsia="Cambria"/>
          <w:b/>
          <w:i/>
          <w:spacing w:val="1"/>
          <w:w w:val="105"/>
          <w:sz w:val="22"/>
          <w:szCs w:val="22"/>
        </w:rPr>
        <w:t xml:space="preserve"> </w:t>
      </w:r>
      <w:r w:rsidRPr="00FD2A11">
        <w:rPr>
          <w:rFonts w:eastAsia="Cambria"/>
          <w:b/>
          <w:i/>
          <w:w w:val="105"/>
          <w:sz w:val="22"/>
          <w:szCs w:val="22"/>
        </w:rPr>
        <w:t>Requirement</w:t>
      </w:r>
      <w:r w:rsidRPr="00FD2A11">
        <w:rPr>
          <w:rFonts w:eastAsia="Cambria"/>
          <w:b/>
          <w:i/>
          <w:spacing w:val="1"/>
          <w:w w:val="105"/>
          <w:sz w:val="22"/>
          <w:szCs w:val="22"/>
        </w:rPr>
        <w:t xml:space="preserve"> </w:t>
      </w:r>
      <w:r w:rsidRPr="00FD2A11">
        <w:rPr>
          <w:rFonts w:eastAsia="Cambria"/>
          <w:b/>
          <w:i/>
          <w:w w:val="105"/>
          <w:sz w:val="22"/>
          <w:szCs w:val="22"/>
        </w:rPr>
        <w:t>for</w:t>
      </w:r>
      <w:r w:rsidRPr="00FD2A11">
        <w:rPr>
          <w:rFonts w:eastAsia="Cambria"/>
          <w:b/>
          <w:i/>
          <w:spacing w:val="1"/>
          <w:w w:val="105"/>
          <w:sz w:val="22"/>
          <w:szCs w:val="22"/>
        </w:rPr>
        <w:t xml:space="preserve"> </w:t>
      </w:r>
      <w:r w:rsidRPr="00FD2A11">
        <w:rPr>
          <w:rFonts w:eastAsia="Cambria"/>
          <w:b/>
          <w:i/>
          <w:w w:val="105"/>
          <w:sz w:val="22"/>
          <w:szCs w:val="22"/>
        </w:rPr>
        <w:t>the</w:t>
      </w:r>
      <w:r w:rsidRPr="00FD2A11">
        <w:rPr>
          <w:rFonts w:eastAsia="Cambria"/>
          <w:b/>
          <w:i/>
          <w:spacing w:val="1"/>
          <w:w w:val="105"/>
          <w:sz w:val="22"/>
          <w:szCs w:val="22"/>
        </w:rPr>
        <w:t xml:space="preserve"> </w:t>
      </w:r>
      <w:r w:rsidRPr="00FD2A11">
        <w:rPr>
          <w:rFonts w:eastAsia="Cambria"/>
          <w:b/>
          <w:i/>
          <w:w w:val="105"/>
          <w:sz w:val="22"/>
          <w:szCs w:val="22"/>
        </w:rPr>
        <w:t>Bidders</w:t>
      </w:r>
      <w:r w:rsidRPr="00FD2A11">
        <w:rPr>
          <w:rFonts w:eastAsia="Cambria"/>
          <w:spacing w:val="1"/>
          <w:w w:val="105"/>
          <w:sz w:val="22"/>
          <w:szCs w:val="22"/>
        </w:rPr>
        <w:t xml:space="preserve"> </w:t>
      </w:r>
      <w:r w:rsidRPr="00FD2A11">
        <w:rPr>
          <w:rFonts w:eastAsia="Cambria"/>
          <w:w w:val="105"/>
          <w:sz w:val="22"/>
          <w:szCs w:val="22"/>
        </w:rPr>
        <w:t>in</w:t>
      </w:r>
      <w:r w:rsidRPr="00FD2A11">
        <w:rPr>
          <w:rFonts w:eastAsia="Cambria"/>
          <w:spacing w:val="1"/>
          <w:w w:val="105"/>
          <w:sz w:val="22"/>
          <w:szCs w:val="22"/>
        </w:rPr>
        <w:t xml:space="preserve"> </w:t>
      </w:r>
      <w:r w:rsidRPr="00FD2A11">
        <w:rPr>
          <w:rFonts w:eastAsia="Cambria"/>
          <w:b/>
          <w:i/>
          <w:w w:val="105"/>
          <w:sz w:val="22"/>
          <w:szCs w:val="22"/>
        </w:rPr>
        <w:t>Annexure</w:t>
      </w:r>
      <w:r w:rsidRPr="00FD2A11">
        <w:rPr>
          <w:rFonts w:eastAsia="Cambria"/>
          <w:b/>
          <w:i/>
          <w:spacing w:val="4"/>
          <w:w w:val="105"/>
          <w:sz w:val="22"/>
          <w:szCs w:val="22"/>
        </w:rPr>
        <w:t xml:space="preserve"> </w:t>
      </w:r>
      <w:r w:rsidRPr="00FD2A11">
        <w:rPr>
          <w:rFonts w:eastAsia="Cambria"/>
          <w:b/>
          <w:i/>
          <w:w w:val="105"/>
          <w:sz w:val="22"/>
          <w:szCs w:val="22"/>
        </w:rPr>
        <w:t>–</w:t>
      </w:r>
      <w:r w:rsidRPr="00FD2A11">
        <w:rPr>
          <w:rFonts w:eastAsia="Cambria"/>
          <w:b/>
          <w:i/>
          <w:spacing w:val="3"/>
          <w:w w:val="105"/>
          <w:sz w:val="22"/>
          <w:szCs w:val="22"/>
        </w:rPr>
        <w:t xml:space="preserve"> </w:t>
      </w:r>
      <w:r w:rsidRPr="00FD2A11">
        <w:rPr>
          <w:rFonts w:eastAsia="Cambria"/>
          <w:b/>
          <w:i/>
          <w:w w:val="105"/>
          <w:sz w:val="22"/>
          <w:szCs w:val="22"/>
        </w:rPr>
        <w:t>A</w:t>
      </w:r>
      <w:r w:rsidRPr="00FD2A11">
        <w:rPr>
          <w:rFonts w:eastAsia="Cambria"/>
          <w:b/>
          <w:i/>
          <w:spacing w:val="6"/>
          <w:w w:val="105"/>
          <w:sz w:val="22"/>
          <w:szCs w:val="22"/>
        </w:rPr>
        <w:t xml:space="preserve"> </w:t>
      </w:r>
      <w:r w:rsidRPr="00FD2A11">
        <w:rPr>
          <w:rFonts w:eastAsia="Cambria"/>
          <w:b/>
          <w:i/>
          <w:w w:val="105"/>
          <w:sz w:val="22"/>
          <w:szCs w:val="22"/>
        </w:rPr>
        <w:t>(BDS)]</w:t>
      </w:r>
      <w:r w:rsidRPr="00FD2A11">
        <w:rPr>
          <w:rFonts w:eastAsia="Cambria"/>
          <w:spacing w:val="8"/>
          <w:w w:val="105"/>
          <w:sz w:val="22"/>
          <w:szCs w:val="22"/>
        </w:rPr>
        <w:t xml:space="preserve"> </w:t>
      </w:r>
      <w:r w:rsidRPr="00FD2A11">
        <w:rPr>
          <w:rFonts w:eastAsia="Cambria"/>
          <w:w w:val="105"/>
          <w:sz w:val="22"/>
          <w:szCs w:val="22"/>
        </w:rPr>
        <w:t>or</w:t>
      </w:r>
      <w:r w:rsidRPr="00FD2A11">
        <w:rPr>
          <w:rFonts w:eastAsia="Cambria"/>
          <w:spacing w:val="5"/>
          <w:w w:val="105"/>
          <w:sz w:val="22"/>
          <w:szCs w:val="22"/>
        </w:rPr>
        <w:t xml:space="preserve"> </w:t>
      </w:r>
      <w:r w:rsidRPr="00FD2A11">
        <w:rPr>
          <w:rFonts w:eastAsia="Cambria"/>
          <w:w w:val="105"/>
          <w:sz w:val="22"/>
          <w:szCs w:val="22"/>
        </w:rPr>
        <w:t>as</w:t>
      </w:r>
      <w:r w:rsidRPr="00FD2A11">
        <w:rPr>
          <w:rFonts w:eastAsia="Cambria"/>
          <w:spacing w:val="3"/>
          <w:w w:val="105"/>
          <w:sz w:val="22"/>
          <w:szCs w:val="22"/>
        </w:rPr>
        <w:t xml:space="preserve"> </w:t>
      </w:r>
      <w:r w:rsidRPr="00FD2A11">
        <w:rPr>
          <w:rFonts w:eastAsia="Cambria"/>
          <w:w w:val="105"/>
          <w:sz w:val="22"/>
          <w:szCs w:val="22"/>
        </w:rPr>
        <w:t>a</w:t>
      </w:r>
      <w:r w:rsidRPr="00FD2A11">
        <w:rPr>
          <w:rFonts w:eastAsia="Cambria"/>
          <w:spacing w:val="4"/>
          <w:w w:val="105"/>
          <w:sz w:val="22"/>
          <w:szCs w:val="22"/>
        </w:rPr>
        <w:t xml:space="preserve"> </w:t>
      </w:r>
      <w:r w:rsidRPr="00FD2A11">
        <w:rPr>
          <w:rFonts w:eastAsia="Cambria"/>
          <w:w w:val="105"/>
          <w:sz w:val="22"/>
          <w:szCs w:val="22"/>
        </w:rPr>
        <w:t>partner</w:t>
      </w:r>
      <w:r w:rsidRPr="00FD2A11">
        <w:rPr>
          <w:rFonts w:eastAsia="Cambria"/>
          <w:spacing w:val="5"/>
          <w:w w:val="105"/>
          <w:sz w:val="22"/>
          <w:szCs w:val="22"/>
        </w:rPr>
        <w:t xml:space="preserve"> </w:t>
      </w:r>
      <w:r w:rsidRPr="00FD2A11">
        <w:rPr>
          <w:rFonts w:eastAsia="Cambria"/>
          <w:w w:val="105"/>
          <w:sz w:val="22"/>
          <w:szCs w:val="22"/>
        </w:rPr>
        <w:t>in</w:t>
      </w:r>
      <w:r w:rsidRPr="00FD2A11">
        <w:rPr>
          <w:rFonts w:eastAsia="Cambria"/>
          <w:spacing w:val="3"/>
          <w:w w:val="105"/>
          <w:sz w:val="22"/>
          <w:szCs w:val="22"/>
        </w:rPr>
        <w:t xml:space="preserve"> </w:t>
      </w:r>
      <w:r w:rsidRPr="00FD2A11">
        <w:rPr>
          <w:rFonts w:eastAsia="Cambria"/>
          <w:w w:val="105"/>
          <w:sz w:val="22"/>
          <w:szCs w:val="22"/>
        </w:rPr>
        <w:t>a</w:t>
      </w:r>
      <w:r w:rsidRPr="00FD2A11">
        <w:rPr>
          <w:rFonts w:eastAsia="Cambria"/>
          <w:spacing w:val="6"/>
          <w:w w:val="105"/>
          <w:sz w:val="22"/>
          <w:szCs w:val="22"/>
        </w:rPr>
        <w:t xml:space="preserve"> </w:t>
      </w:r>
      <w:r w:rsidRPr="00FD2A11">
        <w:rPr>
          <w:rFonts w:eastAsia="Cambria"/>
          <w:b/>
          <w:i/>
          <w:w w:val="105"/>
          <w:sz w:val="22"/>
          <w:szCs w:val="22"/>
        </w:rPr>
        <w:t>joint</w:t>
      </w:r>
      <w:r w:rsidRPr="00FD2A11">
        <w:rPr>
          <w:rFonts w:eastAsia="Cambria"/>
          <w:b/>
          <w:i/>
          <w:spacing w:val="5"/>
          <w:w w:val="105"/>
          <w:sz w:val="22"/>
          <w:szCs w:val="22"/>
        </w:rPr>
        <w:t xml:space="preserve"> </w:t>
      </w:r>
      <w:r w:rsidRPr="00FD2A11">
        <w:rPr>
          <w:rFonts w:eastAsia="Cambria"/>
          <w:b/>
          <w:i/>
          <w:w w:val="105"/>
          <w:sz w:val="22"/>
          <w:szCs w:val="22"/>
        </w:rPr>
        <w:t>venture</w:t>
      </w:r>
      <w:r w:rsidR="00C42D07" w:rsidRPr="00FD2A11">
        <w:rPr>
          <w:rFonts w:eastAsia="Cambria"/>
          <w:w w:val="105"/>
          <w:sz w:val="22"/>
          <w:szCs w:val="22"/>
        </w:rPr>
        <w:t>.</w:t>
      </w:r>
      <w:r w:rsidRPr="00FD2A11">
        <w:rPr>
          <w:rFonts w:eastAsia="Cambria"/>
          <w:spacing w:val="4"/>
          <w:w w:val="105"/>
          <w:sz w:val="22"/>
          <w:szCs w:val="22"/>
        </w:rPr>
        <w:t xml:space="preserve"> </w:t>
      </w:r>
      <w:r w:rsidRPr="00B151AC">
        <w:rPr>
          <w:rFonts w:eastAsia="Cambria"/>
          <w:sz w:val="22"/>
          <w:szCs w:val="22"/>
        </w:rPr>
        <w:t xml:space="preserve">This will result </w:t>
      </w:r>
      <w:r w:rsidR="007A3C53" w:rsidRPr="00B151AC">
        <w:rPr>
          <w:rFonts w:eastAsia="Cambria"/>
          <w:sz w:val="22"/>
          <w:szCs w:val="22"/>
        </w:rPr>
        <w:t xml:space="preserve">    </w:t>
      </w:r>
      <w:r w:rsidRPr="00FD2A11">
        <w:rPr>
          <w:rFonts w:eastAsia="Cambria"/>
          <w:sz w:val="22"/>
          <w:szCs w:val="22"/>
        </w:rPr>
        <w:t>in the disqualification of all such bids.</w:t>
      </w:r>
      <w:r w:rsidRPr="00B151AC">
        <w:rPr>
          <w:rFonts w:eastAsia="Cambria"/>
          <w:sz w:val="22"/>
          <w:szCs w:val="22"/>
        </w:rPr>
        <w:t xml:space="preserve"> </w:t>
      </w:r>
      <w:r w:rsidRPr="00FD2A11">
        <w:rPr>
          <w:rFonts w:eastAsia="Cambria"/>
          <w:sz w:val="22"/>
          <w:szCs w:val="22"/>
        </w:rPr>
        <w:t>However, this does not limit</w:t>
      </w:r>
      <w:r w:rsidRPr="00B151AC">
        <w:rPr>
          <w:rFonts w:eastAsia="Cambria"/>
          <w:sz w:val="22"/>
          <w:szCs w:val="22"/>
        </w:rPr>
        <w:t xml:space="preserve"> the participation of a Bidder as a subcontractor in another bid, </w:t>
      </w:r>
      <w:r w:rsidR="001D57DB" w:rsidRPr="00B151AC">
        <w:rPr>
          <w:rFonts w:eastAsia="Cambria"/>
          <w:sz w:val="22"/>
          <w:szCs w:val="22"/>
        </w:rPr>
        <w:t>or of</w:t>
      </w:r>
      <w:r w:rsidRPr="00B151AC">
        <w:rPr>
          <w:rFonts w:eastAsia="Cambria"/>
          <w:sz w:val="22"/>
          <w:szCs w:val="22"/>
        </w:rPr>
        <w:t xml:space="preserve"> a firm as a subcontractor in more than one bid; or</w:t>
      </w:r>
    </w:p>
    <w:p w:rsidR="002957DC" w:rsidRPr="00FD2A11" w:rsidRDefault="002957DC">
      <w:pPr>
        <w:widowControl w:val="0"/>
        <w:autoSpaceDE w:val="0"/>
        <w:autoSpaceDN w:val="0"/>
        <w:spacing w:before="4"/>
        <w:rPr>
          <w:rFonts w:eastAsia="Cambria"/>
          <w:sz w:val="22"/>
          <w:szCs w:val="22"/>
        </w:rPr>
      </w:pPr>
    </w:p>
    <w:p w:rsidR="002957DC" w:rsidRPr="00FD2A11" w:rsidRDefault="007C76D0">
      <w:pPr>
        <w:widowControl w:val="0"/>
        <w:numPr>
          <w:ilvl w:val="3"/>
          <w:numId w:val="1"/>
        </w:numPr>
        <w:tabs>
          <w:tab w:val="left" w:pos="1549"/>
        </w:tabs>
        <w:autoSpaceDE w:val="0"/>
        <w:autoSpaceDN w:val="0"/>
        <w:spacing w:line="254" w:lineRule="auto"/>
        <w:ind w:right="251"/>
        <w:jc w:val="both"/>
        <w:rPr>
          <w:rFonts w:eastAsia="Cambria"/>
          <w:sz w:val="22"/>
          <w:szCs w:val="22"/>
        </w:rPr>
      </w:pPr>
      <w:r w:rsidRPr="00FD2A11">
        <w:rPr>
          <w:rFonts w:eastAsia="Cambria"/>
          <w:sz w:val="22"/>
          <w:szCs w:val="22"/>
        </w:rPr>
        <w:t>a Bidder or any of its affiliates</w:t>
      </w:r>
      <w:r w:rsidRPr="00FD2A11">
        <w:rPr>
          <w:rFonts w:eastAsia="Cambria"/>
          <w:spacing w:val="1"/>
          <w:sz w:val="22"/>
          <w:szCs w:val="22"/>
        </w:rPr>
        <w:t xml:space="preserve"> </w:t>
      </w:r>
      <w:r w:rsidRPr="00FD2A11">
        <w:rPr>
          <w:rFonts w:eastAsia="Cambria"/>
          <w:sz w:val="22"/>
          <w:szCs w:val="22"/>
        </w:rPr>
        <w:t>participated as a consultant in the</w:t>
      </w:r>
      <w:r w:rsidRPr="00FD2A11">
        <w:rPr>
          <w:rFonts w:eastAsia="Cambria"/>
          <w:spacing w:val="1"/>
          <w:sz w:val="22"/>
          <w:szCs w:val="22"/>
        </w:rPr>
        <w:t xml:space="preserve"> </w:t>
      </w:r>
      <w:r w:rsidRPr="00FD2A11">
        <w:rPr>
          <w:rFonts w:eastAsia="Cambria"/>
          <w:sz w:val="22"/>
          <w:szCs w:val="22"/>
        </w:rPr>
        <w:t>preparation</w:t>
      </w:r>
      <w:r w:rsidRPr="00FD2A11">
        <w:rPr>
          <w:rFonts w:eastAsia="Cambria"/>
          <w:spacing w:val="1"/>
          <w:sz w:val="22"/>
          <w:szCs w:val="22"/>
        </w:rPr>
        <w:t xml:space="preserve"> </w:t>
      </w:r>
      <w:r w:rsidRPr="00FD2A11">
        <w:rPr>
          <w:rFonts w:eastAsia="Cambria"/>
          <w:sz w:val="22"/>
          <w:szCs w:val="22"/>
        </w:rPr>
        <w:t>of</w:t>
      </w:r>
      <w:r w:rsidRPr="00FD2A11">
        <w:rPr>
          <w:rFonts w:eastAsia="Cambria"/>
          <w:spacing w:val="1"/>
          <w:sz w:val="22"/>
          <w:szCs w:val="22"/>
        </w:rPr>
        <w:t xml:space="preserve"> </w:t>
      </w:r>
      <w:r w:rsidRPr="00FD2A11">
        <w:rPr>
          <w:rFonts w:eastAsia="Cambria"/>
          <w:sz w:val="22"/>
          <w:szCs w:val="22"/>
        </w:rPr>
        <w:t>the</w:t>
      </w:r>
      <w:r w:rsidRPr="00FD2A11">
        <w:rPr>
          <w:rFonts w:eastAsia="Cambria"/>
          <w:spacing w:val="1"/>
          <w:sz w:val="22"/>
          <w:szCs w:val="22"/>
        </w:rPr>
        <w:t xml:space="preserve"> </w:t>
      </w:r>
      <w:r w:rsidRPr="00FD2A11">
        <w:rPr>
          <w:rFonts w:eastAsia="Cambria"/>
          <w:sz w:val="22"/>
          <w:szCs w:val="22"/>
        </w:rPr>
        <w:t>design</w:t>
      </w:r>
      <w:r w:rsidRPr="00FD2A11">
        <w:rPr>
          <w:rFonts w:eastAsia="Cambria"/>
          <w:spacing w:val="1"/>
          <w:sz w:val="22"/>
          <w:szCs w:val="22"/>
        </w:rPr>
        <w:t xml:space="preserve"> </w:t>
      </w:r>
      <w:r w:rsidRPr="00FD2A11">
        <w:rPr>
          <w:rFonts w:eastAsia="Cambria"/>
          <w:sz w:val="22"/>
          <w:szCs w:val="22"/>
        </w:rPr>
        <w:t>or</w:t>
      </w:r>
      <w:r w:rsidRPr="00FD2A11">
        <w:rPr>
          <w:rFonts w:eastAsia="Cambria"/>
          <w:spacing w:val="1"/>
          <w:sz w:val="22"/>
          <w:szCs w:val="22"/>
        </w:rPr>
        <w:t xml:space="preserve"> </w:t>
      </w:r>
      <w:r w:rsidRPr="00FD2A11">
        <w:rPr>
          <w:rFonts w:eastAsia="Cambria"/>
          <w:sz w:val="22"/>
          <w:szCs w:val="22"/>
        </w:rPr>
        <w:t>technical</w:t>
      </w:r>
      <w:r w:rsidRPr="00FD2A11">
        <w:rPr>
          <w:rFonts w:eastAsia="Cambria"/>
          <w:spacing w:val="1"/>
          <w:sz w:val="22"/>
          <w:szCs w:val="22"/>
        </w:rPr>
        <w:t xml:space="preserve"> </w:t>
      </w:r>
      <w:r w:rsidRPr="00FD2A11">
        <w:rPr>
          <w:rFonts w:eastAsia="Cambria"/>
          <w:sz w:val="22"/>
          <w:szCs w:val="22"/>
        </w:rPr>
        <w:t>specifications of</w:t>
      </w:r>
      <w:r w:rsidRPr="00FD2A11">
        <w:rPr>
          <w:rFonts w:eastAsia="Cambria"/>
          <w:spacing w:val="52"/>
          <w:sz w:val="22"/>
          <w:szCs w:val="22"/>
        </w:rPr>
        <w:t xml:space="preserve"> </w:t>
      </w:r>
      <w:r w:rsidRPr="00FD2A11">
        <w:rPr>
          <w:rFonts w:eastAsia="Cambria"/>
          <w:sz w:val="22"/>
          <w:szCs w:val="22"/>
        </w:rPr>
        <w:t>the</w:t>
      </w:r>
      <w:r w:rsidRPr="00FD2A11">
        <w:rPr>
          <w:rFonts w:eastAsia="Cambria"/>
          <w:spacing w:val="53"/>
          <w:sz w:val="22"/>
          <w:szCs w:val="22"/>
        </w:rPr>
        <w:t xml:space="preserve"> </w:t>
      </w:r>
      <w:r w:rsidRPr="00FD2A11">
        <w:rPr>
          <w:rFonts w:eastAsia="Cambria"/>
          <w:sz w:val="22"/>
          <w:szCs w:val="22"/>
        </w:rPr>
        <w:t>Plant</w:t>
      </w:r>
      <w:r w:rsidRPr="00FD2A11">
        <w:rPr>
          <w:rFonts w:eastAsia="Cambria"/>
          <w:spacing w:val="1"/>
          <w:sz w:val="22"/>
          <w:szCs w:val="22"/>
        </w:rPr>
        <w:t xml:space="preserve"> </w:t>
      </w:r>
      <w:r w:rsidRPr="00FD2A11">
        <w:rPr>
          <w:rFonts w:eastAsia="Cambria"/>
          <w:sz w:val="22"/>
          <w:szCs w:val="22"/>
        </w:rPr>
        <w:t>and</w:t>
      </w:r>
      <w:r w:rsidRPr="00FD2A11">
        <w:rPr>
          <w:rFonts w:eastAsia="Cambria"/>
          <w:spacing w:val="9"/>
          <w:sz w:val="22"/>
          <w:szCs w:val="22"/>
        </w:rPr>
        <w:t xml:space="preserve"> </w:t>
      </w:r>
      <w:r w:rsidRPr="00FD2A11">
        <w:rPr>
          <w:rFonts w:eastAsia="Cambria"/>
          <w:sz w:val="22"/>
          <w:szCs w:val="22"/>
        </w:rPr>
        <w:t>Installation</w:t>
      </w:r>
      <w:r w:rsidRPr="00FD2A11">
        <w:rPr>
          <w:rFonts w:eastAsia="Cambria"/>
          <w:spacing w:val="10"/>
          <w:sz w:val="22"/>
          <w:szCs w:val="22"/>
        </w:rPr>
        <w:t xml:space="preserve"> </w:t>
      </w:r>
      <w:r w:rsidRPr="00FD2A11">
        <w:rPr>
          <w:rFonts w:eastAsia="Cambria"/>
          <w:sz w:val="22"/>
          <w:szCs w:val="22"/>
        </w:rPr>
        <w:t>Services</w:t>
      </w:r>
      <w:r w:rsidRPr="00FD2A11">
        <w:rPr>
          <w:rFonts w:eastAsia="Cambria"/>
          <w:spacing w:val="9"/>
          <w:sz w:val="22"/>
          <w:szCs w:val="22"/>
        </w:rPr>
        <w:t xml:space="preserve"> </w:t>
      </w:r>
      <w:r w:rsidRPr="00FD2A11">
        <w:rPr>
          <w:rFonts w:eastAsia="Cambria"/>
          <w:sz w:val="22"/>
          <w:szCs w:val="22"/>
        </w:rPr>
        <w:t>that</w:t>
      </w:r>
      <w:r w:rsidRPr="00FD2A11">
        <w:rPr>
          <w:rFonts w:eastAsia="Cambria"/>
          <w:spacing w:val="10"/>
          <w:sz w:val="22"/>
          <w:szCs w:val="22"/>
        </w:rPr>
        <w:t xml:space="preserve"> </w:t>
      </w:r>
      <w:r w:rsidRPr="00FD2A11">
        <w:rPr>
          <w:rFonts w:eastAsia="Cambria"/>
          <w:sz w:val="22"/>
          <w:szCs w:val="22"/>
        </w:rPr>
        <w:t>are</w:t>
      </w:r>
      <w:r w:rsidRPr="00FD2A11">
        <w:rPr>
          <w:rFonts w:eastAsia="Cambria"/>
          <w:spacing w:val="10"/>
          <w:sz w:val="22"/>
          <w:szCs w:val="22"/>
        </w:rPr>
        <w:t xml:space="preserve"> </w:t>
      </w:r>
      <w:r w:rsidRPr="00FD2A11">
        <w:rPr>
          <w:rFonts w:eastAsia="Cambria"/>
          <w:sz w:val="22"/>
          <w:szCs w:val="22"/>
        </w:rPr>
        <w:t>the</w:t>
      </w:r>
      <w:r w:rsidRPr="00FD2A11">
        <w:rPr>
          <w:rFonts w:eastAsia="Cambria"/>
          <w:spacing w:val="11"/>
          <w:sz w:val="22"/>
          <w:szCs w:val="22"/>
        </w:rPr>
        <w:t xml:space="preserve"> </w:t>
      </w:r>
      <w:r w:rsidRPr="00FD2A11">
        <w:rPr>
          <w:rFonts w:eastAsia="Cambria"/>
          <w:sz w:val="22"/>
          <w:szCs w:val="22"/>
        </w:rPr>
        <w:t>subject</w:t>
      </w:r>
      <w:r w:rsidRPr="00FD2A11">
        <w:rPr>
          <w:rFonts w:eastAsia="Cambria"/>
          <w:spacing w:val="10"/>
          <w:sz w:val="22"/>
          <w:szCs w:val="22"/>
        </w:rPr>
        <w:t xml:space="preserve"> </w:t>
      </w:r>
      <w:r w:rsidRPr="00FD2A11">
        <w:rPr>
          <w:rFonts w:eastAsia="Cambria"/>
          <w:sz w:val="22"/>
          <w:szCs w:val="22"/>
        </w:rPr>
        <w:t>of</w:t>
      </w:r>
      <w:r w:rsidRPr="00FD2A11">
        <w:rPr>
          <w:rFonts w:eastAsia="Cambria"/>
          <w:spacing w:val="10"/>
          <w:sz w:val="22"/>
          <w:szCs w:val="22"/>
        </w:rPr>
        <w:t xml:space="preserve"> </w:t>
      </w:r>
      <w:r w:rsidRPr="00FD2A11">
        <w:rPr>
          <w:rFonts w:eastAsia="Cambria"/>
          <w:sz w:val="22"/>
          <w:szCs w:val="22"/>
        </w:rPr>
        <w:t>the</w:t>
      </w:r>
      <w:r w:rsidRPr="00FD2A11">
        <w:rPr>
          <w:rFonts w:eastAsia="Cambria"/>
          <w:spacing w:val="10"/>
          <w:sz w:val="22"/>
          <w:szCs w:val="22"/>
        </w:rPr>
        <w:t xml:space="preserve"> </w:t>
      </w:r>
      <w:r w:rsidRPr="00FD2A11">
        <w:rPr>
          <w:rFonts w:eastAsia="Cambria"/>
          <w:sz w:val="22"/>
          <w:szCs w:val="22"/>
        </w:rPr>
        <w:t>bid;</w:t>
      </w:r>
      <w:r w:rsidRPr="00FD2A11">
        <w:rPr>
          <w:rFonts w:eastAsia="Cambria"/>
          <w:spacing w:val="10"/>
          <w:sz w:val="22"/>
          <w:szCs w:val="22"/>
        </w:rPr>
        <w:t xml:space="preserve"> </w:t>
      </w:r>
      <w:r w:rsidRPr="00FD2A11">
        <w:rPr>
          <w:rFonts w:eastAsia="Cambria"/>
          <w:sz w:val="22"/>
          <w:szCs w:val="22"/>
        </w:rPr>
        <w:t>or</w:t>
      </w:r>
    </w:p>
    <w:p w:rsidR="002957DC" w:rsidRPr="00FD2A11" w:rsidRDefault="002957DC">
      <w:pPr>
        <w:widowControl w:val="0"/>
        <w:autoSpaceDE w:val="0"/>
        <w:autoSpaceDN w:val="0"/>
        <w:spacing w:before="5"/>
        <w:rPr>
          <w:rFonts w:eastAsia="Cambria"/>
          <w:sz w:val="22"/>
          <w:szCs w:val="22"/>
        </w:rPr>
      </w:pPr>
    </w:p>
    <w:p w:rsidR="002957DC" w:rsidRPr="00FD2A11" w:rsidRDefault="007C76D0">
      <w:pPr>
        <w:widowControl w:val="0"/>
        <w:numPr>
          <w:ilvl w:val="3"/>
          <w:numId w:val="1"/>
        </w:numPr>
        <w:tabs>
          <w:tab w:val="left" w:pos="1549"/>
        </w:tabs>
        <w:autoSpaceDE w:val="0"/>
        <w:autoSpaceDN w:val="0"/>
        <w:spacing w:line="256" w:lineRule="auto"/>
        <w:ind w:right="249"/>
        <w:jc w:val="both"/>
        <w:rPr>
          <w:rFonts w:eastAsia="Cambria"/>
          <w:sz w:val="22"/>
          <w:szCs w:val="22"/>
        </w:rPr>
      </w:pPr>
      <w:r w:rsidRPr="00B151AC">
        <w:rPr>
          <w:rFonts w:eastAsia="Cambria"/>
          <w:sz w:val="22"/>
          <w:szCs w:val="22"/>
        </w:rPr>
        <w:t>A Bidder or any of its affiliates has been hired (or is proposed to be hired) by the Employer as Project Manager</w:t>
      </w:r>
      <w:r w:rsidR="00DC63BF" w:rsidRPr="00B151AC">
        <w:rPr>
          <w:rFonts w:eastAsia="Cambria"/>
          <w:sz w:val="22"/>
          <w:szCs w:val="22"/>
        </w:rPr>
        <w:t>/Engineer</w:t>
      </w:r>
      <w:r w:rsidRPr="00B151AC">
        <w:rPr>
          <w:rFonts w:eastAsia="Cambria"/>
          <w:sz w:val="22"/>
          <w:szCs w:val="22"/>
        </w:rPr>
        <w:t xml:space="preserve"> for the contract.</w:t>
      </w:r>
    </w:p>
    <w:p w:rsidR="002957DC" w:rsidRPr="0012514B" w:rsidRDefault="002957DC">
      <w:pPr>
        <w:widowControl w:val="0"/>
        <w:autoSpaceDE w:val="0"/>
        <w:autoSpaceDN w:val="0"/>
        <w:spacing w:before="1"/>
        <w:rPr>
          <w:rFonts w:eastAsia="Cambria"/>
          <w:sz w:val="22"/>
          <w:szCs w:val="22"/>
        </w:rPr>
      </w:pPr>
    </w:p>
    <w:p w:rsidR="002957DC" w:rsidRPr="0012514B" w:rsidRDefault="007C76D0" w:rsidP="00B151AC">
      <w:pPr>
        <w:widowControl w:val="0"/>
        <w:numPr>
          <w:ilvl w:val="3"/>
          <w:numId w:val="1"/>
        </w:numPr>
        <w:tabs>
          <w:tab w:val="left" w:pos="1549"/>
        </w:tabs>
        <w:autoSpaceDE w:val="0"/>
        <w:autoSpaceDN w:val="0"/>
        <w:spacing w:line="256" w:lineRule="auto"/>
        <w:ind w:right="249"/>
        <w:jc w:val="both"/>
        <w:rPr>
          <w:rFonts w:eastAsia="Cambria"/>
          <w:sz w:val="22"/>
          <w:szCs w:val="22"/>
        </w:rPr>
      </w:pPr>
      <w:r w:rsidRPr="00B151AC">
        <w:rPr>
          <w:rFonts w:eastAsia="Cambria"/>
          <w:sz w:val="22"/>
          <w:szCs w:val="22"/>
        </w:rPr>
        <w:t>The Bidder, directly or indirectly shall not be a dependent agency of the Employer.</w:t>
      </w:r>
    </w:p>
    <w:p w:rsidR="002957DC" w:rsidRPr="0012514B" w:rsidRDefault="002957DC">
      <w:pPr>
        <w:widowControl w:val="0"/>
        <w:autoSpaceDE w:val="0"/>
        <w:autoSpaceDN w:val="0"/>
        <w:spacing w:before="5"/>
        <w:rPr>
          <w:rFonts w:eastAsia="Cambria"/>
          <w:sz w:val="22"/>
          <w:szCs w:val="22"/>
        </w:rPr>
      </w:pPr>
    </w:p>
    <w:p w:rsidR="002957DC" w:rsidRPr="0012514B" w:rsidRDefault="007C76D0">
      <w:pPr>
        <w:widowControl w:val="0"/>
        <w:numPr>
          <w:ilvl w:val="2"/>
          <w:numId w:val="1"/>
        </w:numPr>
        <w:tabs>
          <w:tab w:val="left" w:pos="1188"/>
          <w:tab w:val="left" w:pos="1189"/>
        </w:tabs>
        <w:autoSpaceDE w:val="0"/>
        <w:autoSpaceDN w:val="0"/>
        <w:spacing w:line="254" w:lineRule="auto"/>
        <w:ind w:right="251"/>
        <w:jc w:val="both"/>
        <w:rPr>
          <w:rFonts w:eastAsia="Cambria"/>
          <w:sz w:val="22"/>
          <w:szCs w:val="22"/>
        </w:rPr>
      </w:pPr>
      <w:r w:rsidRPr="0012514B">
        <w:rPr>
          <w:rFonts w:eastAsia="Cambria"/>
          <w:w w:val="105"/>
          <w:sz w:val="22"/>
          <w:szCs w:val="22"/>
        </w:rPr>
        <w:t>In case a prequalification process has been conducted prior to the</w:t>
      </w:r>
      <w:r w:rsidRPr="0012514B">
        <w:rPr>
          <w:rFonts w:eastAsia="Cambria"/>
          <w:spacing w:val="1"/>
          <w:w w:val="105"/>
          <w:sz w:val="22"/>
          <w:szCs w:val="22"/>
        </w:rPr>
        <w:t xml:space="preserve"> </w:t>
      </w:r>
      <w:r w:rsidRPr="0012514B">
        <w:rPr>
          <w:rFonts w:eastAsia="Cambria"/>
          <w:w w:val="105"/>
          <w:sz w:val="22"/>
          <w:szCs w:val="22"/>
        </w:rPr>
        <w:t>bidding process, this</w:t>
      </w:r>
      <w:r w:rsidRPr="0012514B">
        <w:rPr>
          <w:rFonts w:eastAsia="Cambria"/>
          <w:spacing w:val="-1"/>
          <w:w w:val="105"/>
          <w:sz w:val="22"/>
          <w:szCs w:val="22"/>
        </w:rPr>
        <w:t xml:space="preserve"> </w:t>
      </w:r>
      <w:r w:rsidRPr="0012514B">
        <w:rPr>
          <w:rFonts w:eastAsia="Cambria"/>
          <w:w w:val="105"/>
          <w:sz w:val="22"/>
          <w:szCs w:val="22"/>
        </w:rPr>
        <w:t>bidding is</w:t>
      </w:r>
      <w:r w:rsidRPr="0012514B">
        <w:rPr>
          <w:rFonts w:eastAsia="Cambria"/>
          <w:spacing w:val="-1"/>
          <w:w w:val="105"/>
          <w:sz w:val="22"/>
          <w:szCs w:val="22"/>
        </w:rPr>
        <w:t xml:space="preserve"> </w:t>
      </w:r>
      <w:r w:rsidRPr="0012514B">
        <w:rPr>
          <w:rFonts w:eastAsia="Cambria"/>
          <w:w w:val="105"/>
          <w:sz w:val="22"/>
          <w:szCs w:val="22"/>
        </w:rPr>
        <w:t>open only to</w:t>
      </w:r>
      <w:r w:rsidRPr="0012514B">
        <w:rPr>
          <w:rFonts w:eastAsia="Cambria"/>
          <w:spacing w:val="-2"/>
          <w:w w:val="105"/>
          <w:sz w:val="22"/>
          <w:szCs w:val="22"/>
        </w:rPr>
        <w:t xml:space="preserve"> </w:t>
      </w:r>
      <w:r w:rsidRPr="0012514B">
        <w:rPr>
          <w:rFonts w:eastAsia="Cambria"/>
          <w:w w:val="105"/>
          <w:sz w:val="22"/>
          <w:szCs w:val="22"/>
        </w:rPr>
        <w:t>prequalified</w:t>
      </w:r>
      <w:r w:rsidRPr="0012514B">
        <w:rPr>
          <w:rFonts w:eastAsia="Cambria"/>
          <w:spacing w:val="1"/>
          <w:w w:val="105"/>
          <w:sz w:val="22"/>
          <w:szCs w:val="22"/>
        </w:rPr>
        <w:t xml:space="preserve"> </w:t>
      </w:r>
      <w:r w:rsidRPr="0012514B">
        <w:rPr>
          <w:rFonts w:eastAsia="Cambria"/>
          <w:w w:val="105"/>
          <w:sz w:val="22"/>
          <w:szCs w:val="22"/>
        </w:rPr>
        <w:t>Bidders.</w:t>
      </w:r>
    </w:p>
    <w:p w:rsidR="002957DC" w:rsidRPr="0012514B" w:rsidRDefault="002957DC">
      <w:pPr>
        <w:widowControl w:val="0"/>
        <w:autoSpaceDE w:val="0"/>
        <w:autoSpaceDN w:val="0"/>
        <w:rPr>
          <w:rFonts w:eastAsia="Cambria"/>
          <w:sz w:val="22"/>
          <w:szCs w:val="22"/>
        </w:rPr>
      </w:pPr>
    </w:p>
    <w:p w:rsidR="002957DC" w:rsidRPr="0012514B" w:rsidRDefault="007C76D0">
      <w:pPr>
        <w:widowControl w:val="0"/>
        <w:numPr>
          <w:ilvl w:val="1"/>
          <w:numId w:val="1"/>
        </w:numPr>
        <w:tabs>
          <w:tab w:val="left" w:pos="1188"/>
          <w:tab w:val="left" w:pos="1189"/>
        </w:tabs>
        <w:autoSpaceDE w:val="0"/>
        <w:autoSpaceDN w:val="0"/>
        <w:spacing w:before="1"/>
        <w:ind w:hanging="1081"/>
        <w:outlineLvl w:val="0"/>
        <w:rPr>
          <w:rFonts w:eastAsia="Palatino Linotype"/>
          <w:b/>
          <w:bCs/>
          <w:sz w:val="22"/>
          <w:szCs w:val="22"/>
        </w:rPr>
      </w:pPr>
      <w:bookmarkStart w:id="7" w:name="_Toc132464562"/>
      <w:r w:rsidRPr="0012514B">
        <w:rPr>
          <w:rFonts w:eastAsia="Palatino Linotype"/>
          <w:b/>
          <w:bCs/>
          <w:sz w:val="22"/>
          <w:szCs w:val="22"/>
        </w:rPr>
        <w:t>Eligible</w:t>
      </w:r>
      <w:r w:rsidRPr="0012514B">
        <w:rPr>
          <w:rFonts w:eastAsia="Palatino Linotype"/>
          <w:b/>
          <w:bCs/>
          <w:spacing w:val="-2"/>
          <w:sz w:val="22"/>
          <w:szCs w:val="22"/>
        </w:rPr>
        <w:t xml:space="preserve"> </w:t>
      </w:r>
      <w:r w:rsidRPr="0012514B">
        <w:rPr>
          <w:rFonts w:eastAsia="Palatino Linotype"/>
          <w:b/>
          <w:bCs/>
          <w:sz w:val="22"/>
          <w:szCs w:val="22"/>
        </w:rPr>
        <w:t>Plant,</w:t>
      </w:r>
      <w:r w:rsidRPr="0012514B">
        <w:rPr>
          <w:rFonts w:eastAsia="Palatino Linotype"/>
          <w:b/>
          <w:bCs/>
          <w:spacing w:val="-2"/>
          <w:sz w:val="22"/>
          <w:szCs w:val="22"/>
        </w:rPr>
        <w:t xml:space="preserve"> </w:t>
      </w:r>
      <w:r w:rsidRPr="0012514B">
        <w:rPr>
          <w:rFonts w:eastAsia="Palatino Linotype"/>
          <w:b/>
          <w:bCs/>
          <w:sz w:val="22"/>
          <w:szCs w:val="22"/>
        </w:rPr>
        <w:t>Equipment,</w:t>
      </w:r>
      <w:r w:rsidRPr="0012514B">
        <w:rPr>
          <w:rFonts w:eastAsia="Palatino Linotype"/>
          <w:b/>
          <w:bCs/>
          <w:spacing w:val="-2"/>
          <w:sz w:val="22"/>
          <w:szCs w:val="22"/>
        </w:rPr>
        <w:t xml:space="preserve"> </w:t>
      </w:r>
      <w:r w:rsidRPr="0012514B">
        <w:rPr>
          <w:rFonts w:eastAsia="Palatino Linotype"/>
          <w:b/>
          <w:bCs/>
          <w:sz w:val="22"/>
          <w:szCs w:val="22"/>
        </w:rPr>
        <w:t>and</w:t>
      </w:r>
      <w:r w:rsidRPr="0012514B">
        <w:rPr>
          <w:rFonts w:eastAsia="Palatino Linotype"/>
          <w:b/>
          <w:bCs/>
          <w:spacing w:val="-2"/>
          <w:sz w:val="22"/>
          <w:szCs w:val="22"/>
        </w:rPr>
        <w:t xml:space="preserve"> </w:t>
      </w:r>
      <w:r w:rsidRPr="0012514B">
        <w:rPr>
          <w:rFonts w:eastAsia="Palatino Linotype"/>
          <w:b/>
          <w:bCs/>
          <w:sz w:val="22"/>
          <w:szCs w:val="22"/>
        </w:rPr>
        <w:t>Services</w:t>
      </w:r>
      <w:bookmarkEnd w:id="7"/>
    </w:p>
    <w:p w:rsidR="002957DC" w:rsidRPr="0012514B" w:rsidRDefault="002957DC">
      <w:pPr>
        <w:widowControl w:val="0"/>
        <w:autoSpaceDE w:val="0"/>
        <w:autoSpaceDN w:val="0"/>
        <w:spacing w:before="9"/>
        <w:rPr>
          <w:rFonts w:eastAsia="Cambria"/>
          <w:b/>
          <w:sz w:val="22"/>
          <w:szCs w:val="22"/>
        </w:rPr>
      </w:pPr>
    </w:p>
    <w:p w:rsidR="002957DC" w:rsidRPr="0012514B" w:rsidRDefault="007C76D0">
      <w:pPr>
        <w:widowControl w:val="0"/>
        <w:numPr>
          <w:ilvl w:val="2"/>
          <w:numId w:val="1"/>
        </w:numPr>
        <w:tabs>
          <w:tab w:val="left" w:pos="1188"/>
          <w:tab w:val="left" w:pos="1189"/>
        </w:tabs>
        <w:autoSpaceDE w:val="0"/>
        <w:autoSpaceDN w:val="0"/>
        <w:spacing w:line="254" w:lineRule="auto"/>
        <w:ind w:right="247"/>
        <w:jc w:val="both"/>
        <w:rPr>
          <w:rFonts w:eastAsia="Cambria"/>
          <w:sz w:val="22"/>
          <w:szCs w:val="22"/>
        </w:rPr>
      </w:pPr>
      <w:r w:rsidRPr="0012514B">
        <w:rPr>
          <w:rFonts w:eastAsia="Cambria"/>
          <w:w w:val="105"/>
          <w:sz w:val="22"/>
          <w:szCs w:val="22"/>
        </w:rPr>
        <w:t>For the purposes of these Bidding Documents, the words “facilities,”</w:t>
      </w:r>
      <w:r w:rsidRPr="00B151AC">
        <w:rPr>
          <w:rFonts w:eastAsia="Cambria"/>
          <w:w w:val="105"/>
          <w:sz w:val="22"/>
          <w:szCs w:val="22"/>
        </w:rPr>
        <w:t xml:space="preserve"> </w:t>
      </w:r>
      <w:r w:rsidRPr="0012514B">
        <w:rPr>
          <w:rFonts w:eastAsia="Cambria"/>
          <w:w w:val="105"/>
          <w:sz w:val="22"/>
          <w:szCs w:val="22"/>
        </w:rPr>
        <w:t>“plant</w:t>
      </w:r>
      <w:r w:rsidRPr="00B151AC">
        <w:rPr>
          <w:rFonts w:eastAsia="Cambria"/>
          <w:w w:val="105"/>
          <w:sz w:val="22"/>
          <w:szCs w:val="22"/>
        </w:rPr>
        <w:t xml:space="preserve"> </w:t>
      </w:r>
      <w:r w:rsidRPr="0012514B">
        <w:rPr>
          <w:rFonts w:eastAsia="Cambria"/>
          <w:w w:val="105"/>
          <w:sz w:val="22"/>
          <w:szCs w:val="22"/>
        </w:rPr>
        <w:t>and</w:t>
      </w:r>
      <w:r w:rsidRPr="00B151AC">
        <w:rPr>
          <w:rFonts w:eastAsia="Cambria"/>
          <w:w w:val="105"/>
          <w:sz w:val="22"/>
          <w:szCs w:val="22"/>
        </w:rPr>
        <w:t xml:space="preserve"> </w:t>
      </w:r>
      <w:r w:rsidRPr="0012514B">
        <w:rPr>
          <w:rFonts w:eastAsia="Cambria"/>
          <w:w w:val="105"/>
          <w:sz w:val="22"/>
          <w:szCs w:val="22"/>
        </w:rPr>
        <w:t>equipment,”</w:t>
      </w:r>
      <w:r w:rsidRPr="00B151AC">
        <w:rPr>
          <w:rFonts w:eastAsia="Cambria"/>
          <w:w w:val="105"/>
          <w:sz w:val="22"/>
          <w:szCs w:val="22"/>
        </w:rPr>
        <w:t xml:space="preserve"> </w:t>
      </w:r>
      <w:r w:rsidRPr="0012514B">
        <w:rPr>
          <w:rFonts w:eastAsia="Cambria"/>
          <w:w w:val="105"/>
          <w:sz w:val="22"/>
          <w:szCs w:val="22"/>
        </w:rPr>
        <w:t>“installation</w:t>
      </w:r>
      <w:r w:rsidRPr="00B151AC">
        <w:rPr>
          <w:rFonts w:eastAsia="Cambria"/>
          <w:w w:val="105"/>
          <w:sz w:val="22"/>
          <w:szCs w:val="22"/>
        </w:rPr>
        <w:t xml:space="preserve"> </w:t>
      </w:r>
      <w:r w:rsidRPr="0012514B">
        <w:rPr>
          <w:rFonts w:eastAsia="Cambria"/>
          <w:w w:val="105"/>
          <w:sz w:val="22"/>
          <w:szCs w:val="22"/>
        </w:rPr>
        <w:t>services,”</w:t>
      </w:r>
      <w:r w:rsidRPr="00B151AC">
        <w:rPr>
          <w:rFonts w:eastAsia="Cambria"/>
          <w:w w:val="105"/>
          <w:sz w:val="22"/>
          <w:szCs w:val="22"/>
        </w:rPr>
        <w:t xml:space="preserve"> </w:t>
      </w:r>
      <w:r w:rsidRPr="0012514B">
        <w:rPr>
          <w:rFonts w:eastAsia="Cambria"/>
          <w:w w:val="105"/>
          <w:sz w:val="22"/>
          <w:szCs w:val="22"/>
        </w:rPr>
        <w:t>etc.,</w:t>
      </w:r>
      <w:r w:rsidRPr="00B151AC">
        <w:rPr>
          <w:rFonts w:eastAsia="Cambria"/>
          <w:w w:val="105"/>
          <w:sz w:val="22"/>
          <w:szCs w:val="22"/>
        </w:rPr>
        <w:t xml:space="preserve"> </w:t>
      </w:r>
      <w:r w:rsidRPr="0012514B">
        <w:rPr>
          <w:rFonts w:eastAsia="Cambria"/>
          <w:w w:val="105"/>
          <w:sz w:val="22"/>
          <w:szCs w:val="22"/>
        </w:rPr>
        <w:t>shall</w:t>
      </w:r>
      <w:r w:rsidRPr="00B151AC">
        <w:rPr>
          <w:rFonts w:eastAsia="Cambria"/>
          <w:w w:val="105"/>
          <w:sz w:val="22"/>
          <w:szCs w:val="22"/>
        </w:rPr>
        <w:t xml:space="preserve"> </w:t>
      </w:r>
      <w:r w:rsidRPr="0012514B">
        <w:rPr>
          <w:rFonts w:eastAsia="Cambria"/>
          <w:w w:val="105"/>
          <w:sz w:val="22"/>
          <w:szCs w:val="22"/>
        </w:rPr>
        <w:t xml:space="preserve">be </w:t>
      </w:r>
      <w:r w:rsidR="003203DC" w:rsidRPr="0012514B">
        <w:rPr>
          <w:rFonts w:eastAsia="Cambria"/>
          <w:w w:val="105"/>
          <w:sz w:val="22"/>
          <w:szCs w:val="22"/>
        </w:rPr>
        <w:t xml:space="preserve">construed </w:t>
      </w:r>
      <w:r w:rsidR="00D12BE0" w:rsidRPr="0012514B">
        <w:rPr>
          <w:rFonts w:eastAsia="Cambria"/>
          <w:w w:val="105"/>
          <w:sz w:val="22"/>
          <w:szCs w:val="22"/>
        </w:rPr>
        <w:t>in</w:t>
      </w:r>
      <w:r w:rsidR="003203DC" w:rsidRPr="0012514B">
        <w:rPr>
          <w:rFonts w:eastAsia="Cambria"/>
          <w:w w:val="105"/>
          <w:sz w:val="22"/>
          <w:szCs w:val="22"/>
        </w:rPr>
        <w:t xml:space="preserve"> </w:t>
      </w:r>
      <w:r w:rsidRPr="0012514B">
        <w:rPr>
          <w:rFonts w:eastAsia="Cambria"/>
          <w:w w:val="105"/>
          <w:sz w:val="22"/>
          <w:szCs w:val="22"/>
        </w:rPr>
        <w:t>accordance with the respective definitions given to them in the</w:t>
      </w:r>
      <w:r w:rsidRPr="0012514B">
        <w:rPr>
          <w:rFonts w:eastAsia="Cambria"/>
          <w:spacing w:val="1"/>
          <w:w w:val="105"/>
          <w:sz w:val="22"/>
          <w:szCs w:val="22"/>
        </w:rPr>
        <w:t xml:space="preserve"> </w:t>
      </w:r>
      <w:r w:rsidRPr="0012514B">
        <w:rPr>
          <w:rFonts w:eastAsia="Cambria"/>
          <w:b/>
          <w:w w:val="105"/>
          <w:sz w:val="22"/>
          <w:szCs w:val="22"/>
        </w:rPr>
        <w:t>General</w:t>
      </w:r>
      <w:r w:rsidRPr="0012514B">
        <w:rPr>
          <w:rFonts w:eastAsia="Cambria"/>
          <w:b/>
          <w:spacing w:val="4"/>
          <w:w w:val="105"/>
          <w:sz w:val="22"/>
          <w:szCs w:val="22"/>
        </w:rPr>
        <w:t xml:space="preserve"> </w:t>
      </w:r>
      <w:r w:rsidRPr="0012514B">
        <w:rPr>
          <w:rFonts w:eastAsia="Cambria"/>
          <w:b/>
          <w:w w:val="105"/>
          <w:sz w:val="22"/>
          <w:szCs w:val="22"/>
        </w:rPr>
        <w:t>Conditions</w:t>
      </w:r>
      <w:r w:rsidRPr="0012514B">
        <w:rPr>
          <w:rFonts w:eastAsia="Cambria"/>
          <w:b/>
          <w:spacing w:val="3"/>
          <w:w w:val="105"/>
          <w:sz w:val="22"/>
          <w:szCs w:val="22"/>
        </w:rPr>
        <w:t xml:space="preserve"> </w:t>
      </w:r>
      <w:r w:rsidRPr="0012514B">
        <w:rPr>
          <w:rFonts w:eastAsia="Cambria"/>
          <w:b/>
          <w:w w:val="105"/>
          <w:sz w:val="22"/>
          <w:szCs w:val="22"/>
        </w:rPr>
        <w:t>of</w:t>
      </w:r>
      <w:r w:rsidRPr="0012514B">
        <w:rPr>
          <w:rFonts w:eastAsia="Cambria"/>
          <w:b/>
          <w:spacing w:val="4"/>
          <w:w w:val="105"/>
          <w:sz w:val="22"/>
          <w:szCs w:val="22"/>
        </w:rPr>
        <w:t xml:space="preserve"> </w:t>
      </w:r>
      <w:r w:rsidRPr="0012514B">
        <w:rPr>
          <w:rFonts w:eastAsia="Cambria"/>
          <w:b/>
          <w:w w:val="105"/>
          <w:sz w:val="22"/>
          <w:szCs w:val="22"/>
        </w:rPr>
        <w:t>Contract</w:t>
      </w:r>
      <w:r w:rsidR="003203DC" w:rsidRPr="0012514B">
        <w:rPr>
          <w:rFonts w:eastAsia="Cambria"/>
          <w:b/>
          <w:w w:val="105"/>
          <w:sz w:val="22"/>
          <w:szCs w:val="22"/>
        </w:rPr>
        <w:t xml:space="preserve"> (GCC)</w:t>
      </w:r>
      <w:r w:rsidRPr="0012514B">
        <w:rPr>
          <w:rFonts w:eastAsia="Cambria"/>
          <w:w w:val="105"/>
          <w:sz w:val="22"/>
          <w:szCs w:val="22"/>
        </w:rPr>
        <w:t>.</w:t>
      </w:r>
    </w:p>
    <w:p w:rsidR="002957DC" w:rsidRPr="0012514B" w:rsidRDefault="002957DC">
      <w:pPr>
        <w:widowControl w:val="0"/>
        <w:autoSpaceDE w:val="0"/>
        <w:autoSpaceDN w:val="0"/>
        <w:spacing w:before="5"/>
        <w:rPr>
          <w:rFonts w:eastAsia="Cambria"/>
          <w:sz w:val="22"/>
          <w:szCs w:val="22"/>
        </w:rPr>
      </w:pPr>
    </w:p>
    <w:p w:rsidR="002957DC" w:rsidRPr="00B151AC" w:rsidRDefault="007C76D0">
      <w:pPr>
        <w:widowControl w:val="0"/>
        <w:numPr>
          <w:ilvl w:val="2"/>
          <w:numId w:val="1"/>
        </w:numPr>
        <w:tabs>
          <w:tab w:val="left" w:pos="1188"/>
          <w:tab w:val="left" w:pos="1189"/>
        </w:tabs>
        <w:autoSpaceDE w:val="0"/>
        <w:autoSpaceDN w:val="0"/>
        <w:spacing w:line="254" w:lineRule="auto"/>
        <w:ind w:right="247"/>
        <w:jc w:val="both"/>
        <w:rPr>
          <w:rFonts w:eastAsia="Cambria"/>
          <w:w w:val="105"/>
          <w:sz w:val="22"/>
          <w:szCs w:val="22"/>
        </w:rPr>
      </w:pPr>
      <w:r w:rsidRPr="0012514B">
        <w:rPr>
          <w:rFonts w:eastAsia="Cambria"/>
          <w:w w:val="105"/>
          <w:sz w:val="22"/>
          <w:szCs w:val="22"/>
        </w:rPr>
        <w:t xml:space="preserve">All plant and </w:t>
      </w:r>
      <w:r w:rsidRPr="00FD2A11">
        <w:rPr>
          <w:rFonts w:eastAsia="Cambria"/>
          <w:w w:val="105"/>
          <w:sz w:val="22"/>
          <w:szCs w:val="22"/>
        </w:rPr>
        <w:t>equipment to be supplied and installed and services</w:t>
      </w:r>
      <w:r w:rsidRPr="00B151AC">
        <w:rPr>
          <w:rFonts w:eastAsia="Cambria"/>
          <w:w w:val="105"/>
          <w:sz w:val="22"/>
          <w:szCs w:val="22"/>
        </w:rPr>
        <w:t xml:space="preserve"> </w:t>
      </w:r>
      <w:r w:rsidRPr="00FD2A11">
        <w:rPr>
          <w:rFonts w:eastAsia="Cambria"/>
          <w:w w:val="105"/>
          <w:sz w:val="22"/>
          <w:szCs w:val="22"/>
        </w:rPr>
        <w:t>carried out under the contract shall have their origin in any country</w:t>
      </w:r>
      <w:r w:rsidRPr="00B151AC">
        <w:rPr>
          <w:rFonts w:eastAsia="Cambria"/>
          <w:w w:val="105"/>
          <w:sz w:val="22"/>
          <w:szCs w:val="22"/>
        </w:rPr>
        <w:t xml:space="preserve"> </w:t>
      </w:r>
      <w:r w:rsidRPr="00FD2A11">
        <w:rPr>
          <w:rFonts w:eastAsia="Cambria"/>
          <w:w w:val="105"/>
          <w:sz w:val="22"/>
          <w:szCs w:val="22"/>
        </w:rPr>
        <w:t>barring</w:t>
      </w:r>
      <w:r w:rsidRPr="00B151AC">
        <w:rPr>
          <w:rFonts w:eastAsia="Cambria"/>
          <w:w w:val="105"/>
          <w:sz w:val="22"/>
          <w:szCs w:val="22"/>
        </w:rPr>
        <w:t xml:space="preserve"> </w:t>
      </w:r>
      <w:r w:rsidRPr="00FD2A11">
        <w:rPr>
          <w:rFonts w:eastAsia="Cambria"/>
          <w:w w:val="105"/>
          <w:sz w:val="22"/>
          <w:szCs w:val="22"/>
        </w:rPr>
        <w:t>those</w:t>
      </w:r>
      <w:r w:rsidRPr="00B151AC">
        <w:rPr>
          <w:rFonts w:eastAsia="Cambria"/>
          <w:w w:val="105"/>
          <w:sz w:val="22"/>
          <w:szCs w:val="22"/>
        </w:rPr>
        <w:t xml:space="preserve"> </w:t>
      </w:r>
      <w:r w:rsidRPr="00FD2A11">
        <w:rPr>
          <w:rFonts w:eastAsia="Cambria"/>
          <w:w w:val="105"/>
          <w:sz w:val="22"/>
          <w:szCs w:val="22"/>
        </w:rPr>
        <w:t>countries</w:t>
      </w:r>
      <w:r w:rsidRPr="00B151AC">
        <w:rPr>
          <w:rFonts w:eastAsia="Cambria"/>
          <w:w w:val="105"/>
          <w:sz w:val="22"/>
          <w:szCs w:val="22"/>
        </w:rPr>
        <w:t xml:space="preserve"> </w:t>
      </w:r>
      <w:r w:rsidRPr="00FD2A11">
        <w:rPr>
          <w:rFonts w:eastAsia="Cambria"/>
          <w:w w:val="105"/>
          <w:sz w:val="22"/>
          <w:szCs w:val="22"/>
        </w:rPr>
        <w:t>against</w:t>
      </w:r>
      <w:r w:rsidRPr="00B151AC">
        <w:rPr>
          <w:rFonts w:eastAsia="Cambria"/>
          <w:w w:val="105"/>
          <w:sz w:val="22"/>
          <w:szCs w:val="22"/>
        </w:rPr>
        <w:t xml:space="preserve"> </w:t>
      </w:r>
      <w:r w:rsidRPr="00FD2A11">
        <w:rPr>
          <w:rFonts w:eastAsia="Cambria"/>
          <w:w w:val="105"/>
          <w:sz w:val="22"/>
          <w:szCs w:val="22"/>
        </w:rPr>
        <w:t>whom</w:t>
      </w:r>
      <w:r w:rsidRPr="00B151AC">
        <w:rPr>
          <w:rFonts w:eastAsia="Cambria"/>
          <w:w w:val="105"/>
          <w:sz w:val="22"/>
          <w:szCs w:val="22"/>
        </w:rPr>
        <w:t xml:space="preserve"> </w:t>
      </w:r>
      <w:r w:rsidRPr="00FD2A11">
        <w:rPr>
          <w:rFonts w:eastAsia="Cambria"/>
          <w:w w:val="105"/>
          <w:sz w:val="22"/>
          <w:szCs w:val="22"/>
        </w:rPr>
        <w:t>sanction</w:t>
      </w:r>
      <w:r w:rsidRPr="00B151AC">
        <w:rPr>
          <w:rFonts w:eastAsia="Cambria"/>
          <w:w w:val="105"/>
          <w:sz w:val="22"/>
          <w:szCs w:val="22"/>
        </w:rPr>
        <w:t xml:space="preserve"> </w:t>
      </w:r>
      <w:r w:rsidRPr="00FD2A11">
        <w:rPr>
          <w:rFonts w:eastAsia="Cambria"/>
          <w:w w:val="105"/>
          <w:sz w:val="22"/>
          <w:szCs w:val="22"/>
        </w:rPr>
        <w:t>for</w:t>
      </w:r>
      <w:r w:rsidRPr="00B151AC">
        <w:rPr>
          <w:rFonts w:eastAsia="Cambria"/>
          <w:w w:val="105"/>
          <w:sz w:val="22"/>
          <w:szCs w:val="22"/>
        </w:rPr>
        <w:t xml:space="preserve"> </w:t>
      </w:r>
      <w:r w:rsidRPr="00FD2A11">
        <w:rPr>
          <w:rFonts w:eastAsia="Cambria"/>
          <w:w w:val="105"/>
          <w:sz w:val="22"/>
          <w:szCs w:val="22"/>
        </w:rPr>
        <w:t>conducting</w:t>
      </w:r>
      <w:r w:rsidRPr="00B151AC">
        <w:rPr>
          <w:rFonts w:eastAsia="Cambria"/>
          <w:w w:val="105"/>
          <w:sz w:val="22"/>
          <w:szCs w:val="22"/>
        </w:rPr>
        <w:t xml:space="preserve"> </w:t>
      </w:r>
      <w:r w:rsidRPr="00FD2A11">
        <w:rPr>
          <w:rFonts w:eastAsia="Cambria"/>
          <w:w w:val="105"/>
          <w:sz w:val="22"/>
          <w:szCs w:val="22"/>
        </w:rPr>
        <w:t>business is imposed by Government of India</w:t>
      </w:r>
      <w:r w:rsidR="004B4417" w:rsidRPr="00FD2A11">
        <w:rPr>
          <w:rFonts w:eastAsia="Cambria"/>
          <w:w w:val="105"/>
          <w:sz w:val="22"/>
          <w:szCs w:val="22"/>
        </w:rPr>
        <w:t>/Odisha</w:t>
      </w:r>
      <w:r w:rsidRPr="00FD2A11">
        <w:rPr>
          <w:rFonts w:eastAsia="Cambria"/>
          <w:w w:val="105"/>
          <w:sz w:val="22"/>
          <w:szCs w:val="22"/>
        </w:rPr>
        <w:t xml:space="preserve"> and barring those </w:t>
      </w:r>
      <w:r w:rsidR="003203DC" w:rsidRPr="00FD2A11">
        <w:rPr>
          <w:rFonts w:eastAsia="Cambria"/>
          <w:w w:val="105"/>
          <w:sz w:val="22"/>
          <w:szCs w:val="22"/>
        </w:rPr>
        <w:t xml:space="preserve">firms </w:t>
      </w:r>
      <w:r w:rsidR="003203DC" w:rsidRPr="00B151AC">
        <w:rPr>
          <w:rFonts w:eastAsia="Cambria"/>
          <w:w w:val="105"/>
          <w:sz w:val="22"/>
          <w:szCs w:val="22"/>
        </w:rPr>
        <w:t xml:space="preserve">with </w:t>
      </w:r>
      <w:r w:rsidRPr="00FD2A11">
        <w:rPr>
          <w:rFonts w:eastAsia="Cambria"/>
          <w:w w:val="105"/>
          <w:sz w:val="22"/>
          <w:szCs w:val="22"/>
        </w:rPr>
        <w:t>whom</w:t>
      </w:r>
      <w:r w:rsidRPr="00B151AC">
        <w:rPr>
          <w:rFonts w:eastAsia="Cambria"/>
          <w:w w:val="105"/>
          <w:sz w:val="22"/>
          <w:szCs w:val="22"/>
        </w:rPr>
        <w:t xml:space="preserve"> </w:t>
      </w:r>
      <w:r w:rsidRPr="00FD2A11">
        <w:rPr>
          <w:rFonts w:eastAsia="Cambria"/>
          <w:w w:val="105"/>
          <w:sz w:val="22"/>
          <w:szCs w:val="22"/>
        </w:rPr>
        <w:t>business</w:t>
      </w:r>
      <w:r w:rsidRPr="00B151AC">
        <w:rPr>
          <w:rFonts w:eastAsia="Cambria"/>
          <w:w w:val="105"/>
          <w:sz w:val="22"/>
          <w:szCs w:val="22"/>
        </w:rPr>
        <w:t xml:space="preserve"> </w:t>
      </w:r>
      <w:r w:rsidRPr="00FD2A11">
        <w:rPr>
          <w:rFonts w:eastAsia="Cambria"/>
          <w:w w:val="105"/>
          <w:sz w:val="22"/>
          <w:szCs w:val="22"/>
        </w:rPr>
        <w:t>is</w:t>
      </w:r>
      <w:r w:rsidRPr="00B151AC">
        <w:rPr>
          <w:rFonts w:eastAsia="Cambria"/>
          <w:w w:val="105"/>
          <w:sz w:val="22"/>
          <w:szCs w:val="22"/>
        </w:rPr>
        <w:t xml:space="preserve"> </w:t>
      </w:r>
      <w:r w:rsidRPr="00FD2A11">
        <w:rPr>
          <w:rFonts w:eastAsia="Cambria"/>
          <w:w w:val="105"/>
          <w:sz w:val="22"/>
          <w:szCs w:val="22"/>
        </w:rPr>
        <w:t>banned</w:t>
      </w:r>
      <w:r w:rsidRPr="00B151AC">
        <w:rPr>
          <w:rFonts w:eastAsia="Cambria"/>
          <w:w w:val="105"/>
          <w:sz w:val="22"/>
          <w:szCs w:val="22"/>
        </w:rPr>
        <w:t xml:space="preserve"> </w:t>
      </w:r>
      <w:r w:rsidRPr="00FD2A11">
        <w:rPr>
          <w:rFonts w:eastAsia="Cambria"/>
          <w:w w:val="105"/>
          <w:sz w:val="22"/>
          <w:szCs w:val="22"/>
        </w:rPr>
        <w:t>by</w:t>
      </w:r>
      <w:r w:rsidRPr="00B151AC">
        <w:rPr>
          <w:rFonts w:eastAsia="Cambria"/>
          <w:w w:val="105"/>
          <w:sz w:val="22"/>
          <w:szCs w:val="22"/>
        </w:rPr>
        <w:t xml:space="preserve"> </w:t>
      </w:r>
      <w:r w:rsidRPr="00FD2A11">
        <w:rPr>
          <w:rFonts w:eastAsia="Cambria"/>
          <w:w w:val="105"/>
          <w:sz w:val="22"/>
          <w:szCs w:val="22"/>
        </w:rPr>
        <w:t>the</w:t>
      </w:r>
      <w:r w:rsidRPr="00B151AC">
        <w:rPr>
          <w:rFonts w:eastAsia="Cambria"/>
          <w:w w:val="105"/>
          <w:sz w:val="22"/>
          <w:szCs w:val="22"/>
        </w:rPr>
        <w:t xml:space="preserve"> </w:t>
      </w:r>
      <w:r w:rsidRPr="00FD2A11">
        <w:rPr>
          <w:rFonts w:eastAsia="Cambria"/>
          <w:w w:val="105"/>
          <w:sz w:val="22"/>
          <w:szCs w:val="22"/>
        </w:rPr>
        <w:t>Employer.</w:t>
      </w:r>
    </w:p>
    <w:p w:rsidR="002957DC" w:rsidRPr="00FD2A11" w:rsidRDefault="002957DC">
      <w:pPr>
        <w:widowControl w:val="0"/>
        <w:autoSpaceDE w:val="0"/>
        <w:autoSpaceDN w:val="0"/>
        <w:spacing w:before="6"/>
        <w:rPr>
          <w:rFonts w:eastAsia="Cambria"/>
          <w:sz w:val="22"/>
          <w:szCs w:val="22"/>
        </w:rPr>
      </w:pPr>
    </w:p>
    <w:p w:rsidR="002957DC" w:rsidRPr="00B151AC" w:rsidRDefault="007C76D0">
      <w:pPr>
        <w:widowControl w:val="0"/>
        <w:numPr>
          <w:ilvl w:val="2"/>
          <w:numId w:val="1"/>
        </w:numPr>
        <w:tabs>
          <w:tab w:val="left" w:pos="1188"/>
          <w:tab w:val="left" w:pos="1189"/>
        </w:tabs>
        <w:autoSpaceDE w:val="0"/>
        <w:autoSpaceDN w:val="0"/>
        <w:spacing w:before="1" w:line="254" w:lineRule="auto"/>
        <w:ind w:right="246"/>
        <w:jc w:val="both"/>
        <w:rPr>
          <w:rFonts w:eastAsia="Cambria"/>
          <w:w w:val="105"/>
          <w:sz w:val="22"/>
          <w:szCs w:val="22"/>
        </w:rPr>
      </w:pPr>
      <w:r w:rsidRPr="00FD2A11">
        <w:rPr>
          <w:rFonts w:eastAsia="Cambria"/>
          <w:w w:val="105"/>
          <w:sz w:val="22"/>
          <w:szCs w:val="22"/>
        </w:rPr>
        <w:t xml:space="preserve">For purposes of this clause, </w:t>
      </w:r>
      <w:r w:rsidRPr="00FD2A11">
        <w:rPr>
          <w:rFonts w:eastAsia="Cambria"/>
          <w:b/>
          <w:bCs/>
          <w:w w:val="105"/>
          <w:sz w:val="22"/>
          <w:szCs w:val="22"/>
        </w:rPr>
        <w:t>“origin”</w:t>
      </w:r>
      <w:r w:rsidRPr="00FD2A11">
        <w:rPr>
          <w:rFonts w:eastAsia="Cambria"/>
          <w:w w:val="105"/>
          <w:sz w:val="22"/>
          <w:szCs w:val="22"/>
        </w:rPr>
        <w:t xml:space="preserve"> means the place where the plant</w:t>
      </w:r>
      <w:r w:rsidRPr="00B151AC">
        <w:rPr>
          <w:rFonts w:eastAsia="Cambria"/>
          <w:w w:val="105"/>
          <w:sz w:val="22"/>
          <w:szCs w:val="22"/>
        </w:rPr>
        <w:t xml:space="preserve"> </w:t>
      </w:r>
      <w:r w:rsidRPr="00FD2A11">
        <w:rPr>
          <w:rFonts w:eastAsia="Cambria"/>
          <w:w w:val="105"/>
          <w:sz w:val="22"/>
          <w:szCs w:val="22"/>
        </w:rPr>
        <w:t>and equipment or component parts thereof are mined, grown, or</w:t>
      </w:r>
      <w:r w:rsidRPr="00B151AC">
        <w:rPr>
          <w:rFonts w:eastAsia="Cambria"/>
          <w:w w:val="105"/>
          <w:sz w:val="22"/>
          <w:szCs w:val="22"/>
        </w:rPr>
        <w:t xml:space="preserve"> </w:t>
      </w:r>
      <w:r w:rsidRPr="00FD2A11">
        <w:rPr>
          <w:rFonts w:eastAsia="Cambria"/>
          <w:w w:val="105"/>
          <w:sz w:val="22"/>
          <w:szCs w:val="22"/>
        </w:rPr>
        <w:t>produced.</w:t>
      </w:r>
      <w:r w:rsidRPr="00B151AC">
        <w:rPr>
          <w:rFonts w:eastAsia="Cambria"/>
          <w:w w:val="105"/>
          <w:sz w:val="22"/>
          <w:szCs w:val="22"/>
        </w:rPr>
        <w:t xml:space="preserve"> </w:t>
      </w:r>
      <w:r w:rsidRPr="00FD2A11">
        <w:rPr>
          <w:rFonts w:eastAsia="Cambria"/>
          <w:w w:val="105"/>
          <w:sz w:val="22"/>
          <w:szCs w:val="22"/>
        </w:rPr>
        <w:t>Plant</w:t>
      </w:r>
      <w:r w:rsidRPr="00B151AC">
        <w:rPr>
          <w:rFonts w:eastAsia="Cambria"/>
          <w:w w:val="105"/>
          <w:sz w:val="22"/>
          <w:szCs w:val="22"/>
        </w:rPr>
        <w:t xml:space="preserve"> </w:t>
      </w:r>
      <w:r w:rsidRPr="00FD2A11">
        <w:rPr>
          <w:rFonts w:eastAsia="Cambria"/>
          <w:w w:val="105"/>
          <w:sz w:val="22"/>
          <w:szCs w:val="22"/>
        </w:rPr>
        <w:t>and</w:t>
      </w:r>
      <w:r w:rsidRPr="00B151AC">
        <w:rPr>
          <w:rFonts w:eastAsia="Cambria"/>
          <w:w w:val="105"/>
          <w:sz w:val="22"/>
          <w:szCs w:val="22"/>
        </w:rPr>
        <w:t xml:space="preserve"> </w:t>
      </w:r>
      <w:r w:rsidRPr="00FD2A11">
        <w:rPr>
          <w:rFonts w:eastAsia="Cambria"/>
          <w:w w:val="105"/>
          <w:sz w:val="22"/>
          <w:szCs w:val="22"/>
        </w:rPr>
        <w:t>equipment</w:t>
      </w:r>
      <w:r w:rsidRPr="00B151AC">
        <w:rPr>
          <w:rFonts w:eastAsia="Cambria"/>
          <w:w w:val="105"/>
          <w:sz w:val="22"/>
          <w:szCs w:val="22"/>
        </w:rPr>
        <w:t xml:space="preserve"> </w:t>
      </w:r>
      <w:r w:rsidRPr="00FD2A11">
        <w:rPr>
          <w:rFonts w:eastAsia="Cambria"/>
          <w:w w:val="105"/>
          <w:sz w:val="22"/>
          <w:szCs w:val="22"/>
        </w:rPr>
        <w:t>are</w:t>
      </w:r>
      <w:r w:rsidRPr="00B151AC">
        <w:rPr>
          <w:rFonts w:eastAsia="Cambria"/>
          <w:w w:val="105"/>
          <w:sz w:val="22"/>
          <w:szCs w:val="22"/>
        </w:rPr>
        <w:t xml:space="preserve"> </w:t>
      </w:r>
      <w:r w:rsidRPr="00FD2A11">
        <w:rPr>
          <w:rFonts w:eastAsia="Cambria"/>
          <w:w w:val="105"/>
          <w:sz w:val="22"/>
          <w:szCs w:val="22"/>
        </w:rPr>
        <w:t>produced</w:t>
      </w:r>
      <w:r w:rsidRPr="00B151AC">
        <w:rPr>
          <w:rFonts w:eastAsia="Cambria"/>
          <w:w w:val="105"/>
          <w:sz w:val="22"/>
          <w:szCs w:val="22"/>
        </w:rPr>
        <w:t xml:space="preserve"> </w:t>
      </w:r>
      <w:r w:rsidRPr="00FD2A11">
        <w:rPr>
          <w:rFonts w:eastAsia="Cambria"/>
          <w:w w:val="105"/>
          <w:sz w:val="22"/>
          <w:szCs w:val="22"/>
        </w:rPr>
        <w:t>when,</w:t>
      </w:r>
      <w:r w:rsidRPr="00B151AC">
        <w:rPr>
          <w:rFonts w:eastAsia="Cambria"/>
          <w:w w:val="105"/>
          <w:sz w:val="22"/>
          <w:szCs w:val="22"/>
        </w:rPr>
        <w:t xml:space="preserve"> </w:t>
      </w:r>
      <w:r w:rsidRPr="00FD2A11">
        <w:rPr>
          <w:rFonts w:eastAsia="Cambria"/>
          <w:w w:val="105"/>
          <w:sz w:val="22"/>
          <w:szCs w:val="22"/>
        </w:rPr>
        <w:t>through</w:t>
      </w:r>
      <w:r w:rsidRPr="00B151AC">
        <w:rPr>
          <w:rFonts w:eastAsia="Cambria"/>
          <w:w w:val="105"/>
          <w:sz w:val="22"/>
          <w:szCs w:val="22"/>
        </w:rPr>
        <w:t xml:space="preserve"> </w:t>
      </w:r>
      <w:r w:rsidRPr="00FD2A11">
        <w:rPr>
          <w:rFonts w:eastAsia="Cambria"/>
          <w:w w:val="105"/>
          <w:sz w:val="22"/>
          <w:szCs w:val="22"/>
        </w:rPr>
        <w:t>manufacturing, processing or substantial and major assembling of</w:t>
      </w:r>
      <w:r w:rsidRPr="00B151AC">
        <w:rPr>
          <w:rFonts w:eastAsia="Cambria"/>
          <w:w w:val="105"/>
          <w:sz w:val="22"/>
          <w:szCs w:val="22"/>
        </w:rPr>
        <w:t xml:space="preserve"> </w:t>
      </w:r>
      <w:r w:rsidRPr="00FD2A11">
        <w:rPr>
          <w:rFonts w:eastAsia="Cambria"/>
          <w:w w:val="105"/>
          <w:sz w:val="22"/>
          <w:szCs w:val="22"/>
        </w:rPr>
        <w:t>components,</w:t>
      </w:r>
      <w:r w:rsidRPr="00B151AC">
        <w:rPr>
          <w:rFonts w:eastAsia="Cambria"/>
          <w:w w:val="105"/>
          <w:sz w:val="22"/>
          <w:szCs w:val="22"/>
        </w:rPr>
        <w:t xml:space="preserve"> </w:t>
      </w:r>
      <w:r w:rsidRPr="00FD2A11">
        <w:rPr>
          <w:rFonts w:eastAsia="Cambria"/>
          <w:w w:val="105"/>
          <w:sz w:val="22"/>
          <w:szCs w:val="22"/>
        </w:rPr>
        <w:t>a</w:t>
      </w:r>
      <w:r w:rsidRPr="00B151AC">
        <w:rPr>
          <w:rFonts w:eastAsia="Cambria"/>
          <w:w w:val="105"/>
          <w:sz w:val="22"/>
          <w:szCs w:val="22"/>
        </w:rPr>
        <w:t xml:space="preserve"> </w:t>
      </w:r>
      <w:r w:rsidRPr="00FD2A11">
        <w:rPr>
          <w:rFonts w:eastAsia="Cambria"/>
          <w:w w:val="105"/>
          <w:sz w:val="22"/>
          <w:szCs w:val="22"/>
        </w:rPr>
        <w:t>commercially</w:t>
      </w:r>
      <w:r w:rsidRPr="00B151AC">
        <w:rPr>
          <w:rFonts w:eastAsia="Cambria"/>
          <w:w w:val="105"/>
          <w:sz w:val="22"/>
          <w:szCs w:val="22"/>
        </w:rPr>
        <w:t xml:space="preserve"> </w:t>
      </w:r>
      <w:r w:rsidRPr="00FD2A11">
        <w:rPr>
          <w:rFonts w:eastAsia="Cambria"/>
          <w:w w:val="105"/>
          <w:sz w:val="22"/>
          <w:szCs w:val="22"/>
        </w:rPr>
        <w:t>recognized</w:t>
      </w:r>
      <w:r w:rsidRPr="00B151AC">
        <w:rPr>
          <w:rFonts w:eastAsia="Cambria"/>
          <w:w w:val="105"/>
          <w:sz w:val="22"/>
          <w:szCs w:val="22"/>
        </w:rPr>
        <w:t xml:space="preserve"> </w:t>
      </w:r>
      <w:r w:rsidRPr="00FD2A11">
        <w:rPr>
          <w:rFonts w:eastAsia="Cambria"/>
          <w:w w:val="105"/>
          <w:sz w:val="22"/>
          <w:szCs w:val="22"/>
        </w:rPr>
        <w:t>product</w:t>
      </w:r>
      <w:r w:rsidRPr="00B151AC">
        <w:rPr>
          <w:rFonts w:eastAsia="Cambria"/>
          <w:w w:val="105"/>
          <w:sz w:val="22"/>
          <w:szCs w:val="22"/>
        </w:rPr>
        <w:t xml:space="preserve"> </w:t>
      </w:r>
      <w:r w:rsidRPr="00FD2A11">
        <w:rPr>
          <w:rFonts w:eastAsia="Cambria"/>
          <w:w w:val="105"/>
          <w:sz w:val="22"/>
          <w:szCs w:val="22"/>
        </w:rPr>
        <w:t>results</w:t>
      </w:r>
      <w:r w:rsidRPr="00B151AC">
        <w:rPr>
          <w:rFonts w:eastAsia="Cambria"/>
          <w:w w:val="105"/>
          <w:sz w:val="22"/>
          <w:szCs w:val="22"/>
        </w:rPr>
        <w:t xml:space="preserve"> </w:t>
      </w:r>
      <w:r w:rsidRPr="00FD2A11">
        <w:rPr>
          <w:rFonts w:eastAsia="Cambria"/>
          <w:w w:val="105"/>
          <w:sz w:val="22"/>
          <w:szCs w:val="22"/>
        </w:rPr>
        <w:t>that</w:t>
      </w:r>
      <w:r w:rsidRPr="00B151AC">
        <w:rPr>
          <w:rFonts w:eastAsia="Cambria"/>
          <w:w w:val="105"/>
          <w:sz w:val="22"/>
          <w:szCs w:val="22"/>
        </w:rPr>
        <w:t xml:space="preserve"> </w:t>
      </w:r>
      <w:r w:rsidRPr="00FD2A11">
        <w:rPr>
          <w:rFonts w:eastAsia="Cambria"/>
          <w:w w:val="105"/>
          <w:sz w:val="22"/>
          <w:szCs w:val="22"/>
        </w:rPr>
        <w:t>is</w:t>
      </w:r>
      <w:r w:rsidRPr="00B151AC">
        <w:rPr>
          <w:rFonts w:eastAsia="Cambria"/>
          <w:w w:val="105"/>
          <w:sz w:val="22"/>
          <w:szCs w:val="22"/>
        </w:rPr>
        <w:t xml:space="preserve"> </w:t>
      </w:r>
      <w:r w:rsidRPr="00FD2A11">
        <w:rPr>
          <w:rFonts w:eastAsia="Cambria"/>
          <w:w w:val="105"/>
          <w:sz w:val="22"/>
          <w:szCs w:val="22"/>
        </w:rPr>
        <w:t>substantially</w:t>
      </w:r>
      <w:r w:rsidRPr="00B151AC">
        <w:rPr>
          <w:rFonts w:eastAsia="Cambria"/>
          <w:w w:val="105"/>
          <w:sz w:val="22"/>
          <w:szCs w:val="22"/>
        </w:rPr>
        <w:t xml:space="preserve"> </w:t>
      </w:r>
      <w:r w:rsidRPr="00FD2A11">
        <w:rPr>
          <w:rFonts w:eastAsia="Cambria"/>
          <w:w w:val="105"/>
          <w:sz w:val="22"/>
          <w:szCs w:val="22"/>
        </w:rPr>
        <w:t>different</w:t>
      </w:r>
      <w:r w:rsidRPr="00B151AC">
        <w:rPr>
          <w:rFonts w:eastAsia="Cambria"/>
          <w:w w:val="105"/>
          <w:sz w:val="22"/>
          <w:szCs w:val="22"/>
        </w:rPr>
        <w:t xml:space="preserve"> </w:t>
      </w:r>
      <w:r w:rsidRPr="00FD2A11">
        <w:rPr>
          <w:rFonts w:eastAsia="Cambria"/>
          <w:w w:val="105"/>
          <w:sz w:val="22"/>
          <w:szCs w:val="22"/>
        </w:rPr>
        <w:t>in</w:t>
      </w:r>
      <w:r w:rsidRPr="00B151AC">
        <w:rPr>
          <w:rFonts w:eastAsia="Cambria"/>
          <w:w w:val="105"/>
          <w:sz w:val="22"/>
          <w:szCs w:val="22"/>
        </w:rPr>
        <w:t xml:space="preserve"> </w:t>
      </w:r>
      <w:r w:rsidRPr="00FD2A11">
        <w:rPr>
          <w:rFonts w:eastAsia="Cambria"/>
          <w:w w:val="105"/>
          <w:sz w:val="22"/>
          <w:szCs w:val="22"/>
        </w:rPr>
        <w:t>basic</w:t>
      </w:r>
      <w:r w:rsidRPr="00B151AC">
        <w:rPr>
          <w:rFonts w:eastAsia="Cambria"/>
          <w:w w:val="105"/>
          <w:sz w:val="22"/>
          <w:szCs w:val="22"/>
        </w:rPr>
        <w:t xml:space="preserve"> </w:t>
      </w:r>
      <w:r w:rsidRPr="00FD2A11">
        <w:rPr>
          <w:rFonts w:eastAsia="Cambria"/>
          <w:w w:val="105"/>
          <w:sz w:val="22"/>
          <w:szCs w:val="22"/>
        </w:rPr>
        <w:t>characteristics</w:t>
      </w:r>
      <w:r w:rsidRPr="00B151AC">
        <w:rPr>
          <w:rFonts w:eastAsia="Cambria"/>
          <w:w w:val="105"/>
          <w:sz w:val="22"/>
          <w:szCs w:val="22"/>
        </w:rPr>
        <w:t xml:space="preserve"> </w:t>
      </w:r>
      <w:r w:rsidRPr="00FD2A11">
        <w:rPr>
          <w:rFonts w:eastAsia="Cambria"/>
          <w:w w:val="105"/>
          <w:sz w:val="22"/>
          <w:szCs w:val="22"/>
        </w:rPr>
        <w:t>or</w:t>
      </w:r>
      <w:r w:rsidRPr="00B151AC">
        <w:rPr>
          <w:rFonts w:eastAsia="Cambria"/>
          <w:w w:val="105"/>
          <w:sz w:val="22"/>
          <w:szCs w:val="22"/>
        </w:rPr>
        <w:t xml:space="preserve"> </w:t>
      </w:r>
      <w:r w:rsidRPr="00FD2A11">
        <w:rPr>
          <w:rFonts w:eastAsia="Cambria"/>
          <w:w w:val="105"/>
          <w:sz w:val="22"/>
          <w:szCs w:val="22"/>
        </w:rPr>
        <w:t>in</w:t>
      </w:r>
      <w:r w:rsidRPr="00B151AC">
        <w:rPr>
          <w:rFonts w:eastAsia="Cambria"/>
          <w:w w:val="105"/>
          <w:sz w:val="22"/>
          <w:szCs w:val="22"/>
        </w:rPr>
        <w:t xml:space="preserve"> </w:t>
      </w:r>
      <w:r w:rsidRPr="00FD2A11">
        <w:rPr>
          <w:rFonts w:eastAsia="Cambria"/>
          <w:w w:val="105"/>
          <w:sz w:val="22"/>
          <w:szCs w:val="22"/>
        </w:rPr>
        <w:t>purpose</w:t>
      </w:r>
      <w:r w:rsidRPr="00B151AC">
        <w:rPr>
          <w:rFonts w:eastAsia="Cambria"/>
          <w:w w:val="105"/>
          <w:sz w:val="22"/>
          <w:szCs w:val="22"/>
        </w:rPr>
        <w:t xml:space="preserve"> </w:t>
      </w:r>
      <w:r w:rsidRPr="00FD2A11">
        <w:rPr>
          <w:rFonts w:eastAsia="Cambria"/>
          <w:w w:val="105"/>
          <w:sz w:val="22"/>
          <w:szCs w:val="22"/>
        </w:rPr>
        <w:t>or</w:t>
      </w:r>
      <w:r w:rsidRPr="00B151AC">
        <w:rPr>
          <w:rFonts w:eastAsia="Cambria"/>
          <w:w w:val="105"/>
          <w:sz w:val="22"/>
          <w:szCs w:val="22"/>
        </w:rPr>
        <w:t xml:space="preserve"> </w:t>
      </w:r>
      <w:r w:rsidR="003203DC" w:rsidRPr="00FD2A11">
        <w:rPr>
          <w:rFonts w:eastAsia="Cambria"/>
          <w:w w:val="105"/>
          <w:sz w:val="22"/>
          <w:szCs w:val="22"/>
        </w:rPr>
        <w:t>utility</w:t>
      </w:r>
      <w:r w:rsidR="003203DC" w:rsidRPr="00B151AC">
        <w:rPr>
          <w:rFonts w:eastAsia="Cambria"/>
          <w:w w:val="105"/>
          <w:sz w:val="22"/>
          <w:szCs w:val="22"/>
        </w:rPr>
        <w:t xml:space="preserve">   from </w:t>
      </w:r>
      <w:r w:rsidRPr="00FD2A11">
        <w:rPr>
          <w:rFonts w:eastAsia="Cambria"/>
          <w:w w:val="105"/>
          <w:sz w:val="22"/>
          <w:szCs w:val="22"/>
        </w:rPr>
        <w:t>its</w:t>
      </w:r>
      <w:r w:rsidRPr="00B151AC">
        <w:rPr>
          <w:rFonts w:eastAsia="Cambria"/>
          <w:w w:val="105"/>
          <w:sz w:val="22"/>
          <w:szCs w:val="22"/>
        </w:rPr>
        <w:t xml:space="preserve"> </w:t>
      </w:r>
      <w:r w:rsidRPr="00FD2A11">
        <w:rPr>
          <w:rFonts w:eastAsia="Cambria"/>
          <w:w w:val="105"/>
          <w:sz w:val="22"/>
          <w:szCs w:val="22"/>
        </w:rPr>
        <w:t>components.</w:t>
      </w:r>
    </w:p>
    <w:p w:rsidR="002957DC" w:rsidRPr="00FD2A11" w:rsidRDefault="002957DC">
      <w:pPr>
        <w:widowControl w:val="0"/>
        <w:autoSpaceDE w:val="0"/>
        <w:autoSpaceDN w:val="0"/>
        <w:spacing w:before="4"/>
        <w:rPr>
          <w:rFonts w:eastAsia="Cambria"/>
          <w:sz w:val="22"/>
          <w:szCs w:val="22"/>
        </w:rPr>
      </w:pPr>
    </w:p>
    <w:p w:rsidR="002957DC" w:rsidRPr="00B151AC" w:rsidRDefault="007C76D0">
      <w:pPr>
        <w:widowControl w:val="0"/>
        <w:numPr>
          <w:ilvl w:val="2"/>
          <w:numId w:val="1"/>
        </w:numPr>
        <w:tabs>
          <w:tab w:val="left" w:pos="1188"/>
          <w:tab w:val="left" w:pos="1189"/>
        </w:tabs>
        <w:autoSpaceDE w:val="0"/>
        <w:autoSpaceDN w:val="0"/>
        <w:spacing w:line="254" w:lineRule="auto"/>
        <w:ind w:right="251"/>
        <w:jc w:val="both"/>
        <w:rPr>
          <w:rFonts w:eastAsia="Cambria"/>
          <w:w w:val="105"/>
          <w:sz w:val="22"/>
          <w:szCs w:val="22"/>
        </w:rPr>
      </w:pPr>
      <w:r w:rsidRPr="00FD2A11">
        <w:rPr>
          <w:rFonts w:eastAsia="Cambria"/>
          <w:w w:val="105"/>
          <w:sz w:val="22"/>
          <w:szCs w:val="22"/>
        </w:rPr>
        <w:t>The origin of the plant, equipment, and services is distinct from the</w:t>
      </w:r>
      <w:r w:rsidRPr="00B151AC">
        <w:rPr>
          <w:rFonts w:eastAsia="Cambria"/>
          <w:w w:val="105"/>
          <w:sz w:val="22"/>
          <w:szCs w:val="22"/>
        </w:rPr>
        <w:t xml:space="preserve"> </w:t>
      </w:r>
      <w:r w:rsidRPr="00FD2A11">
        <w:rPr>
          <w:rFonts w:eastAsia="Cambria"/>
          <w:w w:val="105"/>
          <w:sz w:val="22"/>
          <w:szCs w:val="22"/>
        </w:rPr>
        <w:t>nationality</w:t>
      </w:r>
      <w:r w:rsidRPr="00B151AC">
        <w:rPr>
          <w:rFonts w:eastAsia="Cambria"/>
          <w:w w:val="105"/>
          <w:sz w:val="22"/>
          <w:szCs w:val="22"/>
        </w:rPr>
        <w:t xml:space="preserve"> </w:t>
      </w:r>
      <w:r w:rsidRPr="00FD2A11">
        <w:rPr>
          <w:rFonts w:eastAsia="Cambria"/>
          <w:w w:val="105"/>
          <w:sz w:val="22"/>
          <w:szCs w:val="22"/>
        </w:rPr>
        <w:t>of</w:t>
      </w:r>
      <w:r w:rsidRPr="00B151AC">
        <w:rPr>
          <w:rFonts w:eastAsia="Cambria"/>
          <w:w w:val="105"/>
          <w:sz w:val="22"/>
          <w:szCs w:val="22"/>
        </w:rPr>
        <w:t xml:space="preserve"> </w:t>
      </w:r>
      <w:r w:rsidRPr="00FD2A11">
        <w:rPr>
          <w:rFonts w:eastAsia="Cambria"/>
          <w:w w:val="105"/>
          <w:sz w:val="22"/>
          <w:szCs w:val="22"/>
        </w:rPr>
        <w:t>the</w:t>
      </w:r>
      <w:r w:rsidRPr="00B151AC">
        <w:rPr>
          <w:rFonts w:eastAsia="Cambria"/>
          <w:w w:val="105"/>
          <w:sz w:val="22"/>
          <w:szCs w:val="22"/>
        </w:rPr>
        <w:t xml:space="preserve"> </w:t>
      </w:r>
      <w:r w:rsidRPr="00FD2A11">
        <w:rPr>
          <w:rFonts w:eastAsia="Cambria"/>
          <w:w w:val="105"/>
          <w:sz w:val="22"/>
          <w:szCs w:val="22"/>
        </w:rPr>
        <w:t>Bidder.</w:t>
      </w:r>
    </w:p>
    <w:p w:rsidR="002957DC" w:rsidRPr="00FD2A11" w:rsidRDefault="002957DC">
      <w:pPr>
        <w:widowControl w:val="0"/>
        <w:autoSpaceDE w:val="0"/>
        <w:autoSpaceDN w:val="0"/>
        <w:spacing w:before="1"/>
        <w:rPr>
          <w:rFonts w:eastAsia="Cambria"/>
          <w:sz w:val="22"/>
          <w:szCs w:val="22"/>
        </w:rPr>
      </w:pPr>
    </w:p>
    <w:p w:rsidR="006A6DED" w:rsidRPr="00FD2A11" w:rsidRDefault="007C76D0" w:rsidP="001D077E">
      <w:pPr>
        <w:widowControl w:val="0"/>
        <w:numPr>
          <w:ilvl w:val="0"/>
          <w:numId w:val="6"/>
        </w:numPr>
        <w:tabs>
          <w:tab w:val="left" w:pos="1188"/>
          <w:tab w:val="left" w:pos="1189"/>
        </w:tabs>
        <w:autoSpaceDE w:val="0"/>
        <w:autoSpaceDN w:val="0"/>
        <w:spacing w:before="69" w:line="254" w:lineRule="auto"/>
        <w:ind w:left="1134" w:right="243" w:hanging="1027"/>
        <w:outlineLvl w:val="0"/>
        <w:rPr>
          <w:rFonts w:eastAsia="Palatino Linotype"/>
          <w:b/>
          <w:bCs/>
          <w:sz w:val="22"/>
          <w:szCs w:val="22"/>
        </w:rPr>
      </w:pPr>
      <w:bookmarkStart w:id="8" w:name="_Toc132464563"/>
      <w:r w:rsidRPr="00FD2A11">
        <w:rPr>
          <w:rFonts w:eastAsia="Palatino Linotype"/>
          <w:b/>
          <w:bCs/>
          <w:sz w:val="22"/>
          <w:szCs w:val="22"/>
        </w:rPr>
        <w:t>Cost</w:t>
      </w:r>
      <w:r w:rsidRPr="00FD2A11">
        <w:rPr>
          <w:rFonts w:eastAsia="Palatino Linotype"/>
          <w:b/>
          <w:bCs/>
          <w:spacing w:val="-4"/>
          <w:sz w:val="22"/>
          <w:szCs w:val="22"/>
        </w:rPr>
        <w:t xml:space="preserve"> </w:t>
      </w:r>
      <w:r w:rsidRPr="00FD2A11">
        <w:rPr>
          <w:rFonts w:eastAsia="Palatino Linotype"/>
          <w:b/>
          <w:bCs/>
          <w:sz w:val="22"/>
          <w:szCs w:val="22"/>
        </w:rPr>
        <w:t>of</w:t>
      </w:r>
      <w:r w:rsidRPr="00FD2A11">
        <w:rPr>
          <w:rFonts w:eastAsia="Palatino Linotype"/>
          <w:b/>
          <w:bCs/>
          <w:spacing w:val="-3"/>
          <w:sz w:val="22"/>
          <w:szCs w:val="22"/>
        </w:rPr>
        <w:t xml:space="preserve"> </w:t>
      </w:r>
      <w:r w:rsidRPr="00FD2A11">
        <w:rPr>
          <w:rFonts w:eastAsia="Palatino Linotype"/>
          <w:b/>
          <w:bCs/>
          <w:sz w:val="22"/>
          <w:szCs w:val="22"/>
        </w:rPr>
        <w:t>Bidding</w:t>
      </w:r>
      <w:bookmarkEnd w:id="8"/>
    </w:p>
    <w:p w:rsidR="006A6DED" w:rsidRPr="00FD2A11" w:rsidRDefault="006A6DED" w:rsidP="006A6DED">
      <w:pPr>
        <w:widowControl w:val="0"/>
        <w:autoSpaceDE w:val="0"/>
        <w:autoSpaceDN w:val="0"/>
        <w:ind w:left="1188" w:hanging="1080"/>
        <w:jc w:val="both"/>
        <w:rPr>
          <w:rFonts w:eastAsia="Cambria"/>
          <w:sz w:val="22"/>
          <w:szCs w:val="22"/>
        </w:rPr>
      </w:pPr>
    </w:p>
    <w:p w:rsidR="00C40948" w:rsidRPr="00FD2A11" w:rsidRDefault="007C76D0" w:rsidP="00C40948">
      <w:pPr>
        <w:widowControl w:val="0"/>
        <w:numPr>
          <w:ilvl w:val="1"/>
          <w:numId w:val="6"/>
        </w:numPr>
        <w:tabs>
          <w:tab w:val="left" w:pos="1188"/>
          <w:tab w:val="left" w:pos="1189"/>
        </w:tabs>
        <w:autoSpaceDE w:val="0"/>
        <w:autoSpaceDN w:val="0"/>
        <w:spacing w:before="1" w:line="254" w:lineRule="auto"/>
        <w:ind w:right="246" w:hanging="1045"/>
        <w:jc w:val="both"/>
        <w:rPr>
          <w:rFonts w:eastAsia="Cambria"/>
          <w:w w:val="105"/>
          <w:sz w:val="22"/>
          <w:szCs w:val="22"/>
        </w:rPr>
      </w:pPr>
      <w:r w:rsidRPr="00FD2A11">
        <w:rPr>
          <w:rFonts w:eastAsia="Cambria"/>
          <w:w w:val="105"/>
          <w:sz w:val="22"/>
          <w:szCs w:val="22"/>
        </w:rPr>
        <w:t>The Bidder shall bear all costs associated with the preparation and submission of its bid including post-bid discussions, technical and other presentations etc., and the Employer will in no case be responsible or liable for these costs, regardless of the conduct or outcome of the bidding process.</w:t>
      </w:r>
    </w:p>
    <w:p w:rsidR="002957DC" w:rsidRPr="00FD2A11" w:rsidRDefault="007C76D0" w:rsidP="00C40948">
      <w:pPr>
        <w:widowControl w:val="0"/>
        <w:numPr>
          <w:ilvl w:val="1"/>
          <w:numId w:val="6"/>
        </w:numPr>
        <w:tabs>
          <w:tab w:val="left" w:pos="1188"/>
          <w:tab w:val="left" w:pos="1189"/>
        </w:tabs>
        <w:autoSpaceDE w:val="0"/>
        <w:autoSpaceDN w:val="0"/>
        <w:spacing w:before="1" w:line="254" w:lineRule="auto"/>
        <w:ind w:right="246" w:hanging="1045"/>
        <w:jc w:val="both"/>
        <w:rPr>
          <w:rFonts w:eastAsia="Cambria"/>
          <w:w w:val="105"/>
          <w:sz w:val="22"/>
          <w:szCs w:val="22"/>
        </w:rPr>
      </w:pPr>
      <w:r w:rsidRPr="00FD2A11">
        <w:rPr>
          <w:rFonts w:eastAsia="Cambria"/>
          <w:w w:val="105"/>
          <w:sz w:val="22"/>
          <w:szCs w:val="22"/>
        </w:rPr>
        <w:t xml:space="preserve">The bidder has to ensure his registration with OPTCL on the portal </w:t>
      </w:r>
      <w:r w:rsidRPr="00A559CE">
        <w:rPr>
          <w:rFonts w:eastAsia="Cambria"/>
          <w:b/>
          <w:bCs/>
          <w:w w:val="105"/>
          <w:sz w:val="22"/>
          <w:szCs w:val="22"/>
        </w:rPr>
        <w:t>www.tenderwizard.com/OPTCL</w:t>
      </w:r>
      <w:r w:rsidRPr="00FD2A11">
        <w:rPr>
          <w:rFonts w:eastAsia="Cambria"/>
          <w:w w:val="105"/>
          <w:sz w:val="22"/>
          <w:szCs w:val="22"/>
        </w:rPr>
        <w:t>”</w:t>
      </w:r>
      <w:r w:rsidR="003203DC" w:rsidRPr="00FD2A11">
        <w:rPr>
          <w:rFonts w:eastAsia="Cambria"/>
          <w:w w:val="105"/>
          <w:sz w:val="22"/>
          <w:szCs w:val="22"/>
        </w:rPr>
        <w:t>.</w:t>
      </w:r>
    </w:p>
    <w:p w:rsidR="0059507C" w:rsidRPr="0012514B" w:rsidRDefault="0059507C" w:rsidP="0059507C">
      <w:pPr>
        <w:widowControl w:val="0"/>
        <w:tabs>
          <w:tab w:val="left" w:pos="1188"/>
          <w:tab w:val="left" w:pos="1189"/>
        </w:tabs>
        <w:autoSpaceDE w:val="0"/>
        <w:autoSpaceDN w:val="0"/>
        <w:spacing w:line="254" w:lineRule="auto"/>
        <w:ind w:left="1188" w:right="243"/>
        <w:jc w:val="both"/>
        <w:rPr>
          <w:rFonts w:eastAsia="Cambria"/>
          <w:sz w:val="22"/>
          <w:szCs w:val="22"/>
        </w:rPr>
      </w:pPr>
    </w:p>
    <w:p w:rsidR="002957DC" w:rsidRPr="0012514B" w:rsidRDefault="007C76D0">
      <w:pPr>
        <w:widowControl w:val="0"/>
        <w:numPr>
          <w:ilvl w:val="0"/>
          <w:numId w:val="7"/>
        </w:numPr>
        <w:tabs>
          <w:tab w:val="left" w:pos="1188"/>
          <w:tab w:val="left" w:pos="1189"/>
        </w:tabs>
        <w:autoSpaceDE w:val="0"/>
        <w:autoSpaceDN w:val="0"/>
        <w:ind w:hanging="1081"/>
        <w:outlineLvl w:val="0"/>
        <w:rPr>
          <w:rFonts w:eastAsia="Palatino Linotype"/>
          <w:b/>
          <w:bCs/>
          <w:sz w:val="28"/>
          <w:szCs w:val="28"/>
        </w:rPr>
      </w:pPr>
      <w:bookmarkStart w:id="9" w:name="_Toc132464564"/>
      <w:r w:rsidRPr="0012514B">
        <w:rPr>
          <w:rFonts w:eastAsia="Palatino Linotype"/>
          <w:b/>
          <w:bCs/>
          <w:sz w:val="28"/>
          <w:szCs w:val="28"/>
        </w:rPr>
        <w:t>THE</w:t>
      </w:r>
      <w:r w:rsidRPr="0012514B">
        <w:rPr>
          <w:rFonts w:eastAsia="Palatino Linotype"/>
          <w:b/>
          <w:bCs/>
          <w:spacing w:val="-2"/>
          <w:sz w:val="28"/>
          <w:szCs w:val="28"/>
        </w:rPr>
        <w:t xml:space="preserve"> </w:t>
      </w:r>
      <w:r w:rsidRPr="0012514B">
        <w:rPr>
          <w:rFonts w:eastAsia="Palatino Linotype"/>
          <w:b/>
          <w:bCs/>
          <w:sz w:val="28"/>
          <w:szCs w:val="28"/>
        </w:rPr>
        <w:t>BIDDING</w:t>
      </w:r>
      <w:r w:rsidRPr="0012514B">
        <w:rPr>
          <w:rFonts w:eastAsia="Palatino Linotype"/>
          <w:b/>
          <w:bCs/>
          <w:spacing w:val="-1"/>
          <w:sz w:val="28"/>
          <w:szCs w:val="28"/>
        </w:rPr>
        <w:t xml:space="preserve"> </w:t>
      </w:r>
      <w:r w:rsidRPr="0012514B">
        <w:rPr>
          <w:rFonts w:eastAsia="Palatino Linotype"/>
          <w:b/>
          <w:bCs/>
          <w:sz w:val="28"/>
          <w:szCs w:val="28"/>
        </w:rPr>
        <w:t>DOCUMENTS</w:t>
      </w:r>
      <w:bookmarkEnd w:id="9"/>
    </w:p>
    <w:p w:rsidR="002957DC" w:rsidRPr="0012514B" w:rsidRDefault="002957DC">
      <w:pPr>
        <w:widowControl w:val="0"/>
        <w:autoSpaceDE w:val="0"/>
        <w:autoSpaceDN w:val="0"/>
        <w:spacing w:before="12"/>
        <w:rPr>
          <w:rFonts w:eastAsia="Cambria"/>
          <w:b/>
          <w:sz w:val="22"/>
          <w:szCs w:val="22"/>
        </w:rPr>
      </w:pPr>
    </w:p>
    <w:p w:rsidR="002957DC" w:rsidRPr="0012514B" w:rsidRDefault="007C76D0" w:rsidP="001D077E">
      <w:pPr>
        <w:widowControl w:val="0"/>
        <w:numPr>
          <w:ilvl w:val="0"/>
          <w:numId w:val="6"/>
        </w:numPr>
        <w:tabs>
          <w:tab w:val="left" w:pos="1188"/>
          <w:tab w:val="left" w:pos="1189"/>
        </w:tabs>
        <w:autoSpaceDE w:val="0"/>
        <w:autoSpaceDN w:val="0"/>
        <w:spacing w:before="69" w:line="254" w:lineRule="auto"/>
        <w:ind w:left="1134" w:right="243" w:hanging="1027"/>
        <w:outlineLvl w:val="0"/>
        <w:rPr>
          <w:rFonts w:eastAsia="Palatino Linotype"/>
          <w:b/>
          <w:bCs/>
          <w:sz w:val="22"/>
          <w:szCs w:val="22"/>
        </w:rPr>
      </w:pPr>
      <w:bookmarkStart w:id="10" w:name="_Toc132464565"/>
      <w:r w:rsidRPr="0012514B">
        <w:rPr>
          <w:rFonts w:eastAsia="Palatino Linotype"/>
          <w:b/>
          <w:bCs/>
          <w:sz w:val="22"/>
          <w:szCs w:val="22"/>
        </w:rPr>
        <w:t>Content of Bidding Documents</w:t>
      </w:r>
      <w:bookmarkEnd w:id="10"/>
    </w:p>
    <w:p w:rsidR="002957DC" w:rsidRPr="0012514B" w:rsidRDefault="002957DC">
      <w:pPr>
        <w:widowControl w:val="0"/>
        <w:autoSpaceDE w:val="0"/>
        <w:autoSpaceDN w:val="0"/>
        <w:spacing w:before="9"/>
        <w:rPr>
          <w:rFonts w:eastAsia="Cambria"/>
          <w:b/>
          <w:sz w:val="22"/>
          <w:szCs w:val="22"/>
        </w:rPr>
      </w:pPr>
    </w:p>
    <w:p w:rsidR="002957DC" w:rsidRPr="00B151AC" w:rsidRDefault="007C76D0" w:rsidP="004E727C">
      <w:pPr>
        <w:widowControl w:val="0"/>
        <w:numPr>
          <w:ilvl w:val="1"/>
          <w:numId w:val="6"/>
        </w:numPr>
        <w:tabs>
          <w:tab w:val="left" w:pos="1188"/>
          <w:tab w:val="left" w:pos="1189"/>
        </w:tabs>
        <w:autoSpaceDE w:val="0"/>
        <w:autoSpaceDN w:val="0"/>
        <w:spacing w:line="254" w:lineRule="auto"/>
        <w:ind w:right="243" w:hanging="1045"/>
        <w:jc w:val="both"/>
        <w:rPr>
          <w:rFonts w:eastAsia="Cambria"/>
          <w:w w:val="105"/>
          <w:sz w:val="22"/>
          <w:szCs w:val="22"/>
        </w:rPr>
      </w:pPr>
      <w:r w:rsidRPr="0012514B">
        <w:rPr>
          <w:rFonts w:eastAsia="Cambria"/>
          <w:w w:val="105"/>
          <w:sz w:val="22"/>
          <w:szCs w:val="22"/>
        </w:rPr>
        <w:t>The</w:t>
      </w:r>
      <w:r w:rsidRPr="00B151AC">
        <w:rPr>
          <w:rFonts w:eastAsia="Cambria"/>
          <w:w w:val="105"/>
          <w:sz w:val="22"/>
          <w:szCs w:val="22"/>
        </w:rPr>
        <w:t xml:space="preserve"> </w:t>
      </w:r>
      <w:r w:rsidRPr="0012514B">
        <w:rPr>
          <w:rFonts w:eastAsia="Cambria"/>
          <w:w w:val="105"/>
          <w:sz w:val="22"/>
          <w:szCs w:val="22"/>
        </w:rPr>
        <w:t>facilities</w:t>
      </w:r>
      <w:r w:rsidRPr="00B151AC">
        <w:rPr>
          <w:rFonts w:eastAsia="Cambria"/>
          <w:w w:val="105"/>
          <w:sz w:val="22"/>
          <w:szCs w:val="22"/>
        </w:rPr>
        <w:t xml:space="preserve"> </w:t>
      </w:r>
      <w:r w:rsidRPr="0012514B">
        <w:rPr>
          <w:rFonts w:eastAsia="Cambria"/>
          <w:w w:val="105"/>
          <w:sz w:val="22"/>
          <w:szCs w:val="22"/>
        </w:rPr>
        <w:t>required,</w:t>
      </w:r>
      <w:r w:rsidRPr="00B151AC">
        <w:rPr>
          <w:rFonts w:eastAsia="Cambria"/>
          <w:w w:val="105"/>
          <w:sz w:val="22"/>
          <w:szCs w:val="22"/>
        </w:rPr>
        <w:t xml:space="preserve"> </w:t>
      </w:r>
      <w:r w:rsidRPr="0012514B">
        <w:rPr>
          <w:rFonts w:eastAsia="Cambria"/>
          <w:w w:val="105"/>
          <w:sz w:val="22"/>
          <w:szCs w:val="22"/>
        </w:rPr>
        <w:t>bidding</w:t>
      </w:r>
      <w:r w:rsidRPr="00B151AC">
        <w:rPr>
          <w:rFonts w:eastAsia="Cambria"/>
          <w:w w:val="105"/>
          <w:sz w:val="22"/>
          <w:szCs w:val="22"/>
        </w:rPr>
        <w:t xml:space="preserve"> </w:t>
      </w:r>
      <w:r w:rsidRPr="0012514B">
        <w:rPr>
          <w:rFonts w:eastAsia="Cambria"/>
          <w:w w:val="105"/>
          <w:sz w:val="22"/>
          <w:szCs w:val="22"/>
        </w:rPr>
        <w:t>procedures,</w:t>
      </w:r>
      <w:r w:rsidRPr="00B151AC">
        <w:rPr>
          <w:rFonts w:eastAsia="Cambria"/>
          <w:w w:val="105"/>
          <w:sz w:val="22"/>
          <w:szCs w:val="22"/>
        </w:rPr>
        <w:t xml:space="preserve"> </w:t>
      </w:r>
      <w:r w:rsidRPr="0012514B">
        <w:rPr>
          <w:rFonts w:eastAsia="Cambria"/>
          <w:w w:val="105"/>
          <w:sz w:val="22"/>
          <w:szCs w:val="22"/>
        </w:rPr>
        <w:t>contract</w:t>
      </w:r>
      <w:r w:rsidRPr="00B151AC">
        <w:rPr>
          <w:rFonts w:eastAsia="Cambria"/>
          <w:w w:val="105"/>
          <w:sz w:val="22"/>
          <w:szCs w:val="22"/>
        </w:rPr>
        <w:t xml:space="preserve"> </w:t>
      </w:r>
      <w:r w:rsidRPr="0012514B">
        <w:rPr>
          <w:rFonts w:eastAsia="Cambria"/>
          <w:w w:val="105"/>
          <w:sz w:val="22"/>
          <w:szCs w:val="22"/>
        </w:rPr>
        <w:t>terms</w:t>
      </w:r>
      <w:r w:rsidRPr="00B151AC">
        <w:rPr>
          <w:rFonts w:eastAsia="Cambria"/>
          <w:w w:val="105"/>
          <w:sz w:val="22"/>
          <w:szCs w:val="22"/>
        </w:rPr>
        <w:t xml:space="preserve"> </w:t>
      </w:r>
      <w:r w:rsidRPr="0012514B">
        <w:rPr>
          <w:rFonts w:eastAsia="Cambria"/>
          <w:w w:val="105"/>
          <w:sz w:val="22"/>
          <w:szCs w:val="22"/>
        </w:rPr>
        <w:t>and</w:t>
      </w:r>
      <w:r w:rsidRPr="00B151AC">
        <w:rPr>
          <w:rFonts w:eastAsia="Cambria"/>
          <w:w w:val="105"/>
          <w:sz w:val="22"/>
          <w:szCs w:val="22"/>
        </w:rPr>
        <w:t xml:space="preserve"> technical requirements </w:t>
      </w:r>
      <w:r w:rsidRPr="0012514B">
        <w:rPr>
          <w:rFonts w:eastAsia="Cambria"/>
          <w:w w:val="105"/>
          <w:sz w:val="22"/>
          <w:szCs w:val="22"/>
        </w:rPr>
        <w:t>are</w:t>
      </w:r>
      <w:r w:rsidRPr="00B151AC">
        <w:rPr>
          <w:rFonts w:eastAsia="Cambria"/>
          <w:w w:val="105"/>
          <w:sz w:val="22"/>
          <w:szCs w:val="22"/>
        </w:rPr>
        <w:t xml:space="preserve"> </w:t>
      </w:r>
      <w:r w:rsidRPr="0012514B">
        <w:rPr>
          <w:rFonts w:eastAsia="Cambria"/>
          <w:w w:val="105"/>
          <w:sz w:val="22"/>
          <w:szCs w:val="22"/>
        </w:rPr>
        <w:t>prescribed</w:t>
      </w:r>
      <w:r w:rsidRPr="00B151AC">
        <w:rPr>
          <w:rFonts w:eastAsia="Cambria"/>
          <w:w w:val="105"/>
          <w:sz w:val="22"/>
          <w:szCs w:val="22"/>
        </w:rPr>
        <w:t xml:space="preserve"> </w:t>
      </w:r>
      <w:r w:rsidRPr="0012514B">
        <w:rPr>
          <w:rFonts w:eastAsia="Cambria"/>
          <w:w w:val="105"/>
          <w:sz w:val="22"/>
          <w:szCs w:val="22"/>
        </w:rPr>
        <w:t>in</w:t>
      </w:r>
      <w:r w:rsidRPr="00B151AC">
        <w:rPr>
          <w:rFonts w:eastAsia="Cambria"/>
          <w:w w:val="105"/>
          <w:sz w:val="22"/>
          <w:szCs w:val="22"/>
        </w:rPr>
        <w:t xml:space="preserve"> </w:t>
      </w:r>
      <w:r w:rsidRPr="0012514B">
        <w:rPr>
          <w:rFonts w:eastAsia="Cambria"/>
          <w:w w:val="105"/>
          <w:sz w:val="22"/>
          <w:szCs w:val="22"/>
        </w:rPr>
        <w:t>the</w:t>
      </w:r>
      <w:r w:rsidRPr="00B151AC">
        <w:rPr>
          <w:rFonts w:eastAsia="Cambria"/>
          <w:w w:val="105"/>
          <w:sz w:val="22"/>
          <w:szCs w:val="22"/>
        </w:rPr>
        <w:t xml:space="preserve"> </w:t>
      </w:r>
      <w:r w:rsidRPr="0012514B">
        <w:rPr>
          <w:rFonts w:eastAsia="Cambria"/>
          <w:w w:val="105"/>
          <w:sz w:val="22"/>
          <w:szCs w:val="22"/>
        </w:rPr>
        <w:t>Bidding</w:t>
      </w:r>
      <w:r w:rsidRPr="00B151AC">
        <w:rPr>
          <w:rFonts w:eastAsia="Cambria"/>
          <w:w w:val="105"/>
          <w:sz w:val="22"/>
          <w:szCs w:val="22"/>
        </w:rPr>
        <w:t xml:space="preserve"> </w:t>
      </w:r>
      <w:r w:rsidRPr="0012514B">
        <w:rPr>
          <w:rFonts w:eastAsia="Cambria"/>
          <w:w w:val="105"/>
          <w:sz w:val="22"/>
          <w:szCs w:val="22"/>
        </w:rPr>
        <w:t>Documents.</w:t>
      </w:r>
      <w:r w:rsidRPr="00B151AC">
        <w:rPr>
          <w:rFonts w:eastAsia="Cambria"/>
          <w:w w:val="105"/>
          <w:sz w:val="22"/>
          <w:szCs w:val="22"/>
        </w:rPr>
        <w:t xml:space="preserve"> </w:t>
      </w:r>
      <w:r w:rsidRPr="0012514B">
        <w:rPr>
          <w:rFonts w:eastAsia="Cambria"/>
          <w:w w:val="105"/>
          <w:sz w:val="22"/>
          <w:szCs w:val="22"/>
        </w:rPr>
        <w:t>The</w:t>
      </w:r>
      <w:r w:rsidRPr="00B151AC">
        <w:rPr>
          <w:rFonts w:eastAsia="Cambria"/>
          <w:w w:val="105"/>
          <w:sz w:val="22"/>
          <w:szCs w:val="22"/>
        </w:rPr>
        <w:t xml:space="preserve"> </w:t>
      </w:r>
      <w:r w:rsidRPr="0012514B">
        <w:rPr>
          <w:rFonts w:eastAsia="Cambria"/>
          <w:w w:val="105"/>
          <w:sz w:val="22"/>
          <w:szCs w:val="22"/>
        </w:rPr>
        <w:t>Bidding</w:t>
      </w:r>
      <w:r w:rsidRPr="00B151AC">
        <w:rPr>
          <w:rFonts w:eastAsia="Cambria"/>
          <w:w w:val="105"/>
          <w:sz w:val="22"/>
          <w:szCs w:val="22"/>
        </w:rPr>
        <w:t xml:space="preserve"> </w:t>
      </w:r>
      <w:r w:rsidRPr="0012514B">
        <w:rPr>
          <w:rFonts w:eastAsia="Cambria"/>
          <w:w w:val="105"/>
          <w:sz w:val="22"/>
          <w:szCs w:val="22"/>
        </w:rPr>
        <w:t>Documents</w:t>
      </w:r>
      <w:r w:rsidRPr="00B151AC">
        <w:rPr>
          <w:rFonts w:eastAsia="Cambria"/>
          <w:w w:val="105"/>
          <w:sz w:val="22"/>
          <w:szCs w:val="22"/>
        </w:rPr>
        <w:t xml:space="preserve"> </w:t>
      </w:r>
      <w:r w:rsidRPr="0012514B">
        <w:rPr>
          <w:rFonts w:eastAsia="Cambria"/>
          <w:w w:val="105"/>
          <w:sz w:val="22"/>
          <w:szCs w:val="22"/>
        </w:rPr>
        <w:t>comprise</w:t>
      </w:r>
      <w:r w:rsidRPr="00B151AC">
        <w:rPr>
          <w:rFonts w:eastAsia="Cambria"/>
          <w:w w:val="105"/>
          <w:sz w:val="22"/>
          <w:szCs w:val="22"/>
        </w:rPr>
        <w:t xml:space="preserve"> </w:t>
      </w:r>
      <w:r w:rsidRPr="0012514B">
        <w:rPr>
          <w:rFonts w:eastAsia="Cambria"/>
          <w:w w:val="105"/>
          <w:sz w:val="22"/>
          <w:szCs w:val="22"/>
        </w:rPr>
        <w:t>of</w:t>
      </w:r>
      <w:r w:rsidRPr="00B151AC">
        <w:rPr>
          <w:rFonts w:eastAsia="Cambria"/>
          <w:w w:val="105"/>
          <w:sz w:val="22"/>
          <w:szCs w:val="22"/>
        </w:rPr>
        <w:t xml:space="preserve"> </w:t>
      </w:r>
      <w:r w:rsidRPr="0012514B">
        <w:rPr>
          <w:rFonts w:eastAsia="Cambria"/>
          <w:w w:val="105"/>
          <w:sz w:val="22"/>
          <w:szCs w:val="22"/>
        </w:rPr>
        <w:t>the</w:t>
      </w:r>
      <w:r w:rsidRPr="00B151AC">
        <w:rPr>
          <w:rFonts w:eastAsia="Cambria"/>
          <w:w w:val="105"/>
          <w:sz w:val="22"/>
          <w:szCs w:val="22"/>
        </w:rPr>
        <w:t xml:space="preserve"> </w:t>
      </w:r>
      <w:r w:rsidRPr="0012514B">
        <w:rPr>
          <w:rFonts w:eastAsia="Cambria"/>
          <w:w w:val="105"/>
          <w:sz w:val="22"/>
          <w:szCs w:val="22"/>
        </w:rPr>
        <w:t>following</w:t>
      </w:r>
      <w:r w:rsidRPr="00B151AC">
        <w:rPr>
          <w:rFonts w:eastAsia="Cambria"/>
          <w:w w:val="105"/>
          <w:sz w:val="22"/>
          <w:szCs w:val="22"/>
        </w:rPr>
        <w:t xml:space="preserve"> </w:t>
      </w:r>
      <w:r w:rsidRPr="0012514B">
        <w:rPr>
          <w:rFonts w:eastAsia="Cambria"/>
          <w:w w:val="105"/>
          <w:sz w:val="22"/>
          <w:szCs w:val="22"/>
        </w:rPr>
        <w:t>and</w:t>
      </w:r>
      <w:r w:rsidRPr="00B151AC">
        <w:rPr>
          <w:rFonts w:eastAsia="Cambria"/>
          <w:w w:val="105"/>
          <w:sz w:val="22"/>
          <w:szCs w:val="22"/>
        </w:rPr>
        <w:t xml:space="preserve"> </w:t>
      </w:r>
      <w:r w:rsidRPr="0012514B">
        <w:rPr>
          <w:rFonts w:eastAsia="Cambria"/>
          <w:w w:val="105"/>
          <w:sz w:val="22"/>
          <w:szCs w:val="22"/>
        </w:rPr>
        <w:t>shall</w:t>
      </w:r>
      <w:r w:rsidRPr="00B151AC">
        <w:rPr>
          <w:rFonts w:eastAsia="Cambria"/>
          <w:w w:val="105"/>
          <w:sz w:val="22"/>
          <w:szCs w:val="22"/>
        </w:rPr>
        <w:t xml:space="preserve"> </w:t>
      </w:r>
      <w:r w:rsidRPr="0012514B">
        <w:rPr>
          <w:rFonts w:eastAsia="Cambria"/>
          <w:w w:val="105"/>
          <w:sz w:val="22"/>
          <w:szCs w:val="22"/>
        </w:rPr>
        <w:t>include</w:t>
      </w:r>
      <w:r w:rsidRPr="00B151AC">
        <w:rPr>
          <w:rFonts w:eastAsia="Cambria"/>
          <w:w w:val="105"/>
          <w:sz w:val="22"/>
          <w:szCs w:val="22"/>
        </w:rPr>
        <w:t xml:space="preserve"> </w:t>
      </w:r>
      <w:r w:rsidRPr="0012514B">
        <w:rPr>
          <w:rFonts w:eastAsia="Cambria"/>
          <w:w w:val="105"/>
          <w:sz w:val="22"/>
          <w:szCs w:val="22"/>
        </w:rPr>
        <w:t>amendments,</w:t>
      </w:r>
      <w:r w:rsidRPr="00B151AC">
        <w:rPr>
          <w:rFonts w:eastAsia="Cambria"/>
          <w:w w:val="105"/>
          <w:sz w:val="22"/>
          <w:szCs w:val="22"/>
        </w:rPr>
        <w:t xml:space="preserve"> </w:t>
      </w:r>
      <w:r w:rsidRPr="0012514B">
        <w:rPr>
          <w:rFonts w:eastAsia="Cambria"/>
          <w:w w:val="105"/>
          <w:sz w:val="22"/>
          <w:szCs w:val="22"/>
        </w:rPr>
        <w:t>if</w:t>
      </w:r>
      <w:r w:rsidRPr="00B151AC">
        <w:rPr>
          <w:rFonts w:eastAsia="Cambria"/>
          <w:w w:val="105"/>
          <w:sz w:val="22"/>
          <w:szCs w:val="22"/>
        </w:rPr>
        <w:t xml:space="preserve"> </w:t>
      </w:r>
      <w:r w:rsidRPr="0012514B">
        <w:rPr>
          <w:rFonts w:eastAsia="Cambria"/>
          <w:w w:val="105"/>
          <w:sz w:val="22"/>
          <w:szCs w:val="22"/>
        </w:rPr>
        <w:t>any,</w:t>
      </w:r>
      <w:r w:rsidRPr="00B151AC">
        <w:rPr>
          <w:rFonts w:eastAsia="Cambria"/>
          <w:w w:val="105"/>
          <w:sz w:val="22"/>
          <w:szCs w:val="22"/>
        </w:rPr>
        <w:t xml:space="preserve"> </w:t>
      </w:r>
      <w:r w:rsidRPr="0012514B">
        <w:rPr>
          <w:rFonts w:eastAsia="Cambria"/>
          <w:w w:val="105"/>
          <w:sz w:val="22"/>
          <w:szCs w:val="22"/>
        </w:rPr>
        <w:t>thereto:</w:t>
      </w:r>
    </w:p>
    <w:p w:rsidR="003203DC" w:rsidRPr="0012514B" w:rsidRDefault="007C76D0" w:rsidP="003203DC">
      <w:pPr>
        <w:widowControl w:val="0"/>
        <w:tabs>
          <w:tab w:val="left" w:pos="2628"/>
        </w:tabs>
        <w:autoSpaceDE w:val="0"/>
        <w:autoSpaceDN w:val="0"/>
        <w:spacing w:line="254" w:lineRule="auto"/>
        <w:ind w:left="1188" w:right="1418"/>
        <w:rPr>
          <w:rFonts w:eastAsia="Cambria"/>
          <w:w w:val="105"/>
          <w:sz w:val="22"/>
          <w:szCs w:val="22"/>
        </w:rPr>
      </w:pPr>
      <w:r w:rsidRPr="0012514B">
        <w:rPr>
          <w:rFonts w:eastAsia="Cambria"/>
          <w:b/>
          <w:bCs/>
          <w:w w:val="105"/>
          <w:sz w:val="22"/>
          <w:szCs w:val="22"/>
        </w:rPr>
        <w:t>VOLUME – I:</w:t>
      </w:r>
      <w:r w:rsidRPr="0012514B">
        <w:rPr>
          <w:rFonts w:eastAsia="Cambria"/>
          <w:i/>
          <w:spacing w:val="1"/>
          <w:sz w:val="22"/>
          <w:szCs w:val="22"/>
        </w:rPr>
        <w:t xml:space="preserve"> </w:t>
      </w:r>
      <w:r w:rsidRPr="0012514B">
        <w:rPr>
          <w:rFonts w:eastAsia="Cambria"/>
          <w:b/>
          <w:bCs/>
          <w:w w:val="105"/>
          <w:sz w:val="22"/>
          <w:szCs w:val="22"/>
          <w:u w:val="single"/>
        </w:rPr>
        <w:t>Conditions of Contract</w:t>
      </w:r>
      <w:r w:rsidRPr="0012514B">
        <w:rPr>
          <w:rFonts w:eastAsia="Cambria"/>
          <w:w w:val="105"/>
          <w:sz w:val="22"/>
          <w:szCs w:val="22"/>
        </w:rPr>
        <w:t xml:space="preserve"> </w:t>
      </w:r>
    </w:p>
    <w:p w:rsidR="003203DC" w:rsidRPr="0012514B" w:rsidRDefault="007C76D0" w:rsidP="002F16F7">
      <w:pPr>
        <w:widowControl w:val="0"/>
        <w:tabs>
          <w:tab w:val="left" w:pos="2835"/>
        </w:tabs>
        <w:autoSpaceDE w:val="0"/>
        <w:autoSpaceDN w:val="0"/>
        <w:spacing w:line="254" w:lineRule="auto"/>
        <w:ind w:left="1188" w:right="1418" w:firstLine="513"/>
        <w:rPr>
          <w:rFonts w:eastAsia="Cambria"/>
          <w:w w:val="105"/>
          <w:sz w:val="22"/>
          <w:szCs w:val="22"/>
        </w:rPr>
      </w:pPr>
      <w:r w:rsidRPr="0012514B">
        <w:rPr>
          <w:rFonts w:eastAsia="Cambria"/>
          <w:b/>
          <w:bCs/>
          <w:w w:val="105"/>
          <w:sz w:val="22"/>
          <w:szCs w:val="22"/>
        </w:rPr>
        <w:t>Section I</w:t>
      </w:r>
      <w:r w:rsidRPr="0012514B">
        <w:rPr>
          <w:rFonts w:eastAsia="Cambria"/>
          <w:w w:val="105"/>
          <w:sz w:val="22"/>
          <w:szCs w:val="22"/>
        </w:rPr>
        <w:tab/>
        <w:t>Invitation for Bids (</w:t>
      </w:r>
      <w:r w:rsidRPr="0012514B">
        <w:rPr>
          <w:rFonts w:eastAsia="Cambria"/>
          <w:b/>
          <w:bCs/>
          <w:w w:val="105"/>
          <w:sz w:val="22"/>
          <w:szCs w:val="22"/>
        </w:rPr>
        <w:t>IFB</w:t>
      </w:r>
      <w:r w:rsidRPr="0012514B">
        <w:rPr>
          <w:rFonts w:eastAsia="Cambria"/>
          <w:w w:val="105"/>
          <w:sz w:val="22"/>
          <w:szCs w:val="22"/>
        </w:rPr>
        <w:t>)</w:t>
      </w:r>
    </w:p>
    <w:p w:rsidR="002A2EF6" w:rsidRPr="0012514B" w:rsidRDefault="007C76D0" w:rsidP="00B97032">
      <w:pPr>
        <w:widowControl w:val="0"/>
        <w:tabs>
          <w:tab w:val="left" w:pos="2628"/>
        </w:tabs>
        <w:autoSpaceDE w:val="0"/>
        <w:autoSpaceDN w:val="0"/>
        <w:spacing w:line="254" w:lineRule="auto"/>
        <w:ind w:left="1188" w:right="1418" w:firstLine="513"/>
        <w:rPr>
          <w:rFonts w:eastAsia="Cambria"/>
          <w:w w:val="105"/>
          <w:sz w:val="22"/>
          <w:szCs w:val="22"/>
        </w:rPr>
      </w:pPr>
      <w:r w:rsidRPr="0012514B">
        <w:rPr>
          <w:rFonts w:eastAsia="Cambria"/>
          <w:b/>
          <w:bCs/>
          <w:w w:val="105"/>
          <w:sz w:val="22"/>
          <w:szCs w:val="22"/>
        </w:rPr>
        <w:t>Section II</w:t>
      </w:r>
      <w:r w:rsidRPr="0012514B">
        <w:rPr>
          <w:rFonts w:eastAsia="Cambria"/>
          <w:w w:val="105"/>
          <w:sz w:val="22"/>
          <w:szCs w:val="22"/>
        </w:rPr>
        <w:tab/>
        <w:t>Instructions to Bidders (</w:t>
      </w:r>
      <w:r w:rsidRPr="0012514B">
        <w:rPr>
          <w:rFonts w:eastAsia="Cambria"/>
          <w:b/>
          <w:bCs/>
          <w:w w:val="105"/>
          <w:sz w:val="22"/>
          <w:szCs w:val="22"/>
        </w:rPr>
        <w:t>ITB</w:t>
      </w:r>
      <w:r w:rsidRPr="0012514B">
        <w:rPr>
          <w:rFonts w:eastAsia="Cambria"/>
          <w:w w:val="105"/>
          <w:sz w:val="22"/>
          <w:szCs w:val="22"/>
        </w:rPr>
        <w:t xml:space="preserve">) </w:t>
      </w:r>
    </w:p>
    <w:p w:rsidR="002957DC" w:rsidRPr="0012514B" w:rsidRDefault="007C76D0" w:rsidP="00B97032">
      <w:pPr>
        <w:widowControl w:val="0"/>
        <w:tabs>
          <w:tab w:val="left" w:pos="2628"/>
        </w:tabs>
        <w:autoSpaceDE w:val="0"/>
        <w:autoSpaceDN w:val="0"/>
        <w:spacing w:line="254" w:lineRule="auto"/>
        <w:ind w:left="1188" w:right="1418" w:firstLine="513"/>
        <w:rPr>
          <w:rFonts w:eastAsia="Cambria"/>
          <w:i/>
          <w:sz w:val="22"/>
          <w:szCs w:val="22"/>
        </w:rPr>
      </w:pPr>
      <w:r w:rsidRPr="0012514B">
        <w:rPr>
          <w:rFonts w:eastAsia="Cambria"/>
          <w:b/>
          <w:bCs/>
          <w:w w:val="105"/>
          <w:sz w:val="22"/>
          <w:szCs w:val="22"/>
        </w:rPr>
        <w:t>Section III</w:t>
      </w:r>
      <w:r w:rsidRPr="0012514B">
        <w:rPr>
          <w:rFonts w:eastAsia="Cambria"/>
          <w:i/>
          <w:sz w:val="22"/>
          <w:szCs w:val="22"/>
        </w:rPr>
        <w:tab/>
        <w:t>Bid</w:t>
      </w:r>
      <w:r w:rsidRPr="0012514B">
        <w:rPr>
          <w:rFonts w:eastAsia="Cambria"/>
          <w:i/>
          <w:spacing w:val="9"/>
          <w:sz w:val="22"/>
          <w:szCs w:val="22"/>
        </w:rPr>
        <w:t xml:space="preserve"> </w:t>
      </w:r>
      <w:r w:rsidRPr="0012514B">
        <w:rPr>
          <w:rFonts w:eastAsia="Cambria"/>
          <w:i/>
          <w:sz w:val="22"/>
          <w:szCs w:val="22"/>
        </w:rPr>
        <w:t>Data</w:t>
      </w:r>
      <w:r w:rsidRPr="0012514B">
        <w:rPr>
          <w:rFonts w:eastAsia="Cambria"/>
          <w:i/>
          <w:spacing w:val="11"/>
          <w:sz w:val="22"/>
          <w:szCs w:val="22"/>
        </w:rPr>
        <w:t xml:space="preserve"> </w:t>
      </w:r>
      <w:r w:rsidRPr="0012514B">
        <w:rPr>
          <w:rFonts w:eastAsia="Cambria"/>
          <w:i/>
          <w:sz w:val="22"/>
          <w:szCs w:val="22"/>
        </w:rPr>
        <w:t>Sheet</w:t>
      </w:r>
      <w:r w:rsidRPr="0012514B">
        <w:rPr>
          <w:rFonts w:eastAsia="Cambria"/>
          <w:i/>
          <w:spacing w:val="11"/>
          <w:sz w:val="22"/>
          <w:szCs w:val="22"/>
        </w:rPr>
        <w:t xml:space="preserve"> </w:t>
      </w:r>
      <w:r w:rsidRPr="0012514B">
        <w:rPr>
          <w:rFonts w:eastAsia="Cambria"/>
          <w:i/>
          <w:sz w:val="22"/>
          <w:szCs w:val="22"/>
        </w:rPr>
        <w:t>(</w:t>
      </w:r>
      <w:r w:rsidRPr="0012514B">
        <w:rPr>
          <w:rFonts w:eastAsia="Cambria"/>
          <w:b/>
          <w:bCs/>
          <w:i/>
          <w:sz w:val="22"/>
          <w:szCs w:val="22"/>
        </w:rPr>
        <w:t>BDS</w:t>
      </w:r>
      <w:r w:rsidRPr="0012514B">
        <w:rPr>
          <w:rFonts w:eastAsia="Cambria"/>
          <w:i/>
          <w:sz w:val="22"/>
          <w:szCs w:val="22"/>
        </w:rPr>
        <w:t>)</w:t>
      </w:r>
    </w:p>
    <w:p w:rsidR="00982D8C" w:rsidRPr="0012514B" w:rsidRDefault="007C76D0" w:rsidP="00982D8C">
      <w:pPr>
        <w:widowControl w:val="0"/>
        <w:numPr>
          <w:ilvl w:val="3"/>
          <w:numId w:val="1"/>
        </w:numPr>
        <w:tabs>
          <w:tab w:val="left" w:pos="2628"/>
        </w:tabs>
        <w:autoSpaceDE w:val="0"/>
        <w:autoSpaceDN w:val="0"/>
        <w:spacing w:line="254" w:lineRule="auto"/>
        <w:ind w:left="2694" w:right="1418" w:hanging="426"/>
        <w:rPr>
          <w:rFonts w:eastAsia="Cambria"/>
          <w:i/>
          <w:sz w:val="22"/>
          <w:szCs w:val="22"/>
        </w:rPr>
      </w:pPr>
      <w:r w:rsidRPr="0012514B">
        <w:rPr>
          <w:rFonts w:eastAsia="Cambria"/>
          <w:i/>
          <w:sz w:val="22"/>
          <w:szCs w:val="22"/>
        </w:rPr>
        <w:t>Annexure-A (BDS)_Qualification of bidder</w:t>
      </w:r>
    </w:p>
    <w:p w:rsidR="00982D8C" w:rsidRPr="0012514B" w:rsidRDefault="007C76D0" w:rsidP="00982D8C">
      <w:pPr>
        <w:widowControl w:val="0"/>
        <w:numPr>
          <w:ilvl w:val="3"/>
          <w:numId w:val="1"/>
        </w:numPr>
        <w:tabs>
          <w:tab w:val="left" w:pos="2628"/>
        </w:tabs>
        <w:autoSpaceDE w:val="0"/>
        <w:autoSpaceDN w:val="0"/>
        <w:spacing w:line="254" w:lineRule="auto"/>
        <w:ind w:left="2694" w:right="1418" w:hanging="426"/>
        <w:rPr>
          <w:rFonts w:eastAsia="Cambria"/>
          <w:i/>
          <w:sz w:val="22"/>
          <w:szCs w:val="22"/>
        </w:rPr>
      </w:pPr>
      <w:r w:rsidRPr="0012514B">
        <w:rPr>
          <w:rFonts w:eastAsia="Cambria"/>
          <w:i/>
          <w:sz w:val="22"/>
          <w:szCs w:val="22"/>
        </w:rPr>
        <w:t xml:space="preserve">Annexure-B to </w:t>
      </w:r>
      <w:proofErr w:type="spellStart"/>
      <w:r w:rsidRPr="0012514B">
        <w:rPr>
          <w:rFonts w:eastAsia="Cambria"/>
          <w:i/>
          <w:sz w:val="22"/>
          <w:szCs w:val="22"/>
        </w:rPr>
        <w:t>BDS_e</w:t>
      </w:r>
      <w:proofErr w:type="spellEnd"/>
      <w:r w:rsidRPr="0012514B">
        <w:rPr>
          <w:rFonts w:eastAsia="Cambria"/>
          <w:i/>
          <w:sz w:val="22"/>
          <w:szCs w:val="22"/>
        </w:rPr>
        <w:t>-Reverse auction</w:t>
      </w:r>
    </w:p>
    <w:p w:rsidR="00982D8C" w:rsidRPr="0012514B" w:rsidRDefault="007C76D0" w:rsidP="00982D8C">
      <w:pPr>
        <w:widowControl w:val="0"/>
        <w:numPr>
          <w:ilvl w:val="3"/>
          <w:numId w:val="1"/>
        </w:numPr>
        <w:tabs>
          <w:tab w:val="left" w:pos="2628"/>
        </w:tabs>
        <w:autoSpaceDE w:val="0"/>
        <w:autoSpaceDN w:val="0"/>
        <w:spacing w:line="254" w:lineRule="auto"/>
        <w:ind w:left="2694" w:right="1418" w:hanging="426"/>
        <w:rPr>
          <w:rFonts w:eastAsia="Cambria"/>
          <w:i/>
          <w:sz w:val="22"/>
          <w:szCs w:val="22"/>
        </w:rPr>
      </w:pPr>
      <w:r w:rsidRPr="0012514B">
        <w:rPr>
          <w:rFonts w:eastAsia="Cambria"/>
          <w:i/>
          <w:sz w:val="22"/>
          <w:szCs w:val="22"/>
        </w:rPr>
        <w:t xml:space="preserve">Annexure-C to </w:t>
      </w:r>
      <w:proofErr w:type="spellStart"/>
      <w:r w:rsidRPr="0012514B">
        <w:rPr>
          <w:rFonts w:eastAsia="Cambria"/>
          <w:i/>
          <w:sz w:val="22"/>
          <w:szCs w:val="22"/>
        </w:rPr>
        <w:t>BDS_Sample</w:t>
      </w:r>
      <w:proofErr w:type="spellEnd"/>
      <w:r w:rsidRPr="0012514B">
        <w:rPr>
          <w:rFonts w:eastAsia="Cambria"/>
          <w:i/>
          <w:sz w:val="22"/>
          <w:szCs w:val="22"/>
        </w:rPr>
        <w:t xml:space="preserve"> format for e-Reverse auction</w:t>
      </w:r>
    </w:p>
    <w:p w:rsidR="003203DC" w:rsidRPr="0012514B" w:rsidRDefault="007C76D0" w:rsidP="00B97032">
      <w:pPr>
        <w:widowControl w:val="0"/>
        <w:tabs>
          <w:tab w:val="left" w:pos="2628"/>
        </w:tabs>
        <w:autoSpaceDE w:val="0"/>
        <w:autoSpaceDN w:val="0"/>
        <w:spacing w:line="254" w:lineRule="auto"/>
        <w:ind w:left="1188" w:right="2109" w:firstLine="513"/>
        <w:rPr>
          <w:rFonts w:eastAsia="Cambria"/>
          <w:i/>
          <w:w w:val="105"/>
          <w:sz w:val="22"/>
          <w:szCs w:val="22"/>
        </w:rPr>
      </w:pPr>
      <w:r w:rsidRPr="0012514B">
        <w:rPr>
          <w:rFonts w:eastAsia="Cambria"/>
          <w:b/>
          <w:bCs/>
          <w:w w:val="105"/>
          <w:sz w:val="22"/>
          <w:szCs w:val="22"/>
        </w:rPr>
        <w:t>Section IV</w:t>
      </w:r>
      <w:r w:rsidRPr="0012514B">
        <w:rPr>
          <w:rFonts w:eastAsia="Cambria"/>
          <w:i/>
          <w:w w:val="105"/>
          <w:sz w:val="22"/>
          <w:szCs w:val="22"/>
        </w:rPr>
        <w:tab/>
        <w:t>General</w:t>
      </w:r>
      <w:r w:rsidRPr="0012514B">
        <w:rPr>
          <w:rFonts w:eastAsia="Cambria"/>
          <w:i/>
          <w:spacing w:val="19"/>
          <w:w w:val="105"/>
          <w:sz w:val="22"/>
          <w:szCs w:val="22"/>
        </w:rPr>
        <w:t xml:space="preserve"> </w:t>
      </w:r>
      <w:r w:rsidRPr="0012514B">
        <w:rPr>
          <w:rFonts w:eastAsia="Cambria"/>
          <w:i/>
          <w:w w:val="105"/>
          <w:sz w:val="22"/>
          <w:szCs w:val="22"/>
        </w:rPr>
        <w:t>Conditions</w:t>
      </w:r>
      <w:r w:rsidRPr="0012514B">
        <w:rPr>
          <w:rFonts w:eastAsia="Cambria"/>
          <w:i/>
          <w:spacing w:val="16"/>
          <w:w w:val="105"/>
          <w:sz w:val="22"/>
          <w:szCs w:val="22"/>
        </w:rPr>
        <w:t xml:space="preserve"> </w:t>
      </w:r>
      <w:r w:rsidRPr="0012514B">
        <w:rPr>
          <w:rFonts w:eastAsia="Cambria"/>
          <w:i/>
          <w:w w:val="105"/>
          <w:sz w:val="22"/>
          <w:szCs w:val="22"/>
        </w:rPr>
        <w:t>of</w:t>
      </w:r>
      <w:r w:rsidRPr="0012514B">
        <w:rPr>
          <w:rFonts w:eastAsia="Cambria"/>
          <w:i/>
          <w:spacing w:val="18"/>
          <w:w w:val="105"/>
          <w:sz w:val="22"/>
          <w:szCs w:val="22"/>
        </w:rPr>
        <w:t xml:space="preserve"> </w:t>
      </w:r>
      <w:r w:rsidRPr="0012514B">
        <w:rPr>
          <w:rFonts w:eastAsia="Cambria"/>
          <w:i/>
          <w:w w:val="105"/>
          <w:sz w:val="22"/>
          <w:szCs w:val="22"/>
        </w:rPr>
        <w:t>Contract</w:t>
      </w:r>
      <w:r w:rsidRPr="0012514B">
        <w:rPr>
          <w:rFonts w:eastAsia="Cambria"/>
          <w:i/>
          <w:spacing w:val="18"/>
          <w:w w:val="105"/>
          <w:sz w:val="22"/>
          <w:szCs w:val="22"/>
        </w:rPr>
        <w:t xml:space="preserve"> </w:t>
      </w:r>
      <w:r w:rsidRPr="0012514B">
        <w:rPr>
          <w:rFonts w:eastAsia="Cambria"/>
          <w:i/>
          <w:w w:val="105"/>
          <w:sz w:val="22"/>
          <w:szCs w:val="22"/>
        </w:rPr>
        <w:t>(</w:t>
      </w:r>
      <w:r w:rsidRPr="0012514B">
        <w:rPr>
          <w:rFonts w:eastAsia="Cambria"/>
          <w:b/>
          <w:bCs/>
          <w:i/>
          <w:w w:val="105"/>
          <w:sz w:val="22"/>
          <w:szCs w:val="22"/>
        </w:rPr>
        <w:t>GCC</w:t>
      </w:r>
      <w:r w:rsidRPr="0012514B">
        <w:rPr>
          <w:rFonts w:eastAsia="Cambria"/>
          <w:i/>
          <w:w w:val="105"/>
          <w:sz w:val="22"/>
          <w:szCs w:val="22"/>
        </w:rPr>
        <w:t>)</w:t>
      </w:r>
    </w:p>
    <w:p w:rsidR="003203DC" w:rsidRPr="0012514B" w:rsidRDefault="007C76D0" w:rsidP="00B97032">
      <w:pPr>
        <w:widowControl w:val="0"/>
        <w:tabs>
          <w:tab w:val="left" w:pos="2628"/>
        </w:tabs>
        <w:autoSpaceDE w:val="0"/>
        <w:autoSpaceDN w:val="0"/>
        <w:spacing w:line="254" w:lineRule="auto"/>
        <w:ind w:left="1188" w:right="2109" w:firstLine="513"/>
        <w:rPr>
          <w:rFonts w:eastAsia="Cambria"/>
          <w:i/>
          <w:w w:val="105"/>
          <w:sz w:val="22"/>
          <w:szCs w:val="22"/>
        </w:rPr>
      </w:pPr>
      <w:r w:rsidRPr="0012514B">
        <w:rPr>
          <w:rFonts w:eastAsia="Cambria"/>
          <w:b/>
          <w:bCs/>
          <w:w w:val="105"/>
          <w:sz w:val="22"/>
          <w:szCs w:val="22"/>
        </w:rPr>
        <w:t>Section V</w:t>
      </w:r>
      <w:r w:rsidR="00DD5EB7" w:rsidRPr="0012514B">
        <w:rPr>
          <w:rFonts w:eastAsia="Cambria"/>
          <w:i/>
          <w:w w:val="105"/>
          <w:sz w:val="22"/>
          <w:szCs w:val="22"/>
        </w:rPr>
        <w:tab/>
        <w:t>Special</w:t>
      </w:r>
      <w:r w:rsidR="00DD5EB7" w:rsidRPr="0012514B">
        <w:rPr>
          <w:rFonts w:eastAsia="Cambria"/>
          <w:i/>
          <w:spacing w:val="7"/>
          <w:w w:val="105"/>
          <w:sz w:val="22"/>
          <w:szCs w:val="22"/>
        </w:rPr>
        <w:t xml:space="preserve"> </w:t>
      </w:r>
      <w:r w:rsidR="00DD5EB7" w:rsidRPr="0012514B">
        <w:rPr>
          <w:rFonts w:eastAsia="Cambria"/>
          <w:i/>
          <w:w w:val="105"/>
          <w:sz w:val="22"/>
          <w:szCs w:val="22"/>
        </w:rPr>
        <w:t>Conditions</w:t>
      </w:r>
      <w:r w:rsidR="00DD5EB7" w:rsidRPr="0012514B">
        <w:rPr>
          <w:rFonts w:eastAsia="Cambria"/>
          <w:i/>
          <w:spacing w:val="5"/>
          <w:w w:val="105"/>
          <w:sz w:val="22"/>
          <w:szCs w:val="22"/>
        </w:rPr>
        <w:t xml:space="preserve"> </w:t>
      </w:r>
      <w:r w:rsidR="00DD5EB7" w:rsidRPr="0012514B">
        <w:rPr>
          <w:rFonts w:eastAsia="Cambria"/>
          <w:i/>
          <w:w w:val="105"/>
          <w:sz w:val="22"/>
          <w:szCs w:val="22"/>
        </w:rPr>
        <w:t>of</w:t>
      </w:r>
      <w:r w:rsidR="00DD5EB7" w:rsidRPr="0012514B">
        <w:rPr>
          <w:rFonts w:eastAsia="Cambria"/>
          <w:i/>
          <w:spacing w:val="8"/>
          <w:w w:val="105"/>
          <w:sz w:val="22"/>
          <w:szCs w:val="22"/>
        </w:rPr>
        <w:t xml:space="preserve"> </w:t>
      </w:r>
      <w:r w:rsidR="00DD5EB7" w:rsidRPr="0012514B">
        <w:rPr>
          <w:rFonts w:eastAsia="Cambria"/>
          <w:i/>
          <w:w w:val="105"/>
          <w:sz w:val="22"/>
          <w:szCs w:val="22"/>
        </w:rPr>
        <w:t>Contract</w:t>
      </w:r>
      <w:r w:rsidR="00DD5EB7" w:rsidRPr="0012514B">
        <w:rPr>
          <w:rFonts w:eastAsia="Cambria"/>
          <w:i/>
          <w:spacing w:val="7"/>
          <w:w w:val="105"/>
          <w:sz w:val="22"/>
          <w:szCs w:val="22"/>
        </w:rPr>
        <w:t xml:space="preserve"> </w:t>
      </w:r>
      <w:r w:rsidR="00DD5EB7" w:rsidRPr="0012514B">
        <w:rPr>
          <w:rFonts w:eastAsia="Cambria"/>
          <w:i/>
          <w:w w:val="105"/>
          <w:sz w:val="22"/>
          <w:szCs w:val="22"/>
        </w:rPr>
        <w:t>(</w:t>
      </w:r>
      <w:r w:rsidR="00DD5EB7" w:rsidRPr="0012514B">
        <w:rPr>
          <w:rFonts w:eastAsia="Cambria"/>
          <w:b/>
          <w:bCs/>
          <w:i/>
          <w:w w:val="105"/>
          <w:sz w:val="22"/>
          <w:szCs w:val="22"/>
        </w:rPr>
        <w:t>SCC</w:t>
      </w:r>
      <w:r w:rsidR="00DD5EB7" w:rsidRPr="0012514B">
        <w:rPr>
          <w:rFonts w:eastAsia="Cambria"/>
          <w:i/>
          <w:w w:val="105"/>
          <w:sz w:val="22"/>
          <w:szCs w:val="22"/>
        </w:rPr>
        <w:t>)</w:t>
      </w:r>
      <w:r w:rsidR="00DD5EB7" w:rsidRPr="0012514B">
        <w:rPr>
          <w:rFonts w:eastAsia="Cambria"/>
          <w:i/>
          <w:w w:val="105"/>
          <w:sz w:val="22"/>
          <w:szCs w:val="22"/>
        </w:rPr>
        <w:tab/>
      </w:r>
    </w:p>
    <w:p w:rsidR="00272CEB" w:rsidRPr="0012514B" w:rsidRDefault="007C76D0" w:rsidP="00272CEB">
      <w:pPr>
        <w:widowControl w:val="0"/>
        <w:numPr>
          <w:ilvl w:val="0"/>
          <w:numId w:val="8"/>
        </w:numPr>
        <w:tabs>
          <w:tab w:val="left" w:pos="2628"/>
        </w:tabs>
        <w:autoSpaceDE w:val="0"/>
        <w:autoSpaceDN w:val="0"/>
        <w:spacing w:line="254" w:lineRule="auto"/>
        <w:ind w:left="2694" w:right="142" w:hanging="426"/>
        <w:rPr>
          <w:rFonts w:eastAsia="Cambria"/>
          <w:i/>
          <w:w w:val="105"/>
          <w:sz w:val="22"/>
          <w:szCs w:val="22"/>
        </w:rPr>
      </w:pPr>
      <w:r w:rsidRPr="0012514B">
        <w:rPr>
          <w:rFonts w:eastAsia="Cambria"/>
          <w:i/>
          <w:w w:val="105"/>
          <w:sz w:val="22"/>
          <w:szCs w:val="22"/>
        </w:rPr>
        <w:t xml:space="preserve">Annexure-I to Section-V (SCC)_List of Name of </w:t>
      </w:r>
      <w:proofErr w:type="spellStart"/>
      <w:r w:rsidRPr="0012514B">
        <w:rPr>
          <w:rFonts w:eastAsia="Cambria"/>
          <w:i/>
          <w:w w:val="105"/>
          <w:sz w:val="22"/>
          <w:szCs w:val="22"/>
        </w:rPr>
        <w:t>Nationilised</w:t>
      </w:r>
      <w:proofErr w:type="spellEnd"/>
      <w:r w:rsidRPr="0012514B">
        <w:rPr>
          <w:rFonts w:eastAsia="Cambria"/>
          <w:i/>
          <w:w w:val="105"/>
          <w:sz w:val="22"/>
          <w:szCs w:val="22"/>
        </w:rPr>
        <w:t xml:space="preserve"> and Private Bank</w:t>
      </w:r>
    </w:p>
    <w:p w:rsidR="00272CEB" w:rsidRPr="0012514B" w:rsidRDefault="007C76D0" w:rsidP="00272CEB">
      <w:pPr>
        <w:widowControl w:val="0"/>
        <w:numPr>
          <w:ilvl w:val="0"/>
          <w:numId w:val="8"/>
        </w:numPr>
        <w:tabs>
          <w:tab w:val="left" w:pos="2628"/>
        </w:tabs>
        <w:autoSpaceDE w:val="0"/>
        <w:autoSpaceDN w:val="0"/>
        <w:spacing w:line="254" w:lineRule="auto"/>
        <w:ind w:left="2694" w:right="142" w:hanging="426"/>
        <w:rPr>
          <w:rFonts w:eastAsia="Cambria"/>
          <w:i/>
          <w:w w:val="105"/>
          <w:sz w:val="22"/>
          <w:szCs w:val="22"/>
        </w:rPr>
      </w:pPr>
      <w:r w:rsidRPr="0012514B">
        <w:rPr>
          <w:rFonts w:eastAsia="Cambria"/>
          <w:i/>
          <w:w w:val="105"/>
          <w:sz w:val="22"/>
          <w:szCs w:val="22"/>
        </w:rPr>
        <w:t>Appendix-I to Section-V (SCC)-Environmental Management Plan</w:t>
      </w:r>
    </w:p>
    <w:p w:rsidR="002957DC" w:rsidRPr="0012514B" w:rsidRDefault="007C76D0" w:rsidP="00B97032">
      <w:pPr>
        <w:widowControl w:val="0"/>
        <w:tabs>
          <w:tab w:val="left" w:pos="2628"/>
        </w:tabs>
        <w:autoSpaceDE w:val="0"/>
        <w:autoSpaceDN w:val="0"/>
        <w:spacing w:line="254" w:lineRule="auto"/>
        <w:ind w:left="1188" w:right="2109" w:firstLine="513"/>
        <w:rPr>
          <w:rFonts w:eastAsia="Cambria"/>
          <w:i/>
          <w:sz w:val="22"/>
          <w:szCs w:val="22"/>
        </w:rPr>
      </w:pPr>
      <w:r w:rsidRPr="0012514B">
        <w:rPr>
          <w:rFonts w:eastAsia="Cambria"/>
          <w:b/>
          <w:bCs/>
          <w:iCs/>
          <w:w w:val="105"/>
          <w:sz w:val="22"/>
          <w:szCs w:val="22"/>
        </w:rPr>
        <w:t>Section</w:t>
      </w:r>
      <w:r w:rsidRPr="0012514B">
        <w:rPr>
          <w:rFonts w:eastAsia="Cambria"/>
          <w:b/>
          <w:bCs/>
          <w:iCs/>
          <w:spacing w:val="2"/>
          <w:w w:val="105"/>
          <w:sz w:val="22"/>
          <w:szCs w:val="22"/>
        </w:rPr>
        <w:t xml:space="preserve"> </w:t>
      </w:r>
      <w:r w:rsidRPr="0012514B">
        <w:rPr>
          <w:rFonts w:eastAsia="Cambria"/>
          <w:b/>
          <w:bCs/>
          <w:iCs/>
          <w:w w:val="105"/>
          <w:sz w:val="22"/>
          <w:szCs w:val="22"/>
        </w:rPr>
        <w:t>VI</w:t>
      </w:r>
      <w:r w:rsidRPr="0012514B">
        <w:rPr>
          <w:rFonts w:eastAsia="Cambria"/>
          <w:i/>
          <w:w w:val="105"/>
          <w:sz w:val="22"/>
          <w:szCs w:val="22"/>
        </w:rPr>
        <w:t xml:space="preserve">        </w:t>
      </w:r>
      <w:bookmarkStart w:id="11" w:name="_Hlk131506242"/>
      <w:r w:rsidR="00DD5EB7" w:rsidRPr="0012514B">
        <w:rPr>
          <w:rFonts w:eastAsia="Cambria"/>
          <w:i/>
          <w:w w:val="105"/>
          <w:sz w:val="22"/>
          <w:szCs w:val="22"/>
        </w:rPr>
        <w:t>Sample</w:t>
      </w:r>
      <w:r w:rsidR="00DD5EB7" w:rsidRPr="0012514B">
        <w:rPr>
          <w:rFonts w:eastAsia="Cambria"/>
          <w:i/>
          <w:spacing w:val="-5"/>
          <w:w w:val="105"/>
          <w:sz w:val="22"/>
          <w:szCs w:val="22"/>
        </w:rPr>
        <w:t xml:space="preserve"> </w:t>
      </w:r>
      <w:r w:rsidR="00DD5EB7" w:rsidRPr="0012514B">
        <w:rPr>
          <w:rFonts w:eastAsia="Cambria"/>
          <w:i/>
          <w:w w:val="105"/>
          <w:sz w:val="22"/>
          <w:szCs w:val="22"/>
        </w:rPr>
        <w:t>Forms</w:t>
      </w:r>
      <w:r w:rsidR="00DD5EB7" w:rsidRPr="0012514B">
        <w:rPr>
          <w:rFonts w:eastAsia="Cambria"/>
          <w:i/>
          <w:spacing w:val="-6"/>
          <w:w w:val="105"/>
          <w:sz w:val="22"/>
          <w:szCs w:val="22"/>
        </w:rPr>
        <w:t xml:space="preserve"> </w:t>
      </w:r>
      <w:r w:rsidR="00DD5EB7" w:rsidRPr="0012514B">
        <w:rPr>
          <w:rFonts w:eastAsia="Cambria"/>
          <w:i/>
          <w:w w:val="105"/>
          <w:sz w:val="22"/>
          <w:szCs w:val="22"/>
        </w:rPr>
        <w:t>and</w:t>
      </w:r>
      <w:r w:rsidR="00DD5EB7" w:rsidRPr="0012514B">
        <w:rPr>
          <w:rFonts w:eastAsia="Cambria"/>
          <w:i/>
          <w:spacing w:val="-6"/>
          <w:w w:val="105"/>
          <w:sz w:val="22"/>
          <w:szCs w:val="22"/>
        </w:rPr>
        <w:t xml:space="preserve"> </w:t>
      </w:r>
      <w:r w:rsidR="00DD5EB7" w:rsidRPr="0012514B">
        <w:rPr>
          <w:rFonts w:eastAsia="Cambria"/>
          <w:i/>
          <w:w w:val="105"/>
          <w:sz w:val="22"/>
          <w:szCs w:val="22"/>
        </w:rPr>
        <w:t>Procedures</w:t>
      </w:r>
      <w:r w:rsidR="00DD5EB7" w:rsidRPr="0012514B">
        <w:rPr>
          <w:rFonts w:eastAsia="Cambria"/>
          <w:i/>
          <w:spacing w:val="-7"/>
          <w:w w:val="105"/>
          <w:sz w:val="22"/>
          <w:szCs w:val="22"/>
        </w:rPr>
        <w:t xml:space="preserve"> </w:t>
      </w:r>
      <w:r w:rsidR="00DD5EB7" w:rsidRPr="0012514B">
        <w:rPr>
          <w:rFonts w:eastAsia="Cambria"/>
          <w:i/>
          <w:w w:val="105"/>
          <w:sz w:val="22"/>
          <w:szCs w:val="22"/>
        </w:rPr>
        <w:t>(</w:t>
      </w:r>
      <w:r w:rsidR="0077200C" w:rsidRPr="0012514B">
        <w:rPr>
          <w:rFonts w:eastAsia="Cambria"/>
          <w:b/>
          <w:bCs/>
          <w:i/>
          <w:w w:val="105"/>
          <w:sz w:val="22"/>
          <w:szCs w:val="22"/>
        </w:rPr>
        <w:t>S</w:t>
      </w:r>
      <w:r w:rsidR="00DD5EB7" w:rsidRPr="0012514B">
        <w:rPr>
          <w:rFonts w:eastAsia="Cambria"/>
          <w:b/>
          <w:bCs/>
          <w:i/>
          <w:w w:val="105"/>
          <w:sz w:val="22"/>
          <w:szCs w:val="22"/>
        </w:rPr>
        <w:t>FP</w:t>
      </w:r>
      <w:bookmarkEnd w:id="11"/>
      <w:r w:rsidR="00DD5EB7" w:rsidRPr="0012514B">
        <w:rPr>
          <w:rFonts w:eastAsia="Cambria"/>
          <w:i/>
          <w:w w:val="105"/>
          <w:sz w:val="22"/>
          <w:szCs w:val="22"/>
        </w:rPr>
        <w:t>)</w:t>
      </w:r>
    </w:p>
    <w:p w:rsidR="002957DC" w:rsidRPr="0012514B" w:rsidRDefault="007C76D0" w:rsidP="005844CB">
      <w:pPr>
        <w:widowControl w:val="0"/>
        <w:numPr>
          <w:ilvl w:val="0"/>
          <w:numId w:val="9"/>
        </w:numPr>
        <w:tabs>
          <w:tab w:val="left" w:pos="3544"/>
        </w:tabs>
        <w:autoSpaceDE w:val="0"/>
        <w:autoSpaceDN w:val="0"/>
        <w:spacing w:before="1"/>
        <w:ind w:left="3402" w:hanging="850"/>
        <w:jc w:val="both"/>
        <w:rPr>
          <w:rFonts w:eastAsia="Cambria"/>
          <w:i/>
          <w:sz w:val="22"/>
          <w:szCs w:val="22"/>
        </w:rPr>
      </w:pPr>
      <w:r w:rsidRPr="0012514B">
        <w:rPr>
          <w:rFonts w:eastAsia="Cambria"/>
          <w:i/>
          <w:w w:val="105"/>
          <w:sz w:val="22"/>
          <w:szCs w:val="22"/>
        </w:rPr>
        <w:t>Bid</w:t>
      </w:r>
      <w:r w:rsidRPr="0012514B">
        <w:rPr>
          <w:rFonts w:eastAsia="Cambria"/>
          <w:i/>
          <w:spacing w:val="-3"/>
          <w:w w:val="105"/>
          <w:sz w:val="22"/>
          <w:szCs w:val="22"/>
        </w:rPr>
        <w:t xml:space="preserve"> </w:t>
      </w:r>
      <w:r w:rsidRPr="0012514B">
        <w:rPr>
          <w:rFonts w:eastAsia="Cambria"/>
          <w:i/>
          <w:w w:val="105"/>
          <w:sz w:val="22"/>
          <w:szCs w:val="22"/>
        </w:rPr>
        <w:t>Form</w:t>
      </w:r>
      <w:r w:rsidRPr="0012514B">
        <w:rPr>
          <w:rFonts w:eastAsia="Cambria"/>
          <w:i/>
          <w:spacing w:val="-2"/>
          <w:w w:val="105"/>
          <w:sz w:val="22"/>
          <w:szCs w:val="22"/>
        </w:rPr>
        <w:t xml:space="preserve"> </w:t>
      </w:r>
      <w:r w:rsidRPr="0012514B">
        <w:rPr>
          <w:rFonts w:eastAsia="Cambria"/>
          <w:i/>
          <w:w w:val="105"/>
          <w:sz w:val="22"/>
          <w:szCs w:val="22"/>
        </w:rPr>
        <w:t>&amp;</w:t>
      </w:r>
      <w:r w:rsidRPr="0012514B">
        <w:rPr>
          <w:rFonts w:eastAsia="Cambria"/>
          <w:i/>
          <w:spacing w:val="-1"/>
          <w:w w:val="105"/>
          <w:sz w:val="22"/>
          <w:szCs w:val="22"/>
        </w:rPr>
        <w:t xml:space="preserve"> </w:t>
      </w:r>
      <w:r w:rsidRPr="0012514B">
        <w:rPr>
          <w:rFonts w:eastAsia="Cambria"/>
          <w:i/>
          <w:w w:val="105"/>
          <w:sz w:val="22"/>
          <w:szCs w:val="22"/>
        </w:rPr>
        <w:t>Price</w:t>
      </w:r>
      <w:r w:rsidRPr="0012514B">
        <w:rPr>
          <w:rFonts w:eastAsia="Cambria"/>
          <w:i/>
          <w:spacing w:val="-2"/>
          <w:w w:val="105"/>
          <w:sz w:val="22"/>
          <w:szCs w:val="22"/>
        </w:rPr>
        <w:t xml:space="preserve"> </w:t>
      </w:r>
      <w:r w:rsidRPr="0012514B">
        <w:rPr>
          <w:rFonts w:eastAsia="Cambria"/>
          <w:i/>
          <w:w w:val="105"/>
          <w:sz w:val="22"/>
          <w:szCs w:val="22"/>
        </w:rPr>
        <w:t>Schedule</w:t>
      </w:r>
    </w:p>
    <w:p w:rsidR="002957DC" w:rsidRPr="0012514B" w:rsidRDefault="007C76D0" w:rsidP="00B97032">
      <w:pPr>
        <w:widowControl w:val="0"/>
        <w:numPr>
          <w:ilvl w:val="1"/>
          <w:numId w:val="9"/>
        </w:numPr>
        <w:tabs>
          <w:tab w:val="left" w:pos="3544"/>
        </w:tabs>
        <w:autoSpaceDE w:val="0"/>
        <w:autoSpaceDN w:val="0"/>
        <w:spacing w:before="16"/>
        <w:ind w:left="3402" w:hanging="850"/>
        <w:jc w:val="both"/>
        <w:rPr>
          <w:rFonts w:eastAsia="Cambria"/>
          <w:i/>
          <w:sz w:val="22"/>
          <w:szCs w:val="22"/>
        </w:rPr>
      </w:pPr>
      <w:r w:rsidRPr="0012514B">
        <w:rPr>
          <w:rFonts w:eastAsia="Cambria"/>
          <w:i/>
          <w:w w:val="105"/>
          <w:sz w:val="22"/>
          <w:szCs w:val="22"/>
        </w:rPr>
        <w:t>Bid</w:t>
      </w:r>
      <w:r w:rsidRPr="0012514B">
        <w:rPr>
          <w:rFonts w:eastAsia="Cambria"/>
          <w:i/>
          <w:spacing w:val="-2"/>
          <w:w w:val="105"/>
          <w:sz w:val="22"/>
          <w:szCs w:val="22"/>
        </w:rPr>
        <w:t xml:space="preserve"> </w:t>
      </w:r>
      <w:r w:rsidRPr="0012514B">
        <w:rPr>
          <w:rFonts w:eastAsia="Cambria"/>
          <w:i/>
          <w:w w:val="105"/>
          <w:sz w:val="22"/>
          <w:szCs w:val="22"/>
        </w:rPr>
        <w:t>Form</w:t>
      </w:r>
    </w:p>
    <w:p w:rsidR="002957DC" w:rsidRPr="0012514B" w:rsidRDefault="007C76D0" w:rsidP="00B97032">
      <w:pPr>
        <w:widowControl w:val="0"/>
        <w:numPr>
          <w:ilvl w:val="1"/>
          <w:numId w:val="9"/>
        </w:numPr>
        <w:tabs>
          <w:tab w:val="left" w:pos="3544"/>
        </w:tabs>
        <w:autoSpaceDE w:val="0"/>
        <w:autoSpaceDN w:val="0"/>
        <w:spacing w:before="16"/>
        <w:ind w:left="3402" w:hanging="850"/>
        <w:jc w:val="both"/>
        <w:rPr>
          <w:rFonts w:eastAsia="Cambria"/>
          <w:i/>
          <w:sz w:val="22"/>
          <w:szCs w:val="22"/>
        </w:rPr>
      </w:pPr>
      <w:r w:rsidRPr="0012514B">
        <w:rPr>
          <w:rFonts w:eastAsia="Cambria"/>
          <w:i/>
          <w:w w:val="105"/>
          <w:sz w:val="22"/>
          <w:szCs w:val="22"/>
        </w:rPr>
        <w:t>Price</w:t>
      </w:r>
      <w:r w:rsidRPr="0012514B">
        <w:rPr>
          <w:rFonts w:eastAsia="Cambria"/>
          <w:i/>
          <w:spacing w:val="-9"/>
          <w:w w:val="105"/>
          <w:sz w:val="22"/>
          <w:szCs w:val="22"/>
        </w:rPr>
        <w:t xml:space="preserve"> </w:t>
      </w:r>
      <w:r w:rsidRPr="0012514B">
        <w:rPr>
          <w:rFonts w:eastAsia="Cambria"/>
          <w:i/>
          <w:w w:val="105"/>
          <w:sz w:val="22"/>
          <w:szCs w:val="22"/>
        </w:rPr>
        <w:t>Schedule</w:t>
      </w:r>
    </w:p>
    <w:p w:rsidR="002957DC" w:rsidRPr="0012514B" w:rsidRDefault="007C76D0">
      <w:pPr>
        <w:widowControl w:val="0"/>
        <w:numPr>
          <w:ilvl w:val="0"/>
          <w:numId w:val="9"/>
        </w:numPr>
        <w:tabs>
          <w:tab w:val="left" w:pos="3348"/>
          <w:tab w:val="left" w:pos="3349"/>
        </w:tabs>
        <w:autoSpaceDE w:val="0"/>
        <w:autoSpaceDN w:val="0"/>
        <w:spacing w:before="19"/>
        <w:jc w:val="both"/>
        <w:rPr>
          <w:rFonts w:eastAsia="Cambria"/>
          <w:b/>
          <w:bCs/>
          <w:i/>
          <w:sz w:val="22"/>
          <w:szCs w:val="22"/>
        </w:rPr>
      </w:pPr>
      <w:r w:rsidRPr="0012514B">
        <w:rPr>
          <w:rFonts w:eastAsia="Cambria"/>
          <w:i/>
          <w:w w:val="105"/>
          <w:sz w:val="22"/>
          <w:szCs w:val="22"/>
        </w:rPr>
        <w:t>Bid</w:t>
      </w:r>
      <w:r w:rsidRPr="0012514B">
        <w:rPr>
          <w:rFonts w:eastAsia="Cambria"/>
          <w:i/>
          <w:spacing w:val="-6"/>
          <w:w w:val="105"/>
          <w:sz w:val="22"/>
          <w:szCs w:val="22"/>
        </w:rPr>
        <w:t xml:space="preserve"> </w:t>
      </w:r>
      <w:r w:rsidRPr="0012514B">
        <w:rPr>
          <w:rFonts w:eastAsia="Cambria"/>
          <w:i/>
          <w:w w:val="105"/>
          <w:sz w:val="22"/>
          <w:szCs w:val="22"/>
        </w:rPr>
        <w:t>Security</w:t>
      </w:r>
      <w:r w:rsidRPr="0012514B">
        <w:rPr>
          <w:rFonts w:eastAsia="Cambria"/>
          <w:i/>
          <w:spacing w:val="-6"/>
          <w:w w:val="105"/>
          <w:sz w:val="22"/>
          <w:szCs w:val="22"/>
        </w:rPr>
        <w:t xml:space="preserve"> </w:t>
      </w:r>
      <w:r w:rsidR="00F55439" w:rsidRPr="0012514B">
        <w:rPr>
          <w:rFonts w:eastAsia="Cambria"/>
          <w:i/>
          <w:w w:val="105"/>
          <w:sz w:val="22"/>
          <w:szCs w:val="22"/>
        </w:rPr>
        <w:t xml:space="preserve">Form </w:t>
      </w:r>
      <w:r w:rsidR="00F55439" w:rsidRPr="0012514B">
        <w:rPr>
          <w:rFonts w:eastAsia="Cambria"/>
          <w:b/>
          <w:bCs/>
          <w:i/>
          <w:w w:val="105"/>
          <w:sz w:val="22"/>
          <w:szCs w:val="22"/>
        </w:rPr>
        <w:t>(EMD)</w:t>
      </w:r>
    </w:p>
    <w:p w:rsidR="002957DC" w:rsidRPr="0012514B" w:rsidRDefault="007C76D0">
      <w:pPr>
        <w:widowControl w:val="0"/>
        <w:numPr>
          <w:ilvl w:val="0"/>
          <w:numId w:val="9"/>
        </w:numPr>
        <w:tabs>
          <w:tab w:val="left" w:pos="3348"/>
          <w:tab w:val="left" w:pos="3349"/>
        </w:tabs>
        <w:autoSpaceDE w:val="0"/>
        <w:autoSpaceDN w:val="0"/>
        <w:spacing w:before="16"/>
        <w:jc w:val="both"/>
        <w:rPr>
          <w:rFonts w:eastAsia="Cambria"/>
          <w:i/>
          <w:sz w:val="22"/>
          <w:szCs w:val="22"/>
        </w:rPr>
      </w:pPr>
      <w:r w:rsidRPr="0012514B">
        <w:rPr>
          <w:rFonts w:eastAsia="Cambria"/>
          <w:i/>
          <w:w w:val="105"/>
          <w:sz w:val="22"/>
          <w:szCs w:val="22"/>
        </w:rPr>
        <w:t>Form</w:t>
      </w:r>
      <w:r w:rsidRPr="0012514B">
        <w:rPr>
          <w:rFonts w:eastAsia="Cambria"/>
          <w:i/>
          <w:spacing w:val="-11"/>
          <w:w w:val="105"/>
          <w:sz w:val="22"/>
          <w:szCs w:val="22"/>
        </w:rPr>
        <w:t xml:space="preserve"> </w:t>
      </w:r>
      <w:r w:rsidRPr="0012514B">
        <w:rPr>
          <w:rFonts w:eastAsia="Cambria"/>
          <w:i/>
          <w:w w:val="105"/>
          <w:sz w:val="22"/>
          <w:szCs w:val="22"/>
        </w:rPr>
        <w:t>of</w:t>
      </w:r>
      <w:r w:rsidRPr="0012514B">
        <w:rPr>
          <w:rFonts w:eastAsia="Cambria"/>
          <w:i/>
          <w:spacing w:val="-11"/>
          <w:w w:val="105"/>
          <w:sz w:val="22"/>
          <w:szCs w:val="22"/>
        </w:rPr>
        <w:t xml:space="preserve"> </w:t>
      </w:r>
      <w:r w:rsidRPr="0012514B">
        <w:rPr>
          <w:rFonts w:eastAsia="Cambria"/>
          <w:i/>
          <w:w w:val="105"/>
          <w:sz w:val="22"/>
          <w:szCs w:val="22"/>
        </w:rPr>
        <w:t>Notification</w:t>
      </w:r>
      <w:r w:rsidRPr="0012514B">
        <w:rPr>
          <w:rFonts w:eastAsia="Cambria"/>
          <w:i/>
          <w:spacing w:val="-11"/>
          <w:w w:val="105"/>
          <w:sz w:val="22"/>
          <w:szCs w:val="22"/>
        </w:rPr>
        <w:t xml:space="preserve"> </w:t>
      </w:r>
      <w:r w:rsidRPr="0012514B">
        <w:rPr>
          <w:rFonts w:eastAsia="Cambria"/>
          <w:i/>
          <w:w w:val="105"/>
          <w:sz w:val="22"/>
          <w:szCs w:val="22"/>
        </w:rPr>
        <w:t>by</w:t>
      </w:r>
      <w:r w:rsidRPr="0012514B">
        <w:rPr>
          <w:rFonts w:eastAsia="Cambria"/>
          <w:i/>
          <w:spacing w:val="-10"/>
          <w:w w:val="105"/>
          <w:sz w:val="22"/>
          <w:szCs w:val="22"/>
        </w:rPr>
        <w:t xml:space="preserve"> </w:t>
      </w:r>
      <w:r w:rsidRPr="0012514B">
        <w:rPr>
          <w:rFonts w:eastAsia="Cambria"/>
          <w:i/>
          <w:w w:val="105"/>
          <w:sz w:val="22"/>
          <w:szCs w:val="22"/>
        </w:rPr>
        <w:t>the</w:t>
      </w:r>
      <w:r w:rsidRPr="0012514B">
        <w:rPr>
          <w:rFonts w:eastAsia="Cambria"/>
          <w:i/>
          <w:spacing w:val="-11"/>
          <w:w w:val="105"/>
          <w:sz w:val="22"/>
          <w:szCs w:val="22"/>
        </w:rPr>
        <w:t xml:space="preserve"> </w:t>
      </w:r>
      <w:r w:rsidRPr="0012514B">
        <w:rPr>
          <w:rFonts w:eastAsia="Cambria"/>
          <w:i/>
          <w:w w:val="105"/>
          <w:sz w:val="22"/>
          <w:szCs w:val="22"/>
        </w:rPr>
        <w:t>Employer</w:t>
      </w:r>
      <w:r w:rsidRPr="0012514B">
        <w:rPr>
          <w:rFonts w:eastAsia="Cambria"/>
          <w:i/>
          <w:spacing w:val="-10"/>
          <w:w w:val="105"/>
          <w:sz w:val="22"/>
          <w:szCs w:val="22"/>
        </w:rPr>
        <w:t xml:space="preserve"> </w:t>
      </w:r>
      <w:r w:rsidRPr="0012514B">
        <w:rPr>
          <w:rFonts w:eastAsia="Cambria"/>
          <w:i/>
          <w:w w:val="105"/>
          <w:sz w:val="22"/>
          <w:szCs w:val="22"/>
        </w:rPr>
        <w:t>to</w:t>
      </w:r>
      <w:r w:rsidRPr="0012514B">
        <w:rPr>
          <w:rFonts w:eastAsia="Cambria"/>
          <w:i/>
          <w:spacing w:val="-10"/>
          <w:w w:val="105"/>
          <w:sz w:val="22"/>
          <w:szCs w:val="22"/>
        </w:rPr>
        <w:t xml:space="preserve"> </w:t>
      </w:r>
      <w:r w:rsidRPr="0012514B">
        <w:rPr>
          <w:rFonts w:eastAsia="Cambria"/>
          <w:i/>
          <w:w w:val="105"/>
          <w:sz w:val="22"/>
          <w:szCs w:val="22"/>
        </w:rPr>
        <w:t>the</w:t>
      </w:r>
      <w:r w:rsidRPr="0012514B">
        <w:rPr>
          <w:rFonts w:eastAsia="Cambria"/>
          <w:i/>
          <w:spacing w:val="-13"/>
          <w:w w:val="105"/>
          <w:sz w:val="22"/>
          <w:szCs w:val="22"/>
        </w:rPr>
        <w:t xml:space="preserve"> </w:t>
      </w:r>
      <w:r w:rsidR="005844CB" w:rsidRPr="0012514B">
        <w:rPr>
          <w:rFonts w:eastAsia="Cambria"/>
          <w:i/>
          <w:w w:val="105"/>
          <w:sz w:val="22"/>
          <w:szCs w:val="22"/>
        </w:rPr>
        <w:t>Bank (</w:t>
      </w:r>
      <w:r w:rsidR="00551FB7" w:rsidRPr="0012514B">
        <w:rPr>
          <w:rFonts w:eastAsia="Cambria"/>
          <w:b/>
          <w:bCs/>
          <w:i/>
          <w:w w:val="105"/>
          <w:sz w:val="22"/>
          <w:szCs w:val="22"/>
        </w:rPr>
        <w:t>3a &amp; 3b</w:t>
      </w:r>
      <w:r w:rsidR="00551FB7" w:rsidRPr="0012514B">
        <w:rPr>
          <w:rFonts w:eastAsia="Cambria"/>
          <w:i/>
          <w:w w:val="105"/>
          <w:sz w:val="22"/>
          <w:szCs w:val="22"/>
        </w:rPr>
        <w:t>)</w:t>
      </w:r>
    </w:p>
    <w:p w:rsidR="002957DC" w:rsidRPr="0012514B" w:rsidRDefault="007C76D0">
      <w:pPr>
        <w:widowControl w:val="0"/>
        <w:numPr>
          <w:ilvl w:val="0"/>
          <w:numId w:val="9"/>
        </w:numPr>
        <w:tabs>
          <w:tab w:val="left" w:pos="3348"/>
          <w:tab w:val="left" w:pos="3349"/>
        </w:tabs>
        <w:autoSpaceDE w:val="0"/>
        <w:autoSpaceDN w:val="0"/>
        <w:spacing w:before="16"/>
        <w:jc w:val="both"/>
        <w:rPr>
          <w:rFonts w:eastAsia="Cambria"/>
          <w:i/>
          <w:sz w:val="22"/>
          <w:szCs w:val="22"/>
        </w:rPr>
      </w:pPr>
      <w:r w:rsidRPr="0012514B">
        <w:rPr>
          <w:rFonts w:eastAsia="Cambria"/>
          <w:i/>
          <w:w w:val="105"/>
          <w:sz w:val="22"/>
          <w:szCs w:val="22"/>
        </w:rPr>
        <w:lastRenderedPageBreak/>
        <w:t>Form</w:t>
      </w:r>
      <w:r w:rsidRPr="0012514B">
        <w:rPr>
          <w:rFonts w:eastAsia="Cambria"/>
          <w:i/>
          <w:spacing w:val="7"/>
          <w:w w:val="105"/>
          <w:sz w:val="22"/>
          <w:szCs w:val="22"/>
        </w:rPr>
        <w:t xml:space="preserve"> </w:t>
      </w:r>
      <w:r w:rsidRPr="0012514B">
        <w:rPr>
          <w:rFonts w:eastAsia="Cambria"/>
          <w:i/>
          <w:w w:val="105"/>
          <w:sz w:val="22"/>
          <w:szCs w:val="22"/>
        </w:rPr>
        <w:t>of</w:t>
      </w:r>
      <w:r w:rsidRPr="0012514B">
        <w:rPr>
          <w:rFonts w:eastAsia="Cambria"/>
          <w:i/>
          <w:spacing w:val="8"/>
          <w:w w:val="105"/>
          <w:sz w:val="22"/>
          <w:szCs w:val="22"/>
        </w:rPr>
        <w:t xml:space="preserve"> </w:t>
      </w:r>
      <w:r w:rsidRPr="0012514B">
        <w:rPr>
          <w:rFonts w:eastAsia="Cambria"/>
          <w:i/>
          <w:w w:val="105"/>
          <w:sz w:val="22"/>
          <w:szCs w:val="22"/>
        </w:rPr>
        <w:t>‘</w:t>
      </w:r>
      <w:r w:rsidR="00EF7B9C" w:rsidRPr="0012514B">
        <w:rPr>
          <w:rFonts w:eastAsia="Cambria"/>
          <w:i/>
          <w:w w:val="105"/>
          <w:sz w:val="22"/>
          <w:szCs w:val="22"/>
        </w:rPr>
        <w:t>Letter</w:t>
      </w:r>
      <w:r w:rsidRPr="0012514B">
        <w:rPr>
          <w:rFonts w:eastAsia="Cambria"/>
          <w:i/>
          <w:spacing w:val="8"/>
          <w:w w:val="105"/>
          <w:sz w:val="22"/>
          <w:szCs w:val="22"/>
        </w:rPr>
        <w:t xml:space="preserve"> </w:t>
      </w:r>
      <w:r w:rsidRPr="0012514B">
        <w:rPr>
          <w:rFonts w:eastAsia="Cambria"/>
          <w:i/>
          <w:w w:val="105"/>
          <w:sz w:val="22"/>
          <w:szCs w:val="22"/>
        </w:rPr>
        <w:t>of</w:t>
      </w:r>
      <w:r w:rsidRPr="0012514B">
        <w:rPr>
          <w:rFonts w:eastAsia="Cambria"/>
          <w:i/>
          <w:spacing w:val="8"/>
          <w:w w:val="105"/>
          <w:sz w:val="22"/>
          <w:szCs w:val="22"/>
        </w:rPr>
        <w:t xml:space="preserve"> </w:t>
      </w:r>
      <w:r w:rsidRPr="0012514B">
        <w:rPr>
          <w:rFonts w:eastAsia="Cambria"/>
          <w:i/>
          <w:w w:val="105"/>
          <w:sz w:val="22"/>
          <w:szCs w:val="22"/>
        </w:rPr>
        <w:t>Award</w:t>
      </w:r>
      <w:r w:rsidRPr="0012514B">
        <w:rPr>
          <w:rFonts w:eastAsia="Cambria"/>
          <w:i/>
          <w:spacing w:val="8"/>
          <w:w w:val="105"/>
          <w:sz w:val="22"/>
          <w:szCs w:val="22"/>
        </w:rPr>
        <w:t xml:space="preserve"> </w:t>
      </w:r>
      <w:r w:rsidRPr="0012514B">
        <w:rPr>
          <w:rFonts w:eastAsia="Cambria"/>
          <w:i/>
          <w:w w:val="105"/>
          <w:sz w:val="22"/>
          <w:szCs w:val="22"/>
        </w:rPr>
        <w:t>of</w:t>
      </w:r>
      <w:r w:rsidRPr="0012514B">
        <w:rPr>
          <w:rFonts w:eastAsia="Cambria"/>
          <w:i/>
          <w:spacing w:val="8"/>
          <w:w w:val="105"/>
          <w:sz w:val="22"/>
          <w:szCs w:val="22"/>
        </w:rPr>
        <w:t xml:space="preserve"> </w:t>
      </w:r>
      <w:r w:rsidRPr="0012514B">
        <w:rPr>
          <w:rFonts w:eastAsia="Cambria"/>
          <w:i/>
          <w:w w:val="105"/>
          <w:sz w:val="22"/>
          <w:szCs w:val="22"/>
        </w:rPr>
        <w:t>Contract’</w:t>
      </w:r>
    </w:p>
    <w:p w:rsidR="002957DC" w:rsidRPr="0012514B" w:rsidRDefault="007C76D0">
      <w:pPr>
        <w:widowControl w:val="0"/>
        <w:numPr>
          <w:ilvl w:val="0"/>
          <w:numId w:val="9"/>
        </w:numPr>
        <w:tabs>
          <w:tab w:val="left" w:pos="3348"/>
          <w:tab w:val="left" w:pos="3349"/>
        </w:tabs>
        <w:autoSpaceDE w:val="0"/>
        <w:autoSpaceDN w:val="0"/>
        <w:jc w:val="both"/>
        <w:rPr>
          <w:rFonts w:eastAsia="Cambria"/>
          <w:i/>
          <w:sz w:val="22"/>
          <w:szCs w:val="22"/>
        </w:rPr>
      </w:pPr>
      <w:r w:rsidRPr="0012514B">
        <w:rPr>
          <w:rFonts w:eastAsia="Cambria"/>
          <w:i/>
          <w:w w:val="105"/>
          <w:sz w:val="22"/>
          <w:szCs w:val="22"/>
        </w:rPr>
        <w:t>Form</w:t>
      </w:r>
      <w:r w:rsidRPr="0012514B">
        <w:rPr>
          <w:rFonts w:eastAsia="Cambria"/>
          <w:i/>
          <w:spacing w:val="-3"/>
          <w:w w:val="105"/>
          <w:sz w:val="22"/>
          <w:szCs w:val="22"/>
        </w:rPr>
        <w:t xml:space="preserve"> </w:t>
      </w:r>
      <w:r w:rsidRPr="0012514B">
        <w:rPr>
          <w:rFonts w:eastAsia="Cambria"/>
          <w:i/>
          <w:w w:val="105"/>
          <w:sz w:val="22"/>
          <w:szCs w:val="22"/>
        </w:rPr>
        <w:t>of</w:t>
      </w:r>
      <w:r w:rsidRPr="0012514B">
        <w:rPr>
          <w:rFonts w:eastAsia="Cambria"/>
          <w:i/>
          <w:spacing w:val="-2"/>
          <w:w w:val="105"/>
          <w:sz w:val="22"/>
          <w:szCs w:val="22"/>
        </w:rPr>
        <w:t xml:space="preserve"> </w:t>
      </w:r>
      <w:r w:rsidRPr="0012514B">
        <w:rPr>
          <w:rFonts w:eastAsia="Cambria"/>
          <w:i/>
          <w:w w:val="105"/>
          <w:sz w:val="22"/>
          <w:szCs w:val="22"/>
        </w:rPr>
        <w:t>Contract</w:t>
      </w:r>
      <w:r w:rsidRPr="0012514B">
        <w:rPr>
          <w:rFonts w:eastAsia="Cambria"/>
          <w:i/>
          <w:spacing w:val="-2"/>
          <w:w w:val="105"/>
          <w:sz w:val="22"/>
          <w:szCs w:val="22"/>
        </w:rPr>
        <w:t xml:space="preserve"> </w:t>
      </w:r>
      <w:r w:rsidRPr="0012514B">
        <w:rPr>
          <w:rFonts w:eastAsia="Cambria"/>
          <w:i/>
          <w:w w:val="105"/>
          <w:sz w:val="22"/>
          <w:szCs w:val="22"/>
        </w:rPr>
        <w:t>Agreement</w:t>
      </w:r>
    </w:p>
    <w:p w:rsidR="002957DC" w:rsidRPr="0012514B" w:rsidRDefault="007C76D0">
      <w:pPr>
        <w:widowControl w:val="0"/>
        <w:numPr>
          <w:ilvl w:val="1"/>
          <w:numId w:val="9"/>
        </w:numPr>
        <w:tabs>
          <w:tab w:val="left" w:pos="3348"/>
          <w:tab w:val="left" w:pos="3349"/>
        </w:tabs>
        <w:autoSpaceDE w:val="0"/>
        <w:autoSpaceDN w:val="0"/>
        <w:spacing w:before="13"/>
        <w:jc w:val="both"/>
        <w:rPr>
          <w:rFonts w:eastAsia="Cambria"/>
          <w:i/>
          <w:sz w:val="22"/>
          <w:szCs w:val="22"/>
        </w:rPr>
      </w:pPr>
      <w:r w:rsidRPr="0012514B">
        <w:rPr>
          <w:rFonts w:eastAsia="Cambria"/>
          <w:b/>
          <w:bCs/>
          <w:i/>
          <w:w w:val="105"/>
          <w:sz w:val="22"/>
          <w:szCs w:val="22"/>
        </w:rPr>
        <w:t>Appendix-1</w:t>
      </w:r>
      <w:r w:rsidRPr="0012514B">
        <w:rPr>
          <w:rFonts w:eastAsia="Cambria"/>
          <w:i/>
          <w:w w:val="105"/>
          <w:sz w:val="22"/>
          <w:szCs w:val="22"/>
        </w:rPr>
        <w:t>:</w:t>
      </w:r>
      <w:r w:rsidRPr="0012514B">
        <w:rPr>
          <w:rFonts w:eastAsia="Cambria"/>
          <w:i/>
          <w:spacing w:val="-6"/>
          <w:w w:val="105"/>
          <w:sz w:val="22"/>
          <w:szCs w:val="22"/>
        </w:rPr>
        <w:t xml:space="preserve"> </w:t>
      </w:r>
      <w:r w:rsidRPr="0012514B">
        <w:rPr>
          <w:rFonts w:eastAsia="Cambria"/>
          <w:i/>
          <w:w w:val="105"/>
          <w:sz w:val="22"/>
          <w:szCs w:val="22"/>
        </w:rPr>
        <w:t>Terms</w:t>
      </w:r>
      <w:r w:rsidRPr="0012514B">
        <w:rPr>
          <w:rFonts w:eastAsia="Cambria"/>
          <w:i/>
          <w:spacing w:val="-7"/>
          <w:w w:val="105"/>
          <w:sz w:val="22"/>
          <w:szCs w:val="22"/>
        </w:rPr>
        <w:t xml:space="preserve"> </w:t>
      </w:r>
      <w:r w:rsidRPr="0012514B">
        <w:rPr>
          <w:rFonts w:eastAsia="Cambria"/>
          <w:i/>
          <w:w w:val="105"/>
          <w:sz w:val="22"/>
          <w:szCs w:val="22"/>
        </w:rPr>
        <w:t>and</w:t>
      </w:r>
      <w:r w:rsidRPr="0012514B">
        <w:rPr>
          <w:rFonts w:eastAsia="Cambria"/>
          <w:i/>
          <w:spacing w:val="-5"/>
          <w:w w:val="105"/>
          <w:sz w:val="22"/>
          <w:szCs w:val="22"/>
        </w:rPr>
        <w:t xml:space="preserve"> </w:t>
      </w:r>
      <w:r w:rsidRPr="0012514B">
        <w:rPr>
          <w:rFonts w:eastAsia="Cambria"/>
          <w:i/>
          <w:w w:val="105"/>
          <w:sz w:val="22"/>
          <w:szCs w:val="22"/>
        </w:rPr>
        <w:t>Procedures</w:t>
      </w:r>
      <w:r w:rsidRPr="0012514B">
        <w:rPr>
          <w:rFonts w:eastAsia="Cambria"/>
          <w:i/>
          <w:spacing w:val="-7"/>
          <w:w w:val="105"/>
          <w:sz w:val="22"/>
          <w:szCs w:val="22"/>
        </w:rPr>
        <w:t xml:space="preserve"> </w:t>
      </w:r>
      <w:r w:rsidRPr="0012514B">
        <w:rPr>
          <w:rFonts w:eastAsia="Cambria"/>
          <w:i/>
          <w:w w:val="105"/>
          <w:sz w:val="22"/>
          <w:szCs w:val="22"/>
        </w:rPr>
        <w:t>of</w:t>
      </w:r>
      <w:r w:rsidRPr="0012514B">
        <w:rPr>
          <w:rFonts w:eastAsia="Cambria"/>
          <w:i/>
          <w:spacing w:val="-6"/>
          <w:w w:val="105"/>
          <w:sz w:val="22"/>
          <w:szCs w:val="22"/>
        </w:rPr>
        <w:t xml:space="preserve"> </w:t>
      </w:r>
      <w:r w:rsidRPr="0012514B">
        <w:rPr>
          <w:rFonts w:eastAsia="Cambria"/>
          <w:i/>
          <w:w w:val="105"/>
          <w:sz w:val="22"/>
          <w:szCs w:val="22"/>
        </w:rPr>
        <w:t>Payment</w:t>
      </w:r>
    </w:p>
    <w:p w:rsidR="002957DC" w:rsidRPr="0012514B" w:rsidRDefault="007C76D0">
      <w:pPr>
        <w:widowControl w:val="0"/>
        <w:numPr>
          <w:ilvl w:val="1"/>
          <w:numId w:val="9"/>
        </w:numPr>
        <w:tabs>
          <w:tab w:val="left" w:pos="3348"/>
          <w:tab w:val="left" w:pos="3349"/>
        </w:tabs>
        <w:autoSpaceDE w:val="0"/>
        <w:autoSpaceDN w:val="0"/>
        <w:spacing w:before="16"/>
        <w:jc w:val="both"/>
        <w:rPr>
          <w:rFonts w:eastAsia="Cambria"/>
          <w:i/>
          <w:sz w:val="22"/>
          <w:szCs w:val="22"/>
        </w:rPr>
      </w:pPr>
      <w:r w:rsidRPr="0012514B">
        <w:rPr>
          <w:rFonts w:eastAsia="Cambria"/>
          <w:b/>
          <w:bCs/>
          <w:i/>
          <w:w w:val="105"/>
          <w:sz w:val="22"/>
          <w:szCs w:val="22"/>
        </w:rPr>
        <w:t>Appendix-2</w:t>
      </w:r>
      <w:r w:rsidRPr="0012514B">
        <w:rPr>
          <w:rFonts w:eastAsia="Cambria"/>
          <w:i/>
          <w:w w:val="105"/>
          <w:sz w:val="22"/>
          <w:szCs w:val="22"/>
        </w:rPr>
        <w:t>: Price Adjustment</w:t>
      </w:r>
    </w:p>
    <w:p w:rsidR="002957DC" w:rsidRPr="0012514B" w:rsidRDefault="007C76D0">
      <w:pPr>
        <w:widowControl w:val="0"/>
        <w:numPr>
          <w:ilvl w:val="1"/>
          <w:numId w:val="9"/>
        </w:numPr>
        <w:tabs>
          <w:tab w:val="left" w:pos="3348"/>
          <w:tab w:val="left" w:pos="3349"/>
        </w:tabs>
        <w:autoSpaceDE w:val="0"/>
        <w:autoSpaceDN w:val="0"/>
        <w:spacing w:before="16"/>
        <w:jc w:val="both"/>
        <w:rPr>
          <w:rFonts w:eastAsia="Cambria"/>
          <w:i/>
          <w:sz w:val="22"/>
          <w:szCs w:val="22"/>
        </w:rPr>
      </w:pPr>
      <w:r w:rsidRPr="0012514B">
        <w:rPr>
          <w:rFonts w:eastAsia="Cambria"/>
          <w:b/>
          <w:bCs/>
          <w:i/>
          <w:spacing w:val="-1"/>
          <w:w w:val="105"/>
          <w:sz w:val="22"/>
          <w:szCs w:val="22"/>
        </w:rPr>
        <w:t>Appendix-3</w:t>
      </w:r>
      <w:r w:rsidRPr="0012514B">
        <w:rPr>
          <w:rFonts w:eastAsia="Cambria"/>
          <w:i/>
          <w:spacing w:val="-1"/>
          <w:w w:val="105"/>
          <w:sz w:val="22"/>
          <w:szCs w:val="22"/>
        </w:rPr>
        <w:t>:</w:t>
      </w:r>
      <w:r w:rsidRPr="0012514B">
        <w:rPr>
          <w:rFonts w:eastAsia="Cambria"/>
          <w:i/>
          <w:spacing w:val="-13"/>
          <w:w w:val="105"/>
          <w:sz w:val="22"/>
          <w:szCs w:val="22"/>
        </w:rPr>
        <w:t xml:space="preserve"> </w:t>
      </w:r>
      <w:r w:rsidRPr="0012514B">
        <w:rPr>
          <w:rFonts w:eastAsia="Cambria"/>
          <w:i/>
          <w:w w:val="105"/>
          <w:sz w:val="22"/>
          <w:szCs w:val="22"/>
        </w:rPr>
        <w:t>Insurance</w:t>
      </w:r>
      <w:r w:rsidRPr="0012514B">
        <w:rPr>
          <w:rFonts w:eastAsia="Cambria"/>
          <w:i/>
          <w:spacing w:val="-12"/>
          <w:w w:val="105"/>
          <w:sz w:val="22"/>
          <w:szCs w:val="22"/>
        </w:rPr>
        <w:t xml:space="preserve"> </w:t>
      </w:r>
      <w:r w:rsidRPr="0012514B">
        <w:rPr>
          <w:rFonts w:eastAsia="Cambria"/>
          <w:i/>
          <w:w w:val="105"/>
          <w:sz w:val="22"/>
          <w:szCs w:val="22"/>
        </w:rPr>
        <w:t>Requirements</w:t>
      </w:r>
    </w:p>
    <w:p w:rsidR="002957DC" w:rsidRPr="0012514B" w:rsidRDefault="007C76D0">
      <w:pPr>
        <w:widowControl w:val="0"/>
        <w:numPr>
          <w:ilvl w:val="1"/>
          <w:numId w:val="9"/>
        </w:numPr>
        <w:tabs>
          <w:tab w:val="left" w:pos="3348"/>
          <w:tab w:val="left" w:pos="3349"/>
        </w:tabs>
        <w:autoSpaceDE w:val="0"/>
        <w:autoSpaceDN w:val="0"/>
        <w:spacing w:before="19"/>
        <w:jc w:val="both"/>
        <w:rPr>
          <w:rFonts w:eastAsia="Cambria"/>
          <w:i/>
          <w:sz w:val="22"/>
          <w:szCs w:val="22"/>
        </w:rPr>
      </w:pPr>
      <w:r w:rsidRPr="0012514B">
        <w:rPr>
          <w:rFonts w:eastAsia="Cambria"/>
          <w:b/>
          <w:bCs/>
          <w:i/>
          <w:w w:val="105"/>
          <w:sz w:val="22"/>
          <w:szCs w:val="22"/>
        </w:rPr>
        <w:t>Appendix-4</w:t>
      </w:r>
      <w:r w:rsidRPr="0012514B">
        <w:rPr>
          <w:rFonts w:eastAsia="Cambria"/>
          <w:i/>
          <w:w w:val="105"/>
          <w:sz w:val="22"/>
          <w:szCs w:val="22"/>
        </w:rPr>
        <w:t>:</w:t>
      </w:r>
      <w:r w:rsidRPr="0012514B">
        <w:rPr>
          <w:rFonts w:eastAsia="Cambria"/>
          <w:i/>
          <w:spacing w:val="1"/>
          <w:w w:val="105"/>
          <w:sz w:val="22"/>
          <w:szCs w:val="22"/>
        </w:rPr>
        <w:t xml:space="preserve"> </w:t>
      </w:r>
      <w:r w:rsidRPr="0012514B">
        <w:rPr>
          <w:rFonts w:eastAsia="Cambria"/>
          <w:i/>
          <w:w w:val="105"/>
          <w:sz w:val="22"/>
          <w:szCs w:val="22"/>
        </w:rPr>
        <w:t>Time</w:t>
      </w:r>
      <w:r w:rsidRPr="0012514B">
        <w:rPr>
          <w:rFonts w:eastAsia="Cambria"/>
          <w:i/>
          <w:spacing w:val="2"/>
          <w:w w:val="105"/>
          <w:sz w:val="22"/>
          <w:szCs w:val="22"/>
        </w:rPr>
        <w:t xml:space="preserve"> </w:t>
      </w:r>
      <w:r w:rsidRPr="0012514B">
        <w:rPr>
          <w:rFonts w:eastAsia="Cambria"/>
          <w:i/>
          <w:w w:val="105"/>
          <w:sz w:val="22"/>
          <w:szCs w:val="22"/>
        </w:rPr>
        <w:t>Schedule</w:t>
      </w:r>
    </w:p>
    <w:p w:rsidR="002957DC" w:rsidRPr="0012514B" w:rsidRDefault="007C76D0">
      <w:pPr>
        <w:widowControl w:val="0"/>
        <w:numPr>
          <w:ilvl w:val="1"/>
          <w:numId w:val="9"/>
        </w:numPr>
        <w:tabs>
          <w:tab w:val="left" w:pos="3348"/>
          <w:tab w:val="left" w:pos="3349"/>
        </w:tabs>
        <w:autoSpaceDE w:val="0"/>
        <w:autoSpaceDN w:val="0"/>
        <w:spacing w:before="16"/>
        <w:jc w:val="both"/>
        <w:rPr>
          <w:rFonts w:eastAsia="Cambria"/>
          <w:i/>
          <w:sz w:val="22"/>
          <w:szCs w:val="22"/>
        </w:rPr>
      </w:pPr>
      <w:r w:rsidRPr="0012514B">
        <w:rPr>
          <w:rFonts w:eastAsia="Cambria"/>
          <w:b/>
          <w:bCs/>
          <w:i/>
          <w:w w:val="105"/>
          <w:sz w:val="22"/>
          <w:szCs w:val="22"/>
        </w:rPr>
        <w:t>Appendix-5</w:t>
      </w:r>
      <w:r w:rsidRPr="0012514B">
        <w:rPr>
          <w:rFonts w:eastAsia="Cambria"/>
          <w:i/>
          <w:w w:val="105"/>
          <w:sz w:val="22"/>
          <w:szCs w:val="22"/>
        </w:rPr>
        <w:t>:</w:t>
      </w:r>
      <w:r w:rsidRPr="0012514B">
        <w:rPr>
          <w:rFonts w:eastAsia="Cambria"/>
          <w:i/>
          <w:spacing w:val="-1"/>
          <w:w w:val="105"/>
          <w:sz w:val="22"/>
          <w:szCs w:val="22"/>
        </w:rPr>
        <w:t xml:space="preserve"> </w:t>
      </w:r>
      <w:r w:rsidRPr="008625E8">
        <w:rPr>
          <w:rFonts w:eastAsia="Cambria"/>
          <w:i/>
          <w:w w:val="105"/>
          <w:sz w:val="22"/>
          <w:szCs w:val="22"/>
        </w:rPr>
        <w:t>List</w:t>
      </w:r>
      <w:r w:rsidRPr="008625E8">
        <w:rPr>
          <w:rFonts w:eastAsia="Cambria"/>
          <w:i/>
          <w:spacing w:val="-1"/>
          <w:w w:val="105"/>
          <w:sz w:val="22"/>
          <w:szCs w:val="22"/>
        </w:rPr>
        <w:t xml:space="preserve"> </w:t>
      </w:r>
      <w:r w:rsidRPr="008625E8">
        <w:rPr>
          <w:rFonts w:eastAsia="Cambria"/>
          <w:i/>
          <w:w w:val="105"/>
          <w:sz w:val="22"/>
          <w:szCs w:val="22"/>
        </w:rPr>
        <w:t>of</w:t>
      </w:r>
      <w:r w:rsidRPr="008625E8">
        <w:rPr>
          <w:rFonts w:eastAsia="Cambria"/>
          <w:i/>
          <w:spacing w:val="-1"/>
          <w:w w:val="105"/>
          <w:sz w:val="22"/>
          <w:szCs w:val="22"/>
        </w:rPr>
        <w:t xml:space="preserve"> </w:t>
      </w:r>
      <w:r w:rsidRPr="008625E8">
        <w:rPr>
          <w:rFonts w:eastAsia="Cambria"/>
          <w:i/>
          <w:w w:val="105"/>
          <w:sz w:val="22"/>
          <w:szCs w:val="22"/>
        </w:rPr>
        <w:t>Approved</w:t>
      </w:r>
      <w:r w:rsidRPr="008625E8">
        <w:rPr>
          <w:rFonts w:eastAsia="Cambria"/>
          <w:i/>
          <w:spacing w:val="-1"/>
          <w:w w:val="105"/>
          <w:sz w:val="22"/>
          <w:szCs w:val="22"/>
        </w:rPr>
        <w:t xml:space="preserve"> </w:t>
      </w:r>
      <w:r w:rsidR="005F4E59" w:rsidRPr="005F4E59">
        <w:rPr>
          <w:rFonts w:eastAsia="Cambria"/>
          <w:i/>
          <w:w w:val="105"/>
          <w:sz w:val="22"/>
          <w:szCs w:val="22"/>
        </w:rPr>
        <w:t>Vendors</w:t>
      </w:r>
    </w:p>
    <w:p w:rsidR="002957DC" w:rsidRPr="0012514B" w:rsidRDefault="007C76D0">
      <w:pPr>
        <w:widowControl w:val="0"/>
        <w:numPr>
          <w:ilvl w:val="1"/>
          <w:numId w:val="9"/>
        </w:numPr>
        <w:tabs>
          <w:tab w:val="left" w:pos="3348"/>
          <w:tab w:val="left" w:pos="3349"/>
        </w:tabs>
        <w:autoSpaceDE w:val="0"/>
        <w:autoSpaceDN w:val="0"/>
        <w:spacing w:before="17" w:line="254" w:lineRule="auto"/>
        <w:ind w:right="245"/>
        <w:jc w:val="both"/>
        <w:rPr>
          <w:rFonts w:eastAsia="Cambria"/>
          <w:i/>
          <w:sz w:val="22"/>
          <w:szCs w:val="22"/>
        </w:rPr>
      </w:pPr>
      <w:r w:rsidRPr="0012514B">
        <w:rPr>
          <w:rFonts w:eastAsia="Cambria"/>
          <w:b/>
          <w:bCs/>
          <w:i/>
          <w:w w:val="105"/>
          <w:sz w:val="22"/>
          <w:szCs w:val="22"/>
        </w:rPr>
        <w:t>Appendix-6</w:t>
      </w:r>
      <w:r w:rsidRPr="0012514B">
        <w:rPr>
          <w:rFonts w:eastAsia="Cambria"/>
          <w:i/>
          <w:w w:val="105"/>
          <w:sz w:val="22"/>
          <w:szCs w:val="22"/>
        </w:rPr>
        <w:t>:</w:t>
      </w:r>
      <w:r w:rsidRPr="0012514B">
        <w:rPr>
          <w:rFonts w:eastAsia="Cambria"/>
          <w:i/>
          <w:spacing w:val="26"/>
          <w:w w:val="105"/>
          <w:sz w:val="22"/>
          <w:szCs w:val="22"/>
        </w:rPr>
        <w:t xml:space="preserve"> </w:t>
      </w:r>
      <w:r w:rsidRPr="008625E8">
        <w:rPr>
          <w:rFonts w:eastAsia="Cambria"/>
          <w:i/>
          <w:w w:val="105"/>
          <w:sz w:val="22"/>
          <w:szCs w:val="22"/>
        </w:rPr>
        <w:t>Scope</w:t>
      </w:r>
      <w:r w:rsidRPr="008625E8">
        <w:rPr>
          <w:rFonts w:eastAsia="Cambria"/>
          <w:i/>
          <w:spacing w:val="27"/>
          <w:w w:val="105"/>
          <w:sz w:val="22"/>
          <w:szCs w:val="22"/>
        </w:rPr>
        <w:t xml:space="preserve"> </w:t>
      </w:r>
      <w:r w:rsidRPr="008625E8">
        <w:rPr>
          <w:rFonts w:eastAsia="Cambria"/>
          <w:i/>
          <w:w w:val="105"/>
          <w:sz w:val="22"/>
          <w:szCs w:val="22"/>
        </w:rPr>
        <w:t>of</w:t>
      </w:r>
      <w:r w:rsidRPr="008625E8">
        <w:rPr>
          <w:rFonts w:eastAsia="Cambria"/>
          <w:i/>
          <w:spacing w:val="23"/>
          <w:w w:val="105"/>
          <w:sz w:val="22"/>
          <w:szCs w:val="22"/>
        </w:rPr>
        <w:t xml:space="preserve"> </w:t>
      </w:r>
      <w:r w:rsidRPr="008625E8">
        <w:rPr>
          <w:rFonts w:eastAsia="Cambria"/>
          <w:i/>
          <w:w w:val="105"/>
          <w:sz w:val="22"/>
          <w:szCs w:val="22"/>
        </w:rPr>
        <w:t>Works</w:t>
      </w:r>
      <w:r w:rsidRPr="008625E8">
        <w:rPr>
          <w:rFonts w:eastAsia="Cambria"/>
          <w:i/>
          <w:spacing w:val="26"/>
          <w:w w:val="105"/>
          <w:sz w:val="22"/>
          <w:szCs w:val="22"/>
        </w:rPr>
        <w:t xml:space="preserve"> </w:t>
      </w:r>
      <w:r w:rsidRPr="008625E8">
        <w:rPr>
          <w:rFonts w:eastAsia="Cambria"/>
          <w:i/>
          <w:w w:val="105"/>
          <w:sz w:val="22"/>
          <w:szCs w:val="22"/>
        </w:rPr>
        <w:t>and</w:t>
      </w:r>
      <w:r w:rsidRPr="008625E8">
        <w:rPr>
          <w:rFonts w:eastAsia="Cambria"/>
          <w:i/>
          <w:spacing w:val="23"/>
          <w:w w:val="105"/>
          <w:sz w:val="22"/>
          <w:szCs w:val="22"/>
        </w:rPr>
        <w:t xml:space="preserve"> </w:t>
      </w:r>
      <w:r w:rsidRPr="008625E8">
        <w:rPr>
          <w:rFonts w:eastAsia="Cambria"/>
          <w:i/>
          <w:w w:val="105"/>
          <w:sz w:val="22"/>
          <w:szCs w:val="22"/>
        </w:rPr>
        <w:t>Supply</w:t>
      </w:r>
      <w:r w:rsidRPr="008625E8">
        <w:rPr>
          <w:rFonts w:eastAsia="Cambria"/>
          <w:i/>
          <w:spacing w:val="27"/>
          <w:w w:val="105"/>
          <w:sz w:val="22"/>
          <w:szCs w:val="22"/>
        </w:rPr>
        <w:t xml:space="preserve"> </w:t>
      </w:r>
      <w:r w:rsidRPr="008625E8">
        <w:rPr>
          <w:rFonts w:eastAsia="Cambria"/>
          <w:i/>
          <w:w w:val="105"/>
          <w:sz w:val="22"/>
          <w:szCs w:val="22"/>
        </w:rPr>
        <w:t>by</w:t>
      </w:r>
      <w:r w:rsidRPr="008625E8">
        <w:rPr>
          <w:rFonts w:eastAsia="Cambria"/>
          <w:i/>
          <w:spacing w:val="27"/>
          <w:w w:val="105"/>
          <w:sz w:val="22"/>
          <w:szCs w:val="22"/>
        </w:rPr>
        <w:t xml:space="preserve"> </w:t>
      </w:r>
      <w:r w:rsidRPr="008625E8">
        <w:rPr>
          <w:rFonts w:eastAsia="Cambria"/>
          <w:i/>
          <w:w w:val="105"/>
          <w:sz w:val="22"/>
          <w:szCs w:val="22"/>
        </w:rPr>
        <w:t>the</w:t>
      </w:r>
      <w:r w:rsidRPr="008625E8">
        <w:rPr>
          <w:rFonts w:eastAsia="Cambria"/>
          <w:i/>
          <w:spacing w:val="-53"/>
          <w:w w:val="105"/>
          <w:sz w:val="22"/>
          <w:szCs w:val="22"/>
        </w:rPr>
        <w:t xml:space="preserve"> </w:t>
      </w:r>
      <w:r w:rsidR="00272CEB" w:rsidRPr="008625E8">
        <w:rPr>
          <w:rFonts w:eastAsia="Cambria"/>
          <w:i/>
          <w:spacing w:val="-53"/>
          <w:w w:val="105"/>
          <w:sz w:val="22"/>
          <w:szCs w:val="22"/>
        </w:rPr>
        <w:t xml:space="preserve">         </w:t>
      </w:r>
      <w:r w:rsidRPr="008625E8">
        <w:rPr>
          <w:rFonts w:eastAsia="Cambria"/>
          <w:i/>
          <w:w w:val="105"/>
          <w:sz w:val="22"/>
          <w:szCs w:val="22"/>
        </w:rPr>
        <w:t>Employer</w:t>
      </w:r>
    </w:p>
    <w:p w:rsidR="002957DC" w:rsidRPr="0012514B" w:rsidRDefault="007C76D0">
      <w:pPr>
        <w:widowControl w:val="0"/>
        <w:numPr>
          <w:ilvl w:val="1"/>
          <w:numId w:val="9"/>
        </w:numPr>
        <w:tabs>
          <w:tab w:val="left" w:pos="3348"/>
          <w:tab w:val="left" w:pos="3349"/>
        </w:tabs>
        <w:autoSpaceDE w:val="0"/>
        <w:autoSpaceDN w:val="0"/>
        <w:spacing w:before="69" w:line="254" w:lineRule="auto"/>
        <w:ind w:right="246"/>
        <w:jc w:val="both"/>
        <w:rPr>
          <w:rFonts w:eastAsia="Cambria"/>
          <w:i/>
          <w:sz w:val="22"/>
          <w:szCs w:val="22"/>
        </w:rPr>
      </w:pPr>
      <w:r w:rsidRPr="0012514B">
        <w:rPr>
          <w:rFonts w:eastAsia="Cambria"/>
          <w:b/>
          <w:bCs/>
          <w:i/>
          <w:w w:val="105"/>
          <w:sz w:val="22"/>
          <w:szCs w:val="22"/>
        </w:rPr>
        <w:t>Appendix-7</w:t>
      </w:r>
      <w:r w:rsidRPr="0012514B">
        <w:rPr>
          <w:rFonts w:eastAsia="Cambria"/>
          <w:i/>
          <w:w w:val="105"/>
          <w:sz w:val="22"/>
          <w:szCs w:val="22"/>
        </w:rPr>
        <w:t>:</w:t>
      </w:r>
      <w:r w:rsidRPr="0012514B">
        <w:rPr>
          <w:rFonts w:eastAsia="Cambria"/>
          <w:i/>
          <w:spacing w:val="46"/>
          <w:w w:val="105"/>
          <w:sz w:val="22"/>
          <w:szCs w:val="22"/>
        </w:rPr>
        <w:t xml:space="preserve"> </w:t>
      </w:r>
      <w:r w:rsidRPr="0012514B">
        <w:rPr>
          <w:rFonts w:eastAsia="Cambria"/>
          <w:i/>
          <w:w w:val="105"/>
          <w:sz w:val="22"/>
          <w:szCs w:val="22"/>
        </w:rPr>
        <w:t>List</w:t>
      </w:r>
      <w:r w:rsidRPr="0012514B">
        <w:rPr>
          <w:rFonts w:eastAsia="Cambria"/>
          <w:i/>
          <w:spacing w:val="47"/>
          <w:w w:val="105"/>
          <w:sz w:val="22"/>
          <w:szCs w:val="22"/>
        </w:rPr>
        <w:t xml:space="preserve"> </w:t>
      </w:r>
      <w:r w:rsidRPr="0012514B">
        <w:rPr>
          <w:rFonts w:eastAsia="Cambria"/>
          <w:i/>
          <w:w w:val="105"/>
          <w:sz w:val="22"/>
          <w:szCs w:val="22"/>
        </w:rPr>
        <w:t>of</w:t>
      </w:r>
      <w:r w:rsidRPr="0012514B">
        <w:rPr>
          <w:rFonts w:eastAsia="Cambria"/>
          <w:i/>
          <w:spacing w:val="47"/>
          <w:w w:val="105"/>
          <w:sz w:val="22"/>
          <w:szCs w:val="22"/>
        </w:rPr>
        <w:t xml:space="preserve"> </w:t>
      </w:r>
      <w:r w:rsidRPr="0012514B">
        <w:rPr>
          <w:rFonts w:eastAsia="Cambria"/>
          <w:i/>
          <w:w w:val="105"/>
          <w:sz w:val="22"/>
          <w:szCs w:val="22"/>
        </w:rPr>
        <w:t>Document</w:t>
      </w:r>
      <w:r w:rsidRPr="0012514B">
        <w:rPr>
          <w:rFonts w:eastAsia="Cambria"/>
          <w:i/>
          <w:spacing w:val="47"/>
          <w:w w:val="105"/>
          <w:sz w:val="22"/>
          <w:szCs w:val="22"/>
        </w:rPr>
        <w:t xml:space="preserve"> </w:t>
      </w:r>
      <w:r w:rsidRPr="0012514B">
        <w:rPr>
          <w:rFonts w:eastAsia="Cambria"/>
          <w:i/>
          <w:w w:val="105"/>
          <w:sz w:val="22"/>
          <w:szCs w:val="22"/>
        </w:rPr>
        <w:t>for</w:t>
      </w:r>
      <w:r w:rsidRPr="0012514B">
        <w:rPr>
          <w:rFonts w:eastAsia="Cambria"/>
          <w:i/>
          <w:spacing w:val="48"/>
          <w:w w:val="105"/>
          <w:sz w:val="22"/>
          <w:szCs w:val="22"/>
        </w:rPr>
        <w:t xml:space="preserve"> </w:t>
      </w:r>
      <w:r w:rsidRPr="0012514B">
        <w:rPr>
          <w:rFonts w:eastAsia="Cambria"/>
          <w:i/>
          <w:w w:val="105"/>
          <w:sz w:val="22"/>
          <w:szCs w:val="22"/>
        </w:rPr>
        <w:t>Approval</w:t>
      </w:r>
      <w:r w:rsidRPr="0012514B">
        <w:rPr>
          <w:rFonts w:eastAsia="Cambria"/>
          <w:i/>
          <w:spacing w:val="47"/>
          <w:w w:val="105"/>
          <w:sz w:val="22"/>
          <w:szCs w:val="22"/>
        </w:rPr>
        <w:t xml:space="preserve"> </w:t>
      </w:r>
      <w:r w:rsidRPr="0012514B">
        <w:rPr>
          <w:rFonts w:eastAsia="Cambria"/>
          <w:i/>
          <w:w w:val="105"/>
          <w:sz w:val="22"/>
          <w:szCs w:val="22"/>
        </w:rPr>
        <w:t>or</w:t>
      </w:r>
      <w:r w:rsidRPr="0012514B">
        <w:rPr>
          <w:rFonts w:eastAsia="Cambria"/>
          <w:i/>
          <w:spacing w:val="-53"/>
          <w:w w:val="105"/>
          <w:sz w:val="22"/>
          <w:szCs w:val="22"/>
        </w:rPr>
        <w:t xml:space="preserve"> </w:t>
      </w:r>
      <w:r w:rsidR="00272CEB" w:rsidRPr="0012514B">
        <w:rPr>
          <w:rFonts w:eastAsia="Cambria"/>
          <w:i/>
          <w:spacing w:val="-53"/>
          <w:w w:val="105"/>
          <w:sz w:val="22"/>
          <w:szCs w:val="22"/>
        </w:rPr>
        <w:t xml:space="preserve">      </w:t>
      </w:r>
      <w:r w:rsidRPr="0012514B">
        <w:rPr>
          <w:rFonts w:eastAsia="Cambria"/>
          <w:i/>
          <w:w w:val="105"/>
          <w:sz w:val="22"/>
          <w:szCs w:val="22"/>
        </w:rPr>
        <w:t>Review</w:t>
      </w:r>
    </w:p>
    <w:p w:rsidR="002957DC" w:rsidRPr="0012514B" w:rsidRDefault="007C76D0">
      <w:pPr>
        <w:widowControl w:val="0"/>
        <w:autoSpaceDE w:val="0"/>
        <w:autoSpaceDN w:val="0"/>
        <w:spacing w:line="280" w:lineRule="exact"/>
        <w:ind w:left="3349"/>
        <w:rPr>
          <w:rFonts w:eastAsia="Cambria"/>
          <w:i/>
          <w:sz w:val="22"/>
          <w:szCs w:val="22"/>
        </w:rPr>
      </w:pPr>
      <w:r w:rsidRPr="0012514B">
        <w:rPr>
          <w:rFonts w:eastAsia="Cambria"/>
          <w:b/>
          <w:bCs/>
          <w:i/>
          <w:spacing w:val="-1"/>
          <w:w w:val="105"/>
          <w:sz w:val="22"/>
          <w:szCs w:val="22"/>
        </w:rPr>
        <w:t>Appendix-8</w:t>
      </w:r>
      <w:r w:rsidRPr="0012514B">
        <w:rPr>
          <w:rFonts w:eastAsia="Cambria"/>
          <w:i/>
          <w:spacing w:val="-1"/>
          <w:w w:val="105"/>
          <w:sz w:val="22"/>
          <w:szCs w:val="22"/>
        </w:rPr>
        <w:t>:</w:t>
      </w:r>
      <w:r w:rsidRPr="0012514B">
        <w:rPr>
          <w:rFonts w:eastAsia="Cambria"/>
          <w:i/>
          <w:spacing w:val="-10"/>
          <w:w w:val="105"/>
          <w:sz w:val="22"/>
          <w:szCs w:val="22"/>
        </w:rPr>
        <w:t xml:space="preserve"> </w:t>
      </w:r>
      <w:r w:rsidRPr="0012514B">
        <w:rPr>
          <w:rFonts w:eastAsia="Cambria"/>
          <w:i/>
          <w:w w:val="105"/>
          <w:sz w:val="22"/>
          <w:szCs w:val="22"/>
        </w:rPr>
        <w:t>Functional</w:t>
      </w:r>
      <w:r w:rsidRPr="0012514B">
        <w:rPr>
          <w:rFonts w:eastAsia="Cambria"/>
          <w:i/>
          <w:spacing w:val="-11"/>
          <w:w w:val="105"/>
          <w:sz w:val="22"/>
          <w:szCs w:val="22"/>
        </w:rPr>
        <w:t xml:space="preserve"> </w:t>
      </w:r>
      <w:r w:rsidRPr="0012514B">
        <w:rPr>
          <w:rFonts w:eastAsia="Cambria"/>
          <w:i/>
          <w:w w:val="105"/>
          <w:sz w:val="22"/>
          <w:szCs w:val="22"/>
        </w:rPr>
        <w:t>Guarantees</w:t>
      </w:r>
    </w:p>
    <w:p w:rsidR="002957DC" w:rsidRPr="00EE2CBE" w:rsidRDefault="007C76D0">
      <w:pPr>
        <w:widowControl w:val="0"/>
        <w:numPr>
          <w:ilvl w:val="1"/>
          <w:numId w:val="9"/>
        </w:numPr>
        <w:tabs>
          <w:tab w:val="left" w:pos="3348"/>
          <w:tab w:val="left" w:pos="3349"/>
        </w:tabs>
        <w:autoSpaceDE w:val="0"/>
        <w:autoSpaceDN w:val="0"/>
        <w:spacing w:line="280" w:lineRule="exact"/>
        <w:jc w:val="both"/>
        <w:rPr>
          <w:rFonts w:eastAsia="Cambria"/>
          <w:b/>
          <w:bCs/>
          <w:i/>
          <w:sz w:val="22"/>
          <w:szCs w:val="22"/>
        </w:rPr>
      </w:pPr>
      <w:r w:rsidRPr="00EE2CBE">
        <w:rPr>
          <w:rFonts w:eastAsia="Cambria"/>
          <w:i/>
          <w:sz w:val="22"/>
          <w:szCs w:val="22"/>
        </w:rPr>
        <w:t>Integrity</w:t>
      </w:r>
      <w:r w:rsidRPr="00EE2CBE">
        <w:rPr>
          <w:rFonts w:eastAsia="Cambria"/>
          <w:i/>
          <w:spacing w:val="20"/>
          <w:sz w:val="22"/>
          <w:szCs w:val="22"/>
        </w:rPr>
        <w:t xml:space="preserve"> </w:t>
      </w:r>
      <w:r w:rsidRPr="00EE2CBE">
        <w:rPr>
          <w:rFonts w:eastAsia="Cambria"/>
          <w:i/>
          <w:sz w:val="22"/>
          <w:szCs w:val="22"/>
        </w:rPr>
        <w:t>Pact</w:t>
      </w:r>
      <w:r w:rsidR="00EE2CBE" w:rsidRPr="00EE2CBE">
        <w:rPr>
          <w:rFonts w:eastAsia="Cambria"/>
          <w:i/>
          <w:sz w:val="22"/>
          <w:szCs w:val="22"/>
        </w:rPr>
        <w:t xml:space="preserve"> </w:t>
      </w:r>
      <w:bookmarkStart w:id="12" w:name="_Hlk135567506"/>
      <w:r w:rsidR="00EE2CBE" w:rsidRPr="00EE2CBE">
        <w:rPr>
          <w:rFonts w:eastAsia="Cambria"/>
          <w:i/>
          <w:sz w:val="22"/>
          <w:szCs w:val="22"/>
        </w:rPr>
        <w:t>Agreement</w:t>
      </w:r>
      <w:bookmarkEnd w:id="12"/>
      <w:r w:rsidR="00AD61D7">
        <w:rPr>
          <w:rFonts w:eastAsia="Cambria"/>
          <w:i/>
          <w:sz w:val="22"/>
          <w:szCs w:val="22"/>
        </w:rPr>
        <w:t>-</w:t>
      </w:r>
      <w:r w:rsidR="00AD61D7" w:rsidRPr="00AD61D7">
        <w:rPr>
          <w:rFonts w:eastAsia="Cambria"/>
          <w:w w:val="110"/>
          <w:sz w:val="22"/>
          <w:szCs w:val="22"/>
        </w:rPr>
        <w:t xml:space="preserve"> </w:t>
      </w:r>
      <w:r w:rsidR="00AD61D7" w:rsidRPr="00AD61D7">
        <w:rPr>
          <w:rFonts w:eastAsia="Cambria"/>
          <w:i/>
          <w:sz w:val="22"/>
          <w:szCs w:val="22"/>
        </w:rPr>
        <w:t>Attachment-14-IP</w:t>
      </w:r>
      <w:r w:rsidR="005F4E59" w:rsidRPr="00EE2CBE">
        <w:rPr>
          <w:rFonts w:eastAsia="Cambria"/>
          <w:i/>
          <w:sz w:val="22"/>
          <w:szCs w:val="22"/>
        </w:rPr>
        <w:t xml:space="preserve"> </w:t>
      </w:r>
    </w:p>
    <w:p w:rsidR="002957DC" w:rsidRPr="00AD61D7" w:rsidRDefault="007C76D0" w:rsidP="005F4E59">
      <w:pPr>
        <w:widowControl w:val="0"/>
        <w:numPr>
          <w:ilvl w:val="1"/>
          <w:numId w:val="9"/>
        </w:numPr>
        <w:tabs>
          <w:tab w:val="left" w:pos="3348"/>
          <w:tab w:val="left" w:pos="3349"/>
        </w:tabs>
        <w:autoSpaceDE w:val="0"/>
        <w:autoSpaceDN w:val="0"/>
        <w:spacing w:line="280" w:lineRule="exact"/>
        <w:jc w:val="both"/>
        <w:rPr>
          <w:rFonts w:eastAsia="Cambria"/>
          <w:i/>
          <w:sz w:val="22"/>
          <w:szCs w:val="22"/>
        </w:rPr>
      </w:pPr>
      <w:r w:rsidRPr="00EE2CBE">
        <w:rPr>
          <w:rFonts w:eastAsia="Cambria"/>
          <w:i/>
          <w:w w:val="105"/>
          <w:sz w:val="22"/>
          <w:szCs w:val="22"/>
        </w:rPr>
        <w:t>Safety</w:t>
      </w:r>
      <w:r w:rsidRPr="00EE2CBE">
        <w:rPr>
          <w:rFonts w:eastAsia="Cambria"/>
          <w:i/>
          <w:spacing w:val="-5"/>
          <w:w w:val="105"/>
          <w:sz w:val="22"/>
          <w:szCs w:val="22"/>
        </w:rPr>
        <w:t xml:space="preserve"> </w:t>
      </w:r>
      <w:r w:rsidRPr="00EE2CBE">
        <w:rPr>
          <w:rFonts w:eastAsia="Cambria"/>
          <w:i/>
          <w:w w:val="105"/>
          <w:sz w:val="22"/>
          <w:szCs w:val="22"/>
        </w:rPr>
        <w:t>Pact</w:t>
      </w:r>
      <w:r w:rsidR="005F4E59" w:rsidRPr="00EE2CBE">
        <w:rPr>
          <w:rFonts w:eastAsia="Cambria"/>
          <w:i/>
          <w:w w:val="105"/>
          <w:sz w:val="22"/>
          <w:szCs w:val="22"/>
        </w:rPr>
        <w:t xml:space="preserve"> </w:t>
      </w:r>
      <w:r w:rsidR="00EE2CBE" w:rsidRPr="00EE2CBE">
        <w:rPr>
          <w:rFonts w:eastAsia="Cambria"/>
          <w:i/>
          <w:sz w:val="22"/>
          <w:szCs w:val="22"/>
        </w:rPr>
        <w:t>Agreement</w:t>
      </w:r>
      <w:r w:rsidR="00AD61D7" w:rsidRPr="000E21C8">
        <w:rPr>
          <w:rFonts w:eastAsia="Cambria"/>
          <w:w w:val="110"/>
          <w:sz w:val="22"/>
          <w:szCs w:val="22"/>
        </w:rPr>
        <w:t>-</w:t>
      </w:r>
      <w:r w:rsidR="00AD61D7" w:rsidRPr="00AD61D7">
        <w:rPr>
          <w:rFonts w:eastAsia="Cambria"/>
          <w:i/>
          <w:sz w:val="22"/>
          <w:szCs w:val="22"/>
        </w:rPr>
        <w:t>Attachment-18</w:t>
      </w:r>
    </w:p>
    <w:p w:rsidR="002957DC" w:rsidRPr="0012514B" w:rsidRDefault="007C76D0">
      <w:pPr>
        <w:widowControl w:val="0"/>
        <w:numPr>
          <w:ilvl w:val="0"/>
          <w:numId w:val="9"/>
        </w:numPr>
        <w:tabs>
          <w:tab w:val="left" w:pos="3348"/>
          <w:tab w:val="left" w:pos="3349"/>
        </w:tabs>
        <w:autoSpaceDE w:val="0"/>
        <w:autoSpaceDN w:val="0"/>
        <w:spacing w:before="19"/>
        <w:jc w:val="both"/>
        <w:rPr>
          <w:rFonts w:eastAsia="Cambria"/>
          <w:i/>
          <w:sz w:val="22"/>
          <w:szCs w:val="22"/>
        </w:rPr>
      </w:pPr>
      <w:r w:rsidRPr="0012514B">
        <w:rPr>
          <w:rFonts w:eastAsia="Cambria"/>
          <w:i/>
          <w:sz w:val="22"/>
          <w:szCs w:val="22"/>
        </w:rPr>
        <w:t>Performance</w:t>
      </w:r>
      <w:r w:rsidRPr="0012514B">
        <w:rPr>
          <w:rFonts w:eastAsia="Cambria"/>
          <w:i/>
          <w:spacing w:val="26"/>
          <w:sz w:val="22"/>
          <w:szCs w:val="22"/>
        </w:rPr>
        <w:t xml:space="preserve"> </w:t>
      </w:r>
      <w:r w:rsidRPr="0012514B">
        <w:rPr>
          <w:rFonts w:eastAsia="Cambria"/>
          <w:i/>
          <w:sz w:val="22"/>
          <w:szCs w:val="22"/>
        </w:rPr>
        <w:t>Security</w:t>
      </w:r>
      <w:r w:rsidRPr="0012514B">
        <w:rPr>
          <w:rFonts w:eastAsia="Cambria"/>
          <w:i/>
          <w:spacing w:val="27"/>
          <w:sz w:val="22"/>
          <w:szCs w:val="22"/>
        </w:rPr>
        <w:t xml:space="preserve"> </w:t>
      </w:r>
      <w:r w:rsidR="00EE2CBE">
        <w:rPr>
          <w:rFonts w:eastAsia="Cambria"/>
          <w:i/>
          <w:spacing w:val="27"/>
          <w:sz w:val="22"/>
          <w:szCs w:val="22"/>
        </w:rPr>
        <w:t>B</w:t>
      </w:r>
      <w:r w:rsidR="00F97FD9">
        <w:rPr>
          <w:rFonts w:eastAsia="Cambria"/>
          <w:i/>
          <w:spacing w:val="27"/>
          <w:sz w:val="22"/>
          <w:szCs w:val="22"/>
        </w:rPr>
        <w:t>.</w:t>
      </w:r>
      <w:r w:rsidR="00EE2CBE">
        <w:rPr>
          <w:rFonts w:eastAsia="Cambria"/>
          <w:i/>
          <w:spacing w:val="27"/>
          <w:sz w:val="22"/>
          <w:szCs w:val="22"/>
        </w:rPr>
        <w:t>G</w:t>
      </w:r>
      <w:r w:rsidR="00F97FD9">
        <w:rPr>
          <w:rFonts w:eastAsia="Cambria"/>
          <w:i/>
          <w:spacing w:val="27"/>
          <w:sz w:val="22"/>
          <w:szCs w:val="22"/>
        </w:rPr>
        <w:t xml:space="preserve"> </w:t>
      </w:r>
      <w:r w:rsidRPr="0012514B">
        <w:rPr>
          <w:rFonts w:eastAsia="Cambria"/>
          <w:i/>
          <w:sz w:val="22"/>
          <w:szCs w:val="22"/>
        </w:rPr>
        <w:t>Form</w:t>
      </w:r>
      <w:r w:rsidR="00EE2CBE">
        <w:rPr>
          <w:rFonts w:eastAsia="Cambria"/>
          <w:i/>
          <w:sz w:val="22"/>
          <w:szCs w:val="22"/>
        </w:rPr>
        <w:t xml:space="preserve"> (2 Nos.)</w:t>
      </w:r>
    </w:p>
    <w:p w:rsidR="002957DC" w:rsidRPr="0012514B" w:rsidRDefault="007C76D0">
      <w:pPr>
        <w:widowControl w:val="0"/>
        <w:numPr>
          <w:ilvl w:val="0"/>
          <w:numId w:val="9"/>
        </w:numPr>
        <w:tabs>
          <w:tab w:val="left" w:pos="3348"/>
          <w:tab w:val="left" w:pos="3349"/>
        </w:tabs>
        <w:autoSpaceDE w:val="0"/>
        <w:autoSpaceDN w:val="0"/>
        <w:spacing w:before="17"/>
        <w:jc w:val="both"/>
        <w:rPr>
          <w:rFonts w:eastAsia="Cambria"/>
          <w:i/>
          <w:sz w:val="22"/>
          <w:szCs w:val="22"/>
        </w:rPr>
      </w:pPr>
      <w:r w:rsidRPr="0076677A">
        <w:rPr>
          <w:rFonts w:eastAsia="Cambria"/>
          <w:i/>
          <w:w w:val="105"/>
          <w:sz w:val="22"/>
          <w:szCs w:val="22"/>
          <w:highlight w:val="green"/>
        </w:rPr>
        <w:t>e-Bank</w:t>
      </w:r>
      <w:r w:rsidRPr="0076677A">
        <w:rPr>
          <w:rFonts w:eastAsia="Cambria"/>
          <w:i/>
          <w:spacing w:val="1"/>
          <w:w w:val="105"/>
          <w:sz w:val="22"/>
          <w:szCs w:val="22"/>
          <w:highlight w:val="green"/>
        </w:rPr>
        <w:t xml:space="preserve"> </w:t>
      </w:r>
      <w:r w:rsidRPr="0076677A">
        <w:rPr>
          <w:rFonts w:eastAsia="Cambria"/>
          <w:i/>
          <w:w w:val="105"/>
          <w:sz w:val="22"/>
          <w:szCs w:val="22"/>
          <w:highlight w:val="green"/>
        </w:rPr>
        <w:t>Guarantee</w:t>
      </w:r>
      <w:r w:rsidRPr="0012514B">
        <w:rPr>
          <w:rFonts w:eastAsia="Cambria"/>
          <w:i/>
          <w:spacing w:val="1"/>
          <w:w w:val="105"/>
          <w:sz w:val="22"/>
          <w:szCs w:val="22"/>
        </w:rPr>
        <w:t xml:space="preserve"> </w:t>
      </w:r>
      <w:r w:rsidRPr="0012514B">
        <w:rPr>
          <w:rFonts w:eastAsia="Cambria"/>
          <w:i/>
          <w:w w:val="105"/>
          <w:sz w:val="22"/>
          <w:szCs w:val="22"/>
        </w:rPr>
        <w:t>Form for</w:t>
      </w:r>
      <w:r w:rsidRPr="0012514B">
        <w:rPr>
          <w:rFonts w:eastAsia="Cambria"/>
          <w:i/>
          <w:spacing w:val="2"/>
          <w:w w:val="105"/>
          <w:sz w:val="22"/>
          <w:szCs w:val="22"/>
        </w:rPr>
        <w:t xml:space="preserve"> </w:t>
      </w:r>
      <w:r w:rsidRPr="0012514B">
        <w:rPr>
          <w:rFonts w:eastAsia="Cambria"/>
          <w:i/>
          <w:w w:val="105"/>
          <w:sz w:val="22"/>
          <w:szCs w:val="22"/>
        </w:rPr>
        <w:t>Advance</w:t>
      </w:r>
      <w:r w:rsidRPr="0012514B">
        <w:rPr>
          <w:rFonts w:eastAsia="Cambria"/>
          <w:i/>
          <w:spacing w:val="2"/>
          <w:w w:val="105"/>
          <w:sz w:val="22"/>
          <w:szCs w:val="22"/>
        </w:rPr>
        <w:t xml:space="preserve"> </w:t>
      </w:r>
      <w:r w:rsidRPr="0012514B">
        <w:rPr>
          <w:rFonts w:eastAsia="Cambria"/>
          <w:i/>
          <w:w w:val="105"/>
          <w:sz w:val="22"/>
          <w:szCs w:val="22"/>
        </w:rPr>
        <w:t>Payment</w:t>
      </w:r>
    </w:p>
    <w:p w:rsidR="002957DC" w:rsidRPr="0012514B" w:rsidRDefault="007C76D0">
      <w:pPr>
        <w:widowControl w:val="0"/>
        <w:numPr>
          <w:ilvl w:val="0"/>
          <w:numId w:val="9"/>
        </w:numPr>
        <w:tabs>
          <w:tab w:val="left" w:pos="3348"/>
          <w:tab w:val="left" w:pos="3349"/>
        </w:tabs>
        <w:autoSpaceDE w:val="0"/>
        <w:autoSpaceDN w:val="0"/>
        <w:spacing w:before="16"/>
        <w:jc w:val="both"/>
        <w:rPr>
          <w:rFonts w:eastAsia="Cambria"/>
          <w:i/>
          <w:sz w:val="22"/>
          <w:szCs w:val="22"/>
        </w:rPr>
      </w:pPr>
      <w:r w:rsidRPr="0012514B">
        <w:rPr>
          <w:rFonts w:eastAsia="Cambria"/>
          <w:i/>
          <w:w w:val="105"/>
          <w:sz w:val="22"/>
          <w:szCs w:val="22"/>
        </w:rPr>
        <w:t>Form of</w:t>
      </w:r>
      <w:r w:rsidRPr="0012514B">
        <w:rPr>
          <w:rFonts w:eastAsia="Cambria"/>
          <w:i/>
          <w:spacing w:val="2"/>
          <w:w w:val="105"/>
          <w:sz w:val="22"/>
          <w:szCs w:val="22"/>
        </w:rPr>
        <w:t xml:space="preserve"> </w:t>
      </w:r>
      <w:r w:rsidRPr="0012514B">
        <w:rPr>
          <w:rFonts w:eastAsia="Cambria"/>
          <w:i/>
          <w:w w:val="105"/>
          <w:sz w:val="22"/>
          <w:szCs w:val="22"/>
        </w:rPr>
        <w:t>Taking</w:t>
      </w:r>
      <w:r w:rsidRPr="0012514B">
        <w:rPr>
          <w:rFonts w:eastAsia="Cambria"/>
          <w:i/>
          <w:spacing w:val="-1"/>
          <w:w w:val="105"/>
          <w:sz w:val="22"/>
          <w:szCs w:val="22"/>
        </w:rPr>
        <w:t xml:space="preserve"> </w:t>
      </w:r>
      <w:r w:rsidRPr="0012514B">
        <w:rPr>
          <w:rFonts w:eastAsia="Cambria"/>
          <w:i/>
          <w:w w:val="105"/>
          <w:sz w:val="22"/>
          <w:szCs w:val="22"/>
        </w:rPr>
        <w:t>Over Certificate</w:t>
      </w:r>
    </w:p>
    <w:p w:rsidR="002957DC" w:rsidRPr="0012514B" w:rsidRDefault="007C76D0">
      <w:pPr>
        <w:widowControl w:val="0"/>
        <w:numPr>
          <w:ilvl w:val="0"/>
          <w:numId w:val="9"/>
        </w:numPr>
        <w:tabs>
          <w:tab w:val="left" w:pos="3349"/>
        </w:tabs>
        <w:autoSpaceDE w:val="0"/>
        <w:autoSpaceDN w:val="0"/>
        <w:spacing w:before="16" w:line="254" w:lineRule="auto"/>
        <w:ind w:right="244"/>
        <w:jc w:val="both"/>
        <w:rPr>
          <w:rFonts w:eastAsia="Cambria"/>
          <w:i/>
          <w:sz w:val="22"/>
          <w:szCs w:val="22"/>
        </w:rPr>
      </w:pPr>
      <w:r w:rsidRPr="0012514B">
        <w:rPr>
          <w:rFonts w:eastAsia="Cambria"/>
          <w:i/>
          <w:w w:val="105"/>
          <w:sz w:val="22"/>
          <w:szCs w:val="22"/>
        </w:rPr>
        <w:t>Form of Indemnity Bond to be executed by the</w:t>
      </w:r>
      <w:r w:rsidRPr="0012514B">
        <w:rPr>
          <w:rFonts w:eastAsia="Cambria"/>
          <w:i/>
          <w:spacing w:val="1"/>
          <w:w w:val="105"/>
          <w:sz w:val="22"/>
          <w:szCs w:val="22"/>
        </w:rPr>
        <w:t xml:space="preserve"> </w:t>
      </w:r>
      <w:r w:rsidRPr="0012514B">
        <w:rPr>
          <w:rFonts w:eastAsia="Cambria"/>
          <w:i/>
          <w:spacing w:val="-1"/>
          <w:w w:val="105"/>
          <w:sz w:val="22"/>
          <w:szCs w:val="22"/>
        </w:rPr>
        <w:t>Contractor</w:t>
      </w:r>
      <w:r w:rsidRPr="0012514B">
        <w:rPr>
          <w:rFonts w:eastAsia="Cambria"/>
          <w:i/>
          <w:spacing w:val="-11"/>
          <w:w w:val="105"/>
          <w:sz w:val="22"/>
          <w:szCs w:val="22"/>
        </w:rPr>
        <w:t xml:space="preserve"> </w:t>
      </w:r>
      <w:r w:rsidRPr="0012514B">
        <w:rPr>
          <w:rFonts w:eastAsia="Cambria"/>
          <w:i/>
          <w:spacing w:val="-1"/>
          <w:w w:val="105"/>
          <w:sz w:val="22"/>
          <w:szCs w:val="22"/>
        </w:rPr>
        <w:t>for</w:t>
      </w:r>
      <w:r w:rsidRPr="0012514B">
        <w:rPr>
          <w:rFonts w:eastAsia="Cambria"/>
          <w:i/>
          <w:spacing w:val="-10"/>
          <w:w w:val="105"/>
          <w:sz w:val="22"/>
          <w:szCs w:val="22"/>
        </w:rPr>
        <w:t xml:space="preserve"> </w:t>
      </w:r>
      <w:r w:rsidRPr="0012514B">
        <w:rPr>
          <w:rFonts w:eastAsia="Cambria"/>
          <w:i/>
          <w:spacing w:val="-1"/>
          <w:w w:val="105"/>
          <w:sz w:val="22"/>
          <w:szCs w:val="22"/>
        </w:rPr>
        <w:t>the</w:t>
      </w:r>
      <w:r w:rsidRPr="0012514B">
        <w:rPr>
          <w:rFonts w:eastAsia="Cambria"/>
          <w:i/>
          <w:spacing w:val="-12"/>
          <w:w w:val="105"/>
          <w:sz w:val="22"/>
          <w:szCs w:val="22"/>
        </w:rPr>
        <w:t xml:space="preserve"> </w:t>
      </w:r>
      <w:r w:rsidRPr="0012514B">
        <w:rPr>
          <w:rFonts w:eastAsia="Cambria"/>
          <w:i/>
          <w:spacing w:val="-1"/>
          <w:w w:val="105"/>
          <w:sz w:val="22"/>
          <w:szCs w:val="22"/>
        </w:rPr>
        <w:t>Equipment</w:t>
      </w:r>
      <w:r w:rsidRPr="0012514B">
        <w:rPr>
          <w:rFonts w:eastAsia="Cambria"/>
          <w:i/>
          <w:spacing w:val="-10"/>
          <w:w w:val="105"/>
          <w:sz w:val="22"/>
          <w:szCs w:val="22"/>
        </w:rPr>
        <w:t xml:space="preserve"> </w:t>
      </w:r>
      <w:r w:rsidRPr="0012514B">
        <w:rPr>
          <w:rFonts w:eastAsia="Cambria"/>
          <w:i/>
          <w:w w:val="105"/>
          <w:sz w:val="22"/>
          <w:szCs w:val="22"/>
        </w:rPr>
        <w:t>handed</w:t>
      </w:r>
      <w:r w:rsidRPr="0012514B">
        <w:rPr>
          <w:rFonts w:eastAsia="Cambria"/>
          <w:i/>
          <w:spacing w:val="-11"/>
          <w:w w:val="105"/>
          <w:sz w:val="22"/>
          <w:szCs w:val="22"/>
        </w:rPr>
        <w:t xml:space="preserve"> </w:t>
      </w:r>
      <w:r w:rsidRPr="0012514B">
        <w:rPr>
          <w:rFonts w:eastAsia="Cambria"/>
          <w:i/>
          <w:w w:val="105"/>
          <w:sz w:val="22"/>
          <w:szCs w:val="22"/>
        </w:rPr>
        <w:t>over</w:t>
      </w:r>
      <w:r w:rsidRPr="008625E8">
        <w:rPr>
          <w:rFonts w:eastAsia="Cambria"/>
          <w:i/>
          <w:w w:val="105"/>
          <w:sz w:val="22"/>
          <w:szCs w:val="22"/>
        </w:rPr>
        <w:t xml:space="preserve"> </w:t>
      </w:r>
      <w:r w:rsidRPr="0012514B">
        <w:rPr>
          <w:rFonts w:eastAsia="Cambria"/>
          <w:i/>
          <w:w w:val="105"/>
          <w:sz w:val="22"/>
          <w:szCs w:val="22"/>
        </w:rPr>
        <w:t>in</w:t>
      </w:r>
      <w:r w:rsidRPr="008625E8">
        <w:rPr>
          <w:rFonts w:eastAsia="Cambria"/>
          <w:i/>
          <w:w w:val="105"/>
          <w:sz w:val="22"/>
          <w:szCs w:val="22"/>
        </w:rPr>
        <w:t xml:space="preserve"> </w:t>
      </w:r>
      <w:r w:rsidR="008625E8" w:rsidRPr="0012514B">
        <w:rPr>
          <w:rFonts w:eastAsia="Cambria"/>
          <w:i/>
          <w:w w:val="105"/>
          <w:sz w:val="22"/>
          <w:szCs w:val="22"/>
        </w:rPr>
        <w:t>one</w:t>
      </w:r>
      <w:r w:rsidR="008625E8">
        <w:rPr>
          <w:rFonts w:eastAsia="Cambria"/>
          <w:i/>
          <w:w w:val="105"/>
          <w:sz w:val="22"/>
          <w:szCs w:val="22"/>
        </w:rPr>
        <w:t xml:space="preserve"> </w:t>
      </w:r>
      <w:r w:rsidR="008625E8" w:rsidRPr="008625E8">
        <w:rPr>
          <w:rFonts w:eastAsia="Cambria"/>
          <w:i/>
          <w:w w:val="105"/>
          <w:sz w:val="22"/>
          <w:szCs w:val="22"/>
        </w:rPr>
        <w:t>lot</w:t>
      </w:r>
      <w:r w:rsidRPr="008625E8">
        <w:rPr>
          <w:rFonts w:eastAsia="Cambria"/>
          <w:i/>
          <w:w w:val="105"/>
          <w:sz w:val="22"/>
          <w:szCs w:val="22"/>
        </w:rPr>
        <w:t xml:space="preserve"> </w:t>
      </w:r>
      <w:r w:rsidRPr="0012514B">
        <w:rPr>
          <w:rFonts w:eastAsia="Cambria"/>
          <w:i/>
          <w:w w:val="105"/>
          <w:sz w:val="22"/>
          <w:szCs w:val="22"/>
        </w:rPr>
        <w:t>by</w:t>
      </w:r>
      <w:r w:rsidRPr="008625E8">
        <w:rPr>
          <w:rFonts w:eastAsia="Cambria"/>
          <w:i/>
          <w:w w:val="105"/>
          <w:sz w:val="22"/>
          <w:szCs w:val="22"/>
        </w:rPr>
        <w:t xml:space="preserve"> </w:t>
      </w:r>
      <w:r w:rsidRPr="0012514B">
        <w:rPr>
          <w:rFonts w:eastAsia="Cambria"/>
          <w:i/>
          <w:w w:val="105"/>
          <w:sz w:val="22"/>
          <w:szCs w:val="22"/>
        </w:rPr>
        <w:t>Employer</w:t>
      </w:r>
      <w:r w:rsidRPr="0012514B">
        <w:rPr>
          <w:rFonts w:eastAsia="Cambria"/>
          <w:i/>
          <w:spacing w:val="-6"/>
          <w:w w:val="105"/>
          <w:sz w:val="22"/>
          <w:szCs w:val="22"/>
        </w:rPr>
        <w:t xml:space="preserve"> </w:t>
      </w:r>
      <w:r w:rsidRPr="0012514B">
        <w:rPr>
          <w:rFonts w:eastAsia="Cambria"/>
          <w:i/>
          <w:w w:val="105"/>
          <w:sz w:val="22"/>
          <w:szCs w:val="22"/>
        </w:rPr>
        <w:t>for</w:t>
      </w:r>
      <w:r w:rsidRPr="0012514B">
        <w:rPr>
          <w:rFonts w:eastAsia="Cambria"/>
          <w:i/>
          <w:spacing w:val="-6"/>
          <w:w w:val="105"/>
          <w:sz w:val="22"/>
          <w:szCs w:val="22"/>
        </w:rPr>
        <w:t xml:space="preserve"> </w:t>
      </w:r>
      <w:r w:rsidRPr="0012514B">
        <w:rPr>
          <w:rFonts w:eastAsia="Cambria"/>
          <w:i/>
          <w:w w:val="105"/>
          <w:sz w:val="22"/>
          <w:szCs w:val="22"/>
        </w:rPr>
        <w:t>performance</w:t>
      </w:r>
      <w:r w:rsidRPr="0012514B">
        <w:rPr>
          <w:rFonts w:eastAsia="Cambria"/>
          <w:i/>
          <w:spacing w:val="-7"/>
          <w:w w:val="105"/>
          <w:sz w:val="22"/>
          <w:szCs w:val="22"/>
        </w:rPr>
        <w:t xml:space="preserve"> </w:t>
      </w:r>
      <w:r w:rsidRPr="0012514B">
        <w:rPr>
          <w:rFonts w:eastAsia="Cambria"/>
          <w:i/>
          <w:w w:val="105"/>
          <w:sz w:val="22"/>
          <w:szCs w:val="22"/>
        </w:rPr>
        <w:t>of</w:t>
      </w:r>
      <w:r w:rsidRPr="0012514B">
        <w:rPr>
          <w:rFonts w:eastAsia="Cambria"/>
          <w:i/>
          <w:spacing w:val="-7"/>
          <w:w w:val="105"/>
          <w:sz w:val="22"/>
          <w:szCs w:val="22"/>
        </w:rPr>
        <w:t xml:space="preserve"> </w:t>
      </w:r>
      <w:r w:rsidRPr="0012514B">
        <w:rPr>
          <w:rFonts w:eastAsia="Cambria"/>
          <w:i/>
          <w:w w:val="105"/>
          <w:sz w:val="22"/>
          <w:szCs w:val="22"/>
        </w:rPr>
        <w:t>its</w:t>
      </w:r>
      <w:r w:rsidRPr="0012514B">
        <w:rPr>
          <w:rFonts w:eastAsia="Cambria"/>
          <w:i/>
          <w:spacing w:val="-8"/>
          <w:w w:val="105"/>
          <w:sz w:val="22"/>
          <w:szCs w:val="22"/>
        </w:rPr>
        <w:t xml:space="preserve"> </w:t>
      </w:r>
      <w:r w:rsidRPr="0012514B">
        <w:rPr>
          <w:rFonts w:eastAsia="Cambria"/>
          <w:i/>
          <w:w w:val="105"/>
          <w:sz w:val="22"/>
          <w:szCs w:val="22"/>
        </w:rPr>
        <w:t>contract.</w:t>
      </w:r>
    </w:p>
    <w:p w:rsidR="002957DC" w:rsidRPr="0012514B" w:rsidRDefault="007C76D0">
      <w:pPr>
        <w:widowControl w:val="0"/>
        <w:numPr>
          <w:ilvl w:val="0"/>
          <w:numId w:val="9"/>
        </w:numPr>
        <w:tabs>
          <w:tab w:val="left" w:pos="3349"/>
        </w:tabs>
        <w:autoSpaceDE w:val="0"/>
        <w:autoSpaceDN w:val="0"/>
        <w:spacing w:line="254" w:lineRule="auto"/>
        <w:ind w:right="245"/>
        <w:jc w:val="both"/>
        <w:rPr>
          <w:rFonts w:eastAsia="Cambria"/>
          <w:i/>
          <w:sz w:val="22"/>
          <w:szCs w:val="22"/>
        </w:rPr>
      </w:pPr>
      <w:r w:rsidRPr="0012514B">
        <w:rPr>
          <w:rFonts w:eastAsia="Cambria"/>
          <w:i/>
          <w:w w:val="105"/>
          <w:sz w:val="22"/>
          <w:szCs w:val="22"/>
        </w:rPr>
        <w:t>Form of Indemnity Bond to be executed by the</w:t>
      </w:r>
      <w:r w:rsidRPr="0012514B">
        <w:rPr>
          <w:rFonts w:eastAsia="Cambria"/>
          <w:i/>
          <w:spacing w:val="1"/>
          <w:w w:val="105"/>
          <w:sz w:val="22"/>
          <w:szCs w:val="22"/>
        </w:rPr>
        <w:t xml:space="preserve"> </w:t>
      </w:r>
      <w:r w:rsidRPr="0012514B">
        <w:rPr>
          <w:rFonts w:eastAsia="Cambria"/>
          <w:i/>
          <w:w w:val="105"/>
          <w:sz w:val="22"/>
          <w:szCs w:val="22"/>
        </w:rPr>
        <w:t>Contractor</w:t>
      </w:r>
      <w:r w:rsidRPr="0012514B">
        <w:rPr>
          <w:rFonts w:eastAsia="Cambria"/>
          <w:i/>
          <w:spacing w:val="1"/>
          <w:w w:val="105"/>
          <w:sz w:val="22"/>
          <w:szCs w:val="22"/>
        </w:rPr>
        <w:t xml:space="preserve"> </w:t>
      </w:r>
      <w:r w:rsidRPr="0012514B">
        <w:rPr>
          <w:rFonts w:eastAsia="Cambria"/>
          <w:i/>
          <w:w w:val="105"/>
          <w:sz w:val="22"/>
          <w:szCs w:val="22"/>
        </w:rPr>
        <w:t>for</w:t>
      </w:r>
      <w:r w:rsidRPr="0012514B">
        <w:rPr>
          <w:rFonts w:eastAsia="Cambria"/>
          <w:i/>
          <w:spacing w:val="1"/>
          <w:w w:val="105"/>
          <w:sz w:val="22"/>
          <w:szCs w:val="22"/>
        </w:rPr>
        <w:t xml:space="preserve"> </w:t>
      </w:r>
      <w:r w:rsidRPr="0012514B">
        <w:rPr>
          <w:rFonts w:eastAsia="Cambria"/>
          <w:i/>
          <w:w w:val="105"/>
          <w:sz w:val="22"/>
          <w:szCs w:val="22"/>
        </w:rPr>
        <w:t>the</w:t>
      </w:r>
      <w:r w:rsidRPr="0012514B">
        <w:rPr>
          <w:rFonts w:eastAsia="Cambria"/>
          <w:i/>
          <w:spacing w:val="1"/>
          <w:w w:val="105"/>
          <w:sz w:val="22"/>
          <w:szCs w:val="22"/>
        </w:rPr>
        <w:t xml:space="preserve"> </w:t>
      </w:r>
      <w:r w:rsidRPr="0012514B">
        <w:rPr>
          <w:rFonts w:eastAsia="Cambria"/>
          <w:i/>
          <w:w w:val="105"/>
          <w:sz w:val="22"/>
          <w:szCs w:val="22"/>
        </w:rPr>
        <w:t>Equipment</w:t>
      </w:r>
      <w:r w:rsidRPr="0012514B">
        <w:rPr>
          <w:rFonts w:eastAsia="Cambria"/>
          <w:i/>
          <w:spacing w:val="1"/>
          <w:w w:val="105"/>
          <w:sz w:val="22"/>
          <w:szCs w:val="22"/>
        </w:rPr>
        <w:t xml:space="preserve"> </w:t>
      </w:r>
      <w:r w:rsidRPr="0012514B">
        <w:rPr>
          <w:rFonts w:eastAsia="Cambria"/>
          <w:i/>
          <w:w w:val="105"/>
          <w:sz w:val="22"/>
          <w:szCs w:val="22"/>
        </w:rPr>
        <w:t>handed</w:t>
      </w:r>
      <w:r w:rsidRPr="0012514B">
        <w:rPr>
          <w:rFonts w:eastAsia="Cambria"/>
          <w:i/>
          <w:spacing w:val="1"/>
          <w:w w:val="105"/>
          <w:sz w:val="22"/>
          <w:szCs w:val="22"/>
        </w:rPr>
        <w:t xml:space="preserve"> </w:t>
      </w:r>
      <w:r w:rsidRPr="0012514B">
        <w:rPr>
          <w:rFonts w:eastAsia="Cambria"/>
          <w:i/>
          <w:w w:val="105"/>
          <w:sz w:val="22"/>
          <w:szCs w:val="22"/>
        </w:rPr>
        <w:t>over</w:t>
      </w:r>
      <w:r w:rsidRPr="0012514B">
        <w:rPr>
          <w:rFonts w:eastAsia="Cambria"/>
          <w:i/>
          <w:spacing w:val="1"/>
          <w:w w:val="105"/>
          <w:sz w:val="22"/>
          <w:szCs w:val="22"/>
        </w:rPr>
        <w:t xml:space="preserve"> </w:t>
      </w:r>
      <w:r w:rsidRPr="0012514B">
        <w:rPr>
          <w:rFonts w:eastAsia="Cambria"/>
          <w:i/>
          <w:w w:val="105"/>
          <w:sz w:val="22"/>
          <w:szCs w:val="22"/>
        </w:rPr>
        <w:t>in</w:t>
      </w:r>
      <w:r w:rsidRPr="0012514B">
        <w:rPr>
          <w:rFonts w:eastAsia="Cambria"/>
          <w:i/>
          <w:spacing w:val="-53"/>
          <w:w w:val="105"/>
          <w:sz w:val="22"/>
          <w:szCs w:val="22"/>
        </w:rPr>
        <w:t xml:space="preserve"> </w:t>
      </w:r>
      <w:r w:rsidRPr="0012514B">
        <w:rPr>
          <w:rFonts w:eastAsia="Cambria"/>
          <w:i/>
          <w:w w:val="105"/>
          <w:sz w:val="22"/>
          <w:szCs w:val="22"/>
        </w:rPr>
        <w:t>installments by Employer for performance of its</w:t>
      </w:r>
      <w:r w:rsidRPr="0012514B">
        <w:rPr>
          <w:rFonts w:eastAsia="Cambria"/>
          <w:i/>
          <w:spacing w:val="1"/>
          <w:w w:val="105"/>
          <w:sz w:val="22"/>
          <w:szCs w:val="22"/>
        </w:rPr>
        <w:t xml:space="preserve"> </w:t>
      </w:r>
      <w:r w:rsidRPr="0012514B">
        <w:rPr>
          <w:rFonts w:eastAsia="Cambria"/>
          <w:i/>
          <w:w w:val="105"/>
          <w:sz w:val="22"/>
          <w:szCs w:val="22"/>
        </w:rPr>
        <w:t>contract.</w:t>
      </w:r>
    </w:p>
    <w:p w:rsidR="002957DC" w:rsidRPr="0012514B" w:rsidRDefault="007C76D0">
      <w:pPr>
        <w:widowControl w:val="0"/>
        <w:numPr>
          <w:ilvl w:val="0"/>
          <w:numId w:val="9"/>
        </w:numPr>
        <w:tabs>
          <w:tab w:val="left" w:pos="3349"/>
        </w:tabs>
        <w:autoSpaceDE w:val="0"/>
        <w:autoSpaceDN w:val="0"/>
        <w:jc w:val="both"/>
        <w:rPr>
          <w:rFonts w:eastAsia="Cambria"/>
          <w:i/>
          <w:sz w:val="22"/>
          <w:szCs w:val="22"/>
        </w:rPr>
      </w:pPr>
      <w:r w:rsidRPr="0012514B">
        <w:rPr>
          <w:rFonts w:eastAsia="Cambria"/>
          <w:i/>
          <w:w w:val="105"/>
          <w:sz w:val="22"/>
          <w:szCs w:val="22"/>
        </w:rPr>
        <w:t>Form</w:t>
      </w:r>
      <w:r w:rsidRPr="0012514B">
        <w:rPr>
          <w:rFonts w:eastAsia="Cambria"/>
          <w:i/>
          <w:spacing w:val="-8"/>
          <w:w w:val="105"/>
          <w:sz w:val="22"/>
          <w:szCs w:val="22"/>
        </w:rPr>
        <w:t xml:space="preserve"> </w:t>
      </w:r>
      <w:r w:rsidRPr="0012514B">
        <w:rPr>
          <w:rFonts w:eastAsia="Cambria"/>
          <w:i/>
          <w:w w:val="105"/>
          <w:sz w:val="22"/>
          <w:szCs w:val="22"/>
        </w:rPr>
        <w:t>of</w:t>
      </w:r>
      <w:r w:rsidRPr="0012514B">
        <w:rPr>
          <w:rFonts w:eastAsia="Cambria"/>
          <w:i/>
          <w:spacing w:val="-7"/>
          <w:w w:val="105"/>
          <w:sz w:val="22"/>
          <w:szCs w:val="22"/>
        </w:rPr>
        <w:t xml:space="preserve"> </w:t>
      </w:r>
      <w:proofErr w:type="spellStart"/>
      <w:r w:rsidRPr="0012514B">
        <w:rPr>
          <w:rFonts w:eastAsia="Cambria"/>
          <w:i/>
          <w:w w:val="105"/>
          <w:sz w:val="22"/>
          <w:szCs w:val="22"/>
        </w:rPr>
        <w:t>Authorisation</w:t>
      </w:r>
      <w:proofErr w:type="spellEnd"/>
      <w:r w:rsidRPr="0012514B">
        <w:rPr>
          <w:rFonts w:eastAsia="Cambria"/>
          <w:i/>
          <w:spacing w:val="-10"/>
          <w:w w:val="105"/>
          <w:sz w:val="22"/>
          <w:szCs w:val="22"/>
        </w:rPr>
        <w:t xml:space="preserve"> </w:t>
      </w:r>
      <w:r w:rsidRPr="0012514B">
        <w:rPr>
          <w:rFonts w:eastAsia="Cambria"/>
          <w:i/>
          <w:w w:val="105"/>
          <w:sz w:val="22"/>
          <w:szCs w:val="22"/>
        </w:rPr>
        <w:t>Letter</w:t>
      </w:r>
    </w:p>
    <w:p w:rsidR="002957DC" w:rsidRPr="0012514B" w:rsidRDefault="007C76D0">
      <w:pPr>
        <w:widowControl w:val="0"/>
        <w:numPr>
          <w:ilvl w:val="0"/>
          <w:numId w:val="9"/>
        </w:numPr>
        <w:tabs>
          <w:tab w:val="left" w:pos="3348"/>
          <w:tab w:val="left" w:pos="3349"/>
        </w:tabs>
        <w:autoSpaceDE w:val="0"/>
        <w:autoSpaceDN w:val="0"/>
        <w:spacing w:before="19" w:line="254" w:lineRule="auto"/>
        <w:ind w:right="243"/>
        <w:jc w:val="both"/>
        <w:rPr>
          <w:rFonts w:eastAsia="Cambria"/>
          <w:i/>
          <w:sz w:val="22"/>
          <w:szCs w:val="22"/>
        </w:rPr>
      </w:pPr>
      <w:r w:rsidRPr="0012514B">
        <w:rPr>
          <w:rFonts w:eastAsia="Cambria"/>
          <w:i/>
          <w:w w:val="105"/>
          <w:sz w:val="22"/>
          <w:szCs w:val="22"/>
        </w:rPr>
        <w:t>Form of Trust</w:t>
      </w:r>
      <w:r w:rsidRPr="0012514B">
        <w:rPr>
          <w:rFonts w:eastAsia="Cambria"/>
          <w:i/>
          <w:spacing w:val="1"/>
          <w:w w:val="105"/>
          <w:sz w:val="22"/>
          <w:szCs w:val="22"/>
        </w:rPr>
        <w:t xml:space="preserve"> </w:t>
      </w:r>
      <w:r w:rsidRPr="0012514B">
        <w:rPr>
          <w:rFonts w:eastAsia="Cambria"/>
          <w:i/>
          <w:w w:val="105"/>
          <w:sz w:val="22"/>
          <w:szCs w:val="22"/>
        </w:rPr>
        <w:t>Receipt for</w:t>
      </w:r>
      <w:r w:rsidRPr="0012514B">
        <w:rPr>
          <w:rFonts w:eastAsia="Cambria"/>
          <w:i/>
          <w:spacing w:val="1"/>
          <w:w w:val="105"/>
          <w:sz w:val="22"/>
          <w:szCs w:val="22"/>
        </w:rPr>
        <w:t xml:space="preserve"> </w:t>
      </w:r>
      <w:r w:rsidRPr="0012514B">
        <w:rPr>
          <w:rFonts w:eastAsia="Cambria"/>
          <w:i/>
          <w:w w:val="105"/>
          <w:sz w:val="22"/>
          <w:szCs w:val="22"/>
        </w:rPr>
        <w:t>Plant, Equipment and</w:t>
      </w:r>
      <w:r w:rsidRPr="0012514B">
        <w:rPr>
          <w:rFonts w:eastAsia="Cambria"/>
          <w:i/>
          <w:spacing w:val="-53"/>
          <w:w w:val="105"/>
          <w:sz w:val="22"/>
          <w:szCs w:val="22"/>
        </w:rPr>
        <w:t xml:space="preserve"> </w:t>
      </w:r>
      <w:r w:rsidR="00775B70" w:rsidRPr="0012514B">
        <w:rPr>
          <w:rFonts w:eastAsia="Cambria"/>
          <w:i/>
          <w:spacing w:val="-53"/>
          <w:w w:val="105"/>
          <w:sz w:val="22"/>
          <w:szCs w:val="22"/>
        </w:rPr>
        <w:t xml:space="preserve">           </w:t>
      </w:r>
      <w:r w:rsidRPr="0012514B">
        <w:rPr>
          <w:rFonts w:eastAsia="Cambria"/>
          <w:i/>
          <w:w w:val="105"/>
          <w:sz w:val="22"/>
          <w:szCs w:val="22"/>
        </w:rPr>
        <w:t>Materials</w:t>
      </w:r>
      <w:r w:rsidRPr="0012514B">
        <w:rPr>
          <w:rFonts w:eastAsia="Cambria"/>
          <w:i/>
          <w:spacing w:val="1"/>
          <w:w w:val="105"/>
          <w:sz w:val="22"/>
          <w:szCs w:val="22"/>
        </w:rPr>
        <w:t xml:space="preserve"> </w:t>
      </w:r>
      <w:r w:rsidRPr="0012514B">
        <w:rPr>
          <w:rFonts w:eastAsia="Cambria"/>
          <w:i/>
          <w:w w:val="105"/>
          <w:sz w:val="22"/>
          <w:szCs w:val="22"/>
        </w:rPr>
        <w:t>received</w:t>
      </w:r>
    </w:p>
    <w:p w:rsidR="002957DC" w:rsidRPr="0012514B" w:rsidRDefault="007C76D0">
      <w:pPr>
        <w:widowControl w:val="0"/>
        <w:numPr>
          <w:ilvl w:val="0"/>
          <w:numId w:val="9"/>
        </w:numPr>
        <w:tabs>
          <w:tab w:val="left" w:pos="3348"/>
          <w:tab w:val="left" w:pos="3349"/>
        </w:tabs>
        <w:autoSpaceDE w:val="0"/>
        <w:autoSpaceDN w:val="0"/>
        <w:spacing w:line="280" w:lineRule="exact"/>
        <w:jc w:val="both"/>
        <w:rPr>
          <w:rFonts w:eastAsia="Cambria"/>
          <w:i/>
          <w:sz w:val="22"/>
          <w:szCs w:val="22"/>
        </w:rPr>
      </w:pPr>
      <w:r w:rsidRPr="0012514B">
        <w:rPr>
          <w:rFonts w:eastAsia="Cambria"/>
          <w:i/>
          <w:w w:val="105"/>
          <w:sz w:val="22"/>
          <w:szCs w:val="22"/>
        </w:rPr>
        <w:t>Form</w:t>
      </w:r>
      <w:r w:rsidRPr="0012514B">
        <w:rPr>
          <w:rFonts w:eastAsia="Cambria"/>
          <w:i/>
          <w:spacing w:val="-6"/>
          <w:w w:val="105"/>
          <w:sz w:val="22"/>
          <w:szCs w:val="22"/>
        </w:rPr>
        <w:t xml:space="preserve"> </w:t>
      </w:r>
      <w:r w:rsidRPr="0012514B">
        <w:rPr>
          <w:rFonts w:eastAsia="Cambria"/>
          <w:i/>
          <w:w w:val="105"/>
          <w:sz w:val="22"/>
          <w:szCs w:val="22"/>
        </w:rPr>
        <w:t>of</w:t>
      </w:r>
      <w:r w:rsidRPr="0012514B">
        <w:rPr>
          <w:rFonts w:eastAsia="Cambria"/>
          <w:i/>
          <w:spacing w:val="-4"/>
          <w:w w:val="105"/>
          <w:sz w:val="22"/>
          <w:szCs w:val="22"/>
        </w:rPr>
        <w:t xml:space="preserve"> </w:t>
      </w:r>
      <w:r w:rsidRPr="0012514B">
        <w:rPr>
          <w:rFonts w:eastAsia="Cambria"/>
          <w:i/>
          <w:w w:val="105"/>
          <w:sz w:val="22"/>
          <w:szCs w:val="22"/>
        </w:rPr>
        <w:t>Extension</w:t>
      </w:r>
      <w:r w:rsidRPr="0012514B">
        <w:rPr>
          <w:rFonts w:eastAsia="Cambria"/>
          <w:i/>
          <w:spacing w:val="-4"/>
          <w:w w:val="105"/>
          <w:sz w:val="22"/>
          <w:szCs w:val="22"/>
        </w:rPr>
        <w:t xml:space="preserve"> </w:t>
      </w:r>
      <w:r w:rsidRPr="0012514B">
        <w:rPr>
          <w:rFonts w:eastAsia="Cambria"/>
          <w:i/>
          <w:w w:val="105"/>
          <w:sz w:val="22"/>
          <w:szCs w:val="22"/>
        </w:rPr>
        <w:t>of</w:t>
      </w:r>
      <w:r w:rsidRPr="0012514B">
        <w:rPr>
          <w:rFonts w:eastAsia="Cambria"/>
          <w:i/>
          <w:spacing w:val="-3"/>
          <w:w w:val="105"/>
          <w:sz w:val="22"/>
          <w:szCs w:val="22"/>
        </w:rPr>
        <w:t xml:space="preserve"> </w:t>
      </w:r>
      <w:r w:rsidRPr="0076677A">
        <w:rPr>
          <w:rFonts w:eastAsia="Cambria"/>
          <w:i/>
          <w:spacing w:val="-3"/>
          <w:w w:val="105"/>
          <w:sz w:val="22"/>
          <w:szCs w:val="22"/>
          <w:highlight w:val="green"/>
        </w:rPr>
        <w:t>e-</w:t>
      </w:r>
      <w:r w:rsidRPr="0076677A">
        <w:rPr>
          <w:rFonts w:eastAsia="Cambria"/>
          <w:i/>
          <w:w w:val="105"/>
          <w:sz w:val="22"/>
          <w:szCs w:val="22"/>
          <w:highlight w:val="green"/>
        </w:rPr>
        <w:t>Bank</w:t>
      </w:r>
      <w:r w:rsidRPr="0076677A">
        <w:rPr>
          <w:rFonts w:eastAsia="Cambria"/>
          <w:i/>
          <w:spacing w:val="-5"/>
          <w:w w:val="105"/>
          <w:sz w:val="22"/>
          <w:szCs w:val="22"/>
          <w:highlight w:val="green"/>
        </w:rPr>
        <w:t xml:space="preserve"> </w:t>
      </w:r>
      <w:r w:rsidRPr="0076677A">
        <w:rPr>
          <w:rFonts w:eastAsia="Cambria"/>
          <w:i/>
          <w:w w:val="105"/>
          <w:sz w:val="22"/>
          <w:szCs w:val="22"/>
          <w:highlight w:val="green"/>
        </w:rPr>
        <w:t>Guarantee</w:t>
      </w:r>
    </w:p>
    <w:p w:rsidR="002957DC" w:rsidRPr="0012514B" w:rsidRDefault="007C76D0">
      <w:pPr>
        <w:widowControl w:val="0"/>
        <w:numPr>
          <w:ilvl w:val="0"/>
          <w:numId w:val="9"/>
        </w:numPr>
        <w:tabs>
          <w:tab w:val="left" w:pos="3348"/>
          <w:tab w:val="left" w:pos="3349"/>
        </w:tabs>
        <w:autoSpaceDE w:val="0"/>
        <w:autoSpaceDN w:val="0"/>
        <w:spacing w:before="17"/>
        <w:jc w:val="both"/>
        <w:rPr>
          <w:rFonts w:eastAsia="Cambria"/>
          <w:i/>
          <w:sz w:val="22"/>
          <w:szCs w:val="22"/>
        </w:rPr>
      </w:pPr>
      <w:r w:rsidRPr="0012514B">
        <w:rPr>
          <w:rFonts w:eastAsia="Cambria"/>
          <w:i/>
          <w:w w:val="105"/>
          <w:sz w:val="22"/>
          <w:szCs w:val="22"/>
        </w:rPr>
        <w:t>Form</w:t>
      </w:r>
      <w:r w:rsidRPr="0012514B">
        <w:rPr>
          <w:rFonts w:eastAsia="Cambria"/>
          <w:i/>
          <w:spacing w:val="-4"/>
          <w:w w:val="105"/>
          <w:sz w:val="22"/>
          <w:szCs w:val="22"/>
        </w:rPr>
        <w:t xml:space="preserve"> </w:t>
      </w:r>
      <w:r w:rsidRPr="0012514B">
        <w:rPr>
          <w:rFonts w:eastAsia="Cambria"/>
          <w:i/>
          <w:w w:val="105"/>
          <w:sz w:val="22"/>
          <w:szCs w:val="22"/>
        </w:rPr>
        <w:t>of</w:t>
      </w:r>
      <w:r w:rsidRPr="0012514B">
        <w:rPr>
          <w:rFonts w:eastAsia="Cambria"/>
          <w:i/>
          <w:spacing w:val="-3"/>
          <w:w w:val="105"/>
          <w:sz w:val="22"/>
          <w:szCs w:val="22"/>
        </w:rPr>
        <w:t xml:space="preserve"> </w:t>
      </w:r>
      <w:r w:rsidRPr="0012514B">
        <w:rPr>
          <w:rFonts w:eastAsia="Cambria"/>
          <w:i/>
          <w:w w:val="105"/>
          <w:sz w:val="22"/>
          <w:szCs w:val="22"/>
        </w:rPr>
        <w:t>Power</w:t>
      </w:r>
      <w:r w:rsidRPr="0012514B">
        <w:rPr>
          <w:rFonts w:eastAsia="Cambria"/>
          <w:i/>
          <w:spacing w:val="-5"/>
          <w:w w:val="105"/>
          <w:sz w:val="22"/>
          <w:szCs w:val="22"/>
        </w:rPr>
        <w:t xml:space="preserve"> </w:t>
      </w:r>
      <w:r w:rsidRPr="0012514B">
        <w:rPr>
          <w:rFonts w:eastAsia="Cambria"/>
          <w:i/>
          <w:w w:val="105"/>
          <w:sz w:val="22"/>
          <w:szCs w:val="22"/>
        </w:rPr>
        <w:t>of</w:t>
      </w:r>
      <w:r w:rsidRPr="0012514B">
        <w:rPr>
          <w:rFonts w:eastAsia="Cambria"/>
          <w:i/>
          <w:spacing w:val="-3"/>
          <w:w w:val="105"/>
          <w:sz w:val="22"/>
          <w:szCs w:val="22"/>
        </w:rPr>
        <w:t xml:space="preserve"> </w:t>
      </w:r>
      <w:r w:rsidRPr="0012514B">
        <w:rPr>
          <w:rFonts w:eastAsia="Cambria"/>
          <w:i/>
          <w:w w:val="105"/>
          <w:sz w:val="22"/>
          <w:szCs w:val="22"/>
        </w:rPr>
        <w:t>Attorney</w:t>
      </w:r>
      <w:r w:rsidRPr="0012514B">
        <w:rPr>
          <w:rFonts w:eastAsia="Cambria"/>
          <w:i/>
          <w:spacing w:val="-3"/>
          <w:w w:val="105"/>
          <w:sz w:val="22"/>
          <w:szCs w:val="22"/>
        </w:rPr>
        <w:t xml:space="preserve"> </w:t>
      </w:r>
      <w:r w:rsidRPr="0012514B">
        <w:rPr>
          <w:rFonts w:eastAsia="Cambria"/>
          <w:i/>
          <w:w w:val="105"/>
          <w:sz w:val="22"/>
          <w:szCs w:val="22"/>
        </w:rPr>
        <w:t>for</w:t>
      </w:r>
      <w:r w:rsidRPr="0012514B">
        <w:rPr>
          <w:rFonts w:eastAsia="Cambria"/>
          <w:i/>
          <w:spacing w:val="-2"/>
          <w:w w:val="105"/>
          <w:sz w:val="22"/>
          <w:szCs w:val="22"/>
        </w:rPr>
        <w:t xml:space="preserve"> </w:t>
      </w:r>
      <w:r w:rsidRPr="0012514B">
        <w:rPr>
          <w:rFonts w:eastAsia="Cambria"/>
          <w:i/>
          <w:w w:val="105"/>
          <w:sz w:val="22"/>
          <w:szCs w:val="22"/>
        </w:rPr>
        <w:t>Joint</w:t>
      </w:r>
      <w:r w:rsidRPr="0012514B">
        <w:rPr>
          <w:rFonts w:eastAsia="Cambria"/>
          <w:i/>
          <w:spacing w:val="-3"/>
          <w:w w:val="105"/>
          <w:sz w:val="22"/>
          <w:szCs w:val="22"/>
        </w:rPr>
        <w:t xml:space="preserve"> </w:t>
      </w:r>
      <w:r w:rsidRPr="0012514B">
        <w:rPr>
          <w:rFonts w:eastAsia="Cambria"/>
          <w:i/>
          <w:w w:val="105"/>
          <w:sz w:val="22"/>
          <w:szCs w:val="22"/>
        </w:rPr>
        <w:t>Venture</w:t>
      </w:r>
    </w:p>
    <w:p w:rsidR="002957DC" w:rsidRPr="0012514B" w:rsidRDefault="007C76D0">
      <w:pPr>
        <w:widowControl w:val="0"/>
        <w:numPr>
          <w:ilvl w:val="0"/>
          <w:numId w:val="9"/>
        </w:numPr>
        <w:tabs>
          <w:tab w:val="left" w:pos="3348"/>
          <w:tab w:val="left" w:pos="3349"/>
        </w:tabs>
        <w:autoSpaceDE w:val="0"/>
        <w:autoSpaceDN w:val="0"/>
        <w:spacing w:before="18"/>
        <w:jc w:val="both"/>
        <w:rPr>
          <w:rFonts w:eastAsia="Cambria"/>
          <w:i/>
          <w:sz w:val="22"/>
          <w:szCs w:val="22"/>
        </w:rPr>
      </w:pPr>
      <w:r w:rsidRPr="0012514B">
        <w:rPr>
          <w:rFonts w:eastAsia="Cambria"/>
          <w:i/>
          <w:w w:val="105"/>
          <w:sz w:val="22"/>
          <w:szCs w:val="22"/>
        </w:rPr>
        <w:t>Form</w:t>
      </w:r>
      <w:r w:rsidRPr="0012514B">
        <w:rPr>
          <w:rFonts w:eastAsia="Cambria"/>
          <w:i/>
          <w:spacing w:val="-3"/>
          <w:w w:val="105"/>
          <w:sz w:val="22"/>
          <w:szCs w:val="22"/>
        </w:rPr>
        <w:t xml:space="preserve"> </w:t>
      </w:r>
      <w:r w:rsidRPr="0012514B">
        <w:rPr>
          <w:rFonts w:eastAsia="Cambria"/>
          <w:i/>
          <w:w w:val="105"/>
          <w:sz w:val="22"/>
          <w:szCs w:val="22"/>
        </w:rPr>
        <w:t>of</w:t>
      </w:r>
      <w:r w:rsidRPr="0012514B">
        <w:rPr>
          <w:rFonts w:eastAsia="Cambria"/>
          <w:i/>
          <w:spacing w:val="-2"/>
          <w:w w:val="105"/>
          <w:sz w:val="22"/>
          <w:szCs w:val="22"/>
        </w:rPr>
        <w:t xml:space="preserve"> </w:t>
      </w:r>
      <w:r w:rsidRPr="0012514B">
        <w:rPr>
          <w:rFonts w:eastAsia="Cambria"/>
          <w:i/>
          <w:w w:val="105"/>
          <w:sz w:val="22"/>
          <w:szCs w:val="22"/>
        </w:rPr>
        <w:t>Joint</w:t>
      </w:r>
      <w:r w:rsidRPr="0012514B">
        <w:rPr>
          <w:rFonts w:eastAsia="Cambria"/>
          <w:i/>
          <w:spacing w:val="-2"/>
          <w:w w:val="105"/>
          <w:sz w:val="22"/>
          <w:szCs w:val="22"/>
        </w:rPr>
        <w:t xml:space="preserve"> </w:t>
      </w:r>
      <w:r w:rsidRPr="0012514B">
        <w:rPr>
          <w:rFonts w:eastAsia="Cambria"/>
          <w:i/>
          <w:w w:val="105"/>
          <w:sz w:val="22"/>
          <w:szCs w:val="22"/>
        </w:rPr>
        <w:t>Venture</w:t>
      </w:r>
      <w:r w:rsidRPr="0012514B">
        <w:rPr>
          <w:rFonts w:eastAsia="Cambria"/>
          <w:i/>
          <w:spacing w:val="-5"/>
          <w:w w:val="105"/>
          <w:sz w:val="22"/>
          <w:szCs w:val="22"/>
        </w:rPr>
        <w:t xml:space="preserve"> </w:t>
      </w:r>
      <w:r w:rsidRPr="0012514B">
        <w:rPr>
          <w:rFonts w:eastAsia="Cambria"/>
          <w:i/>
          <w:w w:val="105"/>
          <w:sz w:val="22"/>
          <w:szCs w:val="22"/>
        </w:rPr>
        <w:t>Agreement</w:t>
      </w:r>
    </w:p>
    <w:p w:rsidR="002957DC" w:rsidRPr="0012514B" w:rsidRDefault="007C76D0">
      <w:pPr>
        <w:widowControl w:val="0"/>
        <w:numPr>
          <w:ilvl w:val="0"/>
          <w:numId w:val="9"/>
        </w:numPr>
        <w:tabs>
          <w:tab w:val="left" w:pos="3348"/>
          <w:tab w:val="left" w:pos="3349"/>
        </w:tabs>
        <w:autoSpaceDE w:val="0"/>
        <w:autoSpaceDN w:val="0"/>
        <w:spacing w:before="16" w:line="254" w:lineRule="auto"/>
        <w:ind w:right="248"/>
        <w:jc w:val="both"/>
        <w:rPr>
          <w:rFonts w:eastAsia="Cambria"/>
          <w:i/>
          <w:sz w:val="22"/>
          <w:szCs w:val="22"/>
        </w:rPr>
      </w:pPr>
      <w:r w:rsidRPr="0012514B">
        <w:rPr>
          <w:rFonts w:eastAsia="Cambria"/>
          <w:i/>
          <w:w w:val="105"/>
          <w:sz w:val="22"/>
          <w:szCs w:val="22"/>
        </w:rPr>
        <w:t>Format</w:t>
      </w:r>
      <w:r w:rsidRPr="0012514B">
        <w:rPr>
          <w:rFonts w:eastAsia="Cambria"/>
          <w:i/>
          <w:spacing w:val="16"/>
          <w:w w:val="105"/>
          <w:sz w:val="22"/>
          <w:szCs w:val="22"/>
        </w:rPr>
        <w:t xml:space="preserve"> </w:t>
      </w:r>
      <w:r w:rsidRPr="0012514B">
        <w:rPr>
          <w:rFonts w:eastAsia="Cambria"/>
          <w:i/>
          <w:w w:val="105"/>
          <w:sz w:val="22"/>
          <w:szCs w:val="22"/>
        </w:rPr>
        <w:t>for</w:t>
      </w:r>
      <w:r w:rsidRPr="0012514B">
        <w:rPr>
          <w:rFonts w:eastAsia="Cambria"/>
          <w:i/>
          <w:spacing w:val="16"/>
          <w:w w:val="105"/>
          <w:sz w:val="22"/>
          <w:szCs w:val="22"/>
        </w:rPr>
        <w:t xml:space="preserve"> </w:t>
      </w:r>
      <w:r w:rsidRPr="0012514B">
        <w:rPr>
          <w:rFonts w:eastAsia="Cambria"/>
          <w:i/>
          <w:w w:val="105"/>
          <w:sz w:val="22"/>
          <w:szCs w:val="22"/>
        </w:rPr>
        <w:t>Evidence</w:t>
      </w:r>
      <w:r w:rsidRPr="0012514B">
        <w:rPr>
          <w:rFonts w:eastAsia="Cambria"/>
          <w:i/>
          <w:spacing w:val="15"/>
          <w:w w:val="105"/>
          <w:sz w:val="22"/>
          <w:szCs w:val="22"/>
        </w:rPr>
        <w:t xml:space="preserve"> </w:t>
      </w:r>
      <w:r w:rsidRPr="0012514B">
        <w:rPr>
          <w:rFonts w:eastAsia="Cambria"/>
          <w:i/>
          <w:w w:val="105"/>
          <w:sz w:val="22"/>
          <w:szCs w:val="22"/>
        </w:rPr>
        <w:t>of</w:t>
      </w:r>
      <w:r w:rsidRPr="0012514B">
        <w:rPr>
          <w:rFonts w:eastAsia="Cambria"/>
          <w:i/>
          <w:spacing w:val="15"/>
          <w:w w:val="105"/>
          <w:sz w:val="22"/>
          <w:szCs w:val="22"/>
        </w:rPr>
        <w:t xml:space="preserve"> </w:t>
      </w:r>
      <w:r w:rsidRPr="0012514B">
        <w:rPr>
          <w:rFonts w:eastAsia="Cambria"/>
          <w:i/>
          <w:w w:val="105"/>
          <w:sz w:val="22"/>
          <w:szCs w:val="22"/>
        </w:rPr>
        <w:t>Access</w:t>
      </w:r>
      <w:r w:rsidRPr="0012514B">
        <w:rPr>
          <w:rFonts w:eastAsia="Cambria"/>
          <w:i/>
          <w:spacing w:val="14"/>
          <w:w w:val="105"/>
          <w:sz w:val="22"/>
          <w:szCs w:val="22"/>
        </w:rPr>
        <w:t xml:space="preserve"> </w:t>
      </w:r>
      <w:r w:rsidRPr="0012514B">
        <w:rPr>
          <w:rFonts w:eastAsia="Cambria"/>
          <w:i/>
          <w:w w:val="105"/>
          <w:sz w:val="22"/>
          <w:szCs w:val="22"/>
        </w:rPr>
        <w:t>to</w:t>
      </w:r>
      <w:r w:rsidRPr="0012514B">
        <w:rPr>
          <w:rFonts w:eastAsia="Cambria"/>
          <w:i/>
          <w:spacing w:val="16"/>
          <w:w w:val="105"/>
          <w:sz w:val="22"/>
          <w:szCs w:val="22"/>
        </w:rPr>
        <w:t xml:space="preserve"> </w:t>
      </w:r>
      <w:r w:rsidRPr="0012514B">
        <w:rPr>
          <w:rFonts w:eastAsia="Cambria"/>
          <w:i/>
          <w:w w:val="105"/>
          <w:sz w:val="22"/>
          <w:szCs w:val="22"/>
        </w:rPr>
        <w:t>or</w:t>
      </w:r>
      <w:r w:rsidRPr="0012514B">
        <w:rPr>
          <w:rFonts w:eastAsia="Cambria"/>
          <w:i/>
          <w:spacing w:val="17"/>
          <w:w w:val="105"/>
          <w:sz w:val="22"/>
          <w:szCs w:val="22"/>
        </w:rPr>
        <w:t xml:space="preserve"> </w:t>
      </w:r>
      <w:r w:rsidRPr="0012514B">
        <w:rPr>
          <w:rFonts w:eastAsia="Cambria"/>
          <w:i/>
          <w:w w:val="105"/>
          <w:sz w:val="22"/>
          <w:szCs w:val="22"/>
        </w:rPr>
        <w:t>Availability</w:t>
      </w:r>
      <w:r w:rsidRPr="0012514B">
        <w:rPr>
          <w:rFonts w:eastAsia="Cambria"/>
          <w:i/>
          <w:spacing w:val="-53"/>
          <w:w w:val="105"/>
          <w:sz w:val="22"/>
          <w:szCs w:val="22"/>
        </w:rPr>
        <w:t xml:space="preserve"> </w:t>
      </w:r>
      <w:r w:rsidRPr="0012514B">
        <w:rPr>
          <w:rFonts w:eastAsia="Cambria"/>
          <w:i/>
          <w:w w:val="105"/>
          <w:sz w:val="22"/>
          <w:szCs w:val="22"/>
        </w:rPr>
        <w:t>of</w:t>
      </w:r>
      <w:r w:rsidRPr="0012514B">
        <w:rPr>
          <w:rFonts w:eastAsia="Cambria"/>
          <w:i/>
          <w:spacing w:val="4"/>
          <w:w w:val="105"/>
          <w:sz w:val="22"/>
          <w:szCs w:val="22"/>
        </w:rPr>
        <w:t xml:space="preserve"> </w:t>
      </w:r>
      <w:r w:rsidRPr="0012514B">
        <w:rPr>
          <w:rFonts w:eastAsia="Cambria"/>
          <w:i/>
          <w:w w:val="105"/>
          <w:sz w:val="22"/>
          <w:szCs w:val="22"/>
        </w:rPr>
        <w:t>Credit/</w:t>
      </w:r>
      <w:r w:rsidRPr="0012514B">
        <w:rPr>
          <w:rFonts w:eastAsia="Cambria"/>
          <w:i/>
          <w:spacing w:val="2"/>
          <w:w w:val="105"/>
          <w:sz w:val="22"/>
          <w:szCs w:val="22"/>
        </w:rPr>
        <w:t xml:space="preserve"> </w:t>
      </w:r>
      <w:r w:rsidRPr="0012514B">
        <w:rPr>
          <w:rFonts w:eastAsia="Cambria"/>
          <w:i/>
          <w:w w:val="105"/>
          <w:sz w:val="22"/>
          <w:szCs w:val="22"/>
        </w:rPr>
        <w:t>Facilities</w:t>
      </w:r>
    </w:p>
    <w:p w:rsidR="002957DC" w:rsidRPr="0012514B" w:rsidRDefault="007C76D0">
      <w:pPr>
        <w:widowControl w:val="0"/>
        <w:numPr>
          <w:ilvl w:val="0"/>
          <w:numId w:val="9"/>
        </w:numPr>
        <w:tabs>
          <w:tab w:val="left" w:pos="3348"/>
          <w:tab w:val="left" w:pos="3349"/>
        </w:tabs>
        <w:autoSpaceDE w:val="0"/>
        <w:autoSpaceDN w:val="0"/>
        <w:spacing w:line="280" w:lineRule="exact"/>
        <w:jc w:val="both"/>
        <w:rPr>
          <w:rFonts w:eastAsia="Cambria"/>
          <w:i/>
          <w:sz w:val="22"/>
          <w:szCs w:val="22"/>
        </w:rPr>
      </w:pPr>
      <w:r w:rsidRPr="0012514B">
        <w:rPr>
          <w:rFonts w:eastAsia="Cambria"/>
          <w:i/>
          <w:w w:val="105"/>
          <w:sz w:val="22"/>
          <w:szCs w:val="22"/>
        </w:rPr>
        <w:t>Form</w:t>
      </w:r>
      <w:r w:rsidRPr="0012514B">
        <w:rPr>
          <w:rFonts w:eastAsia="Cambria"/>
          <w:i/>
          <w:spacing w:val="-5"/>
          <w:w w:val="105"/>
          <w:sz w:val="22"/>
          <w:szCs w:val="22"/>
        </w:rPr>
        <w:t xml:space="preserve"> </w:t>
      </w:r>
      <w:r w:rsidRPr="0012514B">
        <w:rPr>
          <w:rFonts w:eastAsia="Cambria"/>
          <w:i/>
          <w:w w:val="105"/>
          <w:sz w:val="22"/>
          <w:szCs w:val="22"/>
        </w:rPr>
        <w:t>of</w:t>
      </w:r>
      <w:r w:rsidRPr="0012514B">
        <w:rPr>
          <w:rFonts w:eastAsia="Cambria"/>
          <w:i/>
          <w:spacing w:val="-4"/>
          <w:w w:val="105"/>
          <w:sz w:val="22"/>
          <w:szCs w:val="22"/>
        </w:rPr>
        <w:t xml:space="preserve"> </w:t>
      </w:r>
      <w:r w:rsidRPr="0012514B">
        <w:rPr>
          <w:rFonts w:eastAsia="Cambria"/>
          <w:i/>
          <w:w w:val="105"/>
          <w:sz w:val="22"/>
          <w:szCs w:val="22"/>
        </w:rPr>
        <w:t>Operational</w:t>
      </w:r>
      <w:r w:rsidRPr="0012514B">
        <w:rPr>
          <w:rFonts w:eastAsia="Cambria"/>
          <w:i/>
          <w:spacing w:val="-4"/>
          <w:w w:val="105"/>
          <w:sz w:val="22"/>
          <w:szCs w:val="22"/>
        </w:rPr>
        <w:t xml:space="preserve"> </w:t>
      </w:r>
      <w:r w:rsidRPr="0012514B">
        <w:rPr>
          <w:rFonts w:eastAsia="Cambria"/>
          <w:i/>
          <w:w w:val="105"/>
          <w:sz w:val="22"/>
          <w:szCs w:val="22"/>
        </w:rPr>
        <w:t>Acceptance</w:t>
      </w:r>
    </w:p>
    <w:p w:rsidR="002957DC" w:rsidRPr="00EE2CBE" w:rsidRDefault="007C76D0">
      <w:pPr>
        <w:widowControl w:val="0"/>
        <w:numPr>
          <w:ilvl w:val="0"/>
          <w:numId w:val="9"/>
        </w:numPr>
        <w:tabs>
          <w:tab w:val="left" w:pos="3349"/>
        </w:tabs>
        <w:autoSpaceDE w:val="0"/>
        <w:autoSpaceDN w:val="0"/>
        <w:spacing w:before="19" w:line="254" w:lineRule="auto"/>
        <w:ind w:right="248"/>
        <w:jc w:val="both"/>
        <w:rPr>
          <w:rFonts w:eastAsia="Cambria"/>
          <w:i/>
          <w:sz w:val="22"/>
          <w:szCs w:val="22"/>
        </w:rPr>
      </w:pPr>
      <w:r w:rsidRPr="0012514B">
        <w:rPr>
          <w:rFonts w:eastAsia="Cambria"/>
          <w:i/>
          <w:w w:val="105"/>
          <w:sz w:val="22"/>
          <w:szCs w:val="22"/>
        </w:rPr>
        <w:t>Form</w:t>
      </w:r>
      <w:r w:rsidRPr="0012514B">
        <w:rPr>
          <w:rFonts w:eastAsia="Cambria"/>
          <w:i/>
          <w:spacing w:val="1"/>
          <w:w w:val="105"/>
          <w:sz w:val="22"/>
          <w:szCs w:val="22"/>
        </w:rPr>
        <w:t xml:space="preserve"> </w:t>
      </w:r>
      <w:r w:rsidRPr="0012514B">
        <w:rPr>
          <w:rFonts w:eastAsia="Cambria"/>
          <w:i/>
          <w:w w:val="105"/>
          <w:sz w:val="22"/>
          <w:szCs w:val="22"/>
        </w:rPr>
        <w:t>of</w:t>
      </w:r>
      <w:r w:rsidRPr="0012514B">
        <w:rPr>
          <w:rFonts w:eastAsia="Cambria"/>
          <w:i/>
          <w:spacing w:val="1"/>
          <w:w w:val="105"/>
          <w:sz w:val="22"/>
          <w:szCs w:val="22"/>
        </w:rPr>
        <w:t xml:space="preserve"> </w:t>
      </w:r>
      <w:r w:rsidRPr="0012514B">
        <w:rPr>
          <w:rFonts w:eastAsia="Cambria"/>
          <w:i/>
          <w:w w:val="105"/>
          <w:sz w:val="22"/>
          <w:szCs w:val="22"/>
        </w:rPr>
        <w:t>Safety</w:t>
      </w:r>
      <w:r w:rsidRPr="0012514B">
        <w:rPr>
          <w:rFonts w:eastAsia="Cambria"/>
          <w:i/>
          <w:spacing w:val="1"/>
          <w:w w:val="105"/>
          <w:sz w:val="22"/>
          <w:szCs w:val="22"/>
        </w:rPr>
        <w:t xml:space="preserve"> </w:t>
      </w:r>
      <w:r w:rsidRPr="0012514B">
        <w:rPr>
          <w:rFonts w:eastAsia="Cambria"/>
          <w:i/>
          <w:w w:val="105"/>
          <w:sz w:val="22"/>
          <w:szCs w:val="22"/>
        </w:rPr>
        <w:t>Plan</w:t>
      </w:r>
      <w:r w:rsidRPr="0012514B">
        <w:rPr>
          <w:rFonts w:eastAsia="Cambria"/>
          <w:i/>
          <w:spacing w:val="1"/>
          <w:w w:val="105"/>
          <w:sz w:val="22"/>
          <w:szCs w:val="22"/>
        </w:rPr>
        <w:t xml:space="preserve"> </w:t>
      </w:r>
      <w:r w:rsidRPr="0012514B">
        <w:rPr>
          <w:rFonts w:eastAsia="Cambria"/>
          <w:i/>
          <w:w w:val="105"/>
          <w:sz w:val="22"/>
          <w:szCs w:val="22"/>
        </w:rPr>
        <w:t>to</w:t>
      </w:r>
      <w:r w:rsidRPr="0012514B">
        <w:rPr>
          <w:rFonts w:eastAsia="Cambria"/>
          <w:i/>
          <w:spacing w:val="1"/>
          <w:w w:val="105"/>
          <w:sz w:val="22"/>
          <w:szCs w:val="22"/>
        </w:rPr>
        <w:t xml:space="preserve"> </w:t>
      </w:r>
      <w:r w:rsidRPr="0012514B">
        <w:rPr>
          <w:rFonts w:eastAsia="Cambria"/>
          <w:i/>
          <w:w w:val="105"/>
          <w:sz w:val="22"/>
          <w:szCs w:val="22"/>
        </w:rPr>
        <w:t>be</w:t>
      </w:r>
      <w:r w:rsidRPr="0012514B">
        <w:rPr>
          <w:rFonts w:eastAsia="Cambria"/>
          <w:i/>
          <w:spacing w:val="1"/>
          <w:w w:val="105"/>
          <w:sz w:val="22"/>
          <w:szCs w:val="22"/>
        </w:rPr>
        <w:t xml:space="preserve"> </w:t>
      </w:r>
      <w:r w:rsidRPr="0012514B">
        <w:rPr>
          <w:rFonts w:eastAsia="Cambria"/>
          <w:i/>
          <w:w w:val="105"/>
          <w:sz w:val="22"/>
          <w:szCs w:val="22"/>
        </w:rPr>
        <w:t>submitted</w:t>
      </w:r>
      <w:r w:rsidRPr="0012514B">
        <w:rPr>
          <w:rFonts w:eastAsia="Cambria"/>
          <w:i/>
          <w:spacing w:val="1"/>
          <w:w w:val="105"/>
          <w:sz w:val="22"/>
          <w:szCs w:val="22"/>
        </w:rPr>
        <w:t xml:space="preserve"> </w:t>
      </w:r>
      <w:r w:rsidRPr="0012514B">
        <w:rPr>
          <w:rFonts w:eastAsia="Cambria"/>
          <w:i/>
          <w:w w:val="105"/>
          <w:sz w:val="22"/>
          <w:szCs w:val="22"/>
        </w:rPr>
        <w:t>by</w:t>
      </w:r>
      <w:r w:rsidRPr="0012514B">
        <w:rPr>
          <w:rFonts w:eastAsia="Cambria"/>
          <w:i/>
          <w:spacing w:val="1"/>
          <w:w w:val="105"/>
          <w:sz w:val="22"/>
          <w:szCs w:val="22"/>
        </w:rPr>
        <w:t xml:space="preserve"> </w:t>
      </w:r>
      <w:r w:rsidRPr="0012514B">
        <w:rPr>
          <w:rFonts w:eastAsia="Cambria"/>
          <w:i/>
          <w:w w:val="105"/>
          <w:sz w:val="22"/>
          <w:szCs w:val="22"/>
        </w:rPr>
        <w:t>the</w:t>
      </w:r>
      <w:r w:rsidRPr="0012514B">
        <w:rPr>
          <w:rFonts w:eastAsia="Cambria"/>
          <w:i/>
          <w:spacing w:val="1"/>
          <w:w w:val="105"/>
          <w:sz w:val="22"/>
          <w:szCs w:val="22"/>
        </w:rPr>
        <w:t xml:space="preserve"> </w:t>
      </w:r>
      <w:r w:rsidRPr="0012514B">
        <w:rPr>
          <w:rFonts w:eastAsia="Cambria"/>
          <w:i/>
          <w:w w:val="105"/>
          <w:sz w:val="22"/>
          <w:szCs w:val="22"/>
        </w:rPr>
        <w:t>Contractor</w:t>
      </w:r>
      <w:r w:rsidRPr="0012514B">
        <w:rPr>
          <w:rFonts w:eastAsia="Cambria"/>
          <w:i/>
          <w:spacing w:val="1"/>
          <w:w w:val="105"/>
          <w:sz w:val="22"/>
          <w:szCs w:val="22"/>
        </w:rPr>
        <w:t xml:space="preserve"> </w:t>
      </w:r>
      <w:r w:rsidRPr="0012514B">
        <w:rPr>
          <w:rFonts w:eastAsia="Cambria"/>
          <w:i/>
          <w:w w:val="105"/>
          <w:sz w:val="22"/>
          <w:szCs w:val="22"/>
        </w:rPr>
        <w:t>within</w:t>
      </w:r>
      <w:r w:rsidRPr="0012514B">
        <w:rPr>
          <w:rFonts w:eastAsia="Cambria"/>
          <w:i/>
          <w:spacing w:val="1"/>
          <w:w w:val="105"/>
          <w:sz w:val="22"/>
          <w:szCs w:val="22"/>
        </w:rPr>
        <w:t xml:space="preserve"> </w:t>
      </w:r>
      <w:r w:rsidRPr="0012514B">
        <w:rPr>
          <w:rFonts w:eastAsia="Cambria"/>
          <w:i/>
          <w:w w:val="105"/>
          <w:sz w:val="22"/>
          <w:szCs w:val="22"/>
        </w:rPr>
        <w:t>thirty</w:t>
      </w:r>
      <w:r w:rsidRPr="0012514B">
        <w:rPr>
          <w:rFonts w:eastAsia="Cambria"/>
          <w:i/>
          <w:spacing w:val="1"/>
          <w:w w:val="105"/>
          <w:sz w:val="22"/>
          <w:szCs w:val="22"/>
        </w:rPr>
        <w:t xml:space="preserve"> </w:t>
      </w:r>
      <w:r w:rsidRPr="0012514B">
        <w:rPr>
          <w:rFonts w:eastAsia="Cambria"/>
          <w:i/>
          <w:w w:val="105"/>
          <w:sz w:val="22"/>
          <w:szCs w:val="22"/>
        </w:rPr>
        <w:t>days</w:t>
      </w:r>
      <w:r w:rsidRPr="0012514B">
        <w:rPr>
          <w:rFonts w:eastAsia="Cambria"/>
          <w:i/>
          <w:spacing w:val="1"/>
          <w:w w:val="105"/>
          <w:sz w:val="22"/>
          <w:szCs w:val="22"/>
        </w:rPr>
        <w:t xml:space="preserve"> </w:t>
      </w:r>
      <w:r w:rsidRPr="0012514B">
        <w:rPr>
          <w:rFonts w:eastAsia="Cambria"/>
          <w:i/>
          <w:w w:val="105"/>
          <w:sz w:val="22"/>
          <w:szCs w:val="22"/>
        </w:rPr>
        <w:t>of</w:t>
      </w:r>
      <w:r w:rsidRPr="0012514B">
        <w:rPr>
          <w:rFonts w:eastAsia="Cambria"/>
          <w:i/>
          <w:spacing w:val="1"/>
          <w:w w:val="105"/>
          <w:sz w:val="22"/>
          <w:szCs w:val="22"/>
        </w:rPr>
        <w:t xml:space="preserve"> </w:t>
      </w:r>
      <w:r w:rsidRPr="0012514B">
        <w:rPr>
          <w:rFonts w:eastAsia="Cambria"/>
          <w:i/>
          <w:w w:val="105"/>
          <w:sz w:val="22"/>
          <w:szCs w:val="22"/>
        </w:rPr>
        <w:t>award</w:t>
      </w:r>
      <w:r w:rsidRPr="0012514B">
        <w:rPr>
          <w:rFonts w:eastAsia="Cambria"/>
          <w:i/>
          <w:spacing w:val="1"/>
          <w:w w:val="105"/>
          <w:sz w:val="22"/>
          <w:szCs w:val="22"/>
        </w:rPr>
        <w:t xml:space="preserve"> </w:t>
      </w:r>
      <w:r w:rsidRPr="0012514B">
        <w:rPr>
          <w:rFonts w:eastAsia="Cambria"/>
          <w:i/>
          <w:w w:val="105"/>
          <w:sz w:val="22"/>
          <w:szCs w:val="22"/>
        </w:rPr>
        <w:t>of</w:t>
      </w:r>
      <w:r w:rsidRPr="0012514B">
        <w:rPr>
          <w:rFonts w:eastAsia="Cambria"/>
          <w:i/>
          <w:spacing w:val="1"/>
          <w:w w:val="105"/>
          <w:sz w:val="22"/>
          <w:szCs w:val="22"/>
        </w:rPr>
        <w:t xml:space="preserve"> </w:t>
      </w:r>
      <w:r w:rsidRPr="0012514B">
        <w:rPr>
          <w:rFonts w:eastAsia="Cambria"/>
          <w:i/>
          <w:w w:val="105"/>
          <w:sz w:val="22"/>
          <w:szCs w:val="22"/>
        </w:rPr>
        <w:t>contract.</w:t>
      </w:r>
    </w:p>
    <w:p w:rsidR="00EE2CBE" w:rsidRPr="005D4CCC" w:rsidRDefault="007C76D0">
      <w:pPr>
        <w:widowControl w:val="0"/>
        <w:numPr>
          <w:ilvl w:val="0"/>
          <w:numId w:val="9"/>
        </w:numPr>
        <w:tabs>
          <w:tab w:val="left" w:pos="3349"/>
        </w:tabs>
        <w:autoSpaceDE w:val="0"/>
        <w:autoSpaceDN w:val="0"/>
        <w:spacing w:before="19" w:line="254" w:lineRule="auto"/>
        <w:ind w:right="248"/>
        <w:jc w:val="both"/>
        <w:rPr>
          <w:rFonts w:eastAsia="Cambria"/>
          <w:i/>
          <w:sz w:val="22"/>
          <w:szCs w:val="22"/>
        </w:rPr>
      </w:pPr>
      <w:r>
        <w:rPr>
          <w:rFonts w:eastAsia="Cambria"/>
          <w:i/>
          <w:w w:val="105"/>
          <w:sz w:val="22"/>
          <w:szCs w:val="22"/>
        </w:rPr>
        <w:t>Form for procurement from MSE</w:t>
      </w:r>
      <w:r w:rsidR="005D4CCC">
        <w:rPr>
          <w:rFonts w:eastAsia="Cambria"/>
          <w:i/>
          <w:w w:val="105"/>
          <w:sz w:val="22"/>
          <w:szCs w:val="22"/>
        </w:rPr>
        <w:t xml:space="preserve"> vendors</w:t>
      </w:r>
    </w:p>
    <w:p w:rsidR="005D4CCC" w:rsidRDefault="007C76D0">
      <w:pPr>
        <w:widowControl w:val="0"/>
        <w:numPr>
          <w:ilvl w:val="0"/>
          <w:numId w:val="9"/>
        </w:numPr>
        <w:tabs>
          <w:tab w:val="left" w:pos="3349"/>
        </w:tabs>
        <w:autoSpaceDE w:val="0"/>
        <w:autoSpaceDN w:val="0"/>
        <w:spacing w:before="19" w:line="254" w:lineRule="auto"/>
        <w:ind w:right="248"/>
        <w:jc w:val="both"/>
        <w:rPr>
          <w:rFonts w:eastAsia="Cambria"/>
          <w:i/>
          <w:sz w:val="22"/>
          <w:szCs w:val="22"/>
        </w:rPr>
      </w:pPr>
      <w:r>
        <w:rPr>
          <w:rFonts w:eastAsia="Cambria"/>
          <w:i/>
          <w:sz w:val="22"/>
          <w:szCs w:val="22"/>
        </w:rPr>
        <w:t>Form of joint deed of U/T by the parent company with bidder/manufacturer</w:t>
      </w:r>
    </w:p>
    <w:p w:rsidR="005D4CCC" w:rsidRDefault="007C76D0">
      <w:pPr>
        <w:widowControl w:val="0"/>
        <w:numPr>
          <w:ilvl w:val="0"/>
          <w:numId w:val="9"/>
        </w:numPr>
        <w:tabs>
          <w:tab w:val="left" w:pos="3349"/>
        </w:tabs>
        <w:autoSpaceDE w:val="0"/>
        <w:autoSpaceDN w:val="0"/>
        <w:spacing w:before="19" w:line="254" w:lineRule="auto"/>
        <w:ind w:right="248"/>
        <w:jc w:val="both"/>
        <w:rPr>
          <w:rFonts w:eastAsia="Cambria"/>
          <w:i/>
          <w:sz w:val="22"/>
          <w:szCs w:val="22"/>
        </w:rPr>
      </w:pPr>
      <w:r>
        <w:rPr>
          <w:rFonts w:eastAsia="Cambria"/>
          <w:i/>
          <w:sz w:val="22"/>
          <w:szCs w:val="22"/>
        </w:rPr>
        <w:t>Form of contract performance BG by parent company</w:t>
      </w:r>
      <w:r w:rsidR="00F97FD9">
        <w:rPr>
          <w:rFonts w:eastAsia="Cambria"/>
          <w:i/>
          <w:sz w:val="22"/>
          <w:szCs w:val="22"/>
        </w:rPr>
        <w:t xml:space="preserve"> (if required)</w:t>
      </w:r>
    </w:p>
    <w:p w:rsidR="005D4CCC" w:rsidRDefault="007C76D0" w:rsidP="005D4CCC">
      <w:pPr>
        <w:widowControl w:val="0"/>
        <w:numPr>
          <w:ilvl w:val="0"/>
          <w:numId w:val="9"/>
        </w:numPr>
        <w:tabs>
          <w:tab w:val="left" w:pos="3349"/>
        </w:tabs>
        <w:autoSpaceDE w:val="0"/>
        <w:autoSpaceDN w:val="0"/>
        <w:spacing w:before="19" w:line="254" w:lineRule="auto"/>
        <w:ind w:right="248"/>
        <w:jc w:val="both"/>
        <w:rPr>
          <w:rFonts w:eastAsia="Cambria"/>
          <w:i/>
          <w:sz w:val="22"/>
          <w:szCs w:val="22"/>
        </w:rPr>
      </w:pPr>
      <w:r>
        <w:rPr>
          <w:rFonts w:eastAsia="Cambria"/>
          <w:i/>
          <w:sz w:val="22"/>
          <w:szCs w:val="22"/>
        </w:rPr>
        <w:t>Form of joint deed of U/T by the Indian GIS manufacturer with bidder</w:t>
      </w:r>
    </w:p>
    <w:p w:rsidR="005D4CCC" w:rsidRDefault="007C76D0" w:rsidP="005D4CCC">
      <w:pPr>
        <w:widowControl w:val="0"/>
        <w:numPr>
          <w:ilvl w:val="0"/>
          <w:numId w:val="9"/>
        </w:numPr>
        <w:tabs>
          <w:tab w:val="left" w:pos="3349"/>
        </w:tabs>
        <w:autoSpaceDE w:val="0"/>
        <w:autoSpaceDN w:val="0"/>
        <w:spacing w:before="19" w:line="254" w:lineRule="auto"/>
        <w:ind w:right="248"/>
        <w:jc w:val="both"/>
        <w:rPr>
          <w:rFonts w:eastAsia="Cambria"/>
          <w:i/>
          <w:sz w:val="22"/>
          <w:szCs w:val="22"/>
        </w:rPr>
      </w:pPr>
      <w:r>
        <w:rPr>
          <w:rFonts w:eastAsia="Cambria"/>
          <w:i/>
          <w:sz w:val="22"/>
          <w:szCs w:val="22"/>
        </w:rPr>
        <w:t>Form of contract performance BG</w:t>
      </w:r>
      <w:r w:rsidR="008625E8">
        <w:rPr>
          <w:rFonts w:eastAsia="Cambria"/>
          <w:i/>
          <w:sz w:val="22"/>
          <w:szCs w:val="22"/>
        </w:rPr>
        <w:t xml:space="preserve"> for</w:t>
      </w:r>
      <w:r>
        <w:rPr>
          <w:rFonts w:eastAsia="Cambria"/>
          <w:i/>
          <w:sz w:val="22"/>
          <w:szCs w:val="22"/>
        </w:rPr>
        <w:t xml:space="preserve"> Indian GIS manufacturer</w:t>
      </w:r>
      <w:r w:rsidR="00F97FD9">
        <w:rPr>
          <w:rFonts w:eastAsia="Cambria"/>
          <w:i/>
          <w:sz w:val="22"/>
          <w:szCs w:val="22"/>
        </w:rPr>
        <w:t xml:space="preserve"> (if required)</w:t>
      </w:r>
    </w:p>
    <w:p w:rsidR="005D4CCC" w:rsidRDefault="007C76D0">
      <w:pPr>
        <w:widowControl w:val="0"/>
        <w:numPr>
          <w:ilvl w:val="0"/>
          <w:numId w:val="9"/>
        </w:numPr>
        <w:tabs>
          <w:tab w:val="left" w:pos="3349"/>
        </w:tabs>
        <w:autoSpaceDE w:val="0"/>
        <w:autoSpaceDN w:val="0"/>
        <w:spacing w:before="19" w:line="254" w:lineRule="auto"/>
        <w:ind w:right="248"/>
        <w:jc w:val="both"/>
        <w:rPr>
          <w:rFonts w:eastAsia="Cambria"/>
          <w:i/>
          <w:sz w:val="22"/>
          <w:szCs w:val="22"/>
        </w:rPr>
      </w:pPr>
      <w:r>
        <w:rPr>
          <w:rFonts w:eastAsia="Cambria"/>
          <w:i/>
          <w:sz w:val="22"/>
          <w:szCs w:val="22"/>
        </w:rPr>
        <w:t>MAF</w:t>
      </w:r>
    </w:p>
    <w:p w:rsidR="005D4CCC" w:rsidRDefault="007C76D0">
      <w:pPr>
        <w:widowControl w:val="0"/>
        <w:numPr>
          <w:ilvl w:val="0"/>
          <w:numId w:val="9"/>
        </w:numPr>
        <w:tabs>
          <w:tab w:val="left" w:pos="3349"/>
        </w:tabs>
        <w:autoSpaceDE w:val="0"/>
        <w:autoSpaceDN w:val="0"/>
        <w:spacing w:before="19" w:line="254" w:lineRule="auto"/>
        <w:ind w:right="248"/>
        <w:jc w:val="both"/>
        <w:rPr>
          <w:rFonts w:eastAsia="Cambria"/>
          <w:i/>
          <w:sz w:val="22"/>
          <w:szCs w:val="22"/>
        </w:rPr>
      </w:pPr>
      <w:r>
        <w:rPr>
          <w:rFonts w:eastAsia="Cambria"/>
          <w:i/>
          <w:sz w:val="22"/>
          <w:szCs w:val="22"/>
        </w:rPr>
        <w:t>Events Encountered</w:t>
      </w:r>
    </w:p>
    <w:p w:rsidR="005D4CCC" w:rsidRDefault="007C76D0">
      <w:pPr>
        <w:widowControl w:val="0"/>
        <w:numPr>
          <w:ilvl w:val="0"/>
          <w:numId w:val="9"/>
        </w:numPr>
        <w:tabs>
          <w:tab w:val="left" w:pos="3349"/>
        </w:tabs>
        <w:autoSpaceDE w:val="0"/>
        <w:autoSpaceDN w:val="0"/>
        <w:spacing w:before="19" w:line="254" w:lineRule="auto"/>
        <w:ind w:right="248"/>
        <w:jc w:val="both"/>
        <w:rPr>
          <w:rFonts w:eastAsia="Cambria"/>
          <w:i/>
          <w:sz w:val="22"/>
          <w:szCs w:val="22"/>
        </w:rPr>
      </w:pPr>
      <w:r w:rsidRPr="0018458D">
        <w:rPr>
          <w:rFonts w:ascii="Cambria" w:eastAsia="Cambria" w:hAnsi="Cambria" w:cs="Cambria"/>
          <w:bCs/>
          <w:sz w:val="22"/>
          <w:szCs w:val="22"/>
        </w:rPr>
        <w:t>DPIIT</w:t>
      </w:r>
      <w:r w:rsidR="0018458D">
        <w:rPr>
          <w:rFonts w:ascii="Cambria" w:eastAsia="Cambria" w:hAnsi="Cambria" w:cs="Cambria"/>
          <w:b/>
          <w:sz w:val="22"/>
          <w:szCs w:val="22"/>
        </w:rPr>
        <w:t xml:space="preserve"> </w:t>
      </w:r>
      <w:r w:rsidR="0018458D" w:rsidRPr="0018458D">
        <w:rPr>
          <w:rFonts w:ascii="Cambria" w:eastAsia="Cambria" w:hAnsi="Cambria" w:cs="Cambria"/>
          <w:bCs/>
          <w:sz w:val="22"/>
          <w:szCs w:val="22"/>
        </w:rPr>
        <w:t>(Certification by the Bidder as per order no. F.No.6/18/2019-PPD dated 23/07/2020 issued by DoE Govt. Of India.)</w:t>
      </w:r>
    </w:p>
    <w:p w:rsidR="005D4CCC" w:rsidRDefault="007C76D0" w:rsidP="005D4CCC">
      <w:pPr>
        <w:widowControl w:val="0"/>
        <w:numPr>
          <w:ilvl w:val="0"/>
          <w:numId w:val="9"/>
        </w:numPr>
        <w:tabs>
          <w:tab w:val="left" w:pos="3349"/>
        </w:tabs>
        <w:autoSpaceDE w:val="0"/>
        <w:autoSpaceDN w:val="0"/>
        <w:spacing w:before="19" w:line="254" w:lineRule="auto"/>
        <w:ind w:right="248"/>
        <w:jc w:val="both"/>
        <w:rPr>
          <w:rFonts w:eastAsia="Cambria"/>
          <w:i/>
          <w:sz w:val="22"/>
          <w:szCs w:val="22"/>
        </w:rPr>
      </w:pPr>
      <w:r>
        <w:rPr>
          <w:rFonts w:eastAsia="Cambria"/>
          <w:i/>
          <w:sz w:val="22"/>
          <w:szCs w:val="22"/>
        </w:rPr>
        <w:t>Form of joint deed of U/T by the tower manufacturer with bidder</w:t>
      </w:r>
    </w:p>
    <w:p w:rsidR="005D4CCC" w:rsidRPr="0012514B" w:rsidRDefault="005D4CCC" w:rsidP="005D4CCC">
      <w:pPr>
        <w:widowControl w:val="0"/>
        <w:tabs>
          <w:tab w:val="left" w:pos="3349"/>
        </w:tabs>
        <w:autoSpaceDE w:val="0"/>
        <w:autoSpaceDN w:val="0"/>
        <w:spacing w:before="19" w:line="254" w:lineRule="auto"/>
        <w:ind w:left="3349" w:right="248"/>
        <w:jc w:val="both"/>
        <w:rPr>
          <w:rFonts w:eastAsia="Cambria"/>
          <w:i/>
          <w:sz w:val="22"/>
          <w:szCs w:val="22"/>
        </w:rPr>
      </w:pPr>
    </w:p>
    <w:p w:rsidR="002957DC" w:rsidRPr="0012514B" w:rsidRDefault="007C76D0">
      <w:pPr>
        <w:widowControl w:val="0"/>
        <w:autoSpaceDE w:val="0"/>
        <w:autoSpaceDN w:val="0"/>
        <w:ind w:left="1188"/>
        <w:rPr>
          <w:rFonts w:eastAsia="Cambria"/>
          <w:sz w:val="22"/>
          <w:szCs w:val="22"/>
        </w:rPr>
      </w:pPr>
      <w:r w:rsidRPr="0012514B">
        <w:rPr>
          <w:rFonts w:eastAsia="Cambria"/>
          <w:b/>
          <w:bCs/>
          <w:w w:val="105"/>
          <w:sz w:val="22"/>
          <w:szCs w:val="22"/>
        </w:rPr>
        <w:t>Volume-II</w:t>
      </w:r>
      <w:r w:rsidRPr="0012514B">
        <w:rPr>
          <w:rFonts w:eastAsia="Cambria"/>
          <w:w w:val="105"/>
          <w:sz w:val="22"/>
          <w:szCs w:val="22"/>
        </w:rPr>
        <w:t>:</w:t>
      </w:r>
      <w:r w:rsidRPr="0012514B">
        <w:rPr>
          <w:rFonts w:eastAsia="Cambria"/>
          <w:spacing w:val="-11"/>
          <w:w w:val="105"/>
          <w:sz w:val="22"/>
          <w:szCs w:val="22"/>
        </w:rPr>
        <w:t xml:space="preserve"> </w:t>
      </w:r>
      <w:r w:rsidRPr="0012514B">
        <w:rPr>
          <w:rFonts w:eastAsia="Cambria"/>
          <w:w w:val="105"/>
          <w:sz w:val="22"/>
          <w:szCs w:val="22"/>
        </w:rPr>
        <w:t>Technical</w:t>
      </w:r>
      <w:r w:rsidRPr="00B151AC">
        <w:rPr>
          <w:rFonts w:eastAsia="Cambria"/>
          <w:w w:val="105"/>
          <w:sz w:val="22"/>
          <w:szCs w:val="22"/>
        </w:rPr>
        <w:t xml:space="preserve"> </w:t>
      </w:r>
      <w:r w:rsidRPr="0012514B">
        <w:rPr>
          <w:rFonts w:eastAsia="Cambria"/>
          <w:w w:val="105"/>
          <w:sz w:val="22"/>
          <w:szCs w:val="22"/>
        </w:rPr>
        <w:t>Specification</w:t>
      </w:r>
      <w:r w:rsidR="00AA65CA" w:rsidRPr="0012514B">
        <w:rPr>
          <w:rFonts w:eastAsia="Cambria"/>
          <w:w w:val="105"/>
          <w:sz w:val="22"/>
          <w:szCs w:val="22"/>
        </w:rPr>
        <w:t>, Scope of work &amp;</w:t>
      </w:r>
      <w:r w:rsidR="00AA65CA" w:rsidRPr="00B151AC">
        <w:rPr>
          <w:rFonts w:eastAsia="Cambria"/>
          <w:w w:val="105"/>
          <w:sz w:val="22"/>
          <w:szCs w:val="22"/>
        </w:rPr>
        <w:t xml:space="preserve"> </w:t>
      </w:r>
      <w:r w:rsidR="00AA65CA" w:rsidRPr="0012514B">
        <w:rPr>
          <w:rFonts w:eastAsia="Cambria"/>
          <w:w w:val="105"/>
          <w:sz w:val="22"/>
          <w:szCs w:val="22"/>
        </w:rPr>
        <w:t>Technical</w:t>
      </w:r>
      <w:r w:rsidR="00AA65CA" w:rsidRPr="00B151AC">
        <w:rPr>
          <w:rFonts w:eastAsia="Cambria"/>
          <w:w w:val="105"/>
          <w:sz w:val="22"/>
          <w:szCs w:val="22"/>
        </w:rPr>
        <w:t xml:space="preserve"> </w:t>
      </w:r>
      <w:r w:rsidR="00AA65CA" w:rsidRPr="0012514B">
        <w:rPr>
          <w:rFonts w:eastAsia="Cambria"/>
          <w:w w:val="105"/>
          <w:sz w:val="22"/>
          <w:szCs w:val="22"/>
        </w:rPr>
        <w:t>Data</w:t>
      </w:r>
      <w:r w:rsidR="00AA65CA" w:rsidRPr="00B151AC">
        <w:rPr>
          <w:rFonts w:eastAsia="Cambria"/>
          <w:w w:val="105"/>
          <w:sz w:val="22"/>
          <w:szCs w:val="22"/>
        </w:rPr>
        <w:t xml:space="preserve"> </w:t>
      </w:r>
      <w:r w:rsidR="00AA65CA" w:rsidRPr="0012514B">
        <w:rPr>
          <w:rFonts w:eastAsia="Cambria"/>
          <w:w w:val="105"/>
          <w:sz w:val="22"/>
          <w:szCs w:val="22"/>
        </w:rPr>
        <w:t>Sheets</w:t>
      </w:r>
    </w:p>
    <w:p w:rsidR="002957DC" w:rsidRPr="0012514B" w:rsidRDefault="002957DC">
      <w:pPr>
        <w:widowControl w:val="0"/>
        <w:autoSpaceDE w:val="0"/>
        <w:autoSpaceDN w:val="0"/>
        <w:spacing w:before="9"/>
        <w:rPr>
          <w:rFonts w:eastAsia="Cambria"/>
          <w:sz w:val="22"/>
          <w:szCs w:val="22"/>
        </w:rPr>
      </w:pPr>
    </w:p>
    <w:p w:rsidR="002957DC" w:rsidRPr="0012514B" w:rsidRDefault="007C76D0">
      <w:pPr>
        <w:widowControl w:val="0"/>
        <w:autoSpaceDE w:val="0"/>
        <w:autoSpaceDN w:val="0"/>
        <w:ind w:left="1188"/>
        <w:rPr>
          <w:rFonts w:eastAsia="Cambria"/>
          <w:sz w:val="22"/>
          <w:szCs w:val="22"/>
        </w:rPr>
      </w:pPr>
      <w:r w:rsidRPr="0012514B">
        <w:rPr>
          <w:rFonts w:eastAsia="Cambria"/>
          <w:b/>
          <w:bCs/>
          <w:w w:val="105"/>
          <w:sz w:val="22"/>
          <w:szCs w:val="22"/>
        </w:rPr>
        <w:lastRenderedPageBreak/>
        <w:t>Volume-III</w:t>
      </w:r>
      <w:r w:rsidRPr="0012514B">
        <w:rPr>
          <w:rFonts w:eastAsia="Cambria"/>
          <w:w w:val="105"/>
          <w:sz w:val="22"/>
          <w:szCs w:val="22"/>
        </w:rPr>
        <w:t>:</w:t>
      </w:r>
      <w:r w:rsidRPr="0012514B">
        <w:rPr>
          <w:rFonts w:eastAsia="Cambria"/>
          <w:spacing w:val="-4"/>
          <w:w w:val="105"/>
          <w:sz w:val="22"/>
          <w:szCs w:val="22"/>
        </w:rPr>
        <w:t xml:space="preserve"> </w:t>
      </w:r>
      <w:r w:rsidRPr="0012514B">
        <w:rPr>
          <w:rFonts w:eastAsia="Cambria"/>
          <w:w w:val="105"/>
          <w:sz w:val="22"/>
          <w:szCs w:val="22"/>
        </w:rPr>
        <w:t>Bid</w:t>
      </w:r>
      <w:r w:rsidRPr="00B151AC">
        <w:rPr>
          <w:rFonts w:eastAsia="Cambria"/>
          <w:w w:val="105"/>
          <w:sz w:val="22"/>
          <w:szCs w:val="22"/>
        </w:rPr>
        <w:t xml:space="preserve"> </w:t>
      </w:r>
      <w:r w:rsidRPr="0012514B">
        <w:rPr>
          <w:rFonts w:eastAsia="Cambria"/>
          <w:w w:val="105"/>
          <w:sz w:val="22"/>
          <w:szCs w:val="22"/>
        </w:rPr>
        <w:t>Form,</w:t>
      </w:r>
      <w:r w:rsidRPr="00B151AC">
        <w:rPr>
          <w:rFonts w:eastAsia="Cambria"/>
          <w:w w:val="105"/>
          <w:sz w:val="22"/>
          <w:szCs w:val="22"/>
        </w:rPr>
        <w:t xml:space="preserve"> </w:t>
      </w:r>
      <w:r w:rsidRPr="0012514B">
        <w:rPr>
          <w:rFonts w:eastAsia="Cambria"/>
          <w:w w:val="105"/>
          <w:sz w:val="22"/>
          <w:szCs w:val="22"/>
        </w:rPr>
        <w:t>Price</w:t>
      </w:r>
      <w:r w:rsidRPr="00B151AC">
        <w:rPr>
          <w:rFonts w:eastAsia="Cambria"/>
          <w:w w:val="105"/>
          <w:sz w:val="22"/>
          <w:szCs w:val="22"/>
        </w:rPr>
        <w:t xml:space="preserve"> </w:t>
      </w:r>
      <w:r w:rsidRPr="0012514B">
        <w:rPr>
          <w:rFonts w:eastAsia="Cambria"/>
          <w:w w:val="105"/>
          <w:sz w:val="22"/>
          <w:szCs w:val="22"/>
        </w:rPr>
        <w:t>Schedules</w:t>
      </w:r>
      <w:r w:rsidRPr="0012514B">
        <w:rPr>
          <w:rFonts w:eastAsia="Cambria"/>
          <w:spacing w:val="-5"/>
          <w:w w:val="105"/>
          <w:sz w:val="22"/>
          <w:szCs w:val="22"/>
        </w:rPr>
        <w:t xml:space="preserve"> </w:t>
      </w:r>
    </w:p>
    <w:p w:rsidR="008814CC" w:rsidRPr="0012514B" w:rsidRDefault="008814CC">
      <w:pPr>
        <w:widowControl w:val="0"/>
        <w:autoSpaceDE w:val="0"/>
        <w:autoSpaceDN w:val="0"/>
        <w:rPr>
          <w:rFonts w:eastAsia="Cambria"/>
          <w:sz w:val="22"/>
          <w:szCs w:val="22"/>
        </w:rPr>
      </w:pPr>
    </w:p>
    <w:p w:rsidR="002957DC" w:rsidRPr="0012514B" w:rsidRDefault="007C76D0" w:rsidP="001D077E">
      <w:pPr>
        <w:widowControl w:val="0"/>
        <w:numPr>
          <w:ilvl w:val="1"/>
          <w:numId w:val="6"/>
        </w:numPr>
        <w:tabs>
          <w:tab w:val="left" w:pos="1188"/>
          <w:tab w:val="left" w:pos="1189"/>
        </w:tabs>
        <w:autoSpaceDE w:val="0"/>
        <w:autoSpaceDN w:val="0"/>
        <w:spacing w:line="254" w:lineRule="auto"/>
        <w:ind w:right="243"/>
        <w:jc w:val="both"/>
        <w:rPr>
          <w:rFonts w:eastAsia="Cambria"/>
          <w:sz w:val="22"/>
          <w:szCs w:val="22"/>
        </w:rPr>
      </w:pPr>
      <w:r w:rsidRPr="0012514B">
        <w:rPr>
          <w:rFonts w:eastAsia="Cambria"/>
          <w:w w:val="105"/>
          <w:sz w:val="22"/>
          <w:szCs w:val="22"/>
        </w:rPr>
        <w:t>The</w:t>
      </w:r>
      <w:r w:rsidRPr="0012514B">
        <w:rPr>
          <w:rFonts w:eastAsia="Cambria"/>
          <w:spacing w:val="1"/>
          <w:w w:val="105"/>
          <w:sz w:val="22"/>
          <w:szCs w:val="22"/>
        </w:rPr>
        <w:t xml:space="preserve"> </w:t>
      </w:r>
      <w:r w:rsidRPr="0012514B">
        <w:rPr>
          <w:rFonts w:eastAsia="Cambria"/>
          <w:w w:val="105"/>
          <w:sz w:val="22"/>
          <w:szCs w:val="22"/>
        </w:rPr>
        <w:t>Bidder</w:t>
      </w:r>
      <w:r w:rsidRPr="0012514B">
        <w:rPr>
          <w:rFonts w:eastAsia="Cambria"/>
          <w:spacing w:val="1"/>
          <w:w w:val="105"/>
          <w:sz w:val="22"/>
          <w:szCs w:val="22"/>
        </w:rPr>
        <w:t xml:space="preserve"> </w:t>
      </w:r>
      <w:r w:rsidRPr="0012514B">
        <w:rPr>
          <w:rFonts w:eastAsia="Cambria"/>
          <w:w w:val="105"/>
          <w:sz w:val="22"/>
          <w:szCs w:val="22"/>
        </w:rPr>
        <w:t>is expected to examine</w:t>
      </w:r>
      <w:r w:rsidRPr="0012514B">
        <w:rPr>
          <w:rFonts w:eastAsia="Cambria"/>
          <w:spacing w:val="1"/>
          <w:w w:val="105"/>
          <w:sz w:val="22"/>
          <w:szCs w:val="22"/>
        </w:rPr>
        <w:t xml:space="preserve"> </w:t>
      </w:r>
      <w:r w:rsidRPr="0012514B">
        <w:rPr>
          <w:rFonts w:eastAsia="Cambria"/>
          <w:w w:val="105"/>
          <w:sz w:val="22"/>
          <w:szCs w:val="22"/>
        </w:rPr>
        <w:t>all instructions, forms, terms,</w:t>
      </w:r>
      <w:r w:rsidRPr="0012514B">
        <w:rPr>
          <w:rFonts w:eastAsia="Cambria"/>
          <w:spacing w:val="1"/>
          <w:w w:val="105"/>
          <w:sz w:val="22"/>
          <w:szCs w:val="22"/>
        </w:rPr>
        <w:t xml:space="preserve"> </w:t>
      </w:r>
      <w:r w:rsidRPr="0012514B">
        <w:rPr>
          <w:rFonts w:eastAsia="Cambria"/>
          <w:w w:val="105"/>
          <w:sz w:val="22"/>
          <w:szCs w:val="22"/>
        </w:rPr>
        <w:t>specifications</w:t>
      </w:r>
      <w:r w:rsidRPr="0012514B">
        <w:rPr>
          <w:rFonts w:eastAsia="Cambria"/>
          <w:spacing w:val="1"/>
          <w:w w:val="105"/>
          <w:sz w:val="22"/>
          <w:szCs w:val="22"/>
        </w:rPr>
        <w:t xml:space="preserve"> </w:t>
      </w:r>
      <w:r w:rsidRPr="0012514B">
        <w:rPr>
          <w:rFonts w:eastAsia="Cambria"/>
          <w:w w:val="105"/>
          <w:sz w:val="22"/>
          <w:szCs w:val="22"/>
        </w:rPr>
        <w:t>and</w:t>
      </w:r>
      <w:r w:rsidRPr="0012514B">
        <w:rPr>
          <w:rFonts w:eastAsia="Cambria"/>
          <w:spacing w:val="1"/>
          <w:w w:val="105"/>
          <w:sz w:val="22"/>
          <w:szCs w:val="22"/>
        </w:rPr>
        <w:t xml:space="preserve"> </w:t>
      </w:r>
      <w:r w:rsidRPr="0012514B">
        <w:rPr>
          <w:rFonts w:eastAsia="Cambria"/>
          <w:w w:val="105"/>
          <w:sz w:val="22"/>
          <w:szCs w:val="22"/>
        </w:rPr>
        <w:t>other</w:t>
      </w:r>
      <w:r w:rsidRPr="0012514B">
        <w:rPr>
          <w:rFonts w:eastAsia="Cambria"/>
          <w:spacing w:val="1"/>
          <w:w w:val="105"/>
          <w:sz w:val="22"/>
          <w:szCs w:val="22"/>
        </w:rPr>
        <w:t xml:space="preserve"> </w:t>
      </w:r>
      <w:r w:rsidRPr="0012514B">
        <w:rPr>
          <w:rFonts w:eastAsia="Cambria"/>
          <w:w w:val="105"/>
          <w:sz w:val="22"/>
          <w:szCs w:val="22"/>
        </w:rPr>
        <w:t>information</w:t>
      </w:r>
      <w:r w:rsidRPr="0012514B">
        <w:rPr>
          <w:rFonts w:eastAsia="Cambria"/>
          <w:spacing w:val="1"/>
          <w:w w:val="105"/>
          <w:sz w:val="22"/>
          <w:szCs w:val="22"/>
        </w:rPr>
        <w:t xml:space="preserve"> </w:t>
      </w:r>
      <w:r w:rsidRPr="0012514B">
        <w:rPr>
          <w:rFonts w:eastAsia="Cambria"/>
          <w:w w:val="105"/>
          <w:sz w:val="22"/>
          <w:szCs w:val="22"/>
        </w:rPr>
        <w:t>in</w:t>
      </w:r>
      <w:r w:rsidRPr="0012514B">
        <w:rPr>
          <w:rFonts w:eastAsia="Cambria"/>
          <w:spacing w:val="1"/>
          <w:w w:val="105"/>
          <w:sz w:val="22"/>
          <w:szCs w:val="22"/>
        </w:rPr>
        <w:t xml:space="preserve"> </w:t>
      </w:r>
      <w:r w:rsidRPr="0012514B">
        <w:rPr>
          <w:rFonts w:eastAsia="Cambria"/>
          <w:w w:val="105"/>
          <w:sz w:val="22"/>
          <w:szCs w:val="22"/>
        </w:rPr>
        <w:t>the</w:t>
      </w:r>
      <w:r w:rsidRPr="0012514B">
        <w:rPr>
          <w:rFonts w:eastAsia="Cambria"/>
          <w:spacing w:val="1"/>
          <w:w w:val="105"/>
          <w:sz w:val="22"/>
          <w:szCs w:val="22"/>
        </w:rPr>
        <w:t xml:space="preserve"> </w:t>
      </w:r>
      <w:r w:rsidRPr="0012514B">
        <w:rPr>
          <w:rFonts w:eastAsia="Cambria"/>
          <w:w w:val="105"/>
          <w:sz w:val="22"/>
          <w:szCs w:val="22"/>
        </w:rPr>
        <w:t>Bidding</w:t>
      </w:r>
      <w:r w:rsidRPr="0012514B">
        <w:rPr>
          <w:rFonts w:eastAsia="Cambria"/>
          <w:spacing w:val="1"/>
          <w:w w:val="105"/>
          <w:sz w:val="22"/>
          <w:szCs w:val="22"/>
        </w:rPr>
        <w:t xml:space="preserve"> </w:t>
      </w:r>
      <w:r w:rsidRPr="0012514B">
        <w:rPr>
          <w:rFonts w:eastAsia="Cambria"/>
          <w:w w:val="105"/>
          <w:sz w:val="22"/>
          <w:szCs w:val="22"/>
        </w:rPr>
        <w:t>Documents.</w:t>
      </w:r>
      <w:r w:rsidRPr="0012514B">
        <w:rPr>
          <w:rFonts w:eastAsia="Cambria"/>
          <w:spacing w:val="1"/>
          <w:w w:val="105"/>
          <w:sz w:val="22"/>
          <w:szCs w:val="22"/>
        </w:rPr>
        <w:t xml:space="preserve"> </w:t>
      </w:r>
      <w:r w:rsidRPr="0012514B">
        <w:rPr>
          <w:rFonts w:eastAsia="Cambria"/>
          <w:w w:val="105"/>
          <w:sz w:val="22"/>
          <w:szCs w:val="22"/>
        </w:rPr>
        <w:t>Failure</w:t>
      </w:r>
      <w:r w:rsidRPr="0012514B">
        <w:rPr>
          <w:rFonts w:eastAsia="Cambria"/>
          <w:spacing w:val="-7"/>
          <w:w w:val="105"/>
          <w:sz w:val="22"/>
          <w:szCs w:val="22"/>
        </w:rPr>
        <w:t xml:space="preserve"> </w:t>
      </w:r>
      <w:r w:rsidRPr="0012514B">
        <w:rPr>
          <w:rFonts w:eastAsia="Cambria"/>
          <w:w w:val="105"/>
          <w:sz w:val="22"/>
          <w:szCs w:val="22"/>
        </w:rPr>
        <w:t>to</w:t>
      </w:r>
      <w:r w:rsidRPr="0012514B">
        <w:rPr>
          <w:rFonts w:eastAsia="Cambria"/>
          <w:spacing w:val="-6"/>
          <w:w w:val="105"/>
          <w:sz w:val="22"/>
          <w:szCs w:val="22"/>
        </w:rPr>
        <w:t xml:space="preserve"> </w:t>
      </w:r>
      <w:r w:rsidRPr="0012514B">
        <w:rPr>
          <w:rFonts w:eastAsia="Cambria"/>
          <w:w w:val="105"/>
          <w:sz w:val="22"/>
          <w:szCs w:val="22"/>
        </w:rPr>
        <w:t>furnish</w:t>
      </w:r>
      <w:r w:rsidRPr="0012514B">
        <w:rPr>
          <w:rFonts w:eastAsia="Cambria"/>
          <w:spacing w:val="-6"/>
          <w:w w:val="105"/>
          <w:sz w:val="22"/>
          <w:szCs w:val="22"/>
        </w:rPr>
        <w:t xml:space="preserve"> </w:t>
      </w:r>
      <w:r w:rsidRPr="0012514B">
        <w:rPr>
          <w:rFonts w:eastAsia="Cambria"/>
          <w:w w:val="105"/>
          <w:sz w:val="22"/>
          <w:szCs w:val="22"/>
        </w:rPr>
        <w:t>all</w:t>
      </w:r>
      <w:r w:rsidRPr="0012514B">
        <w:rPr>
          <w:rFonts w:eastAsia="Cambria"/>
          <w:spacing w:val="-7"/>
          <w:w w:val="105"/>
          <w:sz w:val="22"/>
          <w:szCs w:val="22"/>
        </w:rPr>
        <w:t xml:space="preserve"> </w:t>
      </w:r>
      <w:r w:rsidRPr="0012514B">
        <w:rPr>
          <w:rFonts w:eastAsia="Cambria"/>
          <w:w w:val="105"/>
          <w:sz w:val="22"/>
          <w:szCs w:val="22"/>
        </w:rPr>
        <w:t>information</w:t>
      </w:r>
      <w:r w:rsidRPr="0012514B">
        <w:rPr>
          <w:rFonts w:eastAsia="Cambria"/>
          <w:spacing w:val="-6"/>
          <w:w w:val="105"/>
          <w:sz w:val="22"/>
          <w:szCs w:val="22"/>
        </w:rPr>
        <w:t xml:space="preserve"> </w:t>
      </w:r>
      <w:r w:rsidRPr="0012514B">
        <w:rPr>
          <w:rFonts w:eastAsia="Cambria"/>
          <w:w w:val="105"/>
          <w:sz w:val="22"/>
          <w:szCs w:val="22"/>
        </w:rPr>
        <w:t>required</w:t>
      </w:r>
      <w:r w:rsidRPr="0012514B">
        <w:rPr>
          <w:rFonts w:eastAsia="Cambria"/>
          <w:spacing w:val="-6"/>
          <w:w w:val="105"/>
          <w:sz w:val="22"/>
          <w:szCs w:val="22"/>
        </w:rPr>
        <w:t xml:space="preserve"> </w:t>
      </w:r>
      <w:r w:rsidRPr="0012514B">
        <w:rPr>
          <w:rFonts w:eastAsia="Cambria"/>
          <w:w w:val="105"/>
          <w:sz w:val="22"/>
          <w:szCs w:val="22"/>
        </w:rPr>
        <w:t>by</w:t>
      </w:r>
      <w:r w:rsidRPr="0012514B">
        <w:rPr>
          <w:rFonts w:eastAsia="Cambria"/>
          <w:spacing w:val="-9"/>
          <w:w w:val="105"/>
          <w:sz w:val="22"/>
          <w:szCs w:val="22"/>
        </w:rPr>
        <w:t xml:space="preserve"> </w:t>
      </w:r>
      <w:r w:rsidRPr="0012514B">
        <w:rPr>
          <w:rFonts w:eastAsia="Cambria"/>
          <w:w w:val="105"/>
          <w:sz w:val="22"/>
          <w:szCs w:val="22"/>
        </w:rPr>
        <w:t>the</w:t>
      </w:r>
      <w:r w:rsidRPr="0012514B">
        <w:rPr>
          <w:rFonts w:eastAsia="Cambria"/>
          <w:spacing w:val="-6"/>
          <w:w w:val="105"/>
          <w:sz w:val="22"/>
          <w:szCs w:val="22"/>
        </w:rPr>
        <w:t xml:space="preserve"> </w:t>
      </w:r>
      <w:r w:rsidRPr="0012514B">
        <w:rPr>
          <w:rFonts w:eastAsia="Cambria"/>
          <w:w w:val="105"/>
          <w:sz w:val="22"/>
          <w:szCs w:val="22"/>
        </w:rPr>
        <w:t>Bidding</w:t>
      </w:r>
      <w:r w:rsidRPr="0012514B">
        <w:rPr>
          <w:rFonts w:eastAsia="Cambria"/>
          <w:spacing w:val="-2"/>
          <w:w w:val="105"/>
          <w:sz w:val="22"/>
          <w:szCs w:val="22"/>
        </w:rPr>
        <w:t xml:space="preserve"> </w:t>
      </w:r>
      <w:r w:rsidRPr="0012514B">
        <w:rPr>
          <w:rFonts w:eastAsia="Cambria"/>
          <w:w w:val="105"/>
          <w:sz w:val="22"/>
          <w:szCs w:val="22"/>
        </w:rPr>
        <w:t>Documents</w:t>
      </w:r>
      <w:r w:rsidRPr="0012514B">
        <w:rPr>
          <w:rFonts w:eastAsia="Cambria"/>
          <w:spacing w:val="-53"/>
          <w:w w:val="105"/>
          <w:sz w:val="22"/>
          <w:szCs w:val="22"/>
        </w:rPr>
        <w:t xml:space="preserve"> </w:t>
      </w:r>
      <w:r w:rsidR="00F720CB" w:rsidRPr="0012514B">
        <w:rPr>
          <w:rFonts w:eastAsia="Cambria"/>
          <w:spacing w:val="-53"/>
          <w:w w:val="105"/>
          <w:sz w:val="22"/>
          <w:szCs w:val="22"/>
        </w:rPr>
        <w:t xml:space="preserve">              </w:t>
      </w:r>
      <w:r w:rsidRPr="0012514B">
        <w:rPr>
          <w:rFonts w:eastAsia="Cambria"/>
          <w:w w:val="105"/>
          <w:sz w:val="22"/>
          <w:szCs w:val="22"/>
        </w:rPr>
        <w:t>or</w:t>
      </w:r>
      <w:r w:rsidRPr="0012514B">
        <w:rPr>
          <w:rFonts w:eastAsia="Cambria"/>
          <w:spacing w:val="32"/>
          <w:w w:val="105"/>
          <w:sz w:val="22"/>
          <w:szCs w:val="22"/>
        </w:rPr>
        <w:t xml:space="preserve"> </w:t>
      </w:r>
      <w:r w:rsidRPr="0012514B">
        <w:rPr>
          <w:rFonts w:eastAsia="Cambria"/>
          <w:w w:val="105"/>
          <w:sz w:val="22"/>
          <w:szCs w:val="22"/>
        </w:rPr>
        <w:t>submission</w:t>
      </w:r>
      <w:r w:rsidRPr="0012514B">
        <w:rPr>
          <w:rFonts w:eastAsia="Cambria"/>
          <w:spacing w:val="32"/>
          <w:w w:val="105"/>
          <w:sz w:val="22"/>
          <w:szCs w:val="22"/>
        </w:rPr>
        <w:t xml:space="preserve"> </w:t>
      </w:r>
      <w:r w:rsidRPr="0012514B">
        <w:rPr>
          <w:rFonts w:eastAsia="Cambria"/>
          <w:w w:val="105"/>
          <w:sz w:val="22"/>
          <w:szCs w:val="22"/>
        </w:rPr>
        <w:t>of</w:t>
      </w:r>
      <w:r w:rsidRPr="0012514B">
        <w:rPr>
          <w:rFonts w:eastAsia="Cambria"/>
          <w:spacing w:val="32"/>
          <w:w w:val="105"/>
          <w:sz w:val="22"/>
          <w:szCs w:val="22"/>
        </w:rPr>
        <w:t xml:space="preserve"> </w:t>
      </w:r>
      <w:r w:rsidRPr="0012514B">
        <w:rPr>
          <w:rFonts w:eastAsia="Cambria"/>
          <w:w w:val="105"/>
          <w:sz w:val="22"/>
          <w:szCs w:val="22"/>
        </w:rPr>
        <w:t>a</w:t>
      </w:r>
      <w:r w:rsidRPr="0012514B">
        <w:rPr>
          <w:rFonts w:eastAsia="Cambria"/>
          <w:spacing w:val="35"/>
          <w:w w:val="105"/>
          <w:sz w:val="22"/>
          <w:szCs w:val="22"/>
        </w:rPr>
        <w:t xml:space="preserve"> </w:t>
      </w:r>
      <w:r w:rsidRPr="0012514B">
        <w:rPr>
          <w:rFonts w:eastAsia="Cambria"/>
          <w:w w:val="105"/>
          <w:sz w:val="22"/>
          <w:szCs w:val="22"/>
        </w:rPr>
        <w:t>bid</w:t>
      </w:r>
      <w:r w:rsidRPr="0012514B">
        <w:rPr>
          <w:rFonts w:eastAsia="Cambria"/>
          <w:spacing w:val="32"/>
          <w:w w:val="105"/>
          <w:sz w:val="22"/>
          <w:szCs w:val="22"/>
        </w:rPr>
        <w:t xml:space="preserve"> </w:t>
      </w:r>
      <w:r w:rsidRPr="0012514B">
        <w:rPr>
          <w:rFonts w:eastAsia="Cambria"/>
          <w:w w:val="105"/>
          <w:sz w:val="22"/>
          <w:szCs w:val="22"/>
        </w:rPr>
        <w:t>not</w:t>
      </w:r>
      <w:r w:rsidRPr="0012514B">
        <w:rPr>
          <w:rFonts w:eastAsia="Cambria"/>
          <w:spacing w:val="34"/>
          <w:w w:val="105"/>
          <w:sz w:val="22"/>
          <w:szCs w:val="22"/>
        </w:rPr>
        <w:t xml:space="preserve"> </w:t>
      </w:r>
      <w:r w:rsidRPr="0012514B">
        <w:rPr>
          <w:rFonts w:eastAsia="Cambria"/>
          <w:w w:val="105"/>
          <w:sz w:val="22"/>
          <w:szCs w:val="22"/>
        </w:rPr>
        <w:t>substantially</w:t>
      </w:r>
      <w:r w:rsidRPr="0012514B">
        <w:rPr>
          <w:rFonts w:eastAsia="Cambria"/>
          <w:spacing w:val="32"/>
          <w:w w:val="105"/>
          <w:sz w:val="22"/>
          <w:szCs w:val="22"/>
        </w:rPr>
        <w:t xml:space="preserve"> </w:t>
      </w:r>
      <w:r w:rsidRPr="0012514B">
        <w:rPr>
          <w:rFonts w:eastAsia="Cambria"/>
          <w:w w:val="105"/>
          <w:sz w:val="22"/>
          <w:szCs w:val="22"/>
        </w:rPr>
        <w:t>responsive</w:t>
      </w:r>
      <w:r w:rsidRPr="0012514B">
        <w:rPr>
          <w:rFonts w:eastAsia="Cambria"/>
          <w:spacing w:val="33"/>
          <w:w w:val="105"/>
          <w:sz w:val="22"/>
          <w:szCs w:val="22"/>
        </w:rPr>
        <w:t xml:space="preserve"> </w:t>
      </w:r>
      <w:r w:rsidRPr="0012514B">
        <w:rPr>
          <w:rFonts w:eastAsia="Cambria"/>
          <w:w w:val="105"/>
          <w:sz w:val="22"/>
          <w:szCs w:val="22"/>
        </w:rPr>
        <w:t>to</w:t>
      </w:r>
      <w:r w:rsidRPr="0012514B">
        <w:rPr>
          <w:rFonts w:eastAsia="Cambria"/>
          <w:spacing w:val="33"/>
          <w:w w:val="105"/>
          <w:sz w:val="22"/>
          <w:szCs w:val="22"/>
        </w:rPr>
        <w:t xml:space="preserve"> </w:t>
      </w:r>
      <w:r w:rsidRPr="0012514B">
        <w:rPr>
          <w:rFonts w:eastAsia="Cambria"/>
          <w:w w:val="105"/>
          <w:sz w:val="22"/>
          <w:szCs w:val="22"/>
        </w:rPr>
        <w:t>the</w:t>
      </w:r>
      <w:r w:rsidRPr="0012514B">
        <w:rPr>
          <w:rFonts w:eastAsia="Cambria"/>
          <w:spacing w:val="32"/>
          <w:w w:val="105"/>
          <w:sz w:val="22"/>
          <w:szCs w:val="22"/>
        </w:rPr>
        <w:t xml:space="preserve"> </w:t>
      </w:r>
      <w:r w:rsidRPr="0012514B">
        <w:rPr>
          <w:rFonts w:eastAsia="Cambria"/>
          <w:w w:val="105"/>
          <w:sz w:val="22"/>
          <w:szCs w:val="22"/>
        </w:rPr>
        <w:t>Bidding</w:t>
      </w:r>
    </w:p>
    <w:p w:rsidR="002957DC" w:rsidRPr="0012514B" w:rsidRDefault="007C76D0" w:rsidP="004C7333">
      <w:pPr>
        <w:widowControl w:val="0"/>
        <w:tabs>
          <w:tab w:val="left" w:pos="1188"/>
          <w:tab w:val="left" w:pos="1189"/>
        </w:tabs>
        <w:autoSpaceDE w:val="0"/>
        <w:autoSpaceDN w:val="0"/>
        <w:spacing w:line="254" w:lineRule="auto"/>
        <w:ind w:left="1187" w:right="243"/>
        <w:jc w:val="both"/>
        <w:rPr>
          <w:rFonts w:eastAsia="Cambria"/>
          <w:sz w:val="22"/>
          <w:szCs w:val="22"/>
        </w:rPr>
      </w:pPr>
      <w:r w:rsidRPr="0012514B">
        <w:rPr>
          <w:rFonts w:eastAsia="Cambria"/>
          <w:spacing w:val="-1"/>
          <w:w w:val="105"/>
          <w:sz w:val="22"/>
          <w:szCs w:val="22"/>
        </w:rPr>
        <w:t>Documents</w:t>
      </w:r>
      <w:r w:rsidRPr="0012514B">
        <w:rPr>
          <w:rFonts w:eastAsia="Cambria"/>
          <w:spacing w:val="-12"/>
          <w:w w:val="105"/>
          <w:sz w:val="22"/>
          <w:szCs w:val="22"/>
        </w:rPr>
        <w:t xml:space="preserve"> </w:t>
      </w:r>
      <w:r w:rsidRPr="0012514B">
        <w:rPr>
          <w:rFonts w:eastAsia="Cambria"/>
          <w:w w:val="105"/>
          <w:sz w:val="22"/>
          <w:szCs w:val="22"/>
        </w:rPr>
        <w:t>in</w:t>
      </w:r>
      <w:r w:rsidRPr="0012514B">
        <w:rPr>
          <w:rFonts w:eastAsia="Cambria"/>
          <w:spacing w:val="-13"/>
          <w:w w:val="105"/>
          <w:sz w:val="22"/>
          <w:szCs w:val="22"/>
        </w:rPr>
        <w:t xml:space="preserve"> </w:t>
      </w:r>
      <w:r w:rsidRPr="0012514B">
        <w:rPr>
          <w:rFonts w:eastAsia="Cambria"/>
          <w:w w:val="105"/>
          <w:sz w:val="22"/>
          <w:szCs w:val="22"/>
        </w:rPr>
        <w:t>every</w:t>
      </w:r>
      <w:r w:rsidRPr="0012514B">
        <w:rPr>
          <w:rFonts w:eastAsia="Cambria"/>
          <w:spacing w:val="-13"/>
          <w:w w:val="105"/>
          <w:sz w:val="22"/>
          <w:szCs w:val="22"/>
        </w:rPr>
        <w:t xml:space="preserve"> </w:t>
      </w:r>
      <w:r w:rsidRPr="0012514B">
        <w:rPr>
          <w:rFonts w:eastAsia="Cambria"/>
          <w:w w:val="105"/>
          <w:sz w:val="22"/>
          <w:szCs w:val="22"/>
        </w:rPr>
        <w:t>respect</w:t>
      </w:r>
      <w:r w:rsidRPr="0012514B">
        <w:rPr>
          <w:rFonts w:eastAsia="Cambria"/>
          <w:spacing w:val="-12"/>
          <w:w w:val="105"/>
          <w:sz w:val="22"/>
          <w:szCs w:val="22"/>
        </w:rPr>
        <w:t xml:space="preserve"> </w:t>
      </w:r>
      <w:r w:rsidRPr="0012514B">
        <w:rPr>
          <w:rFonts w:eastAsia="Cambria"/>
          <w:w w:val="105"/>
          <w:sz w:val="22"/>
          <w:szCs w:val="22"/>
        </w:rPr>
        <w:t>will</w:t>
      </w:r>
      <w:r w:rsidRPr="0012514B">
        <w:rPr>
          <w:rFonts w:eastAsia="Cambria"/>
          <w:spacing w:val="-13"/>
          <w:w w:val="105"/>
          <w:sz w:val="22"/>
          <w:szCs w:val="22"/>
        </w:rPr>
        <w:t xml:space="preserve"> </w:t>
      </w:r>
      <w:r w:rsidRPr="0012514B">
        <w:rPr>
          <w:rFonts w:eastAsia="Cambria"/>
          <w:w w:val="105"/>
          <w:sz w:val="22"/>
          <w:szCs w:val="22"/>
        </w:rPr>
        <w:t>be</w:t>
      </w:r>
      <w:r w:rsidRPr="0012514B">
        <w:rPr>
          <w:rFonts w:eastAsia="Cambria"/>
          <w:spacing w:val="-12"/>
          <w:w w:val="105"/>
          <w:sz w:val="22"/>
          <w:szCs w:val="22"/>
        </w:rPr>
        <w:t xml:space="preserve"> </w:t>
      </w:r>
      <w:r w:rsidRPr="0012514B">
        <w:rPr>
          <w:rFonts w:eastAsia="Cambria"/>
          <w:w w:val="105"/>
          <w:sz w:val="22"/>
          <w:szCs w:val="22"/>
        </w:rPr>
        <w:t>at</w:t>
      </w:r>
      <w:r w:rsidRPr="0012514B">
        <w:rPr>
          <w:rFonts w:eastAsia="Cambria"/>
          <w:spacing w:val="-12"/>
          <w:w w:val="105"/>
          <w:sz w:val="22"/>
          <w:szCs w:val="22"/>
        </w:rPr>
        <w:t xml:space="preserve"> </w:t>
      </w:r>
      <w:r w:rsidRPr="0012514B">
        <w:rPr>
          <w:rFonts w:eastAsia="Cambria"/>
          <w:w w:val="105"/>
          <w:sz w:val="22"/>
          <w:szCs w:val="22"/>
        </w:rPr>
        <w:t>the</w:t>
      </w:r>
      <w:r w:rsidRPr="0012514B">
        <w:rPr>
          <w:rFonts w:eastAsia="Cambria"/>
          <w:spacing w:val="-14"/>
          <w:w w:val="105"/>
          <w:sz w:val="22"/>
          <w:szCs w:val="22"/>
        </w:rPr>
        <w:t xml:space="preserve"> </w:t>
      </w:r>
      <w:r w:rsidRPr="0012514B">
        <w:rPr>
          <w:rFonts w:eastAsia="Cambria"/>
          <w:w w:val="105"/>
          <w:sz w:val="22"/>
          <w:szCs w:val="22"/>
        </w:rPr>
        <w:t>Bidder’s</w:t>
      </w:r>
      <w:r w:rsidRPr="0012514B">
        <w:rPr>
          <w:rFonts w:eastAsia="Cambria"/>
          <w:spacing w:val="-13"/>
          <w:w w:val="105"/>
          <w:sz w:val="22"/>
          <w:szCs w:val="22"/>
        </w:rPr>
        <w:t xml:space="preserve"> </w:t>
      </w:r>
      <w:r w:rsidRPr="0012514B">
        <w:rPr>
          <w:rFonts w:eastAsia="Cambria"/>
          <w:w w:val="105"/>
          <w:sz w:val="22"/>
          <w:szCs w:val="22"/>
        </w:rPr>
        <w:t>risk</w:t>
      </w:r>
      <w:r w:rsidRPr="0012514B">
        <w:rPr>
          <w:rFonts w:eastAsia="Cambria"/>
          <w:spacing w:val="-12"/>
          <w:w w:val="105"/>
          <w:sz w:val="22"/>
          <w:szCs w:val="22"/>
        </w:rPr>
        <w:t xml:space="preserve"> </w:t>
      </w:r>
      <w:r w:rsidRPr="0012514B">
        <w:rPr>
          <w:rFonts w:eastAsia="Cambria"/>
          <w:w w:val="105"/>
          <w:sz w:val="22"/>
          <w:szCs w:val="22"/>
        </w:rPr>
        <w:t>and</w:t>
      </w:r>
      <w:r w:rsidRPr="0012514B">
        <w:rPr>
          <w:rFonts w:eastAsia="Cambria"/>
          <w:spacing w:val="-13"/>
          <w:w w:val="105"/>
          <w:sz w:val="22"/>
          <w:szCs w:val="22"/>
        </w:rPr>
        <w:t xml:space="preserve"> </w:t>
      </w:r>
      <w:r w:rsidRPr="0012514B">
        <w:rPr>
          <w:rFonts w:eastAsia="Cambria"/>
          <w:w w:val="105"/>
          <w:sz w:val="22"/>
          <w:szCs w:val="22"/>
        </w:rPr>
        <w:t>may</w:t>
      </w:r>
      <w:r w:rsidRPr="0012514B">
        <w:rPr>
          <w:rFonts w:eastAsia="Cambria"/>
          <w:spacing w:val="-13"/>
          <w:w w:val="105"/>
          <w:sz w:val="22"/>
          <w:szCs w:val="22"/>
        </w:rPr>
        <w:t xml:space="preserve"> </w:t>
      </w:r>
      <w:r w:rsidRPr="0012514B">
        <w:rPr>
          <w:rFonts w:eastAsia="Cambria"/>
          <w:w w:val="105"/>
          <w:sz w:val="22"/>
          <w:szCs w:val="22"/>
        </w:rPr>
        <w:t>result</w:t>
      </w:r>
      <w:r w:rsidRPr="0012514B">
        <w:rPr>
          <w:rFonts w:eastAsia="Cambria"/>
          <w:spacing w:val="-53"/>
          <w:w w:val="105"/>
          <w:sz w:val="22"/>
          <w:szCs w:val="22"/>
        </w:rPr>
        <w:t xml:space="preserve"> </w:t>
      </w:r>
      <w:r w:rsidR="00856C9E" w:rsidRPr="0012514B">
        <w:rPr>
          <w:rFonts w:eastAsia="Cambria"/>
          <w:spacing w:val="-53"/>
          <w:w w:val="105"/>
          <w:sz w:val="22"/>
          <w:szCs w:val="22"/>
        </w:rPr>
        <w:t xml:space="preserve">                   </w:t>
      </w:r>
      <w:r w:rsidRPr="0012514B">
        <w:rPr>
          <w:rFonts w:eastAsia="Cambria"/>
          <w:w w:val="105"/>
          <w:sz w:val="22"/>
          <w:szCs w:val="22"/>
        </w:rPr>
        <w:t>in</w:t>
      </w:r>
      <w:r w:rsidRPr="0012514B">
        <w:rPr>
          <w:rFonts w:eastAsia="Cambria"/>
          <w:spacing w:val="2"/>
          <w:w w:val="105"/>
          <w:sz w:val="22"/>
          <w:szCs w:val="22"/>
        </w:rPr>
        <w:t xml:space="preserve"> </w:t>
      </w:r>
      <w:r w:rsidRPr="0012514B">
        <w:rPr>
          <w:rFonts w:eastAsia="Cambria"/>
          <w:w w:val="105"/>
          <w:sz w:val="22"/>
          <w:szCs w:val="22"/>
        </w:rPr>
        <w:t>rejection</w:t>
      </w:r>
      <w:r w:rsidRPr="0012514B">
        <w:rPr>
          <w:rFonts w:eastAsia="Cambria"/>
          <w:spacing w:val="4"/>
          <w:w w:val="105"/>
          <w:sz w:val="22"/>
          <w:szCs w:val="22"/>
        </w:rPr>
        <w:t xml:space="preserve"> </w:t>
      </w:r>
      <w:r w:rsidRPr="0012514B">
        <w:rPr>
          <w:rFonts w:eastAsia="Cambria"/>
          <w:w w:val="105"/>
          <w:sz w:val="22"/>
          <w:szCs w:val="22"/>
        </w:rPr>
        <w:t>of</w:t>
      </w:r>
      <w:r w:rsidRPr="0012514B">
        <w:rPr>
          <w:rFonts w:eastAsia="Cambria"/>
          <w:spacing w:val="4"/>
          <w:w w:val="105"/>
          <w:sz w:val="22"/>
          <w:szCs w:val="22"/>
        </w:rPr>
        <w:t xml:space="preserve"> </w:t>
      </w:r>
      <w:r w:rsidRPr="0012514B">
        <w:rPr>
          <w:rFonts w:eastAsia="Cambria"/>
          <w:w w:val="105"/>
          <w:sz w:val="22"/>
          <w:szCs w:val="22"/>
        </w:rPr>
        <w:t>its</w:t>
      </w:r>
      <w:r w:rsidRPr="0012514B">
        <w:rPr>
          <w:rFonts w:eastAsia="Cambria"/>
          <w:spacing w:val="3"/>
          <w:w w:val="105"/>
          <w:sz w:val="22"/>
          <w:szCs w:val="22"/>
        </w:rPr>
        <w:t xml:space="preserve"> </w:t>
      </w:r>
      <w:r w:rsidRPr="0012514B">
        <w:rPr>
          <w:rFonts w:eastAsia="Cambria"/>
          <w:w w:val="105"/>
          <w:sz w:val="22"/>
          <w:szCs w:val="22"/>
        </w:rPr>
        <w:t>bid.</w:t>
      </w:r>
    </w:p>
    <w:p w:rsidR="002957DC" w:rsidRPr="0012514B" w:rsidRDefault="002957DC">
      <w:pPr>
        <w:widowControl w:val="0"/>
        <w:autoSpaceDE w:val="0"/>
        <w:autoSpaceDN w:val="0"/>
        <w:spacing w:before="5"/>
        <w:rPr>
          <w:rFonts w:eastAsia="Cambria"/>
          <w:sz w:val="22"/>
          <w:szCs w:val="22"/>
        </w:rPr>
      </w:pPr>
    </w:p>
    <w:p w:rsidR="002957DC" w:rsidRPr="0012514B" w:rsidRDefault="007C76D0" w:rsidP="004C7333">
      <w:pPr>
        <w:widowControl w:val="0"/>
        <w:numPr>
          <w:ilvl w:val="1"/>
          <w:numId w:val="6"/>
        </w:numPr>
        <w:tabs>
          <w:tab w:val="left" w:pos="1188"/>
          <w:tab w:val="left" w:pos="1189"/>
        </w:tabs>
        <w:autoSpaceDE w:val="0"/>
        <w:autoSpaceDN w:val="0"/>
        <w:spacing w:line="254" w:lineRule="auto"/>
        <w:ind w:right="243"/>
        <w:jc w:val="both"/>
        <w:rPr>
          <w:rFonts w:eastAsia="Cambria"/>
          <w:w w:val="105"/>
          <w:sz w:val="22"/>
          <w:szCs w:val="22"/>
        </w:rPr>
      </w:pPr>
      <w:r w:rsidRPr="0012514B">
        <w:rPr>
          <w:rFonts w:eastAsia="Cambria"/>
          <w:w w:val="105"/>
          <w:sz w:val="22"/>
          <w:szCs w:val="22"/>
        </w:rPr>
        <w:t xml:space="preserve">Scope of Work is given in </w:t>
      </w:r>
      <w:r w:rsidRPr="0012514B">
        <w:rPr>
          <w:rFonts w:eastAsia="Cambria"/>
          <w:b/>
          <w:bCs/>
          <w:w w:val="105"/>
          <w:sz w:val="22"/>
          <w:szCs w:val="22"/>
        </w:rPr>
        <w:t>Volume-II</w:t>
      </w:r>
      <w:r w:rsidRPr="0012514B">
        <w:rPr>
          <w:rFonts w:eastAsia="Cambria"/>
          <w:w w:val="105"/>
          <w:sz w:val="22"/>
          <w:szCs w:val="22"/>
        </w:rPr>
        <w:t xml:space="preserve"> of Bidding Documents titled “Technical Specifications”.</w:t>
      </w:r>
    </w:p>
    <w:p w:rsidR="002957DC" w:rsidRPr="0012514B" w:rsidRDefault="002957DC">
      <w:pPr>
        <w:widowControl w:val="0"/>
        <w:autoSpaceDE w:val="0"/>
        <w:autoSpaceDN w:val="0"/>
        <w:spacing w:before="6"/>
        <w:rPr>
          <w:rFonts w:eastAsia="Cambria"/>
          <w:sz w:val="22"/>
          <w:szCs w:val="22"/>
        </w:rPr>
      </w:pPr>
    </w:p>
    <w:p w:rsidR="002957DC" w:rsidRPr="00BB5CCD" w:rsidRDefault="007C76D0">
      <w:pPr>
        <w:widowControl w:val="0"/>
        <w:autoSpaceDE w:val="0"/>
        <w:autoSpaceDN w:val="0"/>
        <w:spacing w:line="254" w:lineRule="auto"/>
        <w:ind w:left="1188" w:right="245"/>
        <w:jc w:val="both"/>
        <w:rPr>
          <w:rFonts w:eastAsia="Cambria"/>
          <w:w w:val="105"/>
          <w:sz w:val="22"/>
          <w:szCs w:val="22"/>
        </w:rPr>
      </w:pPr>
      <w:r w:rsidRPr="00BB5CCD">
        <w:rPr>
          <w:rFonts w:eastAsia="Cambria"/>
          <w:w w:val="105"/>
          <w:sz w:val="22"/>
          <w:szCs w:val="22"/>
        </w:rPr>
        <w:t xml:space="preserve">Utmost care has been taken by the Employer in formulating the Attachments and Price Schedules. Bidders are expected to thoroughly verify with trial run at their end and notify to the Employer Arithmetical, Logical, Formatting or any such error, if found in the same for suitable action. Irrespective of corrections </w:t>
      </w:r>
      <w:r w:rsidR="00856C9E" w:rsidRPr="00BB5CCD">
        <w:rPr>
          <w:rFonts w:eastAsia="Cambria"/>
          <w:w w:val="105"/>
          <w:sz w:val="22"/>
          <w:szCs w:val="22"/>
        </w:rPr>
        <w:t>made in</w:t>
      </w:r>
      <w:r w:rsidRPr="00BB5CCD">
        <w:rPr>
          <w:rFonts w:eastAsia="Cambria"/>
          <w:w w:val="105"/>
          <w:sz w:val="22"/>
          <w:szCs w:val="22"/>
        </w:rPr>
        <w:t xml:space="preserve"> this regard through amendment(s), if any, rectification of error for evaluation shall be carried out in accordance with stipulated provisions of Bidding Documents.</w:t>
      </w:r>
    </w:p>
    <w:p w:rsidR="002957DC" w:rsidRPr="00FD2A11" w:rsidRDefault="002957DC">
      <w:pPr>
        <w:widowControl w:val="0"/>
        <w:autoSpaceDE w:val="0"/>
        <w:autoSpaceDN w:val="0"/>
        <w:spacing w:before="5"/>
        <w:rPr>
          <w:rFonts w:eastAsia="Cambria"/>
          <w:sz w:val="22"/>
          <w:szCs w:val="22"/>
        </w:rPr>
      </w:pPr>
    </w:p>
    <w:p w:rsidR="009A6302" w:rsidRPr="00BB5CCD" w:rsidRDefault="007C76D0" w:rsidP="00646A5B">
      <w:pPr>
        <w:widowControl w:val="0"/>
        <w:numPr>
          <w:ilvl w:val="1"/>
          <w:numId w:val="6"/>
        </w:numPr>
        <w:tabs>
          <w:tab w:val="left" w:pos="1188"/>
          <w:tab w:val="left" w:pos="1189"/>
        </w:tabs>
        <w:autoSpaceDE w:val="0"/>
        <w:autoSpaceDN w:val="0"/>
        <w:spacing w:line="254" w:lineRule="auto"/>
        <w:ind w:right="243"/>
        <w:jc w:val="both"/>
        <w:rPr>
          <w:rFonts w:eastAsia="Cambria"/>
          <w:w w:val="105"/>
          <w:sz w:val="22"/>
          <w:szCs w:val="22"/>
        </w:rPr>
      </w:pPr>
      <w:r w:rsidRPr="00BB5CCD">
        <w:rPr>
          <w:rFonts w:eastAsia="Cambria"/>
          <w:w w:val="105"/>
          <w:sz w:val="22"/>
          <w:szCs w:val="22"/>
        </w:rPr>
        <w:t xml:space="preserve">All the Bidders </w:t>
      </w:r>
      <w:r w:rsidRPr="00FD2A11">
        <w:rPr>
          <w:rFonts w:eastAsia="Cambria"/>
          <w:w w:val="105"/>
          <w:sz w:val="22"/>
          <w:szCs w:val="22"/>
        </w:rPr>
        <w:t>pursuant</w:t>
      </w:r>
      <w:r w:rsidRPr="00BB5CCD">
        <w:rPr>
          <w:rFonts w:eastAsia="Cambria"/>
          <w:w w:val="105"/>
          <w:sz w:val="22"/>
          <w:szCs w:val="22"/>
        </w:rPr>
        <w:t xml:space="preserve"> </w:t>
      </w:r>
      <w:r w:rsidRPr="00FD2A11">
        <w:rPr>
          <w:rFonts w:eastAsia="Cambria"/>
          <w:w w:val="105"/>
          <w:sz w:val="22"/>
          <w:szCs w:val="22"/>
        </w:rPr>
        <w:t>to</w:t>
      </w:r>
      <w:r w:rsidRPr="00FD2A11">
        <w:rPr>
          <w:rFonts w:eastAsia="Cambria"/>
          <w:spacing w:val="-12"/>
          <w:w w:val="105"/>
          <w:sz w:val="22"/>
          <w:szCs w:val="22"/>
        </w:rPr>
        <w:t xml:space="preserve"> </w:t>
      </w:r>
      <w:r w:rsidRPr="00FD2A11">
        <w:rPr>
          <w:rFonts w:eastAsia="Cambria"/>
          <w:b/>
          <w:i/>
          <w:w w:val="105"/>
          <w:sz w:val="22"/>
          <w:szCs w:val="22"/>
        </w:rPr>
        <w:t>ITB</w:t>
      </w:r>
      <w:r w:rsidRPr="00FD2A11">
        <w:rPr>
          <w:rFonts w:eastAsia="Cambria"/>
          <w:b/>
          <w:i/>
          <w:spacing w:val="-13"/>
          <w:w w:val="105"/>
          <w:sz w:val="22"/>
          <w:szCs w:val="22"/>
        </w:rPr>
        <w:t xml:space="preserve"> </w:t>
      </w:r>
      <w:r w:rsidRPr="00FD2A11">
        <w:rPr>
          <w:rFonts w:eastAsia="Cambria"/>
          <w:b/>
          <w:i/>
          <w:w w:val="105"/>
          <w:sz w:val="22"/>
          <w:szCs w:val="22"/>
        </w:rPr>
        <w:t>Sub-</w:t>
      </w:r>
      <w:r w:rsidRPr="00FD2A11">
        <w:rPr>
          <w:rFonts w:eastAsia="Cambria"/>
          <w:w w:val="105"/>
          <w:sz w:val="22"/>
          <w:szCs w:val="22"/>
        </w:rPr>
        <w:t xml:space="preserve">Clause </w:t>
      </w:r>
      <w:r w:rsidR="00856C9E" w:rsidRPr="00FD2A11">
        <w:rPr>
          <w:rFonts w:eastAsia="Cambria"/>
          <w:w w:val="105"/>
          <w:sz w:val="22"/>
          <w:szCs w:val="22"/>
        </w:rPr>
        <w:t>9.1</w:t>
      </w:r>
      <w:r w:rsidR="008011BD" w:rsidRPr="00FD2A11">
        <w:rPr>
          <w:rFonts w:eastAsia="Cambria"/>
          <w:w w:val="105"/>
          <w:sz w:val="22"/>
          <w:szCs w:val="22"/>
        </w:rPr>
        <w:t>, shall</w:t>
      </w:r>
      <w:r w:rsidR="005844CB" w:rsidRPr="00FD2A11">
        <w:rPr>
          <w:rFonts w:eastAsia="Cambria"/>
          <w:w w:val="105"/>
          <w:sz w:val="22"/>
          <w:szCs w:val="22"/>
        </w:rPr>
        <w:t xml:space="preserve"> </w:t>
      </w:r>
      <w:r w:rsidRPr="00FD2A11">
        <w:rPr>
          <w:rFonts w:eastAsia="Cambria"/>
          <w:w w:val="105"/>
          <w:sz w:val="22"/>
          <w:szCs w:val="22"/>
        </w:rPr>
        <w:t>submit along</w:t>
      </w:r>
      <w:r w:rsidRPr="00BB5CCD">
        <w:rPr>
          <w:rFonts w:eastAsia="Cambria"/>
          <w:w w:val="105"/>
          <w:sz w:val="22"/>
          <w:szCs w:val="22"/>
        </w:rPr>
        <w:t xml:space="preserve"> </w:t>
      </w:r>
      <w:r w:rsidRPr="00FD2A11">
        <w:rPr>
          <w:rFonts w:eastAsia="Cambria"/>
          <w:w w:val="105"/>
          <w:sz w:val="22"/>
          <w:szCs w:val="22"/>
        </w:rPr>
        <w:t>with</w:t>
      </w:r>
      <w:r w:rsidRPr="00BB5CCD">
        <w:rPr>
          <w:rFonts w:eastAsia="Cambria"/>
          <w:w w:val="105"/>
          <w:sz w:val="22"/>
          <w:szCs w:val="22"/>
        </w:rPr>
        <w:t xml:space="preserve"> </w:t>
      </w:r>
      <w:r w:rsidRPr="00FD2A11">
        <w:rPr>
          <w:rFonts w:eastAsia="Cambria"/>
          <w:w w:val="105"/>
          <w:sz w:val="22"/>
          <w:szCs w:val="22"/>
        </w:rPr>
        <w:t>the</w:t>
      </w:r>
      <w:r w:rsidRPr="00BB5CCD">
        <w:rPr>
          <w:rFonts w:eastAsia="Cambria"/>
          <w:w w:val="105"/>
          <w:sz w:val="22"/>
          <w:szCs w:val="22"/>
        </w:rPr>
        <w:t xml:space="preserve"> </w:t>
      </w:r>
      <w:r w:rsidRPr="00FD2A11">
        <w:rPr>
          <w:rFonts w:eastAsia="Cambria"/>
          <w:w w:val="105"/>
          <w:sz w:val="22"/>
          <w:szCs w:val="22"/>
        </w:rPr>
        <w:t>hard</w:t>
      </w:r>
      <w:r w:rsidRPr="00BB5CCD">
        <w:rPr>
          <w:rFonts w:eastAsia="Cambria"/>
          <w:w w:val="105"/>
          <w:sz w:val="22"/>
          <w:szCs w:val="22"/>
        </w:rPr>
        <w:t xml:space="preserve"> </w:t>
      </w:r>
      <w:r w:rsidRPr="00FD2A11">
        <w:rPr>
          <w:rFonts w:eastAsia="Cambria"/>
          <w:w w:val="105"/>
          <w:sz w:val="22"/>
          <w:szCs w:val="22"/>
        </w:rPr>
        <w:t>copy</w:t>
      </w:r>
      <w:r w:rsidRPr="00BB5CCD">
        <w:rPr>
          <w:rFonts w:eastAsia="Cambria"/>
          <w:w w:val="105"/>
          <w:sz w:val="22"/>
          <w:szCs w:val="22"/>
        </w:rPr>
        <w:t xml:space="preserve"> </w:t>
      </w:r>
      <w:r w:rsidRPr="00FD2A11">
        <w:rPr>
          <w:rFonts w:eastAsia="Cambria"/>
          <w:w w:val="105"/>
          <w:sz w:val="22"/>
          <w:szCs w:val="22"/>
        </w:rPr>
        <w:t>part</w:t>
      </w:r>
      <w:r w:rsidRPr="00BB5CCD">
        <w:rPr>
          <w:rFonts w:eastAsia="Cambria"/>
          <w:w w:val="105"/>
          <w:sz w:val="22"/>
          <w:szCs w:val="22"/>
        </w:rPr>
        <w:t xml:space="preserve"> </w:t>
      </w:r>
      <w:r w:rsidRPr="00FD2A11">
        <w:rPr>
          <w:rFonts w:eastAsia="Cambria"/>
          <w:w w:val="105"/>
          <w:sz w:val="22"/>
          <w:szCs w:val="22"/>
        </w:rPr>
        <w:t>of</w:t>
      </w:r>
      <w:r w:rsidRPr="00BB5CCD">
        <w:rPr>
          <w:rFonts w:eastAsia="Cambria"/>
          <w:w w:val="105"/>
          <w:sz w:val="22"/>
          <w:szCs w:val="22"/>
        </w:rPr>
        <w:t xml:space="preserve"> </w:t>
      </w:r>
      <w:r w:rsidRPr="00FD2A11">
        <w:rPr>
          <w:rFonts w:eastAsia="Cambria"/>
          <w:w w:val="105"/>
          <w:sz w:val="22"/>
          <w:szCs w:val="22"/>
        </w:rPr>
        <w:t>bid</w:t>
      </w:r>
      <w:r w:rsidRPr="00BB5CCD">
        <w:rPr>
          <w:rFonts w:eastAsia="Cambria"/>
          <w:w w:val="105"/>
          <w:sz w:val="22"/>
          <w:szCs w:val="22"/>
        </w:rPr>
        <w:t xml:space="preserve"> </w:t>
      </w:r>
      <w:r w:rsidR="0098549D" w:rsidRPr="00BB5CCD">
        <w:rPr>
          <w:rFonts w:eastAsia="Cambria"/>
          <w:w w:val="105"/>
          <w:sz w:val="22"/>
          <w:szCs w:val="22"/>
        </w:rPr>
        <w:t xml:space="preserve">with </w:t>
      </w:r>
      <w:r w:rsidRPr="00FD2A11">
        <w:rPr>
          <w:rFonts w:eastAsia="Cambria"/>
          <w:b/>
          <w:bCs/>
          <w:w w:val="105"/>
          <w:sz w:val="22"/>
          <w:szCs w:val="22"/>
        </w:rPr>
        <w:t>non-refundable</w:t>
      </w:r>
      <w:r w:rsidRPr="00FD2A11">
        <w:rPr>
          <w:rFonts w:eastAsia="Cambria"/>
          <w:b/>
          <w:bCs/>
          <w:spacing w:val="-7"/>
          <w:w w:val="105"/>
          <w:sz w:val="22"/>
          <w:szCs w:val="22"/>
        </w:rPr>
        <w:t xml:space="preserve"> </w:t>
      </w:r>
      <w:r w:rsidRPr="00FD2A11">
        <w:rPr>
          <w:rFonts w:eastAsia="Cambria"/>
          <w:b/>
          <w:bCs/>
          <w:w w:val="105"/>
          <w:sz w:val="22"/>
          <w:szCs w:val="22"/>
        </w:rPr>
        <w:t>fee</w:t>
      </w:r>
      <w:r w:rsidRPr="00FD2A11">
        <w:rPr>
          <w:rFonts w:eastAsia="Cambria"/>
          <w:spacing w:val="-53"/>
          <w:w w:val="105"/>
          <w:sz w:val="22"/>
          <w:szCs w:val="22"/>
        </w:rPr>
        <w:t xml:space="preserve"> </w:t>
      </w:r>
      <w:r w:rsidRPr="00FD2A11">
        <w:rPr>
          <w:rFonts w:eastAsia="Cambria"/>
          <w:w w:val="105"/>
          <w:sz w:val="22"/>
          <w:szCs w:val="22"/>
        </w:rPr>
        <w:t>as</w:t>
      </w:r>
      <w:r w:rsidRPr="00BB5CCD">
        <w:rPr>
          <w:rFonts w:eastAsia="Cambria"/>
          <w:w w:val="105"/>
          <w:sz w:val="22"/>
          <w:szCs w:val="22"/>
        </w:rPr>
        <w:t xml:space="preserve"> </w:t>
      </w:r>
      <w:r w:rsidRPr="00FD2A11">
        <w:rPr>
          <w:rFonts w:eastAsia="Cambria"/>
          <w:w w:val="105"/>
          <w:sz w:val="22"/>
          <w:szCs w:val="22"/>
        </w:rPr>
        <w:t>stipulated</w:t>
      </w:r>
      <w:r w:rsidRPr="00BB5CCD">
        <w:rPr>
          <w:rFonts w:eastAsia="Cambria"/>
          <w:w w:val="105"/>
          <w:sz w:val="22"/>
          <w:szCs w:val="22"/>
        </w:rPr>
        <w:t xml:space="preserve"> </w:t>
      </w:r>
      <w:r w:rsidRPr="00FD2A11">
        <w:rPr>
          <w:rFonts w:eastAsia="Cambria"/>
          <w:w w:val="105"/>
          <w:sz w:val="22"/>
          <w:szCs w:val="22"/>
        </w:rPr>
        <w:t>in</w:t>
      </w:r>
      <w:r w:rsidRPr="00BB5CCD">
        <w:rPr>
          <w:rFonts w:eastAsia="Cambria"/>
          <w:w w:val="105"/>
          <w:sz w:val="22"/>
          <w:szCs w:val="22"/>
        </w:rPr>
        <w:t xml:space="preserve"> </w:t>
      </w:r>
      <w:r w:rsidRPr="00FD2A11">
        <w:rPr>
          <w:rFonts w:eastAsia="Cambria"/>
          <w:w w:val="105"/>
          <w:sz w:val="22"/>
          <w:szCs w:val="22"/>
        </w:rPr>
        <w:t>the</w:t>
      </w:r>
      <w:r w:rsidRPr="00FD2A11">
        <w:rPr>
          <w:rFonts w:eastAsia="Cambria"/>
          <w:spacing w:val="-11"/>
          <w:w w:val="105"/>
          <w:sz w:val="22"/>
          <w:szCs w:val="22"/>
        </w:rPr>
        <w:t xml:space="preserve"> </w:t>
      </w:r>
      <w:r w:rsidRPr="00FD2A11">
        <w:rPr>
          <w:rFonts w:eastAsia="Cambria"/>
          <w:b/>
          <w:bCs/>
          <w:i/>
          <w:iCs/>
          <w:w w:val="105"/>
          <w:sz w:val="22"/>
          <w:szCs w:val="22"/>
        </w:rPr>
        <w:t>BDS</w:t>
      </w:r>
      <w:r w:rsidRPr="00FD2A11">
        <w:rPr>
          <w:rFonts w:eastAsia="Cambria"/>
          <w:spacing w:val="-12"/>
          <w:w w:val="105"/>
          <w:sz w:val="22"/>
          <w:szCs w:val="22"/>
        </w:rPr>
        <w:t xml:space="preserve"> </w:t>
      </w:r>
      <w:r w:rsidRPr="00FD2A11">
        <w:rPr>
          <w:rFonts w:eastAsia="Cambria"/>
          <w:w w:val="105"/>
          <w:sz w:val="22"/>
          <w:szCs w:val="22"/>
        </w:rPr>
        <w:t>towards</w:t>
      </w:r>
      <w:r w:rsidRPr="00BB5CCD">
        <w:rPr>
          <w:rFonts w:eastAsia="Cambria"/>
          <w:w w:val="105"/>
          <w:sz w:val="22"/>
          <w:szCs w:val="22"/>
        </w:rPr>
        <w:t xml:space="preserve"> </w:t>
      </w:r>
      <w:r w:rsidRPr="00FD2A11">
        <w:rPr>
          <w:rFonts w:eastAsia="Cambria"/>
          <w:w w:val="105"/>
          <w:sz w:val="22"/>
          <w:szCs w:val="22"/>
        </w:rPr>
        <w:t>the</w:t>
      </w:r>
      <w:r w:rsidRPr="00BB5CCD">
        <w:rPr>
          <w:rFonts w:eastAsia="Cambria"/>
          <w:w w:val="105"/>
          <w:sz w:val="22"/>
          <w:szCs w:val="22"/>
        </w:rPr>
        <w:t xml:space="preserve"> </w:t>
      </w:r>
      <w:r w:rsidRPr="00FD2A11">
        <w:rPr>
          <w:rFonts w:eastAsia="Cambria"/>
          <w:w w:val="105"/>
          <w:sz w:val="22"/>
          <w:szCs w:val="22"/>
        </w:rPr>
        <w:t>cost</w:t>
      </w:r>
      <w:r w:rsidRPr="00BB5CCD">
        <w:rPr>
          <w:rFonts w:eastAsia="Cambria"/>
          <w:w w:val="105"/>
          <w:sz w:val="22"/>
          <w:szCs w:val="22"/>
        </w:rPr>
        <w:t xml:space="preserve"> </w:t>
      </w:r>
      <w:r w:rsidRPr="00FD2A11">
        <w:rPr>
          <w:rFonts w:eastAsia="Cambria"/>
          <w:w w:val="105"/>
          <w:sz w:val="22"/>
          <w:szCs w:val="22"/>
        </w:rPr>
        <w:t>of</w:t>
      </w:r>
      <w:r w:rsidRPr="00BB5CCD">
        <w:rPr>
          <w:rFonts w:eastAsia="Cambria"/>
          <w:w w:val="105"/>
          <w:sz w:val="22"/>
          <w:szCs w:val="22"/>
        </w:rPr>
        <w:t xml:space="preserve"> </w:t>
      </w:r>
      <w:r w:rsidRPr="00FD2A11">
        <w:rPr>
          <w:rFonts w:eastAsia="Cambria"/>
          <w:w w:val="105"/>
          <w:sz w:val="22"/>
          <w:szCs w:val="22"/>
        </w:rPr>
        <w:t>Bidding</w:t>
      </w:r>
      <w:r w:rsidRPr="00BB5CCD">
        <w:rPr>
          <w:rFonts w:eastAsia="Cambria"/>
          <w:w w:val="105"/>
          <w:sz w:val="22"/>
          <w:szCs w:val="22"/>
        </w:rPr>
        <w:t xml:space="preserve"> </w:t>
      </w:r>
      <w:r w:rsidRPr="00FD2A11">
        <w:rPr>
          <w:rFonts w:eastAsia="Cambria"/>
          <w:w w:val="105"/>
          <w:sz w:val="22"/>
          <w:szCs w:val="22"/>
        </w:rPr>
        <w:t>Documents</w:t>
      </w:r>
      <w:r w:rsidR="00080578" w:rsidRPr="00FD2A11">
        <w:rPr>
          <w:rFonts w:eastAsia="Cambria"/>
          <w:w w:val="105"/>
          <w:sz w:val="22"/>
          <w:szCs w:val="22"/>
        </w:rPr>
        <w:t xml:space="preserve"> (</w:t>
      </w:r>
      <w:r w:rsidR="00483A9B" w:rsidRPr="00BB5CCD">
        <w:rPr>
          <w:rFonts w:eastAsia="Cambria"/>
          <w:b/>
          <w:bCs/>
          <w:w w:val="105"/>
          <w:sz w:val="22"/>
          <w:szCs w:val="22"/>
        </w:rPr>
        <w:t xml:space="preserve">payable </w:t>
      </w:r>
      <w:r w:rsidR="00080578" w:rsidRPr="00BB5CCD">
        <w:rPr>
          <w:rFonts w:eastAsia="Cambria"/>
          <w:b/>
          <w:bCs/>
          <w:w w:val="105"/>
          <w:sz w:val="22"/>
          <w:szCs w:val="22"/>
        </w:rPr>
        <w:t>to OPTCL</w:t>
      </w:r>
      <w:r w:rsidR="00080578" w:rsidRPr="00FD2A11">
        <w:rPr>
          <w:rFonts w:eastAsia="Cambria"/>
          <w:w w:val="105"/>
          <w:sz w:val="22"/>
          <w:szCs w:val="22"/>
        </w:rPr>
        <w:t>) &amp; tender processing fee (</w:t>
      </w:r>
      <w:r w:rsidR="00483A9B" w:rsidRPr="00BB5CCD">
        <w:rPr>
          <w:rFonts w:eastAsia="Cambria"/>
          <w:b/>
          <w:bCs/>
          <w:w w:val="105"/>
          <w:sz w:val="22"/>
          <w:szCs w:val="22"/>
        </w:rPr>
        <w:t>payable</w:t>
      </w:r>
      <w:r w:rsidR="00080578" w:rsidRPr="00BB5CCD">
        <w:rPr>
          <w:rFonts w:eastAsia="Cambria"/>
          <w:b/>
          <w:bCs/>
          <w:w w:val="105"/>
          <w:sz w:val="22"/>
          <w:szCs w:val="22"/>
        </w:rPr>
        <w:t xml:space="preserve"> to K.S.E.D.C.</w:t>
      </w:r>
      <w:r w:rsidR="00483A9B" w:rsidRPr="00BB5CCD">
        <w:rPr>
          <w:rFonts w:eastAsia="Cambria"/>
          <w:b/>
          <w:bCs/>
          <w:w w:val="105"/>
          <w:sz w:val="22"/>
          <w:szCs w:val="22"/>
        </w:rPr>
        <w:t xml:space="preserve"> </w:t>
      </w:r>
      <w:r w:rsidR="00841F47" w:rsidRPr="00BB5CCD">
        <w:rPr>
          <w:rFonts w:eastAsia="Cambria"/>
          <w:b/>
          <w:bCs/>
          <w:w w:val="105"/>
          <w:sz w:val="22"/>
          <w:szCs w:val="22"/>
        </w:rPr>
        <w:t>Ltd</w:t>
      </w:r>
      <w:r w:rsidR="00841F47" w:rsidRPr="00BB5CCD">
        <w:rPr>
          <w:rFonts w:eastAsia="Cambria"/>
          <w:w w:val="105"/>
          <w:sz w:val="22"/>
          <w:szCs w:val="22"/>
        </w:rPr>
        <w:t>, Bengaluru</w:t>
      </w:r>
      <w:r w:rsidR="00E004A1" w:rsidRPr="00FD2A11">
        <w:rPr>
          <w:rFonts w:eastAsia="Cambria"/>
          <w:w w:val="105"/>
          <w:sz w:val="22"/>
          <w:szCs w:val="22"/>
        </w:rPr>
        <w:t>)</w:t>
      </w:r>
      <w:r w:rsidR="00080578" w:rsidRPr="00BB5CCD">
        <w:rPr>
          <w:rFonts w:eastAsia="Cambria"/>
          <w:w w:val="105"/>
          <w:sz w:val="22"/>
          <w:szCs w:val="22"/>
        </w:rPr>
        <w:t xml:space="preserve"> on e-payment mode. </w:t>
      </w:r>
    </w:p>
    <w:p w:rsidR="00AE2C9B" w:rsidRPr="00FD2A11" w:rsidRDefault="00AE2C9B" w:rsidP="009A6302">
      <w:pPr>
        <w:widowControl w:val="0"/>
        <w:tabs>
          <w:tab w:val="left" w:pos="1188"/>
          <w:tab w:val="left" w:pos="1189"/>
        </w:tabs>
        <w:autoSpaceDE w:val="0"/>
        <w:autoSpaceDN w:val="0"/>
        <w:spacing w:line="254" w:lineRule="auto"/>
        <w:ind w:left="1187" w:right="243"/>
        <w:jc w:val="both"/>
        <w:rPr>
          <w:rFonts w:eastAsia="Cambria"/>
          <w:w w:val="105"/>
          <w:sz w:val="22"/>
          <w:szCs w:val="22"/>
        </w:rPr>
      </w:pPr>
    </w:p>
    <w:p w:rsidR="00E50BD7" w:rsidRPr="00FD2A11" w:rsidRDefault="007C76D0" w:rsidP="009A6302">
      <w:pPr>
        <w:widowControl w:val="0"/>
        <w:tabs>
          <w:tab w:val="left" w:pos="1188"/>
          <w:tab w:val="left" w:pos="1189"/>
        </w:tabs>
        <w:autoSpaceDE w:val="0"/>
        <w:autoSpaceDN w:val="0"/>
        <w:spacing w:line="254" w:lineRule="auto"/>
        <w:ind w:left="1187" w:right="243"/>
        <w:jc w:val="both"/>
        <w:rPr>
          <w:rFonts w:eastAsia="Cambria"/>
          <w:w w:val="105"/>
          <w:sz w:val="22"/>
          <w:szCs w:val="22"/>
        </w:rPr>
      </w:pPr>
      <w:r w:rsidRPr="00FD2A11">
        <w:rPr>
          <w:rFonts w:eastAsia="Cambria"/>
          <w:w w:val="105"/>
          <w:sz w:val="22"/>
          <w:szCs w:val="22"/>
        </w:rPr>
        <w:t>The</w:t>
      </w:r>
      <w:r w:rsidRPr="008F71B4">
        <w:rPr>
          <w:rFonts w:eastAsia="Cambria"/>
          <w:w w:val="105"/>
          <w:sz w:val="22"/>
          <w:szCs w:val="22"/>
        </w:rPr>
        <w:t xml:space="preserve"> </w:t>
      </w:r>
      <w:r w:rsidRPr="00FD2A11">
        <w:rPr>
          <w:rFonts w:eastAsia="Cambria"/>
          <w:w w:val="105"/>
          <w:sz w:val="22"/>
          <w:szCs w:val="22"/>
        </w:rPr>
        <w:t>cost</w:t>
      </w:r>
      <w:r w:rsidRPr="008F71B4">
        <w:rPr>
          <w:rFonts w:eastAsia="Cambria"/>
          <w:w w:val="105"/>
          <w:sz w:val="22"/>
          <w:szCs w:val="22"/>
        </w:rPr>
        <w:t xml:space="preserve"> </w:t>
      </w:r>
      <w:r w:rsidRPr="00FD2A11">
        <w:rPr>
          <w:rFonts w:eastAsia="Cambria"/>
          <w:w w:val="105"/>
          <w:sz w:val="22"/>
          <w:szCs w:val="22"/>
        </w:rPr>
        <w:t>of</w:t>
      </w:r>
      <w:r w:rsidRPr="008F71B4">
        <w:rPr>
          <w:rFonts w:eastAsia="Cambria"/>
          <w:w w:val="105"/>
          <w:sz w:val="22"/>
          <w:szCs w:val="22"/>
        </w:rPr>
        <w:t xml:space="preserve"> </w:t>
      </w:r>
      <w:r w:rsidRPr="00FD2A11">
        <w:rPr>
          <w:rFonts w:eastAsia="Cambria"/>
          <w:w w:val="105"/>
          <w:sz w:val="22"/>
          <w:szCs w:val="22"/>
        </w:rPr>
        <w:t>Bidding</w:t>
      </w:r>
      <w:r w:rsidRPr="008F71B4">
        <w:rPr>
          <w:rFonts w:eastAsia="Cambria"/>
          <w:w w:val="105"/>
          <w:sz w:val="22"/>
          <w:szCs w:val="22"/>
        </w:rPr>
        <w:t xml:space="preserve"> </w:t>
      </w:r>
      <w:r w:rsidRPr="00FD2A11">
        <w:rPr>
          <w:rFonts w:eastAsia="Cambria"/>
          <w:w w:val="105"/>
          <w:sz w:val="22"/>
          <w:szCs w:val="22"/>
        </w:rPr>
        <w:t xml:space="preserve">Documents &amp; tender processing fee </w:t>
      </w:r>
      <w:r w:rsidR="00DD5EB7" w:rsidRPr="00FD2A11">
        <w:rPr>
          <w:rFonts w:eastAsia="Cambria"/>
          <w:w w:val="105"/>
          <w:sz w:val="22"/>
          <w:szCs w:val="22"/>
        </w:rPr>
        <w:t>in</w:t>
      </w:r>
      <w:r w:rsidR="00DD5EB7" w:rsidRPr="008F71B4">
        <w:rPr>
          <w:rFonts w:eastAsia="Cambria"/>
          <w:w w:val="105"/>
          <w:sz w:val="22"/>
          <w:szCs w:val="22"/>
        </w:rPr>
        <w:t xml:space="preserve"> </w:t>
      </w:r>
      <w:r w:rsidR="00483A9B" w:rsidRPr="00FD2A11">
        <w:rPr>
          <w:rFonts w:eastAsia="Cambria"/>
          <w:w w:val="105"/>
          <w:sz w:val="22"/>
          <w:szCs w:val="22"/>
        </w:rPr>
        <w:t>the form</w:t>
      </w:r>
      <w:r w:rsidR="00DD5EB7" w:rsidRPr="00FD2A11">
        <w:rPr>
          <w:rFonts w:eastAsia="Cambria"/>
          <w:w w:val="105"/>
          <w:sz w:val="22"/>
          <w:szCs w:val="22"/>
        </w:rPr>
        <w:t xml:space="preserve"> of </w:t>
      </w:r>
      <w:r w:rsidR="00080578" w:rsidRPr="00FD2A11">
        <w:rPr>
          <w:rFonts w:eastAsia="Cambria"/>
          <w:w w:val="105"/>
          <w:sz w:val="22"/>
          <w:szCs w:val="22"/>
        </w:rPr>
        <w:t xml:space="preserve">e-payment </w:t>
      </w:r>
      <w:r w:rsidR="000B3774" w:rsidRPr="008F71B4">
        <w:rPr>
          <w:rFonts w:eastAsia="Cambria"/>
          <w:w w:val="105"/>
          <w:sz w:val="22"/>
          <w:szCs w:val="22"/>
        </w:rPr>
        <w:t xml:space="preserve">(e Payment gateway link provided in e-tender portal </w:t>
      </w:r>
      <w:r w:rsidR="00AE2C9B" w:rsidRPr="008F71B4">
        <w:rPr>
          <w:rFonts w:eastAsia="Cambria"/>
          <w:w w:val="105"/>
          <w:sz w:val="22"/>
          <w:szCs w:val="22"/>
        </w:rPr>
        <w:t xml:space="preserve">i.e., Tender wizard Portal, </w:t>
      </w:r>
      <w:r w:rsidR="000B3774" w:rsidRPr="008F71B4">
        <w:rPr>
          <w:rFonts w:eastAsia="Cambria"/>
          <w:w w:val="105"/>
          <w:sz w:val="22"/>
          <w:szCs w:val="22"/>
        </w:rPr>
        <w:t xml:space="preserve">by using Net Banking/ Debit Card/ Credit Card) </w:t>
      </w:r>
      <w:r w:rsidR="00080578" w:rsidRPr="00FD2A11">
        <w:rPr>
          <w:rFonts w:eastAsia="Cambria"/>
          <w:w w:val="105"/>
          <w:sz w:val="22"/>
          <w:szCs w:val="22"/>
        </w:rPr>
        <w:t>mode</w:t>
      </w:r>
      <w:r w:rsidR="00DD5EB7" w:rsidRPr="00FD2A11">
        <w:rPr>
          <w:rFonts w:eastAsia="Cambria"/>
          <w:w w:val="105"/>
          <w:sz w:val="22"/>
          <w:szCs w:val="22"/>
        </w:rPr>
        <w:t xml:space="preserve"> in favour of</w:t>
      </w:r>
      <w:r w:rsidR="009F43C6" w:rsidRPr="00FD2A11">
        <w:rPr>
          <w:rFonts w:eastAsia="Cambria"/>
          <w:w w:val="105"/>
          <w:sz w:val="22"/>
          <w:szCs w:val="22"/>
        </w:rPr>
        <w:t xml:space="preserve"> </w:t>
      </w:r>
      <w:r w:rsidR="009F43C6" w:rsidRPr="0018458D">
        <w:rPr>
          <w:rFonts w:eastAsia="Cambria"/>
          <w:b/>
          <w:bCs/>
          <w:w w:val="105"/>
          <w:sz w:val="22"/>
          <w:szCs w:val="22"/>
        </w:rPr>
        <w:t>OPTCL &amp; KSEDC Ltd</w:t>
      </w:r>
      <w:r w:rsidR="009F43C6" w:rsidRPr="00FD2A11">
        <w:rPr>
          <w:rFonts w:eastAsia="Cambria"/>
          <w:w w:val="105"/>
          <w:sz w:val="22"/>
          <w:szCs w:val="22"/>
        </w:rPr>
        <w:t>. respectively</w:t>
      </w:r>
      <w:r w:rsidR="00DD5EB7" w:rsidRPr="00FD2A11">
        <w:rPr>
          <w:rFonts w:eastAsia="Cambria"/>
          <w:w w:val="105"/>
          <w:sz w:val="22"/>
          <w:szCs w:val="22"/>
        </w:rPr>
        <w:t>.</w:t>
      </w:r>
      <w:r w:rsidR="003D06ED" w:rsidRPr="00FD2A11">
        <w:rPr>
          <w:rFonts w:eastAsia="Cambria"/>
          <w:w w:val="105"/>
          <w:sz w:val="22"/>
          <w:szCs w:val="22"/>
        </w:rPr>
        <w:t xml:space="preserve"> </w:t>
      </w:r>
    </w:p>
    <w:p w:rsidR="002957DC" w:rsidRPr="008F71B4" w:rsidRDefault="007C76D0" w:rsidP="009A6302">
      <w:pPr>
        <w:widowControl w:val="0"/>
        <w:tabs>
          <w:tab w:val="left" w:pos="1188"/>
          <w:tab w:val="left" w:pos="1189"/>
        </w:tabs>
        <w:autoSpaceDE w:val="0"/>
        <w:autoSpaceDN w:val="0"/>
        <w:spacing w:line="254" w:lineRule="auto"/>
        <w:ind w:left="1187" w:right="243"/>
        <w:jc w:val="both"/>
        <w:rPr>
          <w:rFonts w:eastAsia="Cambria"/>
          <w:w w:val="105"/>
          <w:sz w:val="22"/>
          <w:szCs w:val="22"/>
        </w:rPr>
      </w:pPr>
      <w:r w:rsidRPr="00FD2A11">
        <w:rPr>
          <w:rFonts w:eastAsia="Cambria"/>
          <w:w w:val="105"/>
          <w:sz w:val="22"/>
          <w:szCs w:val="22"/>
        </w:rPr>
        <w:t xml:space="preserve">In addition to the above, </w:t>
      </w:r>
      <w:r w:rsidRPr="008F71B4">
        <w:rPr>
          <w:rFonts w:eastAsia="Cambria"/>
          <w:w w:val="105"/>
          <w:sz w:val="22"/>
          <w:szCs w:val="22"/>
        </w:rPr>
        <w:t>Bid Security</w:t>
      </w:r>
      <w:r w:rsidR="00E50BD7" w:rsidRPr="008F71B4">
        <w:rPr>
          <w:rFonts w:eastAsia="Cambria"/>
          <w:w w:val="105"/>
          <w:sz w:val="22"/>
          <w:szCs w:val="22"/>
        </w:rPr>
        <w:t xml:space="preserve"> (Earnest Money Deposit) </w:t>
      </w:r>
      <w:r w:rsidRPr="008F71B4">
        <w:rPr>
          <w:rFonts w:eastAsia="Cambria"/>
          <w:w w:val="105"/>
          <w:sz w:val="22"/>
          <w:szCs w:val="22"/>
        </w:rPr>
        <w:t>for the Package/Works in form of</w:t>
      </w:r>
      <w:r>
        <w:rPr>
          <w:rFonts w:eastAsia="Cambria"/>
          <w:w w:val="105"/>
          <w:sz w:val="22"/>
          <w:szCs w:val="22"/>
        </w:rPr>
        <w:t xml:space="preserve"> </w:t>
      </w:r>
      <w:r w:rsidRPr="0076677A">
        <w:rPr>
          <w:rFonts w:eastAsia="Cambria"/>
          <w:w w:val="105"/>
          <w:sz w:val="22"/>
          <w:szCs w:val="22"/>
          <w:highlight w:val="green"/>
        </w:rPr>
        <w:t>e-Bank Guarantee</w:t>
      </w:r>
      <w:r w:rsidR="000B3774" w:rsidRPr="008F71B4">
        <w:rPr>
          <w:rFonts w:eastAsia="Cambria"/>
          <w:w w:val="105"/>
          <w:sz w:val="22"/>
          <w:szCs w:val="22"/>
        </w:rPr>
        <w:t>/DD</w:t>
      </w:r>
      <w:r w:rsidR="00AF6E00" w:rsidRPr="008F71B4">
        <w:rPr>
          <w:rFonts w:eastAsia="Cambria"/>
          <w:w w:val="105"/>
          <w:sz w:val="22"/>
          <w:szCs w:val="22"/>
        </w:rPr>
        <w:t>/ online payment through online payment (e Payment gateway link provided in e-tender portal by using Net Banking/ Debit Card/ Credit Card)</w:t>
      </w:r>
      <w:r w:rsidR="000B3774" w:rsidRPr="008F71B4">
        <w:rPr>
          <w:rFonts w:eastAsia="Cambria"/>
          <w:w w:val="105"/>
          <w:sz w:val="22"/>
          <w:szCs w:val="22"/>
        </w:rPr>
        <w:t xml:space="preserve"> (in favour of OPTCL, payable at Bhubaneswar)</w:t>
      </w:r>
      <w:r w:rsidR="00AE2C9B" w:rsidRPr="008F71B4">
        <w:rPr>
          <w:rFonts w:eastAsia="Cambria"/>
          <w:w w:val="105"/>
          <w:sz w:val="22"/>
          <w:szCs w:val="22"/>
        </w:rPr>
        <w:t xml:space="preserve">. The </w:t>
      </w:r>
      <w:r w:rsidRPr="0076677A">
        <w:rPr>
          <w:rFonts w:eastAsia="Cambria"/>
          <w:w w:val="105"/>
          <w:sz w:val="22"/>
          <w:szCs w:val="22"/>
          <w:highlight w:val="green"/>
        </w:rPr>
        <w:t>e-</w:t>
      </w:r>
      <w:r w:rsidR="00AE2C9B" w:rsidRPr="0076677A">
        <w:rPr>
          <w:rFonts w:eastAsia="Cambria"/>
          <w:w w:val="105"/>
          <w:sz w:val="22"/>
          <w:szCs w:val="22"/>
          <w:highlight w:val="green"/>
        </w:rPr>
        <w:t>BG</w:t>
      </w:r>
      <w:r w:rsidR="00AE2C9B" w:rsidRPr="008F71B4">
        <w:rPr>
          <w:rFonts w:eastAsia="Cambria"/>
          <w:w w:val="105"/>
          <w:sz w:val="22"/>
          <w:szCs w:val="22"/>
        </w:rPr>
        <w:t xml:space="preserve"> format is provided for BG preparation towards Bid Security</w:t>
      </w:r>
      <w:r w:rsidR="00917656" w:rsidRPr="008F71B4">
        <w:rPr>
          <w:rFonts w:eastAsia="Cambria"/>
          <w:w w:val="105"/>
          <w:sz w:val="22"/>
          <w:szCs w:val="22"/>
        </w:rPr>
        <w:t xml:space="preserve"> also to be furnished</w:t>
      </w:r>
      <w:r w:rsidRPr="008F71B4">
        <w:rPr>
          <w:rFonts w:eastAsia="Cambria"/>
          <w:w w:val="105"/>
          <w:sz w:val="22"/>
          <w:szCs w:val="22"/>
        </w:rPr>
        <w:t>.</w:t>
      </w:r>
    </w:p>
    <w:p w:rsidR="002957DC" w:rsidRPr="008F71B4" w:rsidRDefault="007C76D0" w:rsidP="008F0C41">
      <w:pPr>
        <w:widowControl w:val="0"/>
        <w:autoSpaceDE w:val="0"/>
        <w:autoSpaceDN w:val="0"/>
        <w:spacing w:line="254" w:lineRule="auto"/>
        <w:ind w:left="467" w:right="245" w:firstLine="720"/>
        <w:jc w:val="both"/>
        <w:rPr>
          <w:rFonts w:eastAsia="Cambria"/>
          <w:w w:val="105"/>
          <w:sz w:val="22"/>
          <w:szCs w:val="22"/>
        </w:rPr>
      </w:pPr>
      <w:r w:rsidRPr="00FD2A11">
        <w:rPr>
          <w:rFonts w:eastAsia="Cambria"/>
          <w:w w:val="105"/>
          <w:sz w:val="22"/>
          <w:szCs w:val="22"/>
        </w:rPr>
        <w:t xml:space="preserve">The bidder to </w:t>
      </w:r>
      <w:r w:rsidR="00DD5EB7" w:rsidRPr="00FD2A11">
        <w:rPr>
          <w:rFonts w:eastAsia="Cambria"/>
          <w:w w:val="105"/>
          <w:sz w:val="22"/>
          <w:szCs w:val="22"/>
        </w:rPr>
        <w:t>fill in</w:t>
      </w:r>
      <w:r w:rsidR="00DD5EB7" w:rsidRPr="008F71B4">
        <w:rPr>
          <w:rFonts w:eastAsia="Cambria"/>
          <w:w w:val="105"/>
          <w:sz w:val="22"/>
          <w:szCs w:val="22"/>
        </w:rPr>
        <w:t xml:space="preserve"> </w:t>
      </w:r>
      <w:r w:rsidR="00DD5EB7" w:rsidRPr="00FD2A11">
        <w:rPr>
          <w:rFonts w:eastAsia="Cambria"/>
          <w:w w:val="105"/>
          <w:sz w:val="22"/>
          <w:szCs w:val="22"/>
        </w:rPr>
        <w:t>details</w:t>
      </w:r>
      <w:r w:rsidR="00DD5EB7" w:rsidRPr="008F71B4">
        <w:rPr>
          <w:rFonts w:eastAsia="Cambria"/>
          <w:w w:val="105"/>
          <w:sz w:val="22"/>
          <w:szCs w:val="22"/>
        </w:rPr>
        <w:t xml:space="preserve"> </w:t>
      </w:r>
      <w:r w:rsidR="00DD5EB7" w:rsidRPr="00FD2A11">
        <w:rPr>
          <w:rFonts w:eastAsia="Cambria"/>
          <w:w w:val="105"/>
          <w:sz w:val="22"/>
          <w:szCs w:val="22"/>
        </w:rPr>
        <w:t>as</w:t>
      </w:r>
      <w:r w:rsidR="00DD5EB7" w:rsidRPr="008F71B4">
        <w:rPr>
          <w:rFonts w:eastAsia="Cambria"/>
          <w:w w:val="105"/>
          <w:sz w:val="22"/>
          <w:szCs w:val="22"/>
        </w:rPr>
        <w:t xml:space="preserve"> </w:t>
      </w:r>
      <w:r w:rsidR="00DD5EB7" w:rsidRPr="00FD2A11">
        <w:rPr>
          <w:rFonts w:eastAsia="Cambria"/>
          <w:w w:val="105"/>
          <w:sz w:val="22"/>
          <w:szCs w:val="22"/>
        </w:rPr>
        <w:t>follows:</w:t>
      </w:r>
    </w:p>
    <w:tbl>
      <w:tblPr>
        <w:tblW w:w="0" w:type="auto"/>
        <w:tblInd w:w="12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43"/>
        <w:gridCol w:w="5103"/>
      </w:tblGrid>
      <w:tr w:rsidR="00A27BD9" w:rsidTr="00FC3CF6">
        <w:trPr>
          <w:trHeight w:val="287"/>
        </w:trPr>
        <w:tc>
          <w:tcPr>
            <w:tcW w:w="2443" w:type="dxa"/>
          </w:tcPr>
          <w:p w:rsidR="002957DC" w:rsidRPr="00FD2A11" w:rsidRDefault="007C76D0" w:rsidP="00FC3CF6">
            <w:pPr>
              <w:widowControl w:val="0"/>
              <w:autoSpaceDE w:val="0"/>
              <w:autoSpaceDN w:val="0"/>
              <w:spacing w:before="2"/>
              <w:ind w:left="312"/>
              <w:jc w:val="both"/>
              <w:rPr>
                <w:rFonts w:eastAsia="Cambria"/>
                <w:sz w:val="22"/>
                <w:szCs w:val="22"/>
              </w:rPr>
            </w:pPr>
            <w:r w:rsidRPr="00FD2A11">
              <w:rPr>
                <w:rFonts w:eastAsia="Cambria"/>
                <w:w w:val="105"/>
                <w:sz w:val="22"/>
                <w:szCs w:val="22"/>
              </w:rPr>
              <w:t>Payment</w:t>
            </w:r>
            <w:r w:rsidR="00FC3CF6" w:rsidRPr="00FD2A11">
              <w:rPr>
                <w:rFonts w:eastAsia="Cambria"/>
                <w:w w:val="105"/>
                <w:sz w:val="22"/>
                <w:szCs w:val="22"/>
              </w:rPr>
              <w:t xml:space="preserve"> </w:t>
            </w:r>
            <w:r w:rsidRPr="00FD2A11">
              <w:rPr>
                <w:rFonts w:eastAsia="Cambria"/>
                <w:w w:val="105"/>
                <w:sz w:val="22"/>
                <w:szCs w:val="22"/>
              </w:rPr>
              <w:t>Category</w:t>
            </w:r>
          </w:p>
        </w:tc>
        <w:tc>
          <w:tcPr>
            <w:tcW w:w="5103" w:type="dxa"/>
          </w:tcPr>
          <w:p w:rsidR="00FC3CF6" w:rsidRPr="00FD2A11" w:rsidRDefault="007C76D0" w:rsidP="00FC3CF6">
            <w:pPr>
              <w:widowControl w:val="0"/>
              <w:autoSpaceDE w:val="0"/>
              <w:autoSpaceDN w:val="0"/>
              <w:spacing w:before="2"/>
              <w:ind w:left="107"/>
              <w:jc w:val="both"/>
              <w:rPr>
                <w:rFonts w:eastAsia="Cambria"/>
                <w:sz w:val="22"/>
                <w:szCs w:val="22"/>
              </w:rPr>
            </w:pPr>
            <w:r w:rsidRPr="00FD2A11">
              <w:rPr>
                <w:rFonts w:eastAsia="Cambria"/>
                <w:sz w:val="22"/>
                <w:szCs w:val="22"/>
              </w:rPr>
              <w:t>Tender Fees</w:t>
            </w:r>
          </w:p>
        </w:tc>
      </w:tr>
      <w:tr w:rsidR="00A27BD9" w:rsidTr="00FC3CF6">
        <w:trPr>
          <w:trHeight w:val="300"/>
        </w:trPr>
        <w:tc>
          <w:tcPr>
            <w:tcW w:w="2443" w:type="dxa"/>
          </w:tcPr>
          <w:p w:rsidR="002957DC" w:rsidRPr="00FD2A11" w:rsidRDefault="007C76D0" w:rsidP="000438EE">
            <w:pPr>
              <w:widowControl w:val="0"/>
              <w:autoSpaceDE w:val="0"/>
              <w:autoSpaceDN w:val="0"/>
              <w:spacing w:before="5" w:line="275" w:lineRule="exact"/>
              <w:ind w:left="312"/>
              <w:jc w:val="both"/>
              <w:rPr>
                <w:rFonts w:eastAsia="Cambria"/>
                <w:sz w:val="22"/>
                <w:szCs w:val="22"/>
              </w:rPr>
            </w:pPr>
            <w:r w:rsidRPr="00FD2A11">
              <w:rPr>
                <w:rFonts w:eastAsia="Cambria"/>
                <w:w w:val="105"/>
                <w:sz w:val="22"/>
                <w:szCs w:val="22"/>
              </w:rPr>
              <w:t>Sub-category</w:t>
            </w:r>
          </w:p>
        </w:tc>
        <w:tc>
          <w:tcPr>
            <w:tcW w:w="5103" w:type="dxa"/>
          </w:tcPr>
          <w:p w:rsidR="00FC3CF6" w:rsidRPr="00FD2A11" w:rsidRDefault="007C76D0" w:rsidP="00FC3CF6">
            <w:pPr>
              <w:widowControl w:val="0"/>
              <w:numPr>
                <w:ilvl w:val="0"/>
                <w:numId w:val="10"/>
              </w:numPr>
              <w:autoSpaceDE w:val="0"/>
              <w:autoSpaceDN w:val="0"/>
              <w:spacing w:before="2"/>
              <w:jc w:val="both"/>
              <w:rPr>
                <w:rFonts w:eastAsia="Cambria"/>
                <w:w w:val="105"/>
                <w:sz w:val="22"/>
                <w:szCs w:val="22"/>
              </w:rPr>
            </w:pPr>
            <w:r w:rsidRPr="00FD2A11">
              <w:rPr>
                <w:rFonts w:eastAsia="Cambria"/>
                <w:sz w:val="22"/>
                <w:szCs w:val="22"/>
              </w:rPr>
              <w:t>Tender</w:t>
            </w:r>
            <w:r w:rsidRPr="00FD2A11">
              <w:rPr>
                <w:rFonts w:eastAsia="Cambria"/>
                <w:spacing w:val="15"/>
                <w:sz w:val="22"/>
                <w:szCs w:val="22"/>
              </w:rPr>
              <w:t xml:space="preserve"> </w:t>
            </w:r>
            <w:r w:rsidRPr="00FD2A11">
              <w:rPr>
                <w:rFonts w:eastAsia="Cambria"/>
                <w:w w:val="105"/>
                <w:sz w:val="22"/>
                <w:szCs w:val="22"/>
              </w:rPr>
              <w:t>Bidding</w:t>
            </w:r>
            <w:r w:rsidRPr="00FD2A11">
              <w:rPr>
                <w:rFonts w:eastAsia="Cambria"/>
                <w:spacing w:val="1"/>
                <w:w w:val="105"/>
                <w:sz w:val="22"/>
                <w:szCs w:val="22"/>
              </w:rPr>
              <w:t xml:space="preserve"> </w:t>
            </w:r>
            <w:r w:rsidRPr="00FD2A11">
              <w:rPr>
                <w:rFonts w:eastAsia="Cambria"/>
                <w:w w:val="105"/>
                <w:sz w:val="22"/>
                <w:szCs w:val="22"/>
              </w:rPr>
              <w:t>documents fee</w:t>
            </w:r>
            <w:r w:rsidR="00513E9A" w:rsidRPr="00FD2A11">
              <w:rPr>
                <w:rFonts w:eastAsia="Cambria"/>
                <w:w w:val="105"/>
                <w:sz w:val="22"/>
                <w:szCs w:val="22"/>
              </w:rPr>
              <w:t xml:space="preserve"> payment</w:t>
            </w:r>
          </w:p>
          <w:p w:rsidR="00FC3CF6" w:rsidRPr="00FD2A11" w:rsidRDefault="007C76D0" w:rsidP="00FC3CF6">
            <w:pPr>
              <w:widowControl w:val="0"/>
              <w:numPr>
                <w:ilvl w:val="0"/>
                <w:numId w:val="10"/>
              </w:numPr>
              <w:autoSpaceDE w:val="0"/>
              <w:autoSpaceDN w:val="0"/>
              <w:spacing w:before="2"/>
              <w:jc w:val="both"/>
              <w:rPr>
                <w:rFonts w:eastAsia="Cambria"/>
                <w:w w:val="105"/>
                <w:sz w:val="22"/>
                <w:szCs w:val="22"/>
              </w:rPr>
            </w:pPr>
            <w:r w:rsidRPr="00FD2A11">
              <w:rPr>
                <w:rFonts w:eastAsia="Cambria"/>
                <w:w w:val="105"/>
                <w:sz w:val="22"/>
                <w:szCs w:val="22"/>
              </w:rPr>
              <w:t>Tender Processing</w:t>
            </w:r>
            <w:r w:rsidRPr="00FD2A11">
              <w:rPr>
                <w:rFonts w:eastAsia="Cambria"/>
                <w:sz w:val="22"/>
                <w:szCs w:val="22"/>
              </w:rPr>
              <w:t xml:space="preserve"> fee</w:t>
            </w:r>
            <w:r w:rsidR="00513E9A" w:rsidRPr="00FD2A11">
              <w:rPr>
                <w:rFonts w:eastAsia="Cambria"/>
                <w:sz w:val="22"/>
                <w:szCs w:val="22"/>
              </w:rPr>
              <w:t xml:space="preserve"> </w:t>
            </w:r>
            <w:r w:rsidR="00513E9A" w:rsidRPr="00FD2A11">
              <w:rPr>
                <w:rFonts w:eastAsia="Cambria"/>
                <w:w w:val="105"/>
                <w:sz w:val="22"/>
                <w:szCs w:val="22"/>
              </w:rPr>
              <w:t>payment</w:t>
            </w:r>
          </w:p>
          <w:p w:rsidR="002957DC" w:rsidRPr="00FD2A11" w:rsidRDefault="007C76D0" w:rsidP="00B7229D">
            <w:pPr>
              <w:widowControl w:val="0"/>
              <w:numPr>
                <w:ilvl w:val="0"/>
                <w:numId w:val="10"/>
              </w:numPr>
              <w:autoSpaceDE w:val="0"/>
              <w:autoSpaceDN w:val="0"/>
              <w:spacing w:before="2"/>
              <w:jc w:val="both"/>
              <w:rPr>
                <w:rFonts w:eastAsia="Cambria"/>
                <w:w w:val="105"/>
                <w:sz w:val="22"/>
                <w:szCs w:val="22"/>
              </w:rPr>
            </w:pPr>
            <w:r w:rsidRPr="00FD2A11">
              <w:rPr>
                <w:rFonts w:eastAsia="Cambria"/>
                <w:sz w:val="22"/>
                <w:szCs w:val="22"/>
              </w:rPr>
              <w:t>Bid Security for the Package/Works (Earnest Money Deposit) fee</w:t>
            </w:r>
            <w:r w:rsidRPr="00FD2A11">
              <w:rPr>
                <w:rFonts w:eastAsia="Cambria"/>
                <w:w w:val="105"/>
                <w:sz w:val="22"/>
                <w:szCs w:val="22"/>
              </w:rPr>
              <w:t xml:space="preserve"> </w:t>
            </w:r>
            <w:r w:rsidR="00DD5EB7" w:rsidRPr="00FD2A11">
              <w:rPr>
                <w:rFonts w:eastAsia="Cambria"/>
                <w:w w:val="105"/>
                <w:sz w:val="22"/>
                <w:szCs w:val="22"/>
              </w:rPr>
              <w:t>payment</w:t>
            </w:r>
          </w:p>
        </w:tc>
      </w:tr>
      <w:tr w:rsidR="00A27BD9" w:rsidTr="000E780B">
        <w:trPr>
          <w:trHeight w:val="604"/>
        </w:trPr>
        <w:tc>
          <w:tcPr>
            <w:tcW w:w="2443" w:type="dxa"/>
          </w:tcPr>
          <w:p w:rsidR="002957DC" w:rsidRPr="00FD2A11" w:rsidRDefault="007C76D0" w:rsidP="000438EE">
            <w:pPr>
              <w:widowControl w:val="0"/>
              <w:tabs>
                <w:tab w:val="left" w:pos="1162"/>
                <w:tab w:val="left" w:pos="1572"/>
                <w:tab w:val="left" w:pos="1824"/>
              </w:tabs>
              <w:autoSpaceDE w:val="0"/>
              <w:autoSpaceDN w:val="0"/>
              <w:spacing w:before="2" w:line="254" w:lineRule="auto"/>
              <w:ind w:left="312" w:right="240"/>
              <w:jc w:val="both"/>
              <w:rPr>
                <w:rFonts w:eastAsia="Cambria"/>
                <w:sz w:val="22"/>
                <w:szCs w:val="22"/>
              </w:rPr>
            </w:pPr>
            <w:r w:rsidRPr="00FD2A11">
              <w:rPr>
                <w:rFonts w:eastAsia="Cambria"/>
                <w:w w:val="105"/>
                <w:sz w:val="22"/>
                <w:szCs w:val="22"/>
              </w:rPr>
              <w:t>Name</w:t>
            </w:r>
            <w:r w:rsidRPr="00FD2A11">
              <w:rPr>
                <w:rFonts w:eastAsia="Cambria"/>
                <w:w w:val="105"/>
                <w:sz w:val="22"/>
                <w:szCs w:val="22"/>
              </w:rPr>
              <w:tab/>
            </w:r>
            <w:r w:rsidRPr="00FD2A11">
              <w:rPr>
                <w:rFonts w:eastAsia="Cambria"/>
                <w:spacing w:val="-1"/>
                <w:w w:val="105"/>
                <w:sz w:val="22"/>
                <w:szCs w:val="22"/>
              </w:rPr>
              <w:t>of</w:t>
            </w:r>
            <w:r w:rsidRPr="00FD2A11">
              <w:rPr>
                <w:rFonts w:eastAsia="Cambria"/>
                <w:spacing w:val="-53"/>
                <w:w w:val="105"/>
                <w:sz w:val="22"/>
                <w:szCs w:val="22"/>
              </w:rPr>
              <w:t xml:space="preserve"> </w:t>
            </w:r>
            <w:r w:rsidR="000438EE" w:rsidRPr="00FD2A11">
              <w:rPr>
                <w:rFonts w:eastAsia="Cambria"/>
                <w:spacing w:val="-53"/>
                <w:w w:val="105"/>
                <w:sz w:val="22"/>
                <w:szCs w:val="22"/>
              </w:rPr>
              <w:t xml:space="preserve">                               </w:t>
            </w:r>
            <w:r w:rsidRPr="00FD2A11">
              <w:rPr>
                <w:rFonts w:eastAsia="Cambria"/>
                <w:w w:val="105"/>
                <w:sz w:val="22"/>
                <w:szCs w:val="22"/>
              </w:rPr>
              <w:t>Depositor</w:t>
            </w:r>
          </w:p>
        </w:tc>
        <w:tc>
          <w:tcPr>
            <w:tcW w:w="5103" w:type="dxa"/>
          </w:tcPr>
          <w:p w:rsidR="002957DC" w:rsidRPr="00FD2A11" w:rsidRDefault="007C76D0" w:rsidP="00B7229D">
            <w:pPr>
              <w:widowControl w:val="0"/>
              <w:autoSpaceDE w:val="0"/>
              <w:autoSpaceDN w:val="0"/>
              <w:spacing w:before="6" w:line="213" w:lineRule="auto"/>
              <w:ind w:left="312" w:right="97"/>
              <w:jc w:val="both"/>
              <w:rPr>
                <w:rFonts w:eastAsia="Cambria"/>
                <w:i/>
                <w:sz w:val="22"/>
                <w:szCs w:val="22"/>
              </w:rPr>
            </w:pPr>
            <w:r w:rsidRPr="00FD2A11">
              <w:rPr>
                <w:rFonts w:eastAsia="Cambria"/>
                <w:sz w:val="22"/>
                <w:szCs w:val="22"/>
              </w:rPr>
              <w:t xml:space="preserve">Name of the Bidder </w:t>
            </w:r>
            <w:r w:rsidR="00FC3CF6" w:rsidRPr="00FD2A11">
              <w:rPr>
                <w:rFonts w:eastAsia="Cambria"/>
                <w:sz w:val="22"/>
                <w:szCs w:val="22"/>
              </w:rPr>
              <w:t>(name</w:t>
            </w:r>
            <w:r w:rsidRPr="00FD2A11">
              <w:rPr>
                <w:rFonts w:eastAsia="Cambria"/>
                <w:i/>
                <w:sz w:val="22"/>
                <w:szCs w:val="22"/>
              </w:rPr>
              <w:t xml:space="preserve"> of</w:t>
            </w:r>
            <w:r w:rsidRPr="00FD2A11">
              <w:rPr>
                <w:rFonts w:eastAsia="Cambria"/>
                <w:i/>
                <w:spacing w:val="1"/>
                <w:sz w:val="22"/>
                <w:szCs w:val="22"/>
              </w:rPr>
              <w:t xml:space="preserve"> </w:t>
            </w:r>
            <w:r w:rsidRPr="00FD2A11">
              <w:rPr>
                <w:rFonts w:eastAsia="Cambria"/>
                <w:i/>
                <w:sz w:val="22"/>
                <w:szCs w:val="22"/>
              </w:rPr>
              <w:t>the Sole bidder or name of Lead</w:t>
            </w:r>
            <w:r w:rsidRPr="00FD2A11">
              <w:rPr>
                <w:rFonts w:eastAsia="Cambria"/>
                <w:i/>
                <w:spacing w:val="1"/>
                <w:sz w:val="22"/>
                <w:szCs w:val="22"/>
              </w:rPr>
              <w:t xml:space="preserve"> </w:t>
            </w:r>
            <w:r w:rsidRPr="00FD2A11">
              <w:rPr>
                <w:rFonts w:eastAsia="Cambria"/>
                <w:i/>
                <w:sz w:val="22"/>
                <w:szCs w:val="22"/>
              </w:rPr>
              <w:t>partner of the Joint Venture (on</w:t>
            </w:r>
            <w:r w:rsidRPr="00FD2A11">
              <w:rPr>
                <w:rFonts w:eastAsia="Cambria"/>
                <w:i/>
                <w:spacing w:val="1"/>
                <w:sz w:val="22"/>
                <w:szCs w:val="22"/>
              </w:rPr>
              <w:t xml:space="preserve"> </w:t>
            </w:r>
            <w:r w:rsidRPr="00FD2A11">
              <w:rPr>
                <w:rFonts w:eastAsia="Cambria"/>
                <w:i/>
                <w:sz w:val="22"/>
                <w:szCs w:val="22"/>
              </w:rPr>
              <w:t>behalf</w:t>
            </w:r>
            <w:r w:rsidRPr="00FD2A11">
              <w:rPr>
                <w:rFonts w:eastAsia="Cambria"/>
                <w:i/>
                <w:spacing w:val="2"/>
                <w:sz w:val="22"/>
                <w:szCs w:val="22"/>
              </w:rPr>
              <w:t xml:space="preserve"> </w:t>
            </w:r>
            <w:r w:rsidRPr="00FD2A11">
              <w:rPr>
                <w:rFonts w:eastAsia="Cambria"/>
                <w:i/>
                <w:sz w:val="22"/>
                <w:szCs w:val="22"/>
              </w:rPr>
              <w:t>of</w:t>
            </w:r>
            <w:r w:rsidRPr="00FD2A11">
              <w:rPr>
                <w:rFonts w:eastAsia="Cambria"/>
                <w:i/>
                <w:spacing w:val="2"/>
                <w:sz w:val="22"/>
                <w:szCs w:val="22"/>
              </w:rPr>
              <w:t xml:space="preserve"> </w:t>
            </w:r>
            <w:r w:rsidRPr="00FD2A11">
              <w:rPr>
                <w:rFonts w:eastAsia="Cambria"/>
                <w:i/>
                <w:sz w:val="22"/>
                <w:szCs w:val="22"/>
              </w:rPr>
              <w:t>the</w:t>
            </w:r>
            <w:r w:rsidRPr="00FD2A11">
              <w:rPr>
                <w:rFonts w:eastAsia="Cambria"/>
                <w:i/>
                <w:spacing w:val="1"/>
                <w:sz w:val="22"/>
                <w:szCs w:val="22"/>
              </w:rPr>
              <w:t xml:space="preserve"> </w:t>
            </w:r>
            <w:r w:rsidRPr="00FD2A11">
              <w:rPr>
                <w:rFonts w:eastAsia="Cambria"/>
                <w:i/>
                <w:sz w:val="22"/>
                <w:szCs w:val="22"/>
              </w:rPr>
              <w:t>Joint</w:t>
            </w:r>
            <w:r w:rsidRPr="00FD2A11">
              <w:rPr>
                <w:rFonts w:eastAsia="Cambria"/>
                <w:i/>
                <w:spacing w:val="1"/>
                <w:sz w:val="22"/>
                <w:szCs w:val="22"/>
              </w:rPr>
              <w:t xml:space="preserve"> </w:t>
            </w:r>
            <w:r w:rsidRPr="00FD2A11">
              <w:rPr>
                <w:rFonts w:eastAsia="Cambria"/>
                <w:i/>
                <w:sz w:val="22"/>
                <w:szCs w:val="22"/>
              </w:rPr>
              <w:t>Venture)</w:t>
            </w:r>
            <w:r w:rsidRPr="00FD2A11">
              <w:rPr>
                <w:rFonts w:eastAsia="Cambria"/>
                <w:i/>
                <w:spacing w:val="2"/>
                <w:sz w:val="22"/>
                <w:szCs w:val="22"/>
              </w:rPr>
              <w:t xml:space="preserve"> </w:t>
            </w:r>
            <w:r w:rsidRPr="00FD2A11">
              <w:rPr>
                <w:rFonts w:eastAsia="Cambria"/>
                <w:i/>
                <w:sz w:val="22"/>
                <w:szCs w:val="22"/>
              </w:rPr>
              <w:t>in</w:t>
            </w:r>
            <w:r w:rsidR="00B7229D" w:rsidRPr="00FD2A11">
              <w:rPr>
                <w:rFonts w:eastAsia="Cambria"/>
                <w:i/>
                <w:sz w:val="22"/>
                <w:szCs w:val="22"/>
              </w:rPr>
              <w:t xml:space="preserve"> </w:t>
            </w:r>
            <w:r w:rsidRPr="00FD2A11">
              <w:rPr>
                <w:rFonts w:eastAsia="Cambria"/>
                <w:i/>
                <w:sz w:val="22"/>
                <w:szCs w:val="22"/>
              </w:rPr>
              <w:t>case of</w:t>
            </w:r>
            <w:r w:rsidRPr="00FD2A11">
              <w:rPr>
                <w:rFonts w:eastAsia="Cambria"/>
                <w:i/>
                <w:spacing w:val="1"/>
                <w:sz w:val="22"/>
                <w:szCs w:val="22"/>
              </w:rPr>
              <w:t xml:space="preserve"> </w:t>
            </w:r>
            <w:r w:rsidRPr="00FD2A11">
              <w:rPr>
                <w:rFonts w:eastAsia="Cambria"/>
                <w:i/>
                <w:sz w:val="22"/>
                <w:szCs w:val="22"/>
              </w:rPr>
              <w:t>Joint</w:t>
            </w:r>
            <w:r w:rsidRPr="00FD2A11">
              <w:rPr>
                <w:rFonts w:eastAsia="Cambria"/>
                <w:i/>
                <w:spacing w:val="2"/>
                <w:sz w:val="22"/>
                <w:szCs w:val="22"/>
              </w:rPr>
              <w:t xml:space="preserve"> </w:t>
            </w:r>
            <w:r w:rsidRPr="00FD2A11">
              <w:rPr>
                <w:rFonts w:eastAsia="Cambria"/>
                <w:i/>
                <w:sz w:val="22"/>
                <w:szCs w:val="22"/>
              </w:rPr>
              <w:t>Venture</w:t>
            </w:r>
            <w:r w:rsidRPr="00FD2A11">
              <w:rPr>
                <w:rFonts w:eastAsia="Cambria"/>
                <w:i/>
                <w:spacing w:val="1"/>
                <w:sz w:val="22"/>
                <w:szCs w:val="22"/>
              </w:rPr>
              <w:t xml:space="preserve"> </w:t>
            </w:r>
            <w:r w:rsidRPr="00FD2A11">
              <w:rPr>
                <w:rFonts w:eastAsia="Cambria"/>
                <w:i/>
                <w:sz w:val="22"/>
                <w:szCs w:val="22"/>
              </w:rPr>
              <w:t>bids</w:t>
            </w:r>
          </w:p>
        </w:tc>
      </w:tr>
      <w:tr w:rsidR="00A27BD9" w:rsidTr="000E780B">
        <w:trPr>
          <w:trHeight w:val="770"/>
        </w:trPr>
        <w:tc>
          <w:tcPr>
            <w:tcW w:w="2443" w:type="dxa"/>
          </w:tcPr>
          <w:p w:rsidR="002957DC" w:rsidRPr="00FD2A11" w:rsidRDefault="007C76D0" w:rsidP="008F0C41">
            <w:pPr>
              <w:widowControl w:val="0"/>
              <w:autoSpaceDE w:val="0"/>
              <w:autoSpaceDN w:val="0"/>
              <w:spacing w:before="6" w:line="213" w:lineRule="auto"/>
              <w:ind w:left="312" w:right="97"/>
              <w:jc w:val="both"/>
              <w:rPr>
                <w:rFonts w:eastAsia="Cambria"/>
                <w:sz w:val="22"/>
                <w:szCs w:val="22"/>
              </w:rPr>
            </w:pPr>
            <w:r w:rsidRPr="00FD2A11">
              <w:rPr>
                <w:rFonts w:eastAsia="Cambria"/>
                <w:sz w:val="22"/>
                <w:szCs w:val="22"/>
              </w:rPr>
              <w:t>Vendor Code, if applicable</w:t>
            </w:r>
          </w:p>
        </w:tc>
        <w:tc>
          <w:tcPr>
            <w:tcW w:w="5103" w:type="dxa"/>
          </w:tcPr>
          <w:p w:rsidR="002957DC" w:rsidRPr="00FD2A11" w:rsidRDefault="007C76D0" w:rsidP="00FC3CF6">
            <w:pPr>
              <w:widowControl w:val="0"/>
              <w:autoSpaceDE w:val="0"/>
              <w:autoSpaceDN w:val="0"/>
              <w:spacing w:before="18" w:line="223" w:lineRule="auto"/>
              <w:ind w:left="312" w:right="98"/>
              <w:jc w:val="both"/>
              <w:rPr>
                <w:rFonts w:eastAsia="Cambria"/>
                <w:sz w:val="22"/>
                <w:szCs w:val="22"/>
              </w:rPr>
            </w:pPr>
            <w:r w:rsidRPr="00FD2A11">
              <w:rPr>
                <w:rFonts w:eastAsia="Cambria"/>
                <w:sz w:val="22"/>
                <w:szCs w:val="22"/>
              </w:rPr>
              <w:t>OPTCL</w:t>
            </w:r>
            <w:r w:rsidR="00DD5EB7" w:rsidRPr="00FD2A11">
              <w:rPr>
                <w:rFonts w:eastAsia="Cambria"/>
                <w:spacing w:val="1"/>
                <w:sz w:val="22"/>
                <w:szCs w:val="22"/>
              </w:rPr>
              <w:t xml:space="preserve"> </w:t>
            </w:r>
            <w:r w:rsidR="00DD5EB7" w:rsidRPr="00FD2A11">
              <w:rPr>
                <w:rFonts w:eastAsia="Cambria"/>
                <w:sz w:val="22"/>
                <w:szCs w:val="22"/>
              </w:rPr>
              <w:t>vendor</w:t>
            </w:r>
            <w:r w:rsidR="00DD5EB7" w:rsidRPr="00FD2A11">
              <w:rPr>
                <w:rFonts w:eastAsia="Cambria"/>
                <w:spacing w:val="1"/>
                <w:sz w:val="22"/>
                <w:szCs w:val="22"/>
              </w:rPr>
              <w:t xml:space="preserve"> </w:t>
            </w:r>
            <w:r w:rsidR="00DD5EB7" w:rsidRPr="00FD2A11">
              <w:rPr>
                <w:rFonts w:eastAsia="Cambria"/>
                <w:sz w:val="22"/>
                <w:szCs w:val="22"/>
              </w:rPr>
              <w:t>code</w:t>
            </w:r>
            <w:r w:rsidR="00DD5EB7" w:rsidRPr="00FD2A11">
              <w:rPr>
                <w:rFonts w:eastAsia="Cambria"/>
                <w:spacing w:val="1"/>
                <w:sz w:val="22"/>
                <w:szCs w:val="22"/>
              </w:rPr>
              <w:t xml:space="preserve"> </w:t>
            </w:r>
            <w:r w:rsidR="00DD5EB7" w:rsidRPr="00FD2A11">
              <w:rPr>
                <w:rFonts w:eastAsia="Cambria"/>
                <w:sz w:val="22"/>
                <w:szCs w:val="22"/>
              </w:rPr>
              <w:t>of</w:t>
            </w:r>
            <w:r w:rsidR="00DD5EB7" w:rsidRPr="00FD2A11">
              <w:rPr>
                <w:rFonts w:eastAsia="Cambria"/>
                <w:spacing w:val="1"/>
                <w:sz w:val="22"/>
                <w:szCs w:val="22"/>
              </w:rPr>
              <w:t xml:space="preserve"> </w:t>
            </w:r>
            <w:r w:rsidR="00DD5EB7" w:rsidRPr="00FD2A11">
              <w:rPr>
                <w:rFonts w:eastAsia="Cambria"/>
                <w:sz w:val="22"/>
                <w:szCs w:val="22"/>
              </w:rPr>
              <w:t>the bidder, if existing</w:t>
            </w:r>
            <w:r w:rsidR="00DD5EB7" w:rsidRPr="00FD2A11">
              <w:rPr>
                <w:rFonts w:eastAsia="Cambria"/>
                <w:spacing w:val="1"/>
                <w:sz w:val="22"/>
                <w:szCs w:val="22"/>
              </w:rPr>
              <w:t xml:space="preserve"> </w:t>
            </w:r>
            <w:r w:rsidR="00DD5EB7" w:rsidRPr="00FD2A11">
              <w:rPr>
                <w:rFonts w:eastAsia="Cambria"/>
                <w:sz w:val="22"/>
                <w:szCs w:val="22"/>
              </w:rPr>
              <w:t>(</w:t>
            </w:r>
            <w:r w:rsidR="00DD5EB7" w:rsidRPr="00FD2A11">
              <w:rPr>
                <w:rFonts w:eastAsia="Cambria"/>
                <w:i/>
                <w:sz w:val="22"/>
                <w:szCs w:val="22"/>
              </w:rPr>
              <w:t>vendor</w:t>
            </w:r>
            <w:r w:rsidR="00DD5EB7" w:rsidRPr="00FD2A11">
              <w:rPr>
                <w:rFonts w:eastAsia="Cambria"/>
                <w:i/>
                <w:spacing w:val="1"/>
                <w:sz w:val="22"/>
                <w:szCs w:val="22"/>
              </w:rPr>
              <w:t xml:space="preserve"> </w:t>
            </w:r>
            <w:r w:rsidR="00DD5EB7" w:rsidRPr="00FD2A11">
              <w:rPr>
                <w:rFonts w:eastAsia="Cambria"/>
                <w:i/>
                <w:sz w:val="22"/>
                <w:szCs w:val="22"/>
              </w:rPr>
              <w:t>code</w:t>
            </w:r>
            <w:r w:rsidR="00DD5EB7" w:rsidRPr="00FD2A11">
              <w:rPr>
                <w:rFonts w:eastAsia="Cambria"/>
                <w:i/>
                <w:spacing w:val="-3"/>
                <w:sz w:val="22"/>
                <w:szCs w:val="22"/>
              </w:rPr>
              <w:t xml:space="preserve"> </w:t>
            </w:r>
            <w:r w:rsidR="00DD5EB7" w:rsidRPr="00FD2A11">
              <w:rPr>
                <w:rFonts w:eastAsia="Cambria"/>
                <w:i/>
                <w:sz w:val="22"/>
                <w:szCs w:val="22"/>
              </w:rPr>
              <w:t>of</w:t>
            </w:r>
            <w:r w:rsidR="00DD5EB7" w:rsidRPr="00FD2A11">
              <w:rPr>
                <w:rFonts w:eastAsia="Cambria"/>
                <w:i/>
                <w:spacing w:val="-2"/>
                <w:sz w:val="22"/>
                <w:szCs w:val="22"/>
              </w:rPr>
              <w:t xml:space="preserve"> </w:t>
            </w:r>
            <w:r w:rsidR="00DD5EB7" w:rsidRPr="00FD2A11">
              <w:rPr>
                <w:rFonts w:eastAsia="Cambria"/>
                <w:i/>
                <w:sz w:val="22"/>
                <w:szCs w:val="22"/>
              </w:rPr>
              <w:t>the</w:t>
            </w:r>
            <w:r w:rsidR="00DD5EB7" w:rsidRPr="00FD2A11">
              <w:rPr>
                <w:rFonts w:eastAsia="Cambria"/>
                <w:i/>
                <w:spacing w:val="-3"/>
                <w:sz w:val="22"/>
                <w:szCs w:val="22"/>
              </w:rPr>
              <w:t xml:space="preserve"> </w:t>
            </w:r>
            <w:r w:rsidR="00DD5EB7" w:rsidRPr="00FD2A11">
              <w:rPr>
                <w:rFonts w:eastAsia="Cambria"/>
                <w:i/>
                <w:sz w:val="22"/>
                <w:szCs w:val="22"/>
              </w:rPr>
              <w:t>Sole</w:t>
            </w:r>
            <w:r w:rsidR="00DD5EB7" w:rsidRPr="00FD2A11">
              <w:rPr>
                <w:rFonts w:eastAsia="Cambria"/>
                <w:i/>
                <w:spacing w:val="-2"/>
                <w:sz w:val="22"/>
                <w:szCs w:val="22"/>
              </w:rPr>
              <w:t xml:space="preserve"> </w:t>
            </w:r>
            <w:r w:rsidR="00DD5EB7" w:rsidRPr="00FD2A11">
              <w:rPr>
                <w:rFonts w:eastAsia="Cambria"/>
                <w:i/>
                <w:sz w:val="22"/>
                <w:szCs w:val="22"/>
              </w:rPr>
              <w:t>bidder</w:t>
            </w:r>
            <w:r w:rsidR="00DD5EB7" w:rsidRPr="00FD2A11">
              <w:rPr>
                <w:rFonts w:eastAsia="Cambria"/>
                <w:i/>
                <w:spacing w:val="-2"/>
                <w:sz w:val="22"/>
                <w:szCs w:val="22"/>
              </w:rPr>
              <w:t xml:space="preserve"> </w:t>
            </w:r>
            <w:r w:rsidR="00DD5EB7" w:rsidRPr="00FD2A11">
              <w:rPr>
                <w:rFonts w:eastAsia="Cambria"/>
                <w:i/>
                <w:sz w:val="22"/>
                <w:szCs w:val="22"/>
              </w:rPr>
              <w:t>or</w:t>
            </w:r>
            <w:r w:rsidR="00DD5EB7" w:rsidRPr="00FD2A11">
              <w:rPr>
                <w:rFonts w:eastAsia="Cambria"/>
                <w:i/>
                <w:spacing w:val="-6"/>
                <w:sz w:val="22"/>
                <w:szCs w:val="22"/>
              </w:rPr>
              <w:t xml:space="preserve"> </w:t>
            </w:r>
            <w:r w:rsidR="00DD5EB7" w:rsidRPr="00FD2A11">
              <w:rPr>
                <w:rFonts w:eastAsia="Cambria"/>
                <w:i/>
                <w:sz w:val="22"/>
                <w:szCs w:val="22"/>
              </w:rPr>
              <w:t>the</w:t>
            </w:r>
            <w:r w:rsidR="00DD5EB7" w:rsidRPr="00FD2A11">
              <w:rPr>
                <w:rFonts w:eastAsia="Cambria"/>
                <w:i/>
                <w:spacing w:val="-2"/>
                <w:sz w:val="22"/>
                <w:szCs w:val="22"/>
              </w:rPr>
              <w:t xml:space="preserve"> </w:t>
            </w:r>
            <w:r w:rsidR="00DD5EB7" w:rsidRPr="00FD2A11">
              <w:rPr>
                <w:rFonts w:eastAsia="Cambria"/>
                <w:i/>
                <w:sz w:val="22"/>
                <w:szCs w:val="22"/>
              </w:rPr>
              <w:t>lead</w:t>
            </w:r>
            <w:r w:rsidR="00FC3CF6" w:rsidRPr="00FD2A11">
              <w:rPr>
                <w:rFonts w:eastAsia="Cambria"/>
                <w:i/>
                <w:sz w:val="22"/>
                <w:szCs w:val="22"/>
              </w:rPr>
              <w:t xml:space="preserve"> </w:t>
            </w:r>
            <w:r w:rsidR="00DD5EB7" w:rsidRPr="00FD2A11">
              <w:rPr>
                <w:rFonts w:eastAsia="Cambria"/>
                <w:i/>
                <w:sz w:val="22"/>
                <w:szCs w:val="22"/>
              </w:rPr>
              <w:t>partner</w:t>
            </w:r>
            <w:r w:rsidR="00DD5EB7" w:rsidRPr="00FD2A11">
              <w:rPr>
                <w:rFonts w:eastAsia="Cambria"/>
                <w:i/>
                <w:spacing w:val="-2"/>
                <w:sz w:val="22"/>
                <w:szCs w:val="22"/>
              </w:rPr>
              <w:t xml:space="preserve"> </w:t>
            </w:r>
            <w:r w:rsidR="00DD5EB7" w:rsidRPr="00FD2A11">
              <w:rPr>
                <w:rFonts w:eastAsia="Cambria"/>
                <w:i/>
                <w:sz w:val="22"/>
                <w:szCs w:val="22"/>
              </w:rPr>
              <w:t>of</w:t>
            </w:r>
            <w:r w:rsidR="00DD5EB7" w:rsidRPr="00FD2A11">
              <w:rPr>
                <w:rFonts w:eastAsia="Cambria"/>
                <w:i/>
                <w:spacing w:val="-2"/>
                <w:sz w:val="22"/>
                <w:szCs w:val="22"/>
              </w:rPr>
              <w:t xml:space="preserve"> </w:t>
            </w:r>
            <w:r w:rsidR="00DD5EB7" w:rsidRPr="00FD2A11">
              <w:rPr>
                <w:rFonts w:eastAsia="Cambria"/>
                <w:i/>
                <w:sz w:val="22"/>
                <w:szCs w:val="22"/>
              </w:rPr>
              <w:t>the</w:t>
            </w:r>
            <w:r w:rsidR="00DD5EB7" w:rsidRPr="00FD2A11">
              <w:rPr>
                <w:rFonts w:eastAsia="Cambria"/>
                <w:i/>
                <w:spacing w:val="-2"/>
                <w:sz w:val="22"/>
                <w:szCs w:val="22"/>
              </w:rPr>
              <w:t xml:space="preserve"> </w:t>
            </w:r>
            <w:r w:rsidR="00DD5EB7" w:rsidRPr="00FD2A11">
              <w:rPr>
                <w:rFonts w:eastAsia="Cambria"/>
                <w:i/>
                <w:sz w:val="22"/>
                <w:szCs w:val="22"/>
              </w:rPr>
              <w:t>Joint</w:t>
            </w:r>
            <w:r w:rsidR="00DD5EB7" w:rsidRPr="00FD2A11">
              <w:rPr>
                <w:rFonts w:eastAsia="Cambria"/>
                <w:i/>
                <w:spacing w:val="-2"/>
                <w:sz w:val="22"/>
                <w:szCs w:val="22"/>
              </w:rPr>
              <w:t xml:space="preserve"> </w:t>
            </w:r>
            <w:r w:rsidR="00DD5EB7" w:rsidRPr="00FD2A11">
              <w:rPr>
                <w:rFonts w:eastAsia="Cambria"/>
                <w:i/>
                <w:sz w:val="22"/>
                <w:szCs w:val="22"/>
              </w:rPr>
              <w:t>Ventu</w:t>
            </w:r>
            <w:r w:rsidR="00DD5EB7" w:rsidRPr="00FD2A11">
              <w:rPr>
                <w:rFonts w:eastAsia="Cambria"/>
                <w:sz w:val="22"/>
                <w:szCs w:val="22"/>
              </w:rPr>
              <w:t>re)</w:t>
            </w:r>
          </w:p>
        </w:tc>
      </w:tr>
      <w:tr w:rsidR="00A27BD9" w:rsidTr="000E780B">
        <w:trPr>
          <w:trHeight w:val="980"/>
        </w:trPr>
        <w:tc>
          <w:tcPr>
            <w:tcW w:w="2443" w:type="dxa"/>
          </w:tcPr>
          <w:p w:rsidR="002957DC" w:rsidRPr="00FD2A11" w:rsidRDefault="007C76D0" w:rsidP="000438EE">
            <w:pPr>
              <w:widowControl w:val="0"/>
              <w:autoSpaceDE w:val="0"/>
              <w:autoSpaceDN w:val="0"/>
              <w:spacing w:before="2"/>
              <w:ind w:left="312"/>
              <w:jc w:val="both"/>
              <w:rPr>
                <w:rFonts w:eastAsia="Cambria"/>
                <w:sz w:val="22"/>
                <w:szCs w:val="22"/>
              </w:rPr>
            </w:pPr>
            <w:r w:rsidRPr="00FD2A11">
              <w:rPr>
                <w:rFonts w:eastAsia="Cambria"/>
                <w:w w:val="105"/>
                <w:sz w:val="22"/>
                <w:szCs w:val="22"/>
              </w:rPr>
              <w:t>Payment</w:t>
            </w:r>
            <w:r w:rsidR="000438EE" w:rsidRPr="00FD2A11">
              <w:rPr>
                <w:rFonts w:eastAsia="Cambria"/>
                <w:w w:val="105"/>
                <w:sz w:val="22"/>
                <w:szCs w:val="22"/>
              </w:rPr>
              <w:t xml:space="preserve"> </w:t>
            </w:r>
            <w:r w:rsidRPr="00FD2A11">
              <w:rPr>
                <w:rFonts w:eastAsia="Cambria"/>
                <w:sz w:val="22"/>
                <w:szCs w:val="22"/>
              </w:rPr>
              <w:t>Remarks</w:t>
            </w:r>
          </w:p>
        </w:tc>
        <w:tc>
          <w:tcPr>
            <w:tcW w:w="5103" w:type="dxa"/>
          </w:tcPr>
          <w:p w:rsidR="002957DC" w:rsidRPr="00FD2A11" w:rsidRDefault="007C76D0" w:rsidP="00B7229D">
            <w:pPr>
              <w:widowControl w:val="0"/>
              <w:tabs>
                <w:tab w:val="left" w:pos="2243"/>
                <w:tab w:val="left" w:pos="2797"/>
                <w:tab w:val="left" w:pos="3349"/>
              </w:tabs>
              <w:autoSpaceDE w:val="0"/>
              <w:autoSpaceDN w:val="0"/>
              <w:spacing w:before="2" w:line="279" w:lineRule="exact"/>
              <w:ind w:left="312"/>
              <w:jc w:val="both"/>
              <w:rPr>
                <w:rFonts w:eastAsia="Cambria"/>
                <w:sz w:val="22"/>
                <w:szCs w:val="22"/>
              </w:rPr>
            </w:pPr>
            <w:r w:rsidRPr="00FD2A11">
              <w:rPr>
                <w:rFonts w:eastAsia="Cambria"/>
                <w:w w:val="110"/>
                <w:sz w:val="22"/>
                <w:szCs w:val="22"/>
              </w:rPr>
              <w:t>Tender</w:t>
            </w:r>
            <w:r w:rsidRPr="00FD2A11">
              <w:rPr>
                <w:rFonts w:eastAsia="Cambria"/>
                <w:w w:val="110"/>
                <w:sz w:val="22"/>
                <w:szCs w:val="22"/>
              </w:rPr>
              <w:tab/>
            </w:r>
            <w:r w:rsidR="000438EE" w:rsidRPr="00FD2A11">
              <w:rPr>
                <w:rFonts w:eastAsia="Cambria"/>
                <w:w w:val="105"/>
                <w:sz w:val="22"/>
                <w:szCs w:val="22"/>
              </w:rPr>
              <w:t>Bidding</w:t>
            </w:r>
            <w:r w:rsidR="000438EE" w:rsidRPr="00FD2A11">
              <w:rPr>
                <w:rFonts w:eastAsia="Cambria"/>
                <w:spacing w:val="1"/>
                <w:w w:val="105"/>
                <w:sz w:val="22"/>
                <w:szCs w:val="22"/>
              </w:rPr>
              <w:t xml:space="preserve"> </w:t>
            </w:r>
            <w:r w:rsidR="000438EE" w:rsidRPr="00FD2A11">
              <w:rPr>
                <w:rFonts w:eastAsia="Cambria"/>
                <w:w w:val="105"/>
                <w:sz w:val="22"/>
                <w:szCs w:val="22"/>
              </w:rPr>
              <w:t>documents/</w:t>
            </w:r>
            <w:r w:rsidR="00FC3CF6" w:rsidRPr="00FD2A11">
              <w:rPr>
                <w:rFonts w:eastAsia="Cambria"/>
                <w:w w:val="105"/>
                <w:sz w:val="22"/>
                <w:szCs w:val="22"/>
              </w:rPr>
              <w:t xml:space="preserve"> </w:t>
            </w:r>
            <w:r w:rsidR="000438EE" w:rsidRPr="00FD2A11">
              <w:rPr>
                <w:rFonts w:eastAsia="Cambria"/>
                <w:w w:val="105"/>
                <w:sz w:val="22"/>
                <w:szCs w:val="22"/>
              </w:rPr>
              <w:t>Processing</w:t>
            </w:r>
            <w:r w:rsidR="00FC3CF6" w:rsidRPr="00FD2A11">
              <w:rPr>
                <w:rFonts w:eastAsia="Cambria"/>
                <w:w w:val="105"/>
                <w:sz w:val="22"/>
                <w:szCs w:val="22"/>
              </w:rPr>
              <w:t xml:space="preserve"> </w:t>
            </w:r>
            <w:r w:rsidR="000E780B" w:rsidRPr="00FD2A11">
              <w:rPr>
                <w:rFonts w:eastAsia="Cambria"/>
                <w:w w:val="105"/>
                <w:sz w:val="22"/>
                <w:szCs w:val="22"/>
              </w:rPr>
              <w:t>/</w:t>
            </w:r>
            <w:r w:rsidR="000E780B" w:rsidRPr="00FD2A11">
              <w:rPr>
                <w:rFonts w:eastAsia="Cambria"/>
                <w:sz w:val="22"/>
                <w:szCs w:val="22"/>
              </w:rPr>
              <w:t xml:space="preserve"> Bid</w:t>
            </w:r>
            <w:r w:rsidR="00FC3CF6" w:rsidRPr="00FD2A11">
              <w:rPr>
                <w:rFonts w:eastAsia="Cambria"/>
                <w:sz w:val="22"/>
                <w:szCs w:val="22"/>
              </w:rPr>
              <w:t xml:space="preserve"> Security</w:t>
            </w:r>
            <w:r w:rsidR="00B7229D" w:rsidRPr="00FD2A11">
              <w:rPr>
                <w:rFonts w:eastAsia="Cambria"/>
                <w:sz w:val="22"/>
                <w:szCs w:val="22"/>
              </w:rPr>
              <w:t xml:space="preserve"> </w:t>
            </w:r>
            <w:r w:rsidR="00FC3CF6" w:rsidRPr="00FD2A11">
              <w:rPr>
                <w:rFonts w:eastAsia="Cambria"/>
                <w:sz w:val="22"/>
                <w:szCs w:val="22"/>
              </w:rPr>
              <w:t>(EMD)</w:t>
            </w:r>
            <w:r w:rsidR="00B7229D" w:rsidRPr="00FD2A11">
              <w:rPr>
                <w:rFonts w:eastAsia="Cambria"/>
                <w:sz w:val="22"/>
                <w:szCs w:val="22"/>
              </w:rPr>
              <w:t xml:space="preserve"> </w:t>
            </w:r>
            <w:r w:rsidRPr="00FD2A11">
              <w:rPr>
                <w:rFonts w:eastAsia="Cambria"/>
                <w:w w:val="110"/>
                <w:sz w:val="22"/>
                <w:szCs w:val="22"/>
              </w:rPr>
              <w:t>fee</w:t>
            </w:r>
            <w:r w:rsidR="000438EE" w:rsidRPr="00FD2A11">
              <w:rPr>
                <w:rFonts w:eastAsia="Cambria"/>
                <w:w w:val="110"/>
                <w:sz w:val="22"/>
                <w:szCs w:val="22"/>
              </w:rPr>
              <w:t xml:space="preserve"> </w:t>
            </w:r>
            <w:r w:rsidRPr="00FD2A11">
              <w:rPr>
                <w:rFonts w:eastAsia="Cambria"/>
                <w:w w:val="110"/>
                <w:sz w:val="22"/>
                <w:szCs w:val="22"/>
              </w:rPr>
              <w:t>for</w:t>
            </w:r>
            <w:r w:rsidR="00FC3CF6" w:rsidRPr="00FD2A11">
              <w:rPr>
                <w:rFonts w:eastAsia="Cambria"/>
                <w:w w:val="110"/>
                <w:sz w:val="22"/>
                <w:szCs w:val="22"/>
              </w:rPr>
              <w:t xml:space="preserve"> </w:t>
            </w:r>
            <w:r w:rsidRPr="00FD2A11">
              <w:rPr>
                <w:rFonts w:eastAsia="Cambria"/>
                <w:w w:val="110"/>
                <w:sz w:val="22"/>
                <w:szCs w:val="22"/>
              </w:rPr>
              <w:t>………</w:t>
            </w:r>
            <w:r w:rsidR="000E780B" w:rsidRPr="00FD2A11">
              <w:rPr>
                <w:rFonts w:eastAsia="Cambria"/>
                <w:w w:val="110"/>
                <w:sz w:val="22"/>
                <w:szCs w:val="22"/>
              </w:rPr>
              <w:t>…...</w:t>
            </w:r>
            <w:r w:rsidRPr="00FD2A11">
              <w:rPr>
                <w:rFonts w:eastAsia="Cambria"/>
                <w:sz w:val="22"/>
                <w:szCs w:val="22"/>
              </w:rPr>
              <w:t>[</w:t>
            </w:r>
            <w:r w:rsidRPr="00FD2A11">
              <w:rPr>
                <w:rFonts w:eastAsia="Cambria"/>
                <w:i/>
                <w:sz w:val="22"/>
                <w:szCs w:val="22"/>
              </w:rPr>
              <w:t>enter</w:t>
            </w:r>
            <w:r w:rsidRPr="00FD2A11">
              <w:rPr>
                <w:rFonts w:eastAsia="Cambria"/>
                <w:i/>
                <w:spacing w:val="-3"/>
                <w:sz w:val="22"/>
                <w:szCs w:val="22"/>
              </w:rPr>
              <w:t xml:space="preserve"> </w:t>
            </w:r>
            <w:r w:rsidRPr="00FD2A11">
              <w:rPr>
                <w:rFonts w:eastAsia="Cambria"/>
                <w:i/>
                <w:sz w:val="22"/>
                <w:szCs w:val="22"/>
              </w:rPr>
              <w:t>the</w:t>
            </w:r>
            <w:r w:rsidRPr="00FD2A11">
              <w:rPr>
                <w:rFonts w:eastAsia="Cambria"/>
                <w:i/>
                <w:spacing w:val="-2"/>
                <w:sz w:val="22"/>
                <w:szCs w:val="22"/>
              </w:rPr>
              <w:t xml:space="preserve"> </w:t>
            </w:r>
            <w:r w:rsidRPr="00FD2A11">
              <w:rPr>
                <w:rFonts w:eastAsia="Cambria"/>
                <w:i/>
                <w:sz w:val="22"/>
                <w:szCs w:val="22"/>
              </w:rPr>
              <w:t>name</w:t>
            </w:r>
            <w:r w:rsidRPr="00FD2A11">
              <w:rPr>
                <w:rFonts w:eastAsia="Cambria"/>
                <w:i/>
                <w:spacing w:val="-2"/>
                <w:sz w:val="22"/>
                <w:szCs w:val="22"/>
              </w:rPr>
              <w:t xml:space="preserve"> </w:t>
            </w:r>
            <w:r w:rsidRPr="00FD2A11">
              <w:rPr>
                <w:rFonts w:eastAsia="Cambria"/>
                <w:i/>
                <w:sz w:val="22"/>
                <w:szCs w:val="22"/>
              </w:rPr>
              <w:t>of</w:t>
            </w:r>
            <w:r w:rsidRPr="00FD2A11">
              <w:rPr>
                <w:rFonts w:eastAsia="Cambria"/>
                <w:i/>
                <w:spacing w:val="-2"/>
                <w:sz w:val="22"/>
                <w:szCs w:val="22"/>
              </w:rPr>
              <w:t xml:space="preserve"> </w:t>
            </w:r>
            <w:r w:rsidRPr="00FD2A11">
              <w:rPr>
                <w:rFonts w:eastAsia="Cambria"/>
                <w:i/>
                <w:sz w:val="22"/>
                <w:szCs w:val="22"/>
              </w:rPr>
              <w:t>the</w:t>
            </w:r>
            <w:r w:rsidRPr="00FD2A11">
              <w:rPr>
                <w:rFonts w:eastAsia="Cambria"/>
                <w:i/>
                <w:spacing w:val="-2"/>
                <w:sz w:val="22"/>
                <w:szCs w:val="22"/>
              </w:rPr>
              <w:t xml:space="preserve"> </w:t>
            </w:r>
            <w:r w:rsidRPr="00FD2A11">
              <w:rPr>
                <w:rFonts w:eastAsia="Cambria"/>
                <w:i/>
                <w:sz w:val="22"/>
                <w:szCs w:val="22"/>
              </w:rPr>
              <w:t>package</w:t>
            </w:r>
            <w:r w:rsidRPr="00FD2A11">
              <w:rPr>
                <w:rFonts w:eastAsia="Cambria"/>
                <w:i/>
                <w:spacing w:val="-2"/>
                <w:sz w:val="22"/>
                <w:szCs w:val="22"/>
              </w:rPr>
              <w:t xml:space="preserve"> </w:t>
            </w:r>
            <w:r w:rsidRPr="00FD2A11">
              <w:rPr>
                <w:rFonts w:eastAsia="Cambria"/>
                <w:sz w:val="22"/>
                <w:szCs w:val="22"/>
              </w:rPr>
              <w:t>]</w:t>
            </w:r>
          </w:p>
        </w:tc>
      </w:tr>
    </w:tbl>
    <w:p w:rsidR="00854A06" w:rsidRPr="00FD2A11" w:rsidRDefault="00854A06" w:rsidP="00777FDF">
      <w:pPr>
        <w:widowControl w:val="0"/>
        <w:tabs>
          <w:tab w:val="left" w:pos="1188"/>
          <w:tab w:val="left" w:pos="1189"/>
        </w:tabs>
        <w:autoSpaceDE w:val="0"/>
        <w:autoSpaceDN w:val="0"/>
        <w:spacing w:line="254" w:lineRule="auto"/>
        <w:ind w:left="1187" w:right="243"/>
        <w:jc w:val="both"/>
        <w:rPr>
          <w:rFonts w:eastAsia="Cambria"/>
          <w:spacing w:val="-1"/>
          <w:w w:val="105"/>
          <w:sz w:val="22"/>
          <w:szCs w:val="22"/>
        </w:rPr>
      </w:pPr>
    </w:p>
    <w:p w:rsidR="00854A06" w:rsidRPr="00FD2A11" w:rsidRDefault="00854A06" w:rsidP="00777FDF">
      <w:pPr>
        <w:widowControl w:val="0"/>
        <w:tabs>
          <w:tab w:val="left" w:pos="1188"/>
          <w:tab w:val="left" w:pos="1189"/>
        </w:tabs>
        <w:autoSpaceDE w:val="0"/>
        <w:autoSpaceDN w:val="0"/>
        <w:spacing w:line="254" w:lineRule="auto"/>
        <w:ind w:left="1187" w:right="243"/>
        <w:jc w:val="both"/>
        <w:rPr>
          <w:rFonts w:eastAsia="Cambria"/>
          <w:spacing w:val="-1"/>
          <w:w w:val="105"/>
          <w:sz w:val="22"/>
          <w:szCs w:val="22"/>
        </w:rPr>
      </w:pPr>
    </w:p>
    <w:p w:rsidR="002957DC" w:rsidRPr="008F71B4" w:rsidRDefault="007C76D0" w:rsidP="00777FDF">
      <w:pPr>
        <w:widowControl w:val="0"/>
        <w:tabs>
          <w:tab w:val="left" w:pos="1188"/>
          <w:tab w:val="left" w:pos="1189"/>
        </w:tabs>
        <w:autoSpaceDE w:val="0"/>
        <w:autoSpaceDN w:val="0"/>
        <w:spacing w:line="254" w:lineRule="auto"/>
        <w:ind w:left="1187" w:right="243"/>
        <w:jc w:val="both"/>
        <w:rPr>
          <w:rFonts w:eastAsia="Cambria"/>
          <w:w w:val="105"/>
          <w:sz w:val="22"/>
          <w:szCs w:val="22"/>
        </w:rPr>
      </w:pPr>
      <w:r w:rsidRPr="008F71B4">
        <w:rPr>
          <w:rFonts w:eastAsia="Cambria"/>
          <w:w w:val="105"/>
          <w:sz w:val="22"/>
          <w:szCs w:val="22"/>
        </w:rPr>
        <w:t xml:space="preserve">The </w:t>
      </w:r>
      <w:r w:rsidRPr="00FD2A11">
        <w:rPr>
          <w:rFonts w:eastAsia="Cambria"/>
          <w:w w:val="105"/>
          <w:sz w:val="22"/>
          <w:szCs w:val="22"/>
        </w:rPr>
        <w:t>copy</w:t>
      </w:r>
      <w:r w:rsidRPr="008F71B4">
        <w:rPr>
          <w:rFonts w:eastAsia="Cambria"/>
          <w:w w:val="105"/>
          <w:sz w:val="22"/>
          <w:szCs w:val="22"/>
        </w:rPr>
        <w:t xml:space="preserve"> </w:t>
      </w:r>
      <w:r w:rsidRPr="00FD2A11">
        <w:rPr>
          <w:rFonts w:eastAsia="Cambria"/>
          <w:w w:val="105"/>
          <w:sz w:val="22"/>
          <w:szCs w:val="22"/>
        </w:rPr>
        <w:t>of</w:t>
      </w:r>
      <w:r w:rsidRPr="008F71B4">
        <w:rPr>
          <w:rFonts w:eastAsia="Cambria"/>
          <w:w w:val="105"/>
          <w:sz w:val="22"/>
          <w:szCs w:val="22"/>
        </w:rPr>
        <w:t xml:space="preserve"> </w:t>
      </w:r>
      <w:r w:rsidRPr="00FD2A11">
        <w:rPr>
          <w:rFonts w:eastAsia="Cambria"/>
          <w:w w:val="105"/>
          <w:sz w:val="22"/>
          <w:szCs w:val="22"/>
        </w:rPr>
        <w:t>‘Online</w:t>
      </w:r>
      <w:r w:rsidRPr="008F71B4">
        <w:rPr>
          <w:rFonts w:eastAsia="Cambria"/>
          <w:w w:val="105"/>
          <w:sz w:val="22"/>
          <w:szCs w:val="22"/>
        </w:rPr>
        <w:t xml:space="preserve"> </w:t>
      </w:r>
      <w:r w:rsidRPr="00FD2A11">
        <w:rPr>
          <w:rFonts w:eastAsia="Cambria"/>
          <w:w w:val="105"/>
          <w:sz w:val="22"/>
          <w:szCs w:val="22"/>
        </w:rPr>
        <w:t>Payment</w:t>
      </w:r>
      <w:r w:rsidRPr="008F71B4">
        <w:rPr>
          <w:rFonts w:eastAsia="Cambria"/>
          <w:w w:val="105"/>
          <w:sz w:val="22"/>
          <w:szCs w:val="22"/>
        </w:rPr>
        <w:t xml:space="preserve"> </w:t>
      </w:r>
      <w:r w:rsidRPr="00FD2A11">
        <w:rPr>
          <w:rFonts w:eastAsia="Cambria"/>
          <w:w w:val="105"/>
          <w:sz w:val="22"/>
          <w:szCs w:val="22"/>
        </w:rPr>
        <w:t>Acknowledgement</w:t>
      </w:r>
      <w:r w:rsidRPr="008F71B4">
        <w:rPr>
          <w:rFonts w:eastAsia="Cambria"/>
          <w:w w:val="105"/>
          <w:sz w:val="22"/>
          <w:szCs w:val="22"/>
        </w:rPr>
        <w:t xml:space="preserve"> </w:t>
      </w:r>
      <w:r w:rsidRPr="00FD2A11">
        <w:rPr>
          <w:rFonts w:eastAsia="Cambria"/>
          <w:w w:val="105"/>
          <w:sz w:val="22"/>
          <w:szCs w:val="22"/>
        </w:rPr>
        <w:t>–</w:t>
      </w:r>
      <w:r w:rsidRPr="008F71B4">
        <w:rPr>
          <w:rFonts w:eastAsia="Cambria"/>
          <w:w w:val="105"/>
          <w:sz w:val="22"/>
          <w:szCs w:val="22"/>
        </w:rPr>
        <w:t xml:space="preserve"> </w:t>
      </w:r>
      <w:r w:rsidRPr="00FD2A11">
        <w:rPr>
          <w:rFonts w:eastAsia="Cambria"/>
          <w:w w:val="105"/>
          <w:sz w:val="22"/>
          <w:szCs w:val="22"/>
        </w:rPr>
        <w:t>Suppliers’</w:t>
      </w:r>
      <w:r w:rsidRPr="008F71B4">
        <w:rPr>
          <w:rFonts w:eastAsia="Cambria"/>
          <w:w w:val="105"/>
          <w:sz w:val="22"/>
          <w:szCs w:val="22"/>
        </w:rPr>
        <w:t xml:space="preserve"> </w:t>
      </w:r>
      <w:r w:rsidRPr="00FD2A11">
        <w:rPr>
          <w:rFonts w:eastAsia="Cambria"/>
          <w:w w:val="105"/>
          <w:sz w:val="22"/>
          <w:szCs w:val="22"/>
        </w:rPr>
        <w:t>generated subsequent to the payment shall be submitted along with</w:t>
      </w:r>
      <w:r w:rsidRPr="008F71B4">
        <w:rPr>
          <w:rFonts w:eastAsia="Cambria"/>
          <w:w w:val="105"/>
          <w:sz w:val="22"/>
          <w:szCs w:val="22"/>
        </w:rPr>
        <w:t xml:space="preserve"> </w:t>
      </w:r>
      <w:r w:rsidRPr="00FD2A11">
        <w:rPr>
          <w:rFonts w:eastAsia="Cambria"/>
          <w:w w:val="105"/>
          <w:sz w:val="22"/>
          <w:szCs w:val="22"/>
        </w:rPr>
        <w:t>hard copy part of the bid. The online payment facility shall be for</w:t>
      </w:r>
      <w:r w:rsidRPr="008F71B4">
        <w:rPr>
          <w:rFonts w:eastAsia="Cambria"/>
          <w:w w:val="105"/>
          <w:sz w:val="22"/>
          <w:szCs w:val="22"/>
        </w:rPr>
        <w:t xml:space="preserve"> </w:t>
      </w:r>
      <w:r w:rsidRPr="00FD2A11">
        <w:rPr>
          <w:rFonts w:eastAsia="Cambria"/>
          <w:w w:val="105"/>
          <w:sz w:val="22"/>
          <w:szCs w:val="22"/>
        </w:rPr>
        <w:t>payment</w:t>
      </w:r>
      <w:r w:rsidRPr="008F71B4">
        <w:rPr>
          <w:rFonts w:eastAsia="Cambria"/>
          <w:w w:val="105"/>
          <w:sz w:val="22"/>
          <w:szCs w:val="22"/>
        </w:rPr>
        <w:t xml:space="preserve"> </w:t>
      </w:r>
      <w:r w:rsidRPr="00FD2A11">
        <w:rPr>
          <w:rFonts w:eastAsia="Cambria"/>
          <w:w w:val="105"/>
          <w:sz w:val="22"/>
          <w:szCs w:val="22"/>
        </w:rPr>
        <w:t>in</w:t>
      </w:r>
      <w:r w:rsidRPr="008F71B4">
        <w:rPr>
          <w:rFonts w:eastAsia="Cambria"/>
          <w:w w:val="105"/>
          <w:sz w:val="22"/>
          <w:szCs w:val="22"/>
        </w:rPr>
        <w:t xml:space="preserve"> </w:t>
      </w:r>
      <w:r w:rsidRPr="00FD2A11">
        <w:rPr>
          <w:rFonts w:eastAsia="Cambria"/>
          <w:w w:val="105"/>
          <w:sz w:val="22"/>
          <w:szCs w:val="22"/>
        </w:rPr>
        <w:t>Indian</w:t>
      </w:r>
      <w:r w:rsidRPr="008F71B4">
        <w:rPr>
          <w:rFonts w:eastAsia="Cambria"/>
          <w:w w:val="105"/>
          <w:sz w:val="22"/>
          <w:szCs w:val="22"/>
        </w:rPr>
        <w:t xml:space="preserve"> </w:t>
      </w:r>
      <w:r w:rsidRPr="00FD2A11">
        <w:rPr>
          <w:rFonts w:eastAsia="Cambria"/>
          <w:w w:val="105"/>
          <w:sz w:val="22"/>
          <w:szCs w:val="22"/>
        </w:rPr>
        <w:t>Rupees</w:t>
      </w:r>
      <w:r w:rsidRPr="008F71B4">
        <w:rPr>
          <w:rFonts w:eastAsia="Cambria"/>
          <w:w w:val="105"/>
          <w:sz w:val="22"/>
          <w:szCs w:val="22"/>
        </w:rPr>
        <w:t xml:space="preserve"> </w:t>
      </w:r>
      <w:r w:rsidRPr="00FD2A11">
        <w:rPr>
          <w:rFonts w:eastAsia="Cambria"/>
          <w:w w:val="105"/>
          <w:sz w:val="22"/>
          <w:szCs w:val="22"/>
        </w:rPr>
        <w:t>only.</w:t>
      </w:r>
    </w:p>
    <w:p w:rsidR="002957DC" w:rsidRPr="00FD2A11" w:rsidRDefault="002957DC">
      <w:pPr>
        <w:widowControl w:val="0"/>
        <w:autoSpaceDE w:val="0"/>
        <w:autoSpaceDN w:val="0"/>
        <w:spacing w:before="4"/>
        <w:rPr>
          <w:rFonts w:eastAsia="Cambria"/>
          <w:sz w:val="22"/>
          <w:szCs w:val="22"/>
        </w:rPr>
      </w:pPr>
    </w:p>
    <w:p w:rsidR="002957DC" w:rsidRPr="00FD2A11" w:rsidRDefault="007C76D0" w:rsidP="00777FDF">
      <w:pPr>
        <w:widowControl w:val="0"/>
        <w:tabs>
          <w:tab w:val="left" w:pos="1188"/>
          <w:tab w:val="left" w:pos="1189"/>
        </w:tabs>
        <w:autoSpaceDE w:val="0"/>
        <w:autoSpaceDN w:val="0"/>
        <w:spacing w:line="254" w:lineRule="auto"/>
        <w:ind w:left="1187" w:right="243"/>
        <w:jc w:val="both"/>
        <w:rPr>
          <w:rFonts w:eastAsia="Cambria"/>
          <w:sz w:val="22"/>
          <w:szCs w:val="22"/>
        </w:rPr>
      </w:pPr>
      <w:r w:rsidRPr="00FD2A11">
        <w:rPr>
          <w:rFonts w:eastAsia="Cambria"/>
          <w:w w:val="105"/>
          <w:sz w:val="22"/>
          <w:szCs w:val="22"/>
        </w:rPr>
        <w:t>Bidder’s failure to submit non</w:t>
      </w:r>
      <w:r w:rsidR="00AF6E00" w:rsidRPr="00FD2A11">
        <w:rPr>
          <w:rFonts w:eastAsia="Cambria"/>
          <w:w w:val="105"/>
          <w:sz w:val="22"/>
          <w:szCs w:val="22"/>
        </w:rPr>
        <w:t>-</w:t>
      </w:r>
      <w:r w:rsidRPr="00FD2A11">
        <w:rPr>
          <w:rFonts w:eastAsia="Cambria"/>
          <w:w w:val="105"/>
          <w:sz w:val="22"/>
          <w:szCs w:val="22"/>
        </w:rPr>
        <w:t>refundable fee towards the cost of</w:t>
      </w:r>
      <w:r w:rsidRPr="008F71B4">
        <w:rPr>
          <w:rFonts w:eastAsia="Cambria"/>
          <w:w w:val="105"/>
          <w:sz w:val="22"/>
          <w:szCs w:val="22"/>
        </w:rPr>
        <w:t xml:space="preserve"> </w:t>
      </w:r>
      <w:r w:rsidRPr="00FD2A11">
        <w:rPr>
          <w:rFonts w:eastAsia="Cambria"/>
          <w:w w:val="105"/>
          <w:sz w:val="22"/>
          <w:szCs w:val="22"/>
        </w:rPr>
        <w:t>Bidding</w:t>
      </w:r>
      <w:r w:rsidRPr="008F71B4">
        <w:rPr>
          <w:rFonts w:eastAsia="Cambria"/>
          <w:w w:val="105"/>
          <w:sz w:val="22"/>
          <w:szCs w:val="22"/>
        </w:rPr>
        <w:t xml:space="preserve"> </w:t>
      </w:r>
      <w:r w:rsidRPr="00FD2A11">
        <w:rPr>
          <w:rFonts w:eastAsia="Cambria"/>
          <w:w w:val="105"/>
          <w:sz w:val="22"/>
          <w:szCs w:val="22"/>
        </w:rPr>
        <w:t>Documents</w:t>
      </w:r>
      <w:r w:rsidR="00F62133" w:rsidRPr="00FD2A11">
        <w:rPr>
          <w:rFonts w:eastAsia="Cambria"/>
          <w:w w:val="105"/>
          <w:sz w:val="22"/>
          <w:szCs w:val="22"/>
        </w:rPr>
        <w:t xml:space="preserve"> </w:t>
      </w:r>
      <w:r w:rsidR="00E50BD7" w:rsidRPr="008F71B4">
        <w:rPr>
          <w:rFonts w:eastAsia="Cambria"/>
          <w:w w:val="105"/>
          <w:sz w:val="22"/>
          <w:szCs w:val="22"/>
        </w:rPr>
        <w:t xml:space="preserve">&amp; tender processing fee </w:t>
      </w:r>
      <w:r w:rsidRPr="00FD2A11">
        <w:rPr>
          <w:rFonts w:eastAsia="Cambria"/>
          <w:w w:val="105"/>
          <w:sz w:val="22"/>
          <w:szCs w:val="22"/>
        </w:rPr>
        <w:t>in</w:t>
      </w:r>
      <w:r w:rsidRPr="008F71B4">
        <w:rPr>
          <w:rFonts w:eastAsia="Cambria"/>
          <w:w w:val="105"/>
          <w:sz w:val="22"/>
          <w:szCs w:val="22"/>
        </w:rPr>
        <w:t xml:space="preserve"> </w:t>
      </w:r>
      <w:r w:rsidRPr="00FD2A11">
        <w:rPr>
          <w:rFonts w:eastAsia="Cambria"/>
          <w:w w:val="105"/>
          <w:sz w:val="22"/>
          <w:szCs w:val="22"/>
        </w:rPr>
        <w:t>the</w:t>
      </w:r>
      <w:r w:rsidRPr="008F71B4">
        <w:rPr>
          <w:rFonts w:eastAsia="Cambria"/>
          <w:w w:val="105"/>
          <w:sz w:val="22"/>
          <w:szCs w:val="22"/>
        </w:rPr>
        <w:t xml:space="preserve"> </w:t>
      </w:r>
      <w:r w:rsidRPr="00FD2A11">
        <w:rPr>
          <w:rFonts w:eastAsia="Cambria"/>
          <w:w w:val="105"/>
          <w:sz w:val="22"/>
          <w:szCs w:val="22"/>
        </w:rPr>
        <w:t>form</w:t>
      </w:r>
      <w:r w:rsidRPr="008F71B4">
        <w:rPr>
          <w:rFonts w:eastAsia="Cambria"/>
          <w:w w:val="105"/>
          <w:sz w:val="22"/>
          <w:szCs w:val="22"/>
        </w:rPr>
        <w:t xml:space="preserve"> </w:t>
      </w:r>
      <w:r w:rsidRPr="00FD2A11">
        <w:rPr>
          <w:rFonts w:eastAsia="Cambria"/>
          <w:w w:val="105"/>
          <w:sz w:val="22"/>
          <w:szCs w:val="22"/>
        </w:rPr>
        <w:t>of</w:t>
      </w:r>
      <w:r w:rsidRPr="008F71B4">
        <w:rPr>
          <w:rFonts w:eastAsia="Cambria"/>
          <w:w w:val="105"/>
          <w:sz w:val="22"/>
          <w:szCs w:val="22"/>
        </w:rPr>
        <w:t xml:space="preserve"> </w:t>
      </w:r>
      <w:r w:rsidR="005A04A4" w:rsidRPr="00FD2A11">
        <w:rPr>
          <w:rFonts w:eastAsia="Cambria"/>
          <w:w w:val="105"/>
          <w:sz w:val="22"/>
          <w:szCs w:val="22"/>
        </w:rPr>
        <w:t xml:space="preserve">online payment acknowledgement </w:t>
      </w:r>
      <w:r w:rsidRPr="00FD2A11">
        <w:rPr>
          <w:rFonts w:eastAsia="Cambria"/>
          <w:w w:val="105"/>
          <w:sz w:val="22"/>
          <w:szCs w:val="22"/>
        </w:rPr>
        <w:t>along</w:t>
      </w:r>
      <w:r w:rsidRPr="008F71B4">
        <w:rPr>
          <w:rFonts w:eastAsia="Cambria"/>
          <w:w w:val="105"/>
          <w:sz w:val="22"/>
          <w:szCs w:val="22"/>
        </w:rPr>
        <w:t xml:space="preserve"> </w:t>
      </w:r>
      <w:r w:rsidRPr="00FD2A11">
        <w:rPr>
          <w:rFonts w:eastAsia="Cambria"/>
          <w:w w:val="105"/>
          <w:sz w:val="22"/>
          <w:szCs w:val="22"/>
        </w:rPr>
        <w:t xml:space="preserve">with the bid </w:t>
      </w:r>
      <w:r w:rsidR="00F62133" w:rsidRPr="008F71B4">
        <w:rPr>
          <w:rFonts w:eastAsia="Cambria"/>
          <w:w w:val="105"/>
          <w:sz w:val="22"/>
          <w:szCs w:val="22"/>
        </w:rPr>
        <w:t xml:space="preserve">and </w:t>
      </w:r>
      <w:r w:rsidR="00F62133" w:rsidRPr="00FD2A11">
        <w:rPr>
          <w:rFonts w:eastAsia="Cambria"/>
          <w:w w:val="105"/>
          <w:sz w:val="22"/>
          <w:szCs w:val="22"/>
        </w:rPr>
        <w:t xml:space="preserve">failure to submit </w:t>
      </w:r>
      <w:r w:rsidR="00F62133" w:rsidRPr="008F71B4">
        <w:rPr>
          <w:rFonts w:eastAsia="Cambria"/>
          <w:w w:val="105"/>
          <w:sz w:val="22"/>
          <w:szCs w:val="22"/>
        </w:rPr>
        <w:t xml:space="preserve">Bid security (EMD) </w:t>
      </w:r>
      <w:r w:rsidRPr="008F71B4">
        <w:rPr>
          <w:rFonts w:eastAsia="Cambria"/>
          <w:w w:val="105"/>
          <w:sz w:val="22"/>
          <w:szCs w:val="22"/>
        </w:rPr>
        <w:t>shall lead to</w:t>
      </w:r>
      <w:r w:rsidRPr="00FD2A11">
        <w:rPr>
          <w:rFonts w:eastAsia="Cambria"/>
          <w:sz w:val="22"/>
          <w:szCs w:val="22"/>
        </w:rPr>
        <w:t xml:space="preserve"> </w:t>
      </w:r>
      <w:r w:rsidRPr="00FD2A11">
        <w:rPr>
          <w:rFonts w:eastAsia="Cambria"/>
          <w:b/>
          <w:bCs/>
          <w:sz w:val="22"/>
          <w:szCs w:val="22"/>
        </w:rPr>
        <w:t>outright</w:t>
      </w:r>
      <w:r w:rsidRPr="00FD2A11">
        <w:rPr>
          <w:rFonts w:eastAsia="Cambria"/>
          <w:b/>
          <w:bCs/>
          <w:spacing w:val="1"/>
          <w:sz w:val="22"/>
          <w:szCs w:val="22"/>
        </w:rPr>
        <w:t xml:space="preserve"> </w:t>
      </w:r>
      <w:r w:rsidRPr="00FD2A11">
        <w:rPr>
          <w:rFonts w:eastAsia="Cambria"/>
          <w:b/>
          <w:bCs/>
          <w:w w:val="105"/>
          <w:sz w:val="22"/>
          <w:szCs w:val="22"/>
        </w:rPr>
        <w:t>rejection</w:t>
      </w:r>
      <w:r w:rsidRPr="00FD2A11">
        <w:rPr>
          <w:rFonts w:eastAsia="Cambria"/>
          <w:b/>
          <w:bCs/>
          <w:spacing w:val="3"/>
          <w:w w:val="105"/>
          <w:sz w:val="22"/>
          <w:szCs w:val="22"/>
        </w:rPr>
        <w:t xml:space="preserve"> </w:t>
      </w:r>
      <w:r w:rsidRPr="00FD2A11">
        <w:rPr>
          <w:rFonts w:eastAsia="Cambria"/>
          <w:b/>
          <w:bCs/>
          <w:w w:val="105"/>
          <w:sz w:val="22"/>
          <w:szCs w:val="22"/>
        </w:rPr>
        <w:t>of</w:t>
      </w:r>
      <w:r w:rsidRPr="00FD2A11">
        <w:rPr>
          <w:rFonts w:eastAsia="Cambria"/>
          <w:b/>
          <w:bCs/>
          <w:spacing w:val="4"/>
          <w:w w:val="105"/>
          <w:sz w:val="22"/>
          <w:szCs w:val="22"/>
        </w:rPr>
        <w:t xml:space="preserve"> </w:t>
      </w:r>
      <w:r w:rsidRPr="00FD2A11">
        <w:rPr>
          <w:rFonts w:eastAsia="Cambria"/>
          <w:b/>
          <w:bCs/>
          <w:w w:val="105"/>
          <w:sz w:val="22"/>
          <w:szCs w:val="22"/>
        </w:rPr>
        <w:t>the</w:t>
      </w:r>
      <w:r w:rsidRPr="00FD2A11">
        <w:rPr>
          <w:rFonts w:eastAsia="Cambria"/>
          <w:b/>
          <w:bCs/>
          <w:spacing w:val="4"/>
          <w:w w:val="105"/>
          <w:sz w:val="22"/>
          <w:szCs w:val="22"/>
        </w:rPr>
        <w:t xml:space="preserve"> </w:t>
      </w:r>
      <w:r w:rsidRPr="00FD2A11">
        <w:rPr>
          <w:rFonts w:eastAsia="Cambria"/>
          <w:b/>
          <w:bCs/>
          <w:w w:val="105"/>
          <w:sz w:val="22"/>
          <w:szCs w:val="22"/>
        </w:rPr>
        <w:t>Bid</w:t>
      </w:r>
      <w:r w:rsidRPr="00FD2A11">
        <w:rPr>
          <w:rFonts w:eastAsia="Cambria"/>
          <w:w w:val="105"/>
          <w:sz w:val="22"/>
          <w:szCs w:val="22"/>
        </w:rPr>
        <w:t>.</w:t>
      </w:r>
    </w:p>
    <w:p w:rsidR="002957DC" w:rsidRPr="0012514B" w:rsidRDefault="002957DC">
      <w:pPr>
        <w:widowControl w:val="0"/>
        <w:autoSpaceDE w:val="0"/>
        <w:autoSpaceDN w:val="0"/>
        <w:spacing w:before="6"/>
        <w:rPr>
          <w:rFonts w:eastAsia="Cambria"/>
          <w:sz w:val="22"/>
          <w:szCs w:val="22"/>
        </w:rPr>
      </w:pPr>
    </w:p>
    <w:p w:rsidR="002957DC" w:rsidRPr="0012514B" w:rsidRDefault="007C76D0">
      <w:pPr>
        <w:widowControl w:val="0"/>
        <w:numPr>
          <w:ilvl w:val="0"/>
          <w:numId w:val="11"/>
        </w:numPr>
        <w:tabs>
          <w:tab w:val="left" w:pos="1188"/>
          <w:tab w:val="left" w:pos="1189"/>
        </w:tabs>
        <w:autoSpaceDE w:val="0"/>
        <w:autoSpaceDN w:val="0"/>
        <w:ind w:hanging="1081"/>
        <w:outlineLvl w:val="0"/>
        <w:rPr>
          <w:rFonts w:eastAsia="Palatino Linotype"/>
          <w:b/>
          <w:bCs/>
          <w:sz w:val="22"/>
          <w:szCs w:val="22"/>
        </w:rPr>
      </w:pPr>
      <w:bookmarkStart w:id="13" w:name="_Toc132464566"/>
      <w:r w:rsidRPr="0012514B">
        <w:rPr>
          <w:rFonts w:eastAsia="Palatino Linotype"/>
          <w:b/>
          <w:bCs/>
          <w:sz w:val="22"/>
          <w:szCs w:val="22"/>
        </w:rPr>
        <w:t>Clarification</w:t>
      </w:r>
      <w:r w:rsidRPr="0012514B">
        <w:rPr>
          <w:rFonts w:eastAsia="Palatino Linotype"/>
          <w:b/>
          <w:bCs/>
          <w:spacing w:val="-1"/>
          <w:sz w:val="22"/>
          <w:szCs w:val="22"/>
        </w:rPr>
        <w:t xml:space="preserve"> </w:t>
      </w:r>
      <w:r w:rsidRPr="0012514B">
        <w:rPr>
          <w:rFonts w:eastAsia="Palatino Linotype"/>
          <w:b/>
          <w:bCs/>
          <w:sz w:val="22"/>
          <w:szCs w:val="22"/>
        </w:rPr>
        <w:t>of</w:t>
      </w:r>
      <w:r w:rsidRPr="0012514B">
        <w:rPr>
          <w:rFonts w:eastAsia="Palatino Linotype"/>
          <w:b/>
          <w:bCs/>
          <w:spacing w:val="-2"/>
          <w:sz w:val="22"/>
          <w:szCs w:val="22"/>
        </w:rPr>
        <w:t xml:space="preserve"> </w:t>
      </w:r>
      <w:r w:rsidRPr="0012514B">
        <w:rPr>
          <w:rFonts w:eastAsia="Palatino Linotype"/>
          <w:b/>
          <w:bCs/>
          <w:sz w:val="22"/>
          <w:szCs w:val="22"/>
        </w:rPr>
        <w:t>Bidding</w:t>
      </w:r>
      <w:r w:rsidRPr="0012514B">
        <w:rPr>
          <w:rFonts w:eastAsia="Palatino Linotype"/>
          <w:b/>
          <w:bCs/>
          <w:spacing w:val="-1"/>
          <w:sz w:val="22"/>
          <w:szCs w:val="22"/>
        </w:rPr>
        <w:t xml:space="preserve"> </w:t>
      </w:r>
      <w:r w:rsidRPr="0012514B">
        <w:rPr>
          <w:rFonts w:eastAsia="Palatino Linotype"/>
          <w:b/>
          <w:bCs/>
          <w:sz w:val="22"/>
          <w:szCs w:val="22"/>
        </w:rPr>
        <w:t>Documents</w:t>
      </w:r>
      <w:r w:rsidRPr="0012514B">
        <w:rPr>
          <w:rFonts w:eastAsia="Palatino Linotype"/>
          <w:b/>
          <w:bCs/>
          <w:spacing w:val="-1"/>
          <w:sz w:val="22"/>
          <w:szCs w:val="22"/>
        </w:rPr>
        <w:t xml:space="preserve"> </w:t>
      </w:r>
      <w:r w:rsidRPr="0012514B">
        <w:rPr>
          <w:rFonts w:eastAsia="Palatino Linotype"/>
          <w:b/>
          <w:bCs/>
          <w:sz w:val="22"/>
          <w:szCs w:val="22"/>
        </w:rPr>
        <w:t>and</w:t>
      </w:r>
      <w:r w:rsidRPr="0012514B">
        <w:rPr>
          <w:rFonts w:eastAsia="Palatino Linotype"/>
          <w:b/>
          <w:bCs/>
          <w:spacing w:val="-1"/>
          <w:sz w:val="22"/>
          <w:szCs w:val="22"/>
        </w:rPr>
        <w:t xml:space="preserve"> </w:t>
      </w:r>
      <w:r w:rsidRPr="0012514B">
        <w:rPr>
          <w:rFonts w:eastAsia="Palatino Linotype"/>
          <w:b/>
          <w:bCs/>
          <w:sz w:val="22"/>
          <w:szCs w:val="22"/>
        </w:rPr>
        <w:t>Pre-Bid</w:t>
      </w:r>
      <w:r w:rsidRPr="0012514B">
        <w:rPr>
          <w:rFonts w:eastAsia="Palatino Linotype"/>
          <w:b/>
          <w:bCs/>
          <w:spacing w:val="-2"/>
          <w:sz w:val="22"/>
          <w:szCs w:val="22"/>
        </w:rPr>
        <w:t xml:space="preserve"> </w:t>
      </w:r>
      <w:r w:rsidRPr="0012514B">
        <w:rPr>
          <w:rFonts w:eastAsia="Palatino Linotype"/>
          <w:b/>
          <w:bCs/>
          <w:sz w:val="22"/>
          <w:szCs w:val="22"/>
        </w:rPr>
        <w:t>Meeting</w:t>
      </w:r>
      <w:bookmarkEnd w:id="13"/>
    </w:p>
    <w:p w:rsidR="002957DC" w:rsidRPr="0012514B" w:rsidRDefault="002957DC">
      <w:pPr>
        <w:widowControl w:val="0"/>
        <w:autoSpaceDE w:val="0"/>
        <w:autoSpaceDN w:val="0"/>
        <w:spacing w:before="4"/>
        <w:rPr>
          <w:rFonts w:eastAsia="Cambria"/>
          <w:b/>
          <w:sz w:val="22"/>
          <w:szCs w:val="22"/>
        </w:rPr>
      </w:pPr>
    </w:p>
    <w:p w:rsidR="002957DC" w:rsidRPr="008F71B4" w:rsidRDefault="007C76D0" w:rsidP="00B21EC9">
      <w:pPr>
        <w:widowControl w:val="0"/>
        <w:numPr>
          <w:ilvl w:val="1"/>
          <w:numId w:val="11"/>
        </w:numPr>
        <w:tabs>
          <w:tab w:val="left" w:pos="1188"/>
          <w:tab w:val="left" w:pos="1189"/>
        </w:tabs>
        <w:autoSpaceDE w:val="0"/>
        <w:autoSpaceDN w:val="0"/>
        <w:spacing w:before="69" w:line="254" w:lineRule="auto"/>
        <w:ind w:right="245"/>
        <w:jc w:val="both"/>
        <w:rPr>
          <w:rFonts w:eastAsia="Cambria"/>
          <w:w w:val="105"/>
          <w:sz w:val="22"/>
          <w:szCs w:val="22"/>
        </w:rPr>
      </w:pPr>
      <w:r w:rsidRPr="00FD2A11">
        <w:rPr>
          <w:rFonts w:eastAsia="Cambria"/>
          <w:w w:val="105"/>
          <w:sz w:val="22"/>
          <w:szCs w:val="22"/>
        </w:rPr>
        <w:t>Prospective bidder may seek clarification in writing at</w:t>
      </w:r>
      <w:r w:rsidRPr="008F71B4">
        <w:rPr>
          <w:rFonts w:eastAsia="Cambria"/>
          <w:w w:val="105"/>
          <w:sz w:val="22"/>
          <w:szCs w:val="22"/>
        </w:rPr>
        <w:t xml:space="preserve"> </w:t>
      </w:r>
      <w:r w:rsidRPr="00FD2A11">
        <w:rPr>
          <w:rFonts w:eastAsia="Cambria"/>
          <w:w w:val="105"/>
          <w:sz w:val="22"/>
          <w:szCs w:val="22"/>
        </w:rPr>
        <w:t>the</w:t>
      </w:r>
      <w:r w:rsidRPr="00FD2A11">
        <w:rPr>
          <w:rFonts w:eastAsia="Cambria"/>
          <w:spacing w:val="1"/>
          <w:w w:val="105"/>
          <w:sz w:val="22"/>
          <w:szCs w:val="22"/>
        </w:rPr>
        <w:t xml:space="preserve"> </w:t>
      </w:r>
      <w:r w:rsidRPr="00FD2A11">
        <w:rPr>
          <w:rFonts w:eastAsia="Cambria"/>
          <w:b/>
          <w:bCs/>
          <w:w w:val="105"/>
          <w:sz w:val="22"/>
          <w:szCs w:val="22"/>
        </w:rPr>
        <w:t>Employer’s</w:t>
      </w:r>
      <w:r w:rsidRPr="00FD2A11">
        <w:rPr>
          <w:rFonts w:eastAsia="Cambria"/>
          <w:b/>
          <w:bCs/>
          <w:spacing w:val="1"/>
          <w:w w:val="105"/>
          <w:sz w:val="22"/>
          <w:szCs w:val="22"/>
        </w:rPr>
        <w:t xml:space="preserve"> </w:t>
      </w:r>
      <w:r w:rsidRPr="00FD2A11">
        <w:rPr>
          <w:rFonts w:eastAsia="Cambria"/>
          <w:b/>
          <w:bCs/>
          <w:w w:val="105"/>
          <w:sz w:val="22"/>
          <w:szCs w:val="22"/>
        </w:rPr>
        <w:t>mailing</w:t>
      </w:r>
      <w:r w:rsidRPr="00FD2A11">
        <w:rPr>
          <w:rFonts w:eastAsia="Cambria"/>
          <w:b/>
          <w:bCs/>
          <w:spacing w:val="1"/>
          <w:w w:val="105"/>
          <w:sz w:val="22"/>
          <w:szCs w:val="22"/>
        </w:rPr>
        <w:t xml:space="preserve"> </w:t>
      </w:r>
      <w:r w:rsidRPr="00FD2A11">
        <w:rPr>
          <w:rFonts w:eastAsia="Cambria"/>
          <w:b/>
          <w:bCs/>
          <w:w w:val="105"/>
          <w:sz w:val="22"/>
          <w:szCs w:val="22"/>
        </w:rPr>
        <w:t>address</w:t>
      </w:r>
      <w:r w:rsidRPr="00FD2A11">
        <w:rPr>
          <w:rFonts w:eastAsia="Cambria"/>
          <w:spacing w:val="1"/>
          <w:w w:val="105"/>
          <w:sz w:val="22"/>
          <w:szCs w:val="22"/>
        </w:rPr>
        <w:t xml:space="preserve"> </w:t>
      </w:r>
      <w:r w:rsidRPr="00FD2A11">
        <w:rPr>
          <w:rFonts w:eastAsia="Cambria"/>
          <w:w w:val="105"/>
          <w:sz w:val="22"/>
          <w:szCs w:val="22"/>
        </w:rPr>
        <w:t xml:space="preserve">indicated in the </w:t>
      </w:r>
      <w:r w:rsidRPr="00FD2A11">
        <w:rPr>
          <w:rFonts w:eastAsia="Cambria"/>
          <w:b/>
          <w:w w:val="105"/>
          <w:sz w:val="22"/>
          <w:szCs w:val="22"/>
        </w:rPr>
        <w:t>BDS</w:t>
      </w:r>
      <w:r w:rsidRPr="00FD2A11">
        <w:rPr>
          <w:rFonts w:eastAsia="Cambria"/>
          <w:w w:val="105"/>
          <w:sz w:val="22"/>
          <w:szCs w:val="22"/>
        </w:rPr>
        <w:t>. The</w:t>
      </w:r>
      <w:r w:rsidRPr="008F71B4">
        <w:rPr>
          <w:rFonts w:eastAsia="Cambria"/>
          <w:w w:val="105"/>
          <w:sz w:val="22"/>
          <w:szCs w:val="22"/>
        </w:rPr>
        <w:t xml:space="preserve"> </w:t>
      </w:r>
      <w:r w:rsidRPr="00FD2A11">
        <w:rPr>
          <w:rFonts w:eastAsia="Cambria"/>
          <w:w w:val="105"/>
          <w:sz w:val="22"/>
          <w:szCs w:val="22"/>
        </w:rPr>
        <w:t>Employer</w:t>
      </w:r>
      <w:r w:rsidRPr="008F71B4">
        <w:rPr>
          <w:rFonts w:eastAsia="Cambria"/>
          <w:w w:val="105"/>
          <w:sz w:val="22"/>
          <w:szCs w:val="22"/>
        </w:rPr>
        <w:t xml:space="preserve"> </w:t>
      </w:r>
      <w:r w:rsidRPr="00FD2A11">
        <w:rPr>
          <w:rFonts w:eastAsia="Cambria"/>
          <w:w w:val="105"/>
          <w:sz w:val="22"/>
          <w:szCs w:val="22"/>
        </w:rPr>
        <w:t>will</w:t>
      </w:r>
      <w:r w:rsidRPr="008F71B4">
        <w:rPr>
          <w:rFonts w:eastAsia="Cambria"/>
          <w:w w:val="105"/>
          <w:sz w:val="22"/>
          <w:szCs w:val="22"/>
        </w:rPr>
        <w:t xml:space="preserve"> </w:t>
      </w:r>
      <w:r w:rsidRPr="00FD2A11">
        <w:rPr>
          <w:rFonts w:eastAsia="Cambria"/>
          <w:w w:val="105"/>
          <w:sz w:val="22"/>
          <w:szCs w:val="22"/>
        </w:rPr>
        <w:t>respond</w:t>
      </w:r>
      <w:r w:rsidRPr="008F71B4">
        <w:rPr>
          <w:rFonts w:eastAsia="Cambria"/>
          <w:w w:val="105"/>
          <w:sz w:val="22"/>
          <w:szCs w:val="22"/>
        </w:rPr>
        <w:t xml:space="preserve"> </w:t>
      </w:r>
      <w:r w:rsidRPr="00FD2A11">
        <w:rPr>
          <w:rFonts w:eastAsia="Cambria"/>
          <w:w w:val="105"/>
          <w:sz w:val="22"/>
          <w:szCs w:val="22"/>
        </w:rPr>
        <w:t>through</w:t>
      </w:r>
      <w:r w:rsidRPr="008F71B4">
        <w:rPr>
          <w:rFonts w:eastAsia="Cambria"/>
          <w:w w:val="105"/>
          <w:sz w:val="22"/>
          <w:szCs w:val="22"/>
        </w:rPr>
        <w:t xml:space="preserve"> </w:t>
      </w:r>
      <w:r w:rsidRPr="00FD2A11">
        <w:rPr>
          <w:rFonts w:eastAsia="Cambria"/>
          <w:w w:val="105"/>
          <w:sz w:val="22"/>
          <w:szCs w:val="22"/>
        </w:rPr>
        <w:t>the</w:t>
      </w:r>
      <w:r w:rsidRPr="008F71B4">
        <w:rPr>
          <w:rFonts w:eastAsia="Cambria"/>
          <w:w w:val="105"/>
          <w:sz w:val="22"/>
          <w:szCs w:val="22"/>
        </w:rPr>
        <w:t xml:space="preserve"> </w:t>
      </w:r>
      <w:r w:rsidRPr="00FD2A11">
        <w:rPr>
          <w:rFonts w:eastAsia="Cambria"/>
          <w:w w:val="105"/>
          <w:sz w:val="22"/>
          <w:szCs w:val="22"/>
        </w:rPr>
        <w:t>portal</w:t>
      </w:r>
      <w:r w:rsidRPr="00FD2A11">
        <w:rPr>
          <w:rFonts w:eastAsia="Cambria"/>
          <w:spacing w:val="1"/>
          <w:w w:val="105"/>
          <w:sz w:val="22"/>
          <w:szCs w:val="22"/>
        </w:rPr>
        <w:t xml:space="preserve"> </w:t>
      </w:r>
      <w:hyperlink r:id="rId11" w:history="1">
        <w:r w:rsidR="00795D02" w:rsidRPr="00FD2A11">
          <w:rPr>
            <w:rFonts w:eastAsia="Cambria"/>
            <w:b/>
            <w:sz w:val="22"/>
            <w:szCs w:val="22"/>
            <w:u w:val="single"/>
          </w:rPr>
          <w:t>www.tenderwizard.com/OPTCL</w:t>
        </w:r>
      </w:hyperlink>
      <w:r w:rsidR="00795D02" w:rsidRPr="00FD2A11">
        <w:rPr>
          <w:rFonts w:eastAsia="Cambria"/>
          <w:b/>
          <w:sz w:val="22"/>
          <w:szCs w:val="22"/>
          <w:u w:val="single"/>
        </w:rPr>
        <w:t xml:space="preserve"> </w:t>
      </w:r>
      <w:r w:rsidRPr="00FD2A11">
        <w:rPr>
          <w:rFonts w:eastAsia="Cambria"/>
          <w:w w:val="105"/>
          <w:sz w:val="22"/>
          <w:szCs w:val="22"/>
        </w:rPr>
        <w:t>to</w:t>
      </w:r>
      <w:r w:rsidRPr="008F71B4">
        <w:rPr>
          <w:rFonts w:eastAsia="Cambria"/>
          <w:w w:val="105"/>
          <w:sz w:val="22"/>
          <w:szCs w:val="22"/>
        </w:rPr>
        <w:t xml:space="preserve"> </w:t>
      </w:r>
      <w:r w:rsidRPr="00FD2A11">
        <w:rPr>
          <w:rFonts w:eastAsia="Cambria"/>
          <w:w w:val="105"/>
          <w:sz w:val="22"/>
          <w:szCs w:val="22"/>
        </w:rPr>
        <w:t>any</w:t>
      </w:r>
      <w:r w:rsidRPr="008F71B4">
        <w:rPr>
          <w:rFonts w:eastAsia="Cambria"/>
          <w:w w:val="105"/>
          <w:sz w:val="22"/>
          <w:szCs w:val="22"/>
        </w:rPr>
        <w:t xml:space="preserve"> </w:t>
      </w:r>
      <w:r w:rsidRPr="00FD2A11">
        <w:rPr>
          <w:rFonts w:eastAsia="Cambria"/>
          <w:w w:val="105"/>
          <w:sz w:val="22"/>
          <w:szCs w:val="22"/>
        </w:rPr>
        <w:t>request</w:t>
      </w:r>
      <w:r w:rsidRPr="008F71B4">
        <w:rPr>
          <w:rFonts w:eastAsia="Cambria"/>
          <w:w w:val="105"/>
          <w:sz w:val="22"/>
          <w:szCs w:val="22"/>
        </w:rPr>
        <w:t xml:space="preserve"> </w:t>
      </w:r>
      <w:r w:rsidRPr="00FD2A11">
        <w:rPr>
          <w:rFonts w:eastAsia="Cambria"/>
          <w:w w:val="105"/>
          <w:sz w:val="22"/>
          <w:szCs w:val="22"/>
        </w:rPr>
        <w:t>for</w:t>
      </w:r>
      <w:r w:rsidRPr="008F71B4">
        <w:rPr>
          <w:rFonts w:eastAsia="Cambria"/>
          <w:w w:val="105"/>
          <w:sz w:val="22"/>
          <w:szCs w:val="22"/>
        </w:rPr>
        <w:t xml:space="preserve"> </w:t>
      </w:r>
      <w:r w:rsidRPr="00FD2A11">
        <w:rPr>
          <w:rFonts w:eastAsia="Cambria"/>
          <w:w w:val="105"/>
          <w:sz w:val="22"/>
          <w:szCs w:val="22"/>
        </w:rPr>
        <w:t>clarification</w:t>
      </w:r>
      <w:r w:rsidRPr="008F71B4">
        <w:rPr>
          <w:rFonts w:eastAsia="Cambria"/>
          <w:w w:val="105"/>
          <w:sz w:val="22"/>
          <w:szCs w:val="22"/>
        </w:rPr>
        <w:t xml:space="preserve"> </w:t>
      </w:r>
      <w:r w:rsidRPr="00FD2A11">
        <w:rPr>
          <w:rFonts w:eastAsia="Cambria"/>
          <w:w w:val="105"/>
          <w:sz w:val="22"/>
          <w:szCs w:val="22"/>
        </w:rPr>
        <w:t>or</w:t>
      </w:r>
      <w:r w:rsidRPr="008F71B4">
        <w:rPr>
          <w:rFonts w:eastAsia="Cambria"/>
          <w:w w:val="105"/>
          <w:sz w:val="22"/>
          <w:szCs w:val="22"/>
        </w:rPr>
        <w:t xml:space="preserve"> </w:t>
      </w:r>
      <w:r w:rsidRPr="00FD2A11">
        <w:rPr>
          <w:rFonts w:eastAsia="Cambria"/>
          <w:w w:val="105"/>
          <w:sz w:val="22"/>
          <w:szCs w:val="22"/>
        </w:rPr>
        <w:t>modification of the Bidding Documents that it receives no later than</w:t>
      </w:r>
      <w:r w:rsidRPr="00FD2A11">
        <w:rPr>
          <w:rFonts w:eastAsia="Cambria"/>
          <w:spacing w:val="1"/>
          <w:w w:val="105"/>
          <w:sz w:val="22"/>
          <w:szCs w:val="22"/>
        </w:rPr>
        <w:t xml:space="preserve"> </w:t>
      </w:r>
      <w:r w:rsidR="00B7270A" w:rsidRPr="00CB24DB">
        <w:rPr>
          <w:rFonts w:eastAsia="Cambria"/>
          <w:b/>
          <w:bCs/>
          <w:sz w:val="22"/>
          <w:szCs w:val="22"/>
        </w:rPr>
        <w:t>Fifteen</w:t>
      </w:r>
      <w:r w:rsidR="000E780B" w:rsidRPr="00CB24DB">
        <w:rPr>
          <w:rFonts w:eastAsia="Cambria"/>
          <w:b/>
          <w:bCs/>
          <w:sz w:val="22"/>
          <w:szCs w:val="22"/>
        </w:rPr>
        <w:t xml:space="preserve"> </w:t>
      </w:r>
      <w:r w:rsidR="00795D02" w:rsidRPr="00CB24DB">
        <w:rPr>
          <w:rFonts w:eastAsia="Cambria"/>
          <w:b/>
          <w:bCs/>
          <w:sz w:val="22"/>
          <w:szCs w:val="22"/>
        </w:rPr>
        <w:t>(</w:t>
      </w:r>
      <w:r w:rsidR="00B7270A" w:rsidRPr="00CB24DB">
        <w:rPr>
          <w:rFonts w:eastAsia="Cambria"/>
          <w:b/>
          <w:bCs/>
          <w:sz w:val="22"/>
          <w:szCs w:val="22"/>
        </w:rPr>
        <w:t>15</w:t>
      </w:r>
      <w:r w:rsidR="00B21EC9" w:rsidRPr="00CB24DB">
        <w:rPr>
          <w:rFonts w:eastAsia="Cambria"/>
          <w:b/>
          <w:bCs/>
          <w:sz w:val="22"/>
          <w:szCs w:val="22"/>
        </w:rPr>
        <w:t xml:space="preserve">) </w:t>
      </w:r>
      <w:r w:rsidRPr="00CB24DB">
        <w:rPr>
          <w:rFonts w:eastAsia="Cambria"/>
          <w:b/>
          <w:bCs/>
          <w:sz w:val="22"/>
          <w:szCs w:val="22"/>
        </w:rPr>
        <w:t>days</w:t>
      </w:r>
      <w:r w:rsidRPr="00FD2A11">
        <w:rPr>
          <w:rFonts w:eastAsia="Cambria"/>
          <w:sz w:val="22"/>
          <w:szCs w:val="22"/>
        </w:rPr>
        <w:t xml:space="preserve"> </w:t>
      </w:r>
      <w:r w:rsidRPr="008F71B4">
        <w:rPr>
          <w:rFonts w:eastAsia="Cambria"/>
          <w:w w:val="105"/>
          <w:sz w:val="22"/>
          <w:szCs w:val="22"/>
        </w:rPr>
        <w:t xml:space="preserve">(unless otherwise specified in BDS) prior to the </w:t>
      </w:r>
      <w:r w:rsidRPr="00FD2A11">
        <w:rPr>
          <w:rFonts w:eastAsia="Cambria"/>
          <w:w w:val="105"/>
          <w:sz w:val="22"/>
          <w:szCs w:val="22"/>
        </w:rPr>
        <w:t>original deadline for submission of bids prescribed by the Employer.</w:t>
      </w:r>
      <w:r w:rsidRPr="008F71B4">
        <w:rPr>
          <w:rFonts w:eastAsia="Cambria"/>
          <w:w w:val="105"/>
          <w:sz w:val="22"/>
          <w:szCs w:val="22"/>
        </w:rPr>
        <w:t xml:space="preserve"> </w:t>
      </w:r>
      <w:r w:rsidRPr="00FD2A11">
        <w:rPr>
          <w:rFonts w:eastAsia="Cambria"/>
          <w:w w:val="105"/>
          <w:sz w:val="22"/>
          <w:szCs w:val="22"/>
        </w:rPr>
        <w:t>The</w:t>
      </w:r>
      <w:r w:rsidRPr="008F71B4">
        <w:rPr>
          <w:rFonts w:eastAsia="Cambria"/>
          <w:w w:val="105"/>
          <w:sz w:val="22"/>
          <w:szCs w:val="22"/>
        </w:rPr>
        <w:t xml:space="preserve"> </w:t>
      </w:r>
      <w:r w:rsidRPr="00FD2A11">
        <w:rPr>
          <w:rFonts w:eastAsia="Cambria"/>
          <w:w w:val="105"/>
          <w:sz w:val="22"/>
          <w:szCs w:val="22"/>
        </w:rPr>
        <w:t>Employer</w:t>
      </w:r>
      <w:r w:rsidRPr="008F71B4">
        <w:rPr>
          <w:rFonts w:eastAsia="Cambria"/>
          <w:w w:val="105"/>
          <w:sz w:val="22"/>
          <w:szCs w:val="22"/>
        </w:rPr>
        <w:t xml:space="preserve"> </w:t>
      </w:r>
      <w:r w:rsidRPr="00FD2A11">
        <w:rPr>
          <w:rFonts w:eastAsia="Cambria"/>
          <w:w w:val="105"/>
          <w:sz w:val="22"/>
          <w:szCs w:val="22"/>
        </w:rPr>
        <w:t>shall</w:t>
      </w:r>
      <w:r w:rsidRPr="008F71B4">
        <w:rPr>
          <w:rFonts w:eastAsia="Cambria"/>
          <w:w w:val="105"/>
          <w:sz w:val="22"/>
          <w:szCs w:val="22"/>
        </w:rPr>
        <w:t xml:space="preserve"> </w:t>
      </w:r>
      <w:r w:rsidRPr="00FD2A11">
        <w:rPr>
          <w:rFonts w:eastAsia="Cambria"/>
          <w:w w:val="105"/>
          <w:sz w:val="22"/>
          <w:szCs w:val="22"/>
        </w:rPr>
        <w:t>not</w:t>
      </w:r>
      <w:r w:rsidRPr="008F71B4">
        <w:rPr>
          <w:rFonts w:eastAsia="Cambria"/>
          <w:w w:val="105"/>
          <w:sz w:val="22"/>
          <w:szCs w:val="22"/>
        </w:rPr>
        <w:t xml:space="preserve"> </w:t>
      </w:r>
      <w:r w:rsidRPr="00FD2A11">
        <w:rPr>
          <w:rFonts w:eastAsia="Cambria"/>
          <w:w w:val="105"/>
          <w:sz w:val="22"/>
          <w:szCs w:val="22"/>
        </w:rPr>
        <w:t>be</w:t>
      </w:r>
      <w:r w:rsidRPr="008F71B4">
        <w:rPr>
          <w:rFonts w:eastAsia="Cambria"/>
          <w:w w:val="105"/>
          <w:sz w:val="22"/>
          <w:szCs w:val="22"/>
        </w:rPr>
        <w:t xml:space="preserve"> </w:t>
      </w:r>
      <w:r w:rsidRPr="00FD2A11">
        <w:rPr>
          <w:rFonts w:eastAsia="Cambria"/>
          <w:w w:val="105"/>
          <w:sz w:val="22"/>
          <w:szCs w:val="22"/>
        </w:rPr>
        <w:t>obliged</w:t>
      </w:r>
      <w:r w:rsidRPr="008F71B4">
        <w:rPr>
          <w:rFonts w:eastAsia="Cambria"/>
          <w:w w:val="105"/>
          <w:sz w:val="22"/>
          <w:szCs w:val="22"/>
        </w:rPr>
        <w:t xml:space="preserve"> </w:t>
      </w:r>
      <w:r w:rsidRPr="00FD2A11">
        <w:rPr>
          <w:rFonts w:eastAsia="Cambria"/>
          <w:w w:val="105"/>
          <w:sz w:val="22"/>
          <w:szCs w:val="22"/>
        </w:rPr>
        <w:t>to</w:t>
      </w:r>
      <w:r w:rsidRPr="008F71B4">
        <w:rPr>
          <w:rFonts w:eastAsia="Cambria"/>
          <w:w w:val="105"/>
          <w:sz w:val="22"/>
          <w:szCs w:val="22"/>
        </w:rPr>
        <w:t xml:space="preserve"> </w:t>
      </w:r>
      <w:r w:rsidRPr="00FD2A11">
        <w:rPr>
          <w:rFonts w:eastAsia="Cambria"/>
          <w:w w:val="105"/>
          <w:sz w:val="22"/>
          <w:szCs w:val="22"/>
        </w:rPr>
        <w:t>respond</w:t>
      </w:r>
      <w:r w:rsidRPr="008F71B4">
        <w:rPr>
          <w:rFonts w:eastAsia="Cambria"/>
          <w:w w:val="105"/>
          <w:sz w:val="22"/>
          <w:szCs w:val="22"/>
        </w:rPr>
        <w:t xml:space="preserve"> </w:t>
      </w:r>
      <w:r w:rsidRPr="00FD2A11">
        <w:rPr>
          <w:rFonts w:eastAsia="Cambria"/>
          <w:w w:val="105"/>
          <w:sz w:val="22"/>
          <w:szCs w:val="22"/>
        </w:rPr>
        <w:t>to</w:t>
      </w:r>
      <w:r w:rsidRPr="008F71B4">
        <w:rPr>
          <w:rFonts w:eastAsia="Cambria"/>
          <w:w w:val="105"/>
          <w:sz w:val="22"/>
          <w:szCs w:val="22"/>
        </w:rPr>
        <w:t xml:space="preserve"> </w:t>
      </w:r>
      <w:r w:rsidRPr="00FD2A11">
        <w:rPr>
          <w:rFonts w:eastAsia="Cambria"/>
          <w:w w:val="105"/>
          <w:sz w:val="22"/>
          <w:szCs w:val="22"/>
        </w:rPr>
        <w:t>any</w:t>
      </w:r>
      <w:r w:rsidRPr="008F71B4">
        <w:rPr>
          <w:rFonts w:eastAsia="Cambria"/>
          <w:w w:val="105"/>
          <w:sz w:val="22"/>
          <w:szCs w:val="22"/>
        </w:rPr>
        <w:t xml:space="preserve"> </w:t>
      </w:r>
      <w:r w:rsidRPr="00FD2A11">
        <w:rPr>
          <w:rFonts w:eastAsia="Cambria"/>
          <w:w w:val="105"/>
          <w:sz w:val="22"/>
          <w:szCs w:val="22"/>
        </w:rPr>
        <w:t>request</w:t>
      </w:r>
      <w:r w:rsidRPr="008F71B4">
        <w:rPr>
          <w:rFonts w:eastAsia="Cambria"/>
          <w:w w:val="105"/>
          <w:sz w:val="22"/>
          <w:szCs w:val="22"/>
        </w:rPr>
        <w:t xml:space="preserve"> </w:t>
      </w:r>
      <w:r w:rsidR="00B7229D" w:rsidRPr="00FD2A11">
        <w:rPr>
          <w:rFonts w:eastAsia="Cambria"/>
          <w:w w:val="105"/>
          <w:sz w:val="22"/>
          <w:szCs w:val="22"/>
        </w:rPr>
        <w:t>for clarification</w:t>
      </w:r>
      <w:r w:rsidRPr="00FD2A11">
        <w:rPr>
          <w:rFonts w:eastAsia="Cambria"/>
          <w:w w:val="105"/>
          <w:sz w:val="22"/>
          <w:szCs w:val="22"/>
        </w:rPr>
        <w:t xml:space="preserve"> received later than the above period. Further, the mere</w:t>
      </w:r>
      <w:r w:rsidRPr="008F71B4">
        <w:rPr>
          <w:rFonts w:eastAsia="Cambria"/>
          <w:w w:val="105"/>
          <w:sz w:val="22"/>
          <w:szCs w:val="22"/>
        </w:rPr>
        <w:t xml:space="preserve"> </w:t>
      </w:r>
      <w:r w:rsidRPr="00FD2A11">
        <w:rPr>
          <w:rFonts w:eastAsia="Cambria"/>
          <w:w w:val="105"/>
          <w:sz w:val="22"/>
          <w:szCs w:val="22"/>
        </w:rPr>
        <w:t>request for clarification from the Bidders shall not be a ground for</w:t>
      </w:r>
      <w:r w:rsidRPr="008F71B4">
        <w:rPr>
          <w:rFonts w:eastAsia="Cambria"/>
          <w:w w:val="105"/>
          <w:sz w:val="22"/>
          <w:szCs w:val="22"/>
        </w:rPr>
        <w:t xml:space="preserve"> </w:t>
      </w:r>
      <w:r w:rsidRPr="00FD2A11">
        <w:rPr>
          <w:rFonts w:eastAsia="Cambria"/>
          <w:w w:val="105"/>
          <w:sz w:val="22"/>
          <w:szCs w:val="22"/>
        </w:rPr>
        <w:t>seeking extension in the deadline for submission of bids. Employer’s</w:t>
      </w:r>
      <w:r w:rsidRPr="008F71B4">
        <w:rPr>
          <w:rFonts w:eastAsia="Cambria"/>
          <w:w w:val="105"/>
          <w:sz w:val="22"/>
          <w:szCs w:val="22"/>
        </w:rPr>
        <w:t xml:space="preserve"> response </w:t>
      </w:r>
      <w:r w:rsidRPr="00FD2A11">
        <w:rPr>
          <w:rFonts w:eastAsia="Cambria"/>
          <w:w w:val="105"/>
          <w:sz w:val="22"/>
          <w:szCs w:val="22"/>
        </w:rPr>
        <w:t>(including</w:t>
      </w:r>
      <w:r w:rsidRPr="008F71B4">
        <w:rPr>
          <w:rFonts w:eastAsia="Cambria"/>
          <w:w w:val="105"/>
          <w:sz w:val="22"/>
          <w:szCs w:val="22"/>
        </w:rPr>
        <w:t xml:space="preserve"> </w:t>
      </w:r>
      <w:r w:rsidRPr="00FD2A11">
        <w:rPr>
          <w:rFonts w:eastAsia="Cambria"/>
          <w:w w:val="105"/>
          <w:sz w:val="22"/>
          <w:szCs w:val="22"/>
        </w:rPr>
        <w:t>an</w:t>
      </w:r>
      <w:r w:rsidRPr="008F71B4">
        <w:rPr>
          <w:rFonts w:eastAsia="Cambria"/>
          <w:w w:val="105"/>
          <w:sz w:val="22"/>
          <w:szCs w:val="22"/>
        </w:rPr>
        <w:t xml:space="preserve"> </w:t>
      </w:r>
      <w:r w:rsidRPr="00FD2A11">
        <w:rPr>
          <w:rFonts w:eastAsia="Cambria"/>
          <w:w w:val="105"/>
          <w:sz w:val="22"/>
          <w:szCs w:val="22"/>
        </w:rPr>
        <w:t>explanation</w:t>
      </w:r>
      <w:r w:rsidRPr="008F71B4">
        <w:rPr>
          <w:rFonts w:eastAsia="Cambria"/>
          <w:w w:val="105"/>
          <w:sz w:val="22"/>
          <w:szCs w:val="22"/>
        </w:rPr>
        <w:t xml:space="preserve"> </w:t>
      </w:r>
      <w:r w:rsidRPr="00FD2A11">
        <w:rPr>
          <w:rFonts w:eastAsia="Cambria"/>
          <w:w w:val="105"/>
          <w:sz w:val="22"/>
          <w:szCs w:val="22"/>
        </w:rPr>
        <w:t>of</w:t>
      </w:r>
      <w:r w:rsidRPr="008F71B4">
        <w:rPr>
          <w:rFonts w:eastAsia="Cambria"/>
          <w:w w:val="105"/>
          <w:sz w:val="22"/>
          <w:szCs w:val="22"/>
        </w:rPr>
        <w:t xml:space="preserve"> </w:t>
      </w:r>
      <w:r w:rsidRPr="00FD2A11">
        <w:rPr>
          <w:rFonts w:eastAsia="Cambria"/>
          <w:w w:val="105"/>
          <w:sz w:val="22"/>
          <w:szCs w:val="22"/>
        </w:rPr>
        <w:t>the</w:t>
      </w:r>
      <w:r w:rsidRPr="008F71B4">
        <w:rPr>
          <w:rFonts w:eastAsia="Cambria"/>
          <w:w w:val="105"/>
          <w:sz w:val="22"/>
          <w:szCs w:val="22"/>
        </w:rPr>
        <w:t xml:space="preserve"> </w:t>
      </w:r>
      <w:r w:rsidRPr="00FD2A11">
        <w:rPr>
          <w:rFonts w:eastAsia="Cambria"/>
          <w:w w:val="105"/>
          <w:sz w:val="22"/>
          <w:szCs w:val="22"/>
        </w:rPr>
        <w:t>query</w:t>
      </w:r>
      <w:r w:rsidRPr="008F71B4">
        <w:rPr>
          <w:rFonts w:eastAsia="Cambria"/>
          <w:w w:val="105"/>
          <w:sz w:val="22"/>
          <w:szCs w:val="22"/>
        </w:rPr>
        <w:t xml:space="preserve"> </w:t>
      </w:r>
      <w:r w:rsidRPr="00FD2A11">
        <w:rPr>
          <w:rFonts w:eastAsia="Cambria"/>
          <w:w w:val="105"/>
          <w:sz w:val="22"/>
          <w:szCs w:val="22"/>
        </w:rPr>
        <w:t>but</w:t>
      </w:r>
      <w:r w:rsidRPr="008F71B4">
        <w:rPr>
          <w:rFonts w:eastAsia="Cambria"/>
          <w:w w:val="105"/>
          <w:sz w:val="22"/>
          <w:szCs w:val="22"/>
        </w:rPr>
        <w:t xml:space="preserve"> </w:t>
      </w:r>
      <w:r w:rsidRPr="00FD2A11">
        <w:rPr>
          <w:rFonts w:eastAsia="Cambria"/>
          <w:w w:val="105"/>
          <w:sz w:val="22"/>
          <w:szCs w:val="22"/>
        </w:rPr>
        <w:t>not</w:t>
      </w:r>
      <w:r w:rsidRPr="008F71B4">
        <w:rPr>
          <w:rFonts w:eastAsia="Cambria"/>
          <w:w w:val="105"/>
          <w:sz w:val="22"/>
          <w:szCs w:val="22"/>
        </w:rPr>
        <w:t xml:space="preserve"> </w:t>
      </w:r>
      <w:r w:rsidRPr="00FD2A11">
        <w:rPr>
          <w:rFonts w:eastAsia="Cambria"/>
          <w:w w:val="105"/>
          <w:sz w:val="22"/>
          <w:szCs w:val="22"/>
        </w:rPr>
        <w:t>identification</w:t>
      </w:r>
      <w:r w:rsidRPr="008F71B4">
        <w:rPr>
          <w:rFonts w:eastAsia="Cambria"/>
          <w:w w:val="105"/>
          <w:sz w:val="22"/>
          <w:szCs w:val="22"/>
        </w:rPr>
        <w:t xml:space="preserve"> of its source) will be uploaded on portal</w:t>
      </w:r>
      <w:r w:rsidRPr="00FD2A11">
        <w:rPr>
          <w:rFonts w:eastAsia="Cambria"/>
          <w:spacing w:val="-6"/>
          <w:w w:val="105"/>
          <w:sz w:val="22"/>
          <w:szCs w:val="22"/>
        </w:rPr>
        <w:t xml:space="preserve"> </w:t>
      </w:r>
      <w:hyperlink r:id="rId12" w:history="1">
        <w:r w:rsidR="00B21EC9" w:rsidRPr="00FD2A11">
          <w:rPr>
            <w:rFonts w:eastAsia="Cambria"/>
            <w:b/>
            <w:sz w:val="22"/>
            <w:szCs w:val="22"/>
            <w:u w:val="single"/>
          </w:rPr>
          <w:t>www.tenderwizard.com/OPTCL</w:t>
        </w:r>
      </w:hyperlink>
      <w:r w:rsidR="00B21EC9" w:rsidRPr="00FD2A11">
        <w:rPr>
          <w:rFonts w:eastAsia="Cambria"/>
          <w:b/>
          <w:sz w:val="22"/>
          <w:szCs w:val="22"/>
          <w:u w:val="single"/>
        </w:rPr>
        <w:t xml:space="preserve"> </w:t>
      </w:r>
      <w:r w:rsidRPr="00FD2A11">
        <w:rPr>
          <w:rFonts w:eastAsia="Cambria"/>
          <w:w w:val="105"/>
          <w:sz w:val="22"/>
          <w:szCs w:val="22"/>
        </w:rPr>
        <w:t>where all the</w:t>
      </w:r>
      <w:r w:rsidRPr="008F71B4">
        <w:rPr>
          <w:rFonts w:eastAsia="Cambria"/>
          <w:w w:val="105"/>
          <w:sz w:val="22"/>
          <w:szCs w:val="22"/>
        </w:rPr>
        <w:t xml:space="preserve"> </w:t>
      </w:r>
      <w:r w:rsidRPr="00FD2A11">
        <w:rPr>
          <w:rFonts w:eastAsia="Cambria"/>
          <w:w w:val="105"/>
          <w:sz w:val="22"/>
          <w:szCs w:val="22"/>
        </w:rPr>
        <w:t>bidders</w:t>
      </w:r>
      <w:r w:rsidRPr="008F71B4">
        <w:rPr>
          <w:rFonts w:eastAsia="Cambria"/>
          <w:w w:val="105"/>
          <w:sz w:val="22"/>
          <w:szCs w:val="22"/>
        </w:rPr>
        <w:t xml:space="preserve"> </w:t>
      </w:r>
      <w:r w:rsidRPr="00FD2A11">
        <w:rPr>
          <w:rFonts w:eastAsia="Cambria"/>
          <w:w w:val="105"/>
          <w:sz w:val="22"/>
          <w:szCs w:val="22"/>
        </w:rPr>
        <w:t>can see</w:t>
      </w:r>
      <w:r w:rsidRPr="008F71B4">
        <w:rPr>
          <w:rFonts w:eastAsia="Cambria"/>
          <w:w w:val="105"/>
          <w:sz w:val="22"/>
          <w:szCs w:val="22"/>
        </w:rPr>
        <w:t xml:space="preserve"> </w:t>
      </w:r>
      <w:r w:rsidRPr="00FD2A11">
        <w:rPr>
          <w:rFonts w:eastAsia="Cambria"/>
          <w:w w:val="105"/>
          <w:sz w:val="22"/>
          <w:szCs w:val="22"/>
        </w:rPr>
        <w:t>clarification/reply to</w:t>
      </w:r>
      <w:r w:rsidRPr="008F71B4">
        <w:rPr>
          <w:rFonts w:eastAsia="Cambria"/>
          <w:w w:val="105"/>
          <w:sz w:val="22"/>
          <w:szCs w:val="22"/>
        </w:rPr>
        <w:t xml:space="preserve"> </w:t>
      </w:r>
      <w:r w:rsidRPr="00FD2A11">
        <w:rPr>
          <w:rFonts w:eastAsia="Cambria"/>
          <w:w w:val="105"/>
          <w:sz w:val="22"/>
          <w:szCs w:val="22"/>
        </w:rPr>
        <w:t>query.</w:t>
      </w:r>
    </w:p>
    <w:p w:rsidR="002957DC" w:rsidRPr="00FD2A11" w:rsidRDefault="002957DC">
      <w:pPr>
        <w:widowControl w:val="0"/>
        <w:autoSpaceDE w:val="0"/>
        <w:autoSpaceDN w:val="0"/>
        <w:spacing w:before="9"/>
        <w:rPr>
          <w:rFonts w:eastAsia="Cambria"/>
          <w:sz w:val="22"/>
          <w:szCs w:val="22"/>
        </w:rPr>
      </w:pPr>
    </w:p>
    <w:p w:rsidR="002957DC" w:rsidRPr="008F71B4" w:rsidRDefault="007C76D0">
      <w:pPr>
        <w:widowControl w:val="0"/>
        <w:numPr>
          <w:ilvl w:val="1"/>
          <w:numId w:val="11"/>
        </w:numPr>
        <w:tabs>
          <w:tab w:val="left" w:pos="1188"/>
          <w:tab w:val="left" w:pos="1189"/>
        </w:tabs>
        <w:autoSpaceDE w:val="0"/>
        <w:autoSpaceDN w:val="0"/>
        <w:spacing w:line="254" w:lineRule="auto"/>
        <w:ind w:right="245"/>
        <w:jc w:val="both"/>
        <w:rPr>
          <w:rFonts w:eastAsia="Cambria"/>
          <w:w w:val="105"/>
          <w:sz w:val="22"/>
          <w:szCs w:val="22"/>
        </w:rPr>
      </w:pPr>
      <w:r w:rsidRPr="008F71B4">
        <w:rPr>
          <w:rFonts w:eastAsia="Cambria"/>
          <w:w w:val="105"/>
          <w:sz w:val="22"/>
          <w:szCs w:val="22"/>
        </w:rPr>
        <w:t>The Bidder is advised to visit and examine the site where the facilities are to be installed and its surroundings and obtain for itself on its own responsibility and cost all information that may be necessary for preparing the bid and entering into a contract for supply and installation of the facilities. The costs of visiting the site shall be at the Bidder’s own expense.</w:t>
      </w:r>
    </w:p>
    <w:p w:rsidR="002957DC" w:rsidRPr="0012514B" w:rsidRDefault="002957DC">
      <w:pPr>
        <w:widowControl w:val="0"/>
        <w:autoSpaceDE w:val="0"/>
        <w:autoSpaceDN w:val="0"/>
        <w:spacing w:before="7"/>
        <w:rPr>
          <w:rFonts w:eastAsia="Cambria"/>
          <w:sz w:val="22"/>
          <w:szCs w:val="22"/>
        </w:rPr>
      </w:pPr>
    </w:p>
    <w:p w:rsidR="002957DC" w:rsidRPr="008F71B4" w:rsidRDefault="007C76D0" w:rsidP="008F71B4">
      <w:pPr>
        <w:widowControl w:val="0"/>
        <w:numPr>
          <w:ilvl w:val="1"/>
          <w:numId w:val="11"/>
        </w:numPr>
        <w:tabs>
          <w:tab w:val="left" w:pos="1188"/>
          <w:tab w:val="left" w:pos="1189"/>
        </w:tabs>
        <w:autoSpaceDE w:val="0"/>
        <w:autoSpaceDN w:val="0"/>
        <w:spacing w:line="254" w:lineRule="auto"/>
        <w:ind w:right="245"/>
        <w:jc w:val="both"/>
        <w:rPr>
          <w:rFonts w:eastAsia="Cambria"/>
          <w:w w:val="105"/>
          <w:sz w:val="22"/>
          <w:szCs w:val="22"/>
        </w:rPr>
      </w:pPr>
      <w:r w:rsidRPr="0012514B">
        <w:rPr>
          <w:rFonts w:eastAsia="Cambria"/>
          <w:w w:val="105"/>
          <w:sz w:val="22"/>
          <w:szCs w:val="22"/>
        </w:rPr>
        <w:t>The</w:t>
      </w:r>
      <w:r w:rsidRPr="008F71B4">
        <w:rPr>
          <w:rFonts w:eastAsia="Cambria"/>
          <w:w w:val="105"/>
          <w:sz w:val="22"/>
          <w:szCs w:val="22"/>
        </w:rPr>
        <w:t xml:space="preserve"> </w:t>
      </w:r>
      <w:r w:rsidRPr="0012514B">
        <w:rPr>
          <w:rFonts w:eastAsia="Cambria"/>
          <w:w w:val="105"/>
          <w:sz w:val="22"/>
          <w:szCs w:val="22"/>
        </w:rPr>
        <w:t>Bidder</w:t>
      </w:r>
      <w:r w:rsidRPr="008F71B4">
        <w:rPr>
          <w:rFonts w:eastAsia="Cambria"/>
          <w:w w:val="105"/>
          <w:sz w:val="22"/>
          <w:szCs w:val="22"/>
        </w:rPr>
        <w:t xml:space="preserve"> </w:t>
      </w:r>
      <w:r w:rsidRPr="0012514B">
        <w:rPr>
          <w:rFonts w:eastAsia="Cambria"/>
          <w:w w:val="105"/>
          <w:sz w:val="22"/>
          <w:szCs w:val="22"/>
        </w:rPr>
        <w:t>and</w:t>
      </w:r>
      <w:r w:rsidRPr="008F71B4">
        <w:rPr>
          <w:rFonts w:eastAsia="Cambria"/>
          <w:w w:val="105"/>
          <w:sz w:val="22"/>
          <w:szCs w:val="22"/>
        </w:rPr>
        <w:t xml:space="preserve"> </w:t>
      </w:r>
      <w:r w:rsidRPr="0012514B">
        <w:rPr>
          <w:rFonts w:eastAsia="Cambria"/>
          <w:w w:val="105"/>
          <w:sz w:val="22"/>
          <w:szCs w:val="22"/>
        </w:rPr>
        <w:t>any</w:t>
      </w:r>
      <w:r w:rsidRPr="008F71B4">
        <w:rPr>
          <w:rFonts w:eastAsia="Cambria"/>
          <w:w w:val="105"/>
          <w:sz w:val="22"/>
          <w:szCs w:val="22"/>
        </w:rPr>
        <w:t xml:space="preserve"> </w:t>
      </w:r>
      <w:r w:rsidRPr="0012514B">
        <w:rPr>
          <w:rFonts w:eastAsia="Cambria"/>
          <w:w w:val="105"/>
          <w:sz w:val="22"/>
          <w:szCs w:val="22"/>
        </w:rPr>
        <w:t>of</w:t>
      </w:r>
      <w:r w:rsidRPr="008F71B4">
        <w:rPr>
          <w:rFonts w:eastAsia="Cambria"/>
          <w:w w:val="105"/>
          <w:sz w:val="22"/>
          <w:szCs w:val="22"/>
        </w:rPr>
        <w:t xml:space="preserve"> </w:t>
      </w:r>
      <w:r w:rsidRPr="0012514B">
        <w:rPr>
          <w:rFonts w:eastAsia="Cambria"/>
          <w:w w:val="105"/>
          <w:sz w:val="22"/>
          <w:szCs w:val="22"/>
        </w:rPr>
        <w:t>its</w:t>
      </w:r>
      <w:r w:rsidRPr="008F71B4">
        <w:rPr>
          <w:rFonts w:eastAsia="Cambria"/>
          <w:w w:val="105"/>
          <w:sz w:val="22"/>
          <w:szCs w:val="22"/>
        </w:rPr>
        <w:t xml:space="preserve"> </w:t>
      </w:r>
      <w:r w:rsidRPr="0012514B">
        <w:rPr>
          <w:rFonts w:eastAsia="Cambria"/>
          <w:w w:val="105"/>
          <w:sz w:val="22"/>
          <w:szCs w:val="22"/>
        </w:rPr>
        <w:t>personnel</w:t>
      </w:r>
      <w:r w:rsidRPr="008F71B4">
        <w:rPr>
          <w:rFonts w:eastAsia="Cambria"/>
          <w:w w:val="105"/>
          <w:sz w:val="22"/>
          <w:szCs w:val="22"/>
        </w:rPr>
        <w:t xml:space="preserve"> </w:t>
      </w:r>
      <w:r w:rsidRPr="0012514B">
        <w:rPr>
          <w:rFonts w:eastAsia="Cambria"/>
          <w:w w:val="105"/>
          <w:sz w:val="22"/>
          <w:szCs w:val="22"/>
        </w:rPr>
        <w:t>or</w:t>
      </w:r>
      <w:r w:rsidRPr="008F71B4">
        <w:rPr>
          <w:rFonts w:eastAsia="Cambria"/>
          <w:w w:val="105"/>
          <w:sz w:val="22"/>
          <w:szCs w:val="22"/>
        </w:rPr>
        <w:t xml:space="preserve"> </w:t>
      </w:r>
      <w:r w:rsidRPr="0012514B">
        <w:rPr>
          <w:rFonts w:eastAsia="Cambria"/>
          <w:w w:val="105"/>
          <w:sz w:val="22"/>
          <w:szCs w:val="22"/>
        </w:rPr>
        <w:t>agents</w:t>
      </w:r>
      <w:r w:rsidRPr="008F71B4">
        <w:rPr>
          <w:rFonts w:eastAsia="Cambria"/>
          <w:w w:val="105"/>
          <w:sz w:val="22"/>
          <w:szCs w:val="22"/>
        </w:rPr>
        <w:t xml:space="preserve"> </w:t>
      </w:r>
      <w:r w:rsidRPr="0012514B">
        <w:rPr>
          <w:rFonts w:eastAsia="Cambria"/>
          <w:w w:val="105"/>
          <w:sz w:val="22"/>
          <w:szCs w:val="22"/>
        </w:rPr>
        <w:t>will</w:t>
      </w:r>
      <w:r w:rsidRPr="008F71B4">
        <w:rPr>
          <w:rFonts w:eastAsia="Cambria"/>
          <w:w w:val="105"/>
          <w:sz w:val="22"/>
          <w:szCs w:val="22"/>
        </w:rPr>
        <w:t xml:space="preserve"> </w:t>
      </w:r>
      <w:r w:rsidRPr="0012514B">
        <w:rPr>
          <w:rFonts w:eastAsia="Cambria"/>
          <w:w w:val="105"/>
          <w:sz w:val="22"/>
          <w:szCs w:val="22"/>
        </w:rPr>
        <w:t>be</w:t>
      </w:r>
      <w:r w:rsidRPr="008F71B4">
        <w:rPr>
          <w:rFonts w:eastAsia="Cambria"/>
          <w:w w:val="105"/>
          <w:sz w:val="22"/>
          <w:szCs w:val="22"/>
        </w:rPr>
        <w:t xml:space="preserve"> </w:t>
      </w:r>
      <w:r w:rsidRPr="0012514B">
        <w:rPr>
          <w:rFonts w:eastAsia="Cambria"/>
          <w:w w:val="105"/>
          <w:sz w:val="22"/>
          <w:szCs w:val="22"/>
        </w:rPr>
        <w:t>granted</w:t>
      </w:r>
      <w:r w:rsidRPr="008F71B4">
        <w:rPr>
          <w:rFonts w:eastAsia="Cambria"/>
          <w:w w:val="105"/>
          <w:sz w:val="22"/>
          <w:szCs w:val="22"/>
        </w:rPr>
        <w:t xml:space="preserve"> </w:t>
      </w:r>
      <w:r w:rsidRPr="0012514B">
        <w:rPr>
          <w:rFonts w:eastAsia="Cambria"/>
          <w:w w:val="105"/>
          <w:sz w:val="22"/>
          <w:szCs w:val="22"/>
        </w:rPr>
        <w:t>permission by the Employer to enter upon its premises and lands for</w:t>
      </w:r>
      <w:r w:rsidRPr="008F71B4">
        <w:rPr>
          <w:rFonts w:eastAsia="Cambria"/>
          <w:w w:val="105"/>
          <w:sz w:val="22"/>
          <w:szCs w:val="22"/>
        </w:rPr>
        <w:t xml:space="preserve"> </w:t>
      </w:r>
      <w:r w:rsidR="00B7270A" w:rsidRPr="008F71B4">
        <w:rPr>
          <w:rFonts w:eastAsia="Cambria"/>
          <w:w w:val="105"/>
          <w:sz w:val="22"/>
          <w:szCs w:val="22"/>
        </w:rPr>
        <w:t xml:space="preserve">  </w:t>
      </w:r>
      <w:r w:rsidRPr="0012514B">
        <w:rPr>
          <w:rFonts w:eastAsia="Cambria"/>
          <w:w w:val="105"/>
          <w:sz w:val="22"/>
          <w:szCs w:val="22"/>
        </w:rPr>
        <w:t>the purpose of such inspection, but only upon the express condition</w:t>
      </w:r>
      <w:r w:rsidRPr="008F71B4">
        <w:rPr>
          <w:rFonts w:eastAsia="Cambria"/>
          <w:w w:val="105"/>
          <w:sz w:val="22"/>
          <w:szCs w:val="22"/>
        </w:rPr>
        <w:t xml:space="preserve"> </w:t>
      </w:r>
      <w:r w:rsidRPr="0012514B">
        <w:rPr>
          <w:rFonts w:eastAsia="Cambria"/>
          <w:w w:val="105"/>
          <w:sz w:val="22"/>
          <w:szCs w:val="22"/>
        </w:rPr>
        <w:t>that the Bidder, its personnel and agents will release and indemnify</w:t>
      </w:r>
      <w:r w:rsidRPr="008F71B4">
        <w:rPr>
          <w:rFonts w:eastAsia="Cambria"/>
          <w:w w:val="105"/>
          <w:sz w:val="22"/>
          <w:szCs w:val="22"/>
        </w:rPr>
        <w:t xml:space="preserve"> </w:t>
      </w:r>
      <w:r w:rsidRPr="0012514B">
        <w:rPr>
          <w:rFonts w:eastAsia="Cambria"/>
          <w:w w:val="105"/>
          <w:sz w:val="22"/>
          <w:szCs w:val="22"/>
        </w:rPr>
        <w:t>the</w:t>
      </w:r>
      <w:r w:rsidRPr="008F71B4">
        <w:rPr>
          <w:rFonts w:eastAsia="Cambria"/>
          <w:w w:val="105"/>
          <w:sz w:val="22"/>
          <w:szCs w:val="22"/>
        </w:rPr>
        <w:t xml:space="preserve"> </w:t>
      </w:r>
      <w:r w:rsidRPr="0012514B">
        <w:rPr>
          <w:rFonts w:eastAsia="Cambria"/>
          <w:w w:val="105"/>
          <w:sz w:val="22"/>
          <w:szCs w:val="22"/>
        </w:rPr>
        <w:t>Employer</w:t>
      </w:r>
      <w:r w:rsidRPr="008F71B4">
        <w:rPr>
          <w:rFonts w:eastAsia="Cambria"/>
          <w:w w:val="105"/>
          <w:sz w:val="22"/>
          <w:szCs w:val="22"/>
        </w:rPr>
        <w:t xml:space="preserve"> </w:t>
      </w:r>
      <w:r w:rsidRPr="0012514B">
        <w:rPr>
          <w:rFonts w:eastAsia="Cambria"/>
          <w:w w:val="105"/>
          <w:sz w:val="22"/>
          <w:szCs w:val="22"/>
        </w:rPr>
        <w:t>and</w:t>
      </w:r>
      <w:r w:rsidRPr="008F71B4">
        <w:rPr>
          <w:rFonts w:eastAsia="Cambria"/>
          <w:w w:val="105"/>
          <w:sz w:val="22"/>
          <w:szCs w:val="22"/>
        </w:rPr>
        <w:t xml:space="preserve"> </w:t>
      </w:r>
      <w:r w:rsidRPr="0012514B">
        <w:rPr>
          <w:rFonts w:eastAsia="Cambria"/>
          <w:w w:val="105"/>
          <w:sz w:val="22"/>
          <w:szCs w:val="22"/>
        </w:rPr>
        <w:t>its</w:t>
      </w:r>
      <w:r w:rsidRPr="008F71B4">
        <w:rPr>
          <w:rFonts w:eastAsia="Cambria"/>
          <w:w w:val="105"/>
          <w:sz w:val="22"/>
          <w:szCs w:val="22"/>
        </w:rPr>
        <w:t xml:space="preserve"> </w:t>
      </w:r>
      <w:r w:rsidRPr="0012514B">
        <w:rPr>
          <w:rFonts w:eastAsia="Cambria"/>
          <w:w w:val="105"/>
          <w:sz w:val="22"/>
          <w:szCs w:val="22"/>
        </w:rPr>
        <w:t>personnel</w:t>
      </w:r>
      <w:r w:rsidRPr="008F71B4">
        <w:rPr>
          <w:rFonts w:eastAsia="Cambria"/>
          <w:w w:val="105"/>
          <w:sz w:val="22"/>
          <w:szCs w:val="22"/>
        </w:rPr>
        <w:t xml:space="preserve"> </w:t>
      </w:r>
      <w:r w:rsidRPr="0012514B">
        <w:rPr>
          <w:rFonts w:eastAsia="Cambria"/>
          <w:w w:val="105"/>
          <w:sz w:val="22"/>
          <w:szCs w:val="22"/>
        </w:rPr>
        <w:t>and</w:t>
      </w:r>
      <w:r w:rsidRPr="008F71B4">
        <w:rPr>
          <w:rFonts w:eastAsia="Cambria"/>
          <w:w w:val="105"/>
          <w:sz w:val="22"/>
          <w:szCs w:val="22"/>
        </w:rPr>
        <w:t xml:space="preserve"> </w:t>
      </w:r>
      <w:r w:rsidRPr="0012514B">
        <w:rPr>
          <w:rFonts w:eastAsia="Cambria"/>
          <w:w w:val="105"/>
          <w:sz w:val="22"/>
          <w:szCs w:val="22"/>
        </w:rPr>
        <w:t>agents</w:t>
      </w:r>
      <w:r w:rsidRPr="008F71B4">
        <w:rPr>
          <w:rFonts w:eastAsia="Cambria"/>
          <w:w w:val="105"/>
          <w:sz w:val="22"/>
          <w:szCs w:val="22"/>
        </w:rPr>
        <w:t xml:space="preserve"> </w:t>
      </w:r>
      <w:r w:rsidRPr="0012514B">
        <w:rPr>
          <w:rFonts w:eastAsia="Cambria"/>
          <w:w w:val="105"/>
          <w:sz w:val="22"/>
          <w:szCs w:val="22"/>
        </w:rPr>
        <w:t>from</w:t>
      </w:r>
      <w:r w:rsidRPr="008F71B4">
        <w:rPr>
          <w:rFonts w:eastAsia="Cambria"/>
          <w:w w:val="105"/>
          <w:sz w:val="22"/>
          <w:szCs w:val="22"/>
        </w:rPr>
        <w:t xml:space="preserve"> </w:t>
      </w:r>
      <w:r w:rsidRPr="0012514B">
        <w:rPr>
          <w:rFonts w:eastAsia="Cambria"/>
          <w:w w:val="105"/>
          <w:sz w:val="22"/>
          <w:szCs w:val="22"/>
        </w:rPr>
        <w:t>and</w:t>
      </w:r>
      <w:r w:rsidRPr="008F71B4">
        <w:rPr>
          <w:rFonts w:eastAsia="Cambria"/>
          <w:w w:val="105"/>
          <w:sz w:val="22"/>
          <w:szCs w:val="22"/>
        </w:rPr>
        <w:t xml:space="preserve"> </w:t>
      </w:r>
      <w:r w:rsidRPr="0012514B">
        <w:rPr>
          <w:rFonts w:eastAsia="Cambria"/>
          <w:w w:val="105"/>
          <w:sz w:val="22"/>
          <w:szCs w:val="22"/>
        </w:rPr>
        <w:t>against</w:t>
      </w:r>
      <w:r w:rsidRPr="008F71B4">
        <w:rPr>
          <w:rFonts w:eastAsia="Cambria"/>
          <w:w w:val="105"/>
          <w:sz w:val="22"/>
          <w:szCs w:val="22"/>
        </w:rPr>
        <w:t xml:space="preserve"> </w:t>
      </w:r>
      <w:r w:rsidRPr="0012514B">
        <w:rPr>
          <w:rFonts w:eastAsia="Cambria"/>
          <w:w w:val="105"/>
          <w:sz w:val="22"/>
          <w:szCs w:val="22"/>
        </w:rPr>
        <w:t>all</w:t>
      </w:r>
      <w:r w:rsidRPr="008F71B4">
        <w:rPr>
          <w:rFonts w:eastAsia="Cambria"/>
          <w:w w:val="105"/>
          <w:sz w:val="22"/>
          <w:szCs w:val="22"/>
        </w:rPr>
        <w:t xml:space="preserve"> liability in respect thereof and will be responsible for death or personal injury, loss of or damage to property and any other loss, damage, </w:t>
      </w:r>
      <w:r w:rsidRPr="0012514B">
        <w:rPr>
          <w:rFonts w:eastAsia="Cambria"/>
          <w:w w:val="105"/>
          <w:sz w:val="22"/>
          <w:szCs w:val="22"/>
        </w:rPr>
        <w:t>costs</w:t>
      </w:r>
      <w:r w:rsidR="00B7270A" w:rsidRPr="0012514B">
        <w:rPr>
          <w:rFonts w:eastAsia="Cambria"/>
          <w:w w:val="105"/>
          <w:sz w:val="22"/>
          <w:szCs w:val="22"/>
        </w:rPr>
        <w:t xml:space="preserve"> </w:t>
      </w:r>
      <w:r w:rsidRPr="008F71B4">
        <w:rPr>
          <w:rFonts w:eastAsia="Cambria"/>
          <w:w w:val="105"/>
          <w:sz w:val="22"/>
          <w:szCs w:val="22"/>
        </w:rPr>
        <w:t xml:space="preserve"> </w:t>
      </w:r>
      <w:r w:rsidRPr="0012514B">
        <w:rPr>
          <w:rFonts w:eastAsia="Cambria"/>
          <w:w w:val="105"/>
          <w:sz w:val="22"/>
          <w:szCs w:val="22"/>
        </w:rPr>
        <w:t>and expenses incurred</w:t>
      </w:r>
      <w:r w:rsidRPr="008F71B4">
        <w:rPr>
          <w:rFonts w:eastAsia="Cambria"/>
          <w:w w:val="105"/>
          <w:sz w:val="22"/>
          <w:szCs w:val="22"/>
        </w:rPr>
        <w:t xml:space="preserve"> </w:t>
      </w:r>
      <w:r w:rsidRPr="0012514B">
        <w:rPr>
          <w:rFonts w:eastAsia="Cambria"/>
          <w:w w:val="105"/>
          <w:sz w:val="22"/>
          <w:szCs w:val="22"/>
        </w:rPr>
        <w:t>as a</w:t>
      </w:r>
      <w:r w:rsidRPr="008F71B4">
        <w:rPr>
          <w:rFonts w:eastAsia="Cambria"/>
          <w:w w:val="105"/>
          <w:sz w:val="22"/>
          <w:szCs w:val="22"/>
        </w:rPr>
        <w:t xml:space="preserve"> </w:t>
      </w:r>
      <w:r w:rsidRPr="0012514B">
        <w:rPr>
          <w:rFonts w:eastAsia="Cambria"/>
          <w:w w:val="105"/>
          <w:sz w:val="22"/>
          <w:szCs w:val="22"/>
        </w:rPr>
        <w:t>result</w:t>
      </w:r>
      <w:r w:rsidRPr="008F71B4">
        <w:rPr>
          <w:rFonts w:eastAsia="Cambria"/>
          <w:w w:val="105"/>
          <w:sz w:val="22"/>
          <w:szCs w:val="22"/>
        </w:rPr>
        <w:t xml:space="preserve"> </w:t>
      </w:r>
      <w:r w:rsidRPr="0012514B">
        <w:rPr>
          <w:rFonts w:eastAsia="Cambria"/>
          <w:w w:val="105"/>
          <w:sz w:val="22"/>
          <w:szCs w:val="22"/>
        </w:rPr>
        <w:t>of</w:t>
      </w:r>
      <w:r w:rsidRPr="008F71B4">
        <w:rPr>
          <w:rFonts w:eastAsia="Cambria"/>
          <w:w w:val="105"/>
          <w:sz w:val="22"/>
          <w:szCs w:val="22"/>
        </w:rPr>
        <w:t xml:space="preserve"> </w:t>
      </w:r>
      <w:r w:rsidRPr="0012514B">
        <w:rPr>
          <w:rFonts w:eastAsia="Cambria"/>
          <w:w w:val="105"/>
          <w:sz w:val="22"/>
          <w:szCs w:val="22"/>
        </w:rPr>
        <w:t>the</w:t>
      </w:r>
      <w:r w:rsidRPr="008F71B4">
        <w:rPr>
          <w:rFonts w:eastAsia="Cambria"/>
          <w:w w:val="105"/>
          <w:sz w:val="22"/>
          <w:szCs w:val="22"/>
        </w:rPr>
        <w:t xml:space="preserve"> </w:t>
      </w:r>
      <w:r w:rsidRPr="0012514B">
        <w:rPr>
          <w:rFonts w:eastAsia="Cambria"/>
          <w:w w:val="105"/>
          <w:sz w:val="22"/>
          <w:szCs w:val="22"/>
        </w:rPr>
        <w:t>inspection.</w:t>
      </w:r>
    </w:p>
    <w:p w:rsidR="002957DC" w:rsidRPr="0012514B" w:rsidRDefault="002957DC">
      <w:pPr>
        <w:widowControl w:val="0"/>
        <w:autoSpaceDE w:val="0"/>
        <w:autoSpaceDN w:val="0"/>
        <w:spacing w:before="8"/>
        <w:rPr>
          <w:rFonts w:eastAsia="Cambria"/>
          <w:sz w:val="22"/>
          <w:szCs w:val="22"/>
        </w:rPr>
      </w:pPr>
    </w:p>
    <w:p w:rsidR="002957DC" w:rsidRPr="008F71B4" w:rsidRDefault="007C76D0">
      <w:pPr>
        <w:widowControl w:val="0"/>
        <w:numPr>
          <w:ilvl w:val="1"/>
          <w:numId w:val="11"/>
        </w:numPr>
        <w:tabs>
          <w:tab w:val="left" w:pos="1188"/>
          <w:tab w:val="left" w:pos="1189"/>
        </w:tabs>
        <w:autoSpaceDE w:val="0"/>
        <w:autoSpaceDN w:val="0"/>
        <w:spacing w:line="252" w:lineRule="auto"/>
        <w:ind w:right="241"/>
        <w:jc w:val="both"/>
        <w:rPr>
          <w:rFonts w:eastAsia="Cambria"/>
          <w:w w:val="105"/>
          <w:sz w:val="22"/>
          <w:szCs w:val="22"/>
        </w:rPr>
      </w:pPr>
      <w:r w:rsidRPr="008F71B4">
        <w:rPr>
          <w:rFonts w:eastAsia="Cambria"/>
          <w:w w:val="105"/>
          <w:sz w:val="22"/>
          <w:szCs w:val="22"/>
        </w:rPr>
        <w:t>The Bidder’s designated representative(s) is/are invited to attend a pre</w:t>
      </w:r>
      <w:r w:rsidRPr="0012514B">
        <w:rPr>
          <w:rFonts w:eastAsia="Cambria"/>
          <w:b/>
          <w:bCs/>
          <w:sz w:val="22"/>
          <w:szCs w:val="22"/>
        </w:rPr>
        <w:t>-bid meeting</w:t>
      </w:r>
      <w:r w:rsidRPr="0012514B">
        <w:rPr>
          <w:rFonts w:eastAsia="Cambria"/>
          <w:sz w:val="22"/>
          <w:szCs w:val="22"/>
        </w:rPr>
        <w:t xml:space="preserve">, </w:t>
      </w:r>
      <w:r w:rsidRPr="008F71B4">
        <w:rPr>
          <w:rFonts w:eastAsia="Cambria"/>
          <w:w w:val="105"/>
          <w:sz w:val="22"/>
          <w:szCs w:val="22"/>
        </w:rPr>
        <w:t>which, if convened, will take place at the venue and time stipulated in the</w:t>
      </w:r>
      <w:r w:rsidRPr="0012514B">
        <w:rPr>
          <w:rFonts w:eastAsia="Cambria"/>
          <w:spacing w:val="1"/>
          <w:sz w:val="22"/>
          <w:szCs w:val="22"/>
        </w:rPr>
        <w:t xml:space="preserve"> </w:t>
      </w:r>
      <w:r w:rsidRPr="0012514B">
        <w:rPr>
          <w:rFonts w:eastAsia="Cambria"/>
          <w:b/>
          <w:sz w:val="22"/>
          <w:szCs w:val="22"/>
        </w:rPr>
        <w:t>BDS</w:t>
      </w:r>
      <w:r w:rsidRPr="0012514B">
        <w:rPr>
          <w:rFonts w:eastAsia="Cambria"/>
          <w:sz w:val="22"/>
          <w:szCs w:val="22"/>
        </w:rPr>
        <w:t>.</w:t>
      </w:r>
      <w:r w:rsidRPr="0012514B">
        <w:rPr>
          <w:rFonts w:eastAsia="Cambria"/>
          <w:spacing w:val="1"/>
          <w:sz w:val="22"/>
          <w:szCs w:val="22"/>
        </w:rPr>
        <w:t xml:space="preserve"> </w:t>
      </w:r>
      <w:r w:rsidRPr="008F71B4">
        <w:rPr>
          <w:rFonts w:eastAsia="Cambria"/>
          <w:w w:val="105"/>
          <w:sz w:val="22"/>
          <w:szCs w:val="22"/>
        </w:rPr>
        <w:t xml:space="preserve">The purpose of the meeting will be to clarify any issues regarding the e-procurement method, the Bidding Documents in general and the Technical Specifications in particular. The Bidder is requested, as far as possible, to submit any question in writing, to reach the Employer </w:t>
      </w:r>
      <w:r w:rsidRPr="0012514B">
        <w:rPr>
          <w:rFonts w:eastAsia="Cambria"/>
          <w:b/>
          <w:bCs/>
          <w:sz w:val="22"/>
          <w:szCs w:val="22"/>
        </w:rPr>
        <w:t>not</w:t>
      </w:r>
      <w:r w:rsidRPr="0012514B">
        <w:rPr>
          <w:rFonts w:eastAsia="Cambria"/>
          <w:b/>
          <w:bCs/>
          <w:spacing w:val="1"/>
          <w:sz w:val="22"/>
          <w:szCs w:val="22"/>
        </w:rPr>
        <w:t xml:space="preserve"> </w:t>
      </w:r>
      <w:r w:rsidRPr="0012514B">
        <w:rPr>
          <w:rFonts w:eastAsia="Cambria"/>
          <w:b/>
          <w:bCs/>
          <w:sz w:val="22"/>
          <w:szCs w:val="22"/>
        </w:rPr>
        <w:t>later</w:t>
      </w:r>
      <w:r w:rsidRPr="0012514B">
        <w:rPr>
          <w:rFonts w:eastAsia="Cambria"/>
          <w:b/>
          <w:bCs/>
          <w:spacing w:val="1"/>
          <w:sz w:val="22"/>
          <w:szCs w:val="22"/>
        </w:rPr>
        <w:t xml:space="preserve"> </w:t>
      </w:r>
      <w:r w:rsidRPr="0012514B">
        <w:rPr>
          <w:rFonts w:eastAsia="Cambria"/>
          <w:b/>
          <w:bCs/>
          <w:sz w:val="22"/>
          <w:szCs w:val="22"/>
        </w:rPr>
        <w:t>than</w:t>
      </w:r>
      <w:r w:rsidRPr="0012514B">
        <w:rPr>
          <w:rFonts w:eastAsia="Cambria"/>
          <w:b/>
          <w:bCs/>
          <w:spacing w:val="1"/>
          <w:sz w:val="22"/>
          <w:szCs w:val="22"/>
        </w:rPr>
        <w:t xml:space="preserve"> </w:t>
      </w:r>
      <w:r w:rsidRPr="0012514B">
        <w:rPr>
          <w:rFonts w:eastAsia="Cambria"/>
          <w:b/>
          <w:bCs/>
          <w:sz w:val="22"/>
          <w:szCs w:val="22"/>
        </w:rPr>
        <w:t>one</w:t>
      </w:r>
      <w:r w:rsidRPr="0012514B">
        <w:rPr>
          <w:rFonts w:eastAsia="Cambria"/>
          <w:b/>
          <w:bCs/>
          <w:spacing w:val="1"/>
          <w:sz w:val="22"/>
          <w:szCs w:val="22"/>
        </w:rPr>
        <w:t xml:space="preserve"> </w:t>
      </w:r>
      <w:r w:rsidRPr="0012514B">
        <w:rPr>
          <w:rFonts w:eastAsia="Cambria"/>
          <w:b/>
          <w:bCs/>
          <w:sz w:val="22"/>
          <w:szCs w:val="22"/>
        </w:rPr>
        <w:t>week</w:t>
      </w:r>
      <w:r w:rsidRPr="0012514B">
        <w:rPr>
          <w:rFonts w:eastAsia="Cambria"/>
          <w:spacing w:val="1"/>
          <w:sz w:val="22"/>
          <w:szCs w:val="22"/>
        </w:rPr>
        <w:t xml:space="preserve"> </w:t>
      </w:r>
      <w:r w:rsidRPr="008F71B4">
        <w:rPr>
          <w:rFonts w:eastAsia="Cambria"/>
          <w:w w:val="105"/>
          <w:sz w:val="22"/>
          <w:szCs w:val="22"/>
        </w:rPr>
        <w:t>before the meeting. It may not be practicable at the meeting to answer questions received late, but questions and responses will be transmitted as indicated hereafter. Minutes of the meeting, including the text of the questions raised (without identifying name of the bidders) and the responses given, together with any responses prepared after the meeting, will be transmitted without delay through the e-procurement portal only. Any modification of the Bidding Documents listed in</w:t>
      </w:r>
      <w:r w:rsidRPr="00FD2A11">
        <w:rPr>
          <w:rFonts w:eastAsia="Cambria"/>
          <w:sz w:val="22"/>
          <w:szCs w:val="22"/>
        </w:rPr>
        <w:t xml:space="preserve"> </w:t>
      </w:r>
      <w:r w:rsidRPr="00FD2A11">
        <w:rPr>
          <w:rFonts w:eastAsia="Cambria"/>
          <w:b/>
          <w:bCs/>
          <w:sz w:val="22"/>
          <w:szCs w:val="22"/>
        </w:rPr>
        <w:t>ITB</w:t>
      </w:r>
      <w:r w:rsidRPr="00FD2A11">
        <w:rPr>
          <w:rFonts w:eastAsia="Cambria"/>
          <w:b/>
          <w:bCs/>
          <w:spacing w:val="1"/>
          <w:sz w:val="22"/>
          <w:szCs w:val="22"/>
        </w:rPr>
        <w:t xml:space="preserve"> </w:t>
      </w:r>
      <w:r w:rsidRPr="00FD2A11">
        <w:rPr>
          <w:rFonts w:eastAsia="Cambria"/>
          <w:b/>
          <w:bCs/>
          <w:sz w:val="22"/>
          <w:szCs w:val="22"/>
        </w:rPr>
        <w:t>Sub-Clause 5.1</w:t>
      </w:r>
      <w:r w:rsidRPr="00FD2A11">
        <w:rPr>
          <w:rFonts w:eastAsia="Cambria"/>
          <w:sz w:val="22"/>
          <w:szCs w:val="22"/>
        </w:rPr>
        <w:t xml:space="preserve">, </w:t>
      </w:r>
      <w:r w:rsidRPr="008F71B4">
        <w:rPr>
          <w:rFonts w:eastAsia="Cambria"/>
          <w:w w:val="105"/>
          <w:sz w:val="22"/>
          <w:szCs w:val="22"/>
        </w:rPr>
        <w:t>which may become necessary as a result of the pre-bid meeting shall be made by the Employer exclusively through the issue of an Addendum</w:t>
      </w:r>
      <w:r w:rsidR="00B54C5D" w:rsidRPr="008F71B4">
        <w:rPr>
          <w:rFonts w:eastAsia="Cambria"/>
          <w:w w:val="105"/>
          <w:sz w:val="22"/>
          <w:szCs w:val="22"/>
        </w:rPr>
        <w:t>/Amendment</w:t>
      </w:r>
      <w:r w:rsidR="004E5735" w:rsidRPr="008F71B4">
        <w:rPr>
          <w:rFonts w:eastAsia="Cambria"/>
          <w:w w:val="105"/>
          <w:sz w:val="22"/>
          <w:szCs w:val="22"/>
        </w:rPr>
        <w:t>/Corrigendum</w:t>
      </w:r>
      <w:r w:rsidRPr="008F71B4">
        <w:rPr>
          <w:rFonts w:eastAsia="Cambria"/>
          <w:w w:val="105"/>
          <w:sz w:val="22"/>
          <w:szCs w:val="22"/>
        </w:rPr>
        <w:t xml:space="preserve"> pursuant to </w:t>
      </w:r>
      <w:r w:rsidRPr="00FD2A11">
        <w:rPr>
          <w:rFonts w:eastAsia="Cambria"/>
          <w:b/>
          <w:sz w:val="22"/>
          <w:szCs w:val="22"/>
        </w:rPr>
        <w:t>ITB</w:t>
      </w:r>
      <w:r w:rsidRPr="00FD2A11">
        <w:rPr>
          <w:rFonts w:eastAsia="Cambria"/>
          <w:b/>
          <w:spacing w:val="1"/>
          <w:sz w:val="22"/>
          <w:szCs w:val="22"/>
        </w:rPr>
        <w:t xml:space="preserve"> </w:t>
      </w:r>
      <w:r w:rsidRPr="00FD2A11">
        <w:rPr>
          <w:rFonts w:eastAsia="Cambria"/>
          <w:b/>
          <w:sz w:val="22"/>
          <w:szCs w:val="22"/>
        </w:rPr>
        <w:t>Clause</w:t>
      </w:r>
      <w:r w:rsidRPr="00FD2A11">
        <w:rPr>
          <w:rFonts w:eastAsia="Cambria"/>
          <w:b/>
          <w:spacing w:val="1"/>
          <w:sz w:val="22"/>
          <w:szCs w:val="22"/>
        </w:rPr>
        <w:t xml:space="preserve"> </w:t>
      </w:r>
      <w:r w:rsidRPr="00FD2A11">
        <w:rPr>
          <w:rFonts w:eastAsia="Cambria"/>
          <w:b/>
          <w:sz w:val="22"/>
          <w:szCs w:val="22"/>
        </w:rPr>
        <w:t>7</w:t>
      </w:r>
      <w:r w:rsidRPr="00FD2A11">
        <w:rPr>
          <w:rFonts w:eastAsia="Cambria"/>
          <w:spacing w:val="52"/>
          <w:sz w:val="22"/>
          <w:szCs w:val="22"/>
        </w:rPr>
        <w:t xml:space="preserve"> </w:t>
      </w:r>
      <w:r w:rsidRPr="008F71B4">
        <w:rPr>
          <w:rFonts w:eastAsia="Cambria"/>
          <w:w w:val="105"/>
          <w:sz w:val="22"/>
          <w:szCs w:val="22"/>
        </w:rPr>
        <w:t>and not through the minutes of the pre-bid meeting.</w:t>
      </w:r>
    </w:p>
    <w:p w:rsidR="002957DC" w:rsidRPr="00FD2A11" w:rsidRDefault="002957DC">
      <w:pPr>
        <w:widowControl w:val="0"/>
        <w:autoSpaceDE w:val="0"/>
        <w:autoSpaceDN w:val="0"/>
        <w:rPr>
          <w:rFonts w:eastAsia="Cambria"/>
          <w:sz w:val="22"/>
          <w:szCs w:val="22"/>
        </w:rPr>
      </w:pPr>
    </w:p>
    <w:p w:rsidR="002957DC" w:rsidRPr="00FD2A11" w:rsidRDefault="007C76D0" w:rsidP="00777FDF">
      <w:pPr>
        <w:widowControl w:val="0"/>
        <w:tabs>
          <w:tab w:val="left" w:pos="1188"/>
          <w:tab w:val="left" w:pos="1189"/>
        </w:tabs>
        <w:autoSpaceDE w:val="0"/>
        <w:autoSpaceDN w:val="0"/>
        <w:spacing w:line="252" w:lineRule="auto"/>
        <w:ind w:left="1188" w:right="241"/>
        <w:jc w:val="both"/>
        <w:rPr>
          <w:rFonts w:eastAsia="Cambria"/>
          <w:w w:val="105"/>
          <w:sz w:val="22"/>
          <w:szCs w:val="22"/>
        </w:rPr>
      </w:pPr>
      <w:r w:rsidRPr="00FD2A11">
        <w:rPr>
          <w:rFonts w:eastAsia="Cambria"/>
          <w:w w:val="105"/>
          <w:sz w:val="22"/>
          <w:szCs w:val="22"/>
        </w:rPr>
        <w:t>Non-attendance</w:t>
      </w:r>
      <w:r w:rsidRPr="008F71B4">
        <w:rPr>
          <w:rFonts w:eastAsia="Cambria"/>
          <w:w w:val="105"/>
          <w:sz w:val="22"/>
          <w:szCs w:val="22"/>
        </w:rPr>
        <w:t xml:space="preserve"> </w:t>
      </w:r>
      <w:r w:rsidRPr="00FD2A11">
        <w:rPr>
          <w:rFonts w:eastAsia="Cambria"/>
          <w:w w:val="105"/>
          <w:sz w:val="22"/>
          <w:szCs w:val="22"/>
        </w:rPr>
        <w:t>at</w:t>
      </w:r>
      <w:r w:rsidRPr="008F71B4">
        <w:rPr>
          <w:rFonts w:eastAsia="Cambria"/>
          <w:w w:val="105"/>
          <w:sz w:val="22"/>
          <w:szCs w:val="22"/>
        </w:rPr>
        <w:t xml:space="preserve"> </w:t>
      </w:r>
      <w:r w:rsidRPr="00FD2A11">
        <w:rPr>
          <w:rFonts w:eastAsia="Cambria"/>
          <w:w w:val="105"/>
          <w:sz w:val="22"/>
          <w:szCs w:val="22"/>
        </w:rPr>
        <w:t>the</w:t>
      </w:r>
      <w:r w:rsidRPr="008F71B4">
        <w:rPr>
          <w:rFonts w:eastAsia="Cambria"/>
          <w:w w:val="105"/>
          <w:sz w:val="22"/>
          <w:szCs w:val="22"/>
        </w:rPr>
        <w:t xml:space="preserve"> </w:t>
      </w:r>
      <w:r w:rsidRPr="00FD2A11">
        <w:rPr>
          <w:rFonts w:eastAsia="Cambria"/>
          <w:w w:val="105"/>
          <w:sz w:val="22"/>
          <w:szCs w:val="22"/>
        </w:rPr>
        <w:t>pre-bid</w:t>
      </w:r>
      <w:r w:rsidRPr="008F71B4">
        <w:rPr>
          <w:rFonts w:eastAsia="Cambria"/>
          <w:w w:val="105"/>
          <w:sz w:val="22"/>
          <w:szCs w:val="22"/>
        </w:rPr>
        <w:t xml:space="preserve"> </w:t>
      </w:r>
      <w:r w:rsidRPr="00FD2A11">
        <w:rPr>
          <w:rFonts w:eastAsia="Cambria"/>
          <w:w w:val="105"/>
          <w:sz w:val="22"/>
          <w:szCs w:val="22"/>
        </w:rPr>
        <w:t>meeting</w:t>
      </w:r>
      <w:r w:rsidRPr="008F71B4">
        <w:rPr>
          <w:rFonts w:eastAsia="Cambria"/>
          <w:w w:val="105"/>
          <w:sz w:val="22"/>
          <w:szCs w:val="22"/>
        </w:rPr>
        <w:t xml:space="preserve"> </w:t>
      </w:r>
      <w:r w:rsidRPr="00FD2A11">
        <w:rPr>
          <w:rFonts w:eastAsia="Cambria"/>
          <w:w w:val="105"/>
          <w:sz w:val="22"/>
          <w:szCs w:val="22"/>
        </w:rPr>
        <w:t>will</w:t>
      </w:r>
      <w:r w:rsidRPr="008F71B4">
        <w:rPr>
          <w:rFonts w:eastAsia="Cambria"/>
          <w:w w:val="105"/>
          <w:sz w:val="22"/>
          <w:szCs w:val="22"/>
        </w:rPr>
        <w:t xml:space="preserve"> </w:t>
      </w:r>
      <w:r w:rsidRPr="00FD2A11">
        <w:rPr>
          <w:rFonts w:eastAsia="Cambria"/>
          <w:w w:val="105"/>
          <w:sz w:val="22"/>
          <w:szCs w:val="22"/>
        </w:rPr>
        <w:t>not</w:t>
      </w:r>
      <w:r w:rsidRPr="008F71B4">
        <w:rPr>
          <w:rFonts w:eastAsia="Cambria"/>
          <w:w w:val="105"/>
          <w:sz w:val="22"/>
          <w:szCs w:val="22"/>
        </w:rPr>
        <w:t xml:space="preserve"> </w:t>
      </w:r>
      <w:r w:rsidRPr="00FD2A11">
        <w:rPr>
          <w:rFonts w:eastAsia="Cambria"/>
          <w:w w:val="105"/>
          <w:sz w:val="22"/>
          <w:szCs w:val="22"/>
        </w:rPr>
        <w:t>be</w:t>
      </w:r>
      <w:r w:rsidRPr="008F71B4">
        <w:rPr>
          <w:rFonts w:eastAsia="Cambria"/>
          <w:w w:val="105"/>
          <w:sz w:val="22"/>
          <w:szCs w:val="22"/>
        </w:rPr>
        <w:t xml:space="preserve"> </w:t>
      </w:r>
      <w:r w:rsidRPr="00FD2A11">
        <w:rPr>
          <w:rFonts w:eastAsia="Cambria"/>
          <w:w w:val="105"/>
          <w:sz w:val="22"/>
          <w:szCs w:val="22"/>
        </w:rPr>
        <w:t>a</w:t>
      </w:r>
      <w:r w:rsidRPr="008F71B4">
        <w:rPr>
          <w:rFonts w:eastAsia="Cambria"/>
          <w:w w:val="105"/>
          <w:sz w:val="22"/>
          <w:szCs w:val="22"/>
        </w:rPr>
        <w:t xml:space="preserve"> </w:t>
      </w:r>
      <w:r w:rsidRPr="00FD2A11">
        <w:rPr>
          <w:rFonts w:eastAsia="Cambria"/>
          <w:w w:val="105"/>
          <w:sz w:val="22"/>
          <w:szCs w:val="22"/>
        </w:rPr>
        <w:t>cause</w:t>
      </w:r>
      <w:r w:rsidRPr="008F71B4">
        <w:rPr>
          <w:rFonts w:eastAsia="Cambria"/>
          <w:w w:val="105"/>
          <w:sz w:val="22"/>
          <w:szCs w:val="22"/>
        </w:rPr>
        <w:t xml:space="preserve"> </w:t>
      </w:r>
      <w:r w:rsidRPr="00FD2A11">
        <w:rPr>
          <w:rFonts w:eastAsia="Cambria"/>
          <w:w w:val="105"/>
          <w:sz w:val="22"/>
          <w:szCs w:val="22"/>
        </w:rPr>
        <w:t>for</w:t>
      </w:r>
      <w:r w:rsidRPr="008F71B4">
        <w:rPr>
          <w:rFonts w:eastAsia="Cambria"/>
          <w:w w:val="105"/>
          <w:sz w:val="22"/>
          <w:szCs w:val="22"/>
        </w:rPr>
        <w:t xml:space="preserve"> </w:t>
      </w:r>
      <w:r w:rsidRPr="00FD2A11">
        <w:rPr>
          <w:rFonts w:eastAsia="Cambria"/>
          <w:w w:val="105"/>
          <w:sz w:val="22"/>
          <w:szCs w:val="22"/>
        </w:rPr>
        <w:t>disqualification</w:t>
      </w:r>
      <w:r w:rsidRPr="008F71B4">
        <w:rPr>
          <w:rFonts w:eastAsia="Cambria"/>
          <w:w w:val="105"/>
          <w:sz w:val="22"/>
          <w:szCs w:val="22"/>
        </w:rPr>
        <w:t xml:space="preserve"> </w:t>
      </w:r>
      <w:r w:rsidRPr="00FD2A11">
        <w:rPr>
          <w:rFonts w:eastAsia="Cambria"/>
          <w:w w:val="105"/>
          <w:sz w:val="22"/>
          <w:szCs w:val="22"/>
        </w:rPr>
        <w:t>of</w:t>
      </w:r>
      <w:r w:rsidRPr="008F71B4">
        <w:rPr>
          <w:rFonts w:eastAsia="Cambria"/>
          <w:w w:val="105"/>
          <w:sz w:val="22"/>
          <w:szCs w:val="22"/>
        </w:rPr>
        <w:t xml:space="preserve"> </w:t>
      </w:r>
      <w:r w:rsidRPr="00FD2A11">
        <w:rPr>
          <w:rFonts w:eastAsia="Cambria"/>
          <w:w w:val="105"/>
          <w:sz w:val="22"/>
          <w:szCs w:val="22"/>
        </w:rPr>
        <w:t>a</w:t>
      </w:r>
      <w:r w:rsidRPr="008F71B4">
        <w:rPr>
          <w:rFonts w:eastAsia="Cambria"/>
          <w:w w:val="105"/>
          <w:sz w:val="22"/>
          <w:szCs w:val="22"/>
        </w:rPr>
        <w:t xml:space="preserve"> </w:t>
      </w:r>
      <w:r w:rsidRPr="00FD2A11">
        <w:rPr>
          <w:rFonts w:eastAsia="Cambria"/>
          <w:w w:val="105"/>
          <w:sz w:val="22"/>
          <w:szCs w:val="22"/>
        </w:rPr>
        <w:t>bidder.</w:t>
      </w:r>
    </w:p>
    <w:p w:rsidR="002957DC" w:rsidRPr="00FD2A11" w:rsidRDefault="007C76D0">
      <w:pPr>
        <w:widowControl w:val="0"/>
        <w:numPr>
          <w:ilvl w:val="0"/>
          <w:numId w:val="11"/>
        </w:numPr>
        <w:tabs>
          <w:tab w:val="left" w:pos="1188"/>
          <w:tab w:val="left" w:pos="1189"/>
        </w:tabs>
        <w:autoSpaceDE w:val="0"/>
        <w:autoSpaceDN w:val="0"/>
        <w:spacing w:before="43"/>
        <w:ind w:hanging="1081"/>
        <w:outlineLvl w:val="0"/>
        <w:rPr>
          <w:rFonts w:eastAsia="Palatino Linotype"/>
          <w:b/>
          <w:bCs/>
          <w:sz w:val="22"/>
          <w:szCs w:val="22"/>
        </w:rPr>
      </w:pPr>
      <w:bookmarkStart w:id="14" w:name="_Toc132464567"/>
      <w:r w:rsidRPr="00FD2A11">
        <w:rPr>
          <w:rFonts w:eastAsia="Palatino Linotype"/>
          <w:b/>
          <w:bCs/>
          <w:sz w:val="22"/>
          <w:szCs w:val="22"/>
        </w:rPr>
        <w:t>Amendment</w:t>
      </w:r>
      <w:r w:rsidRPr="00FD2A11">
        <w:rPr>
          <w:rFonts w:eastAsia="Palatino Linotype"/>
          <w:b/>
          <w:bCs/>
          <w:spacing w:val="-1"/>
          <w:sz w:val="22"/>
          <w:szCs w:val="22"/>
        </w:rPr>
        <w:t xml:space="preserve"> </w:t>
      </w:r>
      <w:r w:rsidRPr="00FD2A11">
        <w:rPr>
          <w:rFonts w:eastAsia="Palatino Linotype"/>
          <w:b/>
          <w:bCs/>
          <w:sz w:val="22"/>
          <w:szCs w:val="22"/>
        </w:rPr>
        <w:t>of</w:t>
      </w:r>
      <w:r w:rsidRPr="00FD2A11">
        <w:rPr>
          <w:rFonts w:eastAsia="Palatino Linotype"/>
          <w:b/>
          <w:bCs/>
          <w:spacing w:val="-2"/>
          <w:sz w:val="22"/>
          <w:szCs w:val="22"/>
        </w:rPr>
        <w:t xml:space="preserve"> </w:t>
      </w:r>
      <w:r w:rsidRPr="00FD2A11">
        <w:rPr>
          <w:rFonts w:eastAsia="Palatino Linotype"/>
          <w:b/>
          <w:bCs/>
          <w:sz w:val="22"/>
          <w:szCs w:val="22"/>
        </w:rPr>
        <w:t>Bidding</w:t>
      </w:r>
      <w:r w:rsidRPr="00FD2A11">
        <w:rPr>
          <w:rFonts w:eastAsia="Palatino Linotype"/>
          <w:b/>
          <w:bCs/>
          <w:spacing w:val="-1"/>
          <w:sz w:val="22"/>
          <w:szCs w:val="22"/>
        </w:rPr>
        <w:t xml:space="preserve"> </w:t>
      </w:r>
      <w:r w:rsidRPr="00FD2A11">
        <w:rPr>
          <w:rFonts w:eastAsia="Palatino Linotype"/>
          <w:b/>
          <w:bCs/>
          <w:sz w:val="22"/>
          <w:szCs w:val="22"/>
        </w:rPr>
        <w:t>Documents</w:t>
      </w:r>
      <w:bookmarkEnd w:id="14"/>
    </w:p>
    <w:p w:rsidR="002957DC" w:rsidRPr="008F71B4" w:rsidRDefault="007C76D0" w:rsidP="008F71B4">
      <w:pPr>
        <w:widowControl w:val="0"/>
        <w:tabs>
          <w:tab w:val="left" w:pos="1188"/>
          <w:tab w:val="left" w:pos="1189"/>
        </w:tabs>
        <w:autoSpaceDE w:val="0"/>
        <w:autoSpaceDN w:val="0"/>
        <w:spacing w:line="252" w:lineRule="auto"/>
        <w:ind w:left="1188" w:right="241"/>
        <w:jc w:val="both"/>
        <w:rPr>
          <w:rFonts w:eastAsia="Cambria"/>
          <w:w w:val="105"/>
          <w:sz w:val="22"/>
          <w:szCs w:val="22"/>
        </w:rPr>
      </w:pPr>
      <w:r w:rsidRPr="00FD2A11">
        <w:rPr>
          <w:rFonts w:eastAsia="Cambria"/>
          <w:w w:val="105"/>
          <w:sz w:val="22"/>
          <w:szCs w:val="22"/>
        </w:rPr>
        <w:t>At</w:t>
      </w:r>
      <w:r w:rsidRPr="008F71B4">
        <w:rPr>
          <w:rFonts w:eastAsia="Cambria"/>
          <w:w w:val="105"/>
          <w:sz w:val="22"/>
          <w:szCs w:val="22"/>
        </w:rPr>
        <w:t xml:space="preserve"> </w:t>
      </w:r>
      <w:r w:rsidRPr="00FD2A11">
        <w:rPr>
          <w:rFonts w:eastAsia="Cambria"/>
          <w:w w:val="105"/>
          <w:sz w:val="22"/>
          <w:szCs w:val="22"/>
        </w:rPr>
        <w:t>any</w:t>
      </w:r>
      <w:r w:rsidRPr="008F71B4">
        <w:rPr>
          <w:rFonts w:eastAsia="Cambria"/>
          <w:w w:val="105"/>
          <w:sz w:val="22"/>
          <w:szCs w:val="22"/>
        </w:rPr>
        <w:t xml:space="preserve"> </w:t>
      </w:r>
      <w:r w:rsidRPr="00FD2A11">
        <w:rPr>
          <w:rFonts w:eastAsia="Cambria"/>
          <w:w w:val="105"/>
          <w:sz w:val="22"/>
          <w:szCs w:val="22"/>
        </w:rPr>
        <w:t>time</w:t>
      </w:r>
      <w:r w:rsidRPr="008F71B4">
        <w:rPr>
          <w:rFonts w:eastAsia="Cambria"/>
          <w:w w:val="105"/>
          <w:sz w:val="22"/>
          <w:szCs w:val="22"/>
        </w:rPr>
        <w:t xml:space="preserve"> </w:t>
      </w:r>
      <w:r w:rsidRPr="00FD2A11">
        <w:rPr>
          <w:rFonts w:eastAsia="Cambria"/>
          <w:w w:val="105"/>
          <w:sz w:val="22"/>
          <w:szCs w:val="22"/>
        </w:rPr>
        <w:t>prior</w:t>
      </w:r>
      <w:r w:rsidRPr="008F71B4">
        <w:rPr>
          <w:rFonts w:eastAsia="Cambria"/>
          <w:w w:val="105"/>
          <w:sz w:val="22"/>
          <w:szCs w:val="22"/>
        </w:rPr>
        <w:t xml:space="preserve"> </w:t>
      </w:r>
      <w:r w:rsidRPr="00FD2A11">
        <w:rPr>
          <w:rFonts w:eastAsia="Cambria"/>
          <w:w w:val="105"/>
          <w:sz w:val="22"/>
          <w:szCs w:val="22"/>
        </w:rPr>
        <w:t>to</w:t>
      </w:r>
      <w:r w:rsidRPr="008F71B4">
        <w:rPr>
          <w:rFonts w:eastAsia="Cambria"/>
          <w:w w:val="105"/>
          <w:sz w:val="22"/>
          <w:szCs w:val="22"/>
        </w:rPr>
        <w:t xml:space="preserve"> </w:t>
      </w:r>
      <w:r w:rsidRPr="00FD2A11">
        <w:rPr>
          <w:rFonts w:eastAsia="Cambria"/>
          <w:w w:val="105"/>
          <w:sz w:val="22"/>
          <w:szCs w:val="22"/>
        </w:rPr>
        <w:t>the</w:t>
      </w:r>
      <w:r w:rsidRPr="008F71B4">
        <w:rPr>
          <w:rFonts w:eastAsia="Cambria"/>
          <w:w w:val="105"/>
          <w:sz w:val="22"/>
          <w:szCs w:val="22"/>
        </w:rPr>
        <w:t xml:space="preserve"> </w:t>
      </w:r>
      <w:r w:rsidRPr="00FD2A11">
        <w:rPr>
          <w:rFonts w:eastAsia="Cambria"/>
          <w:w w:val="105"/>
          <w:sz w:val="22"/>
          <w:szCs w:val="22"/>
        </w:rPr>
        <w:t>deadline</w:t>
      </w:r>
      <w:r w:rsidRPr="008F71B4">
        <w:rPr>
          <w:rFonts w:eastAsia="Cambria"/>
          <w:w w:val="105"/>
          <w:sz w:val="22"/>
          <w:szCs w:val="22"/>
        </w:rPr>
        <w:t xml:space="preserve"> </w:t>
      </w:r>
      <w:r w:rsidRPr="00FD2A11">
        <w:rPr>
          <w:rFonts w:eastAsia="Cambria"/>
          <w:w w:val="105"/>
          <w:sz w:val="22"/>
          <w:szCs w:val="22"/>
        </w:rPr>
        <w:t>for</w:t>
      </w:r>
      <w:r w:rsidRPr="008F71B4">
        <w:rPr>
          <w:rFonts w:eastAsia="Cambria"/>
          <w:w w:val="105"/>
          <w:sz w:val="22"/>
          <w:szCs w:val="22"/>
        </w:rPr>
        <w:t xml:space="preserve"> </w:t>
      </w:r>
      <w:r w:rsidRPr="00FD2A11">
        <w:rPr>
          <w:rFonts w:eastAsia="Cambria"/>
          <w:w w:val="105"/>
          <w:sz w:val="22"/>
          <w:szCs w:val="22"/>
        </w:rPr>
        <w:t>submission</w:t>
      </w:r>
      <w:r w:rsidRPr="008F71B4">
        <w:rPr>
          <w:rFonts w:eastAsia="Cambria"/>
          <w:w w:val="105"/>
          <w:sz w:val="22"/>
          <w:szCs w:val="22"/>
        </w:rPr>
        <w:t xml:space="preserve"> </w:t>
      </w:r>
      <w:r w:rsidRPr="00FD2A11">
        <w:rPr>
          <w:rFonts w:eastAsia="Cambria"/>
          <w:w w:val="105"/>
          <w:sz w:val="22"/>
          <w:szCs w:val="22"/>
        </w:rPr>
        <w:t>of</w:t>
      </w:r>
      <w:r w:rsidRPr="008F71B4">
        <w:rPr>
          <w:rFonts w:eastAsia="Cambria"/>
          <w:w w:val="105"/>
          <w:sz w:val="22"/>
          <w:szCs w:val="22"/>
        </w:rPr>
        <w:t xml:space="preserve"> </w:t>
      </w:r>
      <w:r w:rsidRPr="00FD2A11">
        <w:rPr>
          <w:rFonts w:eastAsia="Cambria"/>
          <w:w w:val="105"/>
          <w:sz w:val="22"/>
          <w:szCs w:val="22"/>
        </w:rPr>
        <w:t>bids,</w:t>
      </w:r>
      <w:r w:rsidRPr="008F71B4">
        <w:rPr>
          <w:rFonts w:eastAsia="Cambria"/>
          <w:w w:val="105"/>
          <w:sz w:val="22"/>
          <w:szCs w:val="22"/>
        </w:rPr>
        <w:t xml:space="preserve"> </w:t>
      </w:r>
      <w:r w:rsidRPr="00FD2A11">
        <w:rPr>
          <w:rFonts w:eastAsia="Cambria"/>
          <w:w w:val="105"/>
          <w:sz w:val="22"/>
          <w:szCs w:val="22"/>
        </w:rPr>
        <w:t>the</w:t>
      </w:r>
      <w:r w:rsidRPr="008F71B4">
        <w:rPr>
          <w:rFonts w:eastAsia="Cambria"/>
          <w:w w:val="105"/>
          <w:sz w:val="22"/>
          <w:szCs w:val="22"/>
        </w:rPr>
        <w:t xml:space="preserve"> </w:t>
      </w:r>
      <w:r w:rsidRPr="00FD2A11">
        <w:rPr>
          <w:rFonts w:eastAsia="Cambria"/>
          <w:w w:val="105"/>
          <w:sz w:val="22"/>
          <w:szCs w:val="22"/>
        </w:rPr>
        <w:t>Employer</w:t>
      </w:r>
      <w:r w:rsidRPr="008F71B4">
        <w:rPr>
          <w:rFonts w:eastAsia="Cambria"/>
          <w:w w:val="105"/>
          <w:sz w:val="22"/>
          <w:szCs w:val="22"/>
        </w:rPr>
        <w:t xml:space="preserve"> </w:t>
      </w:r>
      <w:r w:rsidR="00B54C5D" w:rsidRPr="008F71B4">
        <w:rPr>
          <w:rFonts w:eastAsia="Cambria"/>
          <w:w w:val="105"/>
          <w:sz w:val="22"/>
          <w:szCs w:val="22"/>
        </w:rPr>
        <w:t xml:space="preserve">  </w:t>
      </w:r>
      <w:r w:rsidRPr="00FD2A11">
        <w:rPr>
          <w:rFonts w:eastAsia="Cambria"/>
          <w:w w:val="105"/>
          <w:sz w:val="22"/>
          <w:szCs w:val="22"/>
        </w:rPr>
        <w:t xml:space="preserve">may, for any </w:t>
      </w:r>
      <w:r w:rsidRPr="00FD2A11">
        <w:rPr>
          <w:rFonts w:eastAsia="Cambria"/>
          <w:w w:val="105"/>
          <w:sz w:val="22"/>
          <w:szCs w:val="22"/>
        </w:rPr>
        <w:lastRenderedPageBreak/>
        <w:t>reason, whether at its own initiative, or in response to a</w:t>
      </w:r>
      <w:r w:rsidRPr="008F71B4">
        <w:rPr>
          <w:rFonts w:eastAsia="Cambria"/>
          <w:w w:val="105"/>
          <w:sz w:val="22"/>
          <w:szCs w:val="22"/>
        </w:rPr>
        <w:t xml:space="preserve"> </w:t>
      </w:r>
      <w:r w:rsidRPr="00FD2A11">
        <w:rPr>
          <w:rFonts w:eastAsia="Cambria"/>
          <w:w w:val="105"/>
          <w:sz w:val="22"/>
          <w:szCs w:val="22"/>
        </w:rPr>
        <w:t>clarification requested by a prospective Bidder, amend the Bidding</w:t>
      </w:r>
      <w:r w:rsidRPr="008F71B4">
        <w:rPr>
          <w:rFonts w:eastAsia="Cambria"/>
          <w:w w:val="105"/>
          <w:sz w:val="22"/>
          <w:szCs w:val="22"/>
        </w:rPr>
        <w:t xml:space="preserve"> </w:t>
      </w:r>
      <w:r w:rsidRPr="00FD2A11">
        <w:rPr>
          <w:rFonts w:eastAsia="Cambria"/>
          <w:w w:val="105"/>
          <w:sz w:val="22"/>
          <w:szCs w:val="22"/>
        </w:rPr>
        <w:t>Documents.</w:t>
      </w:r>
    </w:p>
    <w:p w:rsidR="002957DC" w:rsidRPr="0072495B" w:rsidRDefault="007C76D0" w:rsidP="0021200A">
      <w:pPr>
        <w:widowControl w:val="0"/>
        <w:numPr>
          <w:ilvl w:val="1"/>
          <w:numId w:val="11"/>
        </w:numPr>
        <w:tabs>
          <w:tab w:val="left" w:pos="1188"/>
          <w:tab w:val="left" w:pos="1189"/>
        </w:tabs>
        <w:autoSpaceDE w:val="0"/>
        <w:autoSpaceDN w:val="0"/>
        <w:spacing w:before="19" w:line="237" w:lineRule="auto"/>
        <w:ind w:right="242"/>
        <w:jc w:val="both"/>
        <w:rPr>
          <w:rFonts w:eastAsia="Cambria"/>
          <w:w w:val="105"/>
          <w:sz w:val="22"/>
          <w:szCs w:val="22"/>
        </w:rPr>
      </w:pPr>
      <w:r w:rsidRPr="008F71B4">
        <w:rPr>
          <w:noProof/>
          <w:w w:val="105"/>
          <w:lang w:val="en-IN" w:eastAsia="en-IN"/>
        </w:rPr>
        <mc:AlternateContent>
          <mc:Choice Requires="wps">
            <w:drawing>
              <wp:anchor distT="0" distB="0" distL="114300" distR="114300" simplePos="0" relativeHeight="251660288" behindDoc="1" locked="0" layoutInCell="1" allowOverlap="1">
                <wp:simplePos x="0" y="0"/>
                <wp:positionH relativeFrom="page">
                  <wp:posOffset>3789680</wp:posOffset>
                </wp:positionH>
                <wp:positionV relativeFrom="paragraph">
                  <wp:posOffset>511810</wp:posOffset>
                </wp:positionV>
                <wp:extent cx="38100" cy="889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8890"/>
                        </a:xfrm>
                        <a:prstGeom prst="rect">
                          <a:avLst/>
                        </a:prstGeom>
                        <a:solidFill>
                          <a:srgbClr val="3333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anchor="t" anchorCtr="0" upright="1"/>
                    </wps:wsp>
                  </a:graphicData>
                </a:graphic>
                <wp14:sizeRelH relativeFrom="page">
                  <wp14:pctWidth>0</wp14:pctWidth>
                </wp14:sizeRelH>
                <wp14:sizeRelV relativeFrom="page">
                  <wp14:pctHeight>0</wp14:pctHeight>
                </wp14:sizeRelV>
              </wp:anchor>
            </w:drawing>
          </mc:Choice>
          <mc:Fallback>
            <w:pict>
              <v:rect w14:anchorId="6D6EA5D3" id="Rectangle 2" o:spid="_x0000_s1026" style="position:absolute;margin-left:298.4pt;margin-top:40.3pt;width:3pt;height:.7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" fillcolor="#33f" stroked="f">
                <w10:wrap anchorx="page"/>
              </v:rect>
            </w:pict>
          </mc:Fallback>
        </mc:AlternateContent>
      </w:r>
      <w:r w:rsidR="00DD5EB7" w:rsidRPr="00FD2A11">
        <w:rPr>
          <w:rFonts w:eastAsia="Cambria"/>
          <w:w w:val="105"/>
          <w:sz w:val="22"/>
          <w:szCs w:val="22"/>
        </w:rPr>
        <w:t>The</w:t>
      </w:r>
      <w:r w:rsidR="00DD5EB7" w:rsidRPr="008F71B4">
        <w:rPr>
          <w:rFonts w:eastAsia="Cambria"/>
          <w:w w:val="105"/>
          <w:sz w:val="22"/>
          <w:szCs w:val="22"/>
        </w:rPr>
        <w:t xml:space="preserve"> </w:t>
      </w:r>
      <w:r w:rsidR="00DD5EB7" w:rsidRPr="00FD2A11">
        <w:rPr>
          <w:rFonts w:eastAsia="Cambria"/>
          <w:w w:val="105"/>
          <w:sz w:val="22"/>
          <w:szCs w:val="22"/>
        </w:rPr>
        <w:t>amendment</w:t>
      </w:r>
      <w:r w:rsidR="00DD5EB7" w:rsidRPr="008F71B4">
        <w:rPr>
          <w:rFonts w:eastAsia="Cambria"/>
          <w:w w:val="105"/>
          <w:sz w:val="22"/>
          <w:szCs w:val="22"/>
        </w:rPr>
        <w:t xml:space="preserve"> </w:t>
      </w:r>
      <w:r w:rsidR="00DD5EB7" w:rsidRPr="00FD2A11">
        <w:rPr>
          <w:rFonts w:eastAsia="Cambria"/>
          <w:w w:val="105"/>
          <w:sz w:val="22"/>
          <w:szCs w:val="22"/>
        </w:rPr>
        <w:t>will</w:t>
      </w:r>
      <w:r w:rsidR="00DD5EB7" w:rsidRPr="008F71B4">
        <w:rPr>
          <w:rFonts w:eastAsia="Cambria"/>
          <w:w w:val="105"/>
          <w:sz w:val="22"/>
          <w:szCs w:val="22"/>
        </w:rPr>
        <w:t xml:space="preserve"> </w:t>
      </w:r>
      <w:r w:rsidR="00DD5EB7" w:rsidRPr="00FD2A11">
        <w:rPr>
          <w:rFonts w:eastAsia="Cambria"/>
          <w:w w:val="105"/>
          <w:sz w:val="22"/>
          <w:szCs w:val="22"/>
        </w:rPr>
        <w:t>be</w:t>
      </w:r>
      <w:r w:rsidR="00DD5EB7" w:rsidRPr="008F71B4">
        <w:rPr>
          <w:rFonts w:eastAsia="Cambria"/>
          <w:w w:val="105"/>
          <w:sz w:val="22"/>
          <w:szCs w:val="22"/>
        </w:rPr>
        <w:t xml:space="preserve"> </w:t>
      </w:r>
      <w:r w:rsidR="00DD5EB7" w:rsidRPr="00FD2A11">
        <w:rPr>
          <w:rFonts w:eastAsia="Cambria"/>
          <w:w w:val="105"/>
          <w:sz w:val="22"/>
          <w:szCs w:val="22"/>
        </w:rPr>
        <w:t>notified</w:t>
      </w:r>
      <w:r w:rsidR="00DD5EB7" w:rsidRPr="008F71B4">
        <w:rPr>
          <w:rFonts w:eastAsia="Cambria"/>
          <w:w w:val="105"/>
          <w:sz w:val="22"/>
          <w:szCs w:val="22"/>
        </w:rPr>
        <w:t xml:space="preserve"> </w:t>
      </w:r>
      <w:r w:rsidR="00DD5EB7" w:rsidRPr="00FD2A11">
        <w:rPr>
          <w:rFonts w:eastAsia="Cambria"/>
          <w:w w:val="105"/>
          <w:sz w:val="22"/>
          <w:szCs w:val="22"/>
        </w:rPr>
        <w:t>only</w:t>
      </w:r>
      <w:r w:rsidR="00DD5EB7" w:rsidRPr="008F71B4">
        <w:rPr>
          <w:rFonts w:eastAsia="Cambria"/>
          <w:w w:val="105"/>
          <w:sz w:val="22"/>
          <w:szCs w:val="22"/>
        </w:rPr>
        <w:t xml:space="preserve"> </w:t>
      </w:r>
      <w:r w:rsidR="00DD5EB7" w:rsidRPr="00FD2A11">
        <w:rPr>
          <w:rFonts w:eastAsia="Cambria"/>
          <w:w w:val="105"/>
          <w:sz w:val="22"/>
          <w:szCs w:val="22"/>
        </w:rPr>
        <w:t>through</w:t>
      </w:r>
      <w:r w:rsidR="00DD5EB7" w:rsidRPr="008F71B4">
        <w:rPr>
          <w:rFonts w:eastAsia="Cambria"/>
          <w:w w:val="105"/>
          <w:sz w:val="22"/>
          <w:szCs w:val="22"/>
        </w:rPr>
        <w:t xml:space="preserve"> </w:t>
      </w:r>
      <w:r w:rsidR="00DD5EB7" w:rsidRPr="00FD2A11">
        <w:rPr>
          <w:rFonts w:eastAsia="Cambria"/>
          <w:w w:val="105"/>
          <w:sz w:val="22"/>
          <w:szCs w:val="22"/>
        </w:rPr>
        <w:t>the</w:t>
      </w:r>
      <w:r w:rsidR="00DD5EB7" w:rsidRPr="008F71B4">
        <w:rPr>
          <w:rFonts w:eastAsia="Cambria"/>
          <w:w w:val="105"/>
          <w:sz w:val="22"/>
          <w:szCs w:val="22"/>
        </w:rPr>
        <w:t xml:space="preserve"> </w:t>
      </w:r>
      <w:r w:rsidR="00DD5EB7" w:rsidRPr="00FD2A11">
        <w:rPr>
          <w:rFonts w:eastAsia="Cambria"/>
          <w:w w:val="105"/>
          <w:sz w:val="22"/>
          <w:szCs w:val="22"/>
        </w:rPr>
        <w:t>portal</w:t>
      </w:r>
      <w:r w:rsidR="00DD5EB7" w:rsidRPr="00FD2A11">
        <w:rPr>
          <w:rFonts w:eastAsia="Cambria"/>
          <w:spacing w:val="1"/>
          <w:w w:val="105"/>
          <w:sz w:val="22"/>
          <w:szCs w:val="22"/>
        </w:rPr>
        <w:t xml:space="preserve"> </w:t>
      </w:r>
      <w:hyperlink r:id="rId13" w:history="1">
        <w:r w:rsidR="0021200A" w:rsidRPr="00FD2A11">
          <w:rPr>
            <w:rFonts w:eastAsia="Cambria"/>
            <w:b/>
            <w:sz w:val="22"/>
            <w:szCs w:val="22"/>
            <w:u w:val="single"/>
          </w:rPr>
          <w:t>www.tenderwizard.com/OPTCL</w:t>
        </w:r>
      </w:hyperlink>
      <w:r w:rsidR="0021200A" w:rsidRPr="00FD2A11">
        <w:rPr>
          <w:rFonts w:eastAsia="Cambria"/>
          <w:b/>
          <w:sz w:val="22"/>
          <w:szCs w:val="22"/>
          <w:u w:val="single"/>
        </w:rPr>
        <w:t>.</w:t>
      </w:r>
      <w:r w:rsidR="0021200A" w:rsidRPr="00FD2A11">
        <w:rPr>
          <w:rFonts w:eastAsia="Cambria"/>
          <w:b/>
          <w:sz w:val="22"/>
          <w:szCs w:val="22"/>
        </w:rPr>
        <w:t xml:space="preserve"> </w:t>
      </w:r>
      <w:r w:rsidR="00DD5EB7" w:rsidRPr="00FD2A11">
        <w:rPr>
          <w:rFonts w:eastAsia="Cambria"/>
          <w:w w:val="105"/>
          <w:sz w:val="22"/>
          <w:szCs w:val="22"/>
        </w:rPr>
        <w:t>The</w:t>
      </w:r>
      <w:r w:rsidR="00DD5EB7" w:rsidRPr="008F71B4">
        <w:rPr>
          <w:rFonts w:eastAsia="Cambria"/>
          <w:w w:val="105"/>
          <w:sz w:val="22"/>
          <w:szCs w:val="22"/>
        </w:rPr>
        <w:t xml:space="preserve"> </w:t>
      </w:r>
      <w:r w:rsidR="00DD5EB7" w:rsidRPr="00FD2A11">
        <w:rPr>
          <w:rFonts w:eastAsia="Cambria"/>
          <w:w w:val="105"/>
          <w:sz w:val="22"/>
          <w:szCs w:val="22"/>
        </w:rPr>
        <w:t>communication/alert</w:t>
      </w:r>
      <w:r w:rsidR="00DD5EB7" w:rsidRPr="008F71B4">
        <w:rPr>
          <w:rFonts w:eastAsia="Cambria"/>
          <w:w w:val="105"/>
          <w:sz w:val="22"/>
          <w:szCs w:val="22"/>
        </w:rPr>
        <w:t xml:space="preserve"> </w:t>
      </w:r>
      <w:r w:rsidR="00DD5EB7" w:rsidRPr="00FD2A11">
        <w:rPr>
          <w:rFonts w:eastAsia="Cambria"/>
          <w:w w:val="105"/>
          <w:sz w:val="22"/>
          <w:szCs w:val="22"/>
        </w:rPr>
        <w:t>regarding</w:t>
      </w:r>
      <w:r w:rsidR="00DD5EB7" w:rsidRPr="008F71B4">
        <w:rPr>
          <w:rFonts w:eastAsia="Cambria"/>
          <w:w w:val="105"/>
          <w:sz w:val="22"/>
          <w:szCs w:val="22"/>
        </w:rPr>
        <w:t xml:space="preserve"> </w:t>
      </w:r>
      <w:r w:rsidR="00DD5EB7" w:rsidRPr="00FD2A11">
        <w:rPr>
          <w:rFonts w:eastAsia="Cambria"/>
          <w:w w:val="105"/>
          <w:sz w:val="22"/>
          <w:szCs w:val="22"/>
        </w:rPr>
        <w:t>the</w:t>
      </w:r>
      <w:r w:rsidR="00DD5EB7" w:rsidRPr="008F71B4">
        <w:rPr>
          <w:rFonts w:eastAsia="Cambria"/>
          <w:w w:val="105"/>
          <w:sz w:val="22"/>
          <w:szCs w:val="22"/>
        </w:rPr>
        <w:t xml:space="preserve"> </w:t>
      </w:r>
      <w:r w:rsidR="00DD5EB7" w:rsidRPr="00FD2A11">
        <w:rPr>
          <w:rFonts w:eastAsia="Cambria"/>
          <w:w w:val="105"/>
          <w:sz w:val="22"/>
          <w:szCs w:val="22"/>
        </w:rPr>
        <w:t>notification</w:t>
      </w:r>
      <w:r w:rsidR="00DD5EB7" w:rsidRPr="008F71B4">
        <w:rPr>
          <w:rFonts w:eastAsia="Cambria"/>
          <w:w w:val="105"/>
          <w:sz w:val="22"/>
          <w:szCs w:val="22"/>
        </w:rPr>
        <w:t xml:space="preserve"> </w:t>
      </w:r>
      <w:r w:rsidR="00DD5EB7" w:rsidRPr="00FD2A11">
        <w:rPr>
          <w:rFonts w:eastAsia="Cambria"/>
          <w:w w:val="105"/>
          <w:sz w:val="22"/>
          <w:szCs w:val="22"/>
        </w:rPr>
        <w:t>of</w:t>
      </w:r>
      <w:r w:rsidR="00DD5EB7" w:rsidRPr="008F71B4">
        <w:rPr>
          <w:rFonts w:eastAsia="Cambria"/>
          <w:w w:val="105"/>
          <w:sz w:val="22"/>
          <w:szCs w:val="22"/>
        </w:rPr>
        <w:t xml:space="preserve"> </w:t>
      </w:r>
      <w:r w:rsidR="00DD5EB7" w:rsidRPr="00FD2A11">
        <w:rPr>
          <w:rFonts w:eastAsia="Cambria"/>
          <w:w w:val="105"/>
          <w:sz w:val="22"/>
          <w:szCs w:val="22"/>
        </w:rPr>
        <w:t>amendment</w:t>
      </w:r>
      <w:r w:rsidR="00DD5EB7" w:rsidRPr="008F71B4">
        <w:rPr>
          <w:rFonts w:eastAsia="Cambria"/>
          <w:w w:val="105"/>
          <w:sz w:val="22"/>
          <w:szCs w:val="22"/>
        </w:rPr>
        <w:t xml:space="preserve"> </w:t>
      </w:r>
      <w:r w:rsidR="00DD5EB7" w:rsidRPr="00FD2A11">
        <w:rPr>
          <w:rFonts w:eastAsia="Cambria"/>
          <w:w w:val="105"/>
          <w:sz w:val="22"/>
          <w:szCs w:val="22"/>
        </w:rPr>
        <w:t>shall</w:t>
      </w:r>
      <w:r w:rsidR="00DD5EB7" w:rsidRPr="008F71B4">
        <w:rPr>
          <w:rFonts w:eastAsia="Cambria"/>
          <w:w w:val="105"/>
          <w:sz w:val="22"/>
          <w:szCs w:val="22"/>
        </w:rPr>
        <w:t xml:space="preserve"> </w:t>
      </w:r>
      <w:r w:rsidR="00DD5EB7" w:rsidRPr="00FD2A11">
        <w:rPr>
          <w:rFonts w:eastAsia="Cambria"/>
          <w:w w:val="105"/>
          <w:sz w:val="22"/>
          <w:szCs w:val="22"/>
        </w:rPr>
        <w:t>also</w:t>
      </w:r>
      <w:r w:rsidR="00DD5EB7" w:rsidRPr="008F71B4">
        <w:rPr>
          <w:rFonts w:eastAsia="Cambria"/>
          <w:w w:val="105"/>
          <w:sz w:val="22"/>
          <w:szCs w:val="22"/>
        </w:rPr>
        <w:t xml:space="preserve"> </w:t>
      </w:r>
      <w:r w:rsidR="00DD5EB7" w:rsidRPr="00FD2A11">
        <w:rPr>
          <w:rFonts w:eastAsia="Cambria"/>
          <w:w w:val="105"/>
          <w:sz w:val="22"/>
          <w:szCs w:val="22"/>
        </w:rPr>
        <w:t>be</w:t>
      </w:r>
      <w:r w:rsidR="00DD5EB7" w:rsidRPr="008F71B4">
        <w:rPr>
          <w:rFonts w:eastAsia="Cambria"/>
          <w:w w:val="105"/>
          <w:sz w:val="22"/>
          <w:szCs w:val="22"/>
        </w:rPr>
        <w:t xml:space="preserve"> </w:t>
      </w:r>
      <w:r w:rsidR="00DD5EB7" w:rsidRPr="00FD2A11">
        <w:rPr>
          <w:rFonts w:eastAsia="Cambria"/>
          <w:w w:val="105"/>
          <w:sz w:val="22"/>
          <w:szCs w:val="22"/>
        </w:rPr>
        <w:t>sent</w:t>
      </w:r>
      <w:r w:rsidR="00DD5EB7" w:rsidRPr="008F71B4">
        <w:rPr>
          <w:rFonts w:eastAsia="Cambria"/>
          <w:w w:val="105"/>
          <w:sz w:val="22"/>
          <w:szCs w:val="22"/>
        </w:rPr>
        <w:t xml:space="preserve"> </w:t>
      </w:r>
      <w:r w:rsidR="00DD5EB7" w:rsidRPr="00FD2A11">
        <w:rPr>
          <w:rFonts w:eastAsia="Cambria"/>
          <w:w w:val="105"/>
          <w:sz w:val="22"/>
          <w:szCs w:val="22"/>
        </w:rPr>
        <w:t>by</w:t>
      </w:r>
      <w:r w:rsidR="00DD5EB7" w:rsidRPr="008F71B4">
        <w:rPr>
          <w:rFonts w:eastAsia="Cambria"/>
          <w:w w:val="105"/>
          <w:sz w:val="22"/>
          <w:szCs w:val="22"/>
        </w:rPr>
        <w:t xml:space="preserve"> </w:t>
      </w:r>
      <w:r w:rsidR="00DD5EB7" w:rsidRPr="00FD2A11">
        <w:rPr>
          <w:rFonts w:eastAsia="Cambria"/>
          <w:w w:val="105"/>
          <w:sz w:val="22"/>
          <w:szCs w:val="22"/>
        </w:rPr>
        <w:t>the</w:t>
      </w:r>
      <w:r w:rsidR="00DD5EB7" w:rsidRPr="008F71B4">
        <w:rPr>
          <w:rFonts w:eastAsia="Cambria"/>
          <w:w w:val="105"/>
          <w:sz w:val="22"/>
          <w:szCs w:val="22"/>
        </w:rPr>
        <w:t xml:space="preserve"> </w:t>
      </w:r>
      <w:r w:rsidR="00DD5EB7" w:rsidRPr="00FD2A11">
        <w:rPr>
          <w:rFonts w:eastAsia="Cambria"/>
          <w:w w:val="105"/>
          <w:sz w:val="22"/>
          <w:szCs w:val="22"/>
        </w:rPr>
        <w:t>portal</w:t>
      </w:r>
      <w:r w:rsidR="00DD5EB7" w:rsidRPr="0072495B">
        <w:rPr>
          <w:rFonts w:eastAsia="Cambria"/>
          <w:w w:val="105"/>
          <w:sz w:val="22"/>
          <w:szCs w:val="22"/>
        </w:rPr>
        <w:t xml:space="preserve"> </w:t>
      </w:r>
      <w:r w:rsidR="00DD5EB7" w:rsidRPr="00FD2A11">
        <w:rPr>
          <w:rFonts w:eastAsia="Cambria"/>
          <w:w w:val="105"/>
          <w:sz w:val="22"/>
          <w:szCs w:val="22"/>
        </w:rPr>
        <w:t>directly</w:t>
      </w:r>
      <w:r w:rsidR="00DD5EB7" w:rsidRPr="0072495B">
        <w:rPr>
          <w:rFonts w:eastAsia="Cambria"/>
          <w:w w:val="105"/>
          <w:sz w:val="22"/>
          <w:szCs w:val="22"/>
        </w:rPr>
        <w:t xml:space="preserve"> </w:t>
      </w:r>
      <w:r w:rsidR="00DD5EB7" w:rsidRPr="00FD2A11">
        <w:rPr>
          <w:rFonts w:eastAsia="Cambria"/>
          <w:w w:val="105"/>
          <w:sz w:val="22"/>
          <w:szCs w:val="22"/>
        </w:rPr>
        <w:t xml:space="preserve">to all the prospective bidders who have logged in with their </w:t>
      </w:r>
      <w:r w:rsidR="00DD5EB7" w:rsidRPr="0072495B">
        <w:rPr>
          <w:rFonts w:eastAsia="Cambria"/>
          <w:w w:val="105"/>
          <w:sz w:val="22"/>
          <w:szCs w:val="22"/>
        </w:rPr>
        <w:t xml:space="preserve">user id </w:t>
      </w:r>
      <w:r w:rsidR="00DD5EB7" w:rsidRPr="00FD2A11">
        <w:rPr>
          <w:rFonts w:eastAsia="Cambria"/>
          <w:w w:val="105"/>
          <w:sz w:val="22"/>
          <w:szCs w:val="22"/>
        </w:rPr>
        <w:t xml:space="preserve">and password (user credentials) and </w:t>
      </w:r>
      <w:r w:rsidR="00DD5EB7" w:rsidRPr="0072495B">
        <w:rPr>
          <w:rFonts w:eastAsia="Cambria"/>
          <w:w w:val="105"/>
          <w:sz w:val="22"/>
          <w:szCs w:val="22"/>
        </w:rPr>
        <w:t>have</w:t>
      </w:r>
      <w:r w:rsidR="00D907CE" w:rsidRPr="0072495B">
        <w:rPr>
          <w:rFonts w:eastAsia="Cambria"/>
          <w:w w:val="105"/>
          <w:sz w:val="22"/>
          <w:szCs w:val="22"/>
        </w:rPr>
        <w:t xml:space="preserve"> </w:t>
      </w:r>
      <w:r w:rsidR="00DD5EB7" w:rsidRPr="0072495B">
        <w:rPr>
          <w:rFonts w:eastAsia="Cambria"/>
          <w:w w:val="105"/>
          <w:sz w:val="22"/>
          <w:szCs w:val="22"/>
        </w:rPr>
        <w:t>registered against the subject package(s)</w:t>
      </w:r>
      <w:r w:rsidR="00117362" w:rsidRPr="0072495B">
        <w:rPr>
          <w:rFonts w:eastAsia="Cambria"/>
          <w:w w:val="105"/>
          <w:sz w:val="22"/>
          <w:szCs w:val="22"/>
        </w:rPr>
        <w:t>.</w:t>
      </w:r>
      <w:r w:rsidR="006A034A" w:rsidRPr="0072495B">
        <w:rPr>
          <w:rFonts w:eastAsia="Cambria"/>
          <w:w w:val="105"/>
          <w:sz w:val="22"/>
          <w:szCs w:val="22"/>
        </w:rPr>
        <w:t xml:space="preserve"> </w:t>
      </w:r>
      <w:r w:rsidR="00DD5EB7" w:rsidRPr="00FD2A11">
        <w:rPr>
          <w:rFonts w:eastAsia="Cambria"/>
          <w:w w:val="105"/>
          <w:sz w:val="22"/>
          <w:szCs w:val="22"/>
        </w:rPr>
        <w:t>The amendments to the Bidding Documents will be</w:t>
      </w:r>
      <w:r w:rsidR="00DD5EB7" w:rsidRPr="0072495B">
        <w:rPr>
          <w:rFonts w:eastAsia="Cambria"/>
          <w:w w:val="105"/>
          <w:sz w:val="22"/>
          <w:szCs w:val="22"/>
        </w:rPr>
        <w:t xml:space="preserve"> binding on the bidders and the notification of the amendment through </w:t>
      </w:r>
      <w:r w:rsidR="00DD5EB7" w:rsidRPr="0012514B">
        <w:rPr>
          <w:rFonts w:eastAsia="Cambria"/>
          <w:w w:val="105"/>
          <w:sz w:val="22"/>
          <w:szCs w:val="22"/>
        </w:rPr>
        <w:t>portal,</w:t>
      </w:r>
      <w:r w:rsidR="00DD5EB7" w:rsidRPr="0072495B">
        <w:rPr>
          <w:rFonts w:eastAsia="Cambria"/>
          <w:w w:val="105"/>
          <w:sz w:val="22"/>
          <w:szCs w:val="22"/>
        </w:rPr>
        <w:t xml:space="preserve"> </w:t>
      </w:r>
      <w:r w:rsidR="00DD5EB7" w:rsidRPr="0012514B">
        <w:rPr>
          <w:rFonts w:eastAsia="Cambria"/>
          <w:w w:val="105"/>
          <w:sz w:val="22"/>
          <w:szCs w:val="22"/>
        </w:rPr>
        <w:t>sent</w:t>
      </w:r>
      <w:r w:rsidR="00DD5EB7" w:rsidRPr="0072495B">
        <w:rPr>
          <w:rFonts w:eastAsia="Cambria"/>
          <w:w w:val="105"/>
          <w:sz w:val="22"/>
          <w:szCs w:val="22"/>
        </w:rPr>
        <w:t xml:space="preserve"> </w:t>
      </w:r>
      <w:r w:rsidR="00DD5EB7" w:rsidRPr="0012514B">
        <w:rPr>
          <w:rFonts w:eastAsia="Cambria"/>
          <w:w w:val="105"/>
          <w:sz w:val="22"/>
          <w:szCs w:val="22"/>
        </w:rPr>
        <w:t>to</w:t>
      </w:r>
      <w:r w:rsidR="00DD5EB7" w:rsidRPr="0072495B">
        <w:rPr>
          <w:rFonts w:eastAsia="Cambria"/>
          <w:w w:val="105"/>
          <w:sz w:val="22"/>
          <w:szCs w:val="22"/>
        </w:rPr>
        <w:t xml:space="preserve"> </w:t>
      </w:r>
      <w:r w:rsidR="00DD5EB7" w:rsidRPr="0012514B">
        <w:rPr>
          <w:rFonts w:eastAsia="Cambria"/>
          <w:w w:val="105"/>
          <w:sz w:val="22"/>
          <w:szCs w:val="22"/>
        </w:rPr>
        <w:t>the</w:t>
      </w:r>
      <w:r w:rsidR="00DD5EB7" w:rsidRPr="0072495B">
        <w:rPr>
          <w:rFonts w:eastAsia="Cambria"/>
          <w:w w:val="105"/>
          <w:sz w:val="22"/>
          <w:szCs w:val="22"/>
        </w:rPr>
        <w:t xml:space="preserve"> </w:t>
      </w:r>
      <w:r w:rsidR="00DD5EB7" w:rsidRPr="0012514B">
        <w:rPr>
          <w:rFonts w:eastAsia="Cambria"/>
          <w:w w:val="105"/>
          <w:sz w:val="22"/>
          <w:szCs w:val="22"/>
        </w:rPr>
        <w:t>prospective</w:t>
      </w:r>
      <w:r w:rsidR="00DD5EB7" w:rsidRPr="0072495B">
        <w:rPr>
          <w:rFonts w:eastAsia="Cambria"/>
          <w:w w:val="105"/>
          <w:sz w:val="22"/>
          <w:szCs w:val="22"/>
        </w:rPr>
        <w:t xml:space="preserve"> </w:t>
      </w:r>
      <w:r w:rsidR="00DD5EB7" w:rsidRPr="0012514B">
        <w:rPr>
          <w:rFonts w:eastAsia="Cambria"/>
          <w:w w:val="105"/>
          <w:sz w:val="22"/>
          <w:szCs w:val="22"/>
        </w:rPr>
        <w:t>bidders,</w:t>
      </w:r>
      <w:r w:rsidR="00DD5EB7" w:rsidRPr="0072495B">
        <w:rPr>
          <w:rFonts w:eastAsia="Cambria"/>
          <w:w w:val="105"/>
          <w:sz w:val="22"/>
          <w:szCs w:val="22"/>
        </w:rPr>
        <w:t xml:space="preserve"> </w:t>
      </w:r>
      <w:r w:rsidR="00DD5EB7" w:rsidRPr="0012514B">
        <w:rPr>
          <w:rFonts w:eastAsia="Cambria"/>
          <w:w w:val="105"/>
          <w:sz w:val="22"/>
          <w:szCs w:val="22"/>
        </w:rPr>
        <w:t>shall</w:t>
      </w:r>
      <w:r w:rsidR="00DD5EB7" w:rsidRPr="0072495B">
        <w:rPr>
          <w:rFonts w:eastAsia="Cambria"/>
          <w:w w:val="105"/>
          <w:sz w:val="22"/>
          <w:szCs w:val="22"/>
        </w:rPr>
        <w:t xml:space="preserve"> </w:t>
      </w:r>
      <w:r w:rsidR="00DD5EB7" w:rsidRPr="0012514B">
        <w:rPr>
          <w:rFonts w:eastAsia="Cambria"/>
          <w:w w:val="105"/>
          <w:sz w:val="22"/>
          <w:szCs w:val="22"/>
        </w:rPr>
        <w:t>be</w:t>
      </w:r>
      <w:r w:rsidR="00DD5EB7" w:rsidRPr="0072495B">
        <w:rPr>
          <w:rFonts w:eastAsia="Cambria"/>
          <w:w w:val="105"/>
          <w:sz w:val="22"/>
          <w:szCs w:val="22"/>
        </w:rPr>
        <w:t xml:space="preserve"> </w:t>
      </w:r>
      <w:r w:rsidR="00DD5EB7" w:rsidRPr="0012514B">
        <w:rPr>
          <w:rFonts w:eastAsia="Cambria"/>
          <w:w w:val="105"/>
          <w:sz w:val="22"/>
          <w:szCs w:val="22"/>
        </w:rPr>
        <w:t>deemed</w:t>
      </w:r>
      <w:r w:rsidR="00DD5EB7" w:rsidRPr="0072495B">
        <w:rPr>
          <w:rFonts w:eastAsia="Cambria"/>
          <w:w w:val="105"/>
          <w:sz w:val="22"/>
          <w:szCs w:val="22"/>
        </w:rPr>
        <w:t xml:space="preserve"> </w:t>
      </w:r>
      <w:r w:rsidR="00DD5EB7" w:rsidRPr="0012514B">
        <w:rPr>
          <w:rFonts w:eastAsia="Cambria"/>
          <w:w w:val="105"/>
          <w:sz w:val="22"/>
          <w:szCs w:val="22"/>
        </w:rPr>
        <w:t>to</w:t>
      </w:r>
      <w:r w:rsidR="00DD5EB7" w:rsidRPr="0072495B">
        <w:rPr>
          <w:rFonts w:eastAsia="Cambria"/>
          <w:w w:val="105"/>
          <w:sz w:val="22"/>
          <w:szCs w:val="22"/>
        </w:rPr>
        <w:t xml:space="preserve"> </w:t>
      </w:r>
      <w:r w:rsidR="00DD5EB7" w:rsidRPr="0012514B">
        <w:rPr>
          <w:rFonts w:eastAsia="Cambria"/>
          <w:w w:val="105"/>
          <w:sz w:val="22"/>
          <w:szCs w:val="22"/>
        </w:rPr>
        <w:t>be</w:t>
      </w:r>
      <w:r w:rsidR="00DD5EB7" w:rsidRPr="0072495B">
        <w:rPr>
          <w:rFonts w:eastAsia="Cambria"/>
          <w:w w:val="105"/>
          <w:sz w:val="22"/>
          <w:szCs w:val="22"/>
        </w:rPr>
        <w:t xml:space="preserve"> </w:t>
      </w:r>
      <w:r w:rsidR="00DD5EB7" w:rsidRPr="0012514B">
        <w:rPr>
          <w:rFonts w:eastAsia="Cambria"/>
          <w:w w:val="105"/>
          <w:sz w:val="22"/>
          <w:szCs w:val="22"/>
        </w:rPr>
        <w:t>construed</w:t>
      </w:r>
      <w:r w:rsidR="00DD5EB7" w:rsidRPr="0072495B">
        <w:rPr>
          <w:rFonts w:eastAsia="Cambria"/>
          <w:w w:val="105"/>
          <w:sz w:val="22"/>
          <w:szCs w:val="22"/>
        </w:rPr>
        <w:t xml:space="preserve"> </w:t>
      </w:r>
      <w:r w:rsidR="00DD5EB7" w:rsidRPr="0012514B">
        <w:rPr>
          <w:rFonts w:eastAsia="Cambria"/>
          <w:w w:val="105"/>
          <w:sz w:val="22"/>
          <w:szCs w:val="22"/>
        </w:rPr>
        <w:t>that</w:t>
      </w:r>
      <w:r w:rsidR="00DD5EB7" w:rsidRPr="0072495B">
        <w:rPr>
          <w:rFonts w:eastAsia="Cambria"/>
          <w:w w:val="105"/>
          <w:sz w:val="22"/>
          <w:szCs w:val="22"/>
        </w:rPr>
        <w:t xml:space="preserve"> </w:t>
      </w:r>
      <w:r w:rsidR="00DD5EB7" w:rsidRPr="0012514B">
        <w:rPr>
          <w:rFonts w:eastAsia="Cambria"/>
          <w:w w:val="105"/>
          <w:sz w:val="22"/>
          <w:szCs w:val="22"/>
        </w:rPr>
        <w:t>such</w:t>
      </w:r>
      <w:r w:rsidR="00DD5EB7" w:rsidRPr="0072495B">
        <w:rPr>
          <w:rFonts w:eastAsia="Cambria"/>
          <w:w w:val="105"/>
          <w:sz w:val="22"/>
          <w:szCs w:val="22"/>
        </w:rPr>
        <w:t xml:space="preserve"> </w:t>
      </w:r>
      <w:r w:rsidR="00DD5EB7" w:rsidRPr="0012514B">
        <w:rPr>
          <w:rFonts w:eastAsia="Cambria"/>
          <w:w w:val="105"/>
          <w:sz w:val="22"/>
          <w:szCs w:val="22"/>
        </w:rPr>
        <w:t>amendment(s),</w:t>
      </w:r>
      <w:r w:rsidR="00DD5EB7" w:rsidRPr="0072495B">
        <w:rPr>
          <w:rFonts w:eastAsia="Cambria"/>
          <w:w w:val="105"/>
          <w:sz w:val="22"/>
          <w:szCs w:val="22"/>
        </w:rPr>
        <w:t xml:space="preserve"> </w:t>
      </w:r>
      <w:r w:rsidR="00DD5EB7" w:rsidRPr="0012514B">
        <w:rPr>
          <w:rFonts w:eastAsia="Cambria"/>
          <w:w w:val="105"/>
          <w:sz w:val="22"/>
          <w:szCs w:val="22"/>
        </w:rPr>
        <w:t>to</w:t>
      </w:r>
      <w:r w:rsidR="00DD5EB7" w:rsidRPr="0072495B">
        <w:rPr>
          <w:rFonts w:eastAsia="Cambria"/>
          <w:w w:val="105"/>
          <w:sz w:val="22"/>
          <w:szCs w:val="22"/>
        </w:rPr>
        <w:t xml:space="preserve"> </w:t>
      </w:r>
      <w:r w:rsidR="00DD5EB7" w:rsidRPr="0012514B">
        <w:rPr>
          <w:rFonts w:eastAsia="Cambria"/>
          <w:w w:val="105"/>
          <w:sz w:val="22"/>
          <w:szCs w:val="22"/>
        </w:rPr>
        <w:t>the</w:t>
      </w:r>
      <w:r w:rsidR="00DD5EB7" w:rsidRPr="0072495B">
        <w:rPr>
          <w:rFonts w:eastAsia="Cambria"/>
          <w:w w:val="105"/>
          <w:sz w:val="22"/>
          <w:szCs w:val="22"/>
        </w:rPr>
        <w:t xml:space="preserve"> </w:t>
      </w:r>
      <w:r w:rsidR="00DD5EB7" w:rsidRPr="0012514B">
        <w:rPr>
          <w:rFonts w:eastAsia="Cambria"/>
          <w:w w:val="105"/>
          <w:sz w:val="22"/>
          <w:szCs w:val="22"/>
        </w:rPr>
        <w:t>Bidding</w:t>
      </w:r>
      <w:r w:rsidR="00DD5EB7" w:rsidRPr="0072495B">
        <w:rPr>
          <w:rFonts w:eastAsia="Cambria"/>
          <w:w w:val="105"/>
          <w:sz w:val="22"/>
          <w:szCs w:val="22"/>
        </w:rPr>
        <w:t xml:space="preserve"> </w:t>
      </w:r>
      <w:r w:rsidR="00DD5EB7" w:rsidRPr="0012514B">
        <w:rPr>
          <w:rFonts w:eastAsia="Cambria"/>
          <w:w w:val="105"/>
          <w:sz w:val="22"/>
          <w:szCs w:val="22"/>
        </w:rPr>
        <w:t>Documents</w:t>
      </w:r>
      <w:r w:rsidR="00DD5EB7" w:rsidRPr="0072495B">
        <w:rPr>
          <w:rFonts w:eastAsia="Cambria"/>
          <w:w w:val="105"/>
          <w:sz w:val="22"/>
          <w:szCs w:val="22"/>
        </w:rPr>
        <w:t xml:space="preserve"> </w:t>
      </w:r>
      <w:r w:rsidR="00DD5EB7" w:rsidRPr="0012514B">
        <w:rPr>
          <w:rFonts w:eastAsia="Cambria"/>
          <w:w w:val="105"/>
          <w:sz w:val="22"/>
          <w:szCs w:val="22"/>
        </w:rPr>
        <w:t>have</w:t>
      </w:r>
      <w:r w:rsidR="0021200A" w:rsidRPr="0012514B">
        <w:rPr>
          <w:rFonts w:eastAsia="Cambria"/>
          <w:w w:val="105"/>
          <w:sz w:val="22"/>
          <w:szCs w:val="22"/>
        </w:rPr>
        <w:t xml:space="preserve"> </w:t>
      </w:r>
      <w:r w:rsidR="00DD5EB7" w:rsidRPr="0012514B">
        <w:rPr>
          <w:rFonts w:eastAsia="Cambria"/>
          <w:w w:val="105"/>
          <w:sz w:val="22"/>
          <w:szCs w:val="22"/>
        </w:rPr>
        <w:t>been</w:t>
      </w:r>
      <w:r w:rsidR="00DD5EB7" w:rsidRPr="0072495B">
        <w:rPr>
          <w:rFonts w:eastAsia="Cambria"/>
          <w:w w:val="105"/>
          <w:sz w:val="22"/>
          <w:szCs w:val="22"/>
        </w:rPr>
        <w:t xml:space="preserve"> </w:t>
      </w:r>
      <w:r w:rsidR="00DD5EB7" w:rsidRPr="0012514B">
        <w:rPr>
          <w:rFonts w:eastAsia="Cambria"/>
          <w:w w:val="105"/>
          <w:sz w:val="22"/>
          <w:szCs w:val="22"/>
        </w:rPr>
        <w:t>taken</w:t>
      </w:r>
      <w:r w:rsidR="00DD5EB7" w:rsidRPr="0072495B">
        <w:rPr>
          <w:rFonts w:eastAsia="Cambria"/>
          <w:w w:val="105"/>
          <w:sz w:val="22"/>
          <w:szCs w:val="22"/>
        </w:rPr>
        <w:t xml:space="preserve"> </w:t>
      </w:r>
      <w:r w:rsidR="00DD5EB7" w:rsidRPr="0012514B">
        <w:rPr>
          <w:rFonts w:eastAsia="Cambria"/>
          <w:w w:val="105"/>
          <w:sz w:val="22"/>
          <w:szCs w:val="22"/>
        </w:rPr>
        <w:t>into</w:t>
      </w:r>
      <w:r w:rsidR="00DD5EB7" w:rsidRPr="0072495B">
        <w:rPr>
          <w:rFonts w:eastAsia="Cambria"/>
          <w:w w:val="105"/>
          <w:sz w:val="22"/>
          <w:szCs w:val="22"/>
        </w:rPr>
        <w:t xml:space="preserve"> </w:t>
      </w:r>
      <w:r w:rsidR="00DD5EB7" w:rsidRPr="0012514B">
        <w:rPr>
          <w:rFonts w:eastAsia="Cambria"/>
          <w:w w:val="105"/>
          <w:sz w:val="22"/>
          <w:szCs w:val="22"/>
        </w:rPr>
        <w:t>account</w:t>
      </w:r>
      <w:r w:rsidR="00DD5EB7" w:rsidRPr="0072495B">
        <w:rPr>
          <w:rFonts w:eastAsia="Cambria"/>
          <w:w w:val="105"/>
          <w:sz w:val="22"/>
          <w:szCs w:val="22"/>
        </w:rPr>
        <w:t xml:space="preserve"> </w:t>
      </w:r>
      <w:r w:rsidR="00DD5EB7" w:rsidRPr="0012514B">
        <w:rPr>
          <w:rFonts w:eastAsia="Cambria"/>
          <w:w w:val="105"/>
          <w:sz w:val="22"/>
          <w:szCs w:val="22"/>
        </w:rPr>
        <w:t>by</w:t>
      </w:r>
      <w:r w:rsidR="00DD5EB7" w:rsidRPr="0072495B">
        <w:rPr>
          <w:rFonts w:eastAsia="Cambria"/>
          <w:w w:val="105"/>
          <w:sz w:val="22"/>
          <w:szCs w:val="22"/>
        </w:rPr>
        <w:t xml:space="preserve"> </w:t>
      </w:r>
      <w:r w:rsidR="00DD5EB7" w:rsidRPr="0012514B">
        <w:rPr>
          <w:rFonts w:eastAsia="Cambria"/>
          <w:w w:val="105"/>
          <w:sz w:val="22"/>
          <w:szCs w:val="22"/>
        </w:rPr>
        <w:t>the</w:t>
      </w:r>
      <w:r w:rsidR="00DD5EB7" w:rsidRPr="0072495B">
        <w:rPr>
          <w:rFonts w:eastAsia="Cambria"/>
          <w:w w:val="105"/>
          <w:sz w:val="22"/>
          <w:szCs w:val="22"/>
        </w:rPr>
        <w:t xml:space="preserve"> </w:t>
      </w:r>
      <w:r w:rsidR="00DD5EB7" w:rsidRPr="0012514B">
        <w:rPr>
          <w:rFonts w:eastAsia="Cambria"/>
          <w:w w:val="105"/>
          <w:sz w:val="22"/>
          <w:szCs w:val="22"/>
        </w:rPr>
        <w:t>Bidder</w:t>
      </w:r>
      <w:r w:rsidR="00DD5EB7" w:rsidRPr="0072495B">
        <w:rPr>
          <w:rFonts w:eastAsia="Cambria"/>
          <w:w w:val="105"/>
          <w:sz w:val="22"/>
          <w:szCs w:val="22"/>
        </w:rPr>
        <w:t xml:space="preserve"> </w:t>
      </w:r>
      <w:r w:rsidR="00DD5EB7" w:rsidRPr="0012514B">
        <w:rPr>
          <w:rFonts w:eastAsia="Cambria"/>
          <w:w w:val="105"/>
          <w:sz w:val="22"/>
          <w:szCs w:val="22"/>
        </w:rPr>
        <w:t>in</w:t>
      </w:r>
      <w:r w:rsidR="00DD5EB7" w:rsidRPr="0072495B">
        <w:rPr>
          <w:rFonts w:eastAsia="Cambria"/>
          <w:w w:val="105"/>
          <w:sz w:val="22"/>
          <w:szCs w:val="22"/>
        </w:rPr>
        <w:t xml:space="preserve"> </w:t>
      </w:r>
      <w:r w:rsidR="00DD5EB7" w:rsidRPr="0012514B">
        <w:rPr>
          <w:rFonts w:eastAsia="Cambria"/>
          <w:w w:val="105"/>
          <w:sz w:val="22"/>
          <w:szCs w:val="22"/>
        </w:rPr>
        <w:t>its</w:t>
      </w:r>
      <w:r w:rsidR="00DD5EB7" w:rsidRPr="0072495B">
        <w:rPr>
          <w:rFonts w:eastAsia="Cambria"/>
          <w:w w:val="105"/>
          <w:sz w:val="22"/>
          <w:szCs w:val="22"/>
        </w:rPr>
        <w:t xml:space="preserve"> </w:t>
      </w:r>
      <w:r w:rsidR="00DD5EB7" w:rsidRPr="0012514B">
        <w:rPr>
          <w:rFonts w:eastAsia="Cambria"/>
          <w:w w:val="105"/>
          <w:sz w:val="22"/>
          <w:szCs w:val="22"/>
        </w:rPr>
        <w:t>bid.</w:t>
      </w:r>
    </w:p>
    <w:p w:rsidR="002957DC" w:rsidRPr="0012514B" w:rsidRDefault="002957DC">
      <w:pPr>
        <w:widowControl w:val="0"/>
        <w:autoSpaceDE w:val="0"/>
        <w:autoSpaceDN w:val="0"/>
        <w:spacing w:before="9"/>
        <w:rPr>
          <w:rFonts w:eastAsia="Cambria"/>
          <w:sz w:val="22"/>
          <w:szCs w:val="22"/>
        </w:rPr>
      </w:pPr>
    </w:p>
    <w:p w:rsidR="002957DC" w:rsidRPr="0072495B" w:rsidRDefault="007C76D0">
      <w:pPr>
        <w:widowControl w:val="0"/>
        <w:numPr>
          <w:ilvl w:val="1"/>
          <w:numId w:val="11"/>
        </w:numPr>
        <w:tabs>
          <w:tab w:val="left" w:pos="1188"/>
          <w:tab w:val="left" w:pos="1189"/>
        </w:tabs>
        <w:autoSpaceDE w:val="0"/>
        <w:autoSpaceDN w:val="0"/>
        <w:spacing w:line="254" w:lineRule="auto"/>
        <w:ind w:right="244"/>
        <w:jc w:val="both"/>
        <w:rPr>
          <w:rFonts w:eastAsia="Cambria"/>
          <w:w w:val="105"/>
          <w:sz w:val="22"/>
          <w:szCs w:val="22"/>
        </w:rPr>
      </w:pPr>
      <w:r w:rsidRPr="0012514B">
        <w:rPr>
          <w:rFonts w:eastAsia="Cambria"/>
          <w:w w:val="105"/>
          <w:sz w:val="22"/>
          <w:szCs w:val="22"/>
        </w:rPr>
        <w:t>In order to afford reasonable time to the prospective Bidders to take</w:t>
      </w:r>
      <w:r w:rsidRPr="0072495B">
        <w:rPr>
          <w:rFonts w:eastAsia="Cambria"/>
          <w:w w:val="105"/>
          <w:sz w:val="22"/>
          <w:szCs w:val="22"/>
        </w:rPr>
        <w:t xml:space="preserve"> </w:t>
      </w:r>
      <w:r w:rsidRPr="0012514B">
        <w:rPr>
          <w:rFonts w:eastAsia="Cambria"/>
          <w:w w:val="105"/>
          <w:sz w:val="22"/>
          <w:szCs w:val="22"/>
        </w:rPr>
        <w:t>the amendment into account in preparing their bid, the Employer</w:t>
      </w:r>
      <w:r w:rsidRPr="0072495B">
        <w:rPr>
          <w:rFonts w:eastAsia="Cambria"/>
          <w:w w:val="105"/>
          <w:sz w:val="22"/>
          <w:szCs w:val="22"/>
        </w:rPr>
        <w:t xml:space="preserve"> </w:t>
      </w:r>
      <w:r w:rsidRPr="0012514B">
        <w:rPr>
          <w:rFonts w:eastAsia="Cambria"/>
          <w:w w:val="105"/>
          <w:sz w:val="22"/>
          <w:szCs w:val="22"/>
        </w:rPr>
        <w:t>may, at its discretion, extend the deadline for the submission of bids,</w:t>
      </w:r>
      <w:r w:rsidRPr="0072495B">
        <w:rPr>
          <w:rFonts w:eastAsia="Cambria"/>
          <w:w w:val="105"/>
          <w:sz w:val="22"/>
          <w:szCs w:val="22"/>
        </w:rPr>
        <w:t xml:space="preserve"> </w:t>
      </w:r>
      <w:r w:rsidRPr="0012514B">
        <w:rPr>
          <w:rFonts w:eastAsia="Cambria"/>
          <w:w w:val="105"/>
          <w:sz w:val="22"/>
          <w:szCs w:val="22"/>
        </w:rPr>
        <w:t>in</w:t>
      </w:r>
      <w:r w:rsidRPr="0072495B">
        <w:rPr>
          <w:rFonts w:eastAsia="Cambria"/>
          <w:w w:val="105"/>
          <w:sz w:val="22"/>
          <w:szCs w:val="22"/>
        </w:rPr>
        <w:t xml:space="preserve"> </w:t>
      </w:r>
      <w:r w:rsidRPr="0012514B">
        <w:rPr>
          <w:rFonts w:eastAsia="Cambria"/>
          <w:w w:val="105"/>
          <w:sz w:val="22"/>
          <w:szCs w:val="22"/>
        </w:rPr>
        <w:t>which</w:t>
      </w:r>
      <w:r w:rsidRPr="0072495B">
        <w:rPr>
          <w:rFonts w:eastAsia="Cambria"/>
          <w:w w:val="105"/>
          <w:sz w:val="22"/>
          <w:szCs w:val="22"/>
        </w:rPr>
        <w:t xml:space="preserve"> </w:t>
      </w:r>
      <w:r w:rsidRPr="0012514B">
        <w:rPr>
          <w:rFonts w:eastAsia="Cambria"/>
          <w:w w:val="105"/>
          <w:sz w:val="22"/>
          <w:szCs w:val="22"/>
        </w:rPr>
        <w:t>case,</w:t>
      </w:r>
      <w:r w:rsidRPr="0072495B">
        <w:rPr>
          <w:rFonts w:eastAsia="Cambria"/>
          <w:w w:val="105"/>
          <w:sz w:val="22"/>
          <w:szCs w:val="22"/>
        </w:rPr>
        <w:t xml:space="preserve"> </w:t>
      </w:r>
      <w:r w:rsidRPr="0012514B">
        <w:rPr>
          <w:rFonts w:eastAsia="Cambria"/>
          <w:w w:val="105"/>
          <w:sz w:val="22"/>
          <w:szCs w:val="22"/>
        </w:rPr>
        <w:t>the</w:t>
      </w:r>
      <w:r w:rsidRPr="0072495B">
        <w:rPr>
          <w:rFonts w:eastAsia="Cambria"/>
          <w:w w:val="105"/>
          <w:sz w:val="22"/>
          <w:szCs w:val="22"/>
        </w:rPr>
        <w:t xml:space="preserve"> </w:t>
      </w:r>
      <w:r w:rsidRPr="0012514B">
        <w:rPr>
          <w:rFonts w:eastAsia="Cambria"/>
          <w:w w:val="105"/>
          <w:sz w:val="22"/>
          <w:szCs w:val="22"/>
        </w:rPr>
        <w:t>Employer</w:t>
      </w:r>
      <w:r w:rsidRPr="0072495B">
        <w:rPr>
          <w:rFonts w:eastAsia="Cambria"/>
          <w:w w:val="105"/>
          <w:sz w:val="22"/>
          <w:szCs w:val="22"/>
        </w:rPr>
        <w:t xml:space="preserve"> </w:t>
      </w:r>
      <w:r w:rsidRPr="0012514B">
        <w:rPr>
          <w:rFonts w:eastAsia="Cambria"/>
          <w:w w:val="105"/>
          <w:sz w:val="22"/>
          <w:szCs w:val="22"/>
        </w:rPr>
        <w:t>will</w:t>
      </w:r>
      <w:r w:rsidRPr="0072495B">
        <w:rPr>
          <w:rFonts w:eastAsia="Cambria"/>
          <w:w w:val="105"/>
          <w:sz w:val="22"/>
          <w:szCs w:val="22"/>
        </w:rPr>
        <w:t xml:space="preserve"> </w:t>
      </w:r>
      <w:r w:rsidRPr="0012514B">
        <w:rPr>
          <w:rFonts w:eastAsia="Cambria"/>
          <w:w w:val="105"/>
          <w:sz w:val="22"/>
          <w:szCs w:val="22"/>
        </w:rPr>
        <w:t>notify</w:t>
      </w:r>
      <w:r w:rsidRPr="0072495B">
        <w:rPr>
          <w:rFonts w:eastAsia="Cambria"/>
          <w:w w:val="105"/>
          <w:sz w:val="22"/>
          <w:szCs w:val="22"/>
        </w:rPr>
        <w:t xml:space="preserve"> </w:t>
      </w:r>
      <w:r w:rsidRPr="0012514B">
        <w:rPr>
          <w:rFonts w:eastAsia="Cambria"/>
          <w:w w:val="105"/>
          <w:sz w:val="22"/>
          <w:szCs w:val="22"/>
        </w:rPr>
        <w:t>through</w:t>
      </w:r>
      <w:r w:rsidRPr="0072495B">
        <w:rPr>
          <w:rFonts w:eastAsia="Cambria"/>
          <w:w w:val="105"/>
          <w:sz w:val="22"/>
          <w:szCs w:val="22"/>
        </w:rPr>
        <w:t xml:space="preserve"> </w:t>
      </w:r>
      <w:r w:rsidRPr="0012514B">
        <w:rPr>
          <w:rFonts w:eastAsia="Cambria"/>
          <w:w w:val="105"/>
          <w:sz w:val="22"/>
          <w:szCs w:val="22"/>
        </w:rPr>
        <w:t>portal</w:t>
      </w:r>
      <w:r w:rsidRPr="0012514B">
        <w:rPr>
          <w:rFonts w:eastAsia="Cambria"/>
          <w:color w:val="0000FF"/>
          <w:spacing w:val="1"/>
          <w:w w:val="105"/>
          <w:sz w:val="22"/>
          <w:szCs w:val="22"/>
        </w:rPr>
        <w:t xml:space="preserve"> </w:t>
      </w:r>
      <w:hyperlink r:id="rId14" w:history="1">
        <w:r w:rsidR="0021200A" w:rsidRPr="00FD2A11">
          <w:rPr>
            <w:rFonts w:eastAsia="Cambria"/>
            <w:b/>
            <w:sz w:val="22"/>
            <w:szCs w:val="22"/>
            <w:u w:val="single"/>
          </w:rPr>
          <w:t>www.tenderwizard.com/OPTCL</w:t>
        </w:r>
      </w:hyperlink>
      <w:r w:rsidR="0021200A" w:rsidRPr="00FD2A11">
        <w:rPr>
          <w:rFonts w:eastAsia="Cambria"/>
          <w:b/>
          <w:sz w:val="22"/>
          <w:szCs w:val="22"/>
        </w:rPr>
        <w:t xml:space="preserve"> </w:t>
      </w:r>
      <w:r w:rsidRPr="00FD2A11">
        <w:rPr>
          <w:rFonts w:eastAsia="Cambria"/>
          <w:w w:val="105"/>
          <w:sz w:val="22"/>
          <w:szCs w:val="22"/>
        </w:rPr>
        <w:t>where all prospective bidders may see</w:t>
      </w:r>
      <w:r w:rsidRPr="0072495B">
        <w:rPr>
          <w:rFonts w:eastAsia="Cambria"/>
          <w:w w:val="105"/>
          <w:sz w:val="22"/>
          <w:szCs w:val="22"/>
        </w:rPr>
        <w:t xml:space="preserve"> </w:t>
      </w:r>
      <w:r w:rsidRPr="00FD2A11">
        <w:rPr>
          <w:rFonts w:eastAsia="Cambria"/>
          <w:w w:val="105"/>
          <w:sz w:val="22"/>
          <w:szCs w:val="22"/>
        </w:rPr>
        <w:t>the</w:t>
      </w:r>
      <w:r w:rsidRPr="0072495B">
        <w:rPr>
          <w:rFonts w:eastAsia="Cambria"/>
          <w:w w:val="105"/>
          <w:sz w:val="22"/>
          <w:szCs w:val="22"/>
        </w:rPr>
        <w:t xml:space="preserve"> </w:t>
      </w:r>
      <w:r w:rsidRPr="00FD2A11">
        <w:rPr>
          <w:rFonts w:eastAsia="Cambria"/>
          <w:w w:val="105"/>
          <w:sz w:val="22"/>
          <w:szCs w:val="22"/>
        </w:rPr>
        <w:t>extended</w:t>
      </w:r>
      <w:r w:rsidRPr="0072495B">
        <w:rPr>
          <w:rFonts w:eastAsia="Cambria"/>
          <w:w w:val="105"/>
          <w:sz w:val="22"/>
          <w:szCs w:val="22"/>
        </w:rPr>
        <w:t xml:space="preserve"> </w:t>
      </w:r>
      <w:r w:rsidRPr="00FD2A11">
        <w:rPr>
          <w:rFonts w:eastAsia="Cambria"/>
          <w:w w:val="105"/>
          <w:sz w:val="22"/>
          <w:szCs w:val="22"/>
        </w:rPr>
        <w:t>deadline.</w:t>
      </w:r>
    </w:p>
    <w:p w:rsidR="002957DC" w:rsidRPr="00FD2A11" w:rsidRDefault="002957DC">
      <w:pPr>
        <w:widowControl w:val="0"/>
        <w:autoSpaceDE w:val="0"/>
        <w:autoSpaceDN w:val="0"/>
        <w:spacing w:before="3"/>
        <w:rPr>
          <w:rFonts w:eastAsia="Cambria"/>
          <w:sz w:val="22"/>
          <w:szCs w:val="22"/>
        </w:rPr>
      </w:pPr>
    </w:p>
    <w:p w:rsidR="002957DC" w:rsidRPr="00FD2A11" w:rsidRDefault="007C76D0">
      <w:pPr>
        <w:widowControl w:val="0"/>
        <w:numPr>
          <w:ilvl w:val="0"/>
          <w:numId w:val="7"/>
        </w:numPr>
        <w:tabs>
          <w:tab w:val="left" w:pos="1188"/>
          <w:tab w:val="left" w:pos="1189"/>
        </w:tabs>
        <w:autoSpaceDE w:val="0"/>
        <w:autoSpaceDN w:val="0"/>
        <w:ind w:hanging="1081"/>
        <w:outlineLvl w:val="0"/>
        <w:rPr>
          <w:rFonts w:eastAsia="Palatino Linotype"/>
          <w:b/>
          <w:bCs/>
          <w:sz w:val="28"/>
          <w:szCs w:val="28"/>
        </w:rPr>
      </w:pPr>
      <w:bookmarkStart w:id="15" w:name="_Toc132464568"/>
      <w:r w:rsidRPr="00FD2A11">
        <w:rPr>
          <w:rFonts w:eastAsia="Palatino Linotype"/>
          <w:b/>
          <w:bCs/>
          <w:sz w:val="28"/>
          <w:szCs w:val="28"/>
        </w:rPr>
        <w:t>PREPARATION</w:t>
      </w:r>
      <w:r w:rsidRPr="00FD2A11">
        <w:rPr>
          <w:rFonts w:eastAsia="Palatino Linotype"/>
          <w:b/>
          <w:bCs/>
          <w:spacing w:val="-1"/>
          <w:sz w:val="28"/>
          <w:szCs w:val="28"/>
        </w:rPr>
        <w:t xml:space="preserve"> </w:t>
      </w:r>
      <w:r w:rsidRPr="00FD2A11">
        <w:rPr>
          <w:rFonts w:eastAsia="Palatino Linotype"/>
          <w:b/>
          <w:bCs/>
          <w:sz w:val="28"/>
          <w:szCs w:val="28"/>
        </w:rPr>
        <w:t>OF</w:t>
      </w:r>
      <w:r w:rsidRPr="00FD2A11">
        <w:rPr>
          <w:rFonts w:eastAsia="Palatino Linotype"/>
          <w:b/>
          <w:bCs/>
          <w:spacing w:val="-1"/>
          <w:sz w:val="28"/>
          <w:szCs w:val="28"/>
        </w:rPr>
        <w:t xml:space="preserve"> </w:t>
      </w:r>
      <w:r w:rsidRPr="00FD2A11">
        <w:rPr>
          <w:rFonts w:eastAsia="Palatino Linotype"/>
          <w:b/>
          <w:bCs/>
          <w:sz w:val="28"/>
          <w:szCs w:val="28"/>
        </w:rPr>
        <w:t>BIDS</w:t>
      </w:r>
      <w:bookmarkEnd w:id="15"/>
    </w:p>
    <w:p w:rsidR="002957DC" w:rsidRPr="00FD2A11" w:rsidRDefault="002957DC">
      <w:pPr>
        <w:widowControl w:val="0"/>
        <w:autoSpaceDE w:val="0"/>
        <w:autoSpaceDN w:val="0"/>
        <w:spacing w:before="11"/>
        <w:rPr>
          <w:rFonts w:eastAsia="Cambria"/>
          <w:b/>
          <w:sz w:val="22"/>
          <w:szCs w:val="22"/>
        </w:rPr>
      </w:pPr>
    </w:p>
    <w:p w:rsidR="002957DC" w:rsidRPr="00FD2A11" w:rsidRDefault="007C76D0">
      <w:pPr>
        <w:widowControl w:val="0"/>
        <w:numPr>
          <w:ilvl w:val="0"/>
          <w:numId w:val="11"/>
        </w:numPr>
        <w:tabs>
          <w:tab w:val="left" w:pos="1188"/>
          <w:tab w:val="left" w:pos="1189"/>
        </w:tabs>
        <w:autoSpaceDE w:val="0"/>
        <w:autoSpaceDN w:val="0"/>
        <w:ind w:hanging="1081"/>
        <w:outlineLvl w:val="0"/>
        <w:rPr>
          <w:rFonts w:eastAsia="Palatino Linotype"/>
          <w:b/>
          <w:bCs/>
          <w:sz w:val="22"/>
          <w:szCs w:val="22"/>
        </w:rPr>
      </w:pPr>
      <w:bookmarkStart w:id="16" w:name="_Toc132464569"/>
      <w:r w:rsidRPr="00FD2A11">
        <w:rPr>
          <w:rFonts w:eastAsia="Palatino Linotype"/>
          <w:b/>
          <w:bCs/>
          <w:sz w:val="22"/>
          <w:szCs w:val="22"/>
        </w:rPr>
        <w:t>Language</w:t>
      </w:r>
      <w:r w:rsidRPr="00FD2A11">
        <w:rPr>
          <w:rFonts w:eastAsia="Palatino Linotype"/>
          <w:b/>
          <w:bCs/>
          <w:spacing w:val="1"/>
          <w:sz w:val="22"/>
          <w:szCs w:val="22"/>
        </w:rPr>
        <w:t xml:space="preserve"> </w:t>
      </w:r>
      <w:r w:rsidRPr="00FD2A11">
        <w:rPr>
          <w:rFonts w:eastAsia="Palatino Linotype"/>
          <w:b/>
          <w:bCs/>
          <w:sz w:val="22"/>
          <w:szCs w:val="22"/>
        </w:rPr>
        <w:t>of</w:t>
      </w:r>
      <w:r w:rsidRPr="00FD2A11">
        <w:rPr>
          <w:rFonts w:eastAsia="Palatino Linotype"/>
          <w:b/>
          <w:bCs/>
          <w:spacing w:val="1"/>
          <w:sz w:val="22"/>
          <w:szCs w:val="22"/>
        </w:rPr>
        <w:t xml:space="preserve"> </w:t>
      </w:r>
      <w:r w:rsidRPr="00FD2A11">
        <w:rPr>
          <w:rFonts w:eastAsia="Palatino Linotype"/>
          <w:b/>
          <w:bCs/>
          <w:sz w:val="22"/>
          <w:szCs w:val="22"/>
        </w:rPr>
        <w:t>Bid</w:t>
      </w:r>
      <w:bookmarkEnd w:id="16"/>
    </w:p>
    <w:p w:rsidR="002957DC" w:rsidRPr="00FD2A11" w:rsidRDefault="002957DC">
      <w:pPr>
        <w:widowControl w:val="0"/>
        <w:autoSpaceDE w:val="0"/>
        <w:autoSpaceDN w:val="0"/>
        <w:spacing w:before="7"/>
        <w:rPr>
          <w:rFonts w:eastAsia="Cambria"/>
          <w:b/>
          <w:sz w:val="22"/>
          <w:szCs w:val="22"/>
        </w:rPr>
      </w:pPr>
    </w:p>
    <w:p w:rsidR="002957DC" w:rsidRPr="0072495B" w:rsidRDefault="007C76D0">
      <w:pPr>
        <w:widowControl w:val="0"/>
        <w:numPr>
          <w:ilvl w:val="1"/>
          <w:numId w:val="11"/>
        </w:numPr>
        <w:tabs>
          <w:tab w:val="left" w:pos="1188"/>
          <w:tab w:val="left" w:pos="1189"/>
        </w:tabs>
        <w:autoSpaceDE w:val="0"/>
        <w:autoSpaceDN w:val="0"/>
        <w:spacing w:before="1" w:line="254" w:lineRule="auto"/>
        <w:ind w:right="245"/>
        <w:jc w:val="both"/>
        <w:rPr>
          <w:rFonts w:eastAsia="Cambria"/>
          <w:w w:val="105"/>
          <w:sz w:val="22"/>
          <w:szCs w:val="22"/>
        </w:rPr>
      </w:pPr>
      <w:r w:rsidRPr="00FD2A11">
        <w:rPr>
          <w:rFonts w:eastAsia="Cambria"/>
          <w:w w:val="105"/>
          <w:sz w:val="22"/>
          <w:szCs w:val="22"/>
        </w:rPr>
        <w:t>The</w:t>
      </w:r>
      <w:r w:rsidRPr="0072495B">
        <w:rPr>
          <w:rFonts w:eastAsia="Cambria"/>
          <w:w w:val="105"/>
          <w:sz w:val="22"/>
          <w:szCs w:val="22"/>
        </w:rPr>
        <w:t xml:space="preserve"> </w:t>
      </w:r>
      <w:r w:rsidRPr="00FD2A11">
        <w:rPr>
          <w:rFonts w:eastAsia="Cambria"/>
          <w:w w:val="105"/>
          <w:sz w:val="22"/>
          <w:szCs w:val="22"/>
        </w:rPr>
        <w:t>bid</w:t>
      </w:r>
      <w:r w:rsidRPr="0072495B">
        <w:rPr>
          <w:rFonts w:eastAsia="Cambria"/>
          <w:w w:val="105"/>
          <w:sz w:val="22"/>
          <w:szCs w:val="22"/>
        </w:rPr>
        <w:t xml:space="preserve"> </w:t>
      </w:r>
      <w:r w:rsidRPr="00FD2A11">
        <w:rPr>
          <w:rFonts w:eastAsia="Cambria"/>
          <w:w w:val="105"/>
          <w:sz w:val="22"/>
          <w:szCs w:val="22"/>
        </w:rPr>
        <w:t>prepared</w:t>
      </w:r>
      <w:r w:rsidRPr="0072495B">
        <w:rPr>
          <w:rFonts w:eastAsia="Cambria"/>
          <w:w w:val="105"/>
          <w:sz w:val="22"/>
          <w:szCs w:val="22"/>
        </w:rPr>
        <w:t xml:space="preserve"> </w:t>
      </w:r>
      <w:r w:rsidRPr="00FD2A11">
        <w:rPr>
          <w:rFonts w:eastAsia="Cambria"/>
          <w:w w:val="105"/>
          <w:sz w:val="22"/>
          <w:szCs w:val="22"/>
        </w:rPr>
        <w:t>by</w:t>
      </w:r>
      <w:r w:rsidRPr="0072495B">
        <w:rPr>
          <w:rFonts w:eastAsia="Cambria"/>
          <w:w w:val="105"/>
          <w:sz w:val="22"/>
          <w:szCs w:val="22"/>
        </w:rPr>
        <w:t xml:space="preserve"> </w:t>
      </w:r>
      <w:r w:rsidRPr="00FD2A11">
        <w:rPr>
          <w:rFonts w:eastAsia="Cambria"/>
          <w:w w:val="105"/>
          <w:sz w:val="22"/>
          <w:szCs w:val="22"/>
        </w:rPr>
        <w:t>the</w:t>
      </w:r>
      <w:r w:rsidRPr="0072495B">
        <w:rPr>
          <w:rFonts w:eastAsia="Cambria"/>
          <w:w w:val="105"/>
          <w:sz w:val="22"/>
          <w:szCs w:val="22"/>
        </w:rPr>
        <w:t xml:space="preserve"> </w:t>
      </w:r>
      <w:r w:rsidRPr="00FD2A11">
        <w:rPr>
          <w:rFonts w:eastAsia="Cambria"/>
          <w:w w:val="105"/>
          <w:sz w:val="22"/>
          <w:szCs w:val="22"/>
        </w:rPr>
        <w:t>Bidder</w:t>
      </w:r>
      <w:r w:rsidRPr="0072495B">
        <w:rPr>
          <w:rFonts w:eastAsia="Cambria"/>
          <w:w w:val="105"/>
          <w:sz w:val="22"/>
          <w:szCs w:val="22"/>
        </w:rPr>
        <w:t xml:space="preserve"> </w:t>
      </w:r>
      <w:r w:rsidRPr="00FD2A11">
        <w:rPr>
          <w:rFonts w:eastAsia="Cambria"/>
          <w:w w:val="105"/>
          <w:sz w:val="22"/>
          <w:szCs w:val="22"/>
        </w:rPr>
        <w:t>and</w:t>
      </w:r>
      <w:r w:rsidRPr="0072495B">
        <w:rPr>
          <w:rFonts w:eastAsia="Cambria"/>
          <w:w w:val="105"/>
          <w:sz w:val="22"/>
          <w:szCs w:val="22"/>
        </w:rPr>
        <w:t xml:space="preserve"> </w:t>
      </w:r>
      <w:r w:rsidRPr="00FD2A11">
        <w:rPr>
          <w:rFonts w:eastAsia="Cambria"/>
          <w:w w:val="105"/>
          <w:sz w:val="22"/>
          <w:szCs w:val="22"/>
        </w:rPr>
        <w:t>all</w:t>
      </w:r>
      <w:r w:rsidRPr="0072495B">
        <w:rPr>
          <w:rFonts w:eastAsia="Cambria"/>
          <w:w w:val="105"/>
          <w:sz w:val="22"/>
          <w:szCs w:val="22"/>
        </w:rPr>
        <w:t xml:space="preserve"> </w:t>
      </w:r>
      <w:r w:rsidRPr="00FD2A11">
        <w:rPr>
          <w:rFonts w:eastAsia="Cambria"/>
          <w:w w:val="105"/>
          <w:sz w:val="22"/>
          <w:szCs w:val="22"/>
        </w:rPr>
        <w:t>correspondence</w:t>
      </w:r>
      <w:r w:rsidRPr="0072495B">
        <w:rPr>
          <w:rFonts w:eastAsia="Cambria"/>
          <w:w w:val="105"/>
          <w:sz w:val="22"/>
          <w:szCs w:val="22"/>
        </w:rPr>
        <w:t xml:space="preserve"> </w:t>
      </w:r>
      <w:r w:rsidRPr="00FD2A11">
        <w:rPr>
          <w:rFonts w:eastAsia="Cambria"/>
          <w:w w:val="105"/>
          <w:sz w:val="22"/>
          <w:szCs w:val="22"/>
        </w:rPr>
        <w:t>and</w:t>
      </w:r>
      <w:r w:rsidRPr="0072495B">
        <w:rPr>
          <w:rFonts w:eastAsia="Cambria"/>
          <w:w w:val="105"/>
          <w:sz w:val="22"/>
          <w:szCs w:val="22"/>
        </w:rPr>
        <w:t xml:space="preserve"> </w:t>
      </w:r>
      <w:r w:rsidRPr="00FD2A11">
        <w:rPr>
          <w:rFonts w:eastAsia="Cambria"/>
          <w:w w:val="105"/>
          <w:sz w:val="22"/>
          <w:szCs w:val="22"/>
        </w:rPr>
        <w:t>documents exchanged by the Bidder and the Employer related to the</w:t>
      </w:r>
      <w:r w:rsidRPr="0072495B">
        <w:rPr>
          <w:rFonts w:eastAsia="Cambria"/>
          <w:w w:val="105"/>
          <w:sz w:val="22"/>
          <w:szCs w:val="22"/>
        </w:rPr>
        <w:t xml:space="preserve"> bid shall be written in the English </w:t>
      </w:r>
      <w:r w:rsidRPr="00FD2A11">
        <w:rPr>
          <w:rFonts w:eastAsia="Cambria"/>
          <w:w w:val="105"/>
          <w:sz w:val="22"/>
          <w:szCs w:val="22"/>
        </w:rPr>
        <w:t>language,</w:t>
      </w:r>
      <w:r w:rsidRPr="0072495B">
        <w:rPr>
          <w:rFonts w:eastAsia="Cambria"/>
          <w:w w:val="105"/>
          <w:sz w:val="22"/>
          <w:szCs w:val="22"/>
        </w:rPr>
        <w:t xml:space="preserve"> </w:t>
      </w:r>
      <w:r w:rsidRPr="00FD2A11">
        <w:rPr>
          <w:rFonts w:eastAsia="Cambria"/>
          <w:w w:val="105"/>
          <w:sz w:val="22"/>
          <w:szCs w:val="22"/>
        </w:rPr>
        <w:t>provided</w:t>
      </w:r>
      <w:r w:rsidRPr="0072495B">
        <w:rPr>
          <w:rFonts w:eastAsia="Cambria"/>
          <w:w w:val="105"/>
          <w:sz w:val="22"/>
          <w:szCs w:val="22"/>
        </w:rPr>
        <w:t xml:space="preserve"> </w:t>
      </w:r>
      <w:r w:rsidRPr="00FD2A11">
        <w:rPr>
          <w:rFonts w:eastAsia="Cambria"/>
          <w:w w:val="105"/>
          <w:sz w:val="22"/>
          <w:szCs w:val="22"/>
        </w:rPr>
        <w:t>that</w:t>
      </w:r>
      <w:r w:rsidRPr="0072495B">
        <w:rPr>
          <w:rFonts w:eastAsia="Cambria"/>
          <w:w w:val="105"/>
          <w:sz w:val="22"/>
          <w:szCs w:val="22"/>
        </w:rPr>
        <w:t xml:space="preserve"> </w:t>
      </w:r>
      <w:r w:rsidRPr="00FD2A11">
        <w:rPr>
          <w:rFonts w:eastAsia="Cambria"/>
          <w:w w:val="105"/>
          <w:sz w:val="22"/>
          <w:szCs w:val="22"/>
        </w:rPr>
        <w:t>any</w:t>
      </w:r>
      <w:r w:rsidRPr="0072495B">
        <w:rPr>
          <w:rFonts w:eastAsia="Cambria"/>
          <w:w w:val="105"/>
          <w:sz w:val="22"/>
          <w:szCs w:val="22"/>
        </w:rPr>
        <w:t xml:space="preserve"> </w:t>
      </w:r>
      <w:r w:rsidRPr="00FD2A11">
        <w:rPr>
          <w:rFonts w:eastAsia="Cambria"/>
          <w:w w:val="105"/>
          <w:sz w:val="22"/>
          <w:szCs w:val="22"/>
        </w:rPr>
        <w:t>printed</w:t>
      </w:r>
      <w:r w:rsidR="00EE6658">
        <w:rPr>
          <w:rFonts w:eastAsia="Cambria"/>
          <w:w w:val="105"/>
          <w:sz w:val="22"/>
          <w:szCs w:val="22"/>
        </w:rPr>
        <w:t xml:space="preserve"> </w:t>
      </w:r>
      <w:r w:rsidRPr="0072495B">
        <w:rPr>
          <w:rFonts w:eastAsia="Cambria"/>
          <w:w w:val="105"/>
          <w:sz w:val="22"/>
          <w:szCs w:val="22"/>
        </w:rPr>
        <w:t xml:space="preserve">literature furnished by the Bidder may be written in another language, </w:t>
      </w:r>
      <w:r w:rsidRPr="00FD2A11">
        <w:rPr>
          <w:rFonts w:eastAsia="Cambria"/>
          <w:w w:val="105"/>
          <w:sz w:val="22"/>
          <w:szCs w:val="22"/>
        </w:rPr>
        <w:t>as</w:t>
      </w:r>
      <w:r w:rsidRPr="0072495B">
        <w:rPr>
          <w:rFonts w:eastAsia="Cambria"/>
          <w:w w:val="105"/>
          <w:sz w:val="22"/>
          <w:szCs w:val="22"/>
        </w:rPr>
        <w:t xml:space="preserve"> </w:t>
      </w:r>
      <w:r w:rsidRPr="00FD2A11">
        <w:rPr>
          <w:rFonts w:eastAsia="Cambria"/>
          <w:w w:val="105"/>
          <w:sz w:val="22"/>
          <w:szCs w:val="22"/>
        </w:rPr>
        <w:t>long</w:t>
      </w:r>
      <w:r w:rsidRPr="0072495B">
        <w:rPr>
          <w:rFonts w:eastAsia="Cambria"/>
          <w:w w:val="105"/>
          <w:sz w:val="22"/>
          <w:szCs w:val="22"/>
        </w:rPr>
        <w:t xml:space="preserve"> </w:t>
      </w:r>
      <w:r w:rsidRPr="00FD2A11">
        <w:rPr>
          <w:rFonts w:eastAsia="Cambria"/>
          <w:w w:val="105"/>
          <w:sz w:val="22"/>
          <w:szCs w:val="22"/>
        </w:rPr>
        <w:t>as</w:t>
      </w:r>
      <w:r w:rsidRPr="0072495B">
        <w:rPr>
          <w:rFonts w:eastAsia="Cambria"/>
          <w:w w:val="105"/>
          <w:sz w:val="22"/>
          <w:szCs w:val="22"/>
        </w:rPr>
        <w:t xml:space="preserve"> </w:t>
      </w:r>
      <w:r w:rsidRPr="00FD2A11">
        <w:rPr>
          <w:rFonts w:eastAsia="Cambria"/>
          <w:w w:val="105"/>
          <w:sz w:val="22"/>
          <w:szCs w:val="22"/>
        </w:rPr>
        <w:t>such</w:t>
      </w:r>
      <w:r w:rsidRPr="0072495B">
        <w:rPr>
          <w:rFonts w:eastAsia="Cambria"/>
          <w:w w:val="105"/>
          <w:sz w:val="22"/>
          <w:szCs w:val="22"/>
        </w:rPr>
        <w:t xml:space="preserve"> </w:t>
      </w:r>
      <w:r w:rsidRPr="00FD2A11">
        <w:rPr>
          <w:rFonts w:eastAsia="Cambria"/>
          <w:w w:val="105"/>
          <w:sz w:val="22"/>
          <w:szCs w:val="22"/>
        </w:rPr>
        <w:t>literature</w:t>
      </w:r>
      <w:r w:rsidRPr="0072495B">
        <w:rPr>
          <w:rFonts w:eastAsia="Cambria"/>
          <w:w w:val="105"/>
          <w:sz w:val="22"/>
          <w:szCs w:val="22"/>
        </w:rPr>
        <w:t xml:space="preserve"> </w:t>
      </w:r>
      <w:r w:rsidRPr="00FD2A11">
        <w:rPr>
          <w:rFonts w:eastAsia="Cambria"/>
          <w:w w:val="105"/>
          <w:sz w:val="22"/>
          <w:szCs w:val="22"/>
        </w:rPr>
        <w:t>is</w:t>
      </w:r>
      <w:r w:rsidRPr="0072495B">
        <w:rPr>
          <w:rFonts w:eastAsia="Cambria"/>
          <w:w w:val="105"/>
          <w:sz w:val="22"/>
          <w:szCs w:val="22"/>
        </w:rPr>
        <w:t xml:space="preserve"> </w:t>
      </w:r>
      <w:r w:rsidRPr="00FD2A11">
        <w:rPr>
          <w:rFonts w:eastAsia="Cambria"/>
          <w:w w:val="105"/>
          <w:sz w:val="22"/>
          <w:szCs w:val="22"/>
        </w:rPr>
        <w:t>accompanied</w:t>
      </w:r>
      <w:r w:rsidRPr="0072495B">
        <w:rPr>
          <w:rFonts w:eastAsia="Cambria"/>
          <w:w w:val="105"/>
          <w:sz w:val="22"/>
          <w:szCs w:val="22"/>
        </w:rPr>
        <w:t xml:space="preserve"> </w:t>
      </w:r>
      <w:r w:rsidRPr="00FD2A11">
        <w:rPr>
          <w:rFonts w:eastAsia="Cambria"/>
          <w:w w:val="105"/>
          <w:sz w:val="22"/>
          <w:szCs w:val="22"/>
        </w:rPr>
        <w:t>by</w:t>
      </w:r>
      <w:r w:rsidRPr="0072495B">
        <w:rPr>
          <w:rFonts w:eastAsia="Cambria"/>
          <w:w w:val="105"/>
          <w:sz w:val="22"/>
          <w:szCs w:val="22"/>
        </w:rPr>
        <w:t xml:space="preserve"> </w:t>
      </w:r>
      <w:r w:rsidRPr="00FD2A11">
        <w:rPr>
          <w:rFonts w:eastAsia="Cambria"/>
          <w:w w:val="105"/>
          <w:sz w:val="22"/>
          <w:szCs w:val="22"/>
        </w:rPr>
        <w:t>English</w:t>
      </w:r>
      <w:r w:rsidRPr="0072495B">
        <w:rPr>
          <w:rFonts w:eastAsia="Cambria"/>
          <w:w w:val="105"/>
          <w:sz w:val="22"/>
          <w:szCs w:val="22"/>
        </w:rPr>
        <w:t xml:space="preserve"> </w:t>
      </w:r>
      <w:r w:rsidRPr="00FD2A11">
        <w:rPr>
          <w:rFonts w:eastAsia="Cambria"/>
          <w:w w:val="105"/>
          <w:sz w:val="22"/>
          <w:szCs w:val="22"/>
        </w:rPr>
        <w:t>translation</w:t>
      </w:r>
      <w:r w:rsidRPr="0072495B">
        <w:rPr>
          <w:rFonts w:eastAsia="Cambria"/>
          <w:w w:val="105"/>
          <w:sz w:val="22"/>
          <w:szCs w:val="22"/>
        </w:rPr>
        <w:t xml:space="preserve"> </w:t>
      </w:r>
      <w:r w:rsidRPr="00FD2A11">
        <w:rPr>
          <w:rFonts w:eastAsia="Cambria"/>
          <w:w w:val="105"/>
          <w:sz w:val="22"/>
          <w:szCs w:val="22"/>
        </w:rPr>
        <w:t>of</w:t>
      </w:r>
      <w:r w:rsidRPr="0072495B">
        <w:rPr>
          <w:rFonts w:eastAsia="Cambria"/>
          <w:w w:val="105"/>
          <w:sz w:val="22"/>
          <w:szCs w:val="22"/>
        </w:rPr>
        <w:t xml:space="preserve"> </w:t>
      </w:r>
      <w:r w:rsidRPr="00FD2A11">
        <w:rPr>
          <w:rFonts w:eastAsia="Cambria"/>
          <w:w w:val="105"/>
          <w:sz w:val="22"/>
          <w:szCs w:val="22"/>
        </w:rPr>
        <w:t>its</w:t>
      </w:r>
      <w:r w:rsidRPr="0072495B">
        <w:rPr>
          <w:rFonts w:eastAsia="Cambria"/>
          <w:w w:val="105"/>
          <w:sz w:val="22"/>
          <w:szCs w:val="22"/>
        </w:rPr>
        <w:t xml:space="preserve"> pertinent passages, in which case, for purposes of interpretation of the </w:t>
      </w:r>
      <w:r w:rsidRPr="00FD2A11">
        <w:rPr>
          <w:rFonts w:eastAsia="Cambria"/>
          <w:w w:val="105"/>
          <w:sz w:val="22"/>
          <w:szCs w:val="22"/>
        </w:rPr>
        <w:t>bid,</w:t>
      </w:r>
      <w:r w:rsidRPr="0072495B">
        <w:rPr>
          <w:rFonts w:eastAsia="Cambria"/>
          <w:w w:val="105"/>
          <w:sz w:val="22"/>
          <w:szCs w:val="22"/>
        </w:rPr>
        <w:t xml:space="preserve"> </w:t>
      </w:r>
      <w:r w:rsidRPr="00FD2A11">
        <w:rPr>
          <w:rFonts w:eastAsia="Cambria"/>
          <w:w w:val="105"/>
          <w:sz w:val="22"/>
          <w:szCs w:val="22"/>
        </w:rPr>
        <w:t>the</w:t>
      </w:r>
      <w:r w:rsidRPr="0072495B">
        <w:rPr>
          <w:rFonts w:eastAsia="Cambria"/>
          <w:w w:val="105"/>
          <w:sz w:val="22"/>
          <w:szCs w:val="22"/>
        </w:rPr>
        <w:t xml:space="preserve"> </w:t>
      </w:r>
      <w:r w:rsidRPr="00FD2A11">
        <w:rPr>
          <w:rFonts w:eastAsia="Cambria"/>
          <w:w w:val="105"/>
          <w:sz w:val="22"/>
          <w:szCs w:val="22"/>
        </w:rPr>
        <w:t>English</w:t>
      </w:r>
      <w:r w:rsidRPr="0072495B">
        <w:rPr>
          <w:rFonts w:eastAsia="Cambria"/>
          <w:w w:val="105"/>
          <w:sz w:val="22"/>
          <w:szCs w:val="22"/>
        </w:rPr>
        <w:t xml:space="preserve"> </w:t>
      </w:r>
      <w:r w:rsidRPr="00FD2A11">
        <w:rPr>
          <w:rFonts w:eastAsia="Cambria"/>
          <w:w w:val="105"/>
          <w:sz w:val="22"/>
          <w:szCs w:val="22"/>
        </w:rPr>
        <w:t>translation</w:t>
      </w:r>
      <w:r w:rsidRPr="0072495B">
        <w:rPr>
          <w:rFonts w:eastAsia="Cambria"/>
          <w:w w:val="105"/>
          <w:sz w:val="22"/>
          <w:szCs w:val="22"/>
        </w:rPr>
        <w:t xml:space="preserve"> </w:t>
      </w:r>
      <w:r w:rsidRPr="00FD2A11">
        <w:rPr>
          <w:rFonts w:eastAsia="Cambria"/>
          <w:w w:val="105"/>
          <w:sz w:val="22"/>
          <w:szCs w:val="22"/>
        </w:rPr>
        <w:t>shall</w:t>
      </w:r>
      <w:r w:rsidRPr="0072495B">
        <w:rPr>
          <w:rFonts w:eastAsia="Cambria"/>
          <w:w w:val="105"/>
          <w:sz w:val="22"/>
          <w:szCs w:val="22"/>
        </w:rPr>
        <w:t xml:space="preserve"> </w:t>
      </w:r>
      <w:r w:rsidRPr="00FD2A11">
        <w:rPr>
          <w:rFonts w:eastAsia="Cambria"/>
          <w:w w:val="105"/>
          <w:sz w:val="22"/>
          <w:szCs w:val="22"/>
        </w:rPr>
        <w:t>govern.</w:t>
      </w:r>
    </w:p>
    <w:p w:rsidR="002957DC" w:rsidRPr="00FD2A11" w:rsidRDefault="002957DC">
      <w:pPr>
        <w:widowControl w:val="0"/>
        <w:autoSpaceDE w:val="0"/>
        <w:autoSpaceDN w:val="0"/>
        <w:spacing w:before="2"/>
        <w:rPr>
          <w:rFonts w:eastAsia="Cambria"/>
          <w:sz w:val="22"/>
          <w:szCs w:val="22"/>
        </w:rPr>
      </w:pPr>
    </w:p>
    <w:p w:rsidR="002957DC" w:rsidRPr="00FD2A11" w:rsidRDefault="007C76D0">
      <w:pPr>
        <w:widowControl w:val="0"/>
        <w:numPr>
          <w:ilvl w:val="0"/>
          <w:numId w:val="11"/>
        </w:numPr>
        <w:tabs>
          <w:tab w:val="left" w:pos="1188"/>
          <w:tab w:val="left" w:pos="1189"/>
        </w:tabs>
        <w:autoSpaceDE w:val="0"/>
        <w:autoSpaceDN w:val="0"/>
        <w:ind w:hanging="1081"/>
        <w:outlineLvl w:val="0"/>
        <w:rPr>
          <w:rFonts w:eastAsia="Palatino Linotype"/>
          <w:b/>
          <w:bCs/>
          <w:sz w:val="22"/>
          <w:szCs w:val="22"/>
        </w:rPr>
      </w:pPr>
      <w:bookmarkStart w:id="17" w:name="_Toc132464570"/>
      <w:r w:rsidRPr="00FD2A11">
        <w:rPr>
          <w:rFonts w:eastAsia="Palatino Linotype"/>
          <w:b/>
          <w:bCs/>
          <w:sz w:val="22"/>
          <w:szCs w:val="22"/>
        </w:rPr>
        <w:t>Documents</w:t>
      </w:r>
      <w:r w:rsidRPr="00FD2A11">
        <w:rPr>
          <w:rFonts w:eastAsia="Palatino Linotype"/>
          <w:b/>
          <w:bCs/>
          <w:spacing w:val="-3"/>
          <w:sz w:val="22"/>
          <w:szCs w:val="22"/>
        </w:rPr>
        <w:t xml:space="preserve"> </w:t>
      </w:r>
      <w:r w:rsidRPr="00FD2A11">
        <w:rPr>
          <w:rFonts w:eastAsia="Palatino Linotype"/>
          <w:b/>
          <w:bCs/>
          <w:sz w:val="22"/>
          <w:szCs w:val="22"/>
        </w:rPr>
        <w:t>Comprising</w:t>
      </w:r>
      <w:r w:rsidRPr="00FD2A11">
        <w:rPr>
          <w:rFonts w:eastAsia="Palatino Linotype"/>
          <w:b/>
          <w:bCs/>
          <w:spacing w:val="-2"/>
          <w:sz w:val="22"/>
          <w:szCs w:val="22"/>
        </w:rPr>
        <w:t xml:space="preserve"> </w:t>
      </w:r>
      <w:r w:rsidRPr="00FD2A11">
        <w:rPr>
          <w:rFonts w:eastAsia="Palatino Linotype"/>
          <w:b/>
          <w:bCs/>
          <w:sz w:val="22"/>
          <w:szCs w:val="22"/>
        </w:rPr>
        <w:t>the</w:t>
      </w:r>
      <w:r w:rsidRPr="00FD2A11">
        <w:rPr>
          <w:rFonts w:eastAsia="Palatino Linotype"/>
          <w:b/>
          <w:bCs/>
          <w:spacing w:val="-1"/>
          <w:sz w:val="22"/>
          <w:szCs w:val="22"/>
        </w:rPr>
        <w:t xml:space="preserve"> </w:t>
      </w:r>
      <w:r w:rsidRPr="00FD2A11">
        <w:rPr>
          <w:rFonts w:eastAsia="Palatino Linotype"/>
          <w:b/>
          <w:bCs/>
          <w:sz w:val="22"/>
          <w:szCs w:val="22"/>
        </w:rPr>
        <w:t>Bid</w:t>
      </w:r>
      <w:bookmarkEnd w:id="17"/>
    </w:p>
    <w:p w:rsidR="002957DC" w:rsidRPr="00FD2A11" w:rsidRDefault="007C76D0">
      <w:pPr>
        <w:widowControl w:val="0"/>
        <w:numPr>
          <w:ilvl w:val="0"/>
          <w:numId w:val="12"/>
        </w:numPr>
        <w:tabs>
          <w:tab w:val="left" w:pos="1548"/>
          <w:tab w:val="left" w:pos="1549"/>
        </w:tabs>
        <w:autoSpaceDE w:val="0"/>
        <w:autoSpaceDN w:val="0"/>
        <w:spacing w:before="135"/>
        <w:ind w:hanging="361"/>
        <w:jc w:val="both"/>
        <w:rPr>
          <w:rFonts w:eastAsia="Cambria"/>
          <w:b/>
          <w:sz w:val="22"/>
          <w:szCs w:val="22"/>
        </w:rPr>
      </w:pPr>
      <w:r w:rsidRPr="00FD2A11">
        <w:rPr>
          <w:rFonts w:eastAsia="Cambria"/>
          <w:b/>
          <w:sz w:val="22"/>
          <w:szCs w:val="22"/>
        </w:rPr>
        <w:t>Hard</w:t>
      </w:r>
      <w:r w:rsidRPr="00FD2A11">
        <w:rPr>
          <w:rFonts w:eastAsia="Cambria"/>
          <w:b/>
          <w:spacing w:val="-2"/>
          <w:sz w:val="22"/>
          <w:szCs w:val="22"/>
        </w:rPr>
        <w:t xml:space="preserve"> </w:t>
      </w:r>
      <w:r w:rsidRPr="00FD2A11">
        <w:rPr>
          <w:rFonts w:eastAsia="Cambria"/>
          <w:b/>
          <w:sz w:val="22"/>
          <w:szCs w:val="22"/>
        </w:rPr>
        <w:t>Copy Part</w:t>
      </w:r>
    </w:p>
    <w:p w:rsidR="002957DC" w:rsidRPr="00FD2A11" w:rsidRDefault="007C76D0">
      <w:pPr>
        <w:widowControl w:val="0"/>
        <w:autoSpaceDE w:val="0"/>
        <w:autoSpaceDN w:val="0"/>
        <w:spacing w:before="158" w:line="256" w:lineRule="auto"/>
        <w:ind w:left="1188" w:right="243"/>
        <w:jc w:val="both"/>
        <w:rPr>
          <w:rFonts w:eastAsia="Cambria"/>
          <w:sz w:val="22"/>
          <w:szCs w:val="22"/>
        </w:rPr>
      </w:pPr>
      <w:r w:rsidRPr="00FD2A11">
        <w:rPr>
          <w:rFonts w:eastAsia="Cambria"/>
          <w:w w:val="105"/>
          <w:sz w:val="22"/>
          <w:szCs w:val="22"/>
        </w:rPr>
        <w:t>Hard</w:t>
      </w:r>
      <w:r w:rsidRPr="0072495B">
        <w:rPr>
          <w:rFonts w:eastAsia="Cambria"/>
          <w:w w:val="105"/>
          <w:sz w:val="22"/>
          <w:szCs w:val="22"/>
        </w:rPr>
        <w:t xml:space="preserve"> </w:t>
      </w:r>
      <w:r w:rsidRPr="00FD2A11">
        <w:rPr>
          <w:rFonts w:eastAsia="Cambria"/>
          <w:w w:val="105"/>
          <w:sz w:val="22"/>
          <w:szCs w:val="22"/>
        </w:rPr>
        <w:t>copy</w:t>
      </w:r>
      <w:r w:rsidRPr="0072495B">
        <w:rPr>
          <w:rFonts w:eastAsia="Cambria"/>
          <w:w w:val="105"/>
          <w:sz w:val="22"/>
          <w:szCs w:val="22"/>
        </w:rPr>
        <w:t xml:space="preserve"> </w:t>
      </w:r>
      <w:r w:rsidRPr="00FD2A11">
        <w:rPr>
          <w:rFonts w:eastAsia="Cambria"/>
          <w:w w:val="105"/>
          <w:sz w:val="22"/>
          <w:szCs w:val="22"/>
        </w:rPr>
        <w:t>part</w:t>
      </w:r>
      <w:r w:rsidRPr="0072495B">
        <w:rPr>
          <w:rFonts w:eastAsia="Cambria"/>
          <w:w w:val="105"/>
          <w:sz w:val="22"/>
          <w:szCs w:val="22"/>
        </w:rPr>
        <w:t xml:space="preserve"> </w:t>
      </w:r>
      <w:r w:rsidRPr="00FD2A11">
        <w:rPr>
          <w:rFonts w:eastAsia="Cambria"/>
          <w:w w:val="105"/>
          <w:sz w:val="22"/>
          <w:szCs w:val="22"/>
        </w:rPr>
        <w:t>of</w:t>
      </w:r>
      <w:r w:rsidRPr="0072495B">
        <w:rPr>
          <w:rFonts w:eastAsia="Cambria"/>
          <w:w w:val="105"/>
          <w:sz w:val="22"/>
          <w:szCs w:val="22"/>
        </w:rPr>
        <w:t xml:space="preserve"> </w:t>
      </w:r>
      <w:r w:rsidRPr="00FD2A11">
        <w:rPr>
          <w:rFonts w:eastAsia="Cambria"/>
          <w:w w:val="105"/>
          <w:sz w:val="22"/>
          <w:szCs w:val="22"/>
        </w:rPr>
        <w:t>the</w:t>
      </w:r>
      <w:r w:rsidRPr="0072495B">
        <w:rPr>
          <w:rFonts w:eastAsia="Cambria"/>
          <w:w w:val="105"/>
          <w:sz w:val="22"/>
          <w:szCs w:val="22"/>
        </w:rPr>
        <w:t xml:space="preserve"> </w:t>
      </w:r>
      <w:r w:rsidRPr="00FD2A11">
        <w:rPr>
          <w:rFonts w:eastAsia="Cambria"/>
          <w:w w:val="105"/>
          <w:sz w:val="22"/>
          <w:szCs w:val="22"/>
        </w:rPr>
        <w:t>bid</w:t>
      </w:r>
      <w:r w:rsidRPr="0072495B">
        <w:rPr>
          <w:rFonts w:eastAsia="Cambria"/>
          <w:w w:val="105"/>
          <w:sz w:val="22"/>
          <w:szCs w:val="22"/>
        </w:rPr>
        <w:t xml:space="preserve"> </w:t>
      </w:r>
      <w:r w:rsidRPr="00FD2A11">
        <w:rPr>
          <w:rFonts w:eastAsia="Cambria"/>
          <w:w w:val="105"/>
          <w:sz w:val="22"/>
          <w:szCs w:val="22"/>
        </w:rPr>
        <w:t>shall</w:t>
      </w:r>
      <w:r w:rsidRPr="0072495B">
        <w:rPr>
          <w:rFonts w:eastAsia="Cambria"/>
          <w:w w:val="105"/>
          <w:sz w:val="22"/>
          <w:szCs w:val="22"/>
        </w:rPr>
        <w:t xml:space="preserve"> </w:t>
      </w:r>
      <w:r w:rsidRPr="00FD2A11">
        <w:rPr>
          <w:rFonts w:eastAsia="Cambria"/>
          <w:w w:val="105"/>
          <w:sz w:val="22"/>
          <w:szCs w:val="22"/>
        </w:rPr>
        <w:t>comprise</w:t>
      </w:r>
      <w:r w:rsidRPr="0072495B">
        <w:rPr>
          <w:rFonts w:eastAsia="Cambria"/>
          <w:w w:val="105"/>
          <w:sz w:val="22"/>
          <w:szCs w:val="22"/>
        </w:rPr>
        <w:t xml:space="preserve"> </w:t>
      </w:r>
      <w:r w:rsidRPr="00FD2A11">
        <w:rPr>
          <w:rFonts w:eastAsia="Cambria"/>
          <w:w w:val="105"/>
          <w:sz w:val="22"/>
          <w:szCs w:val="22"/>
        </w:rPr>
        <w:t>of</w:t>
      </w:r>
      <w:r w:rsidRPr="0072495B">
        <w:rPr>
          <w:rFonts w:eastAsia="Cambria"/>
          <w:w w:val="105"/>
          <w:sz w:val="22"/>
          <w:szCs w:val="22"/>
        </w:rPr>
        <w:t xml:space="preserve"> </w:t>
      </w:r>
      <w:r w:rsidRPr="00FD2A11">
        <w:rPr>
          <w:rFonts w:eastAsia="Cambria"/>
          <w:w w:val="105"/>
          <w:sz w:val="22"/>
          <w:szCs w:val="22"/>
        </w:rPr>
        <w:t>following</w:t>
      </w:r>
      <w:r w:rsidRPr="0072495B">
        <w:rPr>
          <w:rFonts w:eastAsia="Cambria"/>
          <w:w w:val="105"/>
          <w:sz w:val="22"/>
          <w:szCs w:val="22"/>
        </w:rPr>
        <w:t xml:space="preserve"> </w:t>
      </w:r>
      <w:r w:rsidRPr="00FD2A11">
        <w:rPr>
          <w:rFonts w:eastAsia="Cambria"/>
          <w:w w:val="105"/>
          <w:sz w:val="22"/>
          <w:szCs w:val="22"/>
        </w:rPr>
        <w:t>documents</w:t>
      </w:r>
      <w:r w:rsidRPr="0072495B">
        <w:rPr>
          <w:rFonts w:eastAsia="Cambria"/>
          <w:w w:val="105"/>
          <w:sz w:val="22"/>
          <w:szCs w:val="22"/>
        </w:rPr>
        <w:t xml:space="preserve"> </w:t>
      </w:r>
      <w:r w:rsidRPr="00FD2A11">
        <w:rPr>
          <w:rFonts w:eastAsia="Cambria"/>
          <w:w w:val="105"/>
          <w:sz w:val="22"/>
          <w:szCs w:val="22"/>
        </w:rPr>
        <w:t>to</w:t>
      </w:r>
      <w:r w:rsidRPr="0072495B">
        <w:rPr>
          <w:rFonts w:eastAsia="Cambria"/>
          <w:w w:val="105"/>
          <w:sz w:val="22"/>
          <w:szCs w:val="22"/>
        </w:rPr>
        <w:t xml:space="preserve"> </w:t>
      </w:r>
      <w:r w:rsidRPr="00FD2A11">
        <w:rPr>
          <w:rFonts w:eastAsia="Cambria"/>
          <w:w w:val="105"/>
          <w:sz w:val="22"/>
          <w:szCs w:val="22"/>
        </w:rPr>
        <w:t>be</w:t>
      </w:r>
      <w:r w:rsidRPr="0072495B">
        <w:rPr>
          <w:rFonts w:eastAsia="Cambria"/>
          <w:w w:val="105"/>
          <w:sz w:val="22"/>
          <w:szCs w:val="22"/>
        </w:rPr>
        <w:t xml:space="preserve"> </w:t>
      </w:r>
      <w:r w:rsidRPr="00FD2A11">
        <w:rPr>
          <w:rFonts w:eastAsia="Cambria"/>
          <w:w w:val="105"/>
          <w:sz w:val="22"/>
          <w:szCs w:val="22"/>
        </w:rPr>
        <w:t>submitted</w:t>
      </w:r>
      <w:r w:rsidRPr="0072495B">
        <w:rPr>
          <w:rFonts w:eastAsia="Cambria"/>
          <w:w w:val="105"/>
          <w:sz w:val="22"/>
          <w:szCs w:val="22"/>
        </w:rPr>
        <w:t xml:space="preserve"> </w:t>
      </w:r>
      <w:r w:rsidRPr="00FD2A11">
        <w:rPr>
          <w:rFonts w:eastAsia="Cambria"/>
          <w:w w:val="105"/>
          <w:sz w:val="22"/>
          <w:szCs w:val="22"/>
        </w:rPr>
        <w:t>in sealed</w:t>
      </w:r>
      <w:r w:rsidRPr="0072495B">
        <w:rPr>
          <w:rFonts w:eastAsia="Cambria"/>
          <w:w w:val="105"/>
          <w:sz w:val="22"/>
          <w:szCs w:val="22"/>
        </w:rPr>
        <w:t xml:space="preserve"> </w:t>
      </w:r>
      <w:r w:rsidRPr="00FD2A11">
        <w:rPr>
          <w:rFonts w:eastAsia="Cambria"/>
          <w:w w:val="105"/>
          <w:sz w:val="22"/>
          <w:szCs w:val="22"/>
        </w:rPr>
        <w:t>envelope,</w:t>
      </w:r>
      <w:r w:rsidRPr="0072495B">
        <w:rPr>
          <w:rFonts w:eastAsia="Cambria"/>
          <w:w w:val="105"/>
          <w:sz w:val="22"/>
          <w:szCs w:val="22"/>
        </w:rPr>
        <w:t xml:space="preserve"> </w:t>
      </w:r>
      <w:r w:rsidRPr="00FD2A11">
        <w:rPr>
          <w:rFonts w:eastAsia="Cambria"/>
          <w:w w:val="105"/>
          <w:sz w:val="22"/>
          <w:szCs w:val="22"/>
        </w:rPr>
        <w:t>as part of</w:t>
      </w:r>
      <w:r w:rsidRPr="00FD2A11">
        <w:rPr>
          <w:rFonts w:eastAsia="Cambria"/>
          <w:spacing w:val="1"/>
          <w:w w:val="105"/>
          <w:sz w:val="22"/>
          <w:szCs w:val="22"/>
        </w:rPr>
        <w:t xml:space="preserve"> </w:t>
      </w:r>
      <w:r w:rsidRPr="00FD2A11">
        <w:rPr>
          <w:rFonts w:eastAsia="Cambria"/>
          <w:b/>
          <w:bCs/>
          <w:w w:val="105"/>
          <w:sz w:val="22"/>
          <w:szCs w:val="22"/>
        </w:rPr>
        <w:t>First</w:t>
      </w:r>
      <w:r w:rsidRPr="00FD2A11">
        <w:rPr>
          <w:rFonts w:eastAsia="Cambria"/>
          <w:b/>
          <w:bCs/>
          <w:spacing w:val="-1"/>
          <w:w w:val="105"/>
          <w:sz w:val="22"/>
          <w:szCs w:val="22"/>
        </w:rPr>
        <w:t xml:space="preserve"> </w:t>
      </w:r>
      <w:r w:rsidRPr="00FD2A11">
        <w:rPr>
          <w:rFonts w:eastAsia="Cambria"/>
          <w:b/>
          <w:bCs/>
          <w:w w:val="105"/>
          <w:sz w:val="22"/>
          <w:szCs w:val="22"/>
        </w:rPr>
        <w:t>Envelope</w:t>
      </w:r>
      <w:r w:rsidRPr="00FD2A11">
        <w:rPr>
          <w:rFonts w:eastAsia="Cambria"/>
          <w:w w:val="105"/>
          <w:sz w:val="22"/>
          <w:szCs w:val="22"/>
        </w:rPr>
        <w:t>.</w:t>
      </w:r>
    </w:p>
    <w:p w:rsidR="002957DC" w:rsidRPr="00FD2A11" w:rsidRDefault="002957DC">
      <w:pPr>
        <w:widowControl w:val="0"/>
        <w:autoSpaceDE w:val="0"/>
        <w:autoSpaceDN w:val="0"/>
        <w:spacing w:before="1"/>
        <w:rPr>
          <w:rFonts w:eastAsia="Cambria"/>
          <w:sz w:val="22"/>
          <w:szCs w:val="22"/>
        </w:rPr>
      </w:pPr>
    </w:p>
    <w:p w:rsidR="00DE7A57" w:rsidRPr="00FD2A11" w:rsidRDefault="007C76D0" w:rsidP="00FC3C9C">
      <w:pPr>
        <w:widowControl w:val="0"/>
        <w:numPr>
          <w:ilvl w:val="0"/>
          <w:numId w:val="13"/>
        </w:numPr>
        <w:autoSpaceDE w:val="0"/>
        <w:autoSpaceDN w:val="0"/>
        <w:spacing w:before="1" w:line="254" w:lineRule="auto"/>
        <w:ind w:right="248"/>
        <w:jc w:val="both"/>
        <w:rPr>
          <w:rFonts w:eastAsia="Cambria"/>
          <w:sz w:val="22"/>
          <w:szCs w:val="22"/>
        </w:rPr>
      </w:pPr>
      <w:r w:rsidRPr="00FD2A11">
        <w:rPr>
          <w:rFonts w:eastAsia="Cambria"/>
          <w:w w:val="105"/>
          <w:sz w:val="22"/>
          <w:szCs w:val="22"/>
        </w:rPr>
        <w:t>Online Payment Acknowledgement towards Bidding</w:t>
      </w:r>
      <w:r w:rsidRPr="00EE6658">
        <w:rPr>
          <w:rFonts w:eastAsia="Cambria"/>
          <w:w w:val="105"/>
          <w:sz w:val="22"/>
          <w:szCs w:val="22"/>
        </w:rPr>
        <w:t xml:space="preserve"> </w:t>
      </w:r>
      <w:r w:rsidR="00AD2EE3" w:rsidRPr="00EE6658">
        <w:rPr>
          <w:rFonts w:eastAsia="Cambria"/>
          <w:w w:val="105"/>
          <w:sz w:val="22"/>
          <w:szCs w:val="22"/>
        </w:rPr>
        <w:t xml:space="preserve">     </w:t>
      </w:r>
      <w:r w:rsidRPr="00FD2A11">
        <w:rPr>
          <w:rFonts w:eastAsia="Cambria"/>
          <w:w w:val="105"/>
          <w:sz w:val="22"/>
          <w:szCs w:val="22"/>
        </w:rPr>
        <w:t>Document</w:t>
      </w:r>
      <w:r w:rsidRPr="00EE6658">
        <w:rPr>
          <w:rFonts w:eastAsia="Cambria"/>
          <w:w w:val="105"/>
          <w:sz w:val="22"/>
          <w:szCs w:val="22"/>
        </w:rPr>
        <w:t xml:space="preserve"> </w:t>
      </w:r>
      <w:r w:rsidRPr="00FD2A11">
        <w:rPr>
          <w:rFonts w:eastAsia="Cambria"/>
          <w:w w:val="105"/>
          <w:sz w:val="22"/>
          <w:szCs w:val="22"/>
        </w:rPr>
        <w:t>fee</w:t>
      </w:r>
      <w:r w:rsidRPr="00EE6658">
        <w:rPr>
          <w:rFonts w:eastAsia="Cambria"/>
          <w:w w:val="105"/>
          <w:sz w:val="22"/>
          <w:szCs w:val="22"/>
        </w:rPr>
        <w:t xml:space="preserve"> </w:t>
      </w:r>
      <w:r w:rsidR="0021200A" w:rsidRPr="00EE6658">
        <w:rPr>
          <w:rFonts w:eastAsia="Cambria"/>
          <w:w w:val="105"/>
          <w:sz w:val="22"/>
          <w:szCs w:val="22"/>
        </w:rPr>
        <w:t xml:space="preserve">&amp; </w:t>
      </w:r>
      <w:r w:rsidR="0021200A" w:rsidRPr="00FD2A11">
        <w:rPr>
          <w:rFonts w:eastAsia="Cambria"/>
          <w:w w:val="105"/>
          <w:sz w:val="22"/>
          <w:szCs w:val="22"/>
        </w:rPr>
        <w:t xml:space="preserve">Tender processing fee </w:t>
      </w:r>
      <w:r w:rsidRPr="00FD2A11">
        <w:rPr>
          <w:rFonts w:eastAsia="Cambria"/>
          <w:w w:val="105"/>
          <w:sz w:val="22"/>
          <w:szCs w:val="22"/>
        </w:rPr>
        <w:t>of</w:t>
      </w:r>
      <w:r w:rsidRPr="00EE6658">
        <w:rPr>
          <w:rFonts w:eastAsia="Cambria"/>
          <w:w w:val="105"/>
          <w:sz w:val="22"/>
          <w:szCs w:val="22"/>
        </w:rPr>
        <w:t xml:space="preserve"> </w:t>
      </w:r>
      <w:r w:rsidRPr="00FD2A11">
        <w:rPr>
          <w:rFonts w:eastAsia="Cambria"/>
          <w:w w:val="105"/>
          <w:sz w:val="22"/>
          <w:szCs w:val="22"/>
        </w:rPr>
        <w:t>the</w:t>
      </w:r>
      <w:r w:rsidRPr="00EE6658">
        <w:rPr>
          <w:rFonts w:eastAsia="Cambria"/>
          <w:w w:val="105"/>
          <w:sz w:val="22"/>
          <w:szCs w:val="22"/>
        </w:rPr>
        <w:t xml:space="preserve"> </w:t>
      </w:r>
      <w:r w:rsidRPr="00FD2A11">
        <w:rPr>
          <w:rFonts w:eastAsia="Cambria"/>
          <w:w w:val="105"/>
          <w:sz w:val="22"/>
          <w:szCs w:val="22"/>
        </w:rPr>
        <w:t>amount</w:t>
      </w:r>
      <w:r w:rsidRPr="00EE6658">
        <w:rPr>
          <w:rFonts w:eastAsia="Cambria"/>
          <w:w w:val="105"/>
          <w:sz w:val="22"/>
          <w:szCs w:val="22"/>
        </w:rPr>
        <w:t xml:space="preserve"> </w:t>
      </w:r>
      <w:r w:rsidRPr="00FD2A11">
        <w:rPr>
          <w:rFonts w:eastAsia="Cambria"/>
          <w:w w:val="105"/>
          <w:sz w:val="22"/>
          <w:szCs w:val="22"/>
        </w:rPr>
        <w:t>as</w:t>
      </w:r>
      <w:r w:rsidRPr="00EE6658">
        <w:rPr>
          <w:rFonts w:eastAsia="Cambria"/>
          <w:w w:val="105"/>
          <w:sz w:val="22"/>
          <w:szCs w:val="22"/>
        </w:rPr>
        <w:t xml:space="preserve"> </w:t>
      </w:r>
      <w:r w:rsidR="0051756D" w:rsidRPr="00FD2A11">
        <w:rPr>
          <w:rFonts w:eastAsia="Cambria"/>
          <w:w w:val="105"/>
          <w:sz w:val="22"/>
          <w:szCs w:val="22"/>
        </w:rPr>
        <w:t>s</w:t>
      </w:r>
      <w:r w:rsidRPr="00FD2A11">
        <w:rPr>
          <w:rFonts w:eastAsia="Cambria"/>
          <w:w w:val="105"/>
          <w:sz w:val="22"/>
          <w:szCs w:val="22"/>
        </w:rPr>
        <w:t>pecified in the</w:t>
      </w:r>
      <w:r w:rsidRPr="00FD2A11">
        <w:rPr>
          <w:rFonts w:eastAsia="Cambria"/>
          <w:spacing w:val="26"/>
          <w:w w:val="105"/>
          <w:sz w:val="22"/>
          <w:szCs w:val="22"/>
        </w:rPr>
        <w:t xml:space="preserve"> </w:t>
      </w:r>
      <w:r w:rsidR="0051756D" w:rsidRPr="00FD2A11">
        <w:rPr>
          <w:rFonts w:eastAsia="Cambria"/>
          <w:b/>
          <w:sz w:val="22"/>
          <w:szCs w:val="22"/>
        </w:rPr>
        <w:t>BDS</w:t>
      </w:r>
      <w:r w:rsidR="00FC3C9C" w:rsidRPr="00FD2A11">
        <w:rPr>
          <w:rFonts w:eastAsia="Cambria"/>
          <w:b/>
          <w:sz w:val="22"/>
          <w:szCs w:val="22"/>
        </w:rPr>
        <w:t xml:space="preserve"> </w:t>
      </w:r>
      <w:r w:rsidRPr="00FD2A11">
        <w:rPr>
          <w:rFonts w:eastAsia="Cambria"/>
          <w:w w:val="105"/>
          <w:sz w:val="22"/>
          <w:szCs w:val="22"/>
        </w:rPr>
        <w:t>in</w:t>
      </w:r>
      <w:r w:rsidRPr="00EE6658">
        <w:rPr>
          <w:rFonts w:eastAsia="Cambria"/>
          <w:w w:val="105"/>
          <w:sz w:val="22"/>
          <w:szCs w:val="22"/>
        </w:rPr>
        <w:t xml:space="preserve"> </w:t>
      </w:r>
      <w:r w:rsidRPr="00FD2A11">
        <w:rPr>
          <w:rFonts w:eastAsia="Cambria"/>
          <w:w w:val="105"/>
          <w:sz w:val="22"/>
          <w:szCs w:val="22"/>
        </w:rPr>
        <w:t>accordance</w:t>
      </w:r>
      <w:r w:rsidR="0021200A" w:rsidRPr="00FD2A11">
        <w:rPr>
          <w:rFonts w:eastAsia="Cambria"/>
          <w:w w:val="105"/>
          <w:sz w:val="22"/>
          <w:szCs w:val="22"/>
        </w:rPr>
        <w:t xml:space="preserve"> </w:t>
      </w:r>
      <w:r w:rsidRPr="00FD2A11">
        <w:rPr>
          <w:rFonts w:eastAsia="Cambria"/>
          <w:w w:val="105"/>
          <w:sz w:val="22"/>
          <w:szCs w:val="22"/>
        </w:rPr>
        <w:t xml:space="preserve">with clause </w:t>
      </w:r>
      <w:r w:rsidRPr="00FD2A11">
        <w:rPr>
          <w:rFonts w:eastAsia="Cambria"/>
          <w:b/>
          <w:i/>
          <w:w w:val="105"/>
          <w:sz w:val="22"/>
          <w:szCs w:val="22"/>
        </w:rPr>
        <w:t>5.4 of ITB</w:t>
      </w:r>
      <w:r w:rsidRPr="00FD2A11">
        <w:rPr>
          <w:rFonts w:eastAsia="Cambria"/>
          <w:w w:val="105"/>
          <w:sz w:val="22"/>
          <w:szCs w:val="22"/>
        </w:rPr>
        <w:t xml:space="preserve">. </w:t>
      </w:r>
    </w:p>
    <w:p w:rsidR="002957DC" w:rsidRPr="00EE6658" w:rsidRDefault="007C76D0">
      <w:pPr>
        <w:widowControl w:val="0"/>
        <w:numPr>
          <w:ilvl w:val="0"/>
          <w:numId w:val="13"/>
        </w:numPr>
        <w:tabs>
          <w:tab w:val="left" w:pos="1729"/>
        </w:tabs>
        <w:autoSpaceDE w:val="0"/>
        <w:autoSpaceDN w:val="0"/>
        <w:spacing w:before="1" w:line="254" w:lineRule="auto"/>
        <w:ind w:right="248"/>
        <w:jc w:val="both"/>
        <w:rPr>
          <w:rFonts w:eastAsia="Cambria"/>
          <w:w w:val="105"/>
          <w:sz w:val="22"/>
          <w:szCs w:val="22"/>
        </w:rPr>
      </w:pPr>
      <w:r w:rsidRPr="00FD2A11">
        <w:rPr>
          <w:rFonts w:eastAsia="Cambria"/>
          <w:w w:val="105"/>
          <w:sz w:val="22"/>
          <w:szCs w:val="22"/>
        </w:rPr>
        <w:t xml:space="preserve">Bid Security </w:t>
      </w:r>
      <w:r w:rsidR="00DE7A57" w:rsidRPr="00FD2A11">
        <w:rPr>
          <w:rFonts w:eastAsia="Cambria"/>
          <w:sz w:val="22"/>
          <w:szCs w:val="22"/>
        </w:rPr>
        <w:t>(</w:t>
      </w:r>
      <w:r w:rsidR="00DE7A57" w:rsidRPr="00FD2A11">
        <w:rPr>
          <w:rFonts w:eastAsia="Cambria"/>
          <w:b/>
          <w:bCs/>
          <w:sz w:val="22"/>
          <w:szCs w:val="22"/>
        </w:rPr>
        <w:t>Earnest Money Deposit</w:t>
      </w:r>
      <w:r w:rsidR="00DE7A57" w:rsidRPr="0076677A">
        <w:rPr>
          <w:rFonts w:eastAsia="Cambria"/>
          <w:strike/>
          <w:sz w:val="22"/>
          <w:szCs w:val="22"/>
        </w:rPr>
        <w:t xml:space="preserve">) </w:t>
      </w:r>
      <w:r w:rsidRPr="0076677A">
        <w:rPr>
          <w:rFonts w:eastAsia="Cambria"/>
          <w:strike/>
          <w:w w:val="105"/>
          <w:sz w:val="22"/>
          <w:szCs w:val="22"/>
        </w:rPr>
        <w:t>(in Original</w:t>
      </w:r>
      <w:r w:rsidRPr="00FD2A11">
        <w:rPr>
          <w:rFonts w:eastAsia="Cambria"/>
          <w:w w:val="105"/>
          <w:sz w:val="22"/>
          <w:szCs w:val="22"/>
        </w:rPr>
        <w:t xml:space="preserve">) </w:t>
      </w:r>
      <w:r w:rsidRPr="0076677A">
        <w:rPr>
          <w:rFonts w:eastAsia="Cambria"/>
          <w:w w:val="105"/>
          <w:sz w:val="22"/>
          <w:szCs w:val="22"/>
          <w:highlight w:val="green"/>
        </w:rPr>
        <w:t xml:space="preserve">a </w:t>
      </w:r>
      <w:proofErr w:type="spellStart"/>
      <w:r w:rsidRPr="0076677A">
        <w:rPr>
          <w:rFonts w:eastAsia="Cambria"/>
          <w:w w:val="105"/>
          <w:sz w:val="22"/>
          <w:szCs w:val="22"/>
          <w:highlight w:val="green"/>
        </w:rPr>
        <w:t>cory</w:t>
      </w:r>
      <w:proofErr w:type="spellEnd"/>
      <w:r w:rsidRPr="0076677A">
        <w:rPr>
          <w:rFonts w:eastAsia="Cambria"/>
          <w:w w:val="105"/>
          <w:sz w:val="22"/>
          <w:szCs w:val="22"/>
          <w:highlight w:val="green"/>
        </w:rPr>
        <w:t xml:space="preserve"> of e-</w:t>
      </w:r>
      <w:r w:rsidR="00DC612F" w:rsidRPr="0076677A">
        <w:rPr>
          <w:rFonts w:eastAsia="Cambria"/>
          <w:w w:val="105"/>
          <w:sz w:val="22"/>
          <w:szCs w:val="22"/>
          <w:highlight w:val="green"/>
        </w:rPr>
        <w:t>Bank Guarantee</w:t>
      </w:r>
      <w:r>
        <w:rPr>
          <w:rFonts w:eastAsia="Cambria"/>
          <w:w w:val="105"/>
          <w:sz w:val="22"/>
          <w:szCs w:val="22"/>
          <w:highlight w:val="green"/>
        </w:rPr>
        <w:t xml:space="preserve"> </w:t>
      </w:r>
      <w:r w:rsidRPr="0076677A">
        <w:rPr>
          <w:rFonts w:eastAsia="Cambria"/>
          <w:w w:val="105"/>
          <w:sz w:val="22"/>
          <w:szCs w:val="22"/>
          <w:highlight w:val="green"/>
        </w:rPr>
        <w:t>with Unique Reference Number(URN</w:t>
      </w:r>
      <w:r>
        <w:rPr>
          <w:rFonts w:eastAsia="Cambria"/>
          <w:w w:val="105"/>
          <w:sz w:val="22"/>
          <w:szCs w:val="22"/>
        </w:rPr>
        <w:t>)</w:t>
      </w:r>
      <w:r w:rsidR="000B3774" w:rsidRPr="00EE6658">
        <w:rPr>
          <w:rFonts w:eastAsia="Cambria"/>
          <w:w w:val="105"/>
          <w:sz w:val="22"/>
          <w:szCs w:val="22"/>
        </w:rPr>
        <w:t xml:space="preserve">/DD (in favour of OPTCL, payable at Bhubaneswar) </w:t>
      </w:r>
      <w:r w:rsidR="00DB4AEE">
        <w:rPr>
          <w:rFonts w:eastAsia="Cambria"/>
          <w:b/>
          <w:bCs/>
          <w:sz w:val="22"/>
          <w:szCs w:val="22"/>
          <w:highlight w:val="cyan"/>
        </w:rPr>
        <w:t xml:space="preserve">or </w:t>
      </w:r>
      <w:r w:rsidR="00DB4AEE" w:rsidRPr="00DA085A">
        <w:rPr>
          <w:rFonts w:eastAsia="Cambria"/>
          <w:b/>
          <w:bCs/>
          <w:sz w:val="22"/>
          <w:szCs w:val="22"/>
          <w:highlight w:val="cyan"/>
        </w:rPr>
        <w:t>Insurance Surety Bond</w:t>
      </w:r>
      <w:r w:rsidR="00DB4AEE" w:rsidRPr="00FD2A11">
        <w:rPr>
          <w:rFonts w:eastAsia="Cambria"/>
          <w:w w:val="105"/>
          <w:sz w:val="22"/>
          <w:szCs w:val="22"/>
        </w:rPr>
        <w:t xml:space="preserve"> </w:t>
      </w:r>
      <w:r w:rsidRPr="00FD2A11">
        <w:rPr>
          <w:rFonts w:eastAsia="Cambria"/>
          <w:w w:val="105"/>
          <w:sz w:val="22"/>
          <w:szCs w:val="22"/>
        </w:rPr>
        <w:t xml:space="preserve">or Online Payment </w:t>
      </w:r>
      <w:r w:rsidR="000553A5" w:rsidRPr="00FD2A11">
        <w:rPr>
          <w:rFonts w:eastAsia="Cambria"/>
          <w:w w:val="105"/>
          <w:sz w:val="22"/>
          <w:szCs w:val="22"/>
        </w:rPr>
        <w:t>Acknowledgement towards</w:t>
      </w:r>
      <w:r w:rsidRPr="00FD2A11">
        <w:rPr>
          <w:rFonts w:eastAsia="Cambria"/>
          <w:w w:val="105"/>
          <w:sz w:val="22"/>
          <w:szCs w:val="22"/>
        </w:rPr>
        <w:t xml:space="preserve"> Bid </w:t>
      </w:r>
      <w:r w:rsidRPr="0012514B">
        <w:rPr>
          <w:rFonts w:eastAsia="Cambria"/>
          <w:w w:val="105"/>
          <w:sz w:val="22"/>
          <w:szCs w:val="22"/>
        </w:rPr>
        <w:t>Security, in separate envelope in accordance</w:t>
      </w:r>
      <w:r w:rsidRPr="00EE6658">
        <w:rPr>
          <w:rFonts w:eastAsia="Cambria"/>
          <w:w w:val="105"/>
          <w:sz w:val="22"/>
          <w:szCs w:val="22"/>
        </w:rPr>
        <w:t xml:space="preserve"> </w:t>
      </w:r>
      <w:r w:rsidRPr="0012514B">
        <w:rPr>
          <w:rFonts w:eastAsia="Cambria"/>
          <w:w w:val="105"/>
          <w:sz w:val="22"/>
          <w:szCs w:val="22"/>
        </w:rPr>
        <w:t>with</w:t>
      </w:r>
      <w:r w:rsidRPr="00EE6658">
        <w:rPr>
          <w:rFonts w:eastAsia="Cambria"/>
          <w:w w:val="105"/>
          <w:sz w:val="22"/>
          <w:szCs w:val="22"/>
        </w:rPr>
        <w:t xml:space="preserve"> </w:t>
      </w:r>
      <w:r w:rsidRPr="0012514B">
        <w:rPr>
          <w:rFonts w:eastAsia="Cambria"/>
          <w:w w:val="105"/>
          <w:sz w:val="22"/>
          <w:szCs w:val="22"/>
        </w:rPr>
        <w:t>clause</w:t>
      </w:r>
      <w:r w:rsidRPr="0012514B">
        <w:rPr>
          <w:rFonts w:eastAsia="Cambria"/>
          <w:spacing w:val="3"/>
          <w:w w:val="105"/>
          <w:sz w:val="22"/>
          <w:szCs w:val="22"/>
        </w:rPr>
        <w:t xml:space="preserve"> </w:t>
      </w:r>
      <w:r w:rsidRPr="0012514B">
        <w:rPr>
          <w:rFonts w:eastAsia="Cambria"/>
          <w:b/>
          <w:i/>
          <w:w w:val="105"/>
          <w:sz w:val="22"/>
          <w:szCs w:val="22"/>
        </w:rPr>
        <w:t>13</w:t>
      </w:r>
      <w:r w:rsidRPr="0012514B">
        <w:rPr>
          <w:rFonts w:eastAsia="Cambria"/>
          <w:b/>
          <w:i/>
          <w:spacing w:val="3"/>
          <w:w w:val="105"/>
          <w:sz w:val="22"/>
          <w:szCs w:val="22"/>
        </w:rPr>
        <w:t xml:space="preserve"> </w:t>
      </w:r>
      <w:r w:rsidRPr="0012514B">
        <w:rPr>
          <w:rFonts w:eastAsia="Cambria"/>
          <w:b/>
          <w:i/>
          <w:w w:val="105"/>
          <w:sz w:val="22"/>
          <w:szCs w:val="22"/>
        </w:rPr>
        <w:t>of</w:t>
      </w:r>
      <w:r w:rsidRPr="0012514B">
        <w:rPr>
          <w:rFonts w:eastAsia="Cambria"/>
          <w:b/>
          <w:i/>
          <w:spacing w:val="3"/>
          <w:w w:val="105"/>
          <w:sz w:val="22"/>
          <w:szCs w:val="22"/>
        </w:rPr>
        <w:t xml:space="preserve"> </w:t>
      </w:r>
      <w:r w:rsidRPr="0012514B">
        <w:rPr>
          <w:rFonts w:eastAsia="Cambria"/>
          <w:b/>
          <w:i/>
          <w:w w:val="105"/>
          <w:sz w:val="22"/>
          <w:szCs w:val="22"/>
        </w:rPr>
        <w:t>ITB</w:t>
      </w:r>
      <w:r>
        <w:rPr>
          <w:rFonts w:eastAsia="Cambria"/>
          <w:b/>
          <w:i/>
          <w:w w:val="105"/>
          <w:sz w:val="22"/>
          <w:szCs w:val="22"/>
        </w:rPr>
        <w:t xml:space="preserve"> </w:t>
      </w:r>
      <w:r w:rsidRPr="0076677A">
        <w:rPr>
          <w:rFonts w:eastAsia="Cambria"/>
          <w:b/>
          <w:i/>
          <w:w w:val="105"/>
          <w:sz w:val="22"/>
          <w:szCs w:val="22"/>
          <w:highlight w:val="green"/>
        </w:rPr>
        <w:t>read with Clause 37</w:t>
      </w:r>
      <w:r w:rsidRPr="0012514B">
        <w:rPr>
          <w:rFonts w:eastAsia="Cambria"/>
          <w:w w:val="105"/>
          <w:sz w:val="22"/>
          <w:szCs w:val="22"/>
        </w:rPr>
        <w:t>,</w:t>
      </w:r>
      <w:r w:rsidRPr="0012514B">
        <w:rPr>
          <w:rFonts w:eastAsia="Cambria"/>
          <w:spacing w:val="3"/>
          <w:w w:val="105"/>
          <w:sz w:val="22"/>
          <w:szCs w:val="22"/>
        </w:rPr>
        <w:t xml:space="preserve"> </w:t>
      </w:r>
      <w:r w:rsidRPr="0012514B">
        <w:rPr>
          <w:rFonts w:eastAsia="Cambria"/>
          <w:w w:val="105"/>
          <w:sz w:val="22"/>
          <w:szCs w:val="22"/>
        </w:rPr>
        <w:t>Section-II.</w:t>
      </w:r>
    </w:p>
    <w:p w:rsidR="002957DC" w:rsidRPr="0012514B" w:rsidRDefault="007C76D0" w:rsidP="00AD2EE3">
      <w:pPr>
        <w:widowControl w:val="0"/>
        <w:numPr>
          <w:ilvl w:val="0"/>
          <w:numId w:val="13"/>
        </w:numPr>
        <w:tabs>
          <w:tab w:val="left" w:pos="1729"/>
        </w:tabs>
        <w:autoSpaceDE w:val="0"/>
        <w:autoSpaceDN w:val="0"/>
        <w:spacing w:before="1" w:line="254" w:lineRule="auto"/>
        <w:ind w:right="248"/>
        <w:jc w:val="both"/>
        <w:rPr>
          <w:rFonts w:eastAsia="Cambria"/>
          <w:w w:val="105"/>
          <w:sz w:val="22"/>
          <w:szCs w:val="22"/>
        </w:rPr>
      </w:pPr>
      <w:r w:rsidRPr="0012514B">
        <w:rPr>
          <w:rFonts w:eastAsia="Cambria"/>
          <w:w w:val="105"/>
          <w:sz w:val="22"/>
          <w:szCs w:val="22"/>
        </w:rPr>
        <w:t xml:space="preserve">Integrity Pact (in Original) in accordance with clause </w:t>
      </w:r>
      <w:r w:rsidRPr="0012514B">
        <w:rPr>
          <w:rFonts w:eastAsia="Cambria"/>
          <w:b/>
          <w:bCs/>
          <w:w w:val="105"/>
          <w:sz w:val="22"/>
          <w:szCs w:val="22"/>
        </w:rPr>
        <w:t>9.3 (o) of ITB</w:t>
      </w:r>
      <w:r w:rsidRPr="0012514B">
        <w:rPr>
          <w:rFonts w:eastAsia="Cambria"/>
          <w:w w:val="105"/>
          <w:sz w:val="22"/>
          <w:szCs w:val="22"/>
        </w:rPr>
        <w:t>,</w:t>
      </w:r>
      <w:r w:rsidR="00AD2EE3" w:rsidRPr="0012514B">
        <w:rPr>
          <w:rFonts w:eastAsia="Cambria"/>
          <w:w w:val="105"/>
          <w:sz w:val="22"/>
          <w:szCs w:val="22"/>
        </w:rPr>
        <w:t xml:space="preserve"> </w:t>
      </w:r>
      <w:r w:rsidRPr="0012514B">
        <w:rPr>
          <w:rFonts w:eastAsia="Cambria"/>
          <w:w w:val="105"/>
          <w:sz w:val="22"/>
          <w:szCs w:val="22"/>
        </w:rPr>
        <w:t>Section-II in separate envelope</w:t>
      </w:r>
      <w:r w:rsidR="00DE7A57" w:rsidRPr="0012514B">
        <w:rPr>
          <w:rFonts w:eastAsia="Cambria"/>
          <w:w w:val="105"/>
          <w:sz w:val="22"/>
          <w:szCs w:val="22"/>
        </w:rPr>
        <w:t>.</w:t>
      </w:r>
    </w:p>
    <w:p w:rsidR="002957DC" w:rsidRPr="0012514B" w:rsidRDefault="007C76D0">
      <w:pPr>
        <w:widowControl w:val="0"/>
        <w:numPr>
          <w:ilvl w:val="0"/>
          <w:numId w:val="13"/>
        </w:numPr>
        <w:tabs>
          <w:tab w:val="left" w:pos="1729"/>
        </w:tabs>
        <w:autoSpaceDE w:val="0"/>
        <w:autoSpaceDN w:val="0"/>
        <w:spacing w:before="59"/>
        <w:ind w:hanging="541"/>
        <w:jc w:val="both"/>
        <w:rPr>
          <w:rFonts w:eastAsia="Cambria"/>
          <w:sz w:val="22"/>
          <w:szCs w:val="22"/>
        </w:rPr>
      </w:pPr>
      <w:r w:rsidRPr="00EE6658">
        <w:rPr>
          <w:rFonts w:eastAsia="Cambria"/>
          <w:w w:val="105"/>
          <w:sz w:val="22"/>
          <w:szCs w:val="22"/>
        </w:rPr>
        <w:t>Power of Attorney as per Clause</w:t>
      </w:r>
      <w:r w:rsidRPr="0012514B">
        <w:rPr>
          <w:rFonts w:eastAsia="Cambria"/>
          <w:spacing w:val="-10"/>
          <w:w w:val="105"/>
          <w:sz w:val="22"/>
          <w:szCs w:val="22"/>
        </w:rPr>
        <w:t xml:space="preserve"> </w:t>
      </w:r>
      <w:r w:rsidRPr="0012514B">
        <w:rPr>
          <w:rFonts w:eastAsia="Cambria"/>
          <w:b/>
          <w:bCs/>
          <w:spacing w:val="-1"/>
          <w:w w:val="105"/>
          <w:sz w:val="22"/>
          <w:szCs w:val="22"/>
        </w:rPr>
        <w:t>9.3</w:t>
      </w:r>
      <w:r w:rsidRPr="0012514B">
        <w:rPr>
          <w:rFonts w:eastAsia="Cambria"/>
          <w:b/>
          <w:bCs/>
          <w:spacing w:val="-9"/>
          <w:w w:val="105"/>
          <w:sz w:val="22"/>
          <w:szCs w:val="22"/>
        </w:rPr>
        <w:t xml:space="preserve"> </w:t>
      </w:r>
      <w:r w:rsidRPr="0012514B">
        <w:rPr>
          <w:rFonts w:eastAsia="Cambria"/>
          <w:b/>
          <w:bCs/>
          <w:spacing w:val="-1"/>
          <w:w w:val="105"/>
          <w:sz w:val="22"/>
          <w:szCs w:val="22"/>
        </w:rPr>
        <w:t>(b).</w:t>
      </w:r>
    </w:p>
    <w:p w:rsidR="002957DC" w:rsidRPr="00EE6658" w:rsidRDefault="007C76D0">
      <w:pPr>
        <w:widowControl w:val="0"/>
        <w:numPr>
          <w:ilvl w:val="0"/>
          <w:numId w:val="13"/>
        </w:numPr>
        <w:tabs>
          <w:tab w:val="left" w:pos="1728"/>
          <w:tab w:val="left" w:pos="1729"/>
        </w:tabs>
        <w:autoSpaceDE w:val="0"/>
        <w:autoSpaceDN w:val="0"/>
        <w:spacing w:before="62" w:line="292" w:lineRule="auto"/>
        <w:ind w:right="246"/>
        <w:jc w:val="both"/>
        <w:rPr>
          <w:rFonts w:eastAsia="Cambria"/>
          <w:w w:val="105"/>
          <w:sz w:val="22"/>
          <w:szCs w:val="22"/>
        </w:rPr>
      </w:pPr>
      <w:r w:rsidRPr="0012514B">
        <w:rPr>
          <w:rFonts w:eastAsia="Cambria"/>
          <w:w w:val="105"/>
          <w:sz w:val="22"/>
          <w:szCs w:val="22"/>
        </w:rPr>
        <w:t>In</w:t>
      </w:r>
      <w:r w:rsidRPr="00EE6658">
        <w:rPr>
          <w:rFonts w:eastAsia="Cambria"/>
          <w:w w:val="105"/>
          <w:sz w:val="22"/>
          <w:szCs w:val="22"/>
        </w:rPr>
        <w:t xml:space="preserve"> </w:t>
      </w:r>
      <w:r w:rsidRPr="0012514B">
        <w:rPr>
          <w:rFonts w:eastAsia="Cambria"/>
          <w:w w:val="105"/>
          <w:sz w:val="22"/>
          <w:szCs w:val="22"/>
        </w:rPr>
        <w:t>case</w:t>
      </w:r>
      <w:r w:rsidRPr="00EE6658">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Bid</w:t>
      </w:r>
      <w:r w:rsidRPr="00EE6658">
        <w:rPr>
          <w:rFonts w:eastAsia="Cambria"/>
          <w:w w:val="105"/>
          <w:sz w:val="22"/>
          <w:szCs w:val="22"/>
        </w:rPr>
        <w:t xml:space="preserve"> </w:t>
      </w:r>
      <w:r w:rsidRPr="0012514B">
        <w:rPr>
          <w:rFonts w:eastAsia="Cambria"/>
          <w:w w:val="105"/>
          <w:sz w:val="22"/>
          <w:szCs w:val="22"/>
        </w:rPr>
        <w:t>from</w:t>
      </w:r>
      <w:r w:rsidRPr="00EE6658">
        <w:rPr>
          <w:rFonts w:eastAsia="Cambria"/>
          <w:w w:val="105"/>
          <w:sz w:val="22"/>
          <w:szCs w:val="22"/>
        </w:rPr>
        <w:t xml:space="preserve"> </w:t>
      </w:r>
      <w:r w:rsidRPr="0012514B">
        <w:rPr>
          <w:rFonts w:eastAsia="Cambria"/>
          <w:w w:val="105"/>
          <w:sz w:val="22"/>
          <w:szCs w:val="22"/>
        </w:rPr>
        <w:t>Joint</w:t>
      </w:r>
      <w:r w:rsidRPr="00EE6658">
        <w:rPr>
          <w:rFonts w:eastAsia="Cambria"/>
          <w:w w:val="105"/>
          <w:sz w:val="22"/>
          <w:szCs w:val="22"/>
        </w:rPr>
        <w:t xml:space="preserve"> </w:t>
      </w:r>
      <w:r w:rsidRPr="0012514B">
        <w:rPr>
          <w:rFonts w:eastAsia="Cambria"/>
          <w:w w:val="105"/>
          <w:sz w:val="22"/>
          <w:szCs w:val="22"/>
        </w:rPr>
        <w:t>Venture,</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Joint</w:t>
      </w:r>
      <w:r w:rsidRPr="00EE6658">
        <w:rPr>
          <w:rFonts w:eastAsia="Cambria"/>
          <w:w w:val="105"/>
          <w:sz w:val="22"/>
          <w:szCs w:val="22"/>
        </w:rPr>
        <w:t xml:space="preserve"> </w:t>
      </w:r>
      <w:r w:rsidRPr="0012514B">
        <w:rPr>
          <w:rFonts w:eastAsia="Cambria"/>
          <w:w w:val="105"/>
          <w:sz w:val="22"/>
          <w:szCs w:val="22"/>
        </w:rPr>
        <w:t>Venture</w:t>
      </w:r>
      <w:r w:rsidRPr="00EE6658">
        <w:rPr>
          <w:rFonts w:eastAsia="Cambria"/>
          <w:w w:val="105"/>
          <w:sz w:val="22"/>
          <w:szCs w:val="22"/>
        </w:rPr>
        <w:t xml:space="preserve"> </w:t>
      </w:r>
      <w:r w:rsidRPr="0012514B">
        <w:rPr>
          <w:rFonts w:eastAsia="Cambria"/>
          <w:w w:val="105"/>
          <w:sz w:val="22"/>
          <w:szCs w:val="22"/>
        </w:rPr>
        <w:t>Agreement</w:t>
      </w:r>
      <w:r w:rsidRPr="00EE6658">
        <w:rPr>
          <w:rFonts w:eastAsia="Cambria"/>
          <w:w w:val="105"/>
          <w:sz w:val="22"/>
          <w:szCs w:val="22"/>
        </w:rPr>
        <w:t xml:space="preserve"> </w:t>
      </w:r>
      <w:r w:rsidR="00F66F06" w:rsidRPr="0012514B">
        <w:rPr>
          <w:rFonts w:eastAsia="Cambria"/>
          <w:w w:val="105"/>
          <w:sz w:val="22"/>
          <w:szCs w:val="22"/>
        </w:rPr>
        <w:t>&amp;</w:t>
      </w:r>
      <w:r w:rsidR="00F66F06" w:rsidRPr="00EE6658">
        <w:rPr>
          <w:rFonts w:eastAsia="Cambria"/>
          <w:w w:val="105"/>
          <w:sz w:val="22"/>
          <w:szCs w:val="22"/>
        </w:rPr>
        <w:t xml:space="preserve"> </w:t>
      </w:r>
      <w:r w:rsidR="00F66F06" w:rsidRPr="00F66F06">
        <w:rPr>
          <w:rFonts w:eastAsia="Cambria"/>
          <w:w w:val="105"/>
          <w:sz w:val="22"/>
          <w:szCs w:val="22"/>
        </w:rPr>
        <w:t>Power</w:t>
      </w:r>
      <w:r w:rsidRPr="00F66F06">
        <w:rPr>
          <w:rFonts w:eastAsia="Cambria"/>
          <w:w w:val="105"/>
          <w:sz w:val="22"/>
          <w:szCs w:val="22"/>
        </w:rPr>
        <w:t xml:space="preserve"> </w:t>
      </w:r>
      <w:r w:rsidRPr="0012514B">
        <w:rPr>
          <w:rFonts w:eastAsia="Cambria"/>
          <w:w w:val="105"/>
          <w:sz w:val="22"/>
          <w:szCs w:val="22"/>
        </w:rPr>
        <w:t>of</w:t>
      </w:r>
      <w:r w:rsidRPr="00F66F06">
        <w:rPr>
          <w:rFonts w:eastAsia="Cambria"/>
          <w:w w:val="105"/>
          <w:sz w:val="22"/>
          <w:szCs w:val="22"/>
        </w:rPr>
        <w:t xml:space="preserve"> </w:t>
      </w:r>
      <w:r w:rsidRPr="0012514B">
        <w:rPr>
          <w:rFonts w:eastAsia="Cambria"/>
          <w:w w:val="105"/>
          <w:sz w:val="22"/>
          <w:szCs w:val="22"/>
        </w:rPr>
        <w:t>Attorney</w:t>
      </w:r>
      <w:r w:rsidRPr="00F66F06">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Joint</w:t>
      </w:r>
      <w:r w:rsidRPr="00EE6658">
        <w:rPr>
          <w:rFonts w:eastAsia="Cambria"/>
          <w:w w:val="105"/>
          <w:sz w:val="22"/>
          <w:szCs w:val="22"/>
        </w:rPr>
        <w:t xml:space="preserve"> </w:t>
      </w:r>
      <w:r w:rsidRPr="0012514B">
        <w:rPr>
          <w:rFonts w:eastAsia="Cambria"/>
          <w:w w:val="105"/>
          <w:sz w:val="22"/>
          <w:szCs w:val="22"/>
        </w:rPr>
        <w:t>Venture</w:t>
      </w:r>
      <w:r w:rsidRPr="00EE6658">
        <w:rPr>
          <w:rFonts w:eastAsia="Cambria"/>
          <w:w w:val="105"/>
          <w:sz w:val="22"/>
          <w:szCs w:val="22"/>
        </w:rPr>
        <w:t xml:space="preserve"> </w:t>
      </w:r>
      <w:r w:rsidRPr="0012514B">
        <w:rPr>
          <w:rFonts w:eastAsia="Cambria"/>
          <w:w w:val="105"/>
          <w:sz w:val="22"/>
          <w:szCs w:val="22"/>
        </w:rPr>
        <w:t>Agreement,</w:t>
      </w:r>
      <w:r w:rsidRPr="00EE6658">
        <w:rPr>
          <w:rFonts w:eastAsia="Cambria"/>
          <w:w w:val="105"/>
          <w:sz w:val="22"/>
          <w:szCs w:val="22"/>
        </w:rPr>
        <w:t xml:space="preserve"> </w:t>
      </w:r>
      <w:r w:rsidRPr="0012514B">
        <w:rPr>
          <w:rFonts w:eastAsia="Cambria"/>
          <w:w w:val="105"/>
          <w:sz w:val="22"/>
          <w:szCs w:val="22"/>
        </w:rPr>
        <w:t>both</w:t>
      </w:r>
      <w:r w:rsidRPr="00EE6658">
        <w:rPr>
          <w:rFonts w:eastAsia="Cambria"/>
          <w:w w:val="105"/>
          <w:sz w:val="22"/>
          <w:szCs w:val="22"/>
        </w:rPr>
        <w:t xml:space="preserve"> </w:t>
      </w:r>
      <w:r w:rsidRPr="0012514B">
        <w:rPr>
          <w:rFonts w:eastAsia="Cambria"/>
          <w:w w:val="105"/>
          <w:sz w:val="22"/>
          <w:szCs w:val="22"/>
        </w:rPr>
        <w:t>in</w:t>
      </w:r>
      <w:r w:rsidRPr="00EE6658">
        <w:rPr>
          <w:rFonts w:eastAsia="Cambria"/>
          <w:w w:val="105"/>
          <w:sz w:val="22"/>
          <w:szCs w:val="22"/>
        </w:rPr>
        <w:t xml:space="preserve"> </w:t>
      </w:r>
      <w:r w:rsidRPr="0012514B">
        <w:rPr>
          <w:rFonts w:eastAsia="Cambria"/>
          <w:w w:val="105"/>
          <w:sz w:val="22"/>
          <w:szCs w:val="22"/>
        </w:rPr>
        <w:t>original</w:t>
      </w:r>
      <w:r w:rsidR="00F66F06">
        <w:rPr>
          <w:rFonts w:eastAsia="Cambria"/>
          <w:w w:val="105"/>
          <w:sz w:val="22"/>
          <w:szCs w:val="22"/>
        </w:rPr>
        <w:t>.</w:t>
      </w:r>
    </w:p>
    <w:p w:rsidR="002957DC" w:rsidRPr="0012514B" w:rsidRDefault="007C76D0" w:rsidP="00AD2EE3">
      <w:pPr>
        <w:widowControl w:val="0"/>
        <w:numPr>
          <w:ilvl w:val="0"/>
          <w:numId w:val="13"/>
        </w:numPr>
        <w:tabs>
          <w:tab w:val="left" w:pos="1729"/>
        </w:tabs>
        <w:autoSpaceDE w:val="0"/>
        <w:autoSpaceDN w:val="0"/>
        <w:spacing w:before="62" w:line="292" w:lineRule="auto"/>
        <w:ind w:right="246"/>
        <w:jc w:val="both"/>
        <w:rPr>
          <w:rFonts w:eastAsia="Cambria"/>
          <w:w w:val="105"/>
          <w:sz w:val="22"/>
          <w:szCs w:val="22"/>
        </w:rPr>
      </w:pPr>
      <w:r w:rsidRPr="0012514B">
        <w:rPr>
          <w:rFonts w:eastAsia="Cambria"/>
          <w:w w:val="105"/>
          <w:sz w:val="22"/>
          <w:szCs w:val="22"/>
        </w:rPr>
        <w:t xml:space="preserve">Safety Pact (in Original) in accordance with clause </w:t>
      </w:r>
      <w:r w:rsidRPr="0012514B">
        <w:rPr>
          <w:rFonts w:eastAsia="Cambria"/>
          <w:b/>
          <w:bCs/>
          <w:w w:val="105"/>
          <w:sz w:val="22"/>
          <w:szCs w:val="22"/>
        </w:rPr>
        <w:t>9.3 (s) of ITB</w:t>
      </w:r>
      <w:r w:rsidRPr="0012514B">
        <w:rPr>
          <w:rFonts w:eastAsia="Cambria"/>
          <w:w w:val="105"/>
          <w:sz w:val="22"/>
          <w:szCs w:val="22"/>
        </w:rPr>
        <w:t>,</w:t>
      </w:r>
      <w:r w:rsidR="00AD2EE3" w:rsidRPr="0012514B">
        <w:rPr>
          <w:rFonts w:eastAsia="Cambria"/>
          <w:w w:val="105"/>
          <w:sz w:val="22"/>
          <w:szCs w:val="22"/>
        </w:rPr>
        <w:t xml:space="preserve"> </w:t>
      </w:r>
      <w:r w:rsidRPr="0012514B">
        <w:rPr>
          <w:rFonts w:eastAsia="Cambria"/>
          <w:w w:val="105"/>
          <w:sz w:val="22"/>
          <w:szCs w:val="22"/>
        </w:rPr>
        <w:t>Section-II in separate envelope</w:t>
      </w:r>
      <w:r w:rsidR="00F66F06">
        <w:rPr>
          <w:rFonts w:eastAsia="Cambria"/>
          <w:w w:val="105"/>
          <w:sz w:val="22"/>
          <w:szCs w:val="22"/>
        </w:rPr>
        <w:t>.</w:t>
      </w:r>
    </w:p>
    <w:p w:rsidR="009A6302" w:rsidRPr="0012514B" w:rsidRDefault="007C76D0" w:rsidP="009A6302">
      <w:pPr>
        <w:widowControl w:val="0"/>
        <w:numPr>
          <w:ilvl w:val="0"/>
          <w:numId w:val="13"/>
        </w:numPr>
        <w:tabs>
          <w:tab w:val="left" w:pos="1729"/>
        </w:tabs>
        <w:autoSpaceDE w:val="0"/>
        <w:autoSpaceDN w:val="0"/>
        <w:spacing w:before="62" w:line="292" w:lineRule="auto"/>
        <w:ind w:right="243"/>
        <w:jc w:val="both"/>
        <w:rPr>
          <w:rFonts w:eastAsia="Cambria"/>
          <w:sz w:val="22"/>
          <w:szCs w:val="22"/>
        </w:rPr>
      </w:pPr>
      <w:r w:rsidRPr="0012514B">
        <w:rPr>
          <w:rFonts w:eastAsia="Cambria"/>
          <w:w w:val="105"/>
          <w:sz w:val="22"/>
          <w:szCs w:val="22"/>
        </w:rPr>
        <w:lastRenderedPageBreak/>
        <w:t>Bidders</w:t>
      </w:r>
      <w:r w:rsidRPr="00EE6658">
        <w:rPr>
          <w:rFonts w:eastAsia="Cambria"/>
          <w:w w:val="105"/>
          <w:sz w:val="22"/>
          <w:szCs w:val="22"/>
        </w:rPr>
        <w:t xml:space="preserve"> </w:t>
      </w:r>
      <w:r w:rsidRPr="0012514B">
        <w:rPr>
          <w:rFonts w:eastAsia="Cambria"/>
          <w:w w:val="105"/>
          <w:sz w:val="22"/>
          <w:szCs w:val="22"/>
        </w:rPr>
        <w:t>shall</w:t>
      </w:r>
      <w:r w:rsidRPr="00EE6658">
        <w:rPr>
          <w:rFonts w:eastAsia="Cambria"/>
          <w:w w:val="105"/>
          <w:sz w:val="22"/>
          <w:szCs w:val="22"/>
        </w:rPr>
        <w:t xml:space="preserve"> </w:t>
      </w:r>
      <w:r w:rsidRPr="0012514B">
        <w:rPr>
          <w:rFonts w:eastAsia="Cambria"/>
          <w:w w:val="105"/>
          <w:sz w:val="22"/>
          <w:szCs w:val="22"/>
        </w:rPr>
        <w:t>also</w:t>
      </w:r>
      <w:r w:rsidRPr="00EE6658">
        <w:rPr>
          <w:rFonts w:eastAsia="Cambria"/>
          <w:w w:val="105"/>
          <w:sz w:val="22"/>
          <w:szCs w:val="22"/>
        </w:rPr>
        <w:t xml:space="preserve"> </w:t>
      </w:r>
      <w:r w:rsidRPr="0012514B">
        <w:rPr>
          <w:rFonts w:eastAsia="Cambria"/>
          <w:w w:val="105"/>
          <w:sz w:val="22"/>
          <w:szCs w:val="22"/>
        </w:rPr>
        <w:t>submit</w:t>
      </w:r>
      <w:r w:rsidRPr="00EE6658">
        <w:rPr>
          <w:rFonts w:eastAsia="Cambria"/>
          <w:w w:val="105"/>
          <w:sz w:val="22"/>
          <w:szCs w:val="22"/>
        </w:rPr>
        <w:t xml:space="preserve"> </w:t>
      </w:r>
      <w:r w:rsidRPr="0012514B">
        <w:rPr>
          <w:rFonts w:eastAsia="Cambria"/>
          <w:w w:val="105"/>
          <w:sz w:val="22"/>
          <w:szCs w:val="22"/>
        </w:rPr>
        <w:t>Joint</w:t>
      </w:r>
      <w:r w:rsidRPr="00EE6658">
        <w:rPr>
          <w:rFonts w:eastAsia="Cambria"/>
          <w:w w:val="105"/>
          <w:sz w:val="22"/>
          <w:szCs w:val="22"/>
        </w:rPr>
        <w:t xml:space="preserve"> </w:t>
      </w:r>
      <w:r w:rsidRPr="0012514B">
        <w:rPr>
          <w:rFonts w:eastAsia="Cambria"/>
          <w:w w:val="105"/>
          <w:sz w:val="22"/>
          <w:szCs w:val="22"/>
        </w:rPr>
        <w:t>Deed</w:t>
      </w:r>
      <w:r w:rsidRPr="00EE6658">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Undertaking</w:t>
      </w:r>
      <w:r w:rsidRPr="00EE6658">
        <w:rPr>
          <w:rFonts w:eastAsia="Cambria"/>
          <w:w w:val="105"/>
          <w:sz w:val="22"/>
          <w:szCs w:val="22"/>
        </w:rPr>
        <w:t xml:space="preserve"> </w:t>
      </w:r>
      <w:r w:rsidRPr="0012514B">
        <w:rPr>
          <w:rFonts w:eastAsia="Cambria"/>
          <w:w w:val="105"/>
          <w:sz w:val="22"/>
          <w:szCs w:val="22"/>
        </w:rPr>
        <w:t>by</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collaborator along with the bidder/manufacturer, duly signed</w:t>
      </w:r>
      <w:r w:rsidRPr="00EE6658">
        <w:rPr>
          <w:rFonts w:eastAsia="Cambria"/>
          <w:w w:val="105"/>
          <w:sz w:val="22"/>
          <w:szCs w:val="22"/>
        </w:rPr>
        <w:t xml:space="preserve"> </w:t>
      </w:r>
      <w:r w:rsidRPr="0012514B">
        <w:rPr>
          <w:rFonts w:eastAsia="Cambria"/>
          <w:w w:val="105"/>
          <w:sz w:val="22"/>
          <w:szCs w:val="22"/>
        </w:rPr>
        <w:t>and</w:t>
      </w:r>
      <w:r w:rsidRPr="00EE6658">
        <w:rPr>
          <w:rFonts w:eastAsia="Cambria"/>
          <w:w w:val="105"/>
          <w:sz w:val="22"/>
          <w:szCs w:val="22"/>
        </w:rPr>
        <w:t xml:space="preserve"> </w:t>
      </w:r>
      <w:r w:rsidRPr="0012514B">
        <w:rPr>
          <w:rFonts w:eastAsia="Cambria"/>
          <w:w w:val="105"/>
          <w:sz w:val="22"/>
          <w:szCs w:val="22"/>
        </w:rPr>
        <w:t>stamped</w:t>
      </w:r>
      <w:r w:rsidRPr="00EE6658">
        <w:rPr>
          <w:rFonts w:eastAsia="Cambria"/>
          <w:w w:val="105"/>
          <w:sz w:val="22"/>
          <w:szCs w:val="22"/>
        </w:rPr>
        <w:t xml:space="preserve"> </w:t>
      </w:r>
      <w:r w:rsidRPr="0012514B">
        <w:rPr>
          <w:rFonts w:eastAsia="Cambria"/>
          <w:w w:val="105"/>
          <w:sz w:val="22"/>
          <w:szCs w:val="22"/>
        </w:rPr>
        <w:t>on</w:t>
      </w:r>
      <w:r w:rsidRPr="00EE6658">
        <w:rPr>
          <w:rFonts w:eastAsia="Cambria"/>
          <w:w w:val="105"/>
          <w:sz w:val="22"/>
          <w:szCs w:val="22"/>
        </w:rPr>
        <w:t xml:space="preserve"> </w:t>
      </w:r>
      <w:r w:rsidRPr="0012514B">
        <w:rPr>
          <w:rFonts w:eastAsia="Cambria"/>
          <w:w w:val="105"/>
          <w:sz w:val="22"/>
          <w:szCs w:val="22"/>
        </w:rPr>
        <w:t>each</w:t>
      </w:r>
      <w:r w:rsidRPr="00EE6658">
        <w:rPr>
          <w:rFonts w:eastAsia="Cambria"/>
          <w:w w:val="105"/>
          <w:sz w:val="22"/>
          <w:szCs w:val="22"/>
        </w:rPr>
        <w:t xml:space="preserve"> </w:t>
      </w:r>
      <w:r w:rsidRPr="0012514B">
        <w:rPr>
          <w:rFonts w:eastAsia="Cambria"/>
          <w:w w:val="105"/>
          <w:sz w:val="22"/>
          <w:szCs w:val="22"/>
        </w:rPr>
        <w:t>page</w:t>
      </w:r>
      <w:r w:rsidRPr="00EE6658">
        <w:rPr>
          <w:rFonts w:eastAsia="Cambria"/>
          <w:w w:val="105"/>
          <w:sz w:val="22"/>
          <w:szCs w:val="22"/>
        </w:rPr>
        <w:t xml:space="preserve"> </w:t>
      </w:r>
      <w:r w:rsidRPr="0012514B">
        <w:rPr>
          <w:rFonts w:eastAsia="Cambria"/>
          <w:w w:val="105"/>
          <w:sz w:val="22"/>
          <w:szCs w:val="22"/>
        </w:rPr>
        <w:t>in</w:t>
      </w:r>
      <w:r w:rsidRPr="00EE6658">
        <w:rPr>
          <w:rFonts w:eastAsia="Cambria"/>
          <w:w w:val="105"/>
          <w:sz w:val="22"/>
          <w:szCs w:val="22"/>
        </w:rPr>
        <w:t xml:space="preserve"> </w:t>
      </w:r>
      <w:r w:rsidRPr="0012514B">
        <w:rPr>
          <w:rFonts w:eastAsia="Cambria"/>
          <w:w w:val="105"/>
          <w:sz w:val="22"/>
          <w:szCs w:val="22"/>
        </w:rPr>
        <w:t>original,</w:t>
      </w:r>
      <w:r w:rsidRPr="00EE6658">
        <w:rPr>
          <w:rFonts w:eastAsia="Cambria"/>
          <w:w w:val="105"/>
          <w:sz w:val="22"/>
          <w:szCs w:val="22"/>
        </w:rPr>
        <w:t xml:space="preserve"> </w:t>
      </w:r>
      <w:r w:rsidRPr="0012514B">
        <w:rPr>
          <w:rFonts w:eastAsia="Cambria"/>
          <w:w w:val="105"/>
          <w:sz w:val="22"/>
          <w:szCs w:val="22"/>
        </w:rPr>
        <w:t>if</w:t>
      </w:r>
      <w:r w:rsidRPr="00EE6658">
        <w:rPr>
          <w:rFonts w:eastAsia="Cambria"/>
          <w:w w:val="105"/>
          <w:sz w:val="22"/>
          <w:szCs w:val="22"/>
        </w:rPr>
        <w:t xml:space="preserve"> </w:t>
      </w:r>
      <w:r w:rsidRPr="0012514B">
        <w:rPr>
          <w:rFonts w:eastAsia="Cambria"/>
          <w:w w:val="105"/>
          <w:sz w:val="22"/>
          <w:szCs w:val="22"/>
        </w:rPr>
        <w:t>applicable</w:t>
      </w:r>
      <w:r w:rsidRPr="00EE6658">
        <w:rPr>
          <w:rFonts w:eastAsia="Cambria"/>
          <w:w w:val="105"/>
          <w:sz w:val="22"/>
          <w:szCs w:val="22"/>
        </w:rPr>
        <w:t xml:space="preserve"> </w:t>
      </w:r>
      <w:r w:rsidRPr="0012514B">
        <w:rPr>
          <w:rFonts w:eastAsia="Cambria"/>
          <w:w w:val="105"/>
          <w:sz w:val="22"/>
          <w:szCs w:val="22"/>
        </w:rPr>
        <w:t>as</w:t>
      </w:r>
      <w:r w:rsidRPr="00EE6658">
        <w:rPr>
          <w:rFonts w:eastAsia="Cambria"/>
          <w:w w:val="105"/>
          <w:sz w:val="22"/>
          <w:szCs w:val="22"/>
        </w:rPr>
        <w:t xml:space="preserve"> </w:t>
      </w:r>
      <w:r w:rsidRPr="0012514B">
        <w:rPr>
          <w:rFonts w:eastAsia="Cambria"/>
          <w:w w:val="105"/>
          <w:sz w:val="22"/>
          <w:szCs w:val="22"/>
        </w:rPr>
        <w:t>per</w:t>
      </w:r>
      <w:r w:rsidRPr="0012514B">
        <w:rPr>
          <w:rFonts w:eastAsia="Cambria"/>
          <w:spacing w:val="1"/>
          <w:w w:val="105"/>
          <w:sz w:val="22"/>
          <w:szCs w:val="22"/>
        </w:rPr>
        <w:t xml:space="preserve"> </w:t>
      </w:r>
      <w:r w:rsidRPr="0012514B">
        <w:rPr>
          <w:rFonts w:eastAsia="Cambria"/>
          <w:b/>
          <w:bCs/>
          <w:w w:val="105"/>
          <w:sz w:val="22"/>
          <w:szCs w:val="22"/>
        </w:rPr>
        <w:t>Annexure-</w:t>
      </w:r>
      <w:r w:rsidRPr="0012514B">
        <w:rPr>
          <w:rFonts w:eastAsia="Cambria"/>
          <w:b/>
          <w:bCs/>
          <w:spacing w:val="-2"/>
          <w:w w:val="105"/>
          <w:sz w:val="22"/>
          <w:szCs w:val="22"/>
        </w:rPr>
        <w:t xml:space="preserve"> </w:t>
      </w:r>
      <w:r w:rsidRPr="0012514B">
        <w:rPr>
          <w:rFonts w:eastAsia="Cambria"/>
          <w:b/>
          <w:bCs/>
          <w:w w:val="105"/>
          <w:sz w:val="22"/>
          <w:szCs w:val="22"/>
        </w:rPr>
        <w:t>A</w:t>
      </w:r>
      <w:r w:rsidRPr="0012514B">
        <w:rPr>
          <w:rFonts w:eastAsia="Cambria"/>
          <w:b/>
          <w:bCs/>
          <w:spacing w:val="2"/>
          <w:w w:val="105"/>
          <w:sz w:val="22"/>
          <w:szCs w:val="22"/>
        </w:rPr>
        <w:t xml:space="preserve"> </w:t>
      </w:r>
      <w:r w:rsidRPr="0012514B">
        <w:rPr>
          <w:rFonts w:eastAsia="Cambria"/>
          <w:b/>
          <w:bCs/>
          <w:w w:val="105"/>
          <w:sz w:val="22"/>
          <w:szCs w:val="22"/>
        </w:rPr>
        <w:t>(BDS)</w:t>
      </w:r>
      <w:r w:rsidRPr="0012514B">
        <w:rPr>
          <w:rFonts w:eastAsia="Cambria"/>
          <w:w w:val="105"/>
          <w:sz w:val="22"/>
          <w:szCs w:val="22"/>
        </w:rPr>
        <w:t>;</w:t>
      </w:r>
      <w:r w:rsidRPr="0012514B">
        <w:rPr>
          <w:rFonts w:eastAsia="Cambria"/>
          <w:spacing w:val="-1"/>
          <w:w w:val="105"/>
          <w:sz w:val="22"/>
          <w:szCs w:val="22"/>
        </w:rPr>
        <w:t xml:space="preserve"> </w:t>
      </w:r>
      <w:r w:rsidRPr="0012514B">
        <w:rPr>
          <w:rFonts w:eastAsia="Cambria"/>
          <w:w w:val="105"/>
          <w:sz w:val="22"/>
          <w:szCs w:val="22"/>
        </w:rPr>
        <w:t>and</w:t>
      </w:r>
      <w:bookmarkStart w:id="18" w:name="_Toc131590693"/>
      <w:r w:rsidRPr="0012514B">
        <w:rPr>
          <w:rFonts w:eastAsia="Cambria"/>
          <w:w w:val="105"/>
          <w:sz w:val="22"/>
          <w:szCs w:val="22"/>
        </w:rPr>
        <w:t>.</w:t>
      </w:r>
    </w:p>
    <w:p w:rsidR="002957DC" w:rsidRPr="0012514B" w:rsidRDefault="007C76D0" w:rsidP="009A6302">
      <w:pPr>
        <w:widowControl w:val="0"/>
        <w:numPr>
          <w:ilvl w:val="0"/>
          <w:numId w:val="13"/>
        </w:numPr>
        <w:tabs>
          <w:tab w:val="left" w:pos="1729"/>
        </w:tabs>
        <w:autoSpaceDE w:val="0"/>
        <w:autoSpaceDN w:val="0"/>
        <w:spacing w:before="62" w:line="292" w:lineRule="auto"/>
        <w:ind w:right="243"/>
        <w:jc w:val="both"/>
        <w:rPr>
          <w:rFonts w:eastAsia="Cambria"/>
          <w:sz w:val="22"/>
          <w:szCs w:val="22"/>
        </w:rPr>
      </w:pPr>
      <w:r w:rsidRPr="00EE6658">
        <w:rPr>
          <w:rFonts w:eastAsia="Cambria"/>
          <w:w w:val="105"/>
          <w:sz w:val="22"/>
          <w:szCs w:val="22"/>
        </w:rPr>
        <w:t>Any other document further specified in the BDS duly signed</w:t>
      </w:r>
      <w:r w:rsidR="00BF09C2" w:rsidRPr="00EE6658">
        <w:rPr>
          <w:rFonts w:eastAsia="Cambria"/>
          <w:w w:val="105"/>
          <w:sz w:val="22"/>
          <w:szCs w:val="22"/>
        </w:rPr>
        <w:t xml:space="preserve"> </w:t>
      </w:r>
      <w:r w:rsidRPr="00EE6658">
        <w:rPr>
          <w:rFonts w:eastAsia="Cambria"/>
          <w:w w:val="105"/>
          <w:sz w:val="22"/>
          <w:szCs w:val="22"/>
        </w:rPr>
        <w:t>and stamped on each page</w:t>
      </w:r>
      <w:r w:rsidRPr="0012514B">
        <w:rPr>
          <w:rFonts w:eastAsia="Cambria"/>
          <w:sz w:val="22"/>
          <w:szCs w:val="22"/>
        </w:rPr>
        <w:t>.</w:t>
      </w:r>
      <w:bookmarkEnd w:id="18"/>
    </w:p>
    <w:p w:rsidR="0051756D" w:rsidRPr="0012514B" w:rsidRDefault="0051756D" w:rsidP="009A6302">
      <w:pPr>
        <w:widowControl w:val="0"/>
        <w:autoSpaceDE w:val="0"/>
        <w:autoSpaceDN w:val="0"/>
        <w:ind w:left="1471"/>
        <w:rPr>
          <w:rFonts w:eastAsia="Cambria"/>
          <w:color w:val="FF0000"/>
          <w:sz w:val="22"/>
          <w:szCs w:val="22"/>
        </w:rPr>
      </w:pPr>
      <w:bookmarkStart w:id="19" w:name="_Toc131590694"/>
    </w:p>
    <w:p w:rsidR="002957DC" w:rsidRPr="0012514B" w:rsidRDefault="007C76D0" w:rsidP="009A6302">
      <w:pPr>
        <w:widowControl w:val="0"/>
        <w:autoSpaceDE w:val="0"/>
        <w:autoSpaceDN w:val="0"/>
        <w:ind w:left="1471"/>
        <w:rPr>
          <w:rFonts w:eastAsia="Cambria"/>
          <w:sz w:val="22"/>
          <w:szCs w:val="22"/>
        </w:rPr>
      </w:pPr>
      <w:r w:rsidRPr="00FD2A11">
        <w:rPr>
          <w:rFonts w:eastAsia="Cambria"/>
          <w:sz w:val="22"/>
          <w:szCs w:val="22"/>
        </w:rPr>
        <w:t xml:space="preserve">Note: </w:t>
      </w:r>
      <w:r w:rsidR="00DD5EB7" w:rsidRPr="00EE6658">
        <w:rPr>
          <w:rFonts w:eastAsia="Cambria"/>
          <w:w w:val="105"/>
          <w:sz w:val="22"/>
          <w:szCs w:val="22"/>
        </w:rPr>
        <w:t xml:space="preserve">Bidder shall note that no document is required to be submitted </w:t>
      </w:r>
      <w:r w:rsidRPr="00EE6658">
        <w:rPr>
          <w:rFonts w:eastAsia="Cambria"/>
          <w:w w:val="105"/>
          <w:sz w:val="22"/>
          <w:szCs w:val="22"/>
        </w:rPr>
        <w:t>as part</w:t>
      </w:r>
      <w:r w:rsidR="00DD5EB7" w:rsidRPr="00EE6658">
        <w:rPr>
          <w:rFonts w:eastAsia="Cambria"/>
          <w:w w:val="105"/>
          <w:sz w:val="22"/>
          <w:szCs w:val="22"/>
        </w:rPr>
        <w:t xml:space="preserve"> of Second envelope in Hard Copy.</w:t>
      </w:r>
      <w:bookmarkEnd w:id="19"/>
    </w:p>
    <w:p w:rsidR="002957DC" w:rsidRPr="0012514B" w:rsidRDefault="007C76D0" w:rsidP="0059249C">
      <w:pPr>
        <w:widowControl w:val="0"/>
        <w:numPr>
          <w:ilvl w:val="0"/>
          <w:numId w:val="12"/>
        </w:numPr>
        <w:tabs>
          <w:tab w:val="left" w:pos="1472"/>
        </w:tabs>
        <w:autoSpaceDE w:val="0"/>
        <w:autoSpaceDN w:val="0"/>
        <w:spacing w:before="131"/>
        <w:ind w:left="1471" w:hanging="620"/>
        <w:jc w:val="both"/>
        <w:rPr>
          <w:rFonts w:eastAsia="Cambria"/>
          <w:b/>
          <w:sz w:val="22"/>
          <w:szCs w:val="22"/>
        </w:rPr>
      </w:pPr>
      <w:r w:rsidRPr="0012514B">
        <w:rPr>
          <w:rFonts w:eastAsia="Cambria"/>
          <w:b/>
          <w:sz w:val="22"/>
          <w:szCs w:val="22"/>
        </w:rPr>
        <w:t xml:space="preserve"> </w:t>
      </w:r>
      <w:r w:rsidR="00DD5EB7" w:rsidRPr="0012514B">
        <w:rPr>
          <w:rFonts w:eastAsia="Cambria"/>
          <w:b/>
          <w:sz w:val="22"/>
          <w:szCs w:val="22"/>
        </w:rPr>
        <w:t>Soft</w:t>
      </w:r>
      <w:r w:rsidR="00DD5EB7" w:rsidRPr="0012514B">
        <w:rPr>
          <w:rFonts w:eastAsia="Cambria"/>
          <w:b/>
          <w:spacing w:val="-2"/>
          <w:sz w:val="22"/>
          <w:szCs w:val="22"/>
        </w:rPr>
        <w:t xml:space="preserve"> </w:t>
      </w:r>
      <w:r w:rsidR="00DD5EB7" w:rsidRPr="0012514B">
        <w:rPr>
          <w:rFonts w:eastAsia="Cambria"/>
          <w:b/>
          <w:sz w:val="22"/>
          <w:szCs w:val="22"/>
        </w:rPr>
        <w:t>Copy Part</w:t>
      </w:r>
    </w:p>
    <w:p w:rsidR="002957DC" w:rsidRPr="00EE6658" w:rsidRDefault="007C76D0">
      <w:pPr>
        <w:widowControl w:val="0"/>
        <w:autoSpaceDE w:val="0"/>
        <w:autoSpaceDN w:val="0"/>
        <w:spacing w:before="123" w:line="254" w:lineRule="auto"/>
        <w:ind w:left="1188" w:right="247"/>
        <w:rPr>
          <w:rFonts w:eastAsia="Cambria"/>
          <w:w w:val="105"/>
          <w:sz w:val="22"/>
          <w:szCs w:val="22"/>
        </w:rPr>
      </w:pPr>
      <w:r w:rsidRPr="0012514B">
        <w:rPr>
          <w:rFonts w:eastAsia="Cambria"/>
          <w:w w:val="105"/>
          <w:sz w:val="22"/>
          <w:szCs w:val="22"/>
        </w:rPr>
        <w:t xml:space="preserve">Soft copy part of the bid shall comprise of following documents to </w:t>
      </w:r>
      <w:r w:rsidR="00BF09C2" w:rsidRPr="0012514B">
        <w:rPr>
          <w:rFonts w:eastAsia="Cambria"/>
          <w:w w:val="105"/>
          <w:sz w:val="22"/>
          <w:szCs w:val="22"/>
        </w:rPr>
        <w:t xml:space="preserve">be uploaded </w:t>
      </w:r>
      <w:r w:rsidRPr="0012514B">
        <w:rPr>
          <w:rFonts w:eastAsia="Cambria"/>
          <w:w w:val="105"/>
          <w:sz w:val="22"/>
          <w:szCs w:val="22"/>
        </w:rPr>
        <w:t>on</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portal</w:t>
      </w:r>
      <w:r w:rsidRPr="00EE6658">
        <w:rPr>
          <w:rFonts w:eastAsia="Cambria"/>
          <w:w w:val="105"/>
          <w:sz w:val="22"/>
          <w:szCs w:val="22"/>
        </w:rPr>
        <w:t xml:space="preserve"> </w:t>
      </w:r>
      <w:r w:rsidRPr="0012514B">
        <w:rPr>
          <w:rFonts w:eastAsia="Cambria"/>
          <w:w w:val="105"/>
          <w:sz w:val="22"/>
          <w:szCs w:val="22"/>
        </w:rPr>
        <w:t>as</w:t>
      </w:r>
      <w:r w:rsidRPr="00EE6658">
        <w:rPr>
          <w:rFonts w:eastAsia="Cambria"/>
          <w:w w:val="105"/>
          <w:sz w:val="22"/>
          <w:szCs w:val="22"/>
        </w:rPr>
        <w:t xml:space="preserve"> </w:t>
      </w:r>
      <w:r w:rsidRPr="0012514B">
        <w:rPr>
          <w:rFonts w:eastAsia="Cambria"/>
          <w:w w:val="105"/>
          <w:sz w:val="22"/>
          <w:szCs w:val="22"/>
        </w:rPr>
        <w:t>per</w:t>
      </w:r>
      <w:r w:rsidRPr="00EE6658">
        <w:rPr>
          <w:rFonts w:eastAsia="Cambria"/>
          <w:w w:val="105"/>
          <w:sz w:val="22"/>
          <w:szCs w:val="22"/>
        </w:rPr>
        <w:t xml:space="preserve"> </w:t>
      </w:r>
      <w:r w:rsidRPr="0012514B">
        <w:rPr>
          <w:rFonts w:eastAsia="Cambria"/>
          <w:w w:val="105"/>
          <w:sz w:val="22"/>
          <w:szCs w:val="22"/>
        </w:rPr>
        <w:t>provisions therein.</w:t>
      </w:r>
    </w:p>
    <w:p w:rsidR="002957DC" w:rsidRPr="0012514B" w:rsidRDefault="007C76D0">
      <w:pPr>
        <w:widowControl w:val="0"/>
        <w:numPr>
          <w:ilvl w:val="0"/>
          <w:numId w:val="14"/>
        </w:numPr>
        <w:tabs>
          <w:tab w:val="left" w:pos="1728"/>
          <w:tab w:val="left" w:pos="1729"/>
        </w:tabs>
        <w:autoSpaceDE w:val="0"/>
        <w:autoSpaceDN w:val="0"/>
        <w:spacing w:before="174"/>
        <w:ind w:hanging="541"/>
        <w:jc w:val="both"/>
        <w:rPr>
          <w:rFonts w:eastAsia="Cambria"/>
          <w:b/>
          <w:bCs/>
          <w:i/>
          <w:iCs/>
          <w:sz w:val="22"/>
          <w:szCs w:val="22"/>
        </w:rPr>
      </w:pPr>
      <w:r w:rsidRPr="0012514B">
        <w:rPr>
          <w:rFonts w:eastAsia="Cambria"/>
          <w:b/>
          <w:bCs/>
          <w:i/>
          <w:iCs/>
          <w:w w:val="105"/>
          <w:sz w:val="22"/>
          <w:szCs w:val="22"/>
          <w:u w:val="single"/>
        </w:rPr>
        <w:t>As</w:t>
      </w:r>
      <w:r w:rsidRPr="0012514B">
        <w:rPr>
          <w:rFonts w:eastAsia="Cambria"/>
          <w:b/>
          <w:bCs/>
          <w:i/>
          <w:iCs/>
          <w:spacing w:val="-3"/>
          <w:w w:val="105"/>
          <w:sz w:val="22"/>
          <w:szCs w:val="22"/>
          <w:u w:val="single"/>
        </w:rPr>
        <w:t xml:space="preserve"> </w:t>
      </w:r>
      <w:r w:rsidRPr="0012514B">
        <w:rPr>
          <w:rFonts w:eastAsia="Cambria"/>
          <w:b/>
          <w:bCs/>
          <w:i/>
          <w:iCs/>
          <w:w w:val="105"/>
          <w:sz w:val="22"/>
          <w:szCs w:val="22"/>
          <w:u w:val="single"/>
        </w:rPr>
        <w:t>part</w:t>
      </w:r>
      <w:r w:rsidRPr="0012514B">
        <w:rPr>
          <w:rFonts w:eastAsia="Cambria"/>
          <w:b/>
          <w:bCs/>
          <w:i/>
          <w:iCs/>
          <w:spacing w:val="-2"/>
          <w:w w:val="105"/>
          <w:sz w:val="22"/>
          <w:szCs w:val="22"/>
          <w:u w:val="single"/>
        </w:rPr>
        <w:t xml:space="preserve"> </w:t>
      </w:r>
      <w:r w:rsidRPr="0012514B">
        <w:rPr>
          <w:rFonts w:eastAsia="Cambria"/>
          <w:b/>
          <w:bCs/>
          <w:i/>
          <w:iCs/>
          <w:w w:val="105"/>
          <w:sz w:val="22"/>
          <w:szCs w:val="22"/>
          <w:u w:val="single"/>
        </w:rPr>
        <w:t>of</w:t>
      </w:r>
      <w:r w:rsidRPr="0012514B">
        <w:rPr>
          <w:rFonts w:eastAsia="Cambria"/>
          <w:b/>
          <w:bCs/>
          <w:i/>
          <w:iCs/>
          <w:spacing w:val="-2"/>
          <w:w w:val="105"/>
          <w:sz w:val="22"/>
          <w:szCs w:val="22"/>
          <w:u w:val="single"/>
        </w:rPr>
        <w:t xml:space="preserve"> </w:t>
      </w:r>
      <w:r w:rsidRPr="0012514B">
        <w:rPr>
          <w:rFonts w:eastAsia="Cambria"/>
          <w:b/>
          <w:bCs/>
          <w:i/>
          <w:iCs/>
          <w:w w:val="105"/>
          <w:sz w:val="22"/>
          <w:szCs w:val="22"/>
          <w:u w:val="single"/>
        </w:rPr>
        <w:t>First</w:t>
      </w:r>
      <w:r w:rsidRPr="0012514B">
        <w:rPr>
          <w:rFonts w:eastAsia="Cambria"/>
          <w:b/>
          <w:bCs/>
          <w:i/>
          <w:iCs/>
          <w:spacing w:val="-2"/>
          <w:w w:val="105"/>
          <w:sz w:val="22"/>
          <w:szCs w:val="22"/>
          <w:u w:val="single"/>
        </w:rPr>
        <w:t xml:space="preserve"> </w:t>
      </w:r>
      <w:r w:rsidRPr="0012514B">
        <w:rPr>
          <w:rFonts w:eastAsia="Cambria"/>
          <w:b/>
          <w:bCs/>
          <w:i/>
          <w:iCs/>
          <w:w w:val="105"/>
          <w:sz w:val="22"/>
          <w:szCs w:val="22"/>
          <w:u w:val="single"/>
        </w:rPr>
        <w:t>Envelope</w:t>
      </w:r>
    </w:p>
    <w:p w:rsidR="002957DC" w:rsidRPr="00EE6658" w:rsidRDefault="007C76D0">
      <w:pPr>
        <w:widowControl w:val="0"/>
        <w:numPr>
          <w:ilvl w:val="0"/>
          <w:numId w:val="15"/>
        </w:numPr>
        <w:tabs>
          <w:tab w:val="left" w:pos="1729"/>
        </w:tabs>
        <w:autoSpaceDE w:val="0"/>
        <w:autoSpaceDN w:val="0"/>
        <w:spacing w:before="211" w:line="292" w:lineRule="auto"/>
        <w:ind w:right="245"/>
        <w:jc w:val="both"/>
        <w:rPr>
          <w:rFonts w:eastAsia="Cambria"/>
          <w:w w:val="105"/>
          <w:sz w:val="22"/>
          <w:szCs w:val="22"/>
        </w:rPr>
      </w:pP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Electronic Form/Template</w:t>
      </w:r>
      <w:r w:rsidRPr="00EE6658">
        <w:rPr>
          <w:rFonts w:eastAsia="Cambria"/>
          <w:w w:val="105"/>
          <w:sz w:val="22"/>
          <w:szCs w:val="22"/>
        </w:rPr>
        <w:t xml:space="preserve"> </w:t>
      </w:r>
      <w:r w:rsidRPr="0012514B">
        <w:rPr>
          <w:rFonts w:eastAsia="Cambria"/>
          <w:w w:val="105"/>
          <w:sz w:val="22"/>
          <w:szCs w:val="22"/>
        </w:rPr>
        <w:t>of the</w:t>
      </w:r>
      <w:r w:rsidRPr="00EE6658">
        <w:rPr>
          <w:rFonts w:eastAsia="Cambria"/>
          <w:w w:val="105"/>
          <w:sz w:val="22"/>
          <w:szCs w:val="22"/>
        </w:rPr>
        <w:t xml:space="preserve"> </w:t>
      </w:r>
      <w:r w:rsidRPr="0012514B">
        <w:rPr>
          <w:rFonts w:eastAsia="Cambria"/>
          <w:w w:val="105"/>
          <w:sz w:val="22"/>
          <w:szCs w:val="22"/>
        </w:rPr>
        <w:t>bid</w:t>
      </w:r>
      <w:r w:rsidRPr="00EE6658">
        <w:rPr>
          <w:rFonts w:eastAsia="Cambria"/>
          <w:w w:val="105"/>
          <w:sz w:val="22"/>
          <w:szCs w:val="22"/>
        </w:rPr>
        <w:t xml:space="preserve"> </w:t>
      </w:r>
      <w:r w:rsidRPr="0012514B">
        <w:rPr>
          <w:rFonts w:eastAsia="Cambria"/>
          <w:w w:val="105"/>
          <w:sz w:val="22"/>
          <w:szCs w:val="22"/>
        </w:rPr>
        <w:t>for</w:t>
      </w:r>
      <w:r w:rsidRPr="00EE6658">
        <w:rPr>
          <w:rFonts w:eastAsia="Cambria"/>
          <w:w w:val="105"/>
          <w:sz w:val="22"/>
          <w:szCs w:val="22"/>
        </w:rPr>
        <w:t xml:space="preserve"> </w:t>
      </w:r>
      <w:r w:rsidRPr="0012514B">
        <w:rPr>
          <w:rFonts w:eastAsia="Cambria"/>
          <w:w w:val="105"/>
          <w:sz w:val="22"/>
          <w:szCs w:val="22"/>
        </w:rPr>
        <w:t>First</w:t>
      </w:r>
      <w:r w:rsidRPr="00EE6658">
        <w:rPr>
          <w:rFonts w:eastAsia="Cambria"/>
          <w:w w:val="105"/>
          <w:sz w:val="22"/>
          <w:szCs w:val="22"/>
        </w:rPr>
        <w:t xml:space="preserve"> </w:t>
      </w:r>
      <w:r w:rsidRPr="0012514B">
        <w:rPr>
          <w:rFonts w:eastAsia="Cambria"/>
          <w:w w:val="105"/>
          <w:sz w:val="22"/>
          <w:szCs w:val="22"/>
        </w:rPr>
        <w:t>Envelope</w:t>
      </w:r>
      <w:r w:rsidRPr="00EE6658">
        <w:rPr>
          <w:rFonts w:eastAsia="Cambria"/>
          <w:w w:val="105"/>
          <w:sz w:val="22"/>
          <w:szCs w:val="22"/>
        </w:rPr>
        <w:t xml:space="preserve"> </w:t>
      </w:r>
      <w:r w:rsidRPr="0012514B">
        <w:rPr>
          <w:rFonts w:eastAsia="Cambria"/>
          <w:w w:val="105"/>
          <w:sz w:val="22"/>
          <w:szCs w:val="22"/>
        </w:rPr>
        <w:t>(</w:t>
      </w:r>
      <w:r w:rsidRPr="0012514B">
        <w:rPr>
          <w:rFonts w:eastAsia="Cambria"/>
          <w:b/>
          <w:bCs/>
          <w:w w:val="105"/>
          <w:sz w:val="22"/>
          <w:szCs w:val="22"/>
        </w:rPr>
        <w:t>Techno-Commercial</w:t>
      </w:r>
      <w:r w:rsidRPr="0012514B">
        <w:rPr>
          <w:rFonts w:eastAsia="Cambria"/>
          <w:w w:val="105"/>
          <w:sz w:val="22"/>
          <w:szCs w:val="22"/>
        </w:rPr>
        <w:t>), as available on the portal, shall be duly</w:t>
      </w:r>
      <w:r w:rsidRPr="00EE6658">
        <w:rPr>
          <w:rFonts w:eastAsia="Cambria"/>
          <w:w w:val="105"/>
          <w:sz w:val="22"/>
          <w:szCs w:val="22"/>
        </w:rPr>
        <w:t xml:space="preserve"> </w:t>
      </w:r>
      <w:r w:rsidRPr="0012514B">
        <w:rPr>
          <w:rFonts w:eastAsia="Cambria"/>
          <w:w w:val="105"/>
          <w:sz w:val="22"/>
          <w:szCs w:val="22"/>
        </w:rPr>
        <w:t>filled.</w:t>
      </w:r>
    </w:p>
    <w:p w:rsidR="002957DC" w:rsidRPr="00EE6658" w:rsidRDefault="007C76D0">
      <w:pPr>
        <w:widowControl w:val="0"/>
        <w:numPr>
          <w:ilvl w:val="0"/>
          <w:numId w:val="15"/>
        </w:numPr>
        <w:tabs>
          <w:tab w:val="left" w:pos="1729"/>
        </w:tabs>
        <w:autoSpaceDE w:val="0"/>
        <w:autoSpaceDN w:val="0"/>
        <w:spacing w:line="292" w:lineRule="auto"/>
        <w:ind w:right="242"/>
        <w:jc w:val="both"/>
        <w:rPr>
          <w:rFonts w:eastAsia="Cambria"/>
          <w:w w:val="105"/>
          <w:sz w:val="22"/>
          <w:szCs w:val="22"/>
        </w:rPr>
      </w:pPr>
      <w:r w:rsidRPr="0012514B">
        <w:rPr>
          <w:rFonts w:eastAsia="Cambria"/>
          <w:w w:val="105"/>
          <w:sz w:val="22"/>
          <w:szCs w:val="22"/>
        </w:rPr>
        <w:t>Attachments</w:t>
      </w:r>
      <w:r w:rsidRPr="0012514B">
        <w:rPr>
          <w:rFonts w:eastAsia="Cambria"/>
          <w:spacing w:val="1"/>
          <w:w w:val="105"/>
          <w:sz w:val="22"/>
          <w:szCs w:val="22"/>
        </w:rPr>
        <w:t xml:space="preserve"> </w:t>
      </w:r>
      <w:r w:rsidRPr="0012514B">
        <w:rPr>
          <w:rFonts w:eastAsia="Cambria"/>
          <w:w w:val="105"/>
          <w:sz w:val="22"/>
          <w:szCs w:val="22"/>
        </w:rPr>
        <w:t>(</w:t>
      </w:r>
      <w:r w:rsidRPr="0012514B">
        <w:rPr>
          <w:rFonts w:eastAsia="Cambria"/>
          <w:b/>
          <w:w w:val="105"/>
          <w:sz w:val="22"/>
          <w:szCs w:val="22"/>
        </w:rPr>
        <w:t>Attachment</w:t>
      </w:r>
      <w:r w:rsidRPr="0012514B">
        <w:rPr>
          <w:rFonts w:eastAsia="Cambria"/>
          <w:b/>
          <w:spacing w:val="1"/>
          <w:w w:val="105"/>
          <w:sz w:val="22"/>
          <w:szCs w:val="22"/>
        </w:rPr>
        <w:t xml:space="preserve"> </w:t>
      </w:r>
      <w:r w:rsidRPr="0012514B">
        <w:rPr>
          <w:rFonts w:eastAsia="Cambria"/>
          <w:b/>
          <w:w w:val="105"/>
          <w:sz w:val="22"/>
          <w:szCs w:val="22"/>
        </w:rPr>
        <w:t>to</w:t>
      </w:r>
      <w:r w:rsidRPr="0012514B">
        <w:rPr>
          <w:rFonts w:eastAsia="Cambria"/>
          <w:b/>
          <w:spacing w:val="1"/>
          <w:w w:val="105"/>
          <w:sz w:val="22"/>
          <w:szCs w:val="22"/>
        </w:rPr>
        <w:t xml:space="preserve"> </w:t>
      </w:r>
      <w:r w:rsidRPr="0012514B">
        <w:rPr>
          <w:rFonts w:eastAsia="Cambria"/>
          <w:b/>
          <w:w w:val="105"/>
          <w:sz w:val="22"/>
          <w:szCs w:val="22"/>
        </w:rPr>
        <w:t>Bid</w:t>
      </w:r>
      <w:r w:rsidRPr="0012514B">
        <w:rPr>
          <w:rFonts w:eastAsia="Cambria"/>
          <w:b/>
          <w:spacing w:val="1"/>
          <w:w w:val="105"/>
          <w:sz w:val="22"/>
          <w:szCs w:val="22"/>
        </w:rPr>
        <w:t xml:space="preserve"> </w:t>
      </w:r>
      <w:r w:rsidRPr="0012514B">
        <w:rPr>
          <w:rFonts w:eastAsia="Cambria"/>
          <w:b/>
          <w:w w:val="105"/>
          <w:sz w:val="22"/>
          <w:szCs w:val="22"/>
        </w:rPr>
        <w:t>Form</w:t>
      </w:r>
      <w:r w:rsidRPr="0012514B">
        <w:rPr>
          <w:rFonts w:eastAsia="Cambria"/>
          <w:b/>
          <w:spacing w:val="1"/>
          <w:w w:val="105"/>
          <w:sz w:val="22"/>
          <w:szCs w:val="22"/>
        </w:rPr>
        <w:t xml:space="preserve"> </w:t>
      </w:r>
      <w:r w:rsidRPr="0012514B">
        <w:rPr>
          <w:rFonts w:eastAsia="Cambria"/>
          <w:b/>
          <w:w w:val="105"/>
          <w:sz w:val="22"/>
          <w:szCs w:val="22"/>
        </w:rPr>
        <w:t>including attachment to QR</w:t>
      </w:r>
      <w:r w:rsidRPr="0012514B">
        <w:rPr>
          <w:rFonts w:eastAsia="Cambria"/>
          <w:w w:val="105"/>
          <w:sz w:val="22"/>
          <w:szCs w:val="22"/>
        </w:rPr>
        <w:t>) in MS Excel format &amp; its revision</w:t>
      </w:r>
      <w:r w:rsidRPr="00EE6658">
        <w:rPr>
          <w:rFonts w:eastAsia="Cambria"/>
          <w:w w:val="105"/>
          <w:sz w:val="22"/>
          <w:szCs w:val="22"/>
        </w:rPr>
        <w:t xml:space="preserve"> </w:t>
      </w:r>
      <w:r w:rsidRPr="0012514B">
        <w:rPr>
          <w:rFonts w:eastAsia="Cambria"/>
          <w:w w:val="105"/>
          <w:sz w:val="22"/>
          <w:szCs w:val="22"/>
        </w:rPr>
        <w:t>covering various attachments, Integrity Pact and bid form for</w:t>
      </w:r>
      <w:r w:rsidRPr="00EE6658">
        <w:rPr>
          <w:rFonts w:eastAsia="Cambria"/>
          <w:w w:val="105"/>
          <w:sz w:val="22"/>
          <w:szCs w:val="22"/>
        </w:rPr>
        <w:t xml:space="preserve"> </w:t>
      </w:r>
      <w:r w:rsidRPr="0012514B">
        <w:rPr>
          <w:rFonts w:eastAsia="Cambria"/>
          <w:w w:val="105"/>
          <w:sz w:val="22"/>
          <w:szCs w:val="22"/>
        </w:rPr>
        <w:t>first</w:t>
      </w:r>
      <w:r w:rsidRPr="00EE6658">
        <w:rPr>
          <w:rFonts w:eastAsia="Cambria"/>
          <w:w w:val="105"/>
          <w:sz w:val="22"/>
          <w:szCs w:val="22"/>
        </w:rPr>
        <w:t xml:space="preserve"> </w:t>
      </w:r>
      <w:r w:rsidRPr="0012514B">
        <w:rPr>
          <w:rFonts w:eastAsia="Cambria"/>
          <w:w w:val="105"/>
          <w:sz w:val="22"/>
          <w:szCs w:val="22"/>
        </w:rPr>
        <w:t>envelope.</w:t>
      </w:r>
    </w:p>
    <w:p w:rsidR="002957DC" w:rsidRPr="0012514B" w:rsidRDefault="007C76D0">
      <w:pPr>
        <w:widowControl w:val="0"/>
        <w:numPr>
          <w:ilvl w:val="0"/>
          <w:numId w:val="15"/>
        </w:numPr>
        <w:tabs>
          <w:tab w:val="left" w:pos="1729"/>
        </w:tabs>
        <w:autoSpaceDE w:val="0"/>
        <w:autoSpaceDN w:val="0"/>
        <w:spacing w:line="279" w:lineRule="exact"/>
        <w:ind w:hanging="541"/>
        <w:jc w:val="both"/>
        <w:rPr>
          <w:rFonts w:eastAsia="Cambria"/>
          <w:b/>
          <w:i/>
          <w:sz w:val="22"/>
          <w:szCs w:val="22"/>
        </w:rPr>
      </w:pPr>
      <w:r w:rsidRPr="0012514B">
        <w:rPr>
          <w:rFonts w:eastAsia="Cambria"/>
          <w:w w:val="105"/>
          <w:sz w:val="22"/>
          <w:szCs w:val="22"/>
        </w:rPr>
        <w:t>Scanned</w:t>
      </w:r>
      <w:r w:rsidRPr="0012514B">
        <w:rPr>
          <w:rFonts w:eastAsia="Cambria"/>
          <w:spacing w:val="-8"/>
          <w:w w:val="105"/>
          <w:sz w:val="22"/>
          <w:szCs w:val="22"/>
        </w:rPr>
        <w:t xml:space="preserve"> </w:t>
      </w:r>
      <w:r w:rsidRPr="0012514B">
        <w:rPr>
          <w:rFonts w:eastAsia="Cambria"/>
          <w:w w:val="105"/>
          <w:sz w:val="22"/>
          <w:szCs w:val="22"/>
        </w:rPr>
        <w:t>copies</w:t>
      </w:r>
      <w:r w:rsidRPr="0012514B">
        <w:rPr>
          <w:rFonts w:eastAsia="Cambria"/>
          <w:spacing w:val="-11"/>
          <w:w w:val="105"/>
          <w:sz w:val="22"/>
          <w:szCs w:val="22"/>
        </w:rPr>
        <w:t xml:space="preserve"> </w:t>
      </w:r>
      <w:r w:rsidRPr="0012514B">
        <w:rPr>
          <w:rFonts w:eastAsia="Cambria"/>
          <w:w w:val="105"/>
          <w:sz w:val="22"/>
          <w:szCs w:val="22"/>
        </w:rPr>
        <w:t>of</w:t>
      </w:r>
      <w:r w:rsidRPr="0012514B">
        <w:rPr>
          <w:rFonts w:eastAsia="Cambria"/>
          <w:spacing w:val="-10"/>
          <w:w w:val="105"/>
          <w:sz w:val="22"/>
          <w:szCs w:val="22"/>
        </w:rPr>
        <w:t xml:space="preserve"> </w:t>
      </w:r>
      <w:r w:rsidRPr="0012514B">
        <w:rPr>
          <w:rFonts w:eastAsia="Cambria"/>
          <w:w w:val="105"/>
          <w:sz w:val="22"/>
          <w:szCs w:val="22"/>
        </w:rPr>
        <w:t>all</w:t>
      </w:r>
      <w:r w:rsidRPr="0012514B">
        <w:rPr>
          <w:rFonts w:eastAsia="Cambria"/>
          <w:spacing w:val="-9"/>
          <w:w w:val="105"/>
          <w:sz w:val="22"/>
          <w:szCs w:val="22"/>
        </w:rPr>
        <w:t xml:space="preserve"> </w:t>
      </w:r>
      <w:r w:rsidRPr="0012514B">
        <w:rPr>
          <w:rFonts w:eastAsia="Cambria"/>
          <w:w w:val="105"/>
          <w:sz w:val="22"/>
          <w:szCs w:val="22"/>
        </w:rPr>
        <w:t>the</w:t>
      </w:r>
      <w:r w:rsidRPr="0012514B">
        <w:rPr>
          <w:rFonts w:eastAsia="Cambria"/>
          <w:spacing w:val="-10"/>
          <w:w w:val="105"/>
          <w:sz w:val="22"/>
          <w:szCs w:val="22"/>
        </w:rPr>
        <w:t xml:space="preserve"> </w:t>
      </w:r>
      <w:r w:rsidRPr="0012514B">
        <w:rPr>
          <w:rFonts w:eastAsia="Cambria"/>
          <w:w w:val="105"/>
          <w:sz w:val="22"/>
          <w:szCs w:val="22"/>
        </w:rPr>
        <w:t>documents</w:t>
      </w:r>
      <w:r w:rsidRPr="0012514B">
        <w:rPr>
          <w:rFonts w:eastAsia="Cambria"/>
          <w:spacing w:val="-10"/>
          <w:w w:val="105"/>
          <w:sz w:val="22"/>
          <w:szCs w:val="22"/>
        </w:rPr>
        <w:t xml:space="preserve"> </w:t>
      </w:r>
      <w:r w:rsidRPr="0012514B">
        <w:rPr>
          <w:rFonts w:eastAsia="Cambria"/>
          <w:w w:val="105"/>
          <w:sz w:val="22"/>
          <w:szCs w:val="22"/>
        </w:rPr>
        <w:t>mentioned</w:t>
      </w:r>
      <w:r w:rsidRPr="0012514B">
        <w:rPr>
          <w:rFonts w:eastAsia="Cambria"/>
          <w:spacing w:val="-9"/>
          <w:w w:val="105"/>
          <w:sz w:val="22"/>
          <w:szCs w:val="22"/>
        </w:rPr>
        <w:t xml:space="preserve"> </w:t>
      </w:r>
      <w:r w:rsidRPr="0012514B">
        <w:rPr>
          <w:rFonts w:eastAsia="Cambria"/>
          <w:w w:val="105"/>
          <w:sz w:val="22"/>
          <w:szCs w:val="22"/>
        </w:rPr>
        <w:t>at</w:t>
      </w:r>
      <w:r w:rsidRPr="0012514B">
        <w:rPr>
          <w:rFonts w:eastAsia="Cambria"/>
          <w:spacing w:val="-10"/>
          <w:w w:val="105"/>
          <w:sz w:val="22"/>
          <w:szCs w:val="22"/>
        </w:rPr>
        <w:t xml:space="preserve"> </w:t>
      </w:r>
      <w:r w:rsidRPr="0012514B">
        <w:rPr>
          <w:rFonts w:eastAsia="Cambria"/>
          <w:b/>
          <w:i/>
          <w:w w:val="105"/>
          <w:sz w:val="22"/>
          <w:szCs w:val="22"/>
        </w:rPr>
        <w:t>1</w:t>
      </w:r>
      <w:r w:rsidR="00AD2EE3" w:rsidRPr="0012514B">
        <w:rPr>
          <w:rFonts w:eastAsia="Cambria"/>
          <w:b/>
          <w:i/>
          <w:w w:val="105"/>
          <w:sz w:val="22"/>
          <w:szCs w:val="22"/>
        </w:rPr>
        <w:t>5</w:t>
      </w:r>
      <w:r w:rsidRPr="0012514B">
        <w:rPr>
          <w:rFonts w:eastAsia="Cambria"/>
          <w:b/>
          <w:i/>
          <w:w w:val="105"/>
          <w:sz w:val="22"/>
          <w:szCs w:val="22"/>
        </w:rPr>
        <w:t>.4</w:t>
      </w:r>
      <w:r w:rsidRPr="0012514B">
        <w:rPr>
          <w:rFonts w:eastAsia="Cambria"/>
          <w:b/>
          <w:i/>
          <w:spacing w:val="-9"/>
          <w:w w:val="105"/>
          <w:sz w:val="22"/>
          <w:szCs w:val="22"/>
        </w:rPr>
        <w:t xml:space="preserve"> </w:t>
      </w:r>
      <w:r w:rsidRPr="0012514B">
        <w:rPr>
          <w:rFonts w:eastAsia="Cambria"/>
          <w:b/>
          <w:i/>
          <w:w w:val="105"/>
          <w:sz w:val="22"/>
          <w:szCs w:val="22"/>
        </w:rPr>
        <w:t>of</w:t>
      </w:r>
      <w:r w:rsidRPr="0012514B">
        <w:rPr>
          <w:rFonts w:eastAsia="Cambria"/>
          <w:b/>
          <w:i/>
          <w:spacing w:val="-10"/>
          <w:w w:val="105"/>
          <w:sz w:val="22"/>
          <w:szCs w:val="22"/>
        </w:rPr>
        <w:t xml:space="preserve"> </w:t>
      </w:r>
      <w:r w:rsidRPr="0012514B">
        <w:rPr>
          <w:rFonts w:eastAsia="Cambria"/>
          <w:b/>
          <w:i/>
          <w:w w:val="105"/>
          <w:sz w:val="22"/>
          <w:szCs w:val="22"/>
        </w:rPr>
        <w:t>ITB</w:t>
      </w:r>
    </w:p>
    <w:p w:rsidR="002957DC" w:rsidRPr="0012514B" w:rsidRDefault="002957DC">
      <w:pPr>
        <w:widowControl w:val="0"/>
        <w:autoSpaceDE w:val="0"/>
        <w:autoSpaceDN w:val="0"/>
        <w:spacing w:before="7"/>
        <w:rPr>
          <w:rFonts w:eastAsia="Cambria"/>
          <w:sz w:val="22"/>
          <w:szCs w:val="22"/>
        </w:rPr>
      </w:pPr>
    </w:p>
    <w:p w:rsidR="002957DC" w:rsidRPr="0012514B" w:rsidRDefault="007C76D0">
      <w:pPr>
        <w:widowControl w:val="0"/>
        <w:numPr>
          <w:ilvl w:val="0"/>
          <w:numId w:val="14"/>
        </w:numPr>
        <w:tabs>
          <w:tab w:val="left" w:pos="1549"/>
        </w:tabs>
        <w:autoSpaceDE w:val="0"/>
        <w:autoSpaceDN w:val="0"/>
        <w:spacing w:before="1"/>
        <w:ind w:left="1548" w:hanging="361"/>
        <w:jc w:val="both"/>
        <w:rPr>
          <w:rFonts w:eastAsia="Cambria"/>
          <w:b/>
          <w:bCs/>
          <w:sz w:val="22"/>
          <w:szCs w:val="22"/>
        </w:rPr>
      </w:pPr>
      <w:r w:rsidRPr="0012514B">
        <w:rPr>
          <w:rFonts w:eastAsia="Cambria"/>
          <w:b/>
          <w:bCs/>
          <w:w w:val="105"/>
          <w:sz w:val="22"/>
          <w:szCs w:val="22"/>
          <w:u w:val="single"/>
        </w:rPr>
        <w:t>As</w:t>
      </w:r>
      <w:r w:rsidRPr="0012514B">
        <w:rPr>
          <w:rFonts w:eastAsia="Cambria"/>
          <w:b/>
          <w:bCs/>
          <w:spacing w:val="2"/>
          <w:w w:val="105"/>
          <w:sz w:val="22"/>
          <w:szCs w:val="22"/>
          <w:u w:val="single"/>
        </w:rPr>
        <w:t xml:space="preserve"> </w:t>
      </w:r>
      <w:r w:rsidRPr="0012514B">
        <w:rPr>
          <w:rFonts w:eastAsia="Cambria"/>
          <w:b/>
          <w:bCs/>
          <w:w w:val="105"/>
          <w:sz w:val="22"/>
          <w:szCs w:val="22"/>
          <w:u w:val="single"/>
        </w:rPr>
        <w:t>part</w:t>
      </w:r>
      <w:r w:rsidRPr="0012514B">
        <w:rPr>
          <w:rFonts w:eastAsia="Cambria"/>
          <w:b/>
          <w:bCs/>
          <w:spacing w:val="2"/>
          <w:w w:val="105"/>
          <w:sz w:val="22"/>
          <w:szCs w:val="22"/>
          <w:u w:val="single"/>
        </w:rPr>
        <w:t xml:space="preserve"> </w:t>
      </w:r>
      <w:r w:rsidRPr="0012514B">
        <w:rPr>
          <w:rFonts w:eastAsia="Cambria"/>
          <w:b/>
          <w:bCs/>
          <w:w w:val="105"/>
          <w:sz w:val="22"/>
          <w:szCs w:val="22"/>
          <w:u w:val="single"/>
        </w:rPr>
        <w:t>of</w:t>
      </w:r>
      <w:r w:rsidRPr="0012514B">
        <w:rPr>
          <w:rFonts w:eastAsia="Cambria"/>
          <w:b/>
          <w:bCs/>
          <w:spacing w:val="3"/>
          <w:w w:val="105"/>
          <w:sz w:val="22"/>
          <w:szCs w:val="22"/>
          <w:u w:val="single"/>
        </w:rPr>
        <w:t xml:space="preserve"> </w:t>
      </w:r>
      <w:r w:rsidRPr="0012514B">
        <w:rPr>
          <w:rFonts w:eastAsia="Cambria"/>
          <w:b/>
          <w:bCs/>
          <w:w w:val="105"/>
          <w:sz w:val="22"/>
          <w:szCs w:val="22"/>
          <w:u w:val="single"/>
        </w:rPr>
        <w:t>Second</w:t>
      </w:r>
      <w:r w:rsidRPr="0012514B">
        <w:rPr>
          <w:rFonts w:eastAsia="Cambria"/>
          <w:b/>
          <w:bCs/>
          <w:spacing w:val="1"/>
          <w:w w:val="105"/>
          <w:sz w:val="22"/>
          <w:szCs w:val="22"/>
          <w:u w:val="single"/>
        </w:rPr>
        <w:t xml:space="preserve"> </w:t>
      </w:r>
      <w:r w:rsidRPr="0012514B">
        <w:rPr>
          <w:rFonts w:eastAsia="Cambria"/>
          <w:b/>
          <w:bCs/>
          <w:w w:val="105"/>
          <w:sz w:val="22"/>
          <w:szCs w:val="22"/>
          <w:u w:val="single"/>
        </w:rPr>
        <w:t>Envelope</w:t>
      </w:r>
    </w:p>
    <w:p w:rsidR="002957DC" w:rsidRPr="0012514B" w:rsidRDefault="002957DC">
      <w:pPr>
        <w:widowControl w:val="0"/>
        <w:autoSpaceDE w:val="0"/>
        <w:autoSpaceDN w:val="0"/>
        <w:spacing w:before="5"/>
        <w:rPr>
          <w:rFonts w:eastAsia="Cambria"/>
          <w:sz w:val="22"/>
          <w:szCs w:val="22"/>
        </w:rPr>
      </w:pPr>
    </w:p>
    <w:p w:rsidR="002957DC" w:rsidRPr="00EE6658" w:rsidRDefault="007C76D0">
      <w:pPr>
        <w:widowControl w:val="0"/>
        <w:numPr>
          <w:ilvl w:val="0"/>
          <w:numId w:val="16"/>
        </w:numPr>
        <w:tabs>
          <w:tab w:val="left" w:pos="1729"/>
        </w:tabs>
        <w:autoSpaceDE w:val="0"/>
        <w:autoSpaceDN w:val="0"/>
        <w:spacing w:before="69" w:line="254" w:lineRule="auto"/>
        <w:ind w:right="245"/>
        <w:jc w:val="both"/>
        <w:rPr>
          <w:rFonts w:eastAsia="Cambria"/>
          <w:w w:val="105"/>
          <w:sz w:val="22"/>
          <w:szCs w:val="22"/>
        </w:rPr>
      </w:pPr>
      <w:r w:rsidRPr="0012514B">
        <w:rPr>
          <w:rFonts w:eastAsia="Cambria"/>
          <w:w w:val="105"/>
          <w:sz w:val="22"/>
          <w:szCs w:val="22"/>
        </w:rPr>
        <w:t>Price Schedules in MS excel format &amp; its revision</w:t>
      </w:r>
      <w:r w:rsidRPr="00EE6658">
        <w:rPr>
          <w:rFonts w:eastAsia="Cambria"/>
          <w:w w:val="105"/>
          <w:sz w:val="22"/>
          <w:szCs w:val="22"/>
        </w:rPr>
        <w:t xml:space="preserve"> </w:t>
      </w:r>
      <w:r w:rsidRPr="0012514B">
        <w:rPr>
          <w:rFonts w:eastAsia="Cambria"/>
          <w:w w:val="105"/>
          <w:sz w:val="22"/>
          <w:szCs w:val="22"/>
        </w:rPr>
        <w:t>covering</w:t>
      </w:r>
      <w:r w:rsidRPr="00EE6658">
        <w:rPr>
          <w:rFonts w:eastAsia="Cambria"/>
          <w:w w:val="105"/>
          <w:sz w:val="22"/>
          <w:szCs w:val="22"/>
        </w:rPr>
        <w:t xml:space="preserve"> </w:t>
      </w:r>
      <w:r w:rsidRPr="0012514B">
        <w:rPr>
          <w:rFonts w:eastAsia="Cambria"/>
          <w:w w:val="105"/>
          <w:sz w:val="22"/>
          <w:szCs w:val="22"/>
        </w:rPr>
        <w:t>various</w:t>
      </w:r>
      <w:r w:rsidRPr="00EE6658">
        <w:rPr>
          <w:rFonts w:eastAsia="Cambria"/>
          <w:w w:val="105"/>
          <w:sz w:val="22"/>
          <w:szCs w:val="22"/>
        </w:rPr>
        <w:t xml:space="preserve"> </w:t>
      </w:r>
      <w:r w:rsidRPr="0012514B">
        <w:rPr>
          <w:rFonts w:eastAsia="Cambria"/>
          <w:w w:val="105"/>
          <w:sz w:val="22"/>
          <w:szCs w:val="22"/>
        </w:rPr>
        <w:t>price</w:t>
      </w:r>
      <w:r w:rsidRPr="00EE6658">
        <w:rPr>
          <w:rFonts w:eastAsia="Cambria"/>
          <w:w w:val="105"/>
          <w:sz w:val="22"/>
          <w:szCs w:val="22"/>
        </w:rPr>
        <w:t xml:space="preserve"> </w:t>
      </w:r>
      <w:r w:rsidRPr="0012514B">
        <w:rPr>
          <w:rFonts w:eastAsia="Cambria"/>
          <w:w w:val="105"/>
          <w:sz w:val="22"/>
          <w:szCs w:val="22"/>
        </w:rPr>
        <w:t>schedules</w:t>
      </w:r>
      <w:r w:rsidRPr="00EE6658">
        <w:rPr>
          <w:rFonts w:eastAsia="Cambria"/>
          <w:w w:val="105"/>
          <w:sz w:val="22"/>
          <w:szCs w:val="22"/>
        </w:rPr>
        <w:t xml:space="preserve"> </w:t>
      </w:r>
      <w:r w:rsidRPr="0012514B">
        <w:rPr>
          <w:rFonts w:eastAsia="Cambria"/>
          <w:w w:val="105"/>
          <w:sz w:val="22"/>
          <w:szCs w:val="22"/>
        </w:rPr>
        <w:t>and</w:t>
      </w:r>
      <w:r w:rsidRPr="00EE6658">
        <w:rPr>
          <w:rFonts w:eastAsia="Cambria"/>
          <w:w w:val="105"/>
          <w:sz w:val="22"/>
          <w:szCs w:val="22"/>
        </w:rPr>
        <w:t xml:space="preserve"> </w:t>
      </w:r>
      <w:r w:rsidRPr="0012514B">
        <w:rPr>
          <w:rFonts w:eastAsia="Cambria"/>
          <w:w w:val="105"/>
          <w:sz w:val="22"/>
          <w:szCs w:val="22"/>
        </w:rPr>
        <w:t>bid</w:t>
      </w:r>
      <w:r w:rsidRPr="00EE6658">
        <w:rPr>
          <w:rFonts w:eastAsia="Cambria"/>
          <w:w w:val="105"/>
          <w:sz w:val="22"/>
          <w:szCs w:val="22"/>
        </w:rPr>
        <w:t xml:space="preserve"> </w:t>
      </w:r>
      <w:r w:rsidRPr="0012514B">
        <w:rPr>
          <w:rFonts w:eastAsia="Cambria"/>
          <w:w w:val="105"/>
          <w:sz w:val="22"/>
          <w:szCs w:val="22"/>
        </w:rPr>
        <w:t>forms</w:t>
      </w:r>
      <w:r w:rsidRPr="00EE6658">
        <w:rPr>
          <w:rFonts w:eastAsia="Cambria"/>
          <w:w w:val="105"/>
          <w:sz w:val="22"/>
          <w:szCs w:val="22"/>
        </w:rPr>
        <w:t xml:space="preserve"> </w:t>
      </w:r>
      <w:r w:rsidRPr="0012514B">
        <w:rPr>
          <w:rFonts w:eastAsia="Cambria"/>
          <w:w w:val="105"/>
          <w:sz w:val="22"/>
          <w:szCs w:val="22"/>
        </w:rPr>
        <w:t>for</w:t>
      </w:r>
      <w:r w:rsidRPr="00EE6658">
        <w:rPr>
          <w:rFonts w:eastAsia="Cambria"/>
          <w:w w:val="105"/>
          <w:sz w:val="22"/>
          <w:szCs w:val="22"/>
        </w:rPr>
        <w:t xml:space="preserve"> </w:t>
      </w:r>
      <w:r w:rsidRPr="0012514B">
        <w:rPr>
          <w:rFonts w:eastAsia="Cambria"/>
          <w:w w:val="105"/>
          <w:sz w:val="22"/>
          <w:szCs w:val="22"/>
        </w:rPr>
        <w:t>Second</w:t>
      </w:r>
      <w:r w:rsidRPr="00EE6658">
        <w:rPr>
          <w:rFonts w:eastAsia="Cambria"/>
          <w:w w:val="105"/>
          <w:sz w:val="22"/>
          <w:szCs w:val="22"/>
        </w:rPr>
        <w:t xml:space="preserve"> </w:t>
      </w:r>
      <w:r w:rsidRPr="0012514B">
        <w:rPr>
          <w:rFonts w:eastAsia="Cambria"/>
          <w:w w:val="105"/>
          <w:sz w:val="22"/>
          <w:szCs w:val="22"/>
        </w:rPr>
        <w:t>Envelope.</w:t>
      </w:r>
    </w:p>
    <w:p w:rsidR="002957DC" w:rsidRPr="0012514B" w:rsidRDefault="002957DC">
      <w:pPr>
        <w:widowControl w:val="0"/>
        <w:autoSpaceDE w:val="0"/>
        <w:autoSpaceDN w:val="0"/>
        <w:spacing w:before="5"/>
        <w:rPr>
          <w:rFonts w:eastAsia="Cambria"/>
          <w:sz w:val="22"/>
          <w:szCs w:val="22"/>
        </w:rPr>
      </w:pPr>
    </w:p>
    <w:p w:rsidR="002957DC" w:rsidRPr="0012514B" w:rsidRDefault="007C76D0" w:rsidP="00025A1A">
      <w:pPr>
        <w:widowControl w:val="0"/>
        <w:numPr>
          <w:ilvl w:val="1"/>
          <w:numId w:val="11"/>
        </w:numPr>
        <w:tabs>
          <w:tab w:val="left" w:pos="1188"/>
          <w:tab w:val="left" w:pos="1189"/>
        </w:tabs>
        <w:autoSpaceDE w:val="0"/>
        <w:autoSpaceDN w:val="0"/>
        <w:spacing w:before="45" w:line="249" w:lineRule="auto"/>
        <w:ind w:right="242"/>
        <w:jc w:val="both"/>
        <w:rPr>
          <w:rFonts w:eastAsia="Cambria"/>
          <w:w w:val="105"/>
          <w:sz w:val="22"/>
          <w:szCs w:val="22"/>
        </w:rPr>
      </w:pPr>
      <w:bookmarkStart w:id="20" w:name="_Toc131590695"/>
      <w:r w:rsidRPr="0012514B">
        <w:rPr>
          <w:rFonts w:eastAsia="Cambria"/>
          <w:w w:val="105"/>
          <w:sz w:val="22"/>
          <w:szCs w:val="22"/>
        </w:rPr>
        <w:t>The bid shall be submitted by the Bidder under “</w:t>
      </w:r>
      <w:r w:rsidRPr="00745BE4">
        <w:rPr>
          <w:rFonts w:eastAsia="Cambria"/>
          <w:b/>
          <w:bCs/>
          <w:w w:val="105"/>
          <w:sz w:val="22"/>
          <w:szCs w:val="22"/>
        </w:rPr>
        <w:t>Single Stage – Two Envelope</w:t>
      </w:r>
      <w:r w:rsidRPr="0012514B">
        <w:rPr>
          <w:rFonts w:eastAsia="Cambria"/>
          <w:w w:val="105"/>
          <w:sz w:val="22"/>
          <w:szCs w:val="22"/>
        </w:rPr>
        <w:t xml:space="preserve">” procedure of bidding. Under this procedure, the bid submitted by the Bidder in two envelopes - </w:t>
      </w:r>
      <w:r w:rsidRPr="0012514B">
        <w:rPr>
          <w:rFonts w:eastAsia="Cambria"/>
          <w:b/>
          <w:bCs/>
          <w:w w:val="105"/>
          <w:sz w:val="22"/>
          <w:szCs w:val="22"/>
        </w:rPr>
        <w:t>First Envelope</w:t>
      </w:r>
      <w:r w:rsidRPr="0012514B">
        <w:rPr>
          <w:rFonts w:eastAsia="Cambria"/>
          <w:w w:val="105"/>
          <w:sz w:val="22"/>
          <w:szCs w:val="22"/>
        </w:rPr>
        <w:t xml:space="preserve"> (also referred to as Techno - Commercial Part) and </w:t>
      </w:r>
      <w:r w:rsidRPr="0012514B">
        <w:rPr>
          <w:rFonts w:eastAsia="Cambria"/>
          <w:b/>
          <w:bCs/>
          <w:w w:val="105"/>
          <w:sz w:val="22"/>
          <w:szCs w:val="22"/>
        </w:rPr>
        <w:t>Second Envelope</w:t>
      </w:r>
      <w:r w:rsidRPr="0012514B">
        <w:rPr>
          <w:rFonts w:eastAsia="Cambria"/>
          <w:w w:val="105"/>
          <w:sz w:val="22"/>
          <w:szCs w:val="22"/>
        </w:rPr>
        <w:t xml:space="preserve"> (also referred to as Price Part) shall comprise of the following documents:</w:t>
      </w:r>
      <w:bookmarkEnd w:id="20"/>
    </w:p>
    <w:p w:rsidR="002957DC" w:rsidRPr="0012514B" w:rsidRDefault="002957DC" w:rsidP="00C47B67">
      <w:pPr>
        <w:widowControl w:val="0"/>
        <w:autoSpaceDE w:val="0"/>
        <w:autoSpaceDN w:val="0"/>
        <w:spacing w:before="123" w:line="254" w:lineRule="auto"/>
        <w:ind w:left="1188" w:right="247"/>
        <w:rPr>
          <w:rFonts w:eastAsia="Cambria"/>
          <w:sz w:val="22"/>
          <w:szCs w:val="22"/>
        </w:rPr>
      </w:pPr>
    </w:p>
    <w:p w:rsidR="002957DC" w:rsidRPr="00FD2A11" w:rsidRDefault="007C76D0" w:rsidP="0059249C">
      <w:pPr>
        <w:widowControl w:val="0"/>
        <w:autoSpaceDE w:val="0"/>
        <w:autoSpaceDN w:val="0"/>
        <w:ind w:firstLine="1134"/>
        <w:outlineLvl w:val="0"/>
        <w:rPr>
          <w:rFonts w:eastAsia="Palatino Linotype"/>
          <w:b/>
          <w:bCs/>
          <w:sz w:val="22"/>
          <w:szCs w:val="22"/>
          <w:u w:val="single"/>
        </w:rPr>
      </w:pPr>
      <w:r w:rsidRPr="0012514B">
        <w:rPr>
          <w:rFonts w:eastAsia="Palatino Linotype"/>
          <w:b/>
          <w:bCs/>
          <w:sz w:val="22"/>
          <w:szCs w:val="22"/>
          <w:u w:val="single"/>
        </w:rPr>
        <w:t xml:space="preserve"> </w:t>
      </w:r>
      <w:bookmarkStart w:id="21" w:name="_Toc132464571"/>
      <w:r w:rsidR="00DD5EB7" w:rsidRPr="0012514B">
        <w:rPr>
          <w:rFonts w:eastAsia="Palatino Linotype"/>
          <w:b/>
          <w:bCs/>
          <w:sz w:val="22"/>
          <w:szCs w:val="22"/>
          <w:u w:val="single"/>
        </w:rPr>
        <w:t>First</w:t>
      </w:r>
      <w:r w:rsidR="00DD5EB7" w:rsidRPr="0012514B">
        <w:rPr>
          <w:rFonts w:eastAsia="Palatino Linotype"/>
          <w:b/>
          <w:bCs/>
          <w:spacing w:val="-1"/>
          <w:sz w:val="22"/>
          <w:szCs w:val="22"/>
          <w:u w:val="single"/>
        </w:rPr>
        <w:t xml:space="preserve"> </w:t>
      </w:r>
      <w:r w:rsidR="00DD5EB7" w:rsidRPr="0012514B">
        <w:rPr>
          <w:rFonts w:eastAsia="Palatino Linotype"/>
          <w:b/>
          <w:bCs/>
          <w:sz w:val="22"/>
          <w:szCs w:val="22"/>
          <w:u w:val="single"/>
        </w:rPr>
        <w:t>Envelope:</w:t>
      </w:r>
      <w:bookmarkEnd w:id="21"/>
    </w:p>
    <w:p w:rsidR="002957DC" w:rsidRPr="00FD2A11" w:rsidRDefault="002957DC">
      <w:pPr>
        <w:widowControl w:val="0"/>
        <w:autoSpaceDE w:val="0"/>
        <w:autoSpaceDN w:val="0"/>
        <w:spacing w:before="10"/>
        <w:rPr>
          <w:rFonts w:eastAsia="Cambria"/>
          <w:b/>
          <w:sz w:val="22"/>
          <w:szCs w:val="22"/>
        </w:rPr>
      </w:pPr>
    </w:p>
    <w:p w:rsidR="002957DC" w:rsidRPr="00FD2A11" w:rsidRDefault="007C76D0" w:rsidP="00F25008">
      <w:pPr>
        <w:widowControl w:val="0"/>
        <w:numPr>
          <w:ilvl w:val="2"/>
          <w:numId w:val="11"/>
        </w:numPr>
        <w:tabs>
          <w:tab w:val="left" w:pos="1729"/>
        </w:tabs>
        <w:autoSpaceDE w:val="0"/>
        <w:autoSpaceDN w:val="0"/>
        <w:spacing w:line="254" w:lineRule="auto"/>
        <w:ind w:right="244"/>
        <w:jc w:val="both"/>
        <w:rPr>
          <w:rFonts w:eastAsia="Cambria"/>
          <w:sz w:val="22"/>
          <w:szCs w:val="22"/>
        </w:rPr>
      </w:pPr>
      <w:r w:rsidRPr="00FD2A11">
        <w:rPr>
          <w:rFonts w:eastAsia="Cambria"/>
          <w:w w:val="105"/>
          <w:sz w:val="22"/>
          <w:szCs w:val="22"/>
        </w:rPr>
        <w:t>Bid Form (</w:t>
      </w:r>
      <w:r w:rsidRPr="00FD2A11">
        <w:rPr>
          <w:rFonts w:eastAsia="Cambria"/>
          <w:b/>
          <w:bCs/>
          <w:w w:val="105"/>
          <w:sz w:val="22"/>
          <w:szCs w:val="22"/>
          <w:u w:val="single"/>
        </w:rPr>
        <w:t>First Envelope</w:t>
      </w:r>
      <w:r w:rsidRPr="00FD2A11">
        <w:rPr>
          <w:rFonts w:eastAsia="Cambria"/>
          <w:w w:val="105"/>
          <w:sz w:val="22"/>
          <w:szCs w:val="22"/>
        </w:rPr>
        <w:t>) duly completed and signed by the</w:t>
      </w:r>
      <w:r w:rsidRPr="00FD2A11">
        <w:rPr>
          <w:rFonts w:eastAsia="Cambria"/>
          <w:spacing w:val="1"/>
          <w:w w:val="105"/>
          <w:sz w:val="22"/>
          <w:szCs w:val="22"/>
        </w:rPr>
        <w:t xml:space="preserve"> </w:t>
      </w:r>
      <w:r w:rsidRPr="00FD2A11">
        <w:rPr>
          <w:rFonts w:eastAsia="Cambria"/>
          <w:w w:val="105"/>
          <w:sz w:val="22"/>
          <w:szCs w:val="22"/>
        </w:rPr>
        <w:t>Bidder, together with all Attachments &amp; Technical Data Sheets</w:t>
      </w:r>
      <w:r w:rsidRPr="00FD2A11">
        <w:rPr>
          <w:rFonts w:eastAsia="Cambria"/>
          <w:spacing w:val="1"/>
          <w:w w:val="105"/>
          <w:sz w:val="22"/>
          <w:szCs w:val="22"/>
        </w:rPr>
        <w:t xml:space="preserve"> </w:t>
      </w:r>
      <w:r w:rsidRPr="00FD2A11">
        <w:rPr>
          <w:rFonts w:eastAsia="Cambria"/>
          <w:w w:val="105"/>
          <w:sz w:val="22"/>
          <w:szCs w:val="22"/>
        </w:rPr>
        <w:t>(</w:t>
      </w:r>
      <w:r w:rsidRPr="00FD2A11">
        <w:rPr>
          <w:rFonts w:eastAsia="Cambria"/>
          <w:b/>
          <w:w w:val="105"/>
          <w:sz w:val="22"/>
          <w:szCs w:val="22"/>
        </w:rPr>
        <w:t>available</w:t>
      </w:r>
      <w:r w:rsidRPr="00FD2A11">
        <w:rPr>
          <w:rFonts w:eastAsia="Cambria"/>
          <w:b/>
          <w:spacing w:val="1"/>
          <w:w w:val="105"/>
          <w:sz w:val="22"/>
          <w:szCs w:val="22"/>
        </w:rPr>
        <w:t xml:space="preserve"> </w:t>
      </w:r>
      <w:r w:rsidRPr="00FD2A11">
        <w:rPr>
          <w:rFonts w:eastAsia="Cambria"/>
          <w:b/>
          <w:w w:val="105"/>
          <w:sz w:val="22"/>
          <w:szCs w:val="22"/>
        </w:rPr>
        <w:t>in</w:t>
      </w:r>
      <w:r w:rsidRPr="00FD2A11">
        <w:rPr>
          <w:rFonts w:eastAsia="Cambria"/>
          <w:b/>
          <w:spacing w:val="1"/>
          <w:w w:val="105"/>
          <w:sz w:val="22"/>
          <w:szCs w:val="22"/>
        </w:rPr>
        <w:t xml:space="preserve"> </w:t>
      </w:r>
      <w:r w:rsidRPr="00FD2A11">
        <w:rPr>
          <w:rFonts w:eastAsia="Cambria"/>
          <w:b/>
          <w:w w:val="105"/>
          <w:sz w:val="22"/>
          <w:szCs w:val="22"/>
        </w:rPr>
        <w:t>Volume-III</w:t>
      </w:r>
      <w:r w:rsidRPr="00FD2A11">
        <w:rPr>
          <w:rFonts w:eastAsia="Cambria"/>
          <w:w w:val="105"/>
          <w:sz w:val="22"/>
          <w:szCs w:val="22"/>
        </w:rPr>
        <w:t>)</w:t>
      </w:r>
      <w:r w:rsidRPr="00FD2A11">
        <w:rPr>
          <w:rFonts w:eastAsia="Cambria"/>
          <w:spacing w:val="1"/>
          <w:w w:val="105"/>
          <w:sz w:val="22"/>
          <w:szCs w:val="22"/>
        </w:rPr>
        <w:t xml:space="preserve"> </w:t>
      </w:r>
      <w:r w:rsidRPr="00FD2A11">
        <w:rPr>
          <w:rFonts w:eastAsia="Cambria"/>
          <w:w w:val="105"/>
          <w:sz w:val="22"/>
          <w:szCs w:val="22"/>
        </w:rPr>
        <w:t>as</w:t>
      </w:r>
      <w:r w:rsidRPr="00FD2A11">
        <w:rPr>
          <w:rFonts w:eastAsia="Cambria"/>
          <w:spacing w:val="1"/>
          <w:w w:val="105"/>
          <w:sz w:val="22"/>
          <w:szCs w:val="22"/>
        </w:rPr>
        <w:t xml:space="preserve"> </w:t>
      </w:r>
      <w:r w:rsidRPr="00FD2A11">
        <w:rPr>
          <w:rFonts w:eastAsia="Cambria"/>
          <w:w w:val="105"/>
          <w:sz w:val="22"/>
          <w:szCs w:val="22"/>
        </w:rPr>
        <w:t>uploaded</w:t>
      </w:r>
      <w:r w:rsidRPr="00FD2A11">
        <w:rPr>
          <w:rFonts w:eastAsia="Cambria"/>
          <w:spacing w:val="1"/>
          <w:w w:val="105"/>
          <w:sz w:val="22"/>
          <w:szCs w:val="22"/>
        </w:rPr>
        <w:t xml:space="preserve"> </w:t>
      </w:r>
      <w:r w:rsidRPr="00FD2A11">
        <w:rPr>
          <w:rFonts w:eastAsia="Cambria"/>
          <w:w w:val="105"/>
          <w:sz w:val="22"/>
          <w:szCs w:val="22"/>
        </w:rPr>
        <w:t>on</w:t>
      </w:r>
      <w:r w:rsidRPr="00FD2A11">
        <w:rPr>
          <w:rFonts w:eastAsia="Cambria"/>
          <w:spacing w:val="1"/>
          <w:w w:val="105"/>
          <w:sz w:val="22"/>
          <w:szCs w:val="22"/>
        </w:rPr>
        <w:t xml:space="preserve"> </w:t>
      </w:r>
      <w:r w:rsidRPr="00FD2A11">
        <w:rPr>
          <w:rFonts w:eastAsia="Cambria"/>
          <w:w w:val="105"/>
          <w:sz w:val="22"/>
          <w:szCs w:val="22"/>
        </w:rPr>
        <w:t>the</w:t>
      </w:r>
      <w:r w:rsidRPr="00FD2A11">
        <w:rPr>
          <w:rFonts w:eastAsia="Cambria"/>
          <w:spacing w:val="1"/>
          <w:w w:val="105"/>
          <w:sz w:val="22"/>
          <w:szCs w:val="22"/>
        </w:rPr>
        <w:t xml:space="preserve"> </w:t>
      </w:r>
      <w:r w:rsidRPr="00FD2A11">
        <w:rPr>
          <w:rFonts w:eastAsia="Cambria"/>
          <w:w w:val="105"/>
          <w:sz w:val="22"/>
          <w:szCs w:val="22"/>
        </w:rPr>
        <w:t>portal</w:t>
      </w:r>
      <w:r w:rsidRPr="00FD2A11">
        <w:rPr>
          <w:rFonts w:eastAsia="Cambria"/>
          <w:spacing w:val="1"/>
          <w:w w:val="105"/>
          <w:sz w:val="22"/>
          <w:szCs w:val="22"/>
        </w:rPr>
        <w:t xml:space="preserve"> </w:t>
      </w:r>
      <w:hyperlink r:id="rId15" w:history="1">
        <w:r w:rsidR="00F25008" w:rsidRPr="00FD2A11">
          <w:rPr>
            <w:rFonts w:eastAsia="Cambria"/>
            <w:b/>
            <w:sz w:val="22"/>
            <w:szCs w:val="22"/>
            <w:u w:val="single"/>
          </w:rPr>
          <w:t>www.tenderwizard.com/OPTCL</w:t>
        </w:r>
      </w:hyperlink>
      <w:r w:rsidR="00F25008" w:rsidRPr="00FD2A11">
        <w:rPr>
          <w:rFonts w:eastAsia="Cambria"/>
          <w:b/>
          <w:sz w:val="22"/>
          <w:szCs w:val="22"/>
          <w:u w:val="single"/>
        </w:rPr>
        <w:t xml:space="preserve"> </w:t>
      </w:r>
      <w:r w:rsidRPr="00FD2A11">
        <w:rPr>
          <w:rFonts w:eastAsia="Cambria"/>
          <w:w w:val="105"/>
          <w:sz w:val="22"/>
          <w:szCs w:val="22"/>
        </w:rPr>
        <w:t>and</w:t>
      </w:r>
      <w:r w:rsidRPr="00FD2A11">
        <w:rPr>
          <w:rFonts w:eastAsia="Cambria"/>
          <w:spacing w:val="31"/>
          <w:w w:val="105"/>
          <w:sz w:val="22"/>
          <w:szCs w:val="22"/>
        </w:rPr>
        <w:t xml:space="preserve"> </w:t>
      </w:r>
      <w:r w:rsidRPr="00FD2A11">
        <w:rPr>
          <w:rFonts w:eastAsia="Cambria"/>
          <w:w w:val="105"/>
          <w:sz w:val="22"/>
          <w:szCs w:val="22"/>
        </w:rPr>
        <w:t>identified</w:t>
      </w:r>
      <w:r w:rsidRPr="00FD2A11">
        <w:rPr>
          <w:rFonts w:eastAsia="Cambria"/>
          <w:spacing w:val="30"/>
          <w:w w:val="105"/>
          <w:sz w:val="22"/>
          <w:szCs w:val="22"/>
        </w:rPr>
        <w:t xml:space="preserve"> </w:t>
      </w:r>
      <w:r w:rsidRPr="00FD2A11">
        <w:rPr>
          <w:rFonts w:eastAsia="Cambria"/>
          <w:w w:val="105"/>
          <w:sz w:val="22"/>
          <w:szCs w:val="22"/>
        </w:rPr>
        <w:t>in</w:t>
      </w:r>
      <w:r w:rsidRPr="00FD2A11">
        <w:rPr>
          <w:rFonts w:eastAsia="Cambria"/>
          <w:spacing w:val="31"/>
          <w:w w:val="105"/>
          <w:sz w:val="22"/>
          <w:szCs w:val="22"/>
        </w:rPr>
        <w:t xml:space="preserve"> </w:t>
      </w:r>
      <w:r w:rsidRPr="00FD2A11">
        <w:rPr>
          <w:rFonts w:eastAsia="Cambria"/>
          <w:b/>
          <w:bCs/>
          <w:w w:val="105"/>
          <w:sz w:val="22"/>
          <w:szCs w:val="22"/>
        </w:rPr>
        <w:t>ITB</w:t>
      </w:r>
      <w:r w:rsidRPr="00FD2A11">
        <w:rPr>
          <w:rFonts w:eastAsia="Cambria"/>
          <w:b/>
          <w:bCs/>
          <w:spacing w:val="32"/>
          <w:w w:val="105"/>
          <w:sz w:val="22"/>
          <w:szCs w:val="22"/>
        </w:rPr>
        <w:t xml:space="preserve"> </w:t>
      </w:r>
      <w:r w:rsidRPr="00FD2A11">
        <w:rPr>
          <w:rFonts w:eastAsia="Cambria"/>
          <w:b/>
          <w:bCs/>
          <w:w w:val="105"/>
          <w:sz w:val="22"/>
          <w:szCs w:val="22"/>
        </w:rPr>
        <w:t>Sub-Clause</w:t>
      </w:r>
      <w:r w:rsidR="00F25008" w:rsidRPr="00FD2A11">
        <w:rPr>
          <w:rFonts w:eastAsia="Cambria"/>
          <w:b/>
          <w:bCs/>
          <w:w w:val="105"/>
          <w:sz w:val="22"/>
          <w:szCs w:val="22"/>
        </w:rPr>
        <w:t xml:space="preserve"> </w:t>
      </w:r>
      <w:r w:rsidRPr="00FD2A11">
        <w:rPr>
          <w:rFonts w:eastAsia="Cambria"/>
          <w:b/>
          <w:bCs/>
          <w:w w:val="105"/>
          <w:sz w:val="22"/>
          <w:szCs w:val="22"/>
        </w:rPr>
        <w:t>9.3</w:t>
      </w:r>
      <w:r w:rsidRPr="00FD2A11">
        <w:rPr>
          <w:rFonts w:eastAsia="Cambria"/>
          <w:spacing w:val="-11"/>
          <w:w w:val="105"/>
          <w:sz w:val="22"/>
          <w:szCs w:val="22"/>
        </w:rPr>
        <w:t xml:space="preserve"> </w:t>
      </w:r>
      <w:r w:rsidRPr="00FD2A11">
        <w:rPr>
          <w:rFonts w:eastAsia="Cambria"/>
          <w:w w:val="105"/>
          <w:sz w:val="22"/>
          <w:szCs w:val="22"/>
        </w:rPr>
        <w:t>below.</w:t>
      </w:r>
    </w:p>
    <w:p w:rsidR="002957DC" w:rsidRPr="00FD2A11" w:rsidRDefault="002957DC">
      <w:pPr>
        <w:widowControl w:val="0"/>
        <w:autoSpaceDE w:val="0"/>
        <w:autoSpaceDN w:val="0"/>
        <w:spacing w:before="8"/>
        <w:rPr>
          <w:rFonts w:eastAsia="Cambria"/>
          <w:sz w:val="22"/>
          <w:szCs w:val="22"/>
        </w:rPr>
      </w:pPr>
    </w:p>
    <w:p w:rsidR="002957DC" w:rsidRPr="0012514B" w:rsidRDefault="007C76D0">
      <w:pPr>
        <w:widowControl w:val="0"/>
        <w:numPr>
          <w:ilvl w:val="0"/>
          <w:numId w:val="17"/>
        </w:numPr>
        <w:tabs>
          <w:tab w:val="left" w:pos="1729"/>
        </w:tabs>
        <w:autoSpaceDE w:val="0"/>
        <w:autoSpaceDN w:val="0"/>
        <w:spacing w:before="1" w:line="254" w:lineRule="auto"/>
        <w:ind w:right="244"/>
        <w:jc w:val="both"/>
        <w:rPr>
          <w:rFonts w:eastAsia="Cambria"/>
          <w:b/>
          <w:bCs/>
          <w:sz w:val="22"/>
          <w:szCs w:val="22"/>
        </w:rPr>
      </w:pPr>
      <w:r w:rsidRPr="00FD2A11">
        <w:rPr>
          <w:rFonts w:eastAsia="Cambria"/>
          <w:w w:val="105"/>
          <w:sz w:val="22"/>
          <w:szCs w:val="22"/>
        </w:rPr>
        <w:t>Hard copy of the following documents</w:t>
      </w:r>
      <w:r w:rsidRPr="00FD2A11">
        <w:rPr>
          <w:rFonts w:eastAsia="Cambria"/>
          <w:b/>
          <w:bCs/>
          <w:w w:val="105"/>
          <w:sz w:val="22"/>
          <w:szCs w:val="22"/>
        </w:rPr>
        <w:t xml:space="preserve"> </w:t>
      </w:r>
      <w:r w:rsidR="00F25008" w:rsidRPr="00FD2A11">
        <w:rPr>
          <w:rFonts w:eastAsia="Cambria"/>
          <w:b/>
          <w:bCs/>
          <w:w w:val="105"/>
          <w:sz w:val="22"/>
          <w:szCs w:val="22"/>
        </w:rPr>
        <w:t>sh</w:t>
      </w:r>
      <w:r w:rsidR="009F258F" w:rsidRPr="00FD2A11">
        <w:rPr>
          <w:rFonts w:eastAsia="Cambria"/>
          <w:b/>
          <w:bCs/>
          <w:w w:val="105"/>
          <w:sz w:val="22"/>
          <w:szCs w:val="22"/>
        </w:rPr>
        <w:t>all</w:t>
      </w:r>
      <w:r w:rsidR="00F25008" w:rsidRPr="00FD2A11">
        <w:rPr>
          <w:rFonts w:eastAsia="Cambria"/>
          <w:b/>
          <w:bCs/>
          <w:w w:val="105"/>
          <w:sz w:val="22"/>
          <w:szCs w:val="22"/>
        </w:rPr>
        <w:t xml:space="preserve"> be </w:t>
      </w:r>
      <w:r w:rsidRPr="00FD2A11">
        <w:rPr>
          <w:rFonts w:eastAsia="Cambria"/>
          <w:w w:val="105"/>
          <w:sz w:val="22"/>
          <w:szCs w:val="22"/>
        </w:rPr>
        <w:t>submitted at</w:t>
      </w:r>
      <w:r w:rsidRPr="00FD2A11">
        <w:rPr>
          <w:rFonts w:eastAsia="Cambria"/>
          <w:b/>
          <w:bCs/>
          <w:w w:val="105"/>
          <w:sz w:val="22"/>
          <w:szCs w:val="22"/>
        </w:rPr>
        <w:t xml:space="preserve"> </w:t>
      </w:r>
      <w:r w:rsidRPr="00FD2A11">
        <w:rPr>
          <w:rFonts w:eastAsia="Cambria"/>
          <w:w w:val="105"/>
          <w:sz w:val="22"/>
          <w:szCs w:val="22"/>
        </w:rPr>
        <w:t xml:space="preserve">the </w:t>
      </w:r>
      <w:r w:rsidRPr="0012514B">
        <w:rPr>
          <w:rFonts w:eastAsia="Cambria"/>
          <w:w w:val="105"/>
          <w:sz w:val="22"/>
          <w:szCs w:val="22"/>
        </w:rPr>
        <w:t>address</w:t>
      </w:r>
      <w:r w:rsidRPr="0012514B">
        <w:rPr>
          <w:rFonts w:eastAsia="Cambria"/>
          <w:spacing w:val="-53"/>
          <w:w w:val="105"/>
          <w:sz w:val="22"/>
          <w:szCs w:val="22"/>
        </w:rPr>
        <w:t xml:space="preserve"> </w:t>
      </w:r>
      <w:r w:rsidR="00DC612F" w:rsidRPr="0012514B">
        <w:rPr>
          <w:rFonts w:eastAsia="Cambria"/>
          <w:spacing w:val="-53"/>
          <w:w w:val="105"/>
          <w:sz w:val="22"/>
          <w:szCs w:val="22"/>
        </w:rPr>
        <w:t xml:space="preserve">       </w:t>
      </w:r>
      <w:r w:rsidRPr="0012514B">
        <w:rPr>
          <w:rFonts w:eastAsia="Cambria"/>
          <w:w w:val="105"/>
          <w:sz w:val="22"/>
          <w:szCs w:val="22"/>
        </w:rPr>
        <w:t>mentioned</w:t>
      </w:r>
      <w:r w:rsidRPr="0012514B">
        <w:rPr>
          <w:rFonts w:eastAsia="Cambria"/>
          <w:spacing w:val="3"/>
          <w:w w:val="105"/>
          <w:sz w:val="22"/>
          <w:szCs w:val="22"/>
        </w:rPr>
        <w:t xml:space="preserve"> </w:t>
      </w:r>
      <w:r w:rsidRPr="0012514B">
        <w:rPr>
          <w:rFonts w:eastAsia="Cambria"/>
          <w:w w:val="105"/>
          <w:sz w:val="22"/>
          <w:szCs w:val="22"/>
        </w:rPr>
        <w:t>at</w:t>
      </w:r>
      <w:r w:rsidRPr="0012514B">
        <w:rPr>
          <w:rFonts w:eastAsia="Cambria"/>
          <w:spacing w:val="3"/>
          <w:w w:val="105"/>
          <w:sz w:val="22"/>
          <w:szCs w:val="22"/>
        </w:rPr>
        <w:t xml:space="preserve"> </w:t>
      </w:r>
      <w:r w:rsidRPr="0012514B">
        <w:rPr>
          <w:rFonts w:eastAsia="Cambria"/>
          <w:w w:val="105"/>
          <w:sz w:val="22"/>
          <w:szCs w:val="22"/>
        </w:rPr>
        <w:t>1.1</w:t>
      </w:r>
      <w:r w:rsidRPr="0012514B">
        <w:rPr>
          <w:rFonts w:eastAsia="Cambria"/>
          <w:spacing w:val="3"/>
          <w:w w:val="105"/>
          <w:sz w:val="22"/>
          <w:szCs w:val="22"/>
        </w:rPr>
        <w:t xml:space="preserve"> </w:t>
      </w:r>
      <w:r w:rsidRPr="0012514B">
        <w:rPr>
          <w:rFonts w:eastAsia="Cambria"/>
          <w:w w:val="105"/>
          <w:sz w:val="22"/>
          <w:szCs w:val="22"/>
        </w:rPr>
        <w:t>above:</w:t>
      </w:r>
    </w:p>
    <w:p w:rsidR="00791CF4" w:rsidRPr="00FD2A11" w:rsidRDefault="00791CF4" w:rsidP="00791CF4">
      <w:pPr>
        <w:widowControl w:val="0"/>
        <w:autoSpaceDE w:val="0"/>
        <w:autoSpaceDN w:val="0"/>
        <w:spacing w:before="1"/>
        <w:rPr>
          <w:rFonts w:eastAsia="Cambria"/>
          <w:sz w:val="22"/>
          <w:szCs w:val="22"/>
        </w:rPr>
      </w:pPr>
      <w:bookmarkStart w:id="22" w:name="_Hlk132201075"/>
    </w:p>
    <w:p w:rsidR="00791CF4" w:rsidRPr="00FD2A11" w:rsidRDefault="007C76D0" w:rsidP="00791CF4">
      <w:pPr>
        <w:widowControl w:val="0"/>
        <w:numPr>
          <w:ilvl w:val="0"/>
          <w:numId w:val="18"/>
        </w:numPr>
        <w:autoSpaceDE w:val="0"/>
        <w:autoSpaceDN w:val="0"/>
        <w:spacing w:before="1" w:line="254" w:lineRule="auto"/>
        <w:ind w:right="248"/>
        <w:jc w:val="both"/>
        <w:rPr>
          <w:rFonts w:eastAsia="Cambria"/>
          <w:sz w:val="22"/>
          <w:szCs w:val="22"/>
        </w:rPr>
      </w:pPr>
      <w:r w:rsidRPr="00FD2A11">
        <w:rPr>
          <w:rFonts w:eastAsia="Cambria"/>
          <w:w w:val="105"/>
          <w:sz w:val="22"/>
          <w:szCs w:val="22"/>
        </w:rPr>
        <w:t>Online Payment Acknowledgement towards Bidding</w:t>
      </w:r>
      <w:r w:rsidRPr="00FD2A11">
        <w:rPr>
          <w:rFonts w:eastAsia="Cambria"/>
          <w:spacing w:val="-53"/>
          <w:w w:val="105"/>
          <w:sz w:val="22"/>
          <w:szCs w:val="22"/>
        </w:rPr>
        <w:t xml:space="preserve">      </w:t>
      </w:r>
      <w:r w:rsidRPr="00FD2A11">
        <w:rPr>
          <w:rFonts w:eastAsia="Cambria"/>
          <w:w w:val="105"/>
          <w:sz w:val="22"/>
          <w:szCs w:val="22"/>
        </w:rPr>
        <w:t>Document</w:t>
      </w:r>
      <w:r w:rsidRPr="00FD2A11">
        <w:rPr>
          <w:rFonts w:eastAsia="Cambria"/>
          <w:spacing w:val="26"/>
          <w:w w:val="105"/>
          <w:sz w:val="22"/>
          <w:szCs w:val="22"/>
        </w:rPr>
        <w:t xml:space="preserve"> </w:t>
      </w:r>
      <w:r w:rsidRPr="00FD2A11">
        <w:rPr>
          <w:rFonts w:eastAsia="Cambria"/>
          <w:w w:val="105"/>
          <w:sz w:val="22"/>
          <w:szCs w:val="22"/>
        </w:rPr>
        <w:t>fee</w:t>
      </w:r>
      <w:r w:rsidRPr="00FD2A11">
        <w:rPr>
          <w:rFonts w:eastAsia="Cambria"/>
          <w:spacing w:val="26"/>
          <w:w w:val="105"/>
          <w:sz w:val="22"/>
          <w:szCs w:val="22"/>
        </w:rPr>
        <w:t xml:space="preserve"> &amp; </w:t>
      </w:r>
      <w:r w:rsidRPr="00FD2A11">
        <w:rPr>
          <w:rFonts w:eastAsia="Cambria"/>
          <w:w w:val="105"/>
          <w:sz w:val="22"/>
          <w:szCs w:val="22"/>
        </w:rPr>
        <w:t>Tender processing fee of</w:t>
      </w:r>
      <w:r w:rsidRPr="00FD2A11">
        <w:rPr>
          <w:rFonts w:eastAsia="Cambria"/>
          <w:spacing w:val="25"/>
          <w:w w:val="105"/>
          <w:sz w:val="22"/>
          <w:szCs w:val="22"/>
        </w:rPr>
        <w:t xml:space="preserve"> </w:t>
      </w:r>
      <w:r w:rsidRPr="00FD2A11">
        <w:rPr>
          <w:rFonts w:eastAsia="Cambria"/>
          <w:w w:val="105"/>
          <w:sz w:val="22"/>
          <w:szCs w:val="22"/>
        </w:rPr>
        <w:t>the</w:t>
      </w:r>
      <w:r w:rsidRPr="00FD2A11">
        <w:rPr>
          <w:rFonts w:eastAsia="Cambria"/>
          <w:spacing w:val="25"/>
          <w:w w:val="105"/>
          <w:sz w:val="22"/>
          <w:szCs w:val="22"/>
        </w:rPr>
        <w:t xml:space="preserve"> </w:t>
      </w:r>
      <w:r w:rsidRPr="00FD2A11">
        <w:rPr>
          <w:rFonts w:eastAsia="Cambria"/>
          <w:w w:val="105"/>
          <w:sz w:val="22"/>
          <w:szCs w:val="22"/>
        </w:rPr>
        <w:t>amount</w:t>
      </w:r>
      <w:r w:rsidRPr="00FD2A11">
        <w:rPr>
          <w:rFonts w:eastAsia="Cambria"/>
          <w:spacing w:val="27"/>
          <w:w w:val="105"/>
          <w:sz w:val="22"/>
          <w:szCs w:val="22"/>
        </w:rPr>
        <w:t xml:space="preserve"> </w:t>
      </w:r>
      <w:r w:rsidRPr="00FD2A11">
        <w:rPr>
          <w:rFonts w:eastAsia="Cambria"/>
          <w:w w:val="105"/>
          <w:sz w:val="22"/>
          <w:szCs w:val="22"/>
        </w:rPr>
        <w:t>as</w:t>
      </w:r>
      <w:r w:rsidRPr="00FD2A11">
        <w:rPr>
          <w:rFonts w:eastAsia="Cambria"/>
          <w:spacing w:val="25"/>
          <w:w w:val="105"/>
          <w:sz w:val="22"/>
          <w:szCs w:val="22"/>
        </w:rPr>
        <w:t xml:space="preserve"> </w:t>
      </w:r>
      <w:r w:rsidRPr="00FD2A11">
        <w:rPr>
          <w:rFonts w:eastAsia="Cambria"/>
          <w:w w:val="105"/>
          <w:sz w:val="22"/>
          <w:szCs w:val="22"/>
        </w:rPr>
        <w:t>specified in the</w:t>
      </w:r>
      <w:r w:rsidRPr="00FD2A11">
        <w:rPr>
          <w:rFonts w:eastAsia="Cambria"/>
          <w:spacing w:val="26"/>
          <w:w w:val="105"/>
          <w:sz w:val="22"/>
          <w:szCs w:val="22"/>
        </w:rPr>
        <w:t xml:space="preserve"> </w:t>
      </w:r>
      <w:r w:rsidRPr="00FD2A11">
        <w:rPr>
          <w:rFonts w:eastAsia="Cambria"/>
          <w:b/>
          <w:sz w:val="22"/>
          <w:szCs w:val="22"/>
        </w:rPr>
        <w:t xml:space="preserve">BDS </w:t>
      </w:r>
      <w:r w:rsidRPr="00FD2A11">
        <w:rPr>
          <w:rFonts w:eastAsia="Cambria"/>
          <w:w w:val="105"/>
          <w:sz w:val="22"/>
          <w:szCs w:val="22"/>
        </w:rPr>
        <w:t>in</w:t>
      </w:r>
      <w:r w:rsidRPr="00FD2A11">
        <w:rPr>
          <w:rFonts w:eastAsia="Cambria"/>
          <w:spacing w:val="24"/>
          <w:w w:val="105"/>
          <w:sz w:val="22"/>
          <w:szCs w:val="22"/>
        </w:rPr>
        <w:t xml:space="preserve"> </w:t>
      </w:r>
      <w:r w:rsidRPr="00FD2A11">
        <w:rPr>
          <w:rFonts w:eastAsia="Cambria"/>
          <w:w w:val="105"/>
          <w:sz w:val="22"/>
          <w:szCs w:val="22"/>
        </w:rPr>
        <w:t xml:space="preserve">accordance with clause </w:t>
      </w:r>
      <w:r w:rsidRPr="00FD2A11">
        <w:rPr>
          <w:rFonts w:eastAsia="Cambria"/>
          <w:b/>
          <w:i/>
          <w:w w:val="105"/>
          <w:sz w:val="22"/>
          <w:szCs w:val="22"/>
        </w:rPr>
        <w:t>5.4 of ITB</w:t>
      </w:r>
      <w:r w:rsidRPr="00FD2A11">
        <w:rPr>
          <w:rFonts w:eastAsia="Cambria"/>
          <w:w w:val="105"/>
          <w:sz w:val="22"/>
          <w:szCs w:val="22"/>
        </w:rPr>
        <w:t xml:space="preserve">. </w:t>
      </w:r>
    </w:p>
    <w:p w:rsidR="00791CF4" w:rsidRPr="0012514B" w:rsidRDefault="007C76D0" w:rsidP="00791CF4">
      <w:pPr>
        <w:widowControl w:val="0"/>
        <w:numPr>
          <w:ilvl w:val="0"/>
          <w:numId w:val="18"/>
        </w:numPr>
        <w:tabs>
          <w:tab w:val="left" w:pos="1729"/>
        </w:tabs>
        <w:autoSpaceDE w:val="0"/>
        <w:autoSpaceDN w:val="0"/>
        <w:spacing w:before="1" w:line="254" w:lineRule="auto"/>
        <w:ind w:right="248"/>
        <w:jc w:val="both"/>
        <w:rPr>
          <w:rFonts w:eastAsia="Cambria"/>
          <w:sz w:val="22"/>
          <w:szCs w:val="22"/>
        </w:rPr>
      </w:pPr>
      <w:r w:rsidRPr="00FD2A11">
        <w:rPr>
          <w:rFonts w:eastAsia="Cambria"/>
          <w:w w:val="105"/>
          <w:sz w:val="22"/>
          <w:szCs w:val="22"/>
        </w:rPr>
        <w:t xml:space="preserve">Bid Security </w:t>
      </w:r>
      <w:r w:rsidRPr="00FD2A11">
        <w:rPr>
          <w:rFonts w:eastAsia="Cambria"/>
          <w:sz w:val="22"/>
          <w:szCs w:val="22"/>
        </w:rPr>
        <w:t>(</w:t>
      </w:r>
      <w:r w:rsidRPr="00FD2A11">
        <w:rPr>
          <w:rFonts w:eastAsia="Cambria"/>
          <w:b/>
          <w:bCs/>
          <w:sz w:val="22"/>
          <w:szCs w:val="22"/>
        </w:rPr>
        <w:t>Earnest Money Deposit</w:t>
      </w:r>
      <w:r w:rsidRPr="00FD2A11">
        <w:rPr>
          <w:rFonts w:eastAsia="Cambria"/>
          <w:sz w:val="22"/>
          <w:szCs w:val="22"/>
        </w:rPr>
        <w:t xml:space="preserve">) </w:t>
      </w:r>
      <w:r w:rsidRPr="0076677A">
        <w:rPr>
          <w:rFonts w:eastAsia="Cambria"/>
          <w:strike/>
          <w:w w:val="105"/>
          <w:sz w:val="22"/>
          <w:szCs w:val="22"/>
        </w:rPr>
        <w:t>(in Original)</w:t>
      </w:r>
      <w:r w:rsidRPr="00FD2A11">
        <w:rPr>
          <w:rFonts w:eastAsia="Cambria"/>
          <w:w w:val="105"/>
          <w:sz w:val="22"/>
          <w:szCs w:val="22"/>
        </w:rPr>
        <w:t xml:space="preserve"> ) </w:t>
      </w:r>
      <w:r w:rsidRPr="0076677A">
        <w:rPr>
          <w:rFonts w:eastAsia="Cambria"/>
          <w:w w:val="105"/>
          <w:sz w:val="22"/>
          <w:szCs w:val="22"/>
          <w:highlight w:val="green"/>
        </w:rPr>
        <w:t xml:space="preserve">a </w:t>
      </w:r>
      <w:proofErr w:type="spellStart"/>
      <w:r w:rsidRPr="0076677A">
        <w:rPr>
          <w:rFonts w:eastAsia="Cambria"/>
          <w:w w:val="105"/>
          <w:sz w:val="22"/>
          <w:szCs w:val="22"/>
          <w:highlight w:val="green"/>
        </w:rPr>
        <w:t>cory</w:t>
      </w:r>
      <w:proofErr w:type="spellEnd"/>
      <w:r w:rsidRPr="0076677A">
        <w:rPr>
          <w:rFonts w:eastAsia="Cambria"/>
          <w:w w:val="105"/>
          <w:sz w:val="22"/>
          <w:szCs w:val="22"/>
          <w:highlight w:val="green"/>
        </w:rPr>
        <w:t xml:space="preserve"> of e-Bank Guarantee</w:t>
      </w:r>
      <w:r>
        <w:rPr>
          <w:rFonts w:eastAsia="Cambria"/>
          <w:w w:val="105"/>
          <w:sz w:val="22"/>
          <w:szCs w:val="22"/>
          <w:highlight w:val="green"/>
        </w:rPr>
        <w:t xml:space="preserve"> </w:t>
      </w:r>
      <w:r w:rsidRPr="0076677A">
        <w:rPr>
          <w:rFonts w:eastAsia="Cambria"/>
          <w:w w:val="105"/>
          <w:sz w:val="22"/>
          <w:szCs w:val="22"/>
          <w:highlight w:val="green"/>
        </w:rPr>
        <w:t>with Unique Reference Number(URN</w:t>
      </w:r>
      <w:r>
        <w:rPr>
          <w:rFonts w:eastAsia="Cambria"/>
          <w:w w:val="105"/>
          <w:sz w:val="22"/>
          <w:szCs w:val="22"/>
        </w:rPr>
        <w:t>)</w:t>
      </w:r>
      <w:r w:rsidRPr="00FD2A11">
        <w:rPr>
          <w:rFonts w:eastAsia="Cambria"/>
          <w:sz w:val="22"/>
          <w:szCs w:val="22"/>
        </w:rPr>
        <w:t xml:space="preserve">/DD (in favour of </w:t>
      </w:r>
      <w:r w:rsidRPr="00EE6658">
        <w:rPr>
          <w:rFonts w:eastAsia="Cambria"/>
          <w:w w:val="105"/>
          <w:sz w:val="22"/>
          <w:szCs w:val="22"/>
        </w:rPr>
        <w:t xml:space="preserve">OPTCL, payable at </w:t>
      </w:r>
      <w:r w:rsidR="000553A5" w:rsidRPr="00EE6658">
        <w:rPr>
          <w:rFonts w:eastAsia="Cambria"/>
          <w:w w:val="105"/>
          <w:sz w:val="22"/>
          <w:szCs w:val="22"/>
        </w:rPr>
        <w:t xml:space="preserve">Bhubaneswar) </w:t>
      </w:r>
      <w:r w:rsidR="00DB4AEE">
        <w:rPr>
          <w:rFonts w:eastAsia="Cambria"/>
          <w:b/>
          <w:bCs/>
          <w:sz w:val="22"/>
          <w:szCs w:val="22"/>
          <w:highlight w:val="cyan"/>
        </w:rPr>
        <w:t xml:space="preserve">or </w:t>
      </w:r>
      <w:r w:rsidR="00DB4AEE" w:rsidRPr="00DA085A">
        <w:rPr>
          <w:rFonts w:eastAsia="Cambria"/>
          <w:b/>
          <w:bCs/>
          <w:sz w:val="22"/>
          <w:szCs w:val="22"/>
          <w:highlight w:val="cyan"/>
        </w:rPr>
        <w:t>Insurance Surety Bond</w:t>
      </w:r>
      <w:r w:rsidR="00DB4AEE" w:rsidRPr="00FD2A11">
        <w:rPr>
          <w:rFonts w:eastAsia="Cambria"/>
          <w:w w:val="105"/>
          <w:sz w:val="22"/>
          <w:szCs w:val="22"/>
        </w:rPr>
        <w:t xml:space="preserve"> </w:t>
      </w:r>
      <w:r w:rsidR="000553A5" w:rsidRPr="00FD2A11">
        <w:rPr>
          <w:rFonts w:eastAsia="Cambria"/>
          <w:w w:val="105"/>
          <w:sz w:val="22"/>
          <w:szCs w:val="22"/>
        </w:rPr>
        <w:t>or</w:t>
      </w:r>
      <w:r w:rsidRPr="00FD2A11">
        <w:rPr>
          <w:rFonts w:eastAsia="Cambria"/>
          <w:w w:val="105"/>
          <w:sz w:val="22"/>
          <w:szCs w:val="22"/>
        </w:rPr>
        <w:t xml:space="preserve"> Online Payment </w:t>
      </w:r>
      <w:r w:rsidR="000553A5" w:rsidRPr="00FD2A11">
        <w:rPr>
          <w:rFonts w:eastAsia="Cambria"/>
          <w:w w:val="105"/>
          <w:sz w:val="22"/>
          <w:szCs w:val="22"/>
        </w:rPr>
        <w:t>Acknowledgement towards</w:t>
      </w:r>
      <w:r w:rsidRPr="00FD2A11">
        <w:rPr>
          <w:rFonts w:eastAsia="Cambria"/>
          <w:w w:val="105"/>
          <w:sz w:val="22"/>
          <w:szCs w:val="22"/>
        </w:rPr>
        <w:t xml:space="preserve"> Bid </w:t>
      </w:r>
      <w:r w:rsidRPr="0012514B">
        <w:rPr>
          <w:rFonts w:eastAsia="Cambria"/>
          <w:w w:val="105"/>
          <w:sz w:val="22"/>
          <w:szCs w:val="22"/>
        </w:rPr>
        <w:t>Security, in separate envelope in accordance</w:t>
      </w:r>
      <w:r w:rsidRPr="00EE6658">
        <w:rPr>
          <w:rFonts w:eastAsia="Cambria"/>
          <w:w w:val="105"/>
          <w:sz w:val="22"/>
          <w:szCs w:val="22"/>
        </w:rPr>
        <w:t xml:space="preserve"> </w:t>
      </w:r>
      <w:r w:rsidRPr="0012514B">
        <w:rPr>
          <w:rFonts w:eastAsia="Cambria"/>
          <w:w w:val="105"/>
          <w:sz w:val="22"/>
          <w:szCs w:val="22"/>
        </w:rPr>
        <w:t>with</w:t>
      </w:r>
      <w:r w:rsidRPr="00EE6658">
        <w:rPr>
          <w:rFonts w:eastAsia="Cambria"/>
          <w:w w:val="105"/>
          <w:sz w:val="22"/>
          <w:szCs w:val="22"/>
        </w:rPr>
        <w:t xml:space="preserve"> </w:t>
      </w:r>
      <w:r w:rsidRPr="0012514B">
        <w:rPr>
          <w:rFonts w:eastAsia="Cambria"/>
          <w:w w:val="105"/>
          <w:sz w:val="22"/>
          <w:szCs w:val="22"/>
        </w:rPr>
        <w:t>clause</w:t>
      </w:r>
      <w:r w:rsidRPr="0012514B">
        <w:rPr>
          <w:rFonts w:eastAsia="Cambria"/>
          <w:spacing w:val="3"/>
          <w:w w:val="105"/>
          <w:sz w:val="22"/>
          <w:szCs w:val="22"/>
        </w:rPr>
        <w:t xml:space="preserve"> </w:t>
      </w:r>
      <w:r w:rsidRPr="0012514B">
        <w:rPr>
          <w:rFonts w:eastAsia="Cambria"/>
          <w:b/>
          <w:i/>
          <w:w w:val="105"/>
          <w:sz w:val="22"/>
          <w:szCs w:val="22"/>
        </w:rPr>
        <w:t>13</w:t>
      </w:r>
      <w:r w:rsidRPr="0012514B">
        <w:rPr>
          <w:rFonts w:eastAsia="Cambria"/>
          <w:b/>
          <w:i/>
          <w:spacing w:val="3"/>
          <w:w w:val="105"/>
          <w:sz w:val="22"/>
          <w:szCs w:val="22"/>
        </w:rPr>
        <w:t xml:space="preserve"> </w:t>
      </w:r>
      <w:r w:rsidRPr="0012514B">
        <w:rPr>
          <w:rFonts w:eastAsia="Cambria"/>
          <w:b/>
          <w:i/>
          <w:w w:val="105"/>
          <w:sz w:val="22"/>
          <w:szCs w:val="22"/>
        </w:rPr>
        <w:t>of</w:t>
      </w:r>
      <w:r w:rsidRPr="0012514B">
        <w:rPr>
          <w:rFonts w:eastAsia="Cambria"/>
          <w:b/>
          <w:i/>
          <w:spacing w:val="3"/>
          <w:w w:val="105"/>
          <w:sz w:val="22"/>
          <w:szCs w:val="22"/>
        </w:rPr>
        <w:t xml:space="preserve"> </w:t>
      </w:r>
      <w:r w:rsidRPr="0012514B">
        <w:rPr>
          <w:rFonts w:eastAsia="Cambria"/>
          <w:b/>
          <w:i/>
          <w:w w:val="105"/>
          <w:sz w:val="22"/>
          <w:szCs w:val="22"/>
        </w:rPr>
        <w:t>ITB</w:t>
      </w:r>
      <w:r w:rsidRPr="0012514B">
        <w:rPr>
          <w:rFonts w:eastAsia="Cambria"/>
          <w:w w:val="105"/>
          <w:sz w:val="22"/>
          <w:szCs w:val="22"/>
        </w:rPr>
        <w:t>,</w:t>
      </w:r>
      <w:r w:rsidRPr="0012514B">
        <w:rPr>
          <w:rFonts w:eastAsia="Cambria"/>
          <w:spacing w:val="3"/>
          <w:w w:val="105"/>
          <w:sz w:val="22"/>
          <w:szCs w:val="22"/>
        </w:rPr>
        <w:t xml:space="preserve"> </w:t>
      </w:r>
      <w:r w:rsidRPr="0012514B">
        <w:rPr>
          <w:rFonts w:eastAsia="Cambria"/>
          <w:w w:val="105"/>
          <w:sz w:val="22"/>
          <w:szCs w:val="22"/>
        </w:rPr>
        <w:lastRenderedPageBreak/>
        <w:t>Section-II.</w:t>
      </w:r>
    </w:p>
    <w:p w:rsidR="00D907CE" w:rsidRPr="0012514B" w:rsidRDefault="00D907CE" w:rsidP="00D907CE">
      <w:pPr>
        <w:widowControl w:val="0"/>
        <w:tabs>
          <w:tab w:val="left" w:pos="1729"/>
        </w:tabs>
        <w:autoSpaceDE w:val="0"/>
        <w:autoSpaceDN w:val="0"/>
        <w:spacing w:before="1" w:line="254" w:lineRule="auto"/>
        <w:ind w:left="1728" w:right="248"/>
        <w:jc w:val="both"/>
        <w:rPr>
          <w:rFonts w:eastAsia="Cambria"/>
          <w:sz w:val="22"/>
          <w:szCs w:val="22"/>
        </w:rPr>
      </w:pPr>
    </w:p>
    <w:p w:rsidR="00791CF4" w:rsidRPr="0012514B" w:rsidRDefault="007C76D0" w:rsidP="00791CF4">
      <w:pPr>
        <w:widowControl w:val="0"/>
        <w:numPr>
          <w:ilvl w:val="0"/>
          <w:numId w:val="18"/>
        </w:numPr>
        <w:tabs>
          <w:tab w:val="left" w:pos="1729"/>
        </w:tabs>
        <w:autoSpaceDE w:val="0"/>
        <w:autoSpaceDN w:val="0"/>
        <w:spacing w:before="1" w:line="254" w:lineRule="auto"/>
        <w:ind w:right="248"/>
        <w:jc w:val="both"/>
        <w:rPr>
          <w:rFonts w:eastAsia="Cambria"/>
          <w:w w:val="105"/>
          <w:sz w:val="22"/>
          <w:szCs w:val="22"/>
        </w:rPr>
      </w:pPr>
      <w:r w:rsidRPr="0012514B">
        <w:rPr>
          <w:rFonts w:eastAsia="Cambria"/>
          <w:w w:val="105"/>
          <w:sz w:val="22"/>
          <w:szCs w:val="22"/>
        </w:rPr>
        <w:t xml:space="preserve">Integrity Pact (in Original) in accordance with clause </w:t>
      </w:r>
      <w:r w:rsidRPr="0012514B">
        <w:rPr>
          <w:rFonts w:eastAsia="Cambria"/>
          <w:b/>
          <w:bCs/>
          <w:w w:val="105"/>
          <w:sz w:val="22"/>
          <w:szCs w:val="22"/>
        </w:rPr>
        <w:t>9.3 (o) of ITB</w:t>
      </w:r>
      <w:r w:rsidRPr="0012514B">
        <w:rPr>
          <w:rFonts w:eastAsia="Cambria"/>
          <w:w w:val="105"/>
          <w:sz w:val="22"/>
          <w:szCs w:val="22"/>
        </w:rPr>
        <w:t>, Section-II in separate envelope.</w:t>
      </w:r>
    </w:p>
    <w:p w:rsidR="00791CF4" w:rsidRPr="0012514B" w:rsidRDefault="007C76D0" w:rsidP="00791CF4">
      <w:pPr>
        <w:widowControl w:val="0"/>
        <w:numPr>
          <w:ilvl w:val="0"/>
          <w:numId w:val="18"/>
        </w:numPr>
        <w:tabs>
          <w:tab w:val="left" w:pos="1729"/>
        </w:tabs>
        <w:autoSpaceDE w:val="0"/>
        <w:autoSpaceDN w:val="0"/>
        <w:spacing w:before="59"/>
        <w:ind w:hanging="541"/>
        <w:jc w:val="both"/>
        <w:rPr>
          <w:rFonts w:eastAsia="Cambria"/>
          <w:sz w:val="22"/>
          <w:szCs w:val="22"/>
        </w:rPr>
      </w:pPr>
      <w:r w:rsidRPr="0012514B">
        <w:rPr>
          <w:rFonts w:eastAsia="Cambria"/>
          <w:spacing w:val="-2"/>
          <w:w w:val="105"/>
          <w:sz w:val="22"/>
          <w:szCs w:val="22"/>
        </w:rPr>
        <w:t>Power</w:t>
      </w:r>
      <w:r w:rsidRPr="0012514B">
        <w:rPr>
          <w:rFonts w:eastAsia="Cambria"/>
          <w:spacing w:val="-10"/>
          <w:w w:val="105"/>
          <w:sz w:val="22"/>
          <w:szCs w:val="22"/>
        </w:rPr>
        <w:t xml:space="preserve"> </w:t>
      </w:r>
      <w:r w:rsidRPr="0012514B">
        <w:rPr>
          <w:rFonts w:eastAsia="Cambria"/>
          <w:spacing w:val="-2"/>
          <w:w w:val="105"/>
          <w:sz w:val="22"/>
          <w:szCs w:val="22"/>
        </w:rPr>
        <w:t>of</w:t>
      </w:r>
      <w:r w:rsidRPr="0012514B">
        <w:rPr>
          <w:rFonts w:eastAsia="Cambria"/>
          <w:spacing w:val="-12"/>
          <w:w w:val="105"/>
          <w:sz w:val="22"/>
          <w:szCs w:val="22"/>
        </w:rPr>
        <w:t xml:space="preserve"> </w:t>
      </w:r>
      <w:r w:rsidRPr="0012514B">
        <w:rPr>
          <w:rFonts w:eastAsia="Cambria"/>
          <w:spacing w:val="-2"/>
          <w:w w:val="105"/>
          <w:sz w:val="22"/>
          <w:szCs w:val="22"/>
        </w:rPr>
        <w:t>Attorney</w:t>
      </w:r>
      <w:r w:rsidRPr="0012514B">
        <w:rPr>
          <w:rFonts w:eastAsia="Cambria"/>
          <w:spacing w:val="-9"/>
          <w:w w:val="105"/>
          <w:sz w:val="22"/>
          <w:szCs w:val="22"/>
        </w:rPr>
        <w:t xml:space="preserve"> </w:t>
      </w:r>
      <w:r w:rsidRPr="0012514B">
        <w:rPr>
          <w:rFonts w:eastAsia="Cambria"/>
          <w:spacing w:val="-2"/>
          <w:w w:val="105"/>
          <w:sz w:val="22"/>
          <w:szCs w:val="22"/>
        </w:rPr>
        <w:t>as</w:t>
      </w:r>
      <w:r w:rsidRPr="0012514B">
        <w:rPr>
          <w:rFonts w:eastAsia="Cambria"/>
          <w:spacing w:val="-10"/>
          <w:w w:val="105"/>
          <w:sz w:val="22"/>
          <w:szCs w:val="22"/>
        </w:rPr>
        <w:t xml:space="preserve"> </w:t>
      </w:r>
      <w:r w:rsidRPr="0012514B">
        <w:rPr>
          <w:rFonts w:eastAsia="Cambria"/>
          <w:spacing w:val="-2"/>
          <w:w w:val="105"/>
          <w:sz w:val="22"/>
          <w:szCs w:val="22"/>
        </w:rPr>
        <w:t>per</w:t>
      </w:r>
      <w:r w:rsidRPr="0012514B">
        <w:rPr>
          <w:rFonts w:eastAsia="Cambria"/>
          <w:spacing w:val="-10"/>
          <w:w w:val="105"/>
          <w:sz w:val="22"/>
          <w:szCs w:val="22"/>
        </w:rPr>
        <w:t xml:space="preserve"> </w:t>
      </w:r>
      <w:r w:rsidRPr="0012514B">
        <w:rPr>
          <w:rFonts w:eastAsia="Cambria"/>
          <w:spacing w:val="-2"/>
          <w:w w:val="105"/>
          <w:sz w:val="22"/>
          <w:szCs w:val="22"/>
        </w:rPr>
        <w:t>Clause</w:t>
      </w:r>
      <w:r w:rsidRPr="0012514B">
        <w:rPr>
          <w:rFonts w:eastAsia="Cambria"/>
          <w:spacing w:val="-10"/>
          <w:w w:val="105"/>
          <w:sz w:val="22"/>
          <w:szCs w:val="22"/>
        </w:rPr>
        <w:t xml:space="preserve"> </w:t>
      </w:r>
      <w:r w:rsidRPr="0012514B">
        <w:rPr>
          <w:rFonts w:eastAsia="Cambria"/>
          <w:b/>
          <w:bCs/>
          <w:spacing w:val="-1"/>
          <w:w w:val="105"/>
          <w:sz w:val="22"/>
          <w:szCs w:val="22"/>
        </w:rPr>
        <w:t>9.3</w:t>
      </w:r>
      <w:r w:rsidRPr="0012514B">
        <w:rPr>
          <w:rFonts w:eastAsia="Cambria"/>
          <w:b/>
          <w:bCs/>
          <w:spacing w:val="-9"/>
          <w:w w:val="105"/>
          <w:sz w:val="22"/>
          <w:szCs w:val="22"/>
        </w:rPr>
        <w:t xml:space="preserve"> </w:t>
      </w:r>
      <w:r w:rsidRPr="0012514B">
        <w:rPr>
          <w:rFonts w:eastAsia="Cambria"/>
          <w:b/>
          <w:bCs/>
          <w:spacing w:val="-1"/>
          <w:w w:val="105"/>
          <w:sz w:val="22"/>
          <w:szCs w:val="22"/>
        </w:rPr>
        <w:t>(b).</w:t>
      </w:r>
    </w:p>
    <w:p w:rsidR="00791CF4" w:rsidRPr="00EE6658" w:rsidRDefault="007C76D0" w:rsidP="00791CF4">
      <w:pPr>
        <w:widowControl w:val="0"/>
        <w:numPr>
          <w:ilvl w:val="0"/>
          <w:numId w:val="18"/>
        </w:numPr>
        <w:tabs>
          <w:tab w:val="left" w:pos="1728"/>
          <w:tab w:val="left" w:pos="1729"/>
        </w:tabs>
        <w:autoSpaceDE w:val="0"/>
        <w:autoSpaceDN w:val="0"/>
        <w:spacing w:before="62" w:line="292" w:lineRule="auto"/>
        <w:ind w:right="246"/>
        <w:jc w:val="both"/>
        <w:rPr>
          <w:rFonts w:eastAsia="Cambria"/>
          <w:w w:val="105"/>
          <w:sz w:val="22"/>
          <w:szCs w:val="22"/>
        </w:rPr>
      </w:pPr>
      <w:r w:rsidRPr="0012514B">
        <w:rPr>
          <w:rFonts w:eastAsia="Cambria"/>
          <w:w w:val="105"/>
          <w:sz w:val="22"/>
          <w:szCs w:val="22"/>
        </w:rPr>
        <w:t>In</w:t>
      </w:r>
      <w:r w:rsidRPr="00EE6658">
        <w:rPr>
          <w:rFonts w:eastAsia="Cambria"/>
          <w:w w:val="105"/>
          <w:sz w:val="22"/>
          <w:szCs w:val="22"/>
        </w:rPr>
        <w:t xml:space="preserve"> </w:t>
      </w:r>
      <w:r w:rsidRPr="0012514B">
        <w:rPr>
          <w:rFonts w:eastAsia="Cambria"/>
          <w:w w:val="105"/>
          <w:sz w:val="22"/>
          <w:szCs w:val="22"/>
        </w:rPr>
        <w:t>case</w:t>
      </w:r>
      <w:r w:rsidRPr="00EE6658">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Bid</w:t>
      </w:r>
      <w:r w:rsidRPr="00EE6658">
        <w:rPr>
          <w:rFonts w:eastAsia="Cambria"/>
          <w:w w:val="105"/>
          <w:sz w:val="22"/>
          <w:szCs w:val="22"/>
        </w:rPr>
        <w:t xml:space="preserve"> </w:t>
      </w:r>
      <w:r w:rsidRPr="0012514B">
        <w:rPr>
          <w:rFonts w:eastAsia="Cambria"/>
          <w:w w:val="105"/>
          <w:sz w:val="22"/>
          <w:szCs w:val="22"/>
        </w:rPr>
        <w:t>from</w:t>
      </w:r>
      <w:r w:rsidRPr="00EE6658">
        <w:rPr>
          <w:rFonts w:eastAsia="Cambria"/>
          <w:w w:val="105"/>
          <w:sz w:val="22"/>
          <w:szCs w:val="22"/>
        </w:rPr>
        <w:t xml:space="preserve"> </w:t>
      </w:r>
      <w:r w:rsidRPr="0012514B">
        <w:rPr>
          <w:rFonts w:eastAsia="Cambria"/>
          <w:w w:val="105"/>
          <w:sz w:val="22"/>
          <w:szCs w:val="22"/>
        </w:rPr>
        <w:t>Joint</w:t>
      </w:r>
      <w:r w:rsidRPr="00EE6658">
        <w:rPr>
          <w:rFonts w:eastAsia="Cambria"/>
          <w:w w:val="105"/>
          <w:sz w:val="22"/>
          <w:szCs w:val="22"/>
        </w:rPr>
        <w:t xml:space="preserve"> </w:t>
      </w:r>
      <w:r w:rsidRPr="0012514B">
        <w:rPr>
          <w:rFonts w:eastAsia="Cambria"/>
          <w:w w:val="105"/>
          <w:sz w:val="22"/>
          <w:szCs w:val="22"/>
        </w:rPr>
        <w:t>Venture,</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Joint</w:t>
      </w:r>
      <w:r w:rsidRPr="00EE6658">
        <w:rPr>
          <w:rFonts w:eastAsia="Cambria"/>
          <w:w w:val="105"/>
          <w:sz w:val="22"/>
          <w:szCs w:val="22"/>
        </w:rPr>
        <w:t xml:space="preserve"> </w:t>
      </w:r>
      <w:r w:rsidRPr="0012514B">
        <w:rPr>
          <w:rFonts w:eastAsia="Cambria"/>
          <w:w w:val="105"/>
          <w:sz w:val="22"/>
          <w:szCs w:val="22"/>
        </w:rPr>
        <w:t>Venture</w:t>
      </w:r>
      <w:r w:rsidRPr="00EE6658">
        <w:rPr>
          <w:rFonts w:eastAsia="Cambria"/>
          <w:w w:val="105"/>
          <w:sz w:val="22"/>
          <w:szCs w:val="22"/>
        </w:rPr>
        <w:t xml:space="preserve"> </w:t>
      </w:r>
      <w:r w:rsidRPr="0012514B">
        <w:rPr>
          <w:rFonts w:eastAsia="Cambria"/>
          <w:w w:val="105"/>
          <w:sz w:val="22"/>
          <w:szCs w:val="22"/>
        </w:rPr>
        <w:t>Agreement</w:t>
      </w:r>
      <w:r w:rsidRPr="00EE6658">
        <w:rPr>
          <w:rFonts w:eastAsia="Cambria"/>
          <w:w w:val="105"/>
          <w:sz w:val="22"/>
          <w:szCs w:val="22"/>
        </w:rPr>
        <w:t xml:space="preserve"> </w:t>
      </w:r>
      <w:r w:rsidRPr="0012514B">
        <w:rPr>
          <w:rFonts w:eastAsia="Cambria"/>
          <w:w w:val="105"/>
          <w:sz w:val="22"/>
          <w:szCs w:val="22"/>
        </w:rPr>
        <w:t>&amp;</w:t>
      </w:r>
      <w:r w:rsidRPr="00EE6658">
        <w:rPr>
          <w:rFonts w:eastAsia="Cambria"/>
          <w:w w:val="105"/>
          <w:sz w:val="22"/>
          <w:szCs w:val="22"/>
        </w:rPr>
        <w:t xml:space="preserve"> </w:t>
      </w:r>
      <w:r w:rsidRPr="0012514B">
        <w:rPr>
          <w:rFonts w:eastAsia="Cambria"/>
          <w:w w:val="105"/>
          <w:sz w:val="22"/>
          <w:szCs w:val="22"/>
        </w:rPr>
        <w:t>Power</w:t>
      </w:r>
      <w:r w:rsidRPr="00EE6658">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Attorney</w:t>
      </w:r>
      <w:r w:rsidRPr="00EE6658">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Joint</w:t>
      </w:r>
      <w:r w:rsidRPr="00EE6658">
        <w:rPr>
          <w:rFonts w:eastAsia="Cambria"/>
          <w:w w:val="105"/>
          <w:sz w:val="22"/>
          <w:szCs w:val="22"/>
        </w:rPr>
        <w:t xml:space="preserve"> </w:t>
      </w:r>
      <w:r w:rsidRPr="0012514B">
        <w:rPr>
          <w:rFonts w:eastAsia="Cambria"/>
          <w:w w:val="105"/>
          <w:sz w:val="22"/>
          <w:szCs w:val="22"/>
        </w:rPr>
        <w:t>Venture</w:t>
      </w:r>
      <w:r w:rsidRPr="00EE6658">
        <w:rPr>
          <w:rFonts w:eastAsia="Cambria"/>
          <w:w w:val="105"/>
          <w:sz w:val="22"/>
          <w:szCs w:val="22"/>
        </w:rPr>
        <w:t xml:space="preserve"> </w:t>
      </w:r>
      <w:r w:rsidRPr="0012514B">
        <w:rPr>
          <w:rFonts w:eastAsia="Cambria"/>
          <w:w w:val="105"/>
          <w:sz w:val="22"/>
          <w:szCs w:val="22"/>
        </w:rPr>
        <w:t>Agreement,</w:t>
      </w:r>
      <w:r w:rsidRPr="00EE6658">
        <w:rPr>
          <w:rFonts w:eastAsia="Cambria"/>
          <w:w w:val="105"/>
          <w:sz w:val="22"/>
          <w:szCs w:val="22"/>
        </w:rPr>
        <w:t xml:space="preserve"> </w:t>
      </w:r>
      <w:r w:rsidRPr="0012514B">
        <w:rPr>
          <w:rFonts w:eastAsia="Cambria"/>
          <w:w w:val="105"/>
          <w:sz w:val="22"/>
          <w:szCs w:val="22"/>
        </w:rPr>
        <w:t>both</w:t>
      </w:r>
      <w:r w:rsidRPr="00EE6658">
        <w:rPr>
          <w:rFonts w:eastAsia="Cambria"/>
          <w:w w:val="105"/>
          <w:sz w:val="22"/>
          <w:szCs w:val="22"/>
        </w:rPr>
        <w:t xml:space="preserve"> </w:t>
      </w:r>
      <w:r w:rsidRPr="0012514B">
        <w:rPr>
          <w:rFonts w:eastAsia="Cambria"/>
          <w:w w:val="105"/>
          <w:sz w:val="22"/>
          <w:szCs w:val="22"/>
        </w:rPr>
        <w:t>in</w:t>
      </w:r>
      <w:r w:rsidRPr="00EE6658">
        <w:rPr>
          <w:rFonts w:eastAsia="Cambria"/>
          <w:w w:val="105"/>
          <w:sz w:val="22"/>
          <w:szCs w:val="22"/>
        </w:rPr>
        <w:t xml:space="preserve"> </w:t>
      </w:r>
      <w:r w:rsidRPr="0012514B">
        <w:rPr>
          <w:rFonts w:eastAsia="Cambria"/>
          <w:w w:val="105"/>
          <w:sz w:val="22"/>
          <w:szCs w:val="22"/>
        </w:rPr>
        <w:t>original</w:t>
      </w:r>
    </w:p>
    <w:p w:rsidR="00791CF4" w:rsidRPr="0012514B" w:rsidRDefault="007C76D0" w:rsidP="00791CF4">
      <w:pPr>
        <w:widowControl w:val="0"/>
        <w:numPr>
          <w:ilvl w:val="0"/>
          <w:numId w:val="18"/>
        </w:numPr>
        <w:tabs>
          <w:tab w:val="left" w:pos="1729"/>
        </w:tabs>
        <w:autoSpaceDE w:val="0"/>
        <w:autoSpaceDN w:val="0"/>
        <w:spacing w:before="62" w:line="292" w:lineRule="auto"/>
        <w:ind w:right="246"/>
        <w:jc w:val="both"/>
        <w:rPr>
          <w:rFonts w:eastAsia="Cambria"/>
          <w:w w:val="105"/>
          <w:sz w:val="22"/>
          <w:szCs w:val="22"/>
        </w:rPr>
      </w:pPr>
      <w:r w:rsidRPr="0012514B">
        <w:rPr>
          <w:rFonts w:eastAsia="Cambria"/>
          <w:w w:val="105"/>
          <w:sz w:val="22"/>
          <w:szCs w:val="22"/>
        </w:rPr>
        <w:t xml:space="preserve">Safety Pact (in Original) in accordance with clause </w:t>
      </w:r>
      <w:r w:rsidRPr="0012514B">
        <w:rPr>
          <w:rFonts w:eastAsia="Cambria"/>
          <w:b/>
          <w:bCs/>
          <w:w w:val="105"/>
          <w:sz w:val="22"/>
          <w:szCs w:val="22"/>
        </w:rPr>
        <w:t>9.3 (s) of ITB</w:t>
      </w:r>
      <w:r w:rsidRPr="0012514B">
        <w:rPr>
          <w:rFonts w:eastAsia="Cambria"/>
          <w:w w:val="105"/>
          <w:sz w:val="22"/>
          <w:szCs w:val="22"/>
        </w:rPr>
        <w:t>, Section-II in separate envelope</w:t>
      </w:r>
    </w:p>
    <w:p w:rsidR="00791CF4" w:rsidRPr="0012514B" w:rsidRDefault="007C76D0" w:rsidP="00791CF4">
      <w:pPr>
        <w:widowControl w:val="0"/>
        <w:numPr>
          <w:ilvl w:val="0"/>
          <w:numId w:val="18"/>
        </w:numPr>
        <w:tabs>
          <w:tab w:val="left" w:pos="1729"/>
        </w:tabs>
        <w:autoSpaceDE w:val="0"/>
        <w:autoSpaceDN w:val="0"/>
        <w:spacing w:before="62" w:line="292" w:lineRule="auto"/>
        <w:ind w:right="243"/>
        <w:jc w:val="both"/>
        <w:rPr>
          <w:rFonts w:eastAsia="Cambria"/>
          <w:sz w:val="22"/>
          <w:szCs w:val="22"/>
        </w:rPr>
      </w:pPr>
      <w:r w:rsidRPr="0012514B">
        <w:rPr>
          <w:rFonts w:eastAsia="Cambria"/>
          <w:w w:val="105"/>
          <w:sz w:val="22"/>
          <w:szCs w:val="22"/>
        </w:rPr>
        <w:t>Bidders</w:t>
      </w:r>
      <w:r w:rsidRPr="00EE6658">
        <w:rPr>
          <w:rFonts w:eastAsia="Cambria"/>
          <w:w w:val="105"/>
          <w:sz w:val="22"/>
          <w:szCs w:val="22"/>
        </w:rPr>
        <w:t xml:space="preserve"> </w:t>
      </w:r>
      <w:r w:rsidRPr="0012514B">
        <w:rPr>
          <w:rFonts w:eastAsia="Cambria"/>
          <w:w w:val="105"/>
          <w:sz w:val="22"/>
          <w:szCs w:val="22"/>
        </w:rPr>
        <w:t>shall</w:t>
      </w:r>
      <w:r w:rsidRPr="00EE6658">
        <w:rPr>
          <w:rFonts w:eastAsia="Cambria"/>
          <w:w w:val="105"/>
          <w:sz w:val="22"/>
          <w:szCs w:val="22"/>
        </w:rPr>
        <w:t xml:space="preserve"> </w:t>
      </w:r>
      <w:r w:rsidRPr="0012514B">
        <w:rPr>
          <w:rFonts w:eastAsia="Cambria"/>
          <w:w w:val="105"/>
          <w:sz w:val="22"/>
          <w:szCs w:val="22"/>
        </w:rPr>
        <w:t>also</w:t>
      </w:r>
      <w:r w:rsidRPr="00EE6658">
        <w:rPr>
          <w:rFonts w:eastAsia="Cambria"/>
          <w:w w:val="105"/>
          <w:sz w:val="22"/>
          <w:szCs w:val="22"/>
        </w:rPr>
        <w:t xml:space="preserve"> </w:t>
      </w:r>
      <w:r w:rsidRPr="0012514B">
        <w:rPr>
          <w:rFonts w:eastAsia="Cambria"/>
          <w:w w:val="105"/>
          <w:sz w:val="22"/>
          <w:szCs w:val="22"/>
        </w:rPr>
        <w:t>submit</w:t>
      </w:r>
      <w:r w:rsidRPr="00EE6658">
        <w:rPr>
          <w:rFonts w:eastAsia="Cambria"/>
          <w:w w:val="105"/>
          <w:sz w:val="22"/>
          <w:szCs w:val="22"/>
        </w:rPr>
        <w:t xml:space="preserve"> </w:t>
      </w:r>
      <w:r w:rsidRPr="0012514B">
        <w:rPr>
          <w:rFonts w:eastAsia="Cambria"/>
          <w:w w:val="105"/>
          <w:sz w:val="22"/>
          <w:szCs w:val="22"/>
        </w:rPr>
        <w:t>Joint</w:t>
      </w:r>
      <w:r w:rsidRPr="00EE6658">
        <w:rPr>
          <w:rFonts w:eastAsia="Cambria"/>
          <w:w w:val="105"/>
          <w:sz w:val="22"/>
          <w:szCs w:val="22"/>
        </w:rPr>
        <w:t xml:space="preserve"> </w:t>
      </w:r>
      <w:r w:rsidRPr="0012514B">
        <w:rPr>
          <w:rFonts w:eastAsia="Cambria"/>
          <w:w w:val="105"/>
          <w:sz w:val="22"/>
          <w:szCs w:val="22"/>
        </w:rPr>
        <w:t>Deed</w:t>
      </w:r>
      <w:r w:rsidRPr="00EE6658">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Undertaking</w:t>
      </w:r>
      <w:r w:rsidRPr="00EE6658">
        <w:rPr>
          <w:rFonts w:eastAsia="Cambria"/>
          <w:w w:val="105"/>
          <w:sz w:val="22"/>
          <w:szCs w:val="22"/>
        </w:rPr>
        <w:t xml:space="preserve"> </w:t>
      </w:r>
      <w:r w:rsidRPr="0012514B">
        <w:rPr>
          <w:rFonts w:eastAsia="Cambria"/>
          <w:w w:val="105"/>
          <w:sz w:val="22"/>
          <w:szCs w:val="22"/>
        </w:rPr>
        <w:t>by</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collaborator along with the bidder/manufacturer, duly signed</w:t>
      </w:r>
      <w:r w:rsidRPr="00EE6658">
        <w:rPr>
          <w:rFonts w:eastAsia="Cambria"/>
          <w:w w:val="105"/>
          <w:sz w:val="22"/>
          <w:szCs w:val="22"/>
        </w:rPr>
        <w:t xml:space="preserve"> </w:t>
      </w:r>
      <w:r w:rsidRPr="0012514B">
        <w:rPr>
          <w:rFonts w:eastAsia="Cambria"/>
          <w:w w:val="105"/>
          <w:sz w:val="22"/>
          <w:szCs w:val="22"/>
        </w:rPr>
        <w:t>and</w:t>
      </w:r>
      <w:r w:rsidRPr="00EE6658">
        <w:rPr>
          <w:rFonts w:eastAsia="Cambria"/>
          <w:w w:val="105"/>
          <w:sz w:val="22"/>
          <w:szCs w:val="22"/>
        </w:rPr>
        <w:t xml:space="preserve"> </w:t>
      </w:r>
      <w:r w:rsidRPr="0012514B">
        <w:rPr>
          <w:rFonts w:eastAsia="Cambria"/>
          <w:w w:val="105"/>
          <w:sz w:val="22"/>
          <w:szCs w:val="22"/>
        </w:rPr>
        <w:t>stamped</w:t>
      </w:r>
      <w:r w:rsidRPr="00EE6658">
        <w:rPr>
          <w:rFonts w:eastAsia="Cambria"/>
          <w:w w:val="105"/>
          <w:sz w:val="22"/>
          <w:szCs w:val="22"/>
        </w:rPr>
        <w:t xml:space="preserve"> </w:t>
      </w:r>
      <w:r w:rsidRPr="0012514B">
        <w:rPr>
          <w:rFonts w:eastAsia="Cambria"/>
          <w:w w:val="105"/>
          <w:sz w:val="22"/>
          <w:szCs w:val="22"/>
        </w:rPr>
        <w:t>on</w:t>
      </w:r>
      <w:r w:rsidRPr="00EE6658">
        <w:rPr>
          <w:rFonts w:eastAsia="Cambria"/>
          <w:w w:val="105"/>
          <w:sz w:val="22"/>
          <w:szCs w:val="22"/>
        </w:rPr>
        <w:t xml:space="preserve"> </w:t>
      </w:r>
      <w:r w:rsidRPr="0012514B">
        <w:rPr>
          <w:rFonts w:eastAsia="Cambria"/>
          <w:w w:val="105"/>
          <w:sz w:val="22"/>
          <w:szCs w:val="22"/>
        </w:rPr>
        <w:t>each</w:t>
      </w:r>
      <w:r w:rsidRPr="00EE6658">
        <w:rPr>
          <w:rFonts w:eastAsia="Cambria"/>
          <w:w w:val="105"/>
          <w:sz w:val="22"/>
          <w:szCs w:val="22"/>
        </w:rPr>
        <w:t xml:space="preserve"> </w:t>
      </w:r>
      <w:r w:rsidRPr="0012514B">
        <w:rPr>
          <w:rFonts w:eastAsia="Cambria"/>
          <w:w w:val="105"/>
          <w:sz w:val="22"/>
          <w:szCs w:val="22"/>
        </w:rPr>
        <w:t>page</w:t>
      </w:r>
      <w:r w:rsidRPr="00EE6658">
        <w:rPr>
          <w:rFonts w:eastAsia="Cambria"/>
          <w:w w:val="105"/>
          <w:sz w:val="22"/>
          <w:szCs w:val="22"/>
        </w:rPr>
        <w:t xml:space="preserve"> </w:t>
      </w:r>
      <w:r w:rsidRPr="0012514B">
        <w:rPr>
          <w:rFonts w:eastAsia="Cambria"/>
          <w:w w:val="105"/>
          <w:sz w:val="22"/>
          <w:szCs w:val="22"/>
        </w:rPr>
        <w:t>in</w:t>
      </w:r>
      <w:r w:rsidRPr="00EE6658">
        <w:rPr>
          <w:rFonts w:eastAsia="Cambria"/>
          <w:w w:val="105"/>
          <w:sz w:val="22"/>
          <w:szCs w:val="22"/>
        </w:rPr>
        <w:t xml:space="preserve"> </w:t>
      </w:r>
      <w:r w:rsidRPr="0012514B">
        <w:rPr>
          <w:rFonts w:eastAsia="Cambria"/>
          <w:w w:val="105"/>
          <w:sz w:val="22"/>
          <w:szCs w:val="22"/>
        </w:rPr>
        <w:t>original,</w:t>
      </w:r>
      <w:r w:rsidRPr="00EE6658">
        <w:rPr>
          <w:rFonts w:eastAsia="Cambria"/>
          <w:w w:val="105"/>
          <w:sz w:val="22"/>
          <w:szCs w:val="22"/>
        </w:rPr>
        <w:t xml:space="preserve"> </w:t>
      </w:r>
      <w:r w:rsidRPr="0012514B">
        <w:rPr>
          <w:rFonts w:eastAsia="Cambria"/>
          <w:w w:val="105"/>
          <w:sz w:val="22"/>
          <w:szCs w:val="22"/>
        </w:rPr>
        <w:t>if</w:t>
      </w:r>
      <w:r w:rsidRPr="00EE6658">
        <w:rPr>
          <w:rFonts w:eastAsia="Cambria"/>
          <w:w w:val="105"/>
          <w:sz w:val="22"/>
          <w:szCs w:val="22"/>
        </w:rPr>
        <w:t xml:space="preserve"> </w:t>
      </w:r>
      <w:r w:rsidRPr="0012514B">
        <w:rPr>
          <w:rFonts w:eastAsia="Cambria"/>
          <w:w w:val="105"/>
          <w:sz w:val="22"/>
          <w:szCs w:val="22"/>
        </w:rPr>
        <w:t>applicable</w:t>
      </w:r>
      <w:r w:rsidRPr="00EE6658">
        <w:rPr>
          <w:rFonts w:eastAsia="Cambria"/>
          <w:w w:val="105"/>
          <w:sz w:val="22"/>
          <w:szCs w:val="22"/>
        </w:rPr>
        <w:t xml:space="preserve"> </w:t>
      </w:r>
      <w:r w:rsidRPr="0012514B">
        <w:rPr>
          <w:rFonts w:eastAsia="Cambria"/>
          <w:w w:val="105"/>
          <w:sz w:val="22"/>
          <w:szCs w:val="22"/>
        </w:rPr>
        <w:t>as</w:t>
      </w:r>
      <w:r w:rsidRPr="00EE6658">
        <w:rPr>
          <w:rFonts w:eastAsia="Cambria"/>
          <w:w w:val="105"/>
          <w:sz w:val="22"/>
          <w:szCs w:val="22"/>
        </w:rPr>
        <w:t xml:space="preserve"> </w:t>
      </w:r>
      <w:r w:rsidRPr="0012514B">
        <w:rPr>
          <w:rFonts w:eastAsia="Cambria"/>
          <w:w w:val="105"/>
          <w:sz w:val="22"/>
          <w:szCs w:val="22"/>
        </w:rPr>
        <w:t>per</w:t>
      </w:r>
      <w:r w:rsidRPr="00EE6658">
        <w:rPr>
          <w:rFonts w:eastAsia="Cambria"/>
          <w:w w:val="105"/>
          <w:sz w:val="22"/>
          <w:szCs w:val="22"/>
        </w:rPr>
        <w:t xml:space="preserve"> </w:t>
      </w:r>
      <w:r w:rsidRPr="0012514B">
        <w:rPr>
          <w:rFonts w:eastAsia="Cambria"/>
          <w:b/>
          <w:bCs/>
          <w:w w:val="105"/>
          <w:sz w:val="22"/>
          <w:szCs w:val="22"/>
        </w:rPr>
        <w:t>Annexure-</w:t>
      </w:r>
      <w:r w:rsidRPr="0012514B">
        <w:rPr>
          <w:rFonts w:eastAsia="Cambria"/>
          <w:b/>
          <w:bCs/>
          <w:spacing w:val="-2"/>
          <w:w w:val="105"/>
          <w:sz w:val="22"/>
          <w:szCs w:val="22"/>
        </w:rPr>
        <w:t xml:space="preserve"> </w:t>
      </w:r>
      <w:r w:rsidRPr="0012514B">
        <w:rPr>
          <w:rFonts w:eastAsia="Cambria"/>
          <w:b/>
          <w:bCs/>
          <w:w w:val="105"/>
          <w:sz w:val="22"/>
          <w:szCs w:val="22"/>
        </w:rPr>
        <w:t>A</w:t>
      </w:r>
      <w:r w:rsidRPr="0012514B">
        <w:rPr>
          <w:rFonts w:eastAsia="Cambria"/>
          <w:b/>
          <w:bCs/>
          <w:spacing w:val="2"/>
          <w:w w:val="105"/>
          <w:sz w:val="22"/>
          <w:szCs w:val="22"/>
        </w:rPr>
        <w:t xml:space="preserve"> </w:t>
      </w:r>
      <w:r w:rsidRPr="0012514B">
        <w:rPr>
          <w:rFonts w:eastAsia="Cambria"/>
          <w:b/>
          <w:bCs/>
          <w:w w:val="105"/>
          <w:sz w:val="22"/>
          <w:szCs w:val="22"/>
        </w:rPr>
        <w:t>(BDS)</w:t>
      </w:r>
      <w:r w:rsidRPr="0012514B">
        <w:rPr>
          <w:rFonts w:eastAsia="Cambria"/>
          <w:w w:val="105"/>
          <w:sz w:val="22"/>
          <w:szCs w:val="22"/>
        </w:rPr>
        <w:t>;</w:t>
      </w:r>
      <w:r w:rsidRPr="0012514B">
        <w:rPr>
          <w:rFonts w:eastAsia="Cambria"/>
          <w:spacing w:val="-1"/>
          <w:w w:val="105"/>
          <w:sz w:val="22"/>
          <w:szCs w:val="22"/>
        </w:rPr>
        <w:t xml:space="preserve"> </w:t>
      </w:r>
      <w:r w:rsidRPr="0012514B">
        <w:rPr>
          <w:rFonts w:eastAsia="Cambria"/>
          <w:w w:val="105"/>
          <w:sz w:val="22"/>
          <w:szCs w:val="22"/>
        </w:rPr>
        <w:t>and.</w:t>
      </w:r>
    </w:p>
    <w:p w:rsidR="00791CF4" w:rsidRPr="0012514B" w:rsidRDefault="007C76D0" w:rsidP="00791CF4">
      <w:pPr>
        <w:widowControl w:val="0"/>
        <w:numPr>
          <w:ilvl w:val="0"/>
          <w:numId w:val="18"/>
        </w:numPr>
        <w:tabs>
          <w:tab w:val="left" w:pos="1729"/>
        </w:tabs>
        <w:autoSpaceDE w:val="0"/>
        <w:autoSpaceDN w:val="0"/>
        <w:spacing w:before="62" w:line="292" w:lineRule="auto"/>
        <w:ind w:right="243"/>
        <w:jc w:val="both"/>
        <w:rPr>
          <w:rFonts w:eastAsia="Cambria"/>
          <w:sz w:val="22"/>
          <w:szCs w:val="22"/>
        </w:rPr>
      </w:pPr>
      <w:r w:rsidRPr="00EE6658">
        <w:rPr>
          <w:rFonts w:eastAsia="Cambria"/>
          <w:w w:val="105"/>
          <w:sz w:val="22"/>
          <w:szCs w:val="22"/>
        </w:rPr>
        <w:t>Any other document further specified in the BDS duly signed and stamped on each page</w:t>
      </w:r>
      <w:r w:rsidRPr="0012514B">
        <w:rPr>
          <w:rFonts w:eastAsia="Cambria"/>
          <w:sz w:val="22"/>
          <w:szCs w:val="22"/>
        </w:rPr>
        <w:t>.</w:t>
      </w:r>
    </w:p>
    <w:bookmarkEnd w:id="22"/>
    <w:p w:rsidR="00791CF4" w:rsidRPr="0012514B" w:rsidRDefault="00791CF4" w:rsidP="00791CF4">
      <w:pPr>
        <w:widowControl w:val="0"/>
        <w:autoSpaceDE w:val="0"/>
        <w:autoSpaceDN w:val="0"/>
        <w:ind w:left="1471"/>
        <w:rPr>
          <w:rFonts w:eastAsia="Cambria"/>
          <w:color w:val="FF0000"/>
          <w:sz w:val="22"/>
          <w:szCs w:val="22"/>
        </w:rPr>
      </w:pPr>
    </w:p>
    <w:p w:rsidR="002957DC" w:rsidRPr="00FD2A11" w:rsidRDefault="007C76D0" w:rsidP="009A6302">
      <w:pPr>
        <w:widowControl w:val="0"/>
        <w:autoSpaceDE w:val="0"/>
        <w:autoSpaceDN w:val="0"/>
        <w:ind w:left="1188" w:hanging="1081"/>
        <w:outlineLvl w:val="0"/>
        <w:rPr>
          <w:rFonts w:eastAsia="Palatino Linotype"/>
          <w:b/>
          <w:bCs/>
          <w:sz w:val="22"/>
          <w:szCs w:val="22"/>
        </w:rPr>
      </w:pPr>
      <w:r w:rsidRPr="0012514B">
        <w:rPr>
          <w:rFonts w:eastAsia="Palatino Linotype"/>
          <w:b/>
          <w:bCs/>
          <w:sz w:val="22"/>
          <w:szCs w:val="22"/>
        </w:rPr>
        <w:tab/>
      </w:r>
      <w:bookmarkStart w:id="23" w:name="_Toc132464572"/>
      <w:r w:rsidR="00DD5EB7" w:rsidRPr="00FD2A11">
        <w:rPr>
          <w:rFonts w:eastAsia="Palatino Linotype"/>
          <w:b/>
          <w:bCs/>
          <w:sz w:val="22"/>
          <w:szCs w:val="22"/>
          <w:u w:val="single"/>
        </w:rPr>
        <w:t>Second Envelope:</w:t>
      </w:r>
      <w:bookmarkEnd w:id="23"/>
    </w:p>
    <w:p w:rsidR="00791CF4" w:rsidRPr="00EE6658" w:rsidRDefault="007C76D0" w:rsidP="00791CF4">
      <w:pPr>
        <w:widowControl w:val="0"/>
        <w:tabs>
          <w:tab w:val="left" w:pos="4678"/>
        </w:tabs>
        <w:autoSpaceDE w:val="0"/>
        <w:autoSpaceDN w:val="0"/>
        <w:spacing w:before="1" w:line="244" w:lineRule="auto"/>
        <w:ind w:left="1728" w:right="245" w:hanging="540"/>
        <w:jc w:val="both"/>
        <w:rPr>
          <w:rFonts w:eastAsia="Cambria"/>
          <w:w w:val="105"/>
          <w:sz w:val="22"/>
          <w:szCs w:val="22"/>
        </w:rPr>
      </w:pPr>
      <w:r w:rsidRPr="00FD2A11">
        <w:rPr>
          <w:rFonts w:eastAsia="Cambria"/>
          <w:w w:val="105"/>
          <w:sz w:val="22"/>
          <w:szCs w:val="22"/>
        </w:rPr>
        <w:t>(a)</w:t>
      </w:r>
      <w:r w:rsidRPr="00FD2A11">
        <w:rPr>
          <w:rFonts w:eastAsia="Cambria"/>
          <w:spacing w:val="1"/>
          <w:w w:val="105"/>
          <w:sz w:val="22"/>
          <w:szCs w:val="22"/>
        </w:rPr>
        <w:t xml:space="preserve">   </w:t>
      </w:r>
      <w:r w:rsidRPr="00EE6658">
        <w:rPr>
          <w:rFonts w:eastAsia="Cambria"/>
          <w:w w:val="105"/>
          <w:sz w:val="22"/>
          <w:szCs w:val="22"/>
        </w:rPr>
        <w:t xml:space="preserve">Price Schedules </w:t>
      </w:r>
      <w:r w:rsidR="00291ADB" w:rsidRPr="00EE6658">
        <w:rPr>
          <w:rFonts w:eastAsia="Cambria"/>
          <w:w w:val="105"/>
          <w:sz w:val="22"/>
          <w:szCs w:val="22"/>
        </w:rPr>
        <w:t xml:space="preserve">&amp; Bid form </w:t>
      </w:r>
      <w:r w:rsidRPr="00EE6658">
        <w:rPr>
          <w:rFonts w:eastAsia="Cambria"/>
          <w:w w:val="105"/>
          <w:sz w:val="22"/>
          <w:szCs w:val="22"/>
        </w:rPr>
        <w:t xml:space="preserve">in MS excel format &amp; its revision covering various price schedules </w:t>
      </w:r>
      <w:r w:rsidRPr="00FD2A11">
        <w:rPr>
          <w:rFonts w:eastAsia="Cambria"/>
          <w:w w:val="105"/>
          <w:sz w:val="22"/>
          <w:szCs w:val="22"/>
        </w:rPr>
        <w:t>as uploaded on the</w:t>
      </w:r>
      <w:r w:rsidRPr="00EE6658">
        <w:rPr>
          <w:rFonts w:eastAsia="Cambria"/>
          <w:w w:val="105"/>
          <w:sz w:val="22"/>
          <w:szCs w:val="22"/>
        </w:rPr>
        <w:t xml:space="preserve"> </w:t>
      </w:r>
      <w:r w:rsidRPr="00FD2A11">
        <w:rPr>
          <w:rFonts w:eastAsia="Cambria"/>
          <w:w w:val="105"/>
          <w:sz w:val="22"/>
          <w:szCs w:val="22"/>
        </w:rPr>
        <w:t xml:space="preserve">portal </w:t>
      </w:r>
      <w:hyperlink r:id="rId16" w:history="1">
        <w:r w:rsidRPr="00FD2A11">
          <w:rPr>
            <w:rFonts w:eastAsia="Cambria"/>
            <w:b/>
            <w:sz w:val="22"/>
            <w:szCs w:val="22"/>
            <w:u w:val="single"/>
          </w:rPr>
          <w:t>www.tenderwizard.com/OPTCL</w:t>
        </w:r>
      </w:hyperlink>
      <w:r w:rsidRPr="00FD2A11">
        <w:rPr>
          <w:rFonts w:eastAsia="Cambria"/>
          <w:b/>
          <w:sz w:val="22"/>
          <w:szCs w:val="22"/>
          <w:u w:val="single"/>
        </w:rPr>
        <w:t xml:space="preserve"> </w:t>
      </w:r>
      <w:r w:rsidRPr="00EE6658">
        <w:rPr>
          <w:rFonts w:eastAsia="Cambria"/>
          <w:w w:val="105"/>
          <w:sz w:val="22"/>
          <w:szCs w:val="22"/>
        </w:rPr>
        <w:t>and bid forms for Second Envelope.</w:t>
      </w:r>
    </w:p>
    <w:p w:rsidR="002957DC" w:rsidRPr="00FD2A11" w:rsidRDefault="002957DC">
      <w:pPr>
        <w:widowControl w:val="0"/>
        <w:autoSpaceDE w:val="0"/>
        <w:autoSpaceDN w:val="0"/>
        <w:spacing w:before="7"/>
        <w:rPr>
          <w:rFonts w:eastAsia="Cambria"/>
          <w:b/>
          <w:sz w:val="22"/>
          <w:szCs w:val="22"/>
        </w:rPr>
      </w:pPr>
    </w:p>
    <w:p w:rsidR="002957DC" w:rsidRPr="00FD2A11" w:rsidRDefault="007C76D0" w:rsidP="0012514B">
      <w:pPr>
        <w:widowControl w:val="0"/>
        <w:numPr>
          <w:ilvl w:val="1"/>
          <w:numId w:val="11"/>
        </w:numPr>
        <w:tabs>
          <w:tab w:val="left" w:pos="1188"/>
          <w:tab w:val="left" w:pos="1189"/>
        </w:tabs>
        <w:autoSpaceDE w:val="0"/>
        <w:autoSpaceDN w:val="0"/>
        <w:spacing w:line="279" w:lineRule="exact"/>
        <w:ind w:right="245"/>
        <w:jc w:val="both"/>
        <w:rPr>
          <w:rFonts w:eastAsia="Cambria"/>
          <w:w w:val="105"/>
          <w:sz w:val="22"/>
          <w:szCs w:val="22"/>
        </w:rPr>
      </w:pPr>
      <w:r w:rsidRPr="00FD2A11">
        <w:rPr>
          <w:rFonts w:ascii="Calibri" w:eastAsia="Cambria" w:hAnsi="Calibri" w:cs="Calibri"/>
          <w:sz w:val="22"/>
          <w:szCs w:val="22"/>
        </w:rPr>
        <w:t>Alternative bids shall not be permitted.</w:t>
      </w:r>
    </w:p>
    <w:p w:rsidR="002957DC" w:rsidRPr="00FD2A11" w:rsidRDefault="002957DC">
      <w:pPr>
        <w:widowControl w:val="0"/>
        <w:autoSpaceDE w:val="0"/>
        <w:autoSpaceDN w:val="0"/>
        <w:spacing w:before="2"/>
        <w:rPr>
          <w:rFonts w:eastAsia="Cambria"/>
          <w:sz w:val="22"/>
          <w:szCs w:val="22"/>
        </w:rPr>
      </w:pPr>
    </w:p>
    <w:p w:rsidR="002957DC" w:rsidRPr="00EE6658" w:rsidRDefault="007C76D0" w:rsidP="002D720D">
      <w:pPr>
        <w:widowControl w:val="0"/>
        <w:numPr>
          <w:ilvl w:val="1"/>
          <w:numId w:val="11"/>
        </w:numPr>
        <w:tabs>
          <w:tab w:val="left" w:pos="1188"/>
          <w:tab w:val="left" w:pos="1189"/>
        </w:tabs>
        <w:autoSpaceDE w:val="0"/>
        <w:autoSpaceDN w:val="0"/>
        <w:spacing w:line="279" w:lineRule="exact"/>
        <w:ind w:right="245"/>
        <w:jc w:val="both"/>
        <w:rPr>
          <w:rFonts w:eastAsia="Cambria"/>
          <w:w w:val="105"/>
          <w:sz w:val="22"/>
          <w:szCs w:val="22"/>
        </w:rPr>
      </w:pPr>
      <w:r w:rsidRPr="00FD2A11">
        <w:rPr>
          <w:rFonts w:eastAsia="Cambria"/>
          <w:b/>
          <w:bCs/>
          <w:w w:val="105"/>
          <w:sz w:val="22"/>
          <w:szCs w:val="22"/>
        </w:rPr>
        <w:t>Bidder shall submit soft copy</w:t>
      </w:r>
      <w:r w:rsidRPr="00FD2A11">
        <w:rPr>
          <w:rFonts w:eastAsia="Cambria"/>
          <w:w w:val="105"/>
          <w:sz w:val="22"/>
          <w:szCs w:val="22"/>
        </w:rPr>
        <w:t xml:space="preserve"> of following documents by uploading</w:t>
      </w:r>
      <w:r w:rsidRPr="00EE6658">
        <w:rPr>
          <w:rFonts w:eastAsia="Cambria"/>
          <w:w w:val="105"/>
          <w:sz w:val="22"/>
          <w:szCs w:val="22"/>
        </w:rPr>
        <w:t xml:space="preserve"> </w:t>
      </w:r>
      <w:r w:rsidRPr="00FD2A11">
        <w:rPr>
          <w:rFonts w:eastAsia="Cambria"/>
          <w:w w:val="105"/>
          <w:sz w:val="22"/>
          <w:szCs w:val="22"/>
        </w:rPr>
        <w:t>on</w:t>
      </w:r>
      <w:r w:rsidRPr="00EE6658">
        <w:rPr>
          <w:rFonts w:eastAsia="Cambria"/>
          <w:w w:val="105"/>
          <w:sz w:val="22"/>
          <w:szCs w:val="22"/>
        </w:rPr>
        <w:t xml:space="preserve"> </w:t>
      </w:r>
      <w:r w:rsidRPr="00FD2A11">
        <w:rPr>
          <w:rFonts w:eastAsia="Cambria"/>
          <w:w w:val="105"/>
          <w:sz w:val="22"/>
          <w:szCs w:val="22"/>
        </w:rPr>
        <w:t>the</w:t>
      </w:r>
      <w:r w:rsidRPr="00EE6658">
        <w:rPr>
          <w:rFonts w:eastAsia="Cambria"/>
          <w:w w:val="105"/>
          <w:sz w:val="22"/>
          <w:szCs w:val="22"/>
        </w:rPr>
        <w:t xml:space="preserve"> </w:t>
      </w:r>
      <w:r w:rsidRPr="00FD2A11">
        <w:rPr>
          <w:rFonts w:eastAsia="Cambria"/>
          <w:w w:val="105"/>
          <w:sz w:val="22"/>
          <w:szCs w:val="22"/>
        </w:rPr>
        <w:t>portal</w:t>
      </w:r>
      <w:r w:rsidRPr="00FD2A11">
        <w:rPr>
          <w:rFonts w:eastAsia="Cambria"/>
          <w:spacing w:val="1"/>
          <w:w w:val="105"/>
          <w:sz w:val="22"/>
          <w:szCs w:val="22"/>
        </w:rPr>
        <w:t xml:space="preserve"> </w:t>
      </w:r>
      <w:hyperlink r:id="rId17" w:history="1">
        <w:r w:rsidR="002D720D" w:rsidRPr="00FD2A11">
          <w:rPr>
            <w:rFonts w:eastAsia="Cambria"/>
            <w:b/>
            <w:sz w:val="22"/>
            <w:szCs w:val="22"/>
            <w:u w:val="single"/>
          </w:rPr>
          <w:t>www.tenderwizard.com/OPTCL</w:t>
        </w:r>
      </w:hyperlink>
      <w:r w:rsidR="002D720D" w:rsidRPr="00FD2A11">
        <w:rPr>
          <w:rFonts w:eastAsia="Cambria"/>
          <w:b/>
          <w:sz w:val="22"/>
          <w:szCs w:val="22"/>
          <w:u w:val="single"/>
        </w:rPr>
        <w:t xml:space="preserve"> </w:t>
      </w:r>
      <w:r w:rsidRPr="00FD2A11">
        <w:rPr>
          <w:rFonts w:eastAsia="Cambria"/>
          <w:w w:val="105"/>
          <w:sz w:val="22"/>
          <w:szCs w:val="22"/>
        </w:rPr>
        <w:t>and</w:t>
      </w:r>
      <w:r w:rsidRPr="00EE6658">
        <w:rPr>
          <w:rFonts w:eastAsia="Cambria"/>
          <w:w w:val="105"/>
          <w:sz w:val="22"/>
          <w:szCs w:val="22"/>
        </w:rPr>
        <w:t xml:space="preserve"> </w:t>
      </w:r>
      <w:r w:rsidRPr="00FD2A11">
        <w:rPr>
          <w:rFonts w:eastAsia="Cambria"/>
          <w:w w:val="105"/>
          <w:sz w:val="22"/>
          <w:szCs w:val="22"/>
        </w:rPr>
        <w:t>Hard</w:t>
      </w:r>
      <w:r w:rsidRPr="00EE6658">
        <w:rPr>
          <w:rFonts w:eastAsia="Cambria"/>
          <w:w w:val="105"/>
          <w:sz w:val="22"/>
          <w:szCs w:val="22"/>
        </w:rPr>
        <w:t xml:space="preserve"> </w:t>
      </w:r>
      <w:r w:rsidRPr="00FD2A11">
        <w:rPr>
          <w:rFonts w:eastAsia="Cambria"/>
          <w:w w:val="105"/>
          <w:sz w:val="22"/>
          <w:szCs w:val="22"/>
        </w:rPr>
        <w:t>copy</w:t>
      </w:r>
      <w:r w:rsidRPr="00EE6658">
        <w:rPr>
          <w:rFonts w:eastAsia="Cambria"/>
          <w:w w:val="105"/>
          <w:sz w:val="22"/>
          <w:szCs w:val="22"/>
        </w:rPr>
        <w:t xml:space="preserve"> </w:t>
      </w:r>
      <w:r w:rsidRPr="00FD2A11">
        <w:rPr>
          <w:rFonts w:eastAsia="Cambria"/>
          <w:w w:val="105"/>
          <w:sz w:val="22"/>
          <w:szCs w:val="22"/>
        </w:rPr>
        <w:t>of</w:t>
      </w:r>
      <w:r w:rsidRPr="00EE6658">
        <w:rPr>
          <w:rFonts w:eastAsia="Cambria"/>
          <w:w w:val="105"/>
          <w:sz w:val="22"/>
          <w:szCs w:val="22"/>
        </w:rPr>
        <w:t xml:space="preserve"> </w:t>
      </w:r>
      <w:r w:rsidRPr="00FD2A11">
        <w:rPr>
          <w:rFonts w:eastAsia="Cambria"/>
          <w:w w:val="105"/>
          <w:sz w:val="22"/>
          <w:szCs w:val="22"/>
        </w:rPr>
        <w:t>documents</w:t>
      </w:r>
      <w:r w:rsidRPr="00EE6658">
        <w:rPr>
          <w:rFonts w:eastAsia="Cambria"/>
          <w:w w:val="105"/>
          <w:sz w:val="22"/>
          <w:szCs w:val="22"/>
        </w:rPr>
        <w:t xml:space="preserve"> </w:t>
      </w:r>
      <w:r w:rsidRPr="00FD2A11">
        <w:rPr>
          <w:rFonts w:eastAsia="Cambria"/>
          <w:w w:val="105"/>
          <w:sz w:val="22"/>
          <w:szCs w:val="22"/>
        </w:rPr>
        <w:t>wherever</w:t>
      </w:r>
      <w:r w:rsidRPr="00EE6658">
        <w:rPr>
          <w:rFonts w:eastAsia="Cambria"/>
          <w:w w:val="105"/>
          <w:sz w:val="22"/>
          <w:szCs w:val="22"/>
        </w:rPr>
        <w:t xml:space="preserve"> </w:t>
      </w:r>
      <w:r w:rsidRPr="00FD2A11">
        <w:rPr>
          <w:rFonts w:eastAsia="Cambria"/>
          <w:w w:val="105"/>
          <w:sz w:val="22"/>
          <w:szCs w:val="22"/>
        </w:rPr>
        <w:t>stipulated</w:t>
      </w:r>
      <w:r w:rsidRPr="00EE6658">
        <w:rPr>
          <w:rFonts w:eastAsia="Cambria"/>
          <w:w w:val="105"/>
          <w:sz w:val="22"/>
          <w:szCs w:val="22"/>
        </w:rPr>
        <w:t xml:space="preserve"> </w:t>
      </w:r>
      <w:r w:rsidRPr="00FD2A11">
        <w:rPr>
          <w:rFonts w:eastAsia="Cambria"/>
          <w:w w:val="105"/>
          <w:sz w:val="22"/>
          <w:szCs w:val="22"/>
        </w:rPr>
        <w:t>in</w:t>
      </w:r>
      <w:r w:rsidRPr="00EE6658">
        <w:rPr>
          <w:rFonts w:eastAsia="Cambria"/>
          <w:w w:val="105"/>
          <w:sz w:val="22"/>
          <w:szCs w:val="22"/>
        </w:rPr>
        <w:t xml:space="preserve"> </w:t>
      </w:r>
      <w:r w:rsidRPr="00FD2A11">
        <w:rPr>
          <w:rFonts w:eastAsia="Cambria"/>
          <w:w w:val="105"/>
          <w:sz w:val="22"/>
          <w:szCs w:val="22"/>
        </w:rPr>
        <w:t>the</w:t>
      </w:r>
      <w:r w:rsidRPr="00EE6658">
        <w:rPr>
          <w:rFonts w:eastAsia="Cambria"/>
          <w:w w:val="105"/>
          <w:sz w:val="22"/>
          <w:szCs w:val="22"/>
        </w:rPr>
        <w:t xml:space="preserve"> </w:t>
      </w:r>
      <w:r w:rsidRPr="00FD2A11">
        <w:rPr>
          <w:rFonts w:eastAsia="Cambria"/>
          <w:w w:val="105"/>
          <w:sz w:val="22"/>
          <w:szCs w:val="22"/>
        </w:rPr>
        <w:t>manner</w:t>
      </w:r>
      <w:r w:rsidRPr="00EE6658">
        <w:rPr>
          <w:rFonts w:eastAsia="Cambria"/>
          <w:w w:val="105"/>
          <w:sz w:val="22"/>
          <w:szCs w:val="22"/>
        </w:rPr>
        <w:t xml:space="preserve"> </w:t>
      </w:r>
      <w:r w:rsidRPr="00FD2A11">
        <w:rPr>
          <w:rFonts w:eastAsia="Cambria"/>
          <w:w w:val="105"/>
          <w:sz w:val="22"/>
          <w:szCs w:val="22"/>
        </w:rPr>
        <w:t>specified</w:t>
      </w:r>
      <w:r w:rsidRPr="00EE6658">
        <w:rPr>
          <w:rFonts w:eastAsia="Cambria"/>
          <w:w w:val="105"/>
          <w:sz w:val="22"/>
          <w:szCs w:val="22"/>
        </w:rPr>
        <w:t xml:space="preserve"> </w:t>
      </w:r>
      <w:r w:rsidRPr="00FD2A11">
        <w:rPr>
          <w:rFonts w:eastAsia="Cambria"/>
          <w:w w:val="105"/>
          <w:sz w:val="22"/>
          <w:szCs w:val="22"/>
        </w:rPr>
        <w:t>in</w:t>
      </w:r>
      <w:r w:rsidRPr="00FD2A11">
        <w:rPr>
          <w:rFonts w:eastAsia="Cambria"/>
          <w:spacing w:val="-13"/>
          <w:w w:val="105"/>
          <w:sz w:val="22"/>
          <w:szCs w:val="22"/>
        </w:rPr>
        <w:t xml:space="preserve"> </w:t>
      </w:r>
      <w:r w:rsidRPr="00FD2A11">
        <w:rPr>
          <w:rFonts w:eastAsia="Cambria"/>
          <w:b/>
          <w:bCs/>
          <w:w w:val="105"/>
          <w:sz w:val="22"/>
          <w:szCs w:val="22"/>
        </w:rPr>
        <w:t>ITB</w:t>
      </w:r>
      <w:r w:rsidRPr="00FD2A11">
        <w:rPr>
          <w:rFonts w:eastAsia="Cambria"/>
          <w:b/>
          <w:bCs/>
          <w:spacing w:val="-13"/>
          <w:w w:val="105"/>
          <w:sz w:val="22"/>
          <w:szCs w:val="22"/>
        </w:rPr>
        <w:t xml:space="preserve"> </w:t>
      </w:r>
      <w:r w:rsidRPr="00FD2A11">
        <w:rPr>
          <w:rFonts w:eastAsia="Cambria"/>
          <w:b/>
          <w:bCs/>
          <w:w w:val="105"/>
          <w:sz w:val="22"/>
          <w:szCs w:val="22"/>
        </w:rPr>
        <w:t>Clause</w:t>
      </w:r>
      <w:r w:rsidR="002D720D" w:rsidRPr="00FD2A11">
        <w:rPr>
          <w:rFonts w:eastAsia="Cambria"/>
          <w:b/>
          <w:bCs/>
          <w:w w:val="105"/>
          <w:sz w:val="22"/>
          <w:szCs w:val="22"/>
        </w:rPr>
        <w:t xml:space="preserve"> </w:t>
      </w:r>
      <w:r w:rsidRPr="00FD2A11">
        <w:rPr>
          <w:rFonts w:eastAsia="Cambria"/>
          <w:b/>
          <w:bCs/>
          <w:sz w:val="22"/>
          <w:szCs w:val="22"/>
        </w:rPr>
        <w:t>9.1</w:t>
      </w:r>
      <w:r w:rsidRPr="00FD2A11">
        <w:rPr>
          <w:rFonts w:eastAsia="Cambria"/>
          <w:spacing w:val="20"/>
          <w:sz w:val="22"/>
          <w:szCs w:val="22"/>
        </w:rPr>
        <w:t xml:space="preserve"> </w:t>
      </w:r>
      <w:r w:rsidRPr="00EE6658">
        <w:rPr>
          <w:rFonts w:eastAsia="Cambria"/>
          <w:w w:val="105"/>
          <w:sz w:val="22"/>
          <w:szCs w:val="22"/>
        </w:rPr>
        <w:t>above along with its Techno - Commercial Part (First Envelope):</w:t>
      </w:r>
    </w:p>
    <w:p w:rsidR="002957DC" w:rsidRPr="00FD2A11" w:rsidRDefault="002957DC">
      <w:pPr>
        <w:widowControl w:val="0"/>
        <w:autoSpaceDE w:val="0"/>
        <w:autoSpaceDN w:val="0"/>
        <w:spacing w:before="1"/>
        <w:rPr>
          <w:rFonts w:eastAsia="Cambria"/>
          <w:sz w:val="22"/>
          <w:szCs w:val="22"/>
        </w:rPr>
      </w:pPr>
    </w:p>
    <w:p w:rsidR="002957DC" w:rsidRPr="00FD2A11" w:rsidRDefault="007C76D0">
      <w:pPr>
        <w:widowControl w:val="0"/>
        <w:numPr>
          <w:ilvl w:val="2"/>
          <w:numId w:val="11"/>
        </w:numPr>
        <w:tabs>
          <w:tab w:val="left" w:pos="1729"/>
        </w:tabs>
        <w:autoSpaceDE w:val="0"/>
        <w:autoSpaceDN w:val="0"/>
        <w:spacing w:before="96" w:line="237" w:lineRule="auto"/>
        <w:ind w:right="240"/>
        <w:jc w:val="both"/>
        <w:rPr>
          <w:rFonts w:eastAsia="Cambria"/>
          <w:i/>
          <w:sz w:val="22"/>
          <w:szCs w:val="22"/>
        </w:rPr>
      </w:pPr>
      <w:r w:rsidRPr="00FD2A11">
        <w:rPr>
          <w:rFonts w:eastAsia="Cambria"/>
          <w:b/>
          <w:w w:val="105"/>
          <w:sz w:val="22"/>
          <w:szCs w:val="22"/>
        </w:rPr>
        <w:t>Attachment</w:t>
      </w:r>
      <w:r w:rsidRPr="00FD2A11">
        <w:rPr>
          <w:rFonts w:eastAsia="Cambria"/>
          <w:b/>
          <w:spacing w:val="1"/>
          <w:w w:val="105"/>
          <w:sz w:val="22"/>
          <w:szCs w:val="22"/>
        </w:rPr>
        <w:t xml:space="preserve"> </w:t>
      </w:r>
      <w:r w:rsidRPr="00FD2A11">
        <w:rPr>
          <w:rFonts w:eastAsia="Cambria"/>
          <w:b/>
          <w:w w:val="105"/>
          <w:sz w:val="22"/>
          <w:szCs w:val="22"/>
        </w:rPr>
        <w:t>1</w:t>
      </w:r>
      <w:r w:rsidRPr="00FD2A11">
        <w:rPr>
          <w:rFonts w:eastAsia="Cambria"/>
          <w:w w:val="105"/>
          <w:sz w:val="22"/>
          <w:szCs w:val="22"/>
        </w:rPr>
        <w:t>:</w:t>
      </w:r>
      <w:r w:rsidRPr="00FD2A11">
        <w:rPr>
          <w:rFonts w:eastAsia="Cambria"/>
          <w:spacing w:val="1"/>
          <w:w w:val="105"/>
          <w:sz w:val="22"/>
          <w:szCs w:val="22"/>
        </w:rPr>
        <w:t xml:space="preserve"> </w:t>
      </w:r>
      <w:r w:rsidRPr="00FD2A11">
        <w:rPr>
          <w:rFonts w:eastAsia="Cambria"/>
          <w:b/>
          <w:bCs/>
          <w:w w:val="105"/>
          <w:sz w:val="22"/>
          <w:szCs w:val="22"/>
        </w:rPr>
        <w:t>Bid</w:t>
      </w:r>
      <w:r w:rsidRPr="00FD2A11">
        <w:rPr>
          <w:rFonts w:eastAsia="Cambria"/>
          <w:b/>
          <w:bCs/>
          <w:spacing w:val="1"/>
          <w:w w:val="105"/>
          <w:sz w:val="22"/>
          <w:szCs w:val="22"/>
        </w:rPr>
        <w:t xml:space="preserve"> </w:t>
      </w:r>
      <w:r w:rsidRPr="00FD2A11">
        <w:rPr>
          <w:rFonts w:eastAsia="Cambria"/>
          <w:b/>
          <w:bCs/>
          <w:w w:val="105"/>
          <w:sz w:val="22"/>
          <w:szCs w:val="22"/>
        </w:rPr>
        <w:t>Security</w:t>
      </w:r>
      <w:r w:rsidR="00DE7A57" w:rsidRPr="00FD2A11">
        <w:rPr>
          <w:rFonts w:eastAsia="Cambria"/>
          <w:w w:val="105"/>
          <w:sz w:val="22"/>
          <w:szCs w:val="22"/>
        </w:rPr>
        <w:t xml:space="preserve"> </w:t>
      </w:r>
      <w:r w:rsidR="00DE7A57" w:rsidRPr="00FD2A11">
        <w:rPr>
          <w:rFonts w:eastAsia="Cambria"/>
          <w:sz w:val="22"/>
          <w:szCs w:val="22"/>
        </w:rPr>
        <w:t>(</w:t>
      </w:r>
      <w:r w:rsidR="00DE7A57" w:rsidRPr="00FD2A11">
        <w:rPr>
          <w:rFonts w:eastAsia="Cambria"/>
          <w:b/>
          <w:bCs/>
          <w:sz w:val="22"/>
          <w:szCs w:val="22"/>
        </w:rPr>
        <w:t>Earnest Money Deposit</w:t>
      </w:r>
      <w:r w:rsidR="00DE7A57" w:rsidRPr="00FD2A11">
        <w:rPr>
          <w:rFonts w:eastAsia="Cambria"/>
          <w:sz w:val="22"/>
          <w:szCs w:val="22"/>
        </w:rPr>
        <w:t xml:space="preserve">) </w:t>
      </w:r>
      <w:r w:rsidRPr="00FD2A11">
        <w:rPr>
          <w:rFonts w:eastAsia="Cambria"/>
          <w:w w:val="105"/>
          <w:sz w:val="22"/>
          <w:szCs w:val="22"/>
        </w:rPr>
        <w:t xml:space="preserve">) </w:t>
      </w:r>
      <w:r w:rsidRPr="0076677A">
        <w:rPr>
          <w:rFonts w:eastAsia="Cambria"/>
          <w:w w:val="105"/>
          <w:sz w:val="22"/>
          <w:szCs w:val="22"/>
          <w:highlight w:val="green"/>
        </w:rPr>
        <w:t xml:space="preserve">a </w:t>
      </w:r>
      <w:proofErr w:type="spellStart"/>
      <w:r w:rsidRPr="0076677A">
        <w:rPr>
          <w:rFonts w:eastAsia="Cambria"/>
          <w:w w:val="105"/>
          <w:sz w:val="22"/>
          <w:szCs w:val="22"/>
          <w:highlight w:val="green"/>
        </w:rPr>
        <w:t>cory</w:t>
      </w:r>
      <w:proofErr w:type="spellEnd"/>
      <w:r w:rsidRPr="0076677A">
        <w:rPr>
          <w:rFonts w:eastAsia="Cambria"/>
          <w:w w:val="105"/>
          <w:sz w:val="22"/>
          <w:szCs w:val="22"/>
          <w:highlight w:val="green"/>
        </w:rPr>
        <w:t xml:space="preserve"> of e-Bank Guarantee</w:t>
      </w:r>
      <w:r>
        <w:rPr>
          <w:rFonts w:eastAsia="Cambria"/>
          <w:w w:val="105"/>
          <w:sz w:val="22"/>
          <w:szCs w:val="22"/>
          <w:highlight w:val="green"/>
        </w:rPr>
        <w:t xml:space="preserve"> </w:t>
      </w:r>
      <w:r w:rsidRPr="0076677A">
        <w:rPr>
          <w:rFonts w:eastAsia="Cambria"/>
          <w:w w:val="105"/>
          <w:sz w:val="22"/>
          <w:szCs w:val="22"/>
          <w:highlight w:val="green"/>
        </w:rPr>
        <w:t>with Unique Reference Number(URN</w:t>
      </w:r>
      <w:r>
        <w:rPr>
          <w:rFonts w:eastAsia="Cambria"/>
          <w:w w:val="105"/>
          <w:sz w:val="22"/>
          <w:szCs w:val="22"/>
        </w:rPr>
        <w:t>)</w:t>
      </w:r>
      <w:r w:rsidR="00FA1C65" w:rsidRPr="00FD2A11">
        <w:rPr>
          <w:rFonts w:eastAsia="Cambria"/>
          <w:sz w:val="22"/>
          <w:szCs w:val="22"/>
        </w:rPr>
        <w:t xml:space="preserve">or </w:t>
      </w:r>
      <w:r w:rsidR="00FA1C65" w:rsidRPr="00FD2A11">
        <w:rPr>
          <w:rFonts w:eastAsia="Cambria"/>
          <w:w w:val="105"/>
          <w:sz w:val="22"/>
          <w:szCs w:val="22"/>
        </w:rPr>
        <w:t>DD</w:t>
      </w:r>
      <w:r w:rsidR="00841CD4" w:rsidRPr="00FD2A11">
        <w:rPr>
          <w:rFonts w:eastAsia="Cambria"/>
          <w:sz w:val="22"/>
          <w:szCs w:val="22"/>
        </w:rPr>
        <w:t xml:space="preserve"> </w:t>
      </w:r>
      <w:r w:rsidR="00DB4AEE">
        <w:rPr>
          <w:rFonts w:eastAsia="Cambria"/>
          <w:b/>
          <w:bCs/>
          <w:sz w:val="22"/>
          <w:szCs w:val="22"/>
          <w:highlight w:val="cyan"/>
        </w:rPr>
        <w:t xml:space="preserve">or </w:t>
      </w:r>
      <w:r w:rsidR="00DB4AEE" w:rsidRPr="00DA085A">
        <w:rPr>
          <w:rFonts w:eastAsia="Cambria"/>
          <w:b/>
          <w:bCs/>
          <w:sz w:val="22"/>
          <w:szCs w:val="22"/>
          <w:highlight w:val="cyan"/>
        </w:rPr>
        <w:t>Insurance Surety Bond</w:t>
      </w:r>
      <w:r w:rsidR="00DB4AEE" w:rsidRPr="00FD2A11">
        <w:rPr>
          <w:rFonts w:eastAsia="Cambria"/>
          <w:w w:val="105"/>
          <w:sz w:val="22"/>
          <w:szCs w:val="22"/>
        </w:rPr>
        <w:t xml:space="preserve"> </w:t>
      </w:r>
      <w:r w:rsidRPr="00FD2A11">
        <w:rPr>
          <w:rFonts w:eastAsia="Cambria"/>
          <w:w w:val="105"/>
          <w:sz w:val="22"/>
          <w:szCs w:val="22"/>
        </w:rPr>
        <w:t>or</w:t>
      </w:r>
      <w:r w:rsidRPr="00FD2A11">
        <w:rPr>
          <w:rFonts w:eastAsia="Cambria"/>
          <w:spacing w:val="1"/>
          <w:w w:val="105"/>
          <w:sz w:val="22"/>
          <w:szCs w:val="22"/>
        </w:rPr>
        <w:t xml:space="preserve"> </w:t>
      </w:r>
      <w:r w:rsidRPr="00FD2A11">
        <w:rPr>
          <w:rFonts w:eastAsia="Cambria"/>
          <w:w w:val="105"/>
          <w:sz w:val="22"/>
          <w:szCs w:val="22"/>
        </w:rPr>
        <w:t>Online</w:t>
      </w:r>
      <w:r w:rsidRPr="00FD2A11">
        <w:rPr>
          <w:rFonts w:eastAsia="Cambria"/>
          <w:spacing w:val="1"/>
          <w:w w:val="105"/>
          <w:sz w:val="22"/>
          <w:szCs w:val="22"/>
        </w:rPr>
        <w:t xml:space="preserve"> </w:t>
      </w:r>
      <w:r w:rsidRPr="00FD2A11">
        <w:rPr>
          <w:rFonts w:eastAsia="Cambria"/>
          <w:w w:val="105"/>
          <w:sz w:val="22"/>
          <w:szCs w:val="22"/>
        </w:rPr>
        <w:t>Payment</w:t>
      </w:r>
      <w:r w:rsidRPr="00FD2A11">
        <w:rPr>
          <w:rFonts w:eastAsia="Cambria"/>
          <w:spacing w:val="1"/>
          <w:w w:val="105"/>
          <w:sz w:val="22"/>
          <w:szCs w:val="22"/>
        </w:rPr>
        <w:t xml:space="preserve"> </w:t>
      </w:r>
      <w:r w:rsidRPr="00FD2A11">
        <w:rPr>
          <w:rFonts w:eastAsia="Cambria"/>
          <w:w w:val="105"/>
          <w:sz w:val="22"/>
          <w:szCs w:val="22"/>
        </w:rPr>
        <w:t>Acknowledgement</w:t>
      </w:r>
      <w:r w:rsidRPr="00FD2A11">
        <w:rPr>
          <w:rFonts w:eastAsia="Cambria"/>
          <w:spacing w:val="1"/>
          <w:w w:val="105"/>
          <w:sz w:val="22"/>
          <w:szCs w:val="22"/>
        </w:rPr>
        <w:t xml:space="preserve"> </w:t>
      </w:r>
      <w:r w:rsidRPr="00FD2A11">
        <w:rPr>
          <w:rFonts w:eastAsia="Cambria"/>
          <w:w w:val="105"/>
          <w:sz w:val="22"/>
          <w:szCs w:val="22"/>
        </w:rPr>
        <w:t>towards</w:t>
      </w:r>
      <w:r w:rsidRPr="00FD2A11">
        <w:rPr>
          <w:rFonts w:eastAsia="Cambria"/>
          <w:spacing w:val="1"/>
          <w:w w:val="105"/>
          <w:sz w:val="22"/>
          <w:szCs w:val="22"/>
        </w:rPr>
        <w:t xml:space="preserve"> </w:t>
      </w:r>
      <w:r w:rsidRPr="00FD2A11">
        <w:rPr>
          <w:rFonts w:eastAsia="Cambria"/>
          <w:w w:val="105"/>
          <w:sz w:val="22"/>
          <w:szCs w:val="22"/>
        </w:rPr>
        <w:t>Bid</w:t>
      </w:r>
      <w:r w:rsidRPr="00FD2A11">
        <w:rPr>
          <w:rFonts w:eastAsia="Cambria"/>
          <w:spacing w:val="1"/>
          <w:w w:val="105"/>
          <w:sz w:val="22"/>
          <w:szCs w:val="22"/>
        </w:rPr>
        <w:t xml:space="preserve"> </w:t>
      </w:r>
      <w:r w:rsidRPr="00FD2A11">
        <w:rPr>
          <w:rFonts w:eastAsia="Cambria"/>
          <w:w w:val="105"/>
          <w:sz w:val="22"/>
          <w:szCs w:val="22"/>
        </w:rPr>
        <w:t>Security</w:t>
      </w:r>
      <w:r w:rsidRPr="00FD2A11">
        <w:rPr>
          <w:rFonts w:eastAsia="Cambria"/>
          <w:spacing w:val="1"/>
          <w:w w:val="105"/>
          <w:sz w:val="22"/>
          <w:szCs w:val="22"/>
        </w:rPr>
        <w:t xml:space="preserve"> </w:t>
      </w:r>
      <w:r w:rsidRPr="00FD2A11">
        <w:rPr>
          <w:rFonts w:eastAsia="Cambria"/>
          <w:i/>
          <w:sz w:val="22"/>
          <w:szCs w:val="22"/>
        </w:rPr>
        <w:t xml:space="preserve">(submission of Hard Copy in ‘Original’ for Bid Security </w:t>
      </w:r>
      <w:r w:rsidR="002D720D" w:rsidRPr="00FD2A11">
        <w:rPr>
          <w:rFonts w:eastAsia="Cambria"/>
          <w:i/>
          <w:sz w:val="22"/>
          <w:szCs w:val="22"/>
        </w:rPr>
        <w:t>and</w:t>
      </w:r>
      <w:r w:rsidR="002D720D" w:rsidRPr="00FD2A11">
        <w:rPr>
          <w:rFonts w:eastAsia="Cambria"/>
          <w:i/>
          <w:spacing w:val="-3"/>
          <w:sz w:val="22"/>
          <w:szCs w:val="22"/>
        </w:rPr>
        <w:t xml:space="preserve"> </w:t>
      </w:r>
      <w:r w:rsidR="002D720D" w:rsidRPr="00FD2A11">
        <w:rPr>
          <w:rFonts w:eastAsia="Cambria"/>
          <w:i/>
          <w:sz w:val="22"/>
          <w:szCs w:val="22"/>
        </w:rPr>
        <w:t>uploading</w:t>
      </w:r>
      <w:r w:rsidR="002D720D" w:rsidRPr="00FD2A11">
        <w:rPr>
          <w:rFonts w:eastAsia="Cambria"/>
          <w:i/>
          <w:spacing w:val="-3"/>
          <w:sz w:val="22"/>
          <w:szCs w:val="22"/>
        </w:rPr>
        <w:t xml:space="preserve"> </w:t>
      </w:r>
      <w:r w:rsidR="002D720D" w:rsidRPr="00FD2A11">
        <w:rPr>
          <w:rFonts w:eastAsia="Cambria"/>
          <w:i/>
          <w:sz w:val="22"/>
          <w:szCs w:val="22"/>
        </w:rPr>
        <w:t>of Scanned</w:t>
      </w:r>
      <w:r w:rsidR="002D720D" w:rsidRPr="00FD2A11">
        <w:rPr>
          <w:rFonts w:eastAsia="Cambria"/>
          <w:i/>
          <w:spacing w:val="-1"/>
          <w:sz w:val="22"/>
          <w:szCs w:val="22"/>
        </w:rPr>
        <w:t xml:space="preserve"> </w:t>
      </w:r>
      <w:r w:rsidR="002D720D" w:rsidRPr="00FD2A11">
        <w:rPr>
          <w:rFonts w:eastAsia="Cambria"/>
          <w:i/>
          <w:sz w:val="22"/>
          <w:szCs w:val="22"/>
        </w:rPr>
        <w:t>Copy</w:t>
      </w:r>
      <w:r w:rsidRPr="00FD2A11">
        <w:rPr>
          <w:rFonts w:eastAsia="Cambria"/>
          <w:i/>
          <w:w w:val="105"/>
          <w:sz w:val="22"/>
          <w:szCs w:val="22"/>
        </w:rPr>
        <w:t>)</w:t>
      </w:r>
      <w:r w:rsidR="00645896" w:rsidRPr="00FD2A11">
        <w:rPr>
          <w:rFonts w:eastAsia="Cambria"/>
          <w:i/>
          <w:w w:val="105"/>
          <w:sz w:val="22"/>
          <w:szCs w:val="22"/>
        </w:rPr>
        <w:t>.</w:t>
      </w:r>
    </w:p>
    <w:p w:rsidR="00791CF4" w:rsidRPr="00FD2A11" w:rsidRDefault="00791CF4">
      <w:pPr>
        <w:widowControl w:val="0"/>
        <w:autoSpaceDE w:val="0"/>
        <w:autoSpaceDN w:val="0"/>
        <w:spacing w:line="254" w:lineRule="auto"/>
        <w:ind w:left="1728" w:right="241"/>
        <w:jc w:val="both"/>
        <w:rPr>
          <w:rFonts w:eastAsia="Cambria"/>
          <w:w w:val="105"/>
          <w:sz w:val="22"/>
          <w:szCs w:val="22"/>
        </w:rPr>
      </w:pPr>
    </w:p>
    <w:p w:rsidR="002957DC" w:rsidRPr="0012514B" w:rsidRDefault="007C76D0">
      <w:pPr>
        <w:widowControl w:val="0"/>
        <w:autoSpaceDE w:val="0"/>
        <w:autoSpaceDN w:val="0"/>
        <w:spacing w:line="254" w:lineRule="auto"/>
        <w:ind w:left="1728" w:right="241"/>
        <w:jc w:val="both"/>
        <w:rPr>
          <w:rFonts w:eastAsia="Cambria"/>
          <w:sz w:val="22"/>
          <w:szCs w:val="22"/>
        </w:rPr>
      </w:pPr>
      <w:r w:rsidRPr="0012514B">
        <w:rPr>
          <w:rFonts w:eastAsia="Cambria"/>
          <w:w w:val="105"/>
          <w:sz w:val="22"/>
          <w:szCs w:val="22"/>
        </w:rPr>
        <w:t>A bid security or Online Payment Acknowledgement towards</w:t>
      </w:r>
      <w:r w:rsidRPr="0012514B">
        <w:rPr>
          <w:rFonts w:eastAsia="Cambria"/>
          <w:spacing w:val="1"/>
          <w:w w:val="105"/>
          <w:sz w:val="22"/>
          <w:szCs w:val="22"/>
        </w:rPr>
        <w:t xml:space="preserve"> </w:t>
      </w:r>
      <w:r w:rsidRPr="0012514B">
        <w:rPr>
          <w:rFonts w:eastAsia="Cambria"/>
          <w:spacing w:val="-2"/>
          <w:w w:val="105"/>
          <w:sz w:val="22"/>
          <w:szCs w:val="22"/>
        </w:rPr>
        <w:t>Bid</w:t>
      </w:r>
      <w:r w:rsidRPr="0012514B">
        <w:rPr>
          <w:rFonts w:eastAsia="Cambria"/>
          <w:spacing w:val="-7"/>
          <w:w w:val="105"/>
          <w:sz w:val="22"/>
          <w:szCs w:val="22"/>
        </w:rPr>
        <w:t xml:space="preserve"> </w:t>
      </w:r>
      <w:r w:rsidRPr="0012514B">
        <w:rPr>
          <w:rFonts w:eastAsia="Cambria"/>
          <w:spacing w:val="-2"/>
          <w:w w:val="105"/>
          <w:sz w:val="22"/>
          <w:szCs w:val="22"/>
        </w:rPr>
        <w:t>Security</w:t>
      </w:r>
      <w:r w:rsidRPr="0012514B">
        <w:rPr>
          <w:rFonts w:eastAsia="Cambria"/>
          <w:w w:val="105"/>
          <w:sz w:val="22"/>
          <w:szCs w:val="22"/>
        </w:rPr>
        <w:t>, in sealed separate envelope shall be furnished in</w:t>
      </w:r>
      <w:r w:rsidRPr="0012514B">
        <w:rPr>
          <w:rFonts w:eastAsia="Cambria"/>
          <w:spacing w:val="1"/>
          <w:w w:val="105"/>
          <w:sz w:val="22"/>
          <w:szCs w:val="22"/>
        </w:rPr>
        <w:t xml:space="preserve"> </w:t>
      </w:r>
      <w:r w:rsidRPr="0012514B">
        <w:rPr>
          <w:rFonts w:eastAsia="Cambria"/>
          <w:w w:val="105"/>
          <w:sz w:val="22"/>
          <w:szCs w:val="22"/>
        </w:rPr>
        <w:t>accordance</w:t>
      </w:r>
      <w:r w:rsidRPr="0012514B">
        <w:rPr>
          <w:rFonts w:eastAsia="Cambria"/>
          <w:spacing w:val="2"/>
          <w:w w:val="105"/>
          <w:sz w:val="22"/>
          <w:szCs w:val="22"/>
        </w:rPr>
        <w:t xml:space="preserve"> </w:t>
      </w:r>
      <w:r w:rsidRPr="0012514B">
        <w:rPr>
          <w:rFonts w:eastAsia="Cambria"/>
          <w:w w:val="105"/>
          <w:sz w:val="22"/>
          <w:szCs w:val="22"/>
        </w:rPr>
        <w:t>with</w:t>
      </w:r>
      <w:r w:rsidRPr="0012514B">
        <w:rPr>
          <w:rFonts w:eastAsia="Cambria"/>
          <w:spacing w:val="2"/>
          <w:w w:val="105"/>
          <w:sz w:val="22"/>
          <w:szCs w:val="22"/>
        </w:rPr>
        <w:t xml:space="preserve"> </w:t>
      </w:r>
      <w:r w:rsidRPr="0012514B">
        <w:rPr>
          <w:rFonts w:eastAsia="Cambria"/>
          <w:b/>
          <w:i/>
          <w:w w:val="105"/>
          <w:sz w:val="22"/>
          <w:szCs w:val="22"/>
        </w:rPr>
        <w:t>ITB</w:t>
      </w:r>
      <w:r w:rsidRPr="0012514B">
        <w:rPr>
          <w:rFonts w:eastAsia="Cambria"/>
          <w:b/>
          <w:i/>
          <w:spacing w:val="1"/>
          <w:w w:val="105"/>
          <w:sz w:val="22"/>
          <w:szCs w:val="22"/>
        </w:rPr>
        <w:t xml:space="preserve"> </w:t>
      </w:r>
      <w:r w:rsidRPr="0012514B">
        <w:rPr>
          <w:rFonts w:eastAsia="Cambria"/>
          <w:b/>
          <w:i/>
          <w:w w:val="105"/>
          <w:sz w:val="22"/>
          <w:szCs w:val="22"/>
        </w:rPr>
        <w:t>Clause</w:t>
      </w:r>
      <w:r w:rsidRPr="0012514B">
        <w:rPr>
          <w:rFonts w:eastAsia="Cambria"/>
          <w:b/>
          <w:i/>
          <w:spacing w:val="2"/>
          <w:w w:val="105"/>
          <w:sz w:val="22"/>
          <w:szCs w:val="22"/>
        </w:rPr>
        <w:t xml:space="preserve"> </w:t>
      </w:r>
      <w:r w:rsidRPr="0012514B">
        <w:rPr>
          <w:rFonts w:eastAsia="Cambria"/>
          <w:b/>
          <w:i/>
          <w:w w:val="105"/>
          <w:sz w:val="22"/>
          <w:szCs w:val="22"/>
        </w:rPr>
        <w:t>13</w:t>
      </w:r>
      <w:r w:rsidRPr="0012514B">
        <w:rPr>
          <w:rFonts w:eastAsia="Cambria"/>
          <w:b/>
          <w:i/>
          <w:spacing w:val="2"/>
          <w:w w:val="105"/>
          <w:sz w:val="22"/>
          <w:szCs w:val="22"/>
        </w:rPr>
        <w:t xml:space="preserve"> </w:t>
      </w:r>
      <w:r w:rsidRPr="0012514B">
        <w:rPr>
          <w:rFonts w:eastAsia="Cambria"/>
          <w:b/>
          <w:i/>
          <w:w w:val="105"/>
          <w:sz w:val="22"/>
          <w:szCs w:val="22"/>
        </w:rPr>
        <w:t>&amp;</w:t>
      </w:r>
      <w:r w:rsidRPr="0012514B">
        <w:rPr>
          <w:rFonts w:eastAsia="Cambria"/>
          <w:b/>
          <w:i/>
          <w:spacing w:val="2"/>
          <w:w w:val="105"/>
          <w:sz w:val="22"/>
          <w:szCs w:val="22"/>
        </w:rPr>
        <w:t xml:space="preserve"> </w:t>
      </w:r>
      <w:r w:rsidRPr="0012514B">
        <w:rPr>
          <w:rFonts w:eastAsia="Cambria"/>
          <w:b/>
          <w:i/>
          <w:w w:val="105"/>
          <w:sz w:val="22"/>
          <w:szCs w:val="22"/>
        </w:rPr>
        <w:t>ITB</w:t>
      </w:r>
      <w:r w:rsidRPr="0012514B">
        <w:rPr>
          <w:rFonts w:eastAsia="Cambria"/>
          <w:b/>
          <w:i/>
          <w:spacing w:val="1"/>
          <w:w w:val="105"/>
          <w:sz w:val="22"/>
          <w:szCs w:val="22"/>
        </w:rPr>
        <w:t xml:space="preserve"> </w:t>
      </w:r>
      <w:r w:rsidRPr="0012514B">
        <w:rPr>
          <w:rFonts w:eastAsia="Cambria"/>
          <w:b/>
          <w:i/>
          <w:w w:val="105"/>
          <w:sz w:val="22"/>
          <w:szCs w:val="22"/>
        </w:rPr>
        <w:t>Clause</w:t>
      </w:r>
      <w:r w:rsidRPr="0012514B">
        <w:rPr>
          <w:rFonts w:eastAsia="Cambria"/>
          <w:b/>
          <w:i/>
          <w:spacing w:val="4"/>
          <w:w w:val="105"/>
          <w:sz w:val="22"/>
          <w:szCs w:val="22"/>
        </w:rPr>
        <w:t xml:space="preserve"> </w:t>
      </w:r>
      <w:r w:rsidRPr="0012514B">
        <w:rPr>
          <w:rFonts w:eastAsia="Cambria"/>
          <w:b/>
          <w:i/>
          <w:w w:val="105"/>
          <w:sz w:val="22"/>
          <w:szCs w:val="22"/>
        </w:rPr>
        <w:t>16</w:t>
      </w:r>
      <w:r w:rsidRPr="0012514B">
        <w:rPr>
          <w:rFonts w:eastAsia="Cambria"/>
          <w:w w:val="105"/>
          <w:sz w:val="22"/>
          <w:szCs w:val="22"/>
        </w:rPr>
        <w:t>.</w:t>
      </w:r>
    </w:p>
    <w:p w:rsidR="002957DC" w:rsidRPr="0012514B" w:rsidRDefault="002957DC">
      <w:pPr>
        <w:widowControl w:val="0"/>
        <w:autoSpaceDE w:val="0"/>
        <w:autoSpaceDN w:val="0"/>
        <w:spacing w:before="7"/>
        <w:rPr>
          <w:rFonts w:eastAsia="Cambria"/>
          <w:sz w:val="22"/>
          <w:szCs w:val="22"/>
        </w:rPr>
      </w:pPr>
    </w:p>
    <w:p w:rsidR="002957DC" w:rsidRPr="0012514B" w:rsidRDefault="007C76D0">
      <w:pPr>
        <w:widowControl w:val="0"/>
        <w:autoSpaceDE w:val="0"/>
        <w:autoSpaceDN w:val="0"/>
        <w:spacing w:line="254" w:lineRule="auto"/>
        <w:ind w:left="1728" w:right="243"/>
        <w:jc w:val="both"/>
        <w:rPr>
          <w:rFonts w:eastAsia="Cambria"/>
          <w:sz w:val="22"/>
          <w:szCs w:val="22"/>
        </w:rPr>
      </w:pPr>
      <w:r w:rsidRPr="0012514B">
        <w:rPr>
          <w:rFonts w:eastAsia="Cambria"/>
          <w:w w:val="105"/>
          <w:sz w:val="22"/>
          <w:szCs w:val="22"/>
        </w:rPr>
        <w:t>Bidder shall submit the hard copy of the Bid Security in original</w:t>
      </w:r>
      <w:r w:rsidRPr="0012514B">
        <w:rPr>
          <w:rFonts w:eastAsia="Cambria"/>
          <w:spacing w:val="-53"/>
          <w:w w:val="105"/>
          <w:sz w:val="22"/>
          <w:szCs w:val="22"/>
        </w:rPr>
        <w:t xml:space="preserve"> </w:t>
      </w:r>
      <w:r w:rsidR="00841CD4" w:rsidRPr="0012514B">
        <w:rPr>
          <w:rFonts w:eastAsia="Cambria"/>
          <w:spacing w:val="-53"/>
          <w:w w:val="105"/>
          <w:sz w:val="22"/>
          <w:szCs w:val="22"/>
        </w:rPr>
        <w:t xml:space="preserve">   </w:t>
      </w:r>
      <w:r w:rsidRPr="0012514B">
        <w:rPr>
          <w:rFonts w:eastAsia="Cambria"/>
          <w:w w:val="105"/>
          <w:sz w:val="22"/>
          <w:szCs w:val="22"/>
        </w:rPr>
        <w:t>or a copy of Online Payment Acknowledgement towards Bid</w:t>
      </w:r>
      <w:r w:rsidRPr="0012514B">
        <w:rPr>
          <w:rFonts w:eastAsia="Cambria"/>
          <w:spacing w:val="1"/>
          <w:w w:val="105"/>
          <w:sz w:val="22"/>
          <w:szCs w:val="22"/>
        </w:rPr>
        <w:t xml:space="preserve"> </w:t>
      </w:r>
      <w:r w:rsidRPr="0012514B">
        <w:rPr>
          <w:rFonts w:eastAsia="Cambria"/>
          <w:w w:val="105"/>
          <w:sz w:val="22"/>
          <w:szCs w:val="22"/>
        </w:rPr>
        <w:t>Security.</w:t>
      </w:r>
    </w:p>
    <w:p w:rsidR="002957DC" w:rsidRPr="0012514B" w:rsidRDefault="002957DC">
      <w:pPr>
        <w:widowControl w:val="0"/>
        <w:autoSpaceDE w:val="0"/>
        <w:autoSpaceDN w:val="0"/>
        <w:spacing w:before="6"/>
        <w:rPr>
          <w:rFonts w:eastAsia="Cambria"/>
          <w:sz w:val="22"/>
          <w:szCs w:val="22"/>
        </w:rPr>
      </w:pPr>
    </w:p>
    <w:p w:rsidR="002957DC" w:rsidRPr="0012514B" w:rsidRDefault="007C76D0" w:rsidP="00472B7A">
      <w:pPr>
        <w:widowControl w:val="0"/>
        <w:numPr>
          <w:ilvl w:val="2"/>
          <w:numId w:val="11"/>
        </w:numPr>
        <w:tabs>
          <w:tab w:val="left" w:pos="1701"/>
        </w:tabs>
        <w:autoSpaceDE w:val="0"/>
        <w:autoSpaceDN w:val="0"/>
        <w:spacing w:line="216" w:lineRule="auto"/>
        <w:ind w:right="245" w:hanging="735"/>
        <w:jc w:val="both"/>
        <w:rPr>
          <w:rFonts w:eastAsia="Cambria"/>
          <w:i/>
          <w:sz w:val="22"/>
          <w:szCs w:val="22"/>
        </w:rPr>
      </w:pPr>
      <w:r w:rsidRPr="0012514B">
        <w:rPr>
          <w:rFonts w:eastAsia="Cambria"/>
          <w:b/>
          <w:sz w:val="22"/>
          <w:szCs w:val="22"/>
        </w:rPr>
        <w:t>Attachment</w:t>
      </w:r>
      <w:r w:rsidRPr="0012514B">
        <w:rPr>
          <w:rFonts w:eastAsia="Cambria"/>
          <w:b/>
          <w:spacing w:val="1"/>
          <w:sz w:val="22"/>
          <w:szCs w:val="22"/>
        </w:rPr>
        <w:t xml:space="preserve"> </w:t>
      </w:r>
      <w:r w:rsidRPr="0012514B">
        <w:rPr>
          <w:rFonts w:eastAsia="Cambria"/>
          <w:b/>
          <w:sz w:val="22"/>
          <w:szCs w:val="22"/>
        </w:rPr>
        <w:t>2</w:t>
      </w:r>
      <w:r w:rsidRPr="0012514B">
        <w:rPr>
          <w:rFonts w:eastAsia="Cambria"/>
          <w:sz w:val="22"/>
          <w:szCs w:val="22"/>
        </w:rPr>
        <w:t>:</w:t>
      </w:r>
      <w:r w:rsidRPr="0012514B">
        <w:rPr>
          <w:rFonts w:eastAsia="Cambria"/>
          <w:spacing w:val="1"/>
          <w:sz w:val="22"/>
          <w:szCs w:val="22"/>
        </w:rPr>
        <w:t xml:space="preserve"> </w:t>
      </w:r>
      <w:r w:rsidRPr="0012514B">
        <w:rPr>
          <w:rFonts w:eastAsia="Cambria"/>
          <w:b/>
          <w:bCs/>
          <w:sz w:val="22"/>
          <w:szCs w:val="22"/>
        </w:rPr>
        <w:t>Power</w:t>
      </w:r>
      <w:r w:rsidRPr="0012514B">
        <w:rPr>
          <w:rFonts w:eastAsia="Cambria"/>
          <w:b/>
          <w:bCs/>
          <w:spacing w:val="1"/>
          <w:sz w:val="22"/>
          <w:szCs w:val="22"/>
        </w:rPr>
        <w:t xml:space="preserve"> </w:t>
      </w:r>
      <w:r w:rsidRPr="0012514B">
        <w:rPr>
          <w:rFonts w:eastAsia="Cambria"/>
          <w:b/>
          <w:bCs/>
          <w:sz w:val="22"/>
          <w:szCs w:val="22"/>
        </w:rPr>
        <w:t>of</w:t>
      </w:r>
      <w:r w:rsidRPr="0012514B">
        <w:rPr>
          <w:rFonts w:eastAsia="Cambria"/>
          <w:b/>
          <w:bCs/>
          <w:spacing w:val="1"/>
          <w:sz w:val="22"/>
          <w:szCs w:val="22"/>
        </w:rPr>
        <w:t xml:space="preserve"> </w:t>
      </w:r>
      <w:r w:rsidRPr="0012514B">
        <w:rPr>
          <w:rFonts w:eastAsia="Cambria"/>
          <w:b/>
          <w:bCs/>
          <w:sz w:val="22"/>
          <w:szCs w:val="22"/>
        </w:rPr>
        <w:t>Attorney</w:t>
      </w:r>
      <w:r w:rsidRPr="0012514B">
        <w:rPr>
          <w:rFonts w:eastAsia="Cambria"/>
          <w:spacing w:val="1"/>
          <w:sz w:val="22"/>
          <w:szCs w:val="22"/>
        </w:rPr>
        <w:t xml:space="preserve"> </w:t>
      </w:r>
      <w:r w:rsidRPr="0012514B">
        <w:rPr>
          <w:rFonts w:eastAsia="Cambria"/>
          <w:i/>
          <w:sz w:val="22"/>
          <w:szCs w:val="22"/>
        </w:rPr>
        <w:t>(submission</w:t>
      </w:r>
      <w:r w:rsidRPr="0012514B">
        <w:rPr>
          <w:rFonts w:eastAsia="Cambria"/>
          <w:i/>
          <w:spacing w:val="1"/>
          <w:sz w:val="22"/>
          <w:szCs w:val="22"/>
        </w:rPr>
        <w:t xml:space="preserve"> </w:t>
      </w:r>
      <w:r w:rsidRPr="0012514B">
        <w:rPr>
          <w:rFonts w:eastAsia="Cambria"/>
          <w:i/>
          <w:sz w:val="22"/>
          <w:szCs w:val="22"/>
        </w:rPr>
        <w:t>of</w:t>
      </w:r>
      <w:r w:rsidRPr="0012514B">
        <w:rPr>
          <w:rFonts w:eastAsia="Cambria"/>
          <w:i/>
          <w:spacing w:val="1"/>
          <w:sz w:val="22"/>
          <w:szCs w:val="22"/>
        </w:rPr>
        <w:t xml:space="preserve"> </w:t>
      </w:r>
      <w:r w:rsidRPr="0012514B">
        <w:rPr>
          <w:rFonts w:eastAsia="Cambria"/>
          <w:i/>
          <w:sz w:val="22"/>
          <w:szCs w:val="22"/>
        </w:rPr>
        <w:t>Hard</w:t>
      </w:r>
      <w:r w:rsidRPr="0012514B">
        <w:rPr>
          <w:rFonts w:eastAsia="Cambria"/>
          <w:i/>
          <w:spacing w:val="1"/>
          <w:sz w:val="22"/>
          <w:szCs w:val="22"/>
        </w:rPr>
        <w:t xml:space="preserve"> </w:t>
      </w:r>
      <w:r w:rsidRPr="0012514B">
        <w:rPr>
          <w:rFonts w:eastAsia="Cambria"/>
          <w:i/>
          <w:sz w:val="22"/>
          <w:szCs w:val="22"/>
        </w:rPr>
        <w:t>copy</w:t>
      </w:r>
      <w:r w:rsidRPr="0012514B">
        <w:rPr>
          <w:rFonts w:eastAsia="Cambria"/>
          <w:i/>
          <w:spacing w:val="1"/>
          <w:sz w:val="22"/>
          <w:szCs w:val="22"/>
        </w:rPr>
        <w:t xml:space="preserve"> </w:t>
      </w:r>
      <w:r w:rsidRPr="0012514B">
        <w:rPr>
          <w:rFonts w:eastAsia="Cambria"/>
          <w:i/>
          <w:sz w:val="22"/>
          <w:szCs w:val="22"/>
        </w:rPr>
        <w:t>in</w:t>
      </w:r>
      <w:r w:rsidRPr="0012514B">
        <w:rPr>
          <w:rFonts w:eastAsia="Cambria"/>
          <w:i/>
          <w:spacing w:val="1"/>
          <w:sz w:val="22"/>
          <w:szCs w:val="22"/>
        </w:rPr>
        <w:t xml:space="preserve"> </w:t>
      </w:r>
      <w:r w:rsidRPr="0012514B">
        <w:rPr>
          <w:rFonts w:eastAsia="Cambria"/>
          <w:i/>
          <w:sz w:val="22"/>
          <w:szCs w:val="22"/>
        </w:rPr>
        <w:t>‘Original’</w:t>
      </w:r>
      <w:r w:rsidRPr="0012514B">
        <w:rPr>
          <w:rFonts w:eastAsia="Cambria"/>
          <w:i/>
          <w:spacing w:val="-1"/>
          <w:sz w:val="22"/>
          <w:szCs w:val="22"/>
        </w:rPr>
        <w:t xml:space="preserve"> </w:t>
      </w:r>
      <w:r w:rsidRPr="0012514B">
        <w:rPr>
          <w:rFonts w:eastAsia="Cambria"/>
          <w:i/>
          <w:sz w:val="22"/>
          <w:szCs w:val="22"/>
        </w:rPr>
        <w:t>and</w:t>
      </w:r>
      <w:r w:rsidRPr="0012514B">
        <w:rPr>
          <w:rFonts w:eastAsia="Cambria"/>
          <w:i/>
          <w:spacing w:val="-3"/>
          <w:sz w:val="22"/>
          <w:szCs w:val="22"/>
        </w:rPr>
        <w:t xml:space="preserve"> </w:t>
      </w:r>
      <w:r w:rsidRPr="0012514B">
        <w:rPr>
          <w:rFonts w:eastAsia="Cambria"/>
          <w:i/>
          <w:sz w:val="22"/>
          <w:szCs w:val="22"/>
        </w:rPr>
        <w:t>uploading</w:t>
      </w:r>
      <w:r w:rsidRPr="0012514B">
        <w:rPr>
          <w:rFonts w:eastAsia="Cambria"/>
          <w:i/>
          <w:spacing w:val="-3"/>
          <w:sz w:val="22"/>
          <w:szCs w:val="22"/>
        </w:rPr>
        <w:t xml:space="preserve"> </w:t>
      </w:r>
      <w:r w:rsidRPr="0012514B">
        <w:rPr>
          <w:rFonts w:eastAsia="Cambria"/>
          <w:i/>
          <w:sz w:val="22"/>
          <w:szCs w:val="22"/>
        </w:rPr>
        <w:t>of Scanned</w:t>
      </w:r>
      <w:r w:rsidRPr="0012514B">
        <w:rPr>
          <w:rFonts w:eastAsia="Cambria"/>
          <w:i/>
          <w:spacing w:val="-1"/>
          <w:sz w:val="22"/>
          <w:szCs w:val="22"/>
        </w:rPr>
        <w:t xml:space="preserve"> </w:t>
      </w:r>
      <w:r w:rsidRPr="0012514B">
        <w:rPr>
          <w:rFonts w:eastAsia="Cambria"/>
          <w:i/>
          <w:sz w:val="22"/>
          <w:szCs w:val="22"/>
        </w:rPr>
        <w:t>Copy)</w:t>
      </w:r>
    </w:p>
    <w:p w:rsidR="002957DC" w:rsidRPr="0012514B" w:rsidRDefault="002957DC">
      <w:pPr>
        <w:widowControl w:val="0"/>
        <w:autoSpaceDE w:val="0"/>
        <w:autoSpaceDN w:val="0"/>
        <w:spacing w:before="5"/>
        <w:rPr>
          <w:rFonts w:eastAsia="Cambria"/>
          <w:i/>
          <w:sz w:val="22"/>
          <w:szCs w:val="22"/>
        </w:rPr>
      </w:pPr>
    </w:p>
    <w:p w:rsidR="002957DC" w:rsidRPr="0012514B" w:rsidRDefault="007C76D0">
      <w:pPr>
        <w:widowControl w:val="0"/>
        <w:autoSpaceDE w:val="0"/>
        <w:autoSpaceDN w:val="0"/>
        <w:spacing w:line="254" w:lineRule="auto"/>
        <w:ind w:left="1728" w:right="249"/>
        <w:jc w:val="both"/>
        <w:rPr>
          <w:rFonts w:eastAsia="Cambria"/>
          <w:sz w:val="22"/>
          <w:szCs w:val="22"/>
        </w:rPr>
      </w:pPr>
      <w:r w:rsidRPr="00EE6658">
        <w:rPr>
          <w:rFonts w:eastAsia="Cambria"/>
          <w:w w:val="105"/>
          <w:sz w:val="22"/>
          <w:szCs w:val="22"/>
        </w:rPr>
        <w:t>A power of attorney, duly notarized, indicating that the person(s) signing the bid has</w:t>
      </w:r>
      <w:r w:rsidR="002D720D" w:rsidRPr="00EE6658">
        <w:rPr>
          <w:rFonts w:eastAsia="Cambria"/>
          <w:w w:val="105"/>
          <w:sz w:val="22"/>
          <w:szCs w:val="22"/>
        </w:rPr>
        <w:t xml:space="preserve"> </w:t>
      </w:r>
      <w:r w:rsidRPr="00EE6658">
        <w:rPr>
          <w:rFonts w:eastAsia="Cambria"/>
          <w:w w:val="105"/>
          <w:sz w:val="22"/>
          <w:szCs w:val="22"/>
        </w:rPr>
        <w:t>(</w:t>
      </w:r>
      <w:proofErr w:type="spellStart"/>
      <w:r w:rsidRPr="00EE6658">
        <w:rPr>
          <w:rFonts w:eastAsia="Cambria"/>
          <w:w w:val="105"/>
          <w:sz w:val="22"/>
          <w:szCs w:val="22"/>
        </w:rPr>
        <w:t>ve</w:t>
      </w:r>
      <w:proofErr w:type="spellEnd"/>
      <w:r w:rsidRPr="00EE6658">
        <w:rPr>
          <w:rFonts w:eastAsia="Cambria"/>
          <w:w w:val="105"/>
          <w:sz w:val="22"/>
          <w:szCs w:val="22"/>
        </w:rPr>
        <w:t>) the authority to sign the bid and thus that the bid is binding upon the Bidder during full period of its validity, in accordance with</w:t>
      </w:r>
      <w:r w:rsidRPr="0012514B">
        <w:rPr>
          <w:rFonts w:eastAsia="Cambria"/>
          <w:spacing w:val="10"/>
          <w:sz w:val="22"/>
          <w:szCs w:val="22"/>
        </w:rPr>
        <w:t xml:space="preserve"> </w:t>
      </w:r>
      <w:r w:rsidRPr="0012514B">
        <w:rPr>
          <w:rFonts w:eastAsia="Cambria"/>
          <w:b/>
          <w:i/>
          <w:sz w:val="22"/>
          <w:szCs w:val="22"/>
        </w:rPr>
        <w:t>ITB</w:t>
      </w:r>
      <w:r w:rsidRPr="0012514B">
        <w:rPr>
          <w:rFonts w:eastAsia="Cambria"/>
          <w:b/>
          <w:i/>
          <w:spacing w:val="10"/>
          <w:sz w:val="22"/>
          <w:szCs w:val="22"/>
        </w:rPr>
        <w:t xml:space="preserve"> </w:t>
      </w:r>
      <w:r w:rsidRPr="0012514B">
        <w:rPr>
          <w:rFonts w:eastAsia="Cambria"/>
          <w:b/>
          <w:i/>
          <w:sz w:val="22"/>
          <w:szCs w:val="22"/>
        </w:rPr>
        <w:t>Clause</w:t>
      </w:r>
      <w:r w:rsidRPr="0012514B">
        <w:rPr>
          <w:rFonts w:eastAsia="Cambria"/>
          <w:b/>
          <w:i/>
          <w:spacing w:val="10"/>
          <w:sz w:val="22"/>
          <w:szCs w:val="22"/>
        </w:rPr>
        <w:t xml:space="preserve"> </w:t>
      </w:r>
      <w:r w:rsidRPr="0012514B">
        <w:rPr>
          <w:rFonts w:eastAsia="Cambria"/>
          <w:b/>
          <w:i/>
          <w:sz w:val="22"/>
          <w:szCs w:val="22"/>
        </w:rPr>
        <w:t>1</w:t>
      </w:r>
      <w:r w:rsidR="00456834" w:rsidRPr="0012514B">
        <w:rPr>
          <w:rFonts w:eastAsia="Cambria"/>
          <w:b/>
          <w:i/>
          <w:sz w:val="22"/>
          <w:szCs w:val="22"/>
        </w:rPr>
        <w:t>6</w:t>
      </w:r>
      <w:r w:rsidRPr="0012514B">
        <w:rPr>
          <w:rFonts w:eastAsia="Cambria"/>
          <w:sz w:val="22"/>
          <w:szCs w:val="22"/>
        </w:rPr>
        <w:t>.</w:t>
      </w:r>
    </w:p>
    <w:p w:rsidR="002957DC" w:rsidRPr="0012514B" w:rsidRDefault="002957DC">
      <w:pPr>
        <w:widowControl w:val="0"/>
        <w:autoSpaceDE w:val="0"/>
        <w:autoSpaceDN w:val="0"/>
        <w:spacing w:before="7"/>
        <w:rPr>
          <w:rFonts w:eastAsia="Cambria"/>
          <w:sz w:val="22"/>
          <w:szCs w:val="22"/>
        </w:rPr>
      </w:pPr>
    </w:p>
    <w:p w:rsidR="002957DC" w:rsidRPr="0012514B" w:rsidRDefault="007C76D0" w:rsidP="002E7768">
      <w:pPr>
        <w:widowControl w:val="0"/>
        <w:autoSpaceDE w:val="0"/>
        <w:autoSpaceDN w:val="0"/>
        <w:ind w:left="1728"/>
        <w:jc w:val="both"/>
        <w:rPr>
          <w:rFonts w:eastAsia="Cambria"/>
          <w:sz w:val="22"/>
          <w:szCs w:val="22"/>
        </w:rPr>
      </w:pPr>
      <w:r w:rsidRPr="0012514B">
        <w:rPr>
          <w:rFonts w:eastAsia="Cambria"/>
          <w:w w:val="105"/>
          <w:sz w:val="22"/>
          <w:szCs w:val="22"/>
        </w:rPr>
        <w:t>Scanned</w:t>
      </w:r>
      <w:r w:rsidRPr="0012514B">
        <w:rPr>
          <w:rFonts w:eastAsia="Cambria"/>
          <w:spacing w:val="-6"/>
          <w:w w:val="105"/>
          <w:sz w:val="22"/>
          <w:szCs w:val="22"/>
        </w:rPr>
        <w:t xml:space="preserve"> </w:t>
      </w:r>
      <w:r w:rsidRPr="0012514B">
        <w:rPr>
          <w:rFonts w:eastAsia="Cambria"/>
          <w:w w:val="105"/>
          <w:sz w:val="22"/>
          <w:szCs w:val="22"/>
        </w:rPr>
        <w:t>copy</w:t>
      </w:r>
      <w:r w:rsidRPr="0012514B">
        <w:rPr>
          <w:rFonts w:eastAsia="Cambria"/>
          <w:spacing w:val="-8"/>
          <w:w w:val="105"/>
          <w:sz w:val="22"/>
          <w:szCs w:val="22"/>
        </w:rPr>
        <w:t xml:space="preserve"> </w:t>
      </w:r>
      <w:r w:rsidRPr="0012514B">
        <w:rPr>
          <w:rFonts w:eastAsia="Cambria"/>
          <w:w w:val="105"/>
          <w:sz w:val="22"/>
          <w:szCs w:val="22"/>
        </w:rPr>
        <w:t>of</w:t>
      </w:r>
      <w:r w:rsidRPr="0012514B">
        <w:rPr>
          <w:rFonts w:eastAsia="Cambria"/>
          <w:spacing w:val="-8"/>
          <w:w w:val="105"/>
          <w:sz w:val="22"/>
          <w:szCs w:val="22"/>
        </w:rPr>
        <w:t xml:space="preserve"> </w:t>
      </w:r>
      <w:r w:rsidRPr="0012514B">
        <w:rPr>
          <w:rFonts w:eastAsia="Cambria"/>
          <w:w w:val="105"/>
          <w:sz w:val="22"/>
          <w:szCs w:val="22"/>
        </w:rPr>
        <w:t>above</w:t>
      </w:r>
      <w:r w:rsidRPr="0012514B">
        <w:rPr>
          <w:rFonts w:eastAsia="Cambria"/>
          <w:spacing w:val="-10"/>
          <w:w w:val="105"/>
          <w:sz w:val="22"/>
          <w:szCs w:val="22"/>
        </w:rPr>
        <w:t xml:space="preserve"> </w:t>
      </w:r>
      <w:r w:rsidRPr="0012514B">
        <w:rPr>
          <w:rFonts w:eastAsia="Cambria"/>
          <w:w w:val="105"/>
          <w:sz w:val="22"/>
          <w:szCs w:val="22"/>
        </w:rPr>
        <w:t>documents</w:t>
      </w:r>
      <w:r w:rsidRPr="0012514B">
        <w:rPr>
          <w:rFonts w:eastAsia="Cambria"/>
          <w:spacing w:val="-10"/>
          <w:w w:val="105"/>
          <w:sz w:val="22"/>
          <w:szCs w:val="22"/>
        </w:rPr>
        <w:t xml:space="preserve"> </w:t>
      </w:r>
      <w:r w:rsidRPr="0012514B">
        <w:rPr>
          <w:rFonts w:eastAsia="Cambria"/>
          <w:w w:val="105"/>
          <w:sz w:val="22"/>
          <w:szCs w:val="22"/>
        </w:rPr>
        <w:t>shall</w:t>
      </w:r>
      <w:r w:rsidRPr="0012514B">
        <w:rPr>
          <w:rFonts w:eastAsia="Cambria"/>
          <w:spacing w:val="-8"/>
          <w:w w:val="105"/>
          <w:sz w:val="22"/>
          <w:szCs w:val="22"/>
        </w:rPr>
        <w:t xml:space="preserve"> </w:t>
      </w:r>
      <w:r w:rsidRPr="0012514B">
        <w:rPr>
          <w:rFonts w:eastAsia="Cambria"/>
          <w:w w:val="105"/>
          <w:sz w:val="22"/>
          <w:szCs w:val="22"/>
        </w:rPr>
        <w:t>be</w:t>
      </w:r>
      <w:r w:rsidRPr="0012514B">
        <w:rPr>
          <w:rFonts w:eastAsia="Cambria"/>
          <w:spacing w:val="-8"/>
          <w:w w:val="105"/>
          <w:sz w:val="22"/>
          <w:szCs w:val="22"/>
        </w:rPr>
        <w:t xml:space="preserve"> </w:t>
      </w:r>
      <w:r w:rsidRPr="0012514B">
        <w:rPr>
          <w:rFonts w:eastAsia="Cambria"/>
          <w:w w:val="105"/>
          <w:sz w:val="22"/>
          <w:szCs w:val="22"/>
        </w:rPr>
        <w:t>uploaded.</w:t>
      </w:r>
      <w:r w:rsidRPr="0012514B">
        <w:rPr>
          <w:rFonts w:eastAsia="Cambria"/>
          <w:spacing w:val="-9"/>
          <w:w w:val="105"/>
          <w:sz w:val="22"/>
          <w:szCs w:val="22"/>
        </w:rPr>
        <w:t xml:space="preserve"> </w:t>
      </w:r>
      <w:r w:rsidRPr="0012514B">
        <w:rPr>
          <w:rFonts w:eastAsia="Cambria"/>
          <w:w w:val="105"/>
          <w:sz w:val="22"/>
          <w:szCs w:val="22"/>
        </w:rPr>
        <w:t>(</w:t>
      </w:r>
      <w:r w:rsidR="00460708" w:rsidRPr="0012514B">
        <w:rPr>
          <w:rFonts w:eastAsia="Cambria"/>
          <w:w w:val="105"/>
          <w:sz w:val="22"/>
          <w:szCs w:val="22"/>
        </w:rPr>
        <w:t>Refer</w:t>
      </w:r>
      <w:r w:rsidRPr="0012514B">
        <w:rPr>
          <w:rFonts w:eastAsia="Cambria"/>
          <w:spacing w:val="-7"/>
          <w:w w:val="105"/>
          <w:sz w:val="22"/>
          <w:szCs w:val="22"/>
        </w:rPr>
        <w:t xml:space="preserve"> </w:t>
      </w:r>
      <w:r w:rsidRPr="0012514B">
        <w:rPr>
          <w:rFonts w:eastAsia="Cambria"/>
          <w:w w:val="105"/>
          <w:sz w:val="22"/>
          <w:szCs w:val="22"/>
        </w:rPr>
        <w:t>para</w:t>
      </w:r>
      <w:r w:rsidR="002E7768" w:rsidRPr="0012514B">
        <w:rPr>
          <w:rFonts w:eastAsia="Cambria"/>
          <w:w w:val="105"/>
          <w:sz w:val="22"/>
          <w:szCs w:val="22"/>
        </w:rPr>
        <w:t xml:space="preserve"> </w:t>
      </w:r>
      <w:r w:rsidRPr="0012514B">
        <w:rPr>
          <w:rFonts w:eastAsia="Cambria"/>
          <w:b/>
          <w:bCs/>
          <w:sz w:val="22"/>
          <w:szCs w:val="22"/>
        </w:rPr>
        <w:t>15.4</w:t>
      </w:r>
      <w:r w:rsidRPr="0012514B">
        <w:rPr>
          <w:rFonts w:eastAsia="Cambria"/>
          <w:spacing w:val="-2"/>
          <w:sz w:val="22"/>
          <w:szCs w:val="22"/>
        </w:rPr>
        <w:t xml:space="preserve"> </w:t>
      </w:r>
      <w:r w:rsidRPr="0012514B">
        <w:rPr>
          <w:rFonts w:eastAsia="Cambria"/>
          <w:sz w:val="22"/>
          <w:szCs w:val="22"/>
        </w:rPr>
        <w:t>below)</w:t>
      </w:r>
    </w:p>
    <w:p w:rsidR="002957DC" w:rsidRPr="0012514B" w:rsidRDefault="002957DC">
      <w:pPr>
        <w:widowControl w:val="0"/>
        <w:autoSpaceDE w:val="0"/>
        <w:autoSpaceDN w:val="0"/>
        <w:spacing w:before="1"/>
        <w:rPr>
          <w:rFonts w:eastAsia="Cambria"/>
          <w:sz w:val="22"/>
          <w:szCs w:val="22"/>
        </w:rPr>
      </w:pPr>
    </w:p>
    <w:p w:rsidR="002957DC" w:rsidRPr="0012514B" w:rsidRDefault="007C76D0" w:rsidP="00D53F13">
      <w:pPr>
        <w:widowControl w:val="0"/>
        <w:numPr>
          <w:ilvl w:val="2"/>
          <w:numId w:val="11"/>
        </w:numPr>
        <w:tabs>
          <w:tab w:val="left" w:pos="1729"/>
        </w:tabs>
        <w:autoSpaceDE w:val="0"/>
        <w:autoSpaceDN w:val="0"/>
        <w:spacing w:line="213" w:lineRule="auto"/>
        <w:ind w:right="242" w:hanging="735"/>
        <w:jc w:val="both"/>
        <w:rPr>
          <w:rFonts w:eastAsia="Cambria"/>
          <w:i/>
          <w:sz w:val="22"/>
          <w:szCs w:val="22"/>
        </w:rPr>
      </w:pPr>
      <w:r w:rsidRPr="0012514B">
        <w:rPr>
          <w:rFonts w:eastAsia="Cambria"/>
          <w:b/>
          <w:i/>
          <w:sz w:val="22"/>
          <w:szCs w:val="22"/>
        </w:rPr>
        <w:t>Attachment</w:t>
      </w:r>
      <w:r w:rsidRPr="0012514B">
        <w:rPr>
          <w:rFonts w:eastAsia="Cambria"/>
          <w:b/>
          <w:i/>
          <w:spacing w:val="1"/>
          <w:sz w:val="22"/>
          <w:szCs w:val="22"/>
        </w:rPr>
        <w:t xml:space="preserve"> </w:t>
      </w:r>
      <w:r w:rsidRPr="0012514B">
        <w:rPr>
          <w:rFonts w:eastAsia="Cambria"/>
          <w:b/>
          <w:i/>
          <w:sz w:val="22"/>
          <w:szCs w:val="22"/>
        </w:rPr>
        <w:t>3</w:t>
      </w:r>
      <w:r w:rsidRPr="0012514B">
        <w:rPr>
          <w:rFonts w:eastAsia="Cambria"/>
          <w:sz w:val="22"/>
          <w:szCs w:val="22"/>
        </w:rPr>
        <w:t>:</w:t>
      </w:r>
      <w:r w:rsidRPr="0012514B">
        <w:rPr>
          <w:rFonts w:eastAsia="Cambria"/>
          <w:spacing w:val="1"/>
          <w:sz w:val="22"/>
          <w:szCs w:val="22"/>
        </w:rPr>
        <w:t xml:space="preserve"> </w:t>
      </w:r>
      <w:r w:rsidRPr="0012514B">
        <w:rPr>
          <w:rFonts w:eastAsia="Cambria"/>
          <w:b/>
          <w:bCs/>
          <w:sz w:val="22"/>
          <w:szCs w:val="22"/>
        </w:rPr>
        <w:t>Bidder’s</w:t>
      </w:r>
      <w:r w:rsidRPr="0012514B">
        <w:rPr>
          <w:rFonts w:eastAsia="Cambria"/>
          <w:b/>
          <w:bCs/>
          <w:spacing w:val="52"/>
          <w:sz w:val="22"/>
          <w:szCs w:val="22"/>
        </w:rPr>
        <w:t xml:space="preserve"> </w:t>
      </w:r>
      <w:r w:rsidRPr="0012514B">
        <w:rPr>
          <w:rFonts w:eastAsia="Cambria"/>
          <w:b/>
          <w:bCs/>
          <w:sz w:val="22"/>
          <w:szCs w:val="22"/>
        </w:rPr>
        <w:t>Eligibility</w:t>
      </w:r>
      <w:r w:rsidRPr="0012514B">
        <w:rPr>
          <w:rFonts w:eastAsia="Cambria"/>
          <w:b/>
          <w:bCs/>
          <w:spacing w:val="53"/>
          <w:sz w:val="22"/>
          <w:szCs w:val="22"/>
        </w:rPr>
        <w:t xml:space="preserve"> </w:t>
      </w:r>
      <w:r w:rsidRPr="0012514B">
        <w:rPr>
          <w:rFonts w:eastAsia="Cambria"/>
          <w:b/>
          <w:bCs/>
          <w:sz w:val="22"/>
          <w:szCs w:val="22"/>
        </w:rPr>
        <w:t>and</w:t>
      </w:r>
      <w:r w:rsidRPr="0012514B">
        <w:rPr>
          <w:rFonts w:eastAsia="Cambria"/>
          <w:b/>
          <w:bCs/>
          <w:spacing w:val="53"/>
          <w:sz w:val="22"/>
          <w:szCs w:val="22"/>
        </w:rPr>
        <w:t xml:space="preserve"> </w:t>
      </w:r>
      <w:r w:rsidRPr="0012514B">
        <w:rPr>
          <w:rFonts w:eastAsia="Cambria"/>
          <w:b/>
          <w:bCs/>
          <w:sz w:val="22"/>
          <w:szCs w:val="22"/>
        </w:rPr>
        <w:t>Qualifications</w:t>
      </w:r>
      <w:r w:rsidRPr="0012514B">
        <w:rPr>
          <w:rFonts w:eastAsia="Cambria"/>
          <w:spacing w:val="53"/>
          <w:sz w:val="22"/>
          <w:szCs w:val="22"/>
        </w:rPr>
        <w:t xml:space="preserve"> </w:t>
      </w:r>
      <w:r w:rsidRPr="00EE6658">
        <w:rPr>
          <w:rFonts w:eastAsia="Cambria"/>
          <w:i/>
          <w:iCs/>
          <w:w w:val="105"/>
          <w:sz w:val="22"/>
          <w:szCs w:val="22"/>
        </w:rPr>
        <w:t xml:space="preserve">(Uploading of Scanned </w:t>
      </w:r>
      <w:r w:rsidRPr="00EE6658">
        <w:rPr>
          <w:rFonts w:eastAsia="Cambria"/>
          <w:i/>
          <w:iCs/>
          <w:w w:val="105"/>
          <w:sz w:val="22"/>
          <w:szCs w:val="22"/>
        </w:rPr>
        <w:lastRenderedPageBreak/>
        <w:t>Copies of documentary evidence in support of Bidder’s qualification. In case of Joint Venture bid, submission of Hard Copy in ‘Original’ of the JV Agreement and POA for JV)</w:t>
      </w:r>
    </w:p>
    <w:p w:rsidR="002957DC" w:rsidRPr="0012514B" w:rsidRDefault="002957DC">
      <w:pPr>
        <w:widowControl w:val="0"/>
        <w:autoSpaceDE w:val="0"/>
        <w:autoSpaceDN w:val="0"/>
        <w:rPr>
          <w:rFonts w:eastAsia="Cambria"/>
          <w:i/>
          <w:sz w:val="22"/>
          <w:szCs w:val="22"/>
        </w:rPr>
      </w:pPr>
    </w:p>
    <w:p w:rsidR="002957DC" w:rsidRPr="00EE6658" w:rsidRDefault="007C76D0" w:rsidP="002E7768">
      <w:pPr>
        <w:widowControl w:val="0"/>
        <w:autoSpaceDE w:val="0"/>
        <w:autoSpaceDN w:val="0"/>
        <w:spacing w:line="254" w:lineRule="auto"/>
        <w:ind w:left="1728" w:right="242"/>
        <w:jc w:val="both"/>
        <w:rPr>
          <w:rFonts w:eastAsia="Cambria"/>
          <w:w w:val="105"/>
          <w:sz w:val="22"/>
          <w:szCs w:val="22"/>
        </w:rPr>
      </w:pPr>
      <w:r w:rsidRPr="0012514B">
        <w:rPr>
          <w:rFonts w:eastAsia="Cambria"/>
          <w:w w:val="105"/>
          <w:sz w:val="22"/>
          <w:szCs w:val="22"/>
        </w:rPr>
        <w:t>In</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absence</w:t>
      </w:r>
      <w:r w:rsidRPr="00EE6658">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pre</w:t>
      </w:r>
      <w:r w:rsidR="00AF087A" w:rsidRPr="0012514B">
        <w:rPr>
          <w:rFonts w:eastAsia="Cambria"/>
          <w:w w:val="105"/>
          <w:sz w:val="22"/>
          <w:szCs w:val="22"/>
        </w:rPr>
        <w:t>-</w:t>
      </w:r>
      <w:r w:rsidRPr="0012514B">
        <w:rPr>
          <w:rFonts w:eastAsia="Cambria"/>
          <w:w w:val="105"/>
          <w:sz w:val="22"/>
          <w:szCs w:val="22"/>
        </w:rPr>
        <w:t>qualification,</w:t>
      </w:r>
      <w:r w:rsidRPr="00EE6658">
        <w:rPr>
          <w:rFonts w:eastAsia="Cambria"/>
          <w:w w:val="105"/>
          <w:sz w:val="22"/>
          <w:szCs w:val="22"/>
        </w:rPr>
        <w:t xml:space="preserve"> </w:t>
      </w:r>
      <w:r w:rsidRPr="0012514B">
        <w:rPr>
          <w:rFonts w:eastAsia="Cambria"/>
          <w:w w:val="105"/>
          <w:sz w:val="22"/>
          <w:szCs w:val="22"/>
        </w:rPr>
        <w:t>documentary</w:t>
      </w:r>
      <w:r w:rsidRPr="00EE6658">
        <w:rPr>
          <w:rFonts w:eastAsia="Cambria"/>
          <w:w w:val="105"/>
          <w:sz w:val="22"/>
          <w:szCs w:val="22"/>
        </w:rPr>
        <w:t xml:space="preserve"> </w:t>
      </w:r>
      <w:r w:rsidRPr="0012514B">
        <w:rPr>
          <w:rFonts w:eastAsia="Cambria"/>
          <w:w w:val="105"/>
          <w:sz w:val="22"/>
          <w:szCs w:val="22"/>
        </w:rPr>
        <w:t>evidence</w:t>
      </w:r>
      <w:r w:rsidRPr="00EE6658">
        <w:rPr>
          <w:rFonts w:eastAsia="Cambria"/>
          <w:w w:val="105"/>
          <w:sz w:val="22"/>
          <w:szCs w:val="22"/>
        </w:rPr>
        <w:t xml:space="preserve"> </w:t>
      </w:r>
      <w:r w:rsidR="00AF087A" w:rsidRPr="00EE6658">
        <w:rPr>
          <w:rFonts w:eastAsia="Cambria"/>
          <w:w w:val="105"/>
          <w:sz w:val="22"/>
          <w:szCs w:val="22"/>
        </w:rPr>
        <w:t xml:space="preserve">         </w:t>
      </w:r>
      <w:r w:rsidRPr="0012514B">
        <w:rPr>
          <w:rFonts w:eastAsia="Cambria"/>
          <w:w w:val="105"/>
          <w:sz w:val="22"/>
          <w:szCs w:val="22"/>
        </w:rPr>
        <w:t>establishing</w:t>
      </w:r>
      <w:r w:rsidRPr="00EE6658">
        <w:rPr>
          <w:rFonts w:eastAsia="Cambria"/>
          <w:w w:val="105"/>
          <w:sz w:val="22"/>
          <w:szCs w:val="22"/>
        </w:rPr>
        <w:t xml:space="preserve"> </w:t>
      </w:r>
      <w:r w:rsidRPr="0012514B">
        <w:rPr>
          <w:rFonts w:eastAsia="Cambria"/>
          <w:w w:val="105"/>
          <w:sz w:val="22"/>
          <w:szCs w:val="22"/>
        </w:rPr>
        <w:t>that the</w:t>
      </w:r>
      <w:r w:rsidRPr="00EE6658">
        <w:rPr>
          <w:rFonts w:eastAsia="Cambria"/>
          <w:w w:val="105"/>
          <w:sz w:val="22"/>
          <w:szCs w:val="22"/>
        </w:rPr>
        <w:t xml:space="preserve"> </w:t>
      </w:r>
      <w:r w:rsidRPr="0012514B">
        <w:rPr>
          <w:rFonts w:eastAsia="Cambria"/>
          <w:w w:val="105"/>
          <w:sz w:val="22"/>
          <w:szCs w:val="22"/>
        </w:rPr>
        <w:t>Bidder</w:t>
      </w:r>
      <w:r w:rsidRPr="00EE6658">
        <w:rPr>
          <w:rFonts w:eastAsia="Cambria"/>
          <w:w w:val="105"/>
          <w:sz w:val="22"/>
          <w:szCs w:val="22"/>
        </w:rPr>
        <w:t xml:space="preserve"> </w:t>
      </w:r>
      <w:r w:rsidRPr="0012514B">
        <w:rPr>
          <w:rFonts w:eastAsia="Cambria"/>
          <w:w w:val="105"/>
          <w:sz w:val="22"/>
          <w:szCs w:val="22"/>
        </w:rPr>
        <w:t>is</w:t>
      </w:r>
      <w:r w:rsidRPr="00EE6658">
        <w:rPr>
          <w:rFonts w:eastAsia="Cambria"/>
          <w:w w:val="105"/>
          <w:sz w:val="22"/>
          <w:szCs w:val="22"/>
        </w:rPr>
        <w:t xml:space="preserve"> </w:t>
      </w:r>
      <w:r w:rsidRPr="0012514B">
        <w:rPr>
          <w:rFonts w:eastAsia="Cambria"/>
          <w:w w:val="105"/>
          <w:sz w:val="22"/>
          <w:szCs w:val="22"/>
        </w:rPr>
        <w:t>eligible to bid</w:t>
      </w:r>
      <w:r w:rsidRPr="00EE6658">
        <w:rPr>
          <w:rFonts w:eastAsia="Cambria"/>
          <w:w w:val="105"/>
          <w:sz w:val="22"/>
          <w:szCs w:val="22"/>
        </w:rPr>
        <w:t xml:space="preserve"> </w:t>
      </w:r>
      <w:r w:rsidRPr="0012514B">
        <w:rPr>
          <w:rFonts w:eastAsia="Cambria"/>
          <w:w w:val="105"/>
          <w:sz w:val="22"/>
          <w:szCs w:val="22"/>
        </w:rPr>
        <w:t>in</w:t>
      </w:r>
      <w:r w:rsidRPr="00EE6658">
        <w:rPr>
          <w:rFonts w:eastAsia="Cambria"/>
          <w:w w:val="105"/>
          <w:sz w:val="22"/>
          <w:szCs w:val="22"/>
        </w:rPr>
        <w:t xml:space="preserve"> </w:t>
      </w:r>
      <w:r w:rsidRPr="0012514B">
        <w:rPr>
          <w:rFonts w:eastAsia="Cambria"/>
          <w:w w:val="105"/>
          <w:sz w:val="22"/>
          <w:szCs w:val="22"/>
        </w:rPr>
        <w:t>accordance</w:t>
      </w:r>
      <w:r w:rsidRPr="00EE6658">
        <w:rPr>
          <w:rFonts w:eastAsia="Cambria"/>
          <w:w w:val="105"/>
          <w:sz w:val="22"/>
          <w:szCs w:val="22"/>
        </w:rPr>
        <w:t xml:space="preserve"> </w:t>
      </w:r>
      <w:r w:rsidRPr="0012514B">
        <w:rPr>
          <w:rFonts w:eastAsia="Cambria"/>
          <w:w w:val="105"/>
          <w:sz w:val="22"/>
          <w:szCs w:val="22"/>
        </w:rPr>
        <w:t>with</w:t>
      </w:r>
      <w:r w:rsidR="002E7768" w:rsidRPr="0012514B">
        <w:rPr>
          <w:rFonts w:eastAsia="Cambria"/>
          <w:w w:val="105"/>
          <w:sz w:val="22"/>
          <w:szCs w:val="22"/>
        </w:rPr>
        <w:t xml:space="preserve"> </w:t>
      </w:r>
      <w:r w:rsidRPr="0012514B">
        <w:rPr>
          <w:rFonts w:eastAsia="Cambria"/>
          <w:b/>
          <w:i/>
          <w:sz w:val="22"/>
          <w:szCs w:val="22"/>
        </w:rPr>
        <w:t>ITB</w:t>
      </w:r>
      <w:r w:rsidRPr="0012514B">
        <w:rPr>
          <w:rFonts w:eastAsia="Cambria"/>
          <w:b/>
          <w:i/>
          <w:spacing w:val="1"/>
          <w:sz w:val="22"/>
          <w:szCs w:val="22"/>
        </w:rPr>
        <w:t xml:space="preserve"> </w:t>
      </w:r>
      <w:r w:rsidRPr="0012514B">
        <w:rPr>
          <w:rFonts w:eastAsia="Cambria"/>
          <w:b/>
          <w:i/>
          <w:sz w:val="22"/>
          <w:szCs w:val="22"/>
        </w:rPr>
        <w:t>Clause</w:t>
      </w:r>
      <w:r w:rsidRPr="0012514B">
        <w:rPr>
          <w:rFonts w:eastAsia="Cambria"/>
          <w:b/>
          <w:i/>
          <w:spacing w:val="1"/>
          <w:sz w:val="22"/>
          <w:szCs w:val="22"/>
        </w:rPr>
        <w:t xml:space="preserve"> </w:t>
      </w:r>
      <w:r w:rsidRPr="0012514B">
        <w:rPr>
          <w:rFonts w:eastAsia="Cambria"/>
          <w:b/>
          <w:i/>
          <w:sz w:val="22"/>
          <w:szCs w:val="22"/>
        </w:rPr>
        <w:t>2</w:t>
      </w:r>
      <w:r w:rsidRPr="0012514B">
        <w:rPr>
          <w:rFonts w:eastAsia="Cambria"/>
          <w:spacing w:val="1"/>
          <w:sz w:val="22"/>
          <w:szCs w:val="22"/>
        </w:rPr>
        <w:t xml:space="preserve"> </w:t>
      </w:r>
      <w:r w:rsidRPr="00EE6658">
        <w:rPr>
          <w:rFonts w:eastAsia="Cambria"/>
          <w:w w:val="105"/>
          <w:sz w:val="22"/>
          <w:szCs w:val="22"/>
        </w:rPr>
        <w:t xml:space="preserve">and is qualified to perform the contract in accordance with </w:t>
      </w:r>
      <w:r w:rsidRPr="0012514B">
        <w:rPr>
          <w:rFonts w:eastAsia="Cambria"/>
          <w:b/>
          <w:sz w:val="22"/>
          <w:szCs w:val="22"/>
        </w:rPr>
        <w:t>Annexure</w:t>
      </w:r>
      <w:r w:rsidRPr="0012514B">
        <w:rPr>
          <w:rFonts w:eastAsia="Cambria"/>
          <w:b/>
          <w:spacing w:val="6"/>
          <w:sz w:val="22"/>
          <w:szCs w:val="22"/>
        </w:rPr>
        <w:t xml:space="preserve"> </w:t>
      </w:r>
      <w:r w:rsidRPr="0012514B">
        <w:rPr>
          <w:rFonts w:eastAsia="Cambria"/>
          <w:b/>
          <w:sz w:val="22"/>
          <w:szCs w:val="22"/>
        </w:rPr>
        <w:t>–</w:t>
      </w:r>
      <w:r w:rsidRPr="0012514B">
        <w:rPr>
          <w:rFonts w:eastAsia="Cambria"/>
          <w:b/>
          <w:spacing w:val="6"/>
          <w:sz w:val="22"/>
          <w:szCs w:val="22"/>
        </w:rPr>
        <w:t xml:space="preserve"> </w:t>
      </w:r>
      <w:r w:rsidRPr="0012514B">
        <w:rPr>
          <w:rFonts w:eastAsia="Cambria"/>
          <w:b/>
          <w:sz w:val="22"/>
          <w:szCs w:val="22"/>
        </w:rPr>
        <w:t>A</w:t>
      </w:r>
      <w:r w:rsidRPr="0012514B">
        <w:rPr>
          <w:rFonts w:eastAsia="Cambria"/>
          <w:b/>
          <w:spacing w:val="6"/>
          <w:sz w:val="22"/>
          <w:szCs w:val="22"/>
        </w:rPr>
        <w:t xml:space="preserve"> </w:t>
      </w:r>
      <w:r w:rsidRPr="0012514B">
        <w:rPr>
          <w:rFonts w:eastAsia="Cambria"/>
          <w:b/>
          <w:sz w:val="22"/>
          <w:szCs w:val="22"/>
        </w:rPr>
        <w:t>(BDS)</w:t>
      </w:r>
      <w:r w:rsidRPr="0012514B">
        <w:rPr>
          <w:rFonts w:eastAsia="Cambria"/>
          <w:sz w:val="22"/>
          <w:szCs w:val="22"/>
        </w:rPr>
        <w:t>,</w:t>
      </w:r>
      <w:r w:rsidRPr="0012514B">
        <w:rPr>
          <w:rFonts w:eastAsia="Cambria"/>
          <w:spacing w:val="13"/>
          <w:sz w:val="22"/>
          <w:szCs w:val="22"/>
        </w:rPr>
        <w:t xml:space="preserve"> </w:t>
      </w:r>
      <w:r w:rsidRPr="00EE6658">
        <w:rPr>
          <w:rFonts w:eastAsia="Cambria"/>
          <w:w w:val="105"/>
          <w:sz w:val="22"/>
          <w:szCs w:val="22"/>
        </w:rPr>
        <w:t>if its bid is accepted.</w:t>
      </w:r>
    </w:p>
    <w:p w:rsidR="002957DC" w:rsidRPr="00EE6658" w:rsidRDefault="002957DC">
      <w:pPr>
        <w:widowControl w:val="0"/>
        <w:autoSpaceDE w:val="0"/>
        <w:autoSpaceDN w:val="0"/>
        <w:spacing w:before="8"/>
        <w:rPr>
          <w:rFonts w:eastAsia="Cambria"/>
          <w:w w:val="105"/>
          <w:sz w:val="22"/>
          <w:szCs w:val="22"/>
        </w:rPr>
      </w:pPr>
    </w:p>
    <w:p w:rsidR="002957DC" w:rsidRPr="0012514B" w:rsidRDefault="007C76D0">
      <w:pPr>
        <w:widowControl w:val="0"/>
        <w:autoSpaceDE w:val="0"/>
        <w:autoSpaceDN w:val="0"/>
        <w:spacing w:line="254" w:lineRule="auto"/>
        <w:ind w:left="1728" w:right="243"/>
        <w:jc w:val="both"/>
        <w:rPr>
          <w:rFonts w:eastAsia="Cambria"/>
          <w:sz w:val="22"/>
          <w:szCs w:val="22"/>
        </w:rPr>
      </w:pP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documentary</w:t>
      </w:r>
      <w:r w:rsidRPr="00EE6658">
        <w:rPr>
          <w:rFonts w:eastAsia="Cambria"/>
          <w:w w:val="105"/>
          <w:sz w:val="22"/>
          <w:szCs w:val="22"/>
        </w:rPr>
        <w:t xml:space="preserve"> </w:t>
      </w:r>
      <w:r w:rsidRPr="0012514B">
        <w:rPr>
          <w:rFonts w:eastAsia="Cambria"/>
          <w:w w:val="105"/>
          <w:sz w:val="22"/>
          <w:szCs w:val="22"/>
        </w:rPr>
        <w:t>evidence</w:t>
      </w:r>
      <w:r w:rsidRPr="00EE6658">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Bidder’s</w:t>
      </w:r>
      <w:r w:rsidRPr="00EE6658">
        <w:rPr>
          <w:rFonts w:eastAsia="Cambria"/>
          <w:w w:val="105"/>
          <w:sz w:val="22"/>
          <w:szCs w:val="22"/>
        </w:rPr>
        <w:t xml:space="preserve"> </w:t>
      </w:r>
      <w:r w:rsidRPr="0012514B">
        <w:rPr>
          <w:rFonts w:eastAsia="Cambria"/>
          <w:w w:val="105"/>
          <w:sz w:val="22"/>
          <w:szCs w:val="22"/>
        </w:rPr>
        <w:t>eligibility</w:t>
      </w:r>
      <w:r w:rsidRPr="00EE6658">
        <w:rPr>
          <w:rFonts w:eastAsia="Cambria"/>
          <w:w w:val="105"/>
          <w:sz w:val="22"/>
          <w:szCs w:val="22"/>
        </w:rPr>
        <w:t xml:space="preserve"> </w:t>
      </w:r>
      <w:r w:rsidRPr="0012514B">
        <w:rPr>
          <w:rFonts w:eastAsia="Cambria"/>
          <w:w w:val="105"/>
          <w:sz w:val="22"/>
          <w:szCs w:val="22"/>
        </w:rPr>
        <w:t>to</w:t>
      </w:r>
      <w:r w:rsidRPr="00EE6658">
        <w:rPr>
          <w:rFonts w:eastAsia="Cambria"/>
          <w:w w:val="105"/>
          <w:sz w:val="22"/>
          <w:szCs w:val="22"/>
        </w:rPr>
        <w:t xml:space="preserve"> </w:t>
      </w:r>
      <w:r w:rsidRPr="0012514B">
        <w:rPr>
          <w:rFonts w:eastAsia="Cambria"/>
          <w:w w:val="105"/>
          <w:sz w:val="22"/>
          <w:szCs w:val="22"/>
        </w:rPr>
        <w:t>bid</w:t>
      </w:r>
      <w:r w:rsidRPr="00EE6658">
        <w:rPr>
          <w:rFonts w:eastAsia="Cambria"/>
          <w:w w:val="105"/>
          <w:sz w:val="22"/>
          <w:szCs w:val="22"/>
        </w:rPr>
        <w:t xml:space="preserve"> </w:t>
      </w:r>
      <w:r w:rsidRPr="0012514B">
        <w:rPr>
          <w:rFonts w:eastAsia="Cambria"/>
          <w:w w:val="105"/>
          <w:sz w:val="22"/>
          <w:szCs w:val="22"/>
        </w:rPr>
        <w:t>shall</w:t>
      </w:r>
      <w:r w:rsidRPr="00EE6658">
        <w:rPr>
          <w:rFonts w:eastAsia="Cambria"/>
          <w:w w:val="105"/>
          <w:sz w:val="22"/>
          <w:szCs w:val="22"/>
        </w:rPr>
        <w:t xml:space="preserve"> </w:t>
      </w:r>
      <w:r w:rsidRPr="0012514B">
        <w:rPr>
          <w:rFonts w:eastAsia="Cambria"/>
          <w:w w:val="105"/>
          <w:sz w:val="22"/>
          <w:szCs w:val="22"/>
        </w:rPr>
        <w:t>establish to the Employer’s satisfaction that the Bidder, at the</w:t>
      </w:r>
      <w:r w:rsidRPr="00EE6658">
        <w:rPr>
          <w:rFonts w:eastAsia="Cambria"/>
          <w:w w:val="105"/>
          <w:sz w:val="22"/>
          <w:szCs w:val="22"/>
        </w:rPr>
        <w:t xml:space="preserve"> </w:t>
      </w:r>
      <w:r w:rsidRPr="0012514B">
        <w:rPr>
          <w:rFonts w:eastAsia="Cambria"/>
          <w:w w:val="105"/>
          <w:sz w:val="22"/>
          <w:szCs w:val="22"/>
        </w:rPr>
        <w:t xml:space="preserve">time of submission of its bid, is eligible as defined in </w:t>
      </w:r>
      <w:r w:rsidRPr="0012514B">
        <w:rPr>
          <w:rFonts w:eastAsia="Cambria"/>
          <w:b/>
          <w:bCs/>
          <w:w w:val="105"/>
          <w:sz w:val="22"/>
          <w:szCs w:val="22"/>
        </w:rPr>
        <w:t>ITB Clause</w:t>
      </w:r>
      <w:r w:rsidRPr="0012514B">
        <w:rPr>
          <w:rFonts w:eastAsia="Cambria"/>
          <w:b/>
          <w:bCs/>
          <w:spacing w:val="1"/>
          <w:w w:val="105"/>
          <w:sz w:val="22"/>
          <w:szCs w:val="22"/>
        </w:rPr>
        <w:t xml:space="preserve"> </w:t>
      </w:r>
      <w:r w:rsidRPr="0012514B">
        <w:rPr>
          <w:rFonts w:eastAsia="Cambria"/>
          <w:b/>
          <w:bCs/>
          <w:w w:val="105"/>
          <w:sz w:val="22"/>
          <w:szCs w:val="22"/>
        </w:rPr>
        <w:t>2</w:t>
      </w:r>
      <w:r w:rsidRPr="0012514B">
        <w:rPr>
          <w:rFonts w:eastAsia="Cambria"/>
          <w:w w:val="105"/>
          <w:sz w:val="22"/>
          <w:szCs w:val="22"/>
        </w:rPr>
        <w:t>.</w:t>
      </w:r>
    </w:p>
    <w:p w:rsidR="002957DC" w:rsidRPr="0012514B" w:rsidRDefault="002957DC">
      <w:pPr>
        <w:widowControl w:val="0"/>
        <w:autoSpaceDE w:val="0"/>
        <w:autoSpaceDN w:val="0"/>
        <w:spacing w:before="4"/>
        <w:rPr>
          <w:rFonts w:eastAsia="Cambria"/>
          <w:sz w:val="22"/>
          <w:szCs w:val="22"/>
        </w:rPr>
      </w:pPr>
    </w:p>
    <w:p w:rsidR="002957DC" w:rsidRPr="0012514B" w:rsidRDefault="007C76D0">
      <w:pPr>
        <w:widowControl w:val="0"/>
        <w:autoSpaceDE w:val="0"/>
        <w:autoSpaceDN w:val="0"/>
        <w:spacing w:line="254" w:lineRule="auto"/>
        <w:ind w:left="1728" w:right="244"/>
        <w:jc w:val="both"/>
        <w:rPr>
          <w:rFonts w:eastAsia="Cambria"/>
          <w:sz w:val="22"/>
          <w:szCs w:val="22"/>
        </w:rPr>
      </w:pP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documentary</w:t>
      </w:r>
      <w:r w:rsidRPr="00EE6658">
        <w:rPr>
          <w:rFonts w:eastAsia="Cambria"/>
          <w:w w:val="105"/>
          <w:sz w:val="22"/>
          <w:szCs w:val="22"/>
        </w:rPr>
        <w:t xml:space="preserve"> </w:t>
      </w:r>
      <w:r w:rsidRPr="0012514B">
        <w:rPr>
          <w:rFonts w:eastAsia="Cambria"/>
          <w:w w:val="105"/>
          <w:sz w:val="22"/>
          <w:szCs w:val="22"/>
        </w:rPr>
        <w:t>evidence</w:t>
      </w:r>
      <w:r w:rsidRPr="00EE6658">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Bidder’s</w:t>
      </w:r>
      <w:r w:rsidRPr="00EE6658">
        <w:rPr>
          <w:rFonts w:eastAsia="Cambria"/>
          <w:w w:val="105"/>
          <w:sz w:val="22"/>
          <w:szCs w:val="22"/>
        </w:rPr>
        <w:t xml:space="preserve"> </w:t>
      </w:r>
      <w:r w:rsidRPr="0012514B">
        <w:rPr>
          <w:rFonts w:eastAsia="Cambria"/>
          <w:w w:val="105"/>
          <w:sz w:val="22"/>
          <w:szCs w:val="22"/>
        </w:rPr>
        <w:t>qualifications</w:t>
      </w:r>
      <w:r w:rsidRPr="00EE6658">
        <w:rPr>
          <w:rFonts w:eastAsia="Cambria"/>
          <w:w w:val="105"/>
          <w:sz w:val="22"/>
          <w:szCs w:val="22"/>
        </w:rPr>
        <w:t xml:space="preserve"> </w:t>
      </w:r>
      <w:r w:rsidRPr="0012514B">
        <w:rPr>
          <w:rFonts w:eastAsia="Cambria"/>
          <w:w w:val="105"/>
          <w:sz w:val="22"/>
          <w:szCs w:val="22"/>
        </w:rPr>
        <w:t>to</w:t>
      </w:r>
      <w:r w:rsidRPr="00EE6658">
        <w:rPr>
          <w:rFonts w:eastAsia="Cambria"/>
          <w:w w:val="105"/>
          <w:sz w:val="22"/>
          <w:szCs w:val="22"/>
        </w:rPr>
        <w:t xml:space="preserve"> </w:t>
      </w:r>
      <w:r w:rsidRPr="0012514B">
        <w:rPr>
          <w:rFonts w:eastAsia="Cambria"/>
          <w:w w:val="105"/>
          <w:sz w:val="22"/>
          <w:szCs w:val="22"/>
        </w:rPr>
        <w:t>perform the contract, if its bid is accepted, shall establish to the</w:t>
      </w:r>
      <w:r w:rsidRPr="00EE6658">
        <w:rPr>
          <w:rFonts w:eastAsia="Cambria"/>
          <w:w w:val="105"/>
          <w:sz w:val="22"/>
          <w:szCs w:val="22"/>
        </w:rPr>
        <w:t xml:space="preserve"> </w:t>
      </w:r>
      <w:r w:rsidRPr="0012514B">
        <w:rPr>
          <w:rFonts w:eastAsia="Cambria"/>
          <w:w w:val="105"/>
          <w:sz w:val="22"/>
          <w:szCs w:val="22"/>
        </w:rPr>
        <w:t>Employer’s</w:t>
      </w:r>
      <w:r w:rsidRPr="00EE6658">
        <w:rPr>
          <w:rFonts w:eastAsia="Cambria"/>
          <w:w w:val="105"/>
          <w:sz w:val="22"/>
          <w:szCs w:val="22"/>
        </w:rPr>
        <w:t xml:space="preserve"> </w:t>
      </w:r>
      <w:r w:rsidRPr="0012514B">
        <w:rPr>
          <w:rFonts w:eastAsia="Cambria"/>
          <w:w w:val="105"/>
          <w:sz w:val="22"/>
          <w:szCs w:val="22"/>
        </w:rPr>
        <w:t>satisfaction</w:t>
      </w:r>
      <w:r w:rsidRPr="00EE6658">
        <w:rPr>
          <w:rFonts w:eastAsia="Cambria"/>
          <w:w w:val="105"/>
          <w:sz w:val="22"/>
          <w:szCs w:val="22"/>
        </w:rPr>
        <w:t xml:space="preserve"> </w:t>
      </w:r>
      <w:r w:rsidRPr="0012514B">
        <w:rPr>
          <w:rFonts w:eastAsia="Cambria"/>
          <w:w w:val="105"/>
          <w:sz w:val="22"/>
          <w:szCs w:val="22"/>
        </w:rPr>
        <w:t>that</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Bidder</w:t>
      </w:r>
      <w:r w:rsidRPr="00EE6658">
        <w:rPr>
          <w:rFonts w:eastAsia="Cambria"/>
          <w:w w:val="105"/>
          <w:sz w:val="22"/>
          <w:szCs w:val="22"/>
        </w:rPr>
        <w:t xml:space="preserve"> </w:t>
      </w:r>
      <w:r w:rsidRPr="0012514B">
        <w:rPr>
          <w:rFonts w:eastAsia="Cambria"/>
          <w:w w:val="105"/>
          <w:sz w:val="22"/>
          <w:szCs w:val="22"/>
        </w:rPr>
        <w:t>has</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financial,</w:t>
      </w:r>
      <w:r w:rsidRPr="00EE6658">
        <w:rPr>
          <w:rFonts w:eastAsia="Cambria"/>
          <w:w w:val="105"/>
          <w:sz w:val="22"/>
          <w:szCs w:val="22"/>
        </w:rPr>
        <w:t xml:space="preserve"> </w:t>
      </w:r>
      <w:r w:rsidRPr="0012514B">
        <w:rPr>
          <w:rFonts w:eastAsia="Cambria"/>
          <w:w w:val="105"/>
          <w:sz w:val="22"/>
          <w:szCs w:val="22"/>
        </w:rPr>
        <w:t>technical, production, procurement, shipping, installation and</w:t>
      </w:r>
      <w:r w:rsidRPr="00EE6658">
        <w:rPr>
          <w:rFonts w:eastAsia="Cambria"/>
          <w:w w:val="105"/>
          <w:sz w:val="22"/>
          <w:szCs w:val="22"/>
        </w:rPr>
        <w:t xml:space="preserve"> </w:t>
      </w:r>
      <w:r w:rsidRPr="0012514B">
        <w:rPr>
          <w:rFonts w:eastAsia="Cambria"/>
          <w:w w:val="105"/>
          <w:sz w:val="22"/>
          <w:szCs w:val="22"/>
        </w:rPr>
        <w:t>other</w:t>
      </w:r>
      <w:r w:rsidRPr="00EE6658">
        <w:rPr>
          <w:rFonts w:eastAsia="Cambria"/>
          <w:w w:val="105"/>
          <w:sz w:val="22"/>
          <w:szCs w:val="22"/>
        </w:rPr>
        <w:t xml:space="preserve"> </w:t>
      </w:r>
      <w:r w:rsidRPr="0012514B">
        <w:rPr>
          <w:rFonts w:eastAsia="Cambria"/>
          <w:w w:val="105"/>
          <w:sz w:val="22"/>
          <w:szCs w:val="22"/>
        </w:rPr>
        <w:t>capabilities necessary</w:t>
      </w:r>
      <w:r w:rsidRPr="00EE6658">
        <w:rPr>
          <w:rFonts w:eastAsia="Cambria"/>
          <w:w w:val="105"/>
          <w:sz w:val="22"/>
          <w:szCs w:val="22"/>
        </w:rPr>
        <w:t xml:space="preserve"> </w:t>
      </w:r>
      <w:r w:rsidRPr="0012514B">
        <w:rPr>
          <w:rFonts w:eastAsia="Cambria"/>
          <w:w w:val="105"/>
          <w:sz w:val="22"/>
          <w:szCs w:val="22"/>
        </w:rPr>
        <w:t>to</w:t>
      </w:r>
      <w:r w:rsidRPr="00EE6658">
        <w:rPr>
          <w:rFonts w:eastAsia="Cambria"/>
          <w:w w:val="105"/>
          <w:sz w:val="22"/>
          <w:szCs w:val="22"/>
        </w:rPr>
        <w:t xml:space="preserve"> </w:t>
      </w:r>
      <w:r w:rsidRPr="0012514B">
        <w:rPr>
          <w:rFonts w:eastAsia="Cambria"/>
          <w:w w:val="105"/>
          <w:sz w:val="22"/>
          <w:szCs w:val="22"/>
        </w:rPr>
        <w:t>perform the</w:t>
      </w:r>
      <w:r w:rsidRPr="00EE6658">
        <w:rPr>
          <w:rFonts w:eastAsia="Cambria"/>
          <w:w w:val="105"/>
          <w:sz w:val="22"/>
          <w:szCs w:val="22"/>
        </w:rPr>
        <w:t xml:space="preserve"> </w:t>
      </w:r>
      <w:r w:rsidRPr="0012514B">
        <w:rPr>
          <w:rFonts w:eastAsia="Cambria"/>
          <w:w w:val="105"/>
          <w:sz w:val="22"/>
          <w:szCs w:val="22"/>
        </w:rPr>
        <w:t>contract,</w:t>
      </w:r>
      <w:r w:rsidRPr="00EE6658">
        <w:rPr>
          <w:rFonts w:eastAsia="Cambria"/>
          <w:w w:val="105"/>
          <w:sz w:val="22"/>
          <w:szCs w:val="22"/>
        </w:rPr>
        <w:t xml:space="preserve"> </w:t>
      </w:r>
      <w:r w:rsidRPr="0012514B">
        <w:rPr>
          <w:rFonts w:eastAsia="Cambria"/>
          <w:w w:val="105"/>
          <w:sz w:val="22"/>
          <w:szCs w:val="22"/>
        </w:rPr>
        <w:t>and,</w:t>
      </w:r>
      <w:r w:rsidRPr="00EE6658">
        <w:rPr>
          <w:rFonts w:eastAsia="Cambria"/>
          <w:w w:val="105"/>
          <w:sz w:val="22"/>
          <w:szCs w:val="22"/>
        </w:rPr>
        <w:t xml:space="preserve"> </w:t>
      </w:r>
      <w:r w:rsidRPr="0012514B">
        <w:rPr>
          <w:rFonts w:eastAsia="Cambria"/>
          <w:w w:val="105"/>
          <w:sz w:val="22"/>
          <w:szCs w:val="22"/>
        </w:rPr>
        <w:t>in</w:t>
      </w:r>
      <w:r w:rsidRPr="00EE6658">
        <w:rPr>
          <w:rFonts w:eastAsia="Cambria"/>
          <w:w w:val="105"/>
          <w:sz w:val="22"/>
          <w:szCs w:val="22"/>
        </w:rPr>
        <w:t xml:space="preserve"> particular, meets the experience and other criteria outlined in the Qualification Requirement for the Bidders in</w:t>
      </w:r>
      <w:r w:rsidRPr="0012514B">
        <w:rPr>
          <w:rFonts w:eastAsia="Cambria"/>
          <w:sz w:val="22"/>
          <w:szCs w:val="22"/>
        </w:rPr>
        <w:t xml:space="preserve"> </w:t>
      </w:r>
      <w:r w:rsidRPr="0012514B">
        <w:rPr>
          <w:rFonts w:eastAsia="Cambria"/>
          <w:b/>
          <w:bCs/>
          <w:sz w:val="22"/>
          <w:szCs w:val="22"/>
        </w:rPr>
        <w:t>Annexure – A (BDS)</w:t>
      </w:r>
      <w:r w:rsidRPr="0012514B">
        <w:rPr>
          <w:rFonts w:eastAsia="Cambria"/>
          <w:spacing w:val="1"/>
          <w:sz w:val="22"/>
          <w:szCs w:val="22"/>
        </w:rPr>
        <w:t xml:space="preserve"> </w:t>
      </w:r>
      <w:r w:rsidRPr="0012514B">
        <w:rPr>
          <w:rFonts w:eastAsia="Cambria"/>
          <w:w w:val="105"/>
          <w:sz w:val="22"/>
          <w:szCs w:val="22"/>
        </w:rPr>
        <w:t>and</w:t>
      </w:r>
      <w:r w:rsidRPr="0012514B">
        <w:rPr>
          <w:rFonts w:eastAsia="Cambria"/>
          <w:spacing w:val="3"/>
          <w:w w:val="105"/>
          <w:sz w:val="22"/>
          <w:szCs w:val="22"/>
        </w:rPr>
        <w:t xml:space="preserve"> </w:t>
      </w:r>
      <w:r w:rsidRPr="0012514B">
        <w:rPr>
          <w:rFonts w:eastAsia="Cambria"/>
          <w:w w:val="105"/>
          <w:sz w:val="22"/>
          <w:szCs w:val="22"/>
        </w:rPr>
        <w:t>shall</w:t>
      </w:r>
      <w:r w:rsidRPr="0012514B">
        <w:rPr>
          <w:rFonts w:eastAsia="Cambria"/>
          <w:spacing w:val="4"/>
          <w:w w:val="105"/>
          <w:sz w:val="22"/>
          <w:szCs w:val="22"/>
        </w:rPr>
        <w:t xml:space="preserve"> </w:t>
      </w:r>
      <w:r w:rsidRPr="0012514B">
        <w:rPr>
          <w:rFonts w:eastAsia="Cambria"/>
          <w:w w:val="105"/>
          <w:sz w:val="22"/>
          <w:szCs w:val="22"/>
        </w:rPr>
        <w:t>also</w:t>
      </w:r>
      <w:r w:rsidRPr="0012514B">
        <w:rPr>
          <w:rFonts w:eastAsia="Cambria"/>
          <w:spacing w:val="5"/>
          <w:w w:val="105"/>
          <w:sz w:val="22"/>
          <w:szCs w:val="22"/>
        </w:rPr>
        <w:t xml:space="preserve"> </w:t>
      </w:r>
      <w:r w:rsidRPr="0012514B">
        <w:rPr>
          <w:rFonts w:eastAsia="Cambria"/>
          <w:w w:val="105"/>
          <w:sz w:val="22"/>
          <w:szCs w:val="22"/>
        </w:rPr>
        <w:t>include:</w:t>
      </w:r>
    </w:p>
    <w:p w:rsidR="002957DC" w:rsidRPr="0012514B" w:rsidRDefault="002957DC">
      <w:pPr>
        <w:widowControl w:val="0"/>
        <w:autoSpaceDE w:val="0"/>
        <w:autoSpaceDN w:val="0"/>
        <w:spacing w:before="7"/>
        <w:rPr>
          <w:rFonts w:eastAsia="Cambria"/>
          <w:sz w:val="22"/>
          <w:szCs w:val="22"/>
        </w:rPr>
      </w:pPr>
    </w:p>
    <w:p w:rsidR="002957DC" w:rsidRPr="00F054C9" w:rsidRDefault="007C76D0">
      <w:pPr>
        <w:widowControl w:val="0"/>
        <w:autoSpaceDE w:val="0"/>
        <w:autoSpaceDN w:val="0"/>
        <w:spacing w:line="254" w:lineRule="auto"/>
        <w:ind w:left="1728" w:right="245"/>
        <w:jc w:val="both"/>
        <w:rPr>
          <w:rFonts w:eastAsia="Cambria"/>
          <w:w w:val="105"/>
          <w:sz w:val="22"/>
          <w:szCs w:val="22"/>
        </w:rPr>
      </w:pPr>
      <w:r w:rsidRPr="00F054C9">
        <w:rPr>
          <w:rFonts w:eastAsia="Cambria"/>
          <w:b/>
          <w:bCs/>
          <w:w w:val="105"/>
          <w:sz w:val="22"/>
          <w:szCs w:val="22"/>
        </w:rPr>
        <w:t>The documentary evidence defining</w:t>
      </w:r>
      <w:r w:rsidRPr="00F054C9">
        <w:rPr>
          <w:rFonts w:eastAsia="Cambria"/>
          <w:w w:val="105"/>
          <w:sz w:val="22"/>
          <w:szCs w:val="22"/>
        </w:rPr>
        <w:t xml:space="preserve"> </w:t>
      </w:r>
      <w:r w:rsidR="00167432" w:rsidRPr="00F054C9">
        <w:rPr>
          <w:rFonts w:eastAsia="Cambria"/>
          <w:w w:val="105"/>
          <w:sz w:val="22"/>
          <w:szCs w:val="22"/>
        </w:rPr>
        <w:t>(</w:t>
      </w:r>
      <w:proofErr w:type="spellStart"/>
      <w:r w:rsidRPr="00F054C9">
        <w:rPr>
          <w:rFonts w:eastAsia="Cambria"/>
          <w:w w:val="105"/>
          <w:sz w:val="22"/>
          <w:szCs w:val="22"/>
        </w:rPr>
        <w:t>i</w:t>
      </w:r>
      <w:proofErr w:type="spellEnd"/>
      <w:r w:rsidRPr="00F054C9">
        <w:rPr>
          <w:rFonts w:eastAsia="Cambria"/>
          <w:w w:val="105"/>
          <w:sz w:val="22"/>
          <w:szCs w:val="22"/>
        </w:rPr>
        <w:t>) the constitution or legal status; (ii) The principal place of business; (iii) The place of incorporation (for bidders who are corporations); or the place of registration</w:t>
      </w:r>
      <w:r w:rsidR="00D907CE" w:rsidRPr="00F054C9">
        <w:rPr>
          <w:rFonts w:eastAsia="Cambria"/>
          <w:w w:val="105"/>
          <w:sz w:val="22"/>
          <w:szCs w:val="22"/>
        </w:rPr>
        <w:t xml:space="preserve">; </w:t>
      </w:r>
      <w:r w:rsidRPr="00F054C9">
        <w:rPr>
          <w:rFonts w:eastAsia="Cambria"/>
          <w:w w:val="105"/>
          <w:sz w:val="22"/>
          <w:szCs w:val="22"/>
        </w:rPr>
        <w:t>(iv)</w:t>
      </w:r>
      <w:r w:rsidR="00CB24DB">
        <w:rPr>
          <w:rFonts w:eastAsia="Cambria"/>
          <w:w w:val="105"/>
          <w:sz w:val="22"/>
          <w:szCs w:val="22"/>
        </w:rPr>
        <w:t xml:space="preserve"> </w:t>
      </w:r>
      <w:r w:rsidRPr="00F054C9">
        <w:rPr>
          <w:rFonts w:eastAsia="Cambria"/>
          <w:w w:val="105"/>
          <w:sz w:val="22"/>
          <w:szCs w:val="22"/>
        </w:rPr>
        <w:t xml:space="preserve">In support of meeting the </w:t>
      </w:r>
      <w:r w:rsidR="008C4038" w:rsidRPr="00F054C9">
        <w:rPr>
          <w:rFonts w:eastAsia="Cambria"/>
          <w:w w:val="105"/>
          <w:sz w:val="22"/>
          <w:szCs w:val="22"/>
        </w:rPr>
        <w:t>technical</w:t>
      </w:r>
      <w:r w:rsidRPr="00F054C9">
        <w:rPr>
          <w:rFonts w:eastAsia="Cambria"/>
          <w:w w:val="105"/>
          <w:sz w:val="22"/>
          <w:szCs w:val="22"/>
        </w:rPr>
        <w:t xml:space="preserve"> experience, self-certified copy of Contract/ Award Letter and Utility Certificate.</w:t>
      </w:r>
    </w:p>
    <w:p w:rsidR="002957DC" w:rsidRPr="00EE6658" w:rsidRDefault="002957DC">
      <w:pPr>
        <w:widowControl w:val="0"/>
        <w:autoSpaceDE w:val="0"/>
        <w:autoSpaceDN w:val="0"/>
        <w:spacing w:before="5"/>
        <w:rPr>
          <w:rFonts w:eastAsia="Cambria"/>
          <w:w w:val="105"/>
          <w:sz w:val="22"/>
          <w:szCs w:val="22"/>
        </w:rPr>
      </w:pPr>
    </w:p>
    <w:p w:rsidR="002957DC" w:rsidRPr="00EE6658" w:rsidRDefault="007C76D0">
      <w:pPr>
        <w:widowControl w:val="0"/>
        <w:autoSpaceDE w:val="0"/>
        <w:autoSpaceDN w:val="0"/>
        <w:spacing w:before="1" w:line="254" w:lineRule="auto"/>
        <w:ind w:left="1728" w:right="247"/>
        <w:jc w:val="both"/>
        <w:rPr>
          <w:rFonts w:eastAsia="Cambria"/>
          <w:w w:val="105"/>
          <w:sz w:val="22"/>
          <w:szCs w:val="22"/>
        </w:rPr>
      </w:pPr>
      <w:r w:rsidRPr="0012514B">
        <w:rPr>
          <w:rFonts w:eastAsia="Cambria"/>
          <w:w w:val="105"/>
          <w:sz w:val="22"/>
          <w:szCs w:val="22"/>
        </w:rPr>
        <w:t>The bidder shall furnish along with its bid a declaration as per</w:t>
      </w:r>
      <w:r w:rsidRPr="00EE6658">
        <w:rPr>
          <w:rFonts w:eastAsia="Cambria"/>
          <w:w w:val="105"/>
          <w:sz w:val="22"/>
          <w:szCs w:val="22"/>
        </w:rPr>
        <w:t xml:space="preserve"> </w:t>
      </w:r>
      <w:r w:rsidRPr="0012514B">
        <w:rPr>
          <w:rFonts w:eastAsia="Cambria"/>
          <w:w w:val="105"/>
          <w:sz w:val="22"/>
          <w:szCs w:val="22"/>
        </w:rPr>
        <w:t>the enclosed format from its Power of Attorney holder and Key</w:t>
      </w:r>
      <w:r w:rsidRPr="00EE6658">
        <w:rPr>
          <w:rFonts w:eastAsia="Cambria"/>
          <w:w w:val="105"/>
          <w:sz w:val="22"/>
          <w:szCs w:val="22"/>
        </w:rPr>
        <w:t xml:space="preserve"> </w:t>
      </w:r>
      <w:r w:rsidRPr="0012514B">
        <w:rPr>
          <w:rFonts w:eastAsia="Cambria"/>
          <w:w w:val="105"/>
          <w:sz w:val="22"/>
          <w:szCs w:val="22"/>
        </w:rPr>
        <w:t>Managerial</w:t>
      </w:r>
      <w:r w:rsidRPr="00EE6658">
        <w:rPr>
          <w:rFonts w:eastAsia="Cambria"/>
          <w:w w:val="105"/>
          <w:sz w:val="22"/>
          <w:szCs w:val="22"/>
        </w:rPr>
        <w:t xml:space="preserve"> </w:t>
      </w:r>
      <w:r w:rsidRPr="0012514B">
        <w:rPr>
          <w:rFonts w:eastAsia="Cambria"/>
          <w:w w:val="105"/>
          <w:sz w:val="22"/>
          <w:szCs w:val="22"/>
        </w:rPr>
        <w:t>Personnel</w:t>
      </w:r>
      <w:r w:rsidRPr="00EE6658">
        <w:rPr>
          <w:rFonts w:eastAsia="Cambria"/>
          <w:w w:val="105"/>
          <w:sz w:val="22"/>
          <w:szCs w:val="22"/>
        </w:rPr>
        <w:t xml:space="preserve"> </w:t>
      </w:r>
      <w:r w:rsidRPr="0012514B">
        <w:rPr>
          <w:rFonts w:eastAsia="Cambria"/>
          <w:w w:val="105"/>
          <w:sz w:val="22"/>
          <w:szCs w:val="22"/>
        </w:rPr>
        <w:t>(KMP)</w:t>
      </w:r>
      <w:r w:rsidRPr="00EE6658">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002E7768" w:rsidRPr="0012514B">
        <w:rPr>
          <w:rFonts w:eastAsia="Cambria"/>
          <w:w w:val="105"/>
          <w:sz w:val="22"/>
          <w:szCs w:val="22"/>
        </w:rPr>
        <w:t xml:space="preserve">company </w:t>
      </w:r>
      <w:r w:rsidR="002E7768" w:rsidRPr="00EE6658">
        <w:rPr>
          <w:rFonts w:eastAsia="Cambria"/>
          <w:w w:val="105"/>
          <w:sz w:val="22"/>
          <w:szCs w:val="22"/>
        </w:rPr>
        <w:t>i.e.</w:t>
      </w:r>
      <w:r w:rsidRPr="00EE6658">
        <w:rPr>
          <w:rFonts w:eastAsia="Cambria"/>
          <w:w w:val="105"/>
          <w:sz w:val="22"/>
          <w:szCs w:val="22"/>
        </w:rPr>
        <w:t xml:space="preserve"> </w:t>
      </w:r>
      <w:r w:rsidRPr="0012514B">
        <w:rPr>
          <w:rFonts w:eastAsia="Cambria"/>
          <w:w w:val="105"/>
          <w:sz w:val="22"/>
          <w:szCs w:val="22"/>
        </w:rPr>
        <w:t>CEO/Managing</w:t>
      </w:r>
      <w:r w:rsidRPr="00EE6658">
        <w:rPr>
          <w:rFonts w:eastAsia="Cambria"/>
          <w:w w:val="105"/>
          <w:sz w:val="22"/>
          <w:szCs w:val="22"/>
        </w:rPr>
        <w:t xml:space="preserve"> </w:t>
      </w:r>
      <w:r w:rsidRPr="0012514B">
        <w:rPr>
          <w:rFonts w:eastAsia="Cambria"/>
          <w:w w:val="105"/>
          <w:sz w:val="22"/>
          <w:szCs w:val="22"/>
        </w:rPr>
        <w:t>Director/</w:t>
      </w:r>
      <w:r w:rsidRPr="00EE6658">
        <w:rPr>
          <w:rFonts w:eastAsia="Cambria"/>
          <w:w w:val="105"/>
          <w:sz w:val="22"/>
          <w:szCs w:val="22"/>
        </w:rPr>
        <w:t xml:space="preserve"> </w:t>
      </w:r>
      <w:r w:rsidRPr="0012514B">
        <w:rPr>
          <w:rFonts w:eastAsia="Cambria"/>
          <w:w w:val="105"/>
          <w:sz w:val="22"/>
          <w:szCs w:val="22"/>
        </w:rPr>
        <w:t>Company</w:t>
      </w:r>
      <w:r w:rsidRPr="00EE6658">
        <w:rPr>
          <w:rFonts w:eastAsia="Cambria"/>
          <w:w w:val="105"/>
          <w:sz w:val="22"/>
          <w:szCs w:val="22"/>
        </w:rPr>
        <w:t xml:space="preserve"> </w:t>
      </w:r>
      <w:r w:rsidRPr="0012514B">
        <w:rPr>
          <w:rFonts w:eastAsia="Cambria"/>
          <w:w w:val="105"/>
          <w:sz w:val="22"/>
          <w:szCs w:val="22"/>
        </w:rPr>
        <w:t>Secretary/</w:t>
      </w:r>
      <w:r w:rsidRPr="00EE6658">
        <w:rPr>
          <w:rFonts w:eastAsia="Cambria"/>
          <w:w w:val="105"/>
          <w:sz w:val="22"/>
          <w:szCs w:val="22"/>
        </w:rPr>
        <w:t xml:space="preserve"> </w:t>
      </w:r>
      <w:r w:rsidRPr="0012514B">
        <w:rPr>
          <w:rFonts w:eastAsia="Cambria"/>
          <w:w w:val="105"/>
          <w:sz w:val="22"/>
          <w:szCs w:val="22"/>
        </w:rPr>
        <w:t>Director/</w:t>
      </w:r>
      <w:r w:rsidRPr="00EE6658">
        <w:rPr>
          <w:rFonts w:eastAsia="Cambria"/>
          <w:w w:val="105"/>
          <w:sz w:val="22"/>
          <w:szCs w:val="22"/>
        </w:rPr>
        <w:t xml:space="preserve"> </w:t>
      </w:r>
      <w:r w:rsidRPr="0012514B">
        <w:rPr>
          <w:rFonts w:eastAsia="Cambria"/>
          <w:w w:val="105"/>
          <w:sz w:val="22"/>
          <w:szCs w:val="22"/>
        </w:rPr>
        <w:t>CFO/ any other</w:t>
      </w:r>
      <w:r w:rsidRPr="00EE6658">
        <w:rPr>
          <w:rFonts w:eastAsia="Cambria"/>
          <w:w w:val="105"/>
          <w:sz w:val="22"/>
          <w:szCs w:val="22"/>
        </w:rPr>
        <w:t xml:space="preserve"> </w:t>
      </w:r>
      <w:r w:rsidRPr="0012514B">
        <w:rPr>
          <w:rFonts w:eastAsia="Cambria"/>
          <w:w w:val="105"/>
          <w:sz w:val="22"/>
          <w:szCs w:val="22"/>
        </w:rPr>
        <w:t>officer</w:t>
      </w:r>
      <w:r w:rsidRPr="00EE6658">
        <w:rPr>
          <w:rFonts w:eastAsia="Cambria"/>
          <w:w w:val="105"/>
          <w:sz w:val="22"/>
          <w:szCs w:val="22"/>
        </w:rPr>
        <w:t xml:space="preserve"> </w:t>
      </w:r>
      <w:r w:rsidRPr="0012514B">
        <w:rPr>
          <w:rFonts w:eastAsia="Cambria"/>
          <w:w w:val="105"/>
          <w:sz w:val="22"/>
          <w:szCs w:val="22"/>
        </w:rPr>
        <w:t>entrusted</w:t>
      </w:r>
      <w:r w:rsidRPr="00EE6658">
        <w:rPr>
          <w:rFonts w:eastAsia="Cambria"/>
          <w:w w:val="105"/>
          <w:sz w:val="22"/>
          <w:szCs w:val="22"/>
        </w:rPr>
        <w:t xml:space="preserve"> </w:t>
      </w:r>
      <w:r w:rsidRPr="0012514B">
        <w:rPr>
          <w:rFonts w:eastAsia="Cambria"/>
          <w:w w:val="105"/>
          <w:sz w:val="22"/>
          <w:szCs w:val="22"/>
        </w:rPr>
        <w:t>with</w:t>
      </w:r>
      <w:r w:rsidRPr="00EE6658">
        <w:rPr>
          <w:rFonts w:eastAsia="Cambria"/>
          <w:w w:val="105"/>
          <w:sz w:val="22"/>
          <w:szCs w:val="22"/>
        </w:rPr>
        <w:t xml:space="preserve"> </w:t>
      </w:r>
      <w:r w:rsidRPr="0012514B">
        <w:rPr>
          <w:rFonts w:eastAsia="Cambria"/>
          <w:w w:val="105"/>
          <w:sz w:val="22"/>
          <w:szCs w:val="22"/>
        </w:rPr>
        <w:t>substantial</w:t>
      </w:r>
      <w:r w:rsidRPr="00EE6658">
        <w:rPr>
          <w:rFonts w:eastAsia="Cambria"/>
          <w:w w:val="105"/>
          <w:sz w:val="22"/>
          <w:szCs w:val="22"/>
        </w:rPr>
        <w:t xml:space="preserve"> </w:t>
      </w:r>
      <w:r w:rsidRPr="0012514B">
        <w:rPr>
          <w:rFonts w:eastAsia="Cambria"/>
          <w:w w:val="105"/>
          <w:sz w:val="22"/>
          <w:szCs w:val="22"/>
        </w:rPr>
        <w:t>powers</w:t>
      </w:r>
      <w:r w:rsidRPr="00EE6658">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management</w:t>
      </w:r>
      <w:r w:rsidRPr="00EE6658">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affairs</w:t>
      </w:r>
      <w:r w:rsidRPr="00EE6658">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company,</w:t>
      </w:r>
      <w:r w:rsidRPr="00EE6658">
        <w:rPr>
          <w:rFonts w:eastAsia="Cambria"/>
          <w:w w:val="105"/>
          <w:sz w:val="22"/>
          <w:szCs w:val="22"/>
        </w:rPr>
        <w:t xml:space="preserve"> </w:t>
      </w:r>
      <w:r w:rsidRPr="0012514B">
        <w:rPr>
          <w:rFonts w:eastAsia="Cambria"/>
          <w:w w:val="105"/>
          <w:sz w:val="22"/>
          <w:szCs w:val="22"/>
        </w:rPr>
        <w:t>declaring</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eligibility/qualification</w:t>
      </w:r>
      <w:r w:rsidRPr="00EE6658">
        <w:rPr>
          <w:rFonts w:eastAsia="Cambria"/>
          <w:w w:val="105"/>
          <w:sz w:val="22"/>
          <w:szCs w:val="22"/>
        </w:rPr>
        <w:t xml:space="preserve"> </w:t>
      </w:r>
      <w:r w:rsidRPr="0012514B">
        <w:rPr>
          <w:rFonts w:eastAsia="Cambria"/>
          <w:w w:val="105"/>
          <w:sz w:val="22"/>
          <w:szCs w:val="22"/>
        </w:rPr>
        <w:t>data</w:t>
      </w:r>
      <w:r w:rsidRPr="00EE6658">
        <w:rPr>
          <w:rFonts w:eastAsia="Cambria"/>
          <w:w w:val="105"/>
          <w:sz w:val="22"/>
          <w:szCs w:val="22"/>
        </w:rPr>
        <w:t xml:space="preserve"> </w:t>
      </w:r>
      <w:r w:rsidRPr="0012514B">
        <w:rPr>
          <w:rFonts w:eastAsia="Cambria"/>
          <w:w w:val="105"/>
          <w:sz w:val="22"/>
          <w:szCs w:val="22"/>
        </w:rPr>
        <w:t>to</w:t>
      </w:r>
      <w:r w:rsidRPr="00EE6658">
        <w:rPr>
          <w:rFonts w:eastAsia="Cambria"/>
          <w:w w:val="105"/>
          <w:sz w:val="22"/>
          <w:szCs w:val="22"/>
        </w:rPr>
        <w:t xml:space="preserve"> </w:t>
      </w:r>
      <w:r w:rsidRPr="0012514B">
        <w:rPr>
          <w:rFonts w:eastAsia="Cambria"/>
          <w:w w:val="105"/>
          <w:sz w:val="22"/>
          <w:szCs w:val="22"/>
        </w:rPr>
        <w:t>be</w:t>
      </w:r>
      <w:r w:rsidRPr="00EE6658">
        <w:rPr>
          <w:rFonts w:eastAsia="Cambria"/>
          <w:w w:val="105"/>
          <w:sz w:val="22"/>
          <w:szCs w:val="22"/>
        </w:rPr>
        <w:t xml:space="preserve"> </w:t>
      </w:r>
      <w:r w:rsidRPr="0012514B">
        <w:rPr>
          <w:rFonts w:eastAsia="Cambria"/>
          <w:w w:val="105"/>
          <w:sz w:val="22"/>
          <w:szCs w:val="22"/>
        </w:rPr>
        <w:t>true</w:t>
      </w:r>
      <w:r w:rsidRPr="00EE6658">
        <w:rPr>
          <w:rFonts w:eastAsia="Cambria"/>
          <w:w w:val="105"/>
          <w:sz w:val="22"/>
          <w:szCs w:val="22"/>
        </w:rPr>
        <w:t xml:space="preserve"> </w:t>
      </w:r>
      <w:r w:rsidRPr="0012514B">
        <w:rPr>
          <w:rFonts w:eastAsia="Cambria"/>
          <w:w w:val="105"/>
          <w:sz w:val="22"/>
          <w:szCs w:val="22"/>
        </w:rPr>
        <w:t>and</w:t>
      </w:r>
      <w:r w:rsidRPr="00EE6658">
        <w:rPr>
          <w:rFonts w:eastAsia="Cambria"/>
          <w:w w:val="105"/>
          <w:sz w:val="22"/>
          <w:szCs w:val="22"/>
        </w:rPr>
        <w:t xml:space="preserve"> </w:t>
      </w:r>
      <w:r w:rsidRPr="0012514B">
        <w:rPr>
          <w:rFonts w:eastAsia="Cambria"/>
          <w:w w:val="105"/>
          <w:sz w:val="22"/>
          <w:szCs w:val="22"/>
        </w:rPr>
        <w:t>correct.</w:t>
      </w:r>
    </w:p>
    <w:p w:rsidR="002957DC" w:rsidRPr="00EE6658" w:rsidRDefault="002957DC">
      <w:pPr>
        <w:widowControl w:val="0"/>
        <w:autoSpaceDE w:val="0"/>
        <w:autoSpaceDN w:val="0"/>
        <w:spacing w:before="4"/>
        <w:rPr>
          <w:rFonts w:eastAsia="Cambria"/>
          <w:w w:val="105"/>
          <w:sz w:val="22"/>
          <w:szCs w:val="22"/>
        </w:rPr>
      </w:pPr>
    </w:p>
    <w:p w:rsidR="002957DC" w:rsidRPr="00EE6658" w:rsidRDefault="007C76D0">
      <w:pPr>
        <w:widowControl w:val="0"/>
        <w:autoSpaceDE w:val="0"/>
        <w:autoSpaceDN w:val="0"/>
        <w:spacing w:line="254" w:lineRule="auto"/>
        <w:ind w:left="1728" w:right="246"/>
        <w:jc w:val="both"/>
        <w:rPr>
          <w:rFonts w:eastAsia="Cambria"/>
          <w:w w:val="105"/>
          <w:sz w:val="22"/>
          <w:szCs w:val="22"/>
        </w:rPr>
      </w:pPr>
      <w:r w:rsidRPr="00EE6658">
        <w:rPr>
          <w:rFonts w:eastAsia="Cambria"/>
          <w:w w:val="105"/>
          <w:sz w:val="22"/>
          <w:szCs w:val="22"/>
        </w:rPr>
        <w:t xml:space="preserve">Declaration for anticipated change in legal structure/ ownership, </w:t>
      </w:r>
      <w:r w:rsidRPr="0012514B">
        <w:rPr>
          <w:rFonts w:eastAsia="Cambria"/>
          <w:w w:val="105"/>
          <w:sz w:val="22"/>
          <w:szCs w:val="22"/>
        </w:rPr>
        <w:t>if</w:t>
      </w:r>
      <w:r w:rsidRPr="00EE6658">
        <w:rPr>
          <w:rFonts w:eastAsia="Cambria"/>
          <w:w w:val="105"/>
          <w:sz w:val="22"/>
          <w:szCs w:val="22"/>
        </w:rPr>
        <w:t xml:space="preserve"> </w:t>
      </w:r>
      <w:r w:rsidRPr="0012514B">
        <w:rPr>
          <w:rFonts w:eastAsia="Cambria"/>
          <w:w w:val="105"/>
          <w:sz w:val="22"/>
          <w:szCs w:val="22"/>
        </w:rPr>
        <w:t>any.</w:t>
      </w:r>
    </w:p>
    <w:p w:rsidR="002957DC" w:rsidRPr="00EE6658" w:rsidRDefault="002957DC">
      <w:pPr>
        <w:widowControl w:val="0"/>
        <w:autoSpaceDE w:val="0"/>
        <w:autoSpaceDN w:val="0"/>
        <w:spacing w:before="6"/>
        <w:rPr>
          <w:rFonts w:eastAsia="Cambria"/>
          <w:w w:val="105"/>
          <w:sz w:val="22"/>
          <w:szCs w:val="22"/>
        </w:rPr>
      </w:pPr>
    </w:p>
    <w:p w:rsidR="002957DC" w:rsidRPr="0012514B" w:rsidRDefault="007C76D0">
      <w:pPr>
        <w:widowControl w:val="0"/>
        <w:autoSpaceDE w:val="0"/>
        <w:autoSpaceDN w:val="0"/>
        <w:spacing w:line="254" w:lineRule="auto"/>
        <w:ind w:left="1728" w:right="246"/>
        <w:jc w:val="both"/>
        <w:rPr>
          <w:rFonts w:eastAsia="Cambria"/>
          <w:sz w:val="22"/>
          <w:szCs w:val="22"/>
        </w:rPr>
      </w:pPr>
      <w:r w:rsidRPr="00EE6658">
        <w:rPr>
          <w:rFonts w:eastAsia="Cambria"/>
          <w:w w:val="105"/>
          <w:sz w:val="22"/>
          <w:szCs w:val="22"/>
        </w:rPr>
        <w:t xml:space="preserve">The complete annual reports together with </w:t>
      </w:r>
      <w:r w:rsidRPr="0012514B">
        <w:rPr>
          <w:rFonts w:eastAsia="Cambria"/>
          <w:w w:val="105"/>
          <w:sz w:val="22"/>
          <w:szCs w:val="22"/>
        </w:rPr>
        <w:t>Audited</w:t>
      </w:r>
      <w:r w:rsidRPr="00EE6658">
        <w:rPr>
          <w:rFonts w:eastAsia="Cambria"/>
          <w:w w:val="105"/>
          <w:sz w:val="22"/>
          <w:szCs w:val="22"/>
        </w:rPr>
        <w:t xml:space="preserve"> </w:t>
      </w:r>
      <w:r w:rsidRPr="0012514B">
        <w:rPr>
          <w:rFonts w:eastAsia="Cambria"/>
          <w:w w:val="105"/>
          <w:sz w:val="22"/>
          <w:szCs w:val="22"/>
        </w:rPr>
        <w:t>statement</w:t>
      </w:r>
      <w:r w:rsidRPr="00EE6658">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accounts</w:t>
      </w:r>
      <w:r w:rsidRPr="00EE6658">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company</w:t>
      </w:r>
      <w:r w:rsidRPr="0012514B">
        <w:rPr>
          <w:rFonts w:eastAsia="Cambria"/>
          <w:spacing w:val="-3"/>
          <w:w w:val="105"/>
          <w:sz w:val="22"/>
          <w:szCs w:val="22"/>
        </w:rPr>
        <w:t xml:space="preserve"> </w:t>
      </w:r>
      <w:r w:rsidRPr="008C4038">
        <w:rPr>
          <w:rFonts w:eastAsia="Cambria"/>
          <w:b/>
          <w:bCs/>
          <w:w w:val="105"/>
          <w:sz w:val="22"/>
          <w:szCs w:val="22"/>
        </w:rPr>
        <w:t>for</w:t>
      </w:r>
      <w:r w:rsidRPr="008C4038">
        <w:rPr>
          <w:rFonts w:eastAsia="Cambria"/>
          <w:b/>
          <w:bCs/>
          <w:spacing w:val="-3"/>
          <w:w w:val="105"/>
          <w:sz w:val="22"/>
          <w:szCs w:val="22"/>
        </w:rPr>
        <w:t xml:space="preserve"> </w:t>
      </w:r>
      <w:r w:rsidRPr="008C4038">
        <w:rPr>
          <w:rFonts w:eastAsia="Cambria"/>
          <w:b/>
          <w:bCs/>
          <w:w w:val="105"/>
          <w:sz w:val="22"/>
          <w:szCs w:val="22"/>
        </w:rPr>
        <w:t>last</w:t>
      </w:r>
      <w:r w:rsidRPr="008C4038">
        <w:rPr>
          <w:rFonts w:eastAsia="Cambria"/>
          <w:b/>
          <w:bCs/>
          <w:spacing w:val="-2"/>
          <w:w w:val="105"/>
          <w:sz w:val="22"/>
          <w:szCs w:val="22"/>
        </w:rPr>
        <w:t xml:space="preserve"> </w:t>
      </w:r>
      <w:r w:rsidRPr="008C4038">
        <w:rPr>
          <w:rFonts w:eastAsia="Cambria"/>
          <w:b/>
          <w:bCs/>
          <w:w w:val="105"/>
          <w:sz w:val="22"/>
          <w:szCs w:val="22"/>
        </w:rPr>
        <w:t>five</w:t>
      </w:r>
      <w:r w:rsidRPr="008C4038">
        <w:rPr>
          <w:rFonts w:eastAsia="Cambria"/>
          <w:b/>
          <w:bCs/>
          <w:spacing w:val="-5"/>
          <w:w w:val="105"/>
          <w:sz w:val="22"/>
          <w:szCs w:val="22"/>
        </w:rPr>
        <w:t xml:space="preserve"> </w:t>
      </w:r>
      <w:r w:rsidRPr="008C4038">
        <w:rPr>
          <w:rFonts w:eastAsia="Cambria"/>
          <w:b/>
          <w:bCs/>
          <w:w w:val="105"/>
          <w:sz w:val="22"/>
          <w:szCs w:val="22"/>
        </w:rPr>
        <w:t>years</w:t>
      </w:r>
      <w:r w:rsidRPr="0012514B">
        <w:rPr>
          <w:rFonts w:eastAsia="Cambria"/>
          <w:spacing w:val="-4"/>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its</w:t>
      </w:r>
      <w:r w:rsidRPr="00EE6658">
        <w:rPr>
          <w:rFonts w:eastAsia="Cambria"/>
          <w:w w:val="105"/>
          <w:sz w:val="22"/>
          <w:szCs w:val="22"/>
        </w:rPr>
        <w:t xml:space="preserve"> </w:t>
      </w:r>
      <w:r w:rsidRPr="0012514B">
        <w:rPr>
          <w:rFonts w:eastAsia="Cambria"/>
          <w:w w:val="105"/>
          <w:sz w:val="22"/>
          <w:szCs w:val="22"/>
        </w:rPr>
        <w:t>own</w:t>
      </w:r>
      <w:r w:rsidRPr="00EE6658">
        <w:rPr>
          <w:rFonts w:eastAsia="Cambria"/>
          <w:w w:val="105"/>
          <w:sz w:val="22"/>
          <w:szCs w:val="22"/>
        </w:rPr>
        <w:t xml:space="preserve"> </w:t>
      </w:r>
      <w:r w:rsidRPr="0012514B">
        <w:rPr>
          <w:rFonts w:eastAsia="Cambria"/>
          <w:w w:val="105"/>
          <w:sz w:val="22"/>
          <w:szCs w:val="22"/>
        </w:rPr>
        <w:t>(separate)</w:t>
      </w:r>
      <w:r w:rsidRPr="00EE6658">
        <w:rPr>
          <w:rFonts w:eastAsia="Cambria"/>
          <w:w w:val="105"/>
          <w:sz w:val="22"/>
          <w:szCs w:val="22"/>
        </w:rPr>
        <w:t xml:space="preserve"> </w:t>
      </w:r>
      <w:r w:rsidRPr="0012514B">
        <w:rPr>
          <w:rFonts w:eastAsia="Cambria"/>
          <w:w w:val="105"/>
          <w:sz w:val="22"/>
          <w:szCs w:val="22"/>
        </w:rPr>
        <w:t>immediately</w:t>
      </w:r>
      <w:r w:rsidRPr="00EE6658">
        <w:rPr>
          <w:rFonts w:eastAsia="Cambria"/>
          <w:w w:val="105"/>
          <w:sz w:val="22"/>
          <w:szCs w:val="22"/>
        </w:rPr>
        <w:t xml:space="preserve"> </w:t>
      </w:r>
      <w:r w:rsidRPr="0012514B">
        <w:rPr>
          <w:rFonts w:eastAsia="Cambria"/>
          <w:w w:val="105"/>
          <w:sz w:val="22"/>
          <w:szCs w:val="22"/>
        </w:rPr>
        <w:t>preceding</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date</w:t>
      </w:r>
      <w:r w:rsidRPr="00EE6658">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submission</w:t>
      </w:r>
      <w:r w:rsidRPr="00EE6658">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bid.</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Bidder</w:t>
      </w:r>
      <w:r w:rsidRPr="00EE6658">
        <w:rPr>
          <w:rFonts w:eastAsia="Cambria"/>
          <w:w w:val="105"/>
          <w:sz w:val="22"/>
          <w:szCs w:val="22"/>
        </w:rPr>
        <w:t xml:space="preserve"> </w:t>
      </w:r>
      <w:r w:rsidRPr="0012514B">
        <w:rPr>
          <w:rFonts w:eastAsia="Cambria"/>
          <w:w w:val="105"/>
          <w:sz w:val="22"/>
          <w:szCs w:val="22"/>
        </w:rPr>
        <w:t>shall</w:t>
      </w:r>
      <w:r w:rsidRPr="00EE6658">
        <w:rPr>
          <w:rFonts w:eastAsia="Cambria"/>
          <w:w w:val="105"/>
          <w:sz w:val="22"/>
          <w:szCs w:val="22"/>
        </w:rPr>
        <w:t xml:space="preserve"> </w:t>
      </w:r>
      <w:r w:rsidRPr="0012514B">
        <w:rPr>
          <w:rFonts w:eastAsia="Cambria"/>
          <w:w w:val="105"/>
          <w:sz w:val="22"/>
          <w:szCs w:val="22"/>
        </w:rPr>
        <w:t>also</w:t>
      </w:r>
      <w:r w:rsidRPr="00EE6658">
        <w:rPr>
          <w:rFonts w:eastAsia="Cambria"/>
          <w:w w:val="105"/>
          <w:sz w:val="22"/>
          <w:szCs w:val="22"/>
        </w:rPr>
        <w:t xml:space="preserve"> </w:t>
      </w:r>
      <w:r w:rsidRPr="0012514B">
        <w:rPr>
          <w:rFonts w:eastAsia="Cambria"/>
          <w:w w:val="105"/>
          <w:sz w:val="22"/>
          <w:szCs w:val="22"/>
        </w:rPr>
        <w:t>furnish</w:t>
      </w:r>
      <w:r w:rsidRPr="00EE6658">
        <w:rPr>
          <w:rFonts w:eastAsia="Cambria"/>
          <w:w w:val="105"/>
          <w:sz w:val="22"/>
          <w:szCs w:val="22"/>
        </w:rPr>
        <w:t xml:space="preserve"> </w:t>
      </w:r>
      <w:r w:rsidRPr="0012514B">
        <w:rPr>
          <w:rFonts w:eastAsia="Cambria"/>
          <w:w w:val="105"/>
          <w:sz w:val="22"/>
          <w:szCs w:val="22"/>
        </w:rPr>
        <w:t>documentary</w:t>
      </w:r>
      <w:r w:rsidRPr="00EE6658">
        <w:rPr>
          <w:rFonts w:eastAsia="Cambria"/>
          <w:w w:val="105"/>
          <w:sz w:val="22"/>
          <w:szCs w:val="22"/>
        </w:rPr>
        <w:t xml:space="preserve"> </w:t>
      </w:r>
      <w:r w:rsidRPr="0012514B">
        <w:rPr>
          <w:rFonts w:eastAsia="Cambria"/>
          <w:w w:val="105"/>
          <w:sz w:val="22"/>
          <w:szCs w:val="22"/>
        </w:rPr>
        <w:t>evidence/</w:t>
      </w:r>
      <w:r w:rsidRPr="00EE6658">
        <w:rPr>
          <w:rFonts w:eastAsia="Cambria"/>
          <w:w w:val="105"/>
          <w:sz w:val="22"/>
          <w:szCs w:val="22"/>
        </w:rPr>
        <w:t xml:space="preserve"> </w:t>
      </w:r>
      <w:r w:rsidRPr="0012514B">
        <w:rPr>
          <w:rFonts w:eastAsia="Cambria"/>
          <w:w w:val="105"/>
          <w:sz w:val="22"/>
          <w:szCs w:val="22"/>
        </w:rPr>
        <w:t>declaration</w:t>
      </w:r>
      <w:r w:rsidRPr="00EE6658">
        <w:rPr>
          <w:rFonts w:eastAsia="Cambria"/>
          <w:w w:val="105"/>
          <w:sz w:val="22"/>
          <w:szCs w:val="22"/>
        </w:rPr>
        <w:t xml:space="preserve"> </w:t>
      </w:r>
      <w:r w:rsidRPr="0012514B">
        <w:rPr>
          <w:rFonts w:eastAsia="Cambria"/>
          <w:w w:val="105"/>
          <w:sz w:val="22"/>
          <w:szCs w:val="22"/>
        </w:rPr>
        <w:t>regarding</w:t>
      </w:r>
      <w:r w:rsidRPr="00EE6658">
        <w:rPr>
          <w:rFonts w:eastAsia="Cambria"/>
          <w:w w:val="105"/>
          <w:sz w:val="22"/>
          <w:szCs w:val="22"/>
        </w:rPr>
        <w:t xml:space="preserve"> </w:t>
      </w:r>
      <w:r w:rsidR="00460708" w:rsidRPr="0012514B">
        <w:rPr>
          <w:rFonts w:eastAsia="Cambria"/>
          <w:w w:val="105"/>
          <w:sz w:val="22"/>
          <w:szCs w:val="22"/>
        </w:rPr>
        <w:t>financial</w:t>
      </w:r>
      <w:r w:rsidRPr="00EE6658">
        <w:rPr>
          <w:rFonts w:eastAsia="Cambria"/>
          <w:w w:val="105"/>
          <w:sz w:val="22"/>
          <w:szCs w:val="22"/>
        </w:rPr>
        <w:t xml:space="preserve"> </w:t>
      </w:r>
      <w:r w:rsidRPr="0012514B">
        <w:rPr>
          <w:rFonts w:eastAsia="Cambria"/>
          <w:w w:val="105"/>
          <w:sz w:val="22"/>
          <w:szCs w:val="22"/>
        </w:rPr>
        <w:t>re-structuring</w:t>
      </w:r>
      <w:r w:rsidRPr="00EE6658">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company,</w:t>
      </w:r>
      <w:r w:rsidRPr="00EE6658">
        <w:rPr>
          <w:rFonts w:eastAsia="Cambria"/>
          <w:w w:val="105"/>
          <w:sz w:val="22"/>
          <w:szCs w:val="22"/>
        </w:rPr>
        <w:t xml:space="preserve"> </w:t>
      </w:r>
      <w:r w:rsidRPr="0012514B">
        <w:rPr>
          <w:rFonts w:eastAsia="Cambria"/>
          <w:w w:val="105"/>
          <w:sz w:val="22"/>
          <w:szCs w:val="22"/>
        </w:rPr>
        <w:t>if</w:t>
      </w:r>
      <w:r w:rsidRPr="00EE6658">
        <w:rPr>
          <w:rFonts w:eastAsia="Cambria"/>
          <w:w w:val="105"/>
          <w:sz w:val="22"/>
          <w:szCs w:val="22"/>
        </w:rPr>
        <w:t xml:space="preserve"> </w:t>
      </w:r>
      <w:r w:rsidRPr="0012514B">
        <w:rPr>
          <w:rFonts w:eastAsia="Cambria"/>
          <w:w w:val="105"/>
          <w:sz w:val="22"/>
          <w:szCs w:val="22"/>
        </w:rPr>
        <w:t>any.</w:t>
      </w:r>
    </w:p>
    <w:p w:rsidR="002957DC" w:rsidRPr="0012514B" w:rsidRDefault="002957DC">
      <w:pPr>
        <w:widowControl w:val="0"/>
        <w:autoSpaceDE w:val="0"/>
        <w:autoSpaceDN w:val="0"/>
        <w:spacing w:before="6"/>
        <w:rPr>
          <w:rFonts w:eastAsia="Cambria"/>
          <w:sz w:val="22"/>
          <w:szCs w:val="22"/>
        </w:rPr>
      </w:pPr>
    </w:p>
    <w:p w:rsidR="002957DC" w:rsidRPr="00EE6658" w:rsidRDefault="007C76D0" w:rsidP="002E7768">
      <w:pPr>
        <w:widowControl w:val="0"/>
        <w:autoSpaceDE w:val="0"/>
        <w:autoSpaceDN w:val="0"/>
        <w:spacing w:line="254" w:lineRule="auto"/>
        <w:ind w:left="1728" w:right="246"/>
        <w:jc w:val="both"/>
        <w:rPr>
          <w:rFonts w:eastAsia="Cambria"/>
          <w:w w:val="105"/>
          <w:sz w:val="22"/>
          <w:szCs w:val="22"/>
        </w:rPr>
      </w:pPr>
      <w:r w:rsidRPr="00EE6658">
        <w:rPr>
          <w:rFonts w:eastAsia="Cambria"/>
          <w:w w:val="105"/>
          <w:sz w:val="22"/>
          <w:szCs w:val="22"/>
        </w:rPr>
        <w:t>If the opening of the bids pursuant to</w:t>
      </w:r>
      <w:r w:rsidRPr="0012514B">
        <w:rPr>
          <w:rFonts w:eastAsia="Cambria"/>
          <w:spacing w:val="1"/>
          <w:sz w:val="22"/>
          <w:szCs w:val="22"/>
        </w:rPr>
        <w:t xml:space="preserve"> </w:t>
      </w:r>
      <w:r w:rsidRPr="0012514B">
        <w:rPr>
          <w:rFonts w:eastAsia="Cambria"/>
          <w:b/>
          <w:i/>
          <w:sz w:val="22"/>
          <w:szCs w:val="22"/>
        </w:rPr>
        <w:t>ITB</w:t>
      </w:r>
      <w:r w:rsidRPr="0012514B">
        <w:rPr>
          <w:rFonts w:eastAsia="Cambria"/>
          <w:b/>
          <w:i/>
          <w:spacing w:val="1"/>
          <w:sz w:val="22"/>
          <w:szCs w:val="22"/>
        </w:rPr>
        <w:t xml:space="preserve"> </w:t>
      </w:r>
      <w:r w:rsidRPr="0012514B">
        <w:rPr>
          <w:rFonts w:eastAsia="Cambria"/>
          <w:b/>
          <w:i/>
          <w:sz w:val="22"/>
          <w:szCs w:val="22"/>
        </w:rPr>
        <w:t>Clause</w:t>
      </w:r>
      <w:r w:rsidRPr="0012514B">
        <w:rPr>
          <w:rFonts w:eastAsia="Cambria"/>
          <w:b/>
          <w:i/>
          <w:spacing w:val="1"/>
          <w:sz w:val="22"/>
          <w:szCs w:val="22"/>
        </w:rPr>
        <w:t xml:space="preserve"> </w:t>
      </w:r>
      <w:r w:rsidRPr="0012514B">
        <w:rPr>
          <w:rFonts w:eastAsia="Cambria"/>
          <w:b/>
          <w:i/>
          <w:sz w:val="22"/>
          <w:szCs w:val="22"/>
        </w:rPr>
        <w:t>20.1</w:t>
      </w:r>
      <w:r w:rsidRPr="0012514B">
        <w:rPr>
          <w:rFonts w:eastAsia="Cambria"/>
          <w:spacing w:val="1"/>
          <w:sz w:val="22"/>
          <w:szCs w:val="22"/>
        </w:rPr>
        <w:t xml:space="preserve"> </w:t>
      </w:r>
      <w:r w:rsidRPr="00EE6658">
        <w:rPr>
          <w:rFonts w:eastAsia="Cambria"/>
          <w:w w:val="105"/>
          <w:sz w:val="22"/>
          <w:szCs w:val="22"/>
        </w:rPr>
        <w:t>or the ascertainment of qualification pursuant to</w:t>
      </w:r>
      <w:r w:rsidRPr="0012514B">
        <w:rPr>
          <w:rFonts w:eastAsia="Cambria"/>
          <w:spacing w:val="26"/>
          <w:sz w:val="22"/>
          <w:szCs w:val="22"/>
        </w:rPr>
        <w:t xml:space="preserve"> </w:t>
      </w:r>
      <w:r w:rsidRPr="0012514B">
        <w:rPr>
          <w:rFonts w:eastAsia="Cambria"/>
          <w:b/>
          <w:i/>
          <w:sz w:val="22"/>
          <w:szCs w:val="22"/>
        </w:rPr>
        <w:t>ITB</w:t>
      </w:r>
      <w:r w:rsidRPr="0012514B">
        <w:rPr>
          <w:rFonts w:eastAsia="Cambria"/>
          <w:b/>
          <w:i/>
          <w:spacing w:val="27"/>
          <w:sz w:val="22"/>
          <w:szCs w:val="22"/>
        </w:rPr>
        <w:t xml:space="preserve"> </w:t>
      </w:r>
      <w:r w:rsidRPr="0012514B">
        <w:rPr>
          <w:rFonts w:eastAsia="Cambria"/>
          <w:b/>
          <w:i/>
          <w:sz w:val="22"/>
          <w:szCs w:val="22"/>
        </w:rPr>
        <w:t>Clause</w:t>
      </w:r>
      <w:r w:rsidRPr="0012514B">
        <w:rPr>
          <w:rFonts w:eastAsia="Cambria"/>
          <w:b/>
          <w:i/>
          <w:spacing w:val="27"/>
          <w:sz w:val="22"/>
          <w:szCs w:val="22"/>
        </w:rPr>
        <w:t xml:space="preserve"> </w:t>
      </w:r>
      <w:r w:rsidRPr="0012514B">
        <w:rPr>
          <w:rFonts w:eastAsia="Cambria"/>
          <w:b/>
          <w:i/>
          <w:sz w:val="22"/>
          <w:szCs w:val="22"/>
        </w:rPr>
        <w:t>23.1</w:t>
      </w:r>
      <w:r w:rsidRPr="0012514B">
        <w:rPr>
          <w:rFonts w:eastAsia="Cambria"/>
          <w:spacing w:val="27"/>
          <w:sz w:val="22"/>
          <w:szCs w:val="22"/>
        </w:rPr>
        <w:t xml:space="preserve"> </w:t>
      </w:r>
      <w:r w:rsidRPr="00EE6658">
        <w:rPr>
          <w:rFonts w:eastAsia="Cambria"/>
          <w:w w:val="105"/>
          <w:sz w:val="22"/>
          <w:szCs w:val="22"/>
        </w:rPr>
        <w:t>is</w:t>
      </w:r>
      <w:r w:rsidR="002E7768" w:rsidRPr="00EE6658">
        <w:rPr>
          <w:rFonts w:eastAsia="Cambria"/>
          <w:w w:val="105"/>
          <w:sz w:val="22"/>
          <w:szCs w:val="22"/>
        </w:rPr>
        <w:t xml:space="preserve"> </w:t>
      </w:r>
      <w:r w:rsidRPr="0012514B">
        <w:rPr>
          <w:rFonts w:eastAsia="Cambria"/>
          <w:w w:val="105"/>
          <w:sz w:val="22"/>
          <w:szCs w:val="22"/>
        </w:rPr>
        <w:t>carried</w:t>
      </w:r>
      <w:r w:rsidRPr="00EE6658">
        <w:rPr>
          <w:rFonts w:eastAsia="Cambria"/>
          <w:w w:val="105"/>
          <w:sz w:val="22"/>
          <w:szCs w:val="22"/>
        </w:rPr>
        <w:t xml:space="preserve"> </w:t>
      </w:r>
      <w:r w:rsidRPr="0012514B">
        <w:rPr>
          <w:rFonts w:eastAsia="Cambria"/>
          <w:w w:val="105"/>
          <w:sz w:val="22"/>
          <w:szCs w:val="22"/>
        </w:rPr>
        <w:t>out</w:t>
      </w:r>
      <w:r w:rsidRPr="00EE6658">
        <w:rPr>
          <w:rFonts w:eastAsia="Cambria"/>
          <w:w w:val="105"/>
          <w:sz w:val="22"/>
          <w:szCs w:val="22"/>
        </w:rPr>
        <w:t xml:space="preserve"> </w:t>
      </w:r>
      <w:r w:rsidRPr="0012514B">
        <w:rPr>
          <w:rFonts w:eastAsia="Cambria"/>
          <w:w w:val="105"/>
          <w:sz w:val="22"/>
          <w:szCs w:val="22"/>
        </w:rPr>
        <w:t>after</w:t>
      </w:r>
      <w:r w:rsidRPr="0012514B">
        <w:rPr>
          <w:rFonts w:eastAsia="Cambria"/>
          <w:spacing w:val="-9"/>
          <w:w w:val="105"/>
          <w:sz w:val="22"/>
          <w:szCs w:val="22"/>
        </w:rPr>
        <w:t xml:space="preserve"> </w:t>
      </w:r>
      <w:r w:rsidRPr="0012514B">
        <w:rPr>
          <w:rFonts w:eastAsia="Cambria"/>
          <w:b/>
          <w:bCs/>
          <w:w w:val="105"/>
          <w:sz w:val="22"/>
          <w:szCs w:val="22"/>
        </w:rPr>
        <w:t>30th</w:t>
      </w:r>
      <w:r w:rsidRPr="0012514B">
        <w:rPr>
          <w:rFonts w:eastAsia="Cambria"/>
          <w:b/>
          <w:bCs/>
          <w:spacing w:val="-10"/>
          <w:w w:val="105"/>
          <w:sz w:val="22"/>
          <w:szCs w:val="22"/>
        </w:rPr>
        <w:t xml:space="preserve"> </w:t>
      </w:r>
      <w:r w:rsidRPr="0012514B">
        <w:rPr>
          <w:rFonts w:eastAsia="Cambria"/>
          <w:b/>
          <w:bCs/>
          <w:w w:val="105"/>
          <w:sz w:val="22"/>
          <w:szCs w:val="22"/>
        </w:rPr>
        <w:t>September</w:t>
      </w:r>
      <w:r w:rsidRPr="0012514B">
        <w:rPr>
          <w:rFonts w:eastAsia="Cambria"/>
          <w:w w:val="105"/>
          <w:sz w:val="22"/>
          <w:szCs w:val="22"/>
        </w:rPr>
        <w:t>,</w:t>
      </w:r>
      <w:r w:rsidRPr="0012514B">
        <w:rPr>
          <w:rFonts w:eastAsia="Cambria"/>
          <w:spacing w:val="-10"/>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bidder</w:t>
      </w:r>
      <w:r w:rsidRPr="00EE6658">
        <w:rPr>
          <w:rFonts w:eastAsia="Cambria"/>
          <w:w w:val="105"/>
          <w:sz w:val="22"/>
          <w:szCs w:val="22"/>
        </w:rPr>
        <w:t xml:space="preserve"> </w:t>
      </w:r>
      <w:r w:rsidRPr="0012514B">
        <w:rPr>
          <w:rFonts w:eastAsia="Cambria"/>
          <w:w w:val="105"/>
          <w:sz w:val="22"/>
          <w:szCs w:val="22"/>
        </w:rPr>
        <w:t>shall</w:t>
      </w:r>
      <w:r w:rsidRPr="00EE6658">
        <w:rPr>
          <w:rFonts w:eastAsia="Cambria"/>
          <w:w w:val="105"/>
          <w:sz w:val="22"/>
          <w:szCs w:val="22"/>
        </w:rPr>
        <w:t xml:space="preserve"> </w:t>
      </w:r>
      <w:r w:rsidRPr="0012514B">
        <w:rPr>
          <w:rFonts w:eastAsia="Cambria"/>
          <w:w w:val="105"/>
          <w:sz w:val="22"/>
          <w:szCs w:val="22"/>
        </w:rPr>
        <w:t>be</w:t>
      </w:r>
      <w:r w:rsidRPr="00EE6658">
        <w:rPr>
          <w:rFonts w:eastAsia="Cambria"/>
          <w:w w:val="105"/>
          <w:sz w:val="22"/>
          <w:szCs w:val="22"/>
        </w:rPr>
        <w:t xml:space="preserve"> </w:t>
      </w:r>
      <w:r w:rsidRPr="0012514B">
        <w:rPr>
          <w:rFonts w:eastAsia="Cambria"/>
          <w:w w:val="105"/>
          <w:sz w:val="22"/>
          <w:szCs w:val="22"/>
        </w:rPr>
        <w:t>required</w:t>
      </w:r>
      <w:r w:rsidRPr="00EE6658">
        <w:rPr>
          <w:rFonts w:eastAsia="Cambria"/>
          <w:w w:val="105"/>
          <w:sz w:val="22"/>
          <w:szCs w:val="22"/>
        </w:rPr>
        <w:t xml:space="preserve"> </w:t>
      </w:r>
      <w:r w:rsidRPr="0012514B">
        <w:rPr>
          <w:rFonts w:eastAsia="Cambria"/>
          <w:w w:val="105"/>
          <w:sz w:val="22"/>
          <w:szCs w:val="22"/>
        </w:rPr>
        <w:t>to</w:t>
      </w:r>
      <w:r w:rsidRPr="00EE6658">
        <w:rPr>
          <w:rFonts w:eastAsia="Cambria"/>
          <w:w w:val="105"/>
          <w:sz w:val="22"/>
          <w:szCs w:val="22"/>
        </w:rPr>
        <w:t xml:space="preserve"> </w:t>
      </w:r>
      <w:r w:rsidRPr="0012514B">
        <w:rPr>
          <w:rFonts w:eastAsia="Cambria"/>
          <w:w w:val="105"/>
          <w:sz w:val="22"/>
          <w:szCs w:val="22"/>
        </w:rPr>
        <w:t>submit</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complete</w:t>
      </w:r>
      <w:r w:rsidRPr="00EE6658">
        <w:rPr>
          <w:rFonts w:eastAsia="Cambria"/>
          <w:w w:val="105"/>
          <w:sz w:val="22"/>
          <w:szCs w:val="22"/>
        </w:rPr>
        <w:t xml:space="preserve"> </w:t>
      </w:r>
      <w:r w:rsidRPr="0012514B">
        <w:rPr>
          <w:rFonts w:eastAsia="Cambria"/>
          <w:w w:val="105"/>
          <w:sz w:val="22"/>
          <w:szCs w:val="22"/>
        </w:rPr>
        <w:t>annual</w:t>
      </w:r>
      <w:r w:rsidRPr="00EE6658">
        <w:rPr>
          <w:rFonts w:eastAsia="Cambria"/>
          <w:w w:val="105"/>
          <w:sz w:val="22"/>
          <w:szCs w:val="22"/>
        </w:rPr>
        <w:t xml:space="preserve"> </w:t>
      </w:r>
      <w:r w:rsidRPr="0012514B">
        <w:rPr>
          <w:rFonts w:eastAsia="Cambria"/>
          <w:w w:val="105"/>
          <w:sz w:val="22"/>
          <w:szCs w:val="22"/>
        </w:rPr>
        <w:t>reports</w:t>
      </w:r>
      <w:r w:rsidRPr="00EE6658">
        <w:rPr>
          <w:rFonts w:eastAsia="Cambria"/>
          <w:w w:val="105"/>
          <w:sz w:val="22"/>
          <w:szCs w:val="22"/>
        </w:rPr>
        <w:t xml:space="preserve"> </w:t>
      </w:r>
      <w:r w:rsidRPr="0012514B">
        <w:rPr>
          <w:rFonts w:eastAsia="Cambria"/>
          <w:w w:val="105"/>
          <w:sz w:val="22"/>
          <w:szCs w:val="22"/>
        </w:rPr>
        <w:t>together</w:t>
      </w:r>
      <w:r w:rsidRPr="00EE6658">
        <w:rPr>
          <w:rFonts w:eastAsia="Cambria"/>
          <w:w w:val="105"/>
          <w:sz w:val="22"/>
          <w:szCs w:val="22"/>
        </w:rPr>
        <w:t xml:space="preserve"> </w:t>
      </w:r>
      <w:r w:rsidRPr="0012514B">
        <w:rPr>
          <w:rFonts w:eastAsia="Cambria"/>
          <w:w w:val="105"/>
          <w:sz w:val="22"/>
          <w:szCs w:val="22"/>
        </w:rPr>
        <w:t>with</w:t>
      </w:r>
      <w:r w:rsidRPr="00EE6658">
        <w:rPr>
          <w:rFonts w:eastAsia="Cambria"/>
          <w:w w:val="105"/>
          <w:sz w:val="22"/>
          <w:szCs w:val="22"/>
        </w:rPr>
        <w:t xml:space="preserve"> </w:t>
      </w:r>
      <w:r w:rsidRPr="0012514B">
        <w:rPr>
          <w:rFonts w:eastAsia="Cambria"/>
          <w:w w:val="105"/>
          <w:sz w:val="22"/>
          <w:szCs w:val="22"/>
        </w:rPr>
        <w:t>Audited</w:t>
      </w:r>
      <w:r w:rsidRPr="00EE6658">
        <w:rPr>
          <w:rFonts w:eastAsia="Cambria"/>
          <w:w w:val="105"/>
          <w:sz w:val="22"/>
          <w:szCs w:val="22"/>
        </w:rPr>
        <w:t xml:space="preserve"> </w:t>
      </w:r>
      <w:r w:rsidRPr="0012514B">
        <w:rPr>
          <w:rFonts w:eastAsia="Cambria"/>
          <w:w w:val="105"/>
          <w:sz w:val="22"/>
          <w:szCs w:val="22"/>
        </w:rPr>
        <w:t>statement</w:t>
      </w:r>
      <w:r w:rsidRPr="00EE6658">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accounts</w:t>
      </w:r>
      <w:r w:rsidRPr="00EE6658">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company</w:t>
      </w:r>
      <w:r w:rsidRPr="00EE6658">
        <w:rPr>
          <w:rFonts w:eastAsia="Cambria"/>
          <w:w w:val="105"/>
          <w:sz w:val="22"/>
          <w:szCs w:val="22"/>
        </w:rPr>
        <w:t xml:space="preserve"> </w:t>
      </w:r>
      <w:r w:rsidRPr="0012514B">
        <w:rPr>
          <w:rFonts w:eastAsia="Cambria"/>
          <w:w w:val="105"/>
          <w:sz w:val="22"/>
          <w:szCs w:val="22"/>
        </w:rPr>
        <w:t>for</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immediately</w:t>
      </w:r>
      <w:r w:rsidRPr="00EE6658">
        <w:rPr>
          <w:rFonts w:eastAsia="Cambria"/>
          <w:w w:val="105"/>
          <w:sz w:val="22"/>
          <w:szCs w:val="22"/>
        </w:rPr>
        <w:t xml:space="preserve"> </w:t>
      </w:r>
      <w:r w:rsidRPr="0012514B">
        <w:rPr>
          <w:rFonts w:eastAsia="Cambria"/>
          <w:w w:val="105"/>
          <w:sz w:val="22"/>
          <w:szCs w:val="22"/>
        </w:rPr>
        <w:t>preceding</w:t>
      </w:r>
      <w:r w:rsidRPr="00EE6658">
        <w:rPr>
          <w:rFonts w:eastAsia="Cambria"/>
          <w:w w:val="105"/>
          <w:sz w:val="22"/>
          <w:szCs w:val="22"/>
        </w:rPr>
        <w:t xml:space="preserve"> </w:t>
      </w:r>
      <w:r w:rsidRPr="0012514B">
        <w:rPr>
          <w:rFonts w:eastAsia="Cambria"/>
          <w:w w:val="105"/>
          <w:sz w:val="22"/>
          <w:szCs w:val="22"/>
        </w:rPr>
        <w:t>Financial</w:t>
      </w:r>
      <w:r w:rsidRPr="00EE6658">
        <w:rPr>
          <w:rFonts w:eastAsia="Cambria"/>
          <w:w w:val="105"/>
          <w:sz w:val="22"/>
          <w:szCs w:val="22"/>
        </w:rPr>
        <w:t xml:space="preserve"> </w:t>
      </w:r>
      <w:r w:rsidRPr="0012514B">
        <w:rPr>
          <w:rFonts w:eastAsia="Cambria"/>
          <w:w w:val="105"/>
          <w:sz w:val="22"/>
          <w:szCs w:val="22"/>
        </w:rPr>
        <w:t>Year</w:t>
      </w:r>
      <w:r w:rsidRPr="00EE6658">
        <w:rPr>
          <w:rFonts w:eastAsia="Cambria"/>
          <w:w w:val="105"/>
          <w:sz w:val="22"/>
          <w:szCs w:val="22"/>
        </w:rPr>
        <w:t xml:space="preserve"> </w:t>
      </w:r>
      <w:r w:rsidRPr="0012514B">
        <w:rPr>
          <w:rFonts w:eastAsia="Cambria"/>
          <w:w w:val="105"/>
          <w:sz w:val="22"/>
          <w:szCs w:val="22"/>
        </w:rPr>
        <w:t>except</w:t>
      </w:r>
      <w:r w:rsidRPr="00EE6658">
        <w:rPr>
          <w:rFonts w:eastAsia="Cambria"/>
          <w:w w:val="105"/>
          <w:sz w:val="22"/>
          <w:szCs w:val="22"/>
        </w:rPr>
        <w:t xml:space="preserve"> </w:t>
      </w:r>
      <w:r w:rsidRPr="0012514B">
        <w:rPr>
          <w:rFonts w:eastAsia="Cambria"/>
          <w:w w:val="105"/>
          <w:sz w:val="22"/>
          <w:szCs w:val="22"/>
        </w:rPr>
        <w:t>in</w:t>
      </w:r>
      <w:r w:rsidRPr="00EE6658">
        <w:rPr>
          <w:rFonts w:eastAsia="Cambria"/>
          <w:w w:val="105"/>
          <w:sz w:val="22"/>
          <w:szCs w:val="22"/>
        </w:rPr>
        <w:t xml:space="preserve"> </w:t>
      </w:r>
      <w:r w:rsidRPr="0012514B">
        <w:rPr>
          <w:rFonts w:eastAsia="Cambria"/>
          <w:w w:val="105"/>
          <w:sz w:val="22"/>
          <w:szCs w:val="22"/>
        </w:rPr>
        <w:t>cases</w:t>
      </w:r>
      <w:r w:rsidRPr="00EE6658">
        <w:rPr>
          <w:rFonts w:eastAsia="Cambria"/>
          <w:w w:val="105"/>
          <w:sz w:val="22"/>
          <w:szCs w:val="22"/>
        </w:rPr>
        <w:t xml:space="preserve"> </w:t>
      </w:r>
      <w:r w:rsidRPr="0012514B">
        <w:rPr>
          <w:rFonts w:eastAsia="Cambria"/>
          <w:w w:val="105"/>
          <w:sz w:val="22"/>
          <w:szCs w:val="22"/>
        </w:rPr>
        <w:t>where</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Board</w:t>
      </w:r>
      <w:r w:rsidRPr="00EE6658">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Company/ Registrar of Companies </w:t>
      </w:r>
      <w:r w:rsidRPr="0012514B">
        <w:rPr>
          <w:rFonts w:eastAsia="Cambria"/>
          <w:w w:val="105"/>
          <w:sz w:val="22"/>
          <w:szCs w:val="22"/>
        </w:rPr>
        <w:t>has</w:t>
      </w:r>
      <w:r w:rsidRPr="00EE6658">
        <w:rPr>
          <w:rFonts w:eastAsia="Cambria"/>
          <w:w w:val="105"/>
          <w:sz w:val="22"/>
          <w:szCs w:val="22"/>
        </w:rPr>
        <w:t xml:space="preserve"> </w:t>
      </w:r>
      <w:r w:rsidRPr="0012514B">
        <w:rPr>
          <w:rFonts w:eastAsia="Cambria"/>
          <w:w w:val="105"/>
          <w:sz w:val="22"/>
          <w:szCs w:val="22"/>
        </w:rPr>
        <w:t>granted</w:t>
      </w:r>
      <w:r w:rsidRPr="00EE6658">
        <w:rPr>
          <w:rFonts w:eastAsia="Cambria"/>
          <w:w w:val="105"/>
          <w:sz w:val="22"/>
          <w:szCs w:val="22"/>
        </w:rPr>
        <w:t xml:space="preserve"> </w:t>
      </w:r>
      <w:r w:rsidRPr="0012514B">
        <w:rPr>
          <w:rFonts w:eastAsia="Cambria"/>
          <w:w w:val="105"/>
          <w:sz w:val="22"/>
          <w:szCs w:val="22"/>
        </w:rPr>
        <w:t>extension</w:t>
      </w:r>
      <w:r w:rsidRPr="00EE6658">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time</w:t>
      </w:r>
      <w:r w:rsidRPr="00EE6658">
        <w:rPr>
          <w:rFonts w:eastAsia="Cambria"/>
          <w:w w:val="105"/>
          <w:sz w:val="22"/>
          <w:szCs w:val="22"/>
        </w:rPr>
        <w:t xml:space="preserve"> </w:t>
      </w:r>
      <w:r w:rsidRPr="0012514B">
        <w:rPr>
          <w:rFonts w:eastAsia="Cambria"/>
          <w:w w:val="105"/>
          <w:sz w:val="22"/>
          <w:szCs w:val="22"/>
        </w:rPr>
        <w:t>for finalization of accounts, for which the bidder has to submit</w:t>
      </w:r>
      <w:r w:rsidRPr="00EE6658">
        <w:rPr>
          <w:rFonts w:eastAsia="Cambria"/>
          <w:w w:val="105"/>
          <w:sz w:val="22"/>
          <w:szCs w:val="22"/>
        </w:rPr>
        <w:t xml:space="preserve"> </w:t>
      </w:r>
      <w:r w:rsidRPr="0012514B">
        <w:rPr>
          <w:rFonts w:eastAsia="Cambria"/>
          <w:w w:val="105"/>
          <w:sz w:val="22"/>
          <w:szCs w:val="22"/>
        </w:rPr>
        <w:t>requisite documentary evidence. In case of Bidder’s failure to</w:t>
      </w:r>
      <w:r w:rsidRPr="00EE6658">
        <w:rPr>
          <w:rFonts w:eastAsia="Cambria"/>
          <w:w w:val="105"/>
          <w:sz w:val="22"/>
          <w:szCs w:val="22"/>
        </w:rPr>
        <w:t xml:space="preserve"> </w:t>
      </w:r>
      <w:r w:rsidRPr="0012514B">
        <w:rPr>
          <w:rFonts w:eastAsia="Cambria"/>
          <w:w w:val="105"/>
          <w:sz w:val="22"/>
          <w:szCs w:val="22"/>
        </w:rPr>
        <w:t>submit</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same</w:t>
      </w:r>
      <w:r w:rsidRPr="00EE6658">
        <w:rPr>
          <w:rFonts w:eastAsia="Cambria"/>
          <w:w w:val="105"/>
          <w:sz w:val="22"/>
          <w:szCs w:val="22"/>
        </w:rPr>
        <w:t xml:space="preserve"> </w:t>
      </w:r>
      <w:r w:rsidRPr="0012514B">
        <w:rPr>
          <w:rFonts w:eastAsia="Cambria"/>
          <w:w w:val="105"/>
          <w:sz w:val="22"/>
          <w:szCs w:val="22"/>
        </w:rPr>
        <w:t>along</w:t>
      </w:r>
      <w:r w:rsidRPr="00EE6658">
        <w:rPr>
          <w:rFonts w:eastAsia="Cambria"/>
          <w:w w:val="105"/>
          <w:sz w:val="22"/>
          <w:szCs w:val="22"/>
        </w:rPr>
        <w:t xml:space="preserve"> </w:t>
      </w:r>
      <w:r w:rsidRPr="0012514B">
        <w:rPr>
          <w:rFonts w:eastAsia="Cambria"/>
          <w:w w:val="105"/>
          <w:sz w:val="22"/>
          <w:szCs w:val="22"/>
        </w:rPr>
        <w:t>with</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Bid</w:t>
      </w:r>
      <w:r w:rsidRPr="00EE6658">
        <w:rPr>
          <w:rFonts w:eastAsia="Cambria"/>
          <w:w w:val="105"/>
          <w:sz w:val="22"/>
          <w:szCs w:val="22"/>
        </w:rPr>
        <w:t xml:space="preserve"> </w:t>
      </w:r>
      <w:r w:rsidRPr="0012514B">
        <w:rPr>
          <w:rFonts w:eastAsia="Cambria"/>
          <w:w w:val="105"/>
          <w:sz w:val="22"/>
          <w:szCs w:val="22"/>
        </w:rPr>
        <w:t>or</w:t>
      </w:r>
      <w:r w:rsidRPr="00EE6658">
        <w:rPr>
          <w:rFonts w:eastAsia="Cambria"/>
          <w:w w:val="105"/>
          <w:sz w:val="22"/>
          <w:szCs w:val="22"/>
        </w:rPr>
        <w:t xml:space="preserve"> </w:t>
      </w:r>
      <w:r w:rsidRPr="0012514B">
        <w:rPr>
          <w:rFonts w:eastAsia="Cambria"/>
          <w:w w:val="105"/>
          <w:sz w:val="22"/>
          <w:szCs w:val="22"/>
        </w:rPr>
        <w:t>subsequently</w:t>
      </w:r>
      <w:r w:rsidRPr="00EE6658">
        <w:rPr>
          <w:rFonts w:eastAsia="Cambria"/>
          <w:w w:val="105"/>
          <w:sz w:val="22"/>
          <w:szCs w:val="22"/>
        </w:rPr>
        <w:t xml:space="preserve"> </w:t>
      </w:r>
      <w:r w:rsidRPr="0012514B">
        <w:rPr>
          <w:rFonts w:eastAsia="Cambria"/>
          <w:w w:val="105"/>
          <w:sz w:val="22"/>
          <w:szCs w:val="22"/>
        </w:rPr>
        <w:t>pursuant</w:t>
      </w:r>
      <w:r w:rsidRPr="00EE6658">
        <w:rPr>
          <w:rFonts w:eastAsia="Cambria"/>
          <w:w w:val="105"/>
          <w:sz w:val="22"/>
          <w:szCs w:val="22"/>
        </w:rPr>
        <w:t xml:space="preserve"> </w:t>
      </w:r>
      <w:r w:rsidRPr="0012514B">
        <w:rPr>
          <w:rFonts w:eastAsia="Cambria"/>
          <w:w w:val="105"/>
          <w:sz w:val="22"/>
          <w:szCs w:val="22"/>
        </w:rPr>
        <w:t>to</w:t>
      </w:r>
      <w:r w:rsidRPr="00EE6658">
        <w:rPr>
          <w:rFonts w:eastAsia="Cambria"/>
          <w:w w:val="105"/>
          <w:sz w:val="22"/>
          <w:szCs w:val="22"/>
        </w:rPr>
        <w:t xml:space="preserve"> </w:t>
      </w:r>
      <w:r w:rsidRPr="0012514B">
        <w:rPr>
          <w:rFonts w:eastAsia="Cambria"/>
          <w:b/>
          <w:i/>
          <w:w w:val="105"/>
          <w:sz w:val="22"/>
          <w:szCs w:val="22"/>
        </w:rPr>
        <w:t>ITB Sub-clause</w:t>
      </w:r>
      <w:r w:rsidRPr="0012514B">
        <w:rPr>
          <w:rFonts w:eastAsia="Cambria"/>
          <w:b/>
          <w:i/>
          <w:spacing w:val="1"/>
          <w:w w:val="105"/>
          <w:sz w:val="22"/>
          <w:szCs w:val="22"/>
        </w:rPr>
        <w:t xml:space="preserve"> </w:t>
      </w:r>
      <w:r w:rsidRPr="0012514B">
        <w:rPr>
          <w:rFonts w:eastAsia="Cambria"/>
          <w:b/>
          <w:i/>
          <w:w w:val="105"/>
          <w:sz w:val="22"/>
          <w:szCs w:val="22"/>
        </w:rPr>
        <w:t>21.1</w:t>
      </w:r>
      <w:r w:rsidRPr="0012514B">
        <w:rPr>
          <w:rFonts w:eastAsia="Cambria"/>
          <w:w w:val="105"/>
          <w:sz w:val="22"/>
          <w:szCs w:val="22"/>
        </w:rPr>
        <w:t>,</w:t>
      </w:r>
      <w:r w:rsidRPr="0012514B">
        <w:rPr>
          <w:rFonts w:eastAsia="Cambria"/>
          <w:spacing w:val="1"/>
          <w:w w:val="105"/>
          <w:sz w:val="22"/>
          <w:szCs w:val="22"/>
        </w:rPr>
        <w:t xml:space="preserve"> </w:t>
      </w:r>
      <w:r w:rsidRPr="0012514B">
        <w:rPr>
          <w:rFonts w:eastAsia="Cambria"/>
          <w:w w:val="105"/>
          <w:sz w:val="22"/>
          <w:szCs w:val="22"/>
        </w:rPr>
        <w:t>the Bid shall</w:t>
      </w:r>
      <w:r w:rsidRPr="00EE6658">
        <w:rPr>
          <w:rFonts w:eastAsia="Cambria"/>
          <w:w w:val="105"/>
          <w:sz w:val="22"/>
          <w:szCs w:val="22"/>
        </w:rPr>
        <w:t xml:space="preserve"> </w:t>
      </w:r>
      <w:r w:rsidRPr="0012514B">
        <w:rPr>
          <w:rFonts w:eastAsia="Cambria"/>
          <w:w w:val="105"/>
          <w:sz w:val="22"/>
          <w:szCs w:val="22"/>
        </w:rPr>
        <w:t>be rejected.</w:t>
      </w:r>
    </w:p>
    <w:p w:rsidR="008E3F89" w:rsidRPr="0012514B" w:rsidRDefault="008E3F89">
      <w:pPr>
        <w:widowControl w:val="0"/>
        <w:tabs>
          <w:tab w:val="left" w:pos="7978"/>
        </w:tabs>
        <w:autoSpaceDE w:val="0"/>
        <w:autoSpaceDN w:val="0"/>
        <w:spacing w:line="254" w:lineRule="auto"/>
        <w:ind w:left="1728" w:right="248"/>
        <w:jc w:val="both"/>
        <w:rPr>
          <w:rFonts w:eastAsia="Cambria"/>
          <w:b/>
          <w:i/>
          <w:sz w:val="22"/>
          <w:szCs w:val="22"/>
        </w:rPr>
      </w:pPr>
    </w:p>
    <w:p w:rsidR="002957DC" w:rsidRPr="0012514B" w:rsidRDefault="007C76D0">
      <w:pPr>
        <w:widowControl w:val="0"/>
        <w:tabs>
          <w:tab w:val="left" w:pos="7978"/>
        </w:tabs>
        <w:autoSpaceDE w:val="0"/>
        <w:autoSpaceDN w:val="0"/>
        <w:spacing w:line="254" w:lineRule="auto"/>
        <w:ind w:left="1728" w:right="248"/>
        <w:jc w:val="both"/>
        <w:rPr>
          <w:rFonts w:eastAsia="Cambria"/>
          <w:b/>
          <w:i/>
          <w:sz w:val="22"/>
          <w:szCs w:val="22"/>
        </w:rPr>
      </w:pPr>
      <w:r w:rsidRPr="0012514B">
        <w:rPr>
          <w:rFonts w:eastAsia="Cambria"/>
          <w:b/>
          <w:i/>
          <w:sz w:val="22"/>
          <w:szCs w:val="22"/>
        </w:rPr>
        <w:t>Scanned</w:t>
      </w:r>
      <w:r w:rsidRPr="0012514B">
        <w:rPr>
          <w:rFonts w:eastAsia="Cambria"/>
          <w:b/>
          <w:i/>
          <w:spacing w:val="17"/>
          <w:sz w:val="22"/>
          <w:szCs w:val="22"/>
        </w:rPr>
        <w:t xml:space="preserve"> </w:t>
      </w:r>
      <w:r w:rsidRPr="0012514B">
        <w:rPr>
          <w:rFonts w:eastAsia="Cambria"/>
          <w:b/>
          <w:i/>
          <w:sz w:val="22"/>
          <w:szCs w:val="22"/>
        </w:rPr>
        <w:t>copy</w:t>
      </w:r>
      <w:r w:rsidRPr="0012514B">
        <w:rPr>
          <w:rFonts w:eastAsia="Cambria"/>
          <w:b/>
          <w:i/>
          <w:spacing w:val="16"/>
          <w:sz w:val="22"/>
          <w:szCs w:val="22"/>
        </w:rPr>
        <w:t xml:space="preserve"> </w:t>
      </w:r>
      <w:r w:rsidRPr="0012514B">
        <w:rPr>
          <w:rFonts w:eastAsia="Cambria"/>
          <w:b/>
          <w:i/>
          <w:sz w:val="22"/>
          <w:szCs w:val="22"/>
        </w:rPr>
        <w:t>of</w:t>
      </w:r>
      <w:r w:rsidRPr="0012514B">
        <w:rPr>
          <w:rFonts w:eastAsia="Cambria"/>
          <w:b/>
          <w:i/>
          <w:spacing w:val="13"/>
          <w:sz w:val="22"/>
          <w:szCs w:val="22"/>
        </w:rPr>
        <w:t xml:space="preserve"> </w:t>
      </w:r>
      <w:r w:rsidRPr="0012514B">
        <w:rPr>
          <w:rFonts w:eastAsia="Cambria"/>
          <w:b/>
          <w:i/>
          <w:sz w:val="22"/>
          <w:szCs w:val="22"/>
        </w:rPr>
        <w:t>above</w:t>
      </w:r>
      <w:r w:rsidRPr="0012514B">
        <w:rPr>
          <w:rFonts w:eastAsia="Cambria"/>
          <w:b/>
          <w:i/>
          <w:spacing w:val="11"/>
          <w:sz w:val="22"/>
          <w:szCs w:val="22"/>
        </w:rPr>
        <w:t xml:space="preserve"> </w:t>
      </w:r>
      <w:r w:rsidRPr="0012514B">
        <w:rPr>
          <w:rFonts w:eastAsia="Cambria"/>
          <w:b/>
          <w:i/>
          <w:sz w:val="22"/>
          <w:szCs w:val="22"/>
        </w:rPr>
        <w:t>documents</w:t>
      </w:r>
      <w:r w:rsidRPr="0012514B">
        <w:rPr>
          <w:rFonts w:eastAsia="Cambria"/>
          <w:b/>
          <w:i/>
          <w:spacing w:val="14"/>
          <w:sz w:val="22"/>
          <w:szCs w:val="22"/>
        </w:rPr>
        <w:t xml:space="preserve"> </w:t>
      </w:r>
      <w:r w:rsidRPr="0012514B">
        <w:rPr>
          <w:rFonts w:eastAsia="Cambria"/>
          <w:b/>
          <w:i/>
          <w:sz w:val="22"/>
          <w:szCs w:val="22"/>
        </w:rPr>
        <w:t>shall</w:t>
      </w:r>
      <w:r w:rsidRPr="0012514B">
        <w:rPr>
          <w:rFonts w:eastAsia="Cambria"/>
          <w:b/>
          <w:i/>
          <w:spacing w:val="14"/>
          <w:sz w:val="22"/>
          <w:szCs w:val="22"/>
        </w:rPr>
        <w:t xml:space="preserve"> </w:t>
      </w:r>
      <w:r w:rsidRPr="0012514B">
        <w:rPr>
          <w:rFonts w:eastAsia="Cambria"/>
          <w:b/>
          <w:i/>
          <w:sz w:val="22"/>
          <w:szCs w:val="22"/>
        </w:rPr>
        <w:t>be</w:t>
      </w:r>
      <w:r w:rsidRPr="0012514B">
        <w:rPr>
          <w:rFonts w:eastAsia="Cambria"/>
          <w:b/>
          <w:i/>
          <w:spacing w:val="13"/>
          <w:sz w:val="22"/>
          <w:szCs w:val="22"/>
        </w:rPr>
        <w:t xml:space="preserve"> </w:t>
      </w:r>
      <w:r w:rsidRPr="0012514B">
        <w:rPr>
          <w:rFonts w:eastAsia="Cambria"/>
          <w:b/>
          <w:i/>
          <w:sz w:val="22"/>
          <w:szCs w:val="22"/>
        </w:rPr>
        <w:t>uploaded</w:t>
      </w:r>
      <w:r w:rsidR="00472B7A" w:rsidRPr="0012514B">
        <w:rPr>
          <w:rFonts w:eastAsia="Cambria"/>
          <w:b/>
          <w:i/>
          <w:w w:val="95"/>
          <w:sz w:val="22"/>
          <w:szCs w:val="22"/>
        </w:rPr>
        <w:t xml:space="preserve"> </w:t>
      </w:r>
      <w:r w:rsidRPr="0012514B">
        <w:rPr>
          <w:rFonts w:eastAsia="Cambria"/>
          <w:b/>
          <w:i/>
          <w:w w:val="95"/>
          <w:sz w:val="22"/>
          <w:szCs w:val="22"/>
        </w:rPr>
        <w:t>(refer</w:t>
      </w:r>
      <w:r w:rsidRPr="0012514B">
        <w:rPr>
          <w:rFonts w:eastAsia="Cambria"/>
          <w:b/>
          <w:i/>
          <w:spacing w:val="-47"/>
          <w:w w:val="95"/>
          <w:sz w:val="22"/>
          <w:szCs w:val="22"/>
        </w:rPr>
        <w:t xml:space="preserve"> </w:t>
      </w:r>
      <w:r w:rsidRPr="0012514B">
        <w:rPr>
          <w:rFonts w:eastAsia="Cambria"/>
          <w:b/>
          <w:i/>
          <w:w w:val="105"/>
          <w:sz w:val="22"/>
          <w:szCs w:val="22"/>
        </w:rPr>
        <w:t>para</w:t>
      </w:r>
      <w:r w:rsidRPr="0012514B">
        <w:rPr>
          <w:rFonts w:eastAsia="Cambria"/>
          <w:b/>
          <w:i/>
          <w:spacing w:val="3"/>
          <w:w w:val="105"/>
          <w:sz w:val="22"/>
          <w:szCs w:val="22"/>
        </w:rPr>
        <w:t xml:space="preserve"> </w:t>
      </w:r>
      <w:r w:rsidRPr="0012514B">
        <w:rPr>
          <w:rFonts w:eastAsia="Cambria"/>
          <w:b/>
          <w:i/>
          <w:w w:val="105"/>
          <w:sz w:val="22"/>
          <w:szCs w:val="22"/>
        </w:rPr>
        <w:t>15.4</w:t>
      </w:r>
      <w:r w:rsidRPr="0012514B">
        <w:rPr>
          <w:rFonts w:eastAsia="Cambria"/>
          <w:b/>
          <w:i/>
          <w:spacing w:val="3"/>
          <w:w w:val="105"/>
          <w:sz w:val="22"/>
          <w:szCs w:val="22"/>
        </w:rPr>
        <w:t xml:space="preserve"> </w:t>
      </w:r>
      <w:r w:rsidRPr="0012514B">
        <w:rPr>
          <w:rFonts w:eastAsia="Cambria"/>
          <w:b/>
          <w:i/>
          <w:w w:val="105"/>
          <w:sz w:val="22"/>
          <w:szCs w:val="22"/>
        </w:rPr>
        <w:t>below).</w:t>
      </w:r>
    </w:p>
    <w:p w:rsidR="00462074" w:rsidRDefault="007C76D0">
      <w:pPr>
        <w:widowControl w:val="0"/>
        <w:autoSpaceDE w:val="0"/>
        <w:autoSpaceDN w:val="0"/>
        <w:spacing w:before="3"/>
        <w:rPr>
          <w:rFonts w:eastAsia="Cambria"/>
          <w:sz w:val="22"/>
          <w:szCs w:val="22"/>
        </w:rPr>
      </w:pPr>
      <w:r>
        <w:rPr>
          <w:rFonts w:eastAsia="Cambria"/>
          <w:sz w:val="22"/>
          <w:szCs w:val="22"/>
        </w:rPr>
        <w:tab/>
      </w:r>
      <w:r>
        <w:rPr>
          <w:rFonts w:eastAsia="Cambria"/>
          <w:sz w:val="22"/>
          <w:szCs w:val="22"/>
        </w:rPr>
        <w:tab/>
      </w:r>
      <w:r>
        <w:rPr>
          <w:rFonts w:eastAsia="Cambria"/>
          <w:sz w:val="22"/>
          <w:szCs w:val="22"/>
        </w:rPr>
        <w:tab/>
      </w:r>
    </w:p>
    <w:p w:rsidR="002957DC" w:rsidRPr="00462074" w:rsidRDefault="007C76D0">
      <w:pPr>
        <w:widowControl w:val="0"/>
        <w:autoSpaceDE w:val="0"/>
        <w:autoSpaceDN w:val="0"/>
        <w:spacing w:before="3"/>
        <w:rPr>
          <w:rFonts w:eastAsia="Cambria"/>
          <w:b/>
          <w:bCs/>
          <w:sz w:val="22"/>
          <w:szCs w:val="22"/>
        </w:rPr>
      </w:pPr>
      <w:r>
        <w:rPr>
          <w:rFonts w:eastAsia="Cambria"/>
          <w:sz w:val="22"/>
          <w:szCs w:val="22"/>
        </w:rPr>
        <w:t xml:space="preserve">                 </w:t>
      </w:r>
      <w:r w:rsidR="00F054C9">
        <w:rPr>
          <w:rFonts w:eastAsia="Cambria"/>
          <w:sz w:val="22"/>
          <w:szCs w:val="22"/>
        </w:rPr>
        <w:tab/>
      </w:r>
      <w:r>
        <w:rPr>
          <w:rFonts w:eastAsia="Cambria"/>
          <w:sz w:val="22"/>
          <w:szCs w:val="22"/>
        </w:rPr>
        <w:t xml:space="preserve"> </w:t>
      </w:r>
      <w:r w:rsidRPr="00462074">
        <w:rPr>
          <w:rFonts w:eastAsia="Cambria"/>
          <w:b/>
          <w:bCs/>
          <w:sz w:val="22"/>
          <w:szCs w:val="22"/>
        </w:rPr>
        <w:t>Important Note:</w:t>
      </w:r>
    </w:p>
    <w:p w:rsidR="002957DC" w:rsidRPr="00EE6658" w:rsidRDefault="007C76D0">
      <w:pPr>
        <w:widowControl w:val="0"/>
        <w:autoSpaceDE w:val="0"/>
        <w:autoSpaceDN w:val="0"/>
        <w:spacing w:before="1" w:line="254" w:lineRule="auto"/>
        <w:ind w:left="1728" w:right="243"/>
        <w:jc w:val="both"/>
        <w:rPr>
          <w:rFonts w:eastAsia="Cambria"/>
          <w:w w:val="105"/>
          <w:sz w:val="22"/>
          <w:szCs w:val="22"/>
        </w:rPr>
      </w:pPr>
      <w:r w:rsidRPr="00EE6658">
        <w:rPr>
          <w:rFonts w:eastAsia="Cambria"/>
          <w:w w:val="105"/>
          <w:sz w:val="22"/>
          <w:szCs w:val="22"/>
        </w:rPr>
        <w:t xml:space="preserve">However, if the bidder resorts to unethical practices inter-alia including misrepresentation of facts, submission of false and/or forged details/ documents/ </w:t>
      </w:r>
      <w:r w:rsidRPr="00EE6658">
        <w:rPr>
          <w:rFonts w:eastAsia="Cambria"/>
          <w:w w:val="105"/>
          <w:sz w:val="22"/>
          <w:szCs w:val="22"/>
        </w:rPr>
        <w:lastRenderedPageBreak/>
        <w:t xml:space="preserve">declaration as above, the bidder may be debarred from the participation in Employer’s tenders for </w:t>
      </w:r>
      <w:r w:rsidR="002E7768" w:rsidRPr="00EE6658">
        <w:rPr>
          <w:rFonts w:eastAsia="Cambria"/>
          <w:w w:val="105"/>
          <w:sz w:val="22"/>
          <w:szCs w:val="22"/>
        </w:rPr>
        <w:t xml:space="preserve">   </w:t>
      </w:r>
      <w:r w:rsidRPr="00EE6658">
        <w:rPr>
          <w:rFonts w:eastAsia="Cambria"/>
          <w:w w:val="105"/>
          <w:sz w:val="22"/>
          <w:szCs w:val="22"/>
        </w:rPr>
        <w:t>a period of</w:t>
      </w:r>
      <w:r w:rsidRPr="00F054C9">
        <w:rPr>
          <w:rFonts w:eastAsia="Cambria"/>
          <w:sz w:val="22"/>
          <w:szCs w:val="22"/>
        </w:rPr>
        <w:t xml:space="preserve"> </w:t>
      </w:r>
      <w:r w:rsidRPr="00F054C9">
        <w:rPr>
          <w:rFonts w:eastAsia="Cambria"/>
          <w:b/>
          <w:bCs/>
          <w:sz w:val="22"/>
          <w:szCs w:val="22"/>
        </w:rPr>
        <w:t>1 to 3 years</w:t>
      </w:r>
      <w:r w:rsidRPr="00F054C9">
        <w:rPr>
          <w:rFonts w:eastAsia="Cambria"/>
          <w:sz w:val="22"/>
          <w:szCs w:val="22"/>
        </w:rPr>
        <w:t xml:space="preserve">, </w:t>
      </w:r>
      <w:r w:rsidRPr="00EE6658">
        <w:rPr>
          <w:rFonts w:eastAsia="Cambria"/>
          <w:w w:val="105"/>
          <w:sz w:val="22"/>
          <w:szCs w:val="22"/>
        </w:rPr>
        <w:t xml:space="preserve">as considered appropriate and its Bid Security/ Contract Performance Guarantee shall be forfeited </w:t>
      </w:r>
      <w:r w:rsidR="00822D0F" w:rsidRPr="00EE6658">
        <w:rPr>
          <w:rFonts w:eastAsia="Cambria"/>
          <w:w w:val="105"/>
          <w:sz w:val="22"/>
          <w:szCs w:val="22"/>
        </w:rPr>
        <w:t xml:space="preserve">    </w:t>
      </w:r>
      <w:r w:rsidRPr="00EE6658">
        <w:rPr>
          <w:rFonts w:eastAsia="Cambria"/>
          <w:w w:val="105"/>
          <w:sz w:val="22"/>
          <w:szCs w:val="22"/>
        </w:rPr>
        <w:t>besides taking other actions as deemed appropriate.</w:t>
      </w:r>
    </w:p>
    <w:p w:rsidR="002957DC" w:rsidRPr="00FD2A11" w:rsidRDefault="002957DC">
      <w:pPr>
        <w:widowControl w:val="0"/>
        <w:autoSpaceDE w:val="0"/>
        <w:autoSpaceDN w:val="0"/>
        <w:spacing w:before="6"/>
        <w:rPr>
          <w:rFonts w:eastAsia="Cambria"/>
          <w:sz w:val="22"/>
          <w:szCs w:val="22"/>
        </w:rPr>
      </w:pPr>
    </w:p>
    <w:p w:rsidR="002957DC" w:rsidRPr="0012514B" w:rsidRDefault="007C76D0">
      <w:pPr>
        <w:widowControl w:val="0"/>
        <w:autoSpaceDE w:val="0"/>
        <w:autoSpaceDN w:val="0"/>
        <w:spacing w:before="1" w:line="252" w:lineRule="auto"/>
        <w:ind w:left="1728" w:right="244"/>
        <w:jc w:val="both"/>
        <w:rPr>
          <w:rFonts w:eastAsia="Cambria"/>
          <w:sz w:val="22"/>
          <w:szCs w:val="22"/>
        </w:rPr>
      </w:pPr>
      <w:r w:rsidRPr="00FD2A11">
        <w:rPr>
          <w:rFonts w:eastAsia="Cambria"/>
          <w:w w:val="105"/>
          <w:sz w:val="22"/>
          <w:szCs w:val="22"/>
        </w:rPr>
        <w:t>[</w:t>
      </w:r>
      <w:r w:rsidRPr="00FD2A11">
        <w:rPr>
          <w:rFonts w:eastAsia="Cambria"/>
          <w:b/>
          <w:w w:val="105"/>
          <w:sz w:val="22"/>
          <w:szCs w:val="22"/>
        </w:rPr>
        <w:t xml:space="preserve">Note </w:t>
      </w:r>
      <w:proofErr w:type="gramStart"/>
      <w:r w:rsidRPr="00FD2A11">
        <w:rPr>
          <w:rFonts w:eastAsia="Cambria"/>
          <w:b/>
          <w:w w:val="105"/>
          <w:sz w:val="22"/>
          <w:szCs w:val="22"/>
        </w:rPr>
        <w:t>I</w:t>
      </w:r>
      <w:proofErr w:type="gramEnd"/>
      <w:r w:rsidRPr="00FD2A11">
        <w:rPr>
          <w:rFonts w:eastAsia="Cambria"/>
          <w:w w:val="105"/>
          <w:sz w:val="22"/>
          <w:szCs w:val="22"/>
        </w:rPr>
        <w:t>. In the event the Bidder is not able to furnish the above</w:t>
      </w:r>
      <w:r w:rsidRPr="00EE6658">
        <w:rPr>
          <w:rFonts w:eastAsia="Cambria"/>
          <w:w w:val="105"/>
          <w:sz w:val="22"/>
          <w:szCs w:val="22"/>
        </w:rPr>
        <w:t xml:space="preserve"> </w:t>
      </w:r>
      <w:r w:rsidRPr="00FD2A11">
        <w:rPr>
          <w:rFonts w:eastAsia="Cambria"/>
          <w:w w:val="105"/>
          <w:sz w:val="22"/>
          <w:szCs w:val="22"/>
        </w:rPr>
        <w:t>information</w:t>
      </w:r>
      <w:r w:rsidRPr="00EE6658">
        <w:rPr>
          <w:rFonts w:eastAsia="Cambria"/>
          <w:w w:val="105"/>
          <w:sz w:val="22"/>
          <w:szCs w:val="22"/>
        </w:rPr>
        <w:t xml:space="preserve"> </w:t>
      </w:r>
      <w:r w:rsidRPr="00FD2A11">
        <w:rPr>
          <w:rFonts w:eastAsia="Cambria"/>
          <w:w w:val="105"/>
          <w:sz w:val="22"/>
          <w:szCs w:val="22"/>
        </w:rPr>
        <w:t>of</w:t>
      </w:r>
      <w:r w:rsidRPr="00EE6658">
        <w:rPr>
          <w:rFonts w:eastAsia="Cambria"/>
          <w:w w:val="105"/>
          <w:sz w:val="22"/>
          <w:szCs w:val="22"/>
        </w:rPr>
        <w:t xml:space="preserve"> </w:t>
      </w:r>
      <w:r w:rsidRPr="00FD2A11">
        <w:rPr>
          <w:rFonts w:eastAsia="Cambria"/>
          <w:w w:val="105"/>
          <w:sz w:val="22"/>
          <w:szCs w:val="22"/>
        </w:rPr>
        <w:t>its</w:t>
      </w:r>
      <w:r w:rsidRPr="00EE6658">
        <w:rPr>
          <w:rFonts w:eastAsia="Cambria"/>
          <w:w w:val="105"/>
          <w:sz w:val="22"/>
          <w:szCs w:val="22"/>
        </w:rPr>
        <w:t xml:space="preserve"> </w:t>
      </w:r>
      <w:r w:rsidRPr="00FD2A11">
        <w:rPr>
          <w:rFonts w:eastAsia="Cambria"/>
          <w:w w:val="105"/>
          <w:sz w:val="22"/>
          <w:szCs w:val="22"/>
        </w:rPr>
        <w:t>own</w:t>
      </w:r>
      <w:r w:rsidRPr="00EE6658">
        <w:rPr>
          <w:rFonts w:eastAsia="Cambria"/>
          <w:w w:val="105"/>
          <w:sz w:val="22"/>
          <w:szCs w:val="22"/>
        </w:rPr>
        <w:t xml:space="preserve"> </w:t>
      </w:r>
      <w:r w:rsidRPr="00FD2A11">
        <w:rPr>
          <w:rFonts w:eastAsia="Cambria"/>
          <w:w w:val="105"/>
          <w:sz w:val="22"/>
          <w:szCs w:val="22"/>
        </w:rPr>
        <w:t>(i.e.,</w:t>
      </w:r>
      <w:r w:rsidRPr="00EE6658">
        <w:rPr>
          <w:rFonts w:eastAsia="Cambria"/>
          <w:w w:val="105"/>
          <w:sz w:val="22"/>
          <w:szCs w:val="22"/>
        </w:rPr>
        <w:t xml:space="preserve"> </w:t>
      </w:r>
      <w:r w:rsidRPr="00FD2A11">
        <w:rPr>
          <w:rFonts w:eastAsia="Cambria"/>
          <w:w w:val="105"/>
          <w:sz w:val="22"/>
          <w:szCs w:val="22"/>
        </w:rPr>
        <w:t>separate),</w:t>
      </w:r>
      <w:r w:rsidRPr="00EE6658">
        <w:rPr>
          <w:rFonts w:eastAsia="Cambria"/>
          <w:w w:val="105"/>
          <w:sz w:val="22"/>
          <w:szCs w:val="22"/>
        </w:rPr>
        <w:t xml:space="preserve"> </w:t>
      </w:r>
      <w:r w:rsidRPr="00FD2A11">
        <w:rPr>
          <w:rFonts w:eastAsia="Cambria"/>
          <w:w w:val="105"/>
          <w:sz w:val="22"/>
          <w:szCs w:val="22"/>
        </w:rPr>
        <w:t>being</w:t>
      </w:r>
      <w:r w:rsidRPr="00EE6658">
        <w:rPr>
          <w:rFonts w:eastAsia="Cambria"/>
          <w:w w:val="105"/>
          <w:sz w:val="22"/>
          <w:szCs w:val="22"/>
        </w:rPr>
        <w:t xml:space="preserve"> </w:t>
      </w:r>
      <w:r w:rsidRPr="00FD2A11">
        <w:rPr>
          <w:rFonts w:eastAsia="Cambria"/>
          <w:w w:val="105"/>
          <w:sz w:val="22"/>
          <w:szCs w:val="22"/>
        </w:rPr>
        <w:t>a</w:t>
      </w:r>
      <w:r w:rsidRPr="00EE6658">
        <w:rPr>
          <w:rFonts w:eastAsia="Cambria"/>
          <w:w w:val="105"/>
          <w:sz w:val="22"/>
          <w:szCs w:val="22"/>
        </w:rPr>
        <w:t xml:space="preserve"> </w:t>
      </w:r>
      <w:r w:rsidRPr="00FD2A11">
        <w:rPr>
          <w:rFonts w:eastAsia="Cambria"/>
          <w:w w:val="105"/>
          <w:sz w:val="22"/>
          <w:szCs w:val="22"/>
        </w:rPr>
        <w:t>subsidiary</w:t>
      </w:r>
      <w:r w:rsidRPr="00EE6658">
        <w:rPr>
          <w:rFonts w:eastAsia="Cambria"/>
          <w:w w:val="105"/>
          <w:sz w:val="22"/>
          <w:szCs w:val="22"/>
        </w:rPr>
        <w:t xml:space="preserve"> </w:t>
      </w:r>
      <w:r w:rsidRPr="00FD2A11">
        <w:rPr>
          <w:rFonts w:eastAsia="Cambria"/>
          <w:w w:val="105"/>
          <w:sz w:val="22"/>
          <w:szCs w:val="22"/>
        </w:rPr>
        <w:t>company</w:t>
      </w:r>
      <w:r w:rsidRPr="00EE6658">
        <w:rPr>
          <w:rFonts w:eastAsia="Cambria"/>
          <w:w w:val="105"/>
          <w:sz w:val="22"/>
          <w:szCs w:val="22"/>
        </w:rPr>
        <w:t xml:space="preserve"> </w:t>
      </w:r>
      <w:r w:rsidRPr="00FD2A11">
        <w:rPr>
          <w:rFonts w:eastAsia="Cambria"/>
          <w:w w:val="105"/>
          <w:sz w:val="22"/>
          <w:szCs w:val="22"/>
        </w:rPr>
        <w:t>and</w:t>
      </w:r>
      <w:r w:rsidRPr="00EE6658">
        <w:rPr>
          <w:rFonts w:eastAsia="Cambria"/>
          <w:w w:val="105"/>
          <w:sz w:val="22"/>
          <w:szCs w:val="22"/>
        </w:rPr>
        <w:t xml:space="preserve"> </w:t>
      </w:r>
      <w:r w:rsidRPr="00FD2A11">
        <w:rPr>
          <w:rFonts w:eastAsia="Cambria"/>
          <w:w w:val="105"/>
          <w:sz w:val="22"/>
          <w:szCs w:val="22"/>
        </w:rPr>
        <w:t>its</w:t>
      </w:r>
      <w:r w:rsidRPr="00EE6658">
        <w:rPr>
          <w:rFonts w:eastAsia="Cambria"/>
          <w:w w:val="105"/>
          <w:sz w:val="22"/>
          <w:szCs w:val="22"/>
        </w:rPr>
        <w:t xml:space="preserve"> </w:t>
      </w:r>
      <w:r w:rsidRPr="00FD2A11">
        <w:rPr>
          <w:rFonts w:eastAsia="Cambria"/>
          <w:w w:val="105"/>
          <w:sz w:val="22"/>
          <w:szCs w:val="22"/>
        </w:rPr>
        <w:t>accounts</w:t>
      </w:r>
      <w:r w:rsidRPr="00EE6658">
        <w:rPr>
          <w:rFonts w:eastAsia="Cambria"/>
          <w:w w:val="105"/>
          <w:sz w:val="22"/>
          <w:szCs w:val="22"/>
        </w:rPr>
        <w:t xml:space="preserve"> </w:t>
      </w:r>
      <w:r w:rsidRPr="00FD2A11">
        <w:rPr>
          <w:rFonts w:eastAsia="Cambria"/>
          <w:w w:val="105"/>
          <w:sz w:val="22"/>
          <w:szCs w:val="22"/>
        </w:rPr>
        <w:t>are</w:t>
      </w:r>
      <w:r w:rsidRPr="00EE6658">
        <w:rPr>
          <w:rFonts w:eastAsia="Cambria"/>
          <w:w w:val="105"/>
          <w:sz w:val="22"/>
          <w:szCs w:val="22"/>
        </w:rPr>
        <w:t xml:space="preserve"> </w:t>
      </w:r>
      <w:r w:rsidRPr="00FD2A11">
        <w:rPr>
          <w:rFonts w:eastAsia="Cambria"/>
          <w:w w:val="105"/>
          <w:sz w:val="22"/>
          <w:szCs w:val="22"/>
        </w:rPr>
        <w:t>being</w:t>
      </w:r>
      <w:r w:rsidRPr="00EE6658">
        <w:rPr>
          <w:rFonts w:eastAsia="Cambria"/>
          <w:w w:val="105"/>
          <w:sz w:val="22"/>
          <w:szCs w:val="22"/>
        </w:rPr>
        <w:t xml:space="preserve"> </w:t>
      </w:r>
      <w:r w:rsidRPr="00FD2A11">
        <w:rPr>
          <w:rFonts w:eastAsia="Cambria"/>
          <w:w w:val="105"/>
          <w:sz w:val="22"/>
          <w:szCs w:val="22"/>
        </w:rPr>
        <w:t>consolidated</w:t>
      </w:r>
      <w:r w:rsidRPr="00EE6658">
        <w:rPr>
          <w:rFonts w:eastAsia="Cambria"/>
          <w:w w:val="105"/>
          <w:sz w:val="22"/>
          <w:szCs w:val="22"/>
        </w:rPr>
        <w:t xml:space="preserve"> </w:t>
      </w:r>
      <w:r w:rsidRPr="00FD2A11">
        <w:rPr>
          <w:rFonts w:eastAsia="Cambria"/>
          <w:w w:val="105"/>
          <w:sz w:val="22"/>
          <w:szCs w:val="22"/>
        </w:rPr>
        <w:t>with</w:t>
      </w:r>
      <w:r w:rsidRPr="00EE6658">
        <w:rPr>
          <w:rFonts w:eastAsia="Cambria"/>
          <w:w w:val="105"/>
          <w:sz w:val="22"/>
          <w:szCs w:val="22"/>
        </w:rPr>
        <w:t xml:space="preserve"> </w:t>
      </w:r>
      <w:r w:rsidRPr="00FD2A11">
        <w:rPr>
          <w:rFonts w:eastAsia="Cambria"/>
          <w:w w:val="105"/>
          <w:sz w:val="22"/>
          <w:szCs w:val="22"/>
        </w:rPr>
        <w:t>its</w:t>
      </w:r>
      <w:r w:rsidRPr="00EE6658">
        <w:rPr>
          <w:rFonts w:eastAsia="Cambria"/>
          <w:w w:val="105"/>
          <w:sz w:val="22"/>
          <w:szCs w:val="22"/>
        </w:rPr>
        <w:t xml:space="preserve"> </w:t>
      </w:r>
      <w:r w:rsidRPr="00FD2A11">
        <w:rPr>
          <w:rFonts w:eastAsia="Cambria"/>
          <w:w w:val="105"/>
          <w:sz w:val="22"/>
          <w:szCs w:val="22"/>
        </w:rPr>
        <w:t>Group/</w:t>
      </w:r>
      <w:r w:rsidRPr="00EE6658">
        <w:rPr>
          <w:rFonts w:eastAsia="Cambria"/>
          <w:w w:val="105"/>
          <w:sz w:val="22"/>
          <w:szCs w:val="22"/>
        </w:rPr>
        <w:t xml:space="preserve"> </w:t>
      </w:r>
      <w:r w:rsidRPr="00FD2A11">
        <w:rPr>
          <w:rFonts w:eastAsia="Cambria"/>
          <w:w w:val="105"/>
          <w:sz w:val="22"/>
          <w:szCs w:val="22"/>
        </w:rPr>
        <w:t>Holding/</w:t>
      </w:r>
      <w:r w:rsidRPr="00EE6658">
        <w:rPr>
          <w:rFonts w:eastAsia="Cambria"/>
          <w:w w:val="105"/>
          <w:sz w:val="22"/>
          <w:szCs w:val="22"/>
        </w:rPr>
        <w:t xml:space="preserve"> </w:t>
      </w:r>
      <w:r w:rsidRPr="00FD2A11">
        <w:rPr>
          <w:rFonts w:eastAsia="Cambria"/>
          <w:w w:val="105"/>
          <w:sz w:val="22"/>
          <w:szCs w:val="22"/>
        </w:rPr>
        <w:t>Parent</w:t>
      </w:r>
      <w:r w:rsidRPr="00EE6658">
        <w:rPr>
          <w:rFonts w:eastAsia="Cambria"/>
          <w:w w:val="105"/>
          <w:sz w:val="22"/>
          <w:szCs w:val="22"/>
        </w:rPr>
        <w:t xml:space="preserve"> </w:t>
      </w:r>
      <w:r w:rsidRPr="00FD2A11">
        <w:rPr>
          <w:rFonts w:eastAsia="Cambria"/>
          <w:w w:val="105"/>
          <w:sz w:val="22"/>
          <w:szCs w:val="22"/>
        </w:rPr>
        <w:t>company,</w:t>
      </w:r>
      <w:r w:rsidRPr="00EE6658">
        <w:rPr>
          <w:rFonts w:eastAsia="Cambria"/>
          <w:w w:val="105"/>
          <w:sz w:val="22"/>
          <w:szCs w:val="22"/>
        </w:rPr>
        <w:t xml:space="preserve"> </w:t>
      </w:r>
      <w:r w:rsidRPr="00FD2A11">
        <w:rPr>
          <w:rFonts w:eastAsia="Cambria"/>
          <w:w w:val="105"/>
          <w:sz w:val="22"/>
          <w:szCs w:val="22"/>
        </w:rPr>
        <w:t>the</w:t>
      </w:r>
      <w:r w:rsidRPr="00EE6658">
        <w:rPr>
          <w:rFonts w:eastAsia="Cambria"/>
          <w:w w:val="105"/>
          <w:sz w:val="22"/>
          <w:szCs w:val="22"/>
        </w:rPr>
        <w:t xml:space="preserve"> </w:t>
      </w:r>
      <w:r w:rsidRPr="00FD2A11">
        <w:rPr>
          <w:rFonts w:eastAsia="Cambria"/>
          <w:w w:val="105"/>
          <w:sz w:val="22"/>
          <w:szCs w:val="22"/>
        </w:rPr>
        <w:t>Bidder  should submit the audited balance sheet, income statement, other information</w:t>
      </w:r>
      <w:r w:rsidRPr="00EE6658">
        <w:rPr>
          <w:rFonts w:eastAsia="Cambria"/>
          <w:w w:val="105"/>
          <w:sz w:val="22"/>
          <w:szCs w:val="22"/>
        </w:rPr>
        <w:t xml:space="preserve"> </w:t>
      </w:r>
      <w:r w:rsidR="00822D0F" w:rsidRPr="00EE6658">
        <w:rPr>
          <w:rFonts w:eastAsia="Cambria"/>
          <w:w w:val="105"/>
          <w:sz w:val="22"/>
          <w:szCs w:val="22"/>
        </w:rPr>
        <w:t xml:space="preserve">          </w:t>
      </w:r>
      <w:r w:rsidRPr="00FD2A11">
        <w:rPr>
          <w:rFonts w:eastAsia="Cambria"/>
          <w:w w:val="105"/>
          <w:sz w:val="22"/>
          <w:szCs w:val="22"/>
        </w:rPr>
        <w:t>pertaining</w:t>
      </w:r>
      <w:r w:rsidRPr="00EE6658">
        <w:rPr>
          <w:rFonts w:eastAsia="Cambria"/>
          <w:w w:val="105"/>
          <w:sz w:val="22"/>
          <w:szCs w:val="22"/>
        </w:rPr>
        <w:t xml:space="preserve"> </w:t>
      </w:r>
      <w:r w:rsidRPr="00FD2A11">
        <w:rPr>
          <w:rFonts w:eastAsia="Cambria"/>
          <w:w w:val="105"/>
          <w:sz w:val="22"/>
          <w:szCs w:val="22"/>
        </w:rPr>
        <w:t>to</w:t>
      </w:r>
      <w:r w:rsidRPr="00EE6658">
        <w:rPr>
          <w:rFonts w:eastAsia="Cambria"/>
          <w:w w:val="105"/>
          <w:sz w:val="22"/>
          <w:szCs w:val="22"/>
        </w:rPr>
        <w:t xml:space="preserve"> </w:t>
      </w:r>
      <w:r w:rsidRPr="00FD2A11">
        <w:rPr>
          <w:rFonts w:eastAsia="Cambria"/>
          <w:w w:val="105"/>
          <w:sz w:val="22"/>
          <w:szCs w:val="22"/>
        </w:rPr>
        <w:t>it</w:t>
      </w:r>
      <w:r w:rsidRPr="00EE6658">
        <w:rPr>
          <w:rFonts w:eastAsia="Cambria"/>
          <w:w w:val="105"/>
          <w:sz w:val="22"/>
          <w:szCs w:val="22"/>
        </w:rPr>
        <w:t xml:space="preserve"> </w:t>
      </w:r>
      <w:r w:rsidRPr="00FD2A11">
        <w:rPr>
          <w:rFonts w:eastAsia="Cambria"/>
          <w:w w:val="105"/>
          <w:sz w:val="22"/>
          <w:szCs w:val="22"/>
        </w:rPr>
        <w:t>only</w:t>
      </w:r>
      <w:r w:rsidRPr="00EE6658">
        <w:rPr>
          <w:rFonts w:eastAsia="Cambria"/>
          <w:w w:val="105"/>
          <w:sz w:val="22"/>
          <w:szCs w:val="22"/>
        </w:rPr>
        <w:t xml:space="preserve"> </w:t>
      </w:r>
      <w:r w:rsidRPr="00FD2A11">
        <w:rPr>
          <w:rFonts w:eastAsia="Cambria"/>
          <w:w w:val="105"/>
          <w:sz w:val="22"/>
          <w:szCs w:val="22"/>
        </w:rPr>
        <w:t>(not</w:t>
      </w:r>
      <w:r w:rsidRPr="00EE6658">
        <w:rPr>
          <w:rFonts w:eastAsia="Cambria"/>
          <w:w w:val="105"/>
          <w:sz w:val="22"/>
          <w:szCs w:val="22"/>
        </w:rPr>
        <w:t xml:space="preserve"> </w:t>
      </w:r>
      <w:r w:rsidRPr="00FD2A11">
        <w:rPr>
          <w:rFonts w:eastAsia="Cambria"/>
          <w:w w:val="105"/>
          <w:sz w:val="22"/>
          <w:szCs w:val="22"/>
        </w:rPr>
        <w:t>of</w:t>
      </w:r>
      <w:r w:rsidRPr="00EE6658">
        <w:rPr>
          <w:rFonts w:eastAsia="Cambria"/>
          <w:w w:val="105"/>
          <w:sz w:val="22"/>
          <w:szCs w:val="22"/>
        </w:rPr>
        <w:t xml:space="preserve"> </w:t>
      </w:r>
      <w:r w:rsidRPr="00FD2A11">
        <w:rPr>
          <w:rFonts w:eastAsia="Cambria"/>
          <w:w w:val="105"/>
          <w:sz w:val="22"/>
          <w:szCs w:val="22"/>
        </w:rPr>
        <w:t>its</w:t>
      </w:r>
      <w:r w:rsidRPr="00EE6658">
        <w:rPr>
          <w:rFonts w:eastAsia="Cambria"/>
          <w:w w:val="105"/>
          <w:sz w:val="22"/>
          <w:szCs w:val="22"/>
        </w:rPr>
        <w:t xml:space="preserve"> </w:t>
      </w:r>
      <w:r w:rsidRPr="00FD2A11">
        <w:rPr>
          <w:rFonts w:eastAsia="Cambria"/>
          <w:w w:val="105"/>
          <w:sz w:val="22"/>
          <w:szCs w:val="22"/>
        </w:rPr>
        <w:t>Group/Holding/Parent</w:t>
      </w:r>
      <w:r w:rsidRPr="00EE6658">
        <w:rPr>
          <w:rFonts w:eastAsia="Cambria"/>
          <w:w w:val="105"/>
          <w:sz w:val="22"/>
          <w:szCs w:val="22"/>
        </w:rPr>
        <w:t xml:space="preserve"> </w:t>
      </w:r>
      <w:r w:rsidRPr="00FD2A11">
        <w:rPr>
          <w:rFonts w:eastAsia="Cambria"/>
          <w:w w:val="105"/>
          <w:sz w:val="22"/>
          <w:szCs w:val="22"/>
        </w:rPr>
        <w:t>company)</w:t>
      </w:r>
      <w:r w:rsidRPr="00EE6658">
        <w:rPr>
          <w:rFonts w:eastAsia="Cambria"/>
          <w:w w:val="105"/>
          <w:sz w:val="22"/>
          <w:szCs w:val="22"/>
        </w:rPr>
        <w:t xml:space="preserve"> </w:t>
      </w:r>
      <w:r w:rsidRPr="00FD2A11">
        <w:rPr>
          <w:rFonts w:eastAsia="Cambria"/>
          <w:w w:val="105"/>
          <w:sz w:val="22"/>
          <w:szCs w:val="22"/>
        </w:rPr>
        <w:t>duly certified by any one of the authority [(</w:t>
      </w:r>
      <w:proofErr w:type="spellStart"/>
      <w:r w:rsidRPr="00FD2A11">
        <w:rPr>
          <w:rFonts w:eastAsia="Cambria"/>
          <w:w w:val="105"/>
          <w:sz w:val="22"/>
          <w:szCs w:val="22"/>
        </w:rPr>
        <w:t>i</w:t>
      </w:r>
      <w:proofErr w:type="spellEnd"/>
      <w:r w:rsidRPr="00FD2A11">
        <w:rPr>
          <w:rFonts w:eastAsia="Cambria"/>
          <w:w w:val="105"/>
          <w:sz w:val="22"/>
          <w:szCs w:val="22"/>
        </w:rPr>
        <w:t>) Statutory Auditor</w:t>
      </w:r>
      <w:r w:rsidRPr="00EE6658">
        <w:rPr>
          <w:rFonts w:eastAsia="Cambria"/>
          <w:w w:val="105"/>
          <w:sz w:val="22"/>
          <w:szCs w:val="22"/>
        </w:rPr>
        <w:t xml:space="preserve"> </w:t>
      </w:r>
      <w:r w:rsidRPr="00FD2A11">
        <w:rPr>
          <w:rFonts w:eastAsia="Cambria"/>
          <w:w w:val="105"/>
          <w:sz w:val="22"/>
          <w:szCs w:val="22"/>
        </w:rPr>
        <w:t xml:space="preserve">of the Bidder/(ii) Company Secretary of the Bidder a (iii) </w:t>
      </w:r>
      <w:r w:rsidR="00822D0F" w:rsidRPr="00FD2A11">
        <w:rPr>
          <w:rFonts w:eastAsia="Cambria"/>
          <w:w w:val="105"/>
          <w:sz w:val="22"/>
          <w:szCs w:val="22"/>
        </w:rPr>
        <w:t>Practicing Chartered Accountant</w:t>
      </w:r>
      <w:r w:rsidRPr="00EE6658">
        <w:rPr>
          <w:rFonts w:eastAsia="Cambria"/>
          <w:w w:val="105"/>
          <w:sz w:val="22"/>
          <w:szCs w:val="22"/>
        </w:rPr>
        <w:t xml:space="preserve"> </w:t>
      </w:r>
      <w:r w:rsidRPr="00FD2A11">
        <w:rPr>
          <w:rFonts w:eastAsia="Cambria"/>
          <w:w w:val="105"/>
          <w:sz w:val="22"/>
          <w:szCs w:val="22"/>
        </w:rPr>
        <w:t>certifying</w:t>
      </w:r>
      <w:r w:rsidRPr="00EE6658">
        <w:rPr>
          <w:rFonts w:eastAsia="Cambria"/>
          <w:w w:val="105"/>
          <w:sz w:val="22"/>
          <w:szCs w:val="22"/>
        </w:rPr>
        <w:t xml:space="preserve"> </w:t>
      </w:r>
      <w:r w:rsidRPr="00FD2A11">
        <w:rPr>
          <w:rFonts w:eastAsia="Cambria"/>
          <w:w w:val="105"/>
          <w:sz w:val="22"/>
          <w:szCs w:val="22"/>
        </w:rPr>
        <w:t>that</w:t>
      </w:r>
      <w:r w:rsidRPr="00EE6658">
        <w:rPr>
          <w:rFonts w:eastAsia="Cambria"/>
          <w:w w:val="105"/>
          <w:sz w:val="22"/>
          <w:szCs w:val="22"/>
        </w:rPr>
        <w:t xml:space="preserve"> </w:t>
      </w:r>
      <w:r w:rsidRPr="00FD2A11">
        <w:rPr>
          <w:rFonts w:eastAsia="Cambria"/>
          <w:w w:val="105"/>
          <w:sz w:val="22"/>
          <w:szCs w:val="22"/>
        </w:rPr>
        <w:t>such</w:t>
      </w:r>
      <w:r w:rsidRPr="00EE6658">
        <w:rPr>
          <w:rFonts w:eastAsia="Cambria"/>
          <w:w w:val="105"/>
          <w:sz w:val="22"/>
          <w:szCs w:val="22"/>
        </w:rPr>
        <w:t xml:space="preserve"> information/documents are based on the audited accounts</w:t>
      </w:r>
      <w:r w:rsidRPr="00FD2A11">
        <w:rPr>
          <w:rFonts w:eastAsia="Cambria"/>
          <w:sz w:val="22"/>
          <w:szCs w:val="22"/>
        </w:rPr>
        <w:t xml:space="preserve"> </w:t>
      </w:r>
      <w:r w:rsidRPr="00EE6658">
        <w:rPr>
          <w:rFonts w:eastAsia="Cambria"/>
          <w:w w:val="105"/>
          <w:sz w:val="22"/>
          <w:szCs w:val="22"/>
        </w:rPr>
        <w:t xml:space="preserve">as the </w:t>
      </w:r>
      <w:r w:rsidRPr="00FD2A11">
        <w:rPr>
          <w:rFonts w:eastAsia="Cambria"/>
          <w:w w:val="105"/>
          <w:sz w:val="22"/>
          <w:szCs w:val="22"/>
        </w:rPr>
        <w:t>case</w:t>
      </w:r>
      <w:r w:rsidRPr="00EE6658">
        <w:rPr>
          <w:rFonts w:eastAsia="Cambria"/>
          <w:w w:val="105"/>
          <w:sz w:val="22"/>
          <w:szCs w:val="22"/>
        </w:rPr>
        <w:t xml:space="preserve"> </w:t>
      </w:r>
      <w:r w:rsidRPr="00FD2A11">
        <w:rPr>
          <w:rFonts w:eastAsia="Cambria"/>
          <w:w w:val="105"/>
          <w:sz w:val="22"/>
          <w:szCs w:val="22"/>
        </w:rPr>
        <w:t>may</w:t>
      </w:r>
      <w:r w:rsidRPr="00EE6658">
        <w:rPr>
          <w:rFonts w:eastAsia="Cambria"/>
          <w:w w:val="105"/>
          <w:sz w:val="22"/>
          <w:szCs w:val="22"/>
        </w:rPr>
        <w:t xml:space="preserve"> </w:t>
      </w:r>
      <w:r w:rsidRPr="0012514B">
        <w:rPr>
          <w:rFonts w:eastAsia="Cambria"/>
          <w:w w:val="105"/>
          <w:sz w:val="22"/>
          <w:szCs w:val="22"/>
        </w:rPr>
        <w:t>be.</w:t>
      </w:r>
    </w:p>
    <w:p w:rsidR="002957DC" w:rsidRPr="0012514B" w:rsidRDefault="002957DC">
      <w:pPr>
        <w:widowControl w:val="0"/>
        <w:autoSpaceDE w:val="0"/>
        <w:autoSpaceDN w:val="0"/>
        <w:spacing w:before="3"/>
        <w:rPr>
          <w:rFonts w:eastAsia="Cambria"/>
          <w:sz w:val="22"/>
          <w:szCs w:val="22"/>
        </w:rPr>
      </w:pPr>
    </w:p>
    <w:p w:rsidR="002957DC" w:rsidRPr="0012514B" w:rsidRDefault="007C76D0">
      <w:pPr>
        <w:widowControl w:val="0"/>
        <w:autoSpaceDE w:val="0"/>
        <w:autoSpaceDN w:val="0"/>
        <w:spacing w:line="254" w:lineRule="auto"/>
        <w:ind w:left="1728" w:right="244"/>
        <w:jc w:val="both"/>
        <w:rPr>
          <w:rFonts w:eastAsia="Cambria"/>
          <w:sz w:val="22"/>
          <w:szCs w:val="22"/>
        </w:rPr>
      </w:pPr>
      <w:r w:rsidRPr="0012514B">
        <w:rPr>
          <w:rFonts w:eastAsia="Cambria"/>
          <w:b/>
          <w:w w:val="105"/>
          <w:sz w:val="22"/>
          <w:szCs w:val="22"/>
        </w:rPr>
        <w:t>Note II</w:t>
      </w:r>
      <w:r w:rsidRPr="0012514B">
        <w:rPr>
          <w:rFonts w:eastAsia="Cambria"/>
          <w:w w:val="105"/>
          <w:sz w:val="22"/>
          <w:szCs w:val="22"/>
        </w:rPr>
        <w:t>. Similarly, if the Bidder happens to be a Group/Holding/</w:t>
      </w:r>
      <w:r w:rsidRPr="00EE6658">
        <w:rPr>
          <w:rFonts w:eastAsia="Cambria"/>
          <w:w w:val="105"/>
          <w:sz w:val="22"/>
          <w:szCs w:val="22"/>
        </w:rPr>
        <w:t xml:space="preserve"> </w:t>
      </w:r>
      <w:r w:rsidRPr="0012514B">
        <w:rPr>
          <w:rFonts w:eastAsia="Cambria"/>
          <w:w w:val="105"/>
          <w:sz w:val="22"/>
          <w:szCs w:val="22"/>
        </w:rPr>
        <w:t>Parent</w:t>
      </w:r>
      <w:r w:rsidRPr="00EE6658">
        <w:rPr>
          <w:rFonts w:eastAsia="Cambria"/>
          <w:w w:val="105"/>
          <w:sz w:val="22"/>
          <w:szCs w:val="22"/>
        </w:rPr>
        <w:t xml:space="preserve"> </w:t>
      </w:r>
      <w:r w:rsidRPr="0012514B">
        <w:rPr>
          <w:rFonts w:eastAsia="Cambria"/>
          <w:w w:val="105"/>
          <w:sz w:val="22"/>
          <w:szCs w:val="22"/>
        </w:rPr>
        <w:t>company,</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Bidder</w:t>
      </w:r>
      <w:r w:rsidRPr="00EE6658">
        <w:rPr>
          <w:rFonts w:eastAsia="Cambria"/>
          <w:w w:val="105"/>
          <w:sz w:val="22"/>
          <w:szCs w:val="22"/>
        </w:rPr>
        <w:t xml:space="preserve"> </w:t>
      </w:r>
      <w:r w:rsidRPr="0012514B">
        <w:rPr>
          <w:rFonts w:eastAsia="Cambria"/>
          <w:w w:val="105"/>
          <w:sz w:val="22"/>
          <w:szCs w:val="22"/>
        </w:rPr>
        <w:t>should</w:t>
      </w:r>
      <w:r w:rsidRPr="00EE6658">
        <w:rPr>
          <w:rFonts w:eastAsia="Cambria"/>
          <w:w w:val="105"/>
          <w:sz w:val="22"/>
          <w:szCs w:val="22"/>
        </w:rPr>
        <w:t xml:space="preserve"> </w:t>
      </w:r>
      <w:r w:rsidRPr="0012514B">
        <w:rPr>
          <w:rFonts w:eastAsia="Cambria"/>
          <w:w w:val="105"/>
          <w:sz w:val="22"/>
          <w:szCs w:val="22"/>
        </w:rPr>
        <w:t>submit</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above</w:t>
      </w:r>
      <w:r w:rsidRPr="00EE6658">
        <w:rPr>
          <w:rFonts w:eastAsia="Cambria"/>
          <w:w w:val="105"/>
          <w:sz w:val="22"/>
          <w:szCs w:val="22"/>
        </w:rPr>
        <w:t xml:space="preserve"> </w:t>
      </w:r>
      <w:r w:rsidRPr="0012514B">
        <w:rPr>
          <w:rFonts w:eastAsia="Cambria"/>
          <w:w w:val="105"/>
          <w:sz w:val="22"/>
          <w:szCs w:val="22"/>
        </w:rPr>
        <w:t>documents/information</w:t>
      </w:r>
      <w:r w:rsidRPr="00EE6658">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its</w:t>
      </w:r>
      <w:r w:rsidRPr="00EE6658">
        <w:rPr>
          <w:rFonts w:eastAsia="Cambria"/>
          <w:w w:val="105"/>
          <w:sz w:val="22"/>
          <w:szCs w:val="22"/>
        </w:rPr>
        <w:t xml:space="preserve"> </w:t>
      </w:r>
      <w:r w:rsidRPr="0012514B">
        <w:rPr>
          <w:rFonts w:eastAsia="Cambria"/>
          <w:w w:val="105"/>
          <w:sz w:val="22"/>
          <w:szCs w:val="22"/>
        </w:rPr>
        <w:t>own</w:t>
      </w:r>
      <w:r w:rsidRPr="00EE6658">
        <w:rPr>
          <w:rFonts w:eastAsia="Cambria"/>
          <w:w w:val="105"/>
          <w:sz w:val="22"/>
          <w:szCs w:val="22"/>
        </w:rPr>
        <w:t xml:space="preserve"> </w:t>
      </w:r>
      <w:r w:rsidRPr="0012514B">
        <w:rPr>
          <w:rFonts w:eastAsia="Cambria"/>
          <w:w w:val="105"/>
          <w:sz w:val="22"/>
          <w:szCs w:val="22"/>
        </w:rPr>
        <w:t>(i.e.,</w:t>
      </w:r>
      <w:r w:rsidRPr="00EE6658">
        <w:rPr>
          <w:rFonts w:eastAsia="Cambria"/>
          <w:w w:val="105"/>
          <w:sz w:val="22"/>
          <w:szCs w:val="22"/>
        </w:rPr>
        <w:t xml:space="preserve"> </w:t>
      </w:r>
      <w:r w:rsidRPr="0012514B">
        <w:rPr>
          <w:rFonts w:eastAsia="Cambria"/>
          <w:w w:val="105"/>
          <w:sz w:val="22"/>
          <w:szCs w:val="22"/>
        </w:rPr>
        <w:t>exclusive</w:t>
      </w:r>
      <w:r w:rsidRPr="00EE6658">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its</w:t>
      </w:r>
      <w:r w:rsidRPr="00EE6658">
        <w:rPr>
          <w:rFonts w:eastAsia="Cambria"/>
          <w:w w:val="105"/>
          <w:sz w:val="22"/>
          <w:szCs w:val="22"/>
        </w:rPr>
        <w:t xml:space="preserve"> </w:t>
      </w:r>
      <w:r w:rsidRPr="0012514B">
        <w:rPr>
          <w:rFonts w:eastAsia="Cambria"/>
          <w:w w:val="105"/>
          <w:sz w:val="22"/>
          <w:szCs w:val="22"/>
        </w:rPr>
        <w:t>subsidiaries)</w:t>
      </w:r>
      <w:r w:rsidRPr="00EE6658">
        <w:rPr>
          <w:rFonts w:eastAsia="Cambria"/>
          <w:w w:val="105"/>
          <w:sz w:val="22"/>
          <w:szCs w:val="22"/>
        </w:rPr>
        <w:t xml:space="preserve"> </w:t>
      </w:r>
      <w:r w:rsidRPr="0012514B">
        <w:rPr>
          <w:rFonts w:eastAsia="Cambria"/>
          <w:w w:val="105"/>
          <w:sz w:val="22"/>
          <w:szCs w:val="22"/>
        </w:rPr>
        <w:t>duly</w:t>
      </w:r>
      <w:r w:rsidRPr="00EE6658">
        <w:rPr>
          <w:rFonts w:eastAsia="Cambria"/>
          <w:w w:val="105"/>
          <w:sz w:val="22"/>
          <w:szCs w:val="22"/>
        </w:rPr>
        <w:t xml:space="preserve"> </w:t>
      </w:r>
      <w:r w:rsidRPr="0012514B">
        <w:rPr>
          <w:rFonts w:eastAsia="Cambria"/>
          <w:w w:val="105"/>
          <w:sz w:val="22"/>
          <w:szCs w:val="22"/>
        </w:rPr>
        <w:t>certified</w:t>
      </w:r>
      <w:r w:rsidRPr="00EE6658">
        <w:rPr>
          <w:rFonts w:eastAsia="Cambria"/>
          <w:w w:val="105"/>
          <w:sz w:val="22"/>
          <w:szCs w:val="22"/>
        </w:rPr>
        <w:t xml:space="preserve"> </w:t>
      </w:r>
      <w:r w:rsidRPr="0012514B">
        <w:rPr>
          <w:rFonts w:eastAsia="Cambria"/>
          <w:w w:val="105"/>
          <w:sz w:val="22"/>
          <w:szCs w:val="22"/>
        </w:rPr>
        <w:t>by</w:t>
      </w:r>
      <w:r w:rsidRPr="00EE6658">
        <w:rPr>
          <w:rFonts w:eastAsia="Cambria"/>
          <w:w w:val="105"/>
          <w:sz w:val="22"/>
          <w:szCs w:val="22"/>
        </w:rPr>
        <w:t xml:space="preserve"> </w:t>
      </w:r>
      <w:r w:rsidRPr="0012514B">
        <w:rPr>
          <w:rFonts w:eastAsia="Cambria"/>
          <w:w w:val="105"/>
          <w:sz w:val="22"/>
          <w:szCs w:val="22"/>
        </w:rPr>
        <w:t>any</w:t>
      </w:r>
      <w:r w:rsidRPr="00EE6658">
        <w:rPr>
          <w:rFonts w:eastAsia="Cambria"/>
          <w:w w:val="105"/>
          <w:sz w:val="22"/>
          <w:szCs w:val="22"/>
        </w:rPr>
        <w:t xml:space="preserve"> </w:t>
      </w:r>
      <w:r w:rsidRPr="0012514B">
        <w:rPr>
          <w:rFonts w:eastAsia="Cambria"/>
          <w:w w:val="105"/>
          <w:sz w:val="22"/>
          <w:szCs w:val="22"/>
        </w:rPr>
        <w:t>one</w:t>
      </w:r>
      <w:r w:rsidRPr="00EE6658">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00822D0F" w:rsidRPr="0012514B">
        <w:rPr>
          <w:rFonts w:eastAsia="Cambria"/>
          <w:w w:val="105"/>
          <w:sz w:val="22"/>
          <w:szCs w:val="22"/>
        </w:rPr>
        <w:t>authorities</w:t>
      </w:r>
      <w:r w:rsidRPr="00EE6658">
        <w:rPr>
          <w:rFonts w:eastAsia="Cambria"/>
          <w:w w:val="105"/>
          <w:sz w:val="22"/>
          <w:szCs w:val="22"/>
        </w:rPr>
        <w:t xml:space="preserve"> </w:t>
      </w:r>
      <w:r w:rsidRPr="0012514B">
        <w:rPr>
          <w:rFonts w:eastAsia="Cambria"/>
          <w:w w:val="105"/>
          <w:sz w:val="22"/>
          <w:szCs w:val="22"/>
        </w:rPr>
        <w:t>mentioned</w:t>
      </w:r>
      <w:r w:rsidRPr="00EE6658">
        <w:rPr>
          <w:rFonts w:eastAsia="Cambria"/>
          <w:w w:val="105"/>
          <w:sz w:val="22"/>
          <w:szCs w:val="22"/>
        </w:rPr>
        <w:t xml:space="preserve"> </w:t>
      </w:r>
      <w:r w:rsidRPr="0012514B">
        <w:rPr>
          <w:rFonts w:eastAsia="Cambria"/>
          <w:w w:val="105"/>
          <w:sz w:val="22"/>
          <w:szCs w:val="22"/>
        </w:rPr>
        <w:t>in</w:t>
      </w:r>
      <w:r w:rsidRPr="00EE6658">
        <w:rPr>
          <w:rFonts w:eastAsia="Cambria"/>
          <w:w w:val="105"/>
          <w:sz w:val="22"/>
          <w:szCs w:val="22"/>
        </w:rPr>
        <w:t xml:space="preserve"> </w:t>
      </w:r>
      <w:r w:rsidRPr="0012514B">
        <w:rPr>
          <w:rFonts w:eastAsia="Cambria"/>
          <w:w w:val="105"/>
          <w:sz w:val="22"/>
          <w:szCs w:val="22"/>
        </w:rPr>
        <w:t>Note</w:t>
      </w:r>
      <w:r w:rsidRPr="00EE6658">
        <w:rPr>
          <w:rFonts w:eastAsia="Cambria"/>
          <w:w w:val="105"/>
          <w:sz w:val="22"/>
          <w:szCs w:val="22"/>
        </w:rPr>
        <w:t xml:space="preserve"> </w:t>
      </w:r>
      <w:r w:rsidRPr="0012514B">
        <w:rPr>
          <w:rFonts w:eastAsia="Cambria"/>
          <w:w w:val="105"/>
          <w:sz w:val="22"/>
          <w:szCs w:val="22"/>
        </w:rPr>
        <w:t>I</w:t>
      </w:r>
      <w:r w:rsidRPr="00EE6658">
        <w:rPr>
          <w:rFonts w:eastAsia="Cambria"/>
          <w:w w:val="105"/>
          <w:sz w:val="22"/>
          <w:szCs w:val="22"/>
        </w:rPr>
        <w:t xml:space="preserve"> </w:t>
      </w:r>
      <w:r w:rsidRPr="0012514B">
        <w:rPr>
          <w:rFonts w:eastAsia="Cambria"/>
          <w:w w:val="105"/>
          <w:sz w:val="22"/>
          <w:szCs w:val="22"/>
        </w:rPr>
        <w:t>above</w:t>
      </w:r>
      <w:r w:rsidRPr="00EE6658">
        <w:rPr>
          <w:rFonts w:eastAsia="Cambria"/>
          <w:w w:val="105"/>
          <w:sz w:val="22"/>
          <w:szCs w:val="22"/>
        </w:rPr>
        <w:t xml:space="preserve"> </w:t>
      </w:r>
      <w:r w:rsidRPr="0012514B">
        <w:rPr>
          <w:rFonts w:eastAsia="Cambria"/>
          <w:w w:val="105"/>
          <w:sz w:val="22"/>
          <w:szCs w:val="22"/>
        </w:rPr>
        <w:t>certifying</w:t>
      </w:r>
      <w:r w:rsidRPr="00EE6658">
        <w:rPr>
          <w:rFonts w:eastAsia="Cambria"/>
          <w:w w:val="105"/>
          <w:sz w:val="22"/>
          <w:szCs w:val="22"/>
        </w:rPr>
        <w:t xml:space="preserve"> </w:t>
      </w:r>
      <w:r w:rsidRPr="0012514B">
        <w:rPr>
          <w:rFonts w:eastAsia="Cambria"/>
          <w:w w:val="105"/>
          <w:sz w:val="22"/>
          <w:szCs w:val="22"/>
        </w:rPr>
        <w:t>that</w:t>
      </w:r>
      <w:r w:rsidRPr="00EE6658">
        <w:rPr>
          <w:rFonts w:eastAsia="Cambria"/>
          <w:w w:val="105"/>
          <w:sz w:val="22"/>
          <w:szCs w:val="22"/>
        </w:rPr>
        <w:t xml:space="preserve"> </w:t>
      </w:r>
      <w:r w:rsidRPr="0012514B">
        <w:rPr>
          <w:rFonts w:eastAsia="Cambria"/>
          <w:w w:val="105"/>
          <w:sz w:val="22"/>
          <w:szCs w:val="22"/>
        </w:rPr>
        <w:t>these</w:t>
      </w:r>
      <w:r w:rsidRPr="00EE6658">
        <w:rPr>
          <w:rFonts w:eastAsia="Cambria"/>
          <w:w w:val="105"/>
          <w:sz w:val="22"/>
          <w:szCs w:val="22"/>
        </w:rPr>
        <w:t xml:space="preserve"> </w:t>
      </w:r>
      <w:r w:rsidRPr="0012514B">
        <w:rPr>
          <w:rFonts w:eastAsia="Cambria"/>
          <w:w w:val="105"/>
          <w:sz w:val="22"/>
          <w:szCs w:val="22"/>
        </w:rPr>
        <w:t>information/documents are based on audited accounts, as the</w:t>
      </w:r>
      <w:r w:rsidRPr="00EE6658">
        <w:rPr>
          <w:rFonts w:eastAsia="Cambria"/>
          <w:w w:val="105"/>
          <w:sz w:val="22"/>
          <w:szCs w:val="22"/>
        </w:rPr>
        <w:t xml:space="preserve"> </w:t>
      </w:r>
      <w:r w:rsidRPr="0012514B">
        <w:rPr>
          <w:rFonts w:eastAsia="Cambria"/>
          <w:w w:val="105"/>
          <w:sz w:val="22"/>
          <w:szCs w:val="22"/>
        </w:rPr>
        <w:t>case</w:t>
      </w:r>
      <w:r w:rsidRPr="00EE6658">
        <w:rPr>
          <w:rFonts w:eastAsia="Cambria"/>
          <w:w w:val="105"/>
          <w:sz w:val="22"/>
          <w:szCs w:val="22"/>
        </w:rPr>
        <w:t xml:space="preserve"> </w:t>
      </w:r>
      <w:r w:rsidRPr="0012514B">
        <w:rPr>
          <w:rFonts w:eastAsia="Cambria"/>
          <w:w w:val="105"/>
          <w:sz w:val="22"/>
          <w:szCs w:val="22"/>
        </w:rPr>
        <w:t>may</w:t>
      </w:r>
      <w:r w:rsidRPr="00EE6658">
        <w:rPr>
          <w:rFonts w:eastAsia="Cambria"/>
          <w:w w:val="105"/>
          <w:sz w:val="22"/>
          <w:szCs w:val="22"/>
        </w:rPr>
        <w:t xml:space="preserve"> </w:t>
      </w:r>
      <w:r w:rsidRPr="0012514B">
        <w:rPr>
          <w:rFonts w:eastAsia="Cambria"/>
          <w:w w:val="105"/>
          <w:sz w:val="22"/>
          <w:szCs w:val="22"/>
        </w:rPr>
        <w:t>be.</w:t>
      </w:r>
      <w:r w:rsidRPr="0012514B">
        <w:rPr>
          <w:rFonts w:eastAsia="Cambria"/>
          <w:b/>
          <w:bCs/>
          <w:w w:val="105"/>
          <w:sz w:val="22"/>
          <w:szCs w:val="22"/>
        </w:rPr>
        <w:t>]</w:t>
      </w:r>
    </w:p>
    <w:p w:rsidR="002957DC" w:rsidRPr="0012514B" w:rsidRDefault="002957DC">
      <w:pPr>
        <w:widowControl w:val="0"/>
        <w:autoSpaceDE w:val="0"/>
        <w:autoSpaceDN w:val="0"/>
        <w:spacing w:before="5"/>
        <w:rPr>
          <w:rFonts w:eastAsia="Cambria"/>
          <w:sz w:val="22"/>
          <w:szCs w:val="22"/>
        </w:rPr>
      </w:pPr>
    </w:p>
    <w:p w:rsidR="002957DC" w:rsidRPr="00EE6658" w:rsidRDefault="007C76D0">
      <w:pPr>
        <w:widowControl w:val="0"/>
        <w:autoSpaceDE w:val="0"/>
        <w:autoSpaceDN w:val="0"/>
        <w:spacing w:line="249" w:lineRule="auto"/>
        <w:ind w:left="1728" w:right="245"/>
        <w:jc w:val="both"/>
        <w:rPr>
          <w:rFonts w:eastAsia="Cambria"/>
          <w:w w:val="105"/>
          <w:sz w:val="22"/>
          <w:szCs w:val="22"/>
        </w:rPr>
      </w:pPr>
      <w:r w:rsidRPr="00FD2A11">
        <w:rPr>
          <w:rFonts w:eastAsia="Cambria"/>
          <w:w w:val="105"/>
          <w:sz w:val="22"/>
          <w:szCs w:val="22"/>
        </w:rPr>
        <w:t xml:space="preserve">Unless otherwise mentioned in </w:t>
      </w:r>
      <w:r w:rsidRPr="00FD2A11">
        <w:rPr>
          <w:rFonts w:eastAsia="Cambria"/>
          <w:b/>
          <w:w w:val="105"/>
          <w:sz w:val="22"/>
          <w:szCs w:val="22"/>
        </w:rPr>
        <w:t>BDS</w:t>
      </w:r>
      <w:r w:rsidRPr="00FD2A11">
        <w:rPr>
          <w:rFonts w:eastAsia="Cambria"/>
          <w:w w:val="105"/>
          <w:sz w:val="22"/>
          <w:szCs w:val="22"/>
        </w:rPr>
        <w:t>, bids submitted by a joint</w:t>
      </w:r>
      <w:r w:rsidRPr="00EE6658">
        <w:rPr>
          <w:rFonts w:eastAsia="Cambria"/>
          <w:w w:val="105"/>
          <w:sz w:val="22"/>
          <w:szCs w:val="22"/>
        </w:rPr>
        <w:t xml:space="preserve"> </w:t>
      </w:r>
      <w:r w:rsidRPr="00FD2A11">
        <w:rPr>
          <w:rFonts w:eastAsia="Cambria"/>
          <w:w w:val="105"/>
          <w:sz w:val="22"/>
          <w:szCs w:val="22"/>
        </w:rPr>
        <w:t xml:space="preserve">venture of two </w:t>
      </w:r>
      <w:r w:rsidR="00EE40D7" w:rsidRPr="00FD2A11">
        <w:rPr>
          <w:rFonts w:eastAsia="Cambria"/>
          <w:w w:val="105"/>
          <w:sz w:val="22"/>
          <w:szCs w:val="22"/>
        </w:rPr>
        <w:t>company (</w:t>
      </w:r>
      <w:proofErr w:type="spellStart"/>
      <w:r w:rsidR="00EE40D7" w:rsidRPr="00FD2A11">
        <w:rPr>
          <w:rFonts w:eastAsia="Cambria"/>
          <w:w w:val="105"/>
          <w:sz w:val="22"/>
          <w:szCs w:val="22"/>
        </w:rPr>
        <w:t>ies</w:t>
      </w:r>
      <w:proofErr w:type="spellEnd"/>
      <w:r w:rsidR="00EE40D7" w:rsidRPr="00FD2A11">
        <w:rPr>
          <w:rFonts w:eastAsia="Cambria"/>
          <w:w w:val="105"/>
          <w:sz w:val="22"/>
          <w:szCs w:val="22"/>
        </w:rPr>
        <w:t xml:space="preserve">) </w:t>
      </w:r>
      <w:r w:rsidRPr="00FD2A11">
        <w:rPr>
          <w:rFonts w:eastAsia="Cambria"/>
          <w:w w:val="105"/>
          <w:sz w:val="22"/>
          <w:szCs w:val="22"/>
        </w:rPr>
        <w:t>as partners</w:t>
      </w:r>
      <w:r w:rsidR="00D83045" w:rsidRPr="00FD2A11">
        <w:rPr>
          <w:rFonts w:eastAsia="Cambria"/>
          <w:w w:val="105"/>
          <w:sz w:val="22"/>
          <w:szCs w:val="22"/>
        </w:rPr>
        <w:t xml:space="preserve"> (maximum 2 Nos. </w:t>
      </w:r>
      <w:r w:rsidR="002E7768" w:rsidRPr="00FD2A11">
        <w:rPr>
          <w:rFonts w:eastAsia="Cambria"/>
          <w:w w:val="105"/>
          <w:sz w:val="22"/>
          <w:szCs w:val="22"/>
        </w:rPr>
        <w:t>i.e.,</w:t>
      </w:r>
      <w:r w:rsidR="00D83045" w:rsidRPr="00FD2A11">
        <w:rPr>
          <w:rFonts w:eastAsia="Cambria"/>
          <w:w w:val="105"/>
          <w:sz w:val="22"/>
          <w:szCs w:val="22"/>
        </w:rPr>
        <w:t xml:space="preserve"> lead </w:t>
      </w:r>
      <w:r w:rsidR="002E7768" w:rsidRPr="00FD2A11">
        <w:rPr>
          <w:rFonts w:eastAsia="Cambria"/>
          <w:w w:val="105"/>
          <w:sz w:val="22"/>
          <w:szCs w:val="22"/>
        </w:rPr>
        <w:t xml:space="preserve">&amp; other </w:t>
      </w:r>
      <w:r w:rsidR="00D83045" w:rsidRPr="00FD2A11">
        <w:rPr>
          <w:rFonts w:eastAsia="Cambria"/>
          <w:w w:val="105"/>
          <w:sz w:val="22"/>
          <w:szCs w:val="22"/>
        </w:rPr>
        <w:t>partner)</w:t>
      </w:r>
      <w:r w:rsidRPr="00FD2A11">
        <w:rPr>
          <w:rFonts w:eastAsia="Cambria"/>
          <w:w w:val="105"/>
          <w:sz w:val="22"/>
          <w:szCs w:val="22"/>
        </w:rPr>
        <w:t>,</w:t>
      </w:r>
      <w:r w:rsidRPr="00EE6658">
        <w:rPr>
          <w:rFonts w:eastAsia="Cambria"/>
          <w:w w:val="105"/>
          <w:sz w:val="22"/>
          <w:szCs w:val="22"/>
        </w:rPr>
        <w:t xml:space="preserve"> </w:t>
      </w:r>
      <w:r w:rsidRPr="00FD2A11">
        <w:rPr>
          <w:rFonts w:eastAsia="Cambria"/>
          <w:w w:val="105"/>
          <w:sz w:val="22"/>
          <w:szCs w:val="22"/>
        </w:rPr>
        <w:t>if allowed</w:t>
      </w:r>
      <w:r w:rsidRPr="00EE6658">
        <w:rPr>
          <w:rFonts w:eastAsia="Cambria"/>
          <w:w w:val="105"/>
          <w:sz w:val="22"/>
          <w:szCs w:val="22"/>
        </w:rPr>
        <w:t xml:space="preserve"> </w:t>
      </w:r>
      <w:r w:rsidRPr="00FD2A11">
        <w:rPr>
          <w:rFonts w:eastAsia="Cambria"/>
          <w:w w:val="105"/>
          <w:sz w:val="22"/>
          <w:szCs w:val="22"/>
        </w:rPr>
        <w:t>as per</w:t>
      </w:r>
      <w:r w:rsidRPr="00EE6658">
        <w:rPr>
          <w:rFonts w:eastAsia="Cambria"/>
          <w:w w:val="105"/>
          <w:sz w:val="22"/>
          <w:szCs w:val="22"/>
        </w:rPr>
        <w:t xml:space="preserve"> </w:t>
      </w:r>
      <w:r w:rsidRPr="00FD2A11">
        <w:rPr>
          <w:rFonts w:eastAsia="Cambria"/>
          <w:w w:val="105"/>
          <w:sz w:val="22"/>
          <w:szCs w:val="22"/>
        </w:rPr>
        <w:t>stipulated</w:t>
      </w:r>
      <w:r w:rsidRPr="00EE6658">
        <w:rPr>
          <w:rFonts w:eastAsia="Cambria"/>
          <w:w w:val="105"/>
          <w:sz w:val="22"/>
          <w:szCs w:val="22"/>
        </w:rPr>
        <w:t xml:space="preserve"> </w:t>
      </w:r>
      <w:r w:rsidRPr="00FD2A11">
        <w:rPr>
          <w:rFonts w:eastAsia="Cambria"/>
          <w:w w:val="105"/>
          <w:sz w:val="22"/>
          <w:szCs w:val="22"/>
        </w:rPr>
        <w:t>Qualification</w:t>
      </w:r>
      <w:r w:rsidRPr="00EE6658">
        <w:rPr>
          <w:rFonts w:eastAsia="Cambria"/>
          <w:w w:val="105"/>
          <w:sz w:val="22"/>
          <w:szCs w:val="22"/>
        </w:rPr>
        <w:t xml:space="preserve"> </w:t>
      </w:r>
      <w:r w:rsidRPr="00FD2A11">
        <w:rPr>
          <w:rFonts w:eastAsia="Cambria"/>
          <w:w w:val="105"/>
          <w:sz w:val="22"/>
          <w:szCs w:val="22"/>
        </w:rPr>
        <w:t>Requirements</w:t>
      </w:r>
      <w:r w:rsidRPr="00EE6658">
        <w:rPr>
          <w:rFonts w:eastAsia="Cambria"/>
          <w:w w:val="105"/>
          <w:sz w:val="22"/>
          <w:szCs w:val="22"/>
        </w:rPr>
        <w:t xml:space="preserve"> </w:t>
      </w:r>
      <w:r w:rsidRPr="00FD2A11">
        <w:rPr>
          <w:rFonts w:eastAsia="Cambria"/>
          <w:w w:val="105"/>
          <w:sz w:val="22"/>
          <w:szCs w:val="22"/>
        </w:rPr>
        <w:t>in</w:t>
      </w:r>
      <w:r w:rsidRPr="00FD2A11">
        <w:rPr>
          <w:rFonts w:eastAsia="Cambria"/>
          <w:spacing w:val="1"/>
          <w:w w:val="105"/>
          <w:sz w:val="22"/>
          <w:szCs w:val="22"/>
        </w:rPr>
        <w:t xml:space="preserve"> </w:t>
      </w:r>
      <w:r w:rsidRPr="00FD2A11">
        <w:rPr>
          <w:rFonts w:eastAsia="Cambria"/>
          <w:b/>
          <w:bCs/>
          <w:w w:val="105"/>
          <w:sz w:val="22"/>
          <w:szCs w:val="22"/>
        </w:rPr>
        <w:t>Annexure-A</w:t>
      </w:r>
      <w:r w:rsidRPr="00FD2A11">
        <w:rPr>
          <w:rFonts w:eastAsia="Cambria"/>
          <w:b/>
          <w:bCs/>
          <w:spacing w:val="1"/>
          <w:w w:val="105"/>
          <w:sz w:val="22"/>
          <w:szCs w:val="22"/>
        </w:rPr>
        <w:t xml:space="preserve"> </w:t>
      </w:r>
      <w:r w:rsidRPr="00FD2A11">
        <w:rPr>
          <w:rFonts w:eastAsia="Cambria"/>
          <w:b/>
          <w:bCs/>
          <w:w w:val="105"/>
          <w:sz w:val="22"/>
          <w:szCs w:val="22"/>
        </w:rPr>
        <w:t>(BDS),</w:t>
      </w:r>
      <w:r w:rsidRPr="00FD2A11">
        <w:rPr>
          <w:rFonts w:eastAsia="Cambria"/>
          <w:spacing w:val="1"/>
          <w:w w:val="105"/>
          <w:sz w:val="22"/>
          <w:szCs w:val="22"/>
        </w:rPr>
        <w:t xml:space="preserve"> </w:t>
      </w:r>
      <w:r w:rsidRPr="00FD2A11">
        <w:rPr>
          <w:rFonts w:eastAsia="Cambria"/>
          <w:w w:val="105"/>
          <w:sz w:val="22"/>
          <w:szCs w:val="22"/>
        </w:rPr>
        <w:t>shall</w:t>
      </w:r>
      <w:r w:rsidRPr="00EE6658">
        <w:rPr>
          <w:rFonts w:eastAsia="Cambria"/>
          <w:w w:val="105"/>
          <w:sz w:val="22"/>
          <w:szCs w:val="22"/>
        </w:rPr>
        <w:t xml:space="preserve"> </w:t>
      </w:r>
      <w:r w:rsidRPr="00FD2A11">
        <w:rPr>
          <w:rFonts w:eastAsia="Cambria"/>
          <w:w w:val="105"/>
          <w:sz w:val="22"/>
          <w:szCs w:val="22"/>
        </w:rPr>
        <w:t>comply</w:t>
      </w:r>
      <w:r w:rsidRPr="00EE6658">
        <w:rPr>
          <w:rFonts w:eastAsia="Cambria"/>
          <w:w w:val="105"/>
          <w:sz w:val="22"/>
          <w:szCs w:val="22"/>
        </w:rPr>
        <w:t xml:space="preserve"> </w:t>
      </w:r>
      <w:r w:rsidRPr="00FD2A11">
        <w:rPr>
          <w:rFonts w:eastAsia="Cambria"/>
          <w:w w:val="105"/>
          <w:sz w:val="22"/>
          <w:szCs w:val="22"/>
        </w:rPr>
        <w:t>with</w:t>
      </w:r>
      <w:r w:rsidRPr="00EE6658">
        <w:rPr>
          <w:rFonts w:eastAsia="Cambria"/>
          <w:w w:val="105"/>
          <w:sz w:val="22"/>
          <w:szCs w:val="22"/>
        </w:rPr>
        <w:t xml:space="preserve"> </w:t>
      </w:r>
      <w:r w:rsidRPr="00FD2A11">
        <w:rPr>
          <w:rFonts w:eastAsia="Cambria"/>
          <w:w w:val="105"/>
          <w:sz w:val="22"/>
          <w:szCs w:val="22"/>
        </w:rPr>
        <w:t>the</w:t>
      </w:r>
      <w:r w:rsidRPr="00EE6658">
        <w:rPr>
          <w:rFonts w:eastAsia="Cambria"/>
          <w:w w:val="105"/>
          <w:sz w:val="22"/>
          <w:szCs w:val="22"/>
        </w:rPr>
        <w:t xml:space="preserve"> </w:t>
      </w:r>
      <w:r w:rsidRPr="00FD2A11">
        <w:rPr>
          <w:rFonts w:eastAsia="Cambria"/>
          <w:w w:val="105"/>
          <w:sz w:val="22"/>
          <w:szCs w:val="22"/>
        </w:rPr>
        <w:t>following</w:t>
      </w:r>
      <w:r w:rsidRPr="00EE6658">
        <w:rPr>
          <w:rFonts w:eastAsia="Cambria"/>
          <w:w w:val="105"/>
          <w:sz w:val="22"/>
          <w:szCs w:val="22"/>
        </w:rPr>
        <w:t xml:space="preserve"> </w:t>
      </w:r>
      <w:r w:rsidRPr="00FD2A11">
        <w:rPr>
          <w:rFonts w:eastAsia="Cambria"/>
          <w:w w:val="105"/>
          <w:sz w:val="22"/>
          <w:szCs w:val="22"/>
        </w:rPr>
        <w:t>requirements:</w:t>
      </w:r>
    </w:p>
    <w:p w:rsidR="002957DC" w:rsidRPr="00EE6658" w:rsidRDefault="007C76D0">
      <w:pPr>
        <w:widowControl w:val="0"/>
        <w:numPr>
          <w:ilvl w:val="3"/>
          <w:numId w:val="11"/>
        </w:numPr>
        <w:tabs>
          <w:tab w:val="left" w:pos="2449"/>
        </w:tabs>
        <w:autoSpaceDE w:val="0"/>
        <w:autoSpaceDN w:val="0"/>
        <w:spacing w:before="146" w:line="254" w:lineRule="auto"/>
        <w:ind w:left="2448" w:right="246"/>
        <w:jc w:val="both"/>
        <w:rPr>
          <w:rFonts w:eastAsia="Cambria"/>
          <w:w w:val="105"/>
          <w:sz w:val="22"/>
          <w:szCs w:val="22"/>
        </w:rPr>
      </w:pPr>
      <w:r w:rsidRPr="00FD2A11">
        <w:rPr>
          <w:rFonts w:eastAsia="Cambria"/>
          <w:w w:val="105"/>
          <w:sz w:val="22"/>
          <w:szCs w:val="22"/>
        </w:rPr>
        <w:t>The</w:t>
      </w:r>
      <w:r w:rsidRPr="00EE6658">
        <w:rPr>
          <w:rFonts w:eastAsia="Cambria"/>
          <w:w w:val="105"/>
          <w:sz w:val="22"/>
          <w:szCs w:val="22"/>
        </w:rPr>
        <w:t xml:space="preserve"> </w:t>
      </w:r>
      <w:r w:rsidRPr="00FD2A11">
        <w:rPr>
          <w:rFonts w:eastAsia="Cambria"/>
          <w:w w:val="105"/>
          <w:sz w:val="22"/>
          <w:szCs w:val="22"/>
        </w:rPr>
        <w:t>bid</w:t>
      </w:r>
      <w:r w:rsidRPr="00EE6658">
        <w:rPr>
          <w:rFonts w:eastAsia="Cambria"/>
          <w:w w:val="105"/>
          <w:sz w:val="22"/>
          <w:szCs w:val="22"/>
        </w:rPr>
        <w:t xml:space="preserve"> </w:t>
      </w:r>
      <w:r w:rsidRPr="00FD2A11">
        <w:rPr>
          <w:rFonts w:eastAsia="Cambria"/>
          <w:w w:val="105"/>
          <w:sz w:val="22"/>
          <w:szCs w:val="22"/>
        </w:rPr>
        <w:t>shall</w:t>
      </w:r>
      <w:r w:rsidRPr="00EE6658">
        <w:rPr>
          <w:rFonts w:eastAsia="Cambria"/>
          <w:w w:val="105"/>
          <w:sz w:val="22"/>
          <w:szCs w:val="22"/>
        </w:rPr>
        <w:t xml:space="preserve"> </w:t>
      </w:r>
      <w:r w:rsidRPr="00FD2A11">
        <w:rPr>
          <w:rFonts w:eastAsia="Cambria"/>
          <w:w w:val="105"/>
          <w:sz w:val="22"/>
          <w:szCs w:val="22"/>
        </w:rPr>
        <w:t>include</w:t>
      </w:r>
      <w:r w:rsidRPr="00EE6658">
        <w:rPr>
          <w:rFonts w:eastAsia="Cambria"/>
          <w:w w:val="105"/>
          <w:sz w:val="22"/>
          <w:szCs w:val="22"/>
        </w:rPr>
        <w:t xml:space="preserve"> </w:t>
      </w:r>
      <w:r w:rsidRPr="00FD2A11">
        <w:rPr>
          <w:rFonts w:eastAsia="Cambria"/>
          <w:w w:val="105"/>
          <w:sz w:val="22"/>
          <w:szCs w:val="22"/>
        </w:rPr>
        <w:t>all</w:t>
      </w:r>
      <w:r w:rsidRPr="00EE6658">
        <w:rPr>
          <w:rFonts w:eastAsia="Cambria"/>
          <w:w w:val="105"/>
          <w:sz w:val="22"/>
          <w:szCs w:val="22"/>
        </w:rPr>
        <w:t xml:space="preserve"> </w:t>
      </w:r>
      <w:r w:rsidRPr="00FD2A11">
        <w:rPr>
          <w:rFonts w:eastAsia="Cambria"/>
          <w:w w:val="105"/>
          <w:sz w:val="22"/>
          <w:szCs w:val="22"/>
        </w:rPr>
        <w:t>the</w:t>
      </w:r>
      <w:r w:rsidRPr="00EE6658">
        <w:rPr>
          <w:rFonts w:eastAsia="Cambria"/>
          <w:w w:val="105"/>
          <w:sz w:val="22"/>
          <w:szCs w:val="22"/>
        </w:rPr>
        <w:t xml:space="preserve"> </w:t>
      </w:r>
      <w:r w:rsidRPr="00FD2A11">
        <w:rPr>
          <w:rFonts w:eastAsia="Cambria"/>
          <w:w w:val="105"/>
          <w:sz w:val="22"/>
          <w:szCs w:val="22"/>
        </w:rPr>
        <w:t>information</w:t>
      </w:r>
      <w:r w:rsidRPr="00EE6658">
        <w:rPr>
          <w:rFonts w:eastAsia="Cambria"/>
          <w:w w:val="105"/>
          <w:sz w:val="22"/>
          <w:szCs w:val="22"/>
        </w:rPr>
        <w:t xml:space="preserve"> </w:t>
      </w:r>
      <w:r w:rsidRPr="00FD2A11">
        <w:rPr>
          <w:rFonts w:eastAsia="Cambria"/>
          <w:w w:val="105"/>
          <w:sz w:val="22"/>
          <w:szCs w:val="22"/>
        </w:rPr>
        <w:t>required</w:t>
      </w:r>
      <w:r w:rsidRPr="00EE6658">
        <w:rPr>
          <w:rFonts w:eastAsia="Cambria"/>
          <w:w w:val="105"/>
          <w:sz w:val="22"/>
          <w:szCs w:val="22"/>
        </w:rPr>
        <w:t xml:space="preserve"> </w:t>
      </w:r>
      <w:r w:rsidRPr="00FD2A11">
        <w:rPr>
          <w:rFonts w:eastAsia="Cambria"/>
          <w:w w:val="105"/>
          <w:sz w:val="22"/>
          <w:szCs w:val="22"/>
        </w:rPr>
        <w:t>for</w:t>
      </w:r>
      <w:r w:rsidRPr="00FD2A11">
        <w:rPr>
          <w:rFonts w:eastAsia="Cambria"/>
          <w:spacing w:val="-53"/>
          <w:w w:val="105"/>
          <w:sz w:val="22"/>
          <w:szCs w:val="22"/>
        </w:rPr>
        <w:t xml:space="preserve"> </w:t>
      </w:r>
      <w:r w:rsidRPr="00FD2A11">
        <w:rPr>
          <w:rFonts w:eastAsia="Cambria"/>
          <w:b/>
          <w:bCs/>
          <w:w w:val="105"/>
          <w:sz w:val="22"/>
          <w:szCs w:val="22"/>
        </w:rPr>
        <w:t>Attachment 3</w:t>
      </w:r>
      <w:r w:rsidRPr="00FD2A11">
        <w:rPr>
          <w:rFonts w:eastAsia="Cambria"/>
          <w:w w:val="105"/>
          <w:sz w:val="22"/>
          <w:szCs w:val="22"/>
        </w:rPr>
        <w:t xml:space="preserve"> as described above for each joint venture</w:t>
      </w:r>
      <w:r w:rsidRPr="00EE6658">
        <w:rPr>
          <w:rFonts w:eastAsia="Cambria"/>
          <w:w w:val="105"/>
          <w:sz w:val="22"/>
          <w:szCs w:val="22"/>
        </w:rPr>
        <w:t xml:space="preserve"> </w:t>
      </w:r>
      <w:r w:rsidRPr="00FD2A11">
        <w:rPr>
          <w:rFonts w:eastAsia="Cambria"/>
          <w:w w:val="105"/>
          <w:sz w:val="22"/>
          <w:szCs w:val="22"/>
        </w:rPr>
        <w:t>partner.</w:t>
      </w:r>
    </w:p>
    <w:p w:rsidR="002957DC" w:rsidRPr="00EE6658" w:rsidRDefault="007C76D0">
      <w:pPr>
        <w:widowControl w:val="0"/>
        <w:numPr>
          <w:ilvl w:val="3"/>
          <w:numId w:val="11"/>
        </w:numPr>
        <w:tabs>
          <w:tab w:val="left" w:pos="2449"/>
        </w:tabs>
        <w:autoSpaceDE w:val="0"/>
        <w:autoSpaceDN w:val="0"/>
        <w:spacing w:before="1" w:line="254" w:lineRule="auto"/>
        <w:ind w:left="2448" w:right="249"/>
        <w:jc w:val="both"/>
        <w:rPr>
          <w:rFonts w:eastAsia="Cambria"/>
          <w:w w:val="105"/>
          <w:sz w:val="22"/>
          <w:szCs w:val="22"/>
        </w:rPr>
      </w:pPr>
      <w:r w:rsidRPr="00FD2A11">
        <w:rPr>
          <w:rFonts w:eastAsia="Cambria"/>
          <w:w w:val="105"/>
          <w:sz w:val="22"/>
          <w:szCs w:val="22"/>
        </w:rPr>
        <w:t>The bid shall be signed so as to be legally binding on all</w:t>
      </w:r>
      <w:r w:rsidRPr="00EE6658">
        <w:rPr>
          <w:rFonts w:eastAsia="Cambria"/>
          <w:w w:val="105"/>
          <w:sz w:val="22"/>
          <w:szCs w:val="22"/>
        </w:rPr>
        <w:t xml:space="preserve"> </w:t>
      </w:r>
      <w:r w:rsidRPr="00FD2A11">
        <w:rPr>
          <w:rFonts w:eastAsia="Cambria"/>
          <w:w w:val="105"/>
          <w:sz w:val="22"/>
          <w:szCs w:val="22"/>
        </w:rPr>
        <w:t>partners.</w:t>
      </w:r>
    </w:p>
    <w:p w:rsidR="002957DC" w:rsidRPr="00FD2A11" w:rsidRDefault="007C76D0">
      <w:pPr>
        <w:widowControl w:val="0"/>
        <w:numPr>
          <w:ilvl w:val="3"/>
          <w:numId w:val="11"/>
        </w:numPr>
        <w:tabs>
          <w:tab w:val="left" w:pos="2449"/>
        </w:tabs>
        <w:autoSpaceDE w:val="0"/>
        <w:autoSpaceDN w:val="0"/>
        <w:spacing w:before="1" w:line="254" w:lineRule="auto"/>
        <w:ind w:left="2448" w:right="247"/>
        <w:jc w:val="both"/>
        <w:rPr>
          <w:rFonts w:eastAsia="Cambria"/>
          <w:sz w:val="22"/>
          <w:szCs w:val="22"/>
        </w:rPr>
      </w:pPr>
      <w:r w:rsidRPr="00FD2A11">
        <w:rPr>
          <w:rFonts w:eastAsia="Cambria"/>
          <w:w w:val="105"/>
          <w:sz w:val="22"/>
          <w:szCs w:val="22"/>
        </w:rPr>
        <w:t>One</w:t>
      </w:r>
      <w:r w:rsidRPr="00EE6658">
        <w:rPr>
          <w:rFonts w:eastAsia="Cambria"/>
          <w:w w:val="105"/>
          <w:sz w:val="22"/>
          <w:szCs w:val="22"/>
        </w:rPr>
        <w:t xml:space="preserve"> </w:t>
      </w:r>
      <w:r w:rsidRPr="00FD2A11">
        <w:rPr>
          <w:rFonts w:eastAsia="Cambria"/>
          <w:w w:val="105"/>
          <w:sz w:val="22"/>
          <w:szCs w:val="22"/>
        </w:rPr>
        <w:t>of</w:t>
      </w:r>
      <w:r w:rsidRPr="00EE6658">
        <w:rPr>
          <w:rFonts w:eastAsia="Cambria"/>
          <w:w w:val="105"/>
          <w:sz w:val="22"/>
          <w:szCs w:val="22"/>
        </w:rPr>
        <w:t xml:space="preserve"> </w:t>
      </w:r>
      <w:r w:rsidRPr="00FD2A11">
        <w:rPr>
          <w:rFonts w:eastAsia="Cambria"/>
          <w:w w:val="105"/>
          <w:sz w:val="22"/>
          <w:szCs w:val="22"/>
        </w:rPr>
        <w:t>the</w:t>
      </w:r>
      <w:r w:rsidRPr="00EE6658">
        <w:rPr>
          <w:rFonts w:eastAsia="Cambria"/>
          <w:w w:val="105"/>
          <w:sz w:val="22"/>
          <w:szCs w:val="22"/>
        </w:rPr>
        <w:t xml:space="preserve"> </w:t>
      </w:r>
      <w:r w:rsidRPr="00FD2A11">
        <w:rPr>
          <w:rFonts w:eastAsia="Cambria"/>
          <w:w w:val="105"/>
          <w:sz w:val="22"/>
          <w:szCs w:val="22"/>
        </w:rPr>
        <w:t>partners</w:t>
      </w:r>
      <w:r w:rsidRPr="00EE6658">
        <w:rPr>
          <w:rFonts w:eastAsia="Cambria"/>
          <w:w w:val="105"/>
          <w:sz w:val="22"/>
          <w:szCs w:val="22"/>
        </w:rPr>
        <w:t xml:space="preserve"> </w:t>
      </w:r>
      <w:r w:rsidRPr="00FD2A11">
        <w:rPr>
          <w:rFonts w:eastAsia="Cambria"/>
          <w:w w:val="105"/>
          <w:sz w:val="22"/>
          <w:szCs w:val="22"/>
        </w:rPr>
        <w:t>responsible</w:t>
      </w:r>
      <w:r w:rsidRPr="00EE6658">
        <w:rPr>
          <w:rFonts w:eastAsia="Cambria"/>
          <w:w w:val="105"/>
          <w:sz w:val="22"/>
          <w:szCs w:val="22"/>
        </w:rPr>
        <w:t xml:space="preserve"> </w:t>
      </w:r>
      <w:r w:rsidRPr="00FD2A11">
        <w:rPr>
          <w:rFonts w:eastAsia="Cambria"/>
          <w:w w:val="105"/>
          <w:sz w:val="22"/>
          <w:szCs w:val="22"/>
        </w:rPr>
        <w:t>for</w:t>
      </w:r>
      <w:r w:rsidRPr="00EE6658">
        <w:rPr>
          <w:rFonts w:eastAsia="Cambria"/>
          <w:w w:val="105"/>
          <w:sz w:val="22"/>
          <w:szCs w:val="22"/>
        </w:rPr>
        <w:t xml:space="preserve"> </w:t>
      </w:r>
      <w:r w:rsidRPr="00FD2A11">
        <w:rPr>
          <w:rFonts w:eastAsia="Cambria"/>
          <w:w w:val="105"/>
          <w:sz w:val="22"/>
          <w:szCs w:val="22"/>
        </w:rPr>
        <w:t>performing</w:t>
      </w:r>
      <w:r w:rsidRPr="00EE6658">
        <w:rPr>
          <w:rFonts w:eastAsia="Cambria"/>
          <w:w w:val="105"/>
          <w:sz w:val="22"/>
          <w:szCs w:val="22"/>
        </w:rPr>
        <w:t xml:space="preserve"> </w:t>
      </w:r>
      <w:r w:rsidRPr="00FD2A11">
        <w:rPr>
          <w:rFonts w:eastAsia="Cambria"/>
          <w:w w:val="105"/>
          <w:sz w:val="22"/>
          <w:szCs w:val="22"/>
        </w:rPr>
        <w:t>a</w:t>
      </w:r>
      <w:r w:rsidRPr="00EE6658">
        <w:rPr>
          <w:rFonts w:eastAsia="Cambria"/>
          <w:w w:val="105"/>
          <w:sz w:val="22"/>
          <w:szCs w:val="22"/>
        </w:rPr>
        <w:t xml:space="preserve"> </w:t>
      </w:r>
      <w:r w:rsidRPr="00FD2A11">
        <w:rPr>
          <w:rFonts w:eastAsia="Cambria"/>
          <w:w w:val="105"/>
          <w:sz w:val="22"/>
          <w:szCs w:val="22"/>
        </w:rPr>
        <w:t>key</w:t>
      </w:r>
      <w:r w:rsidRPr="00EE6658">
        <w:rPr>
          <w:rFonts w:eastAsia="Cambria"/>
          <w:w w:val="105"/>
          <w:sz w:val="22"/>
          <w:szCs w:val="22"/>
        </w:rPr>
        <w:t xml:space="preserve"> </w:t>
      </w:r>
      <w:r w:rsidRPr="00FD2A11">
        <w:rPr>
          <w:rFonts w:eastAsia="Cambria"/>
          <w:w w:val="105"/>
          <w:sz w:val="22"/>
          <w:szCs w:val="22"/>
        </w:rPr>
        <w:t xml:space="preserve">component of the contract shall be designated as </w:t>
      </w:r>
      <w:r w:rsidRPr="00FD2A11">
        <w:rPr>
          <w:rFonts w:eastAsia="Cambria"/>
          <w:b/>
          <w:w w:val="105"/>
          <w:sz w:val="22"/>
          <w:szCs w:val="22"/>
        </w:rPr>
        <w:t>leader</w:t>
      </w:r>
      <w:r w:rsidRPr="00FD2A11">
        <w:rPr>
          <w:rFonts w:eastAsia="Cambria"/>
          <w:w w:val="105"/>
          <w:sz w:val="22"/>
          <w:szCs w:val="22"/>
        </w:rPr>
        <w:t>;</w:t>
      </w:r>
      <w:r w:rsidRPr="00FD2A11">
        <w:rPr>
          <w:rFonts w:eastAsia="Cambria"/>
          <w:spacing w:val="1"/>
          <w:w w:val="105"/>
          <w:sz w:val="22"/>
          <w:szCs w:val="22"/>
        </w:rPr>
        <w:t xml:space="preserve"> </w:t>
      </w:r>
      <w:r w:rsidRPr="00FD2A11">
        <w:rPr>
          <w:rFonts w:eastAsia="Cambria"/>
          <w:w w:val="105"/>
          <w:sz w:val="22"/>
          <w:szCs w:val="22"/>
        </w:rPr>
        <w:t>this authorization shall be evidenced by submitting with</w:t>
      </w:r>
      <w:r w:rsidRPr="00EE6658">
        <w:rPr>
          <w:rFonts w:eastAsia="Cambria"/>
          <w:w w:val="105"/>
          <w:sz w:val="22"/>
          <w:szCs w:val="22"/>
        </w:rPr>
        <w:t xml:space="preserve"> </w:t>
      </w:r>
      <w:r w:rsidRPr="00FD2A11">
        <w:rPr>
          <w:rFonts w:eastAsia="Cambria"/>
          <w:w w:val="105"/>
          <w:sz w:val="22"/>
          <w:szCs w:val="22"/>
        </w:rPr>
        <w:t>the bid a power of attorney signed by legally authorized</w:t>
      </w:r>
      <w:r w:rsidRPr="00EE6658">
        <w:rPr>
          <w:rFonts w:eastAsia="Cambria"/>
          <w:w w:val="105"/>
          <w:sz w:val="22"/>
          <w:szCs w:val="22"/>
        </w:rPr>
        <w:t xml:space="preserve"> </w:t>
      </w:r>
      <w:r w:rsidRPr="00FD2A11">
        <w:rPr>
          <w:rFonts w:eastAsia="Cambria"/>
          <w:w w:val="105"/>
          <w:sz w:val="22"/>
          <w:szCs w:val="22"/>
        </w:rPr>
        <w:t>signatories</w:t>
      </w:r>
      <w:r w:rsidRPr="00EE6658">
        <w:rPr>
          <w:rFonts w:eastAsia="Cambria"/>
          <w:w w:val="105"/>
          <w:sz w:val="22"/>
          <w:szCs w:val="22"/>
        </w:rPr>
        <w:t xml:space="preserve"> </w:t>
      </w:r>
      <w:r w:rsidRPr="00FD2A11">
        <w:rPr>
          <w:rFonts w:eastAsia="Cambria"/>
          <w:w w:val="105"/>
          <w:sz w:val="22"/>
          <w:szCs w:val="22"/>
        </w:rPr>
        <w:t>as per</w:t>
      </w:r>
      <w:r w:rsidRPr="00FD2A11">
        <w:rPr>
          <w:rFonts w:eastAsia="Cambria"/>
          <w:spacing w:val="2"/>
          <w:w w:val="105"/>
          <w:sz w:val="22"/>
          <w:szCs w:val="22"/>
        </w:rPr>
        <w:t xml:space="preserve"> </w:t>
      </w:r>
      <w:r w:rsidR="00CB24DB" w:rsidRPr="0012514B">
        <w:rPr>
          <w:rFonts w:eastAsia="Cambria"/>
          <w:b/>
          <w:bCs/>
          <w:i/>
          <w:iCs/>
          <w:sz w:val="22"/>
          <w:szCs w:val="22"/>
        </w:rPr>
        <w:t>Form-</w:t>
      </w:r>
      <w:r w:rsidR="00CB24DB">
        <w:rPr>
          <w:rFonts w:eastAsia="Cambria"/>
          <w:b/>
          <w:bCs/>
          <w:i/>
          <w:iCs/>
          <w:sz w:val="22"/>
          <w:szCs w:val="22"/>
        </w:rPr>
        <w:t xml:space="preserve"> provided in</w:t>
      </w:r>
      <w:r w:rsidR="00CB24DB" w:rsidRPr="0012514B">
        <w:rPr>
          <w:rFonts w:eastAsia="Cambria"/>
          <w:b/>
          <w:bCs/>
          <w:i/>
          <w:iCs/>
          <w:sz w:val="22"/>
          <w:szCs w:val="22"/>
        </w:rPr>
        <w:t xml:space="preserve"> </w:t>
      </w:r>
      <w:r w:rsidRPr="00FD2A11">
        <w:rPr>
          <w:rFonts w:eastAsia="Cambria"/>
          <w:b/>
          <w:i/>
          <w:w w:val="105"/>
          <w:sz w:val="22"/>
          <w:szCs w:val="22"/>
        </w:rPr>
        <w:t>of</w:t>
      </w:r>
      <w:r w:rsidRPr="00FD2A11">
        <w:rPr>
          <w:rFonts w:eastAsia="Cambria"/>
          <w:b/>
          <w:i/>
          <w:spacing w:val="1"/>
          <w:w w:val="105"/>
          <w:sz w:val="22"/>
          <w:szCs w:val="22"/>
        </w:rPr>
        <w:t xml:space="preserve"> </w:t>
      </w:r>
      <w:r w:rsidRPr="00FD2A11">
        <w:rPr>
          <w:rFonts w:eastAsia="Cambria"/>
          <w:b/>
          <w:i/>
          <w:w w:val="105"/>
          <w:sz w:val="22"/>
          <w:szCs w:val="22"/>
        </w:rPr>
        <w:t>Section-VI</w:t>
      </w:r>
      <w:r w:rsidRPr="00FD2A11">
        <w:rPr>
          <w:rFonts w:eastAsia="Cambria"/>
          <w:w w:val="105"/>
          <w:sz w:val="22"/>
          <w:szCs w:val="22"/>
        </w:rPr>
        <w:t>.</w:t>
      </w:r>
    </w:p>
    <w:p w:rsidR="002957DC" w:rsidRPr="00EE6658" w:rsidRDefault="007C76D0">
      <w:pPr>
        <w:widowControl w:val="0"/>
        <w:numPr>
          <w:ilvl w:val="3"/>
          <w:numId w:val="11"/>
        </w:numPr>
        <w:tabs>
          <w:tab w:val="left" w:pos="2449"/>
        </w:tabs>
        <w:autoSpaceDE w:val="0"/>
        <w:autoSpaceDN w:val="0"/>
        <w:spacing w:line="254" w:lineRule="auto"/>
        <w:ind w:left="2448" w:right="243"/>
        <w:jc w:val="both"/>
        <w:rPr>
          <w:rFonts w:eastAsia="Cambria"/>
          <w:w w:val="105"/>
          <w:sz w:val="22"/>
          <w:szCs w:val="22"/>
        </w:rPr>
      </w:pPr>
      <w:r w:rsidRPr="00FD2A11">
        <w:rPr>
          <w:rFonts w:eastAsia="Cambria"/>
          <w:w w:val="105"/>
          <w:sz w:val="22"/>
          <w:szCs w:val="22"/>
        </w:rPr>
        <w:t>The</w:t>
      </w:r>
      <w:r w:rsidRPr="00EE6658">
        <w:rPr>
          <w:rFonts w:eastAsia="Cambria"/>
          <w:w w:val="105"/>
          <w:sz w:val="22"/>
          <w:szCs w:val="22"/>
        </w:rPr>
        <w:t xml:space="preserve"> </w:t>
      </w:r>
      <w:r w:rsidRPr="00FD2A11">
        <w:rPr>
          <w:rFonts w:eastAsia="Cambria"/>
          <w:w w:val="105"/>
          <w:sz w:val="22"/>
          <w:szCs w:val="22"/>
        </w:rPr>
        <w:t>leader</w:t>
      </w:r>
      <w:r w:rsidRPr="00EE6658">
        <w:rPr>
          <w:rFonts w:eastAsia="Cambria"/>
          <w:w w:val="105"/>
          <w:sz w:val="22"/>
          <w:szCs w:val="22"/>
        </w:rPr>
        <w:t xml:space="preserve"> </w:t>
      </w:r>
      <w:r w:rsidRPr="00FD2A11">
        <w:rPr>
          <w:rFonts w:eastAsia="Cambria"/>
          <w:w w:val="105"/>
          <w:sz w:val="22"/>
          <w:szCs w:val="22"/>
        </w:rPr>
        <w:t>shall</w:t>
      </w:r>
      <w:r w:rsidRPr="00EE6658">
        <w:rPr>
          <w:rFonts w:eastAsia="Cambria"/>
          <w:w w:val="105"/>
          <w:sz w:val="22"/>
          <w:szCs w:val="22"/>
        </w:rPr>
        <w:t xml:space="preserve"> </w:t>
      </w:r>
      <w:r w:rsidRPr="00FD2A11">
        <w:rPr>
          <w:rFonts w:eastAsia="Cambria"/>
          <w:w w:val="105"/>
          <w:sz w:val="22"/>
          <w:szCs w:val="22"/>
        </w:rPr>
        <w:t>be</w:t>
      </w:r>
      <w:r w:rsidRPr="00EE6658">
        <w:rPr>
          <w:rFonts w:eastAsia="Cambria"/>
          <w:w w:val="105"/>
          <w:sz w:val="22"/>
          <w:szCs w:val="22"/>
        </w:rPr>
        <w:t xml:space="preserve"> </w:t>
      </w:r>
      <w:r w:rsidRPr="00FD2A11">
        <w:rPr>
          <w:rFonts w:eastAsia="Cambria"/>
          <w:w w:val="105"/>
          <w:sz w:val="22"/>
          <w:szCs w:val="22"/>
        </w:rPr>
        <w:t>authorized</w:t>
      </w:r>
      <w:r w:rsidRPr="00EE6658">
        <w:rPr>
          <w:rFonts w:eastAsia="Cambria"/>
          <w:w w:val="105"/>
          <w:sz w:val="22"/>
          <w:szCs w:val="22"/>
        </w:rPr>
        <w:t xml:space="preserve"> </w:t>
      </w:r>
      <w:r w:rsidRPr="00FD2A11">
        <w:rPr>
          <w:rFonts w:eastAsia="Cambria"/>
          <w:w w:val="105"/>
          <w:sz w:val="22"/>
          <w:szCs w:val="22"/>
        </w:rPr>
        <w:t>to</w:t>
      </w:r>
      <w:r w:rsidRPr="00EE6658">
        <w:rPr>
          <w:rFonts w:eastAsia="Cambria"/>
          <w:w w:val="105"/>
          <w:sz w:val="22"/>
          <w:szCs w:val="22"/>
        </w:rPr>
        <w:t xml:space="preserve"> </w:t>
      </w:r>
      <w:r w:rsidRPr="00FD2A11">
        <w:rPr>
          <w:rFonts w:eastAsia="Cambria"/>
          <w:w w:val="105"/>
          <w:sz w:val="22"/>
          <w:szCs w:val="22"/>
        </w:rPr>
        <w:t>incur</w:t>
      </w:r>
      <w:r w:rsidRPr="00EE6658">
        <w:rPr>
          <w:rFonts w:eastAsia="Cambria"/>
          <w:w w:val="105"/>
          <w:sz w:val="22"/>
          <w:szCs w:val="22"/>
        </w:rPr>
        <w:t xml:space="preserve"> </w:t>
      </w:r>
      <w:r w:rsidRPr="00FD2A11">
        <w:rPr>
          <w:rFonts w:eastAsia="Cambria"/>
          <w:w w:val="105"/>
          <w:sz w:val="22"/>
          <w:szCs w:val="22"/>
        </w:rPr>
        <w:t>liabilities</w:t>
      </w:r>
      <w:r w:rsidRPr="00EE6658">
        <w:rPr>
          <w:rFonts w:eastAsia="Cambria"/>
          <w:w w:val="105"/>
          <w:sz w:val="22"/>
          <w:szCs w:val="22"/>
        </w:rPr>
        <w:t xml:space="preserve"> </w:t>
      </w:r>
      <w:r w:rsidR="00460708" w:rsidRPr="00FD2A11">
        <w:rPr>
          <w:rFonts w:eastAsia="Cambria"/>
          <w:w w:val="105"/>
          <w:sz w:val="22"/>
          <w:szCs w:val="22"/>
        </w:rPr>
        <w:t>and</w:t>
      </w:r>
      <w:r w:rsidR="00460708" w:rsidRPr="00460708">
        <w:rPr>
          <w:rFonts w:eastAsia="Cambria"/>
          <w:w w:val="105"/>
          <w:sz w:val="22"/>
          <w:szCs w:val="22"/>
        </w:rPr>
        <w:t xml:space="preserve"> receive</w:t>
      </w:r>
      <w:r w:rsidRPr="00460708">
        <w:rPr>
          <w:rFonts w:eastAsia="Cambria"/>
          <w:w w:val="105"/>
          <w:sz w:val="22"/>
          <w:szCs w:val="22"/>
        </w:rPr>
        <w:t xml:space="preserve"> </w:t>
      </w:r>
      <w:r w:rsidRPr="00FD2A11">
        <w:rPr>
          <w:rFonts w:eastAsia="Cambria"/>
          <w:w w:val="105"/>
          <w:sz w:val="22"/>
          <w:szCs w:val="22"/>
        </w:rPr>
        <w:t>instructions</w:t>
      </w:r>
      <w:r w:rsidRPr="00460708">
        <w:rPr>
          <w:rFonts w:eastAsia="Cambria"/>
          <w:w w:val="105"/>
          <w:sz w:val="22"/>
          <w:szCs w:val="22"/>
        </w:rPr>
        <w:t xml:space="preserve"> </w:t>
      </w:r>
      <w:r w:rsidRPr="00FD2A11">
        <w:rPr>
          <w:rFonts w:eastAsia="Cambria"/>
          <w:w w:val="105"/>
          <w:sz w:val="22"/>
          <w:szCs w:val="22"/>
        </w:rPr>
        <w:t>for</w:t>
      </w:r>
      <w:r w:rsidRPr="00EE6658">
        <w:rPr>
          <w:rFonts w:eastAsia="Cambria"/>
          <w:w w:val="105"/>
          <w:sz w:val="22"/>
          <w:szCs w:val="22"/>
        </w:rPr>
        <w:t xml:space="preserve"> </w:t>
      </w:r>
      <w:r w:rsidRPr="00FD2A11">
        <w:rPr>
          <w:rFonts w:eastAsia="Cambria"/>
          <w:w w:val="105"/>
          <w:sz w:val="22"/>
          <w:szCs w:val="22"/>
        </w:rPr>
        <w:t>and</w:t>
      </w:r>
      <w:r w:rsidRPr="00EE6658">
        <w:rPr>
          <w:rFonts w:eastAsia="Cambria"/>
          <w:w w:val="105"/>
          <w:sz w:val="22"/>
          <w:szCs w:val="22"/>
        </w:rPr>
        <w:t xml:space="preserve"> </w:t>
      </w:r>
      <w:r w:rsidRPr="00FD2A11">
        <w:rPr>
          <w:rFonts w:eastAsia="Cambria"/>
          <w:w w:val="105"/>
          <w:sz w:val="22"/>
          <w:szCs w:val="22"/>
        </w:rPr>
        <w:t>on</w:t>
      </w:r>
      <w:r w:rsidRPr="00EE6658">
        <w:rPr>
          <w:rFonts w:eastAsia="Cambria"/>
          <w:w w:val="105"/>
          <w:sz w:val="22"/>
          <w:szCs w:val="22"/>
        </w:rPr>
        <w:t xml:space="preserve"> </w:t>
      </w:r>
      <w:r w:rsidRPr="00FD2A11">
        <w:rPr>
          <w:rFonts w:eastAsia="Cambria"/>
          <w:w w:val="105"/>
          <w:sz w:val="22"/>
          <w:szCs w:val="22"/>
        </w:rPr>
        <w:t>behalf</w:t>
      </w:r>
      <w:r w:rsidRPr="00EE6658">
        <w:rPr>
          <w:rFonts w:eastAsia="Cambria"/>
          <w:w w:val="105"/>
          <w:sz w:val="22"/>
          <w:szCs w:val="22"/>
        </w:rPr>
        <w:t xml:space="preserve"> </w:t>
      </w:r>
      <w:r w:rsidRPr="00FD2A11">
        <w:rPr>
          <w:rFonts w:eastAsia="Cambria"/>
          <w:w w:val="105"/>
          <w:sz w:val="22"/>
          <w:szCs w:val="22"/>
        </w:rPr>
        <w:t>of</w:t>
      </w:r>
      <w:r w:rsidRPr="00EE6658">
        <w:rPr>
          <w:rFonts w:eastAsia="Cambria"/>
          <w:w w:val="105"/>
          <w:sz w:val="22"/>
          <w:szCs w:val="22"/>
        </w:rPr>
        <w:t xml:space="preserve"> </w:t>
      </w:r>
      <w:r w:rsidR="008C4038" w:rsidRPr="00EE6658">
        <w:rPr>
          <w:rFonts w:eastAsia="Cambria"/>
          <w:w w:val="105"/>
          <w:sz w:val="22"/>
          <w:szCs w:val="22"/>
        </w:rPr>
        <w:t xml:space="preserve">any or </w:t>
      </w:r>
      <w:r w:rsidR="008C4038" w:rsidRPr="00FD2A11">
        <w:rPr>
          <w:rFonts w:eastAsia="Cambria"/>
          <w:w w:val="105"/>
          <w:sz w:val="22"/>
          <w:szCs w:val="22"/>
        </w:rPr>
        <w:t>other</w:t>
      </w:r>
      <w:r w:rsidRPr="00EE6658">
        <w:rPr>
          <w:rFonts w:eastAsia="Cambria"/>
          <w:w w:val="105"/>
          <w:sz w:val="22"/>
          <w:szCs w:val="22"/>
        </w:rPr>
        <w:t xml:space="preserve"> </w:t>
      </w:r>
      <w:r w:rsidRPr="00FD2A11">
        <w:rPr>
          <w:rFonts w:eastAsia="Cambria"/>
          <w:w w:val="105"/>
          <w:sz w:val="22"/>
          <w:szCs w:val="22"/>
        </w:rPr>
        <w:t>partner of the joint venture, and the entire execution of</w:t>
      </w:r>
      <w:r w:rsidRPr="00EE6658">
        <w:rPr>
          <w:rFonts w:eastAsia="Cambria"/>
          <w:w w:val="105"/>
          <w:sz w:val="22"/>
          <w:szCs w:val="22"/>
        </w:rPr>
        <w:t xml:space="preserve"> </w:t>
      </w:r>
      <w:r w:rsidRPr="00FD2A11">
        <w:rPr>
          <w:rFonts w:eastAsia="Cambria"/>
          <w:w w:val="105"/>
          <w:sz w:val="22"/>
          <w:szCs w:val="22"/>
        </w:rPr>
        <w:t>the</w:t>
      </w:r>
      <w:r w:rsidRPr="00EE6658">
        <w:rPr>
          <w:rFonts w:eastAsia="Cambria"/>
          <w:w w:val="105"/>
          <w:sz w:val="22"/>
          <w:szCs w:val="22"/>
        </w:rPr>
        <w:t xml:space="preserve"> </w:t>
      </w:r>
      <w:r w:rsidRPr="00FD2A11">
        <w:rPr>
          <w:rFonts w:eastAsia="Cambria"/>
          <w:w w:val="105"/>
          <w:sz w:val="22"/>
          <w:szCs w:val="22"/>
        </w:rPr>
        <w:t>contract,</w:t>
      </w:r>
      <w:r w:rsidRPr="00EE6658">
        <w:rPr>
          <w:rFonts w:eastAsia="Cambria"/>
          <w:w w:val="105"/>
          <w:sz w:val="22"/>
          <w:szCs w:val="22"/>
        </w:rPr>
        <w:t xml:space="preserve"> </w:t>
      </w:r>
      <w:r w:rsidRPr="00FD2A11">
        <w:rPr>
          <w:rFonts w:eastAsia="Cambria"/>
          <w:w w:val="105"/>
          <w:sz w:val="22"/>
          <w:szCs w:val="22"/>
        </w:rPr>
        <w:t>including</w:t>
      </w:r>
      <w:r w:rsidRPr="00EE6658">
        <w:rPr>
          <w:rFonts w:eastAsia="Cambria"/>
          <w:w w:val="105"/>
          <w:sz w:val="22"/>
          <w:szCs w:val="22"/>
        </w:rPr>
        <w:t xml:space="preserve"> </w:t>
      </w:r>
      <w:r w:rsidRPr="00FD2A11">
        <w:rPr>
          <w:rFonts w:eastAsia="Cambria"/>
          <w:w w:val="105"/>
          <w:sz w:val="22"/>
          <w:szCs w:val="22"/>
        </w:rPr>
        <w:t>payment</w:t>
      </w:r>
      <w:r w:rsidRPr="0012514B">
        <w:rPr>
          <w:rFonts w:eastAsia="Cambria"/>
          <w:w w:val="105"/>
          <w:sz w:val="22"/>
          <w:szCs w:val="22"/>
        </w:rPr>
        <w:t>,</w:t>
      </w:r>
      <w:r w:rsidRPr="00EE6658">
        <w:rPr>
          <w:rFonts w:eastAsia="Cambria"/>
          <w:w w:val="105"/>
          <w:sz w:val="22"/>
          <w:szCs w:val="22"/>
        </w:rPr>
        <w:t xml:space="preserve"> </w:t>
      </w:r>
      <w:r w:rsidRPr="0012514B">
        <w:rPr>
          <w:rFonts w:eastAsia="Cambria"/>
          <w:w w:val="105"/>
          <w:sz w:val="22"/>
          <w:szCs w:val="22"/>
        </w:rPr>
        <w:t>shall</w:t>
      </w:r>
      <w:r w:rsidRPr="00EE6658">
        <w:rPr>
          <w:rFonts w:eastAsia="Cambria"/>
          <w:w w:val="105"/>
          <w:sz w:val="22"/>
          <w:szCs w:val="22"/>
        </w:rPr>
        <w:t xml:space="preserve"> </w:t>
      </w:r>
      <w:r w:rsidRPr="0012514B">
        <w:rPr>
          <w:rFonts w:eastAsia="Cambria"/>
          <w:w w:val="105"/>
          <w:sz w:val="22"/>
          <w:szCs w:val="22"/>
        </w:rPr>
        <w:t>be</w:t>
      </w:r>
      <w:r w:rsidRPr="00EE6658">
        <w:rPr>
          <w:rFonts w:eastAsia="Cambria"/>
          <w:w w:val="105"/>
          <w:sz w:val="22"/>
          <w:szCs w:val="22"/>
        </w:rPr>
        <w:t xml:space="preserve"> </w:t>
      </w:r>
      <w:r w:rsidRPr="0012514B">
        <w:rPr>
          <w:rFonts w:eastAsia="Cambria"/>
          <w:w w:val="105"/>
          <w:sz w:val="22"/>
          <w:szCs w:val="22"/>
        </w:rPr>
        <w:t>done</w:t>
      </w:r>
      <w:r w:rsidRPr="00EE6658">
        <w:rPr>
          <w:rFonts w:eastAsia="Cambria"/>
          <w:w w:val="105"/>
          <w:sz w:val="22"/>
          <w:szCs w:val="22"/>
        </w:rPr>
        <w:t xml:space="preserve"> </w:t>
      </w:r>
      <w:r w:rsidRPr="0012514B">
        <w:rPr>
          <w:rFonts w:eastAsia="Cambria"/>
          <w:w w:val="105"/>
          <w:sz w:val="22"/>
          <w:szCs w:val="22"/>
        </w:rPr>
        <w:t>exclusively</w:t>
      </w:r>
      <w:r w:rsidRPr="00EE6658">
        <w:rPr>
          <w:rFonts w:eastAsia="Cambria"/>
          <w:w w:val="105"/>
          <w:sz w:val="22"/>
          <w:szCs w:val="22"/>
        </w:rPr>
        <w:t xml:space="preserve"> </w:t>
      </w:r>
      <w:r w:rsidR="0030410E" w:rsidRPr="00EE6658">
        <w:rPr>
          <w:rFonts w:eastAsia="Cambria"/>
          <w:w w:val="105"/>
          <w:sz w:val="22"/>
          <w:szCs w:val="22"/>
        </w:rPr>
        <w:t xml:space="preserve">    </w:t>
      </w:r>
      <w:r w:rsidRPr="00EE6658">
        <w:rPr>
          <w:rFonts w:eastAsia="Cambria"/>
          <w:w w:val="105"/>
          <w:sz w:val="22"/>
          <w:szCs w:val="22"/>
        </w:rPr>
        <w:t>with the leader, provided otherwise requested by the joint venture and agreed between the Employer and the leader.</w:t>
      </w:r>
    </w:p>
    <w:p w:rsidR="002957DC" w:rsidRPr="00EE6658" w:rsidRDefault="007C76D0" w:rsidP="00EE6658">
      <w:pPr>
        <w:widowControl w:val="0"/>
        <w:numPr>
          <w:ilvl w:val="3"/>
          <w:numId w:val="11"/>
        </w:numPr>
        <w:tabs>
          <w:tab w:val="left" w:pos="2449"/>
        </w:tabs>
        <w:autoSpaceDE w:val="0"/>
        <w:autoSpaceDN w:val="0"/>
        <w:spacing w:line="254" w:lineRule="auto"/>
        <w:ind w:left="2448" w:right="243"/>
        <w:jc w:val="both"/>
        <w:rPr>
          <w:rFonts w:eastAsia="Cambria"/>
          <w:w w:val="105"/>
          <w:sz w:val="22"/>
          <w:szCs w:val="22"/>
        </w:rPr>
      </w:pPr>
      <w:r w:rsidRPr="00EE6658">
        <w:rPr>
          <w:rFonts w:eastAsia="Cambria"/>
          <w:w w:val="105"/>
          <w:sz w:val="22"/>
          <w:szCs w:val="22"/>
        </w:rPr>
        <w:t>All partners of the joint venture shall be liable jointly and severally for the execution of the contract in accordance with the contract terms.</w:t>
      </w:r>
    </w:p>
    <w:p w:rsidR="002957DC" w:rsidRPr="00EE6658" w:rsidRDefault="007C76D0">
      <w:pPr>
        <w:widowControl w:val="0"/>
        <w:numPr>
          <w:ilvl w:val="3"/>
          <w:numId w:val="11"/>
        </w:numPr>
        <w:tabs>
          <w:tab w:val="left" w:pos="2449"/>
        </w:tabs>
        <w:autoSpaceDE w:val="0"/>
        <w:autoSpaceDN w:val="0"/>
        <w:spacing w:line="254" w:lineRule="auto"/>
        <w:ind w:left="2448" w:right="241"/>
        <w:jc w:val="both"/>
        <w:rPr>
          <w:rFonts w:eastAsia="Cambria"/>
          <w:w w:val="105"/>
          <w:sz w:val="22"/>
          <w:szCs w:val="22"/>
        </w:rPr>
      </w:pPr>
      <w:r w:rsidRPr="0012514B">
        <w:rPr>
          <w:rFonts w:eastAsia="Cambria"/>
          <w:w w:val="105"/>
          <w:sz w:val="22"/>
          <w:szCs w:val="22"/>
        </w:rPr>
        <w:t>A</w:t>
      </w:r>
      <w:r w:rsidRPr="00EE6658">
        <w:rPr>
          <w:rFonts w:eastAsia="Cambria"/>
          <w:w w:val="105"/>
          <w:sz w:val="22"/>
          <w:szCs w:val="22"/>
        </w:rPr>
        <w:t xml:space="preserve"> </w:t>
      </w:r>
      <w:r w:rsidRPr="0012514B">
        <w:rPr>
          <w:rFonts w:eastAsia="Cambria"/>
          <w:w w:val="105"/>
          <w:sz w:val="22"/>
          <w:szCs w:val="22"/>
        </w:rPr>
        <w:t>copy</w:t>
      </w:r>
      <w:r w:rsidRPr="00EE6658">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agreement</w:t>
      </w:r>
      <w:r w:rsidRPr="00EE6658">
        <w:rPr>
          <w:rFonts w:eastAsia="Cambria"/>
          <w:w w:val="105"/>
          <w:sz w:val="22"/>
          <w:szCs w:val="22"/>
        </w:rPr>
        <w:t xml:space="preserve"> </w:t>
      </w:r>
      <w:r w:rsidRPr="0012514B">
        <w:rPr>
          <w:rFonts w:eastAsia="Cambria"/>
          <w:w w:val="105"/>
          <w:sz w:val="22"/>
          <w:szCs w:val="22"/>
        </w:rPr>
        <w:t>entered</w:t>
      </w:r>
      <w:r w:rsidRPr="00EE6658">
        <w:rPr>
          <w:rFonts w:eastAsia="Cambria"/>
          <w:w w:val="105"/>
          <w:sz w:val="22"/>
          <w:szCs w:val="22"/>
        </w:rPr>
        <w:t xml:space="preserve"> </w:t>
      </w:r>
      <w:r w:rsidRPr="0012514B">
        <w:rPr>
          <w:rFonts w:eastAsia="Cambria"/>
          <w:w w:val="105"/>
          <w:sz w:val="22"/>
          <w:szCs w:val="22"/>
        </w:rPr>
        <w:t>into</w:t>
      </w:r>
      <w:r w:rsidRPr="00EE6658">
        <w:rPr>
          <w:rFonts w:eastAsia="Cambria"/>
          <w:w w:val="105"/>
          <w:sz w:val="22"/>
          <w:szCs w:val="22"/>
        </w:rPr>
        <w:t xml:space="preserve"> </w:t>
      </w:r>
      <w:r w:rsidRPr="0012514B">
        <w:rPr>
          <w:rFonts w:eastAsia="Cambria"/>
          <w:w w:val="105"/>
          <w:sz w:val="22"/>
          <w:szCs w:val="22"/>
        </w:rPr>
        <w:t>by</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joint</w:t>
      </w:r>
      <w:r w:rsidRPr="00EE6658">
        <w:rPr>
          <w:rFonts w:eastAsia="Cambria"/>
          <w:w w:val="105"/>
          <w:sz w:val="22"/>
          <w:szCs w:val="22"/>
        </w:rPr>
        <w:t xml:space="preserve"> </w:t>
      </w:r>
      <w:r w:rsidRPr="0012514B">
        <w:rPr>
          <w:rFonts w:eastAsia="Cambria"/>
          <w:w w:val="105"/>
          <w:sz w:val="22"/>
          <w:szCs w:val="22"/>
        </w:rPr>
        <w:t>venture</w:t>
      </w:r>
      <w:r w:rsidRPr="00EE6658">
        <w:rPr>
          <w:rFonts w:eastAsia="Cambria"/>
          <w:w w:val="105"/>
          <w:sz w:val="22"/>
          <w:szCs w:val="22"/>
        </w:rPr>
        <w:t xml:space="preserve"> partners shall be submitted with the bid as per</w:t>
      </w:r>
      <w:r w:rsidRPr="0012514B">
        <w:rPr>
          <w:rFonts w:eastAsia="Cambria"/>
          <w:sz w:val="22"/>
          <w:szCs w:val="22"/>
        </w:rPr>
        <w:t xml:space="preserve"> </w:t>
      </w:r>
      <w:r w:rsidRPr="0012514B">
        <w:rPr>
          <w:rFonts w:eastAsia="Cambria"/>
          <w:b/>
          <w:bCs/>
          <w:i/>
          <w:iCs/>
          <w:sz w:val="22"/>
          <w:szCs w:val="22"/>
        </w:rPr>
        <w:t>Form-</w:t>
      </w:r>
      <w:r w:rsidR="00CB24DB">
        <w:rPr>
          <w:rFonts w:eastAsia="Cambria"/>
          <w:b/>
          <w:bCs/>
          <w:i/>
          <w:iCs/>
          <w:sz w:val="22"/>
          <w:szCs w:val="22"/>
        </w:rPr>
        <w:t xml:space="preserve"> provided in</w:t>
      </w:r>
      <w:r w:rsidRPr="0012514B">
        <w:rPr>
          <w:rFonts w:eastAsia="Cambria"/>
          <w:b/>
          <w:bCs/>
          <w:i/>
          <w:iCs/>
          <w:sz w:val="22"/>
          <w:szCs w:val="22"/>
        </w:rPr>
        <w:t xml:space="preserve"> </w:t>
      </w:r>
      <w:r w:rsidRPr="0012514B">
        <w:rPr>
          <w:rFonts w:eastAsia="Cambria"/>
          <w:b/>
          <w:bCs/>
          <w:i/>
          <w:iCs/>
          <w:w w:val="105"/>
          <w:sz w:val="22"/>
          <w:szCs w:val="22"/>
        </w:rPr>
        <w:t>Section-VI,</w:t>
      </w:r>
      <w:r w:rsidRPr="0012514B">
        <w:rPr>
          <w:rFonts w:eastAsia="Cambria"/>
          <w:spacing w:val="1"/>
          <w:w w:val="105"/>
          <w:sz w:val="22"/>
          <w:szCs w:val="22"/>
        </w:rPr>
        <w:t xml:space="preserve"> </w:t>
      </w:r>
      <w:r w:rsidRPr="0012514B">
        <w:rPr>
          <w:rFonts w:eastAsia="Cambria"/>
          <w:w w:val="105"/>
          <w:sz w:val="22"/>
          <w:szCs w:val="22"/>
        </w:rPr>
        <w:t>including</w:t>
      </w:r>
      <w:r w:rsidRPr="00EE6658">
        <w:rPr>
          <w:rFonts w:eastAsia="Cambria"/>
          <w:w w:val="105"/>
          <w:sz w:val="22"/>
          <w:szCs w:val="22"/>
        </w:rPr>
        <w:t xml:space="preserve"> </w:t>
      </w:r>
      <w:proofErr w:type="spellStart"/>
      <w:r w:rsidRPr="0012514B">
        <w:rPr>
          <w:rFonts w:eastAsia="Cambria"/>
          <w:w w:val="105"/>
          <w:sz w:val="22"/>
          <w:szCs w:val="22"/>
        </w:rPr>
        <w:t>interalia</w:t>
      </w:r>
      <w:proofErr w:type="spellEnd"/>
      <w:r w:rsidRPr="00EE6658">
        <w:rPr>
          <w:rFonts w:eastAsia="Cambria"/>
          <w:w w:val="105"/>
          <w:sz w:val="22"/>
          <w:szCs w:val="22"/>
        </w:rPr>
        <w:t xml:space="preserve"> </w:t>
      </w:r>
      <w:r w:rsidRPr="0012514B">
        <w:rPr>
          <w:rFonts w:eastAsia="Cambria"/>
          <w:w w:val="105"/>
          <w:sz w:val="22"/>
          <w:szCs w:val="22"/>
        </w:rPr>
        <w:t>delineation</w:t>
      </w:r>
      <w:r w:rsidRPr="00EE6658">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responsibilities and obligations of each partners appended </w:t>
      </w:r>
      <w:r w:rsidRPr="0012514B">
        <w:rPr>
          <w:rFonts w:eastAsia="Cambria"/>
          <w:w w:val="105"/>
          <w:sz w:val="22"/>
          <w:szCs w:val="22"/>
        </w:rPr>
        <w:t>thereto,</w:t>
      </w:r>
      <w:r w:rsidRPr="00EE6658">
        <w:rPr>
          <w:rFonts w:eastAsia="Cambria"/>
          <w:w w:val="105"/>
          <w:sz w:val="22"/>
          <w:szCs w:val="22"/>
        </w:rPr>
        <w:t xml:space="preserve"> </w:t>
      </w:r>
      <w:r w:rsidRPr="0012514B">
        <w:rPr>
          <w:rFonts w:eastAsia="Cambria"/>
          <w:w w:val="105"/>
          <w:sz w:val="22"/>
          <w:szCs w:val="22"/>
        </w:rPr>
        <w:t>notwithstanding</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joint</w:t>
      </w:r>
      <w:r w:rsidRPr="00EE6658">
        <w:rPr>
          <w:rFonts w:eastAsia="Cambria"/>
          <w:w w:val="105"/>
          <w:sz w:val="22"/>
          <w:szCs w:val="22"/>
        </w:rPr>
        <w:t xml:space="preserve"> </w:t>
      </w:r>
      <w:r w:rsidRPr="0012514B">
        <w:rPr>
          <w:rFonts w:eastAsia="Cambria"/>
          <w:w w:val="105"/>
          <w:sz w:val="22"/>
          <w:szCs w:val="22"/>
        </w:rPr>
        <w:t>and</w:t>
      </w:r>
      <w:r w:rsidRPr="00EE6658">
        <w:rPr>
          <w:rFonts w:eastAsia="Cambria"/>
          <w:w w:val="105"/>
          <w:sz w:val="22"/>
          <w:szCs w:val="22"/>
        </w:rPr>
        <w:t xml:space="preserve"> </w:t>
      </w:r>
      <w:r w:rsidRPr="0012514B">
        <w:rPr>
          <w:rFonts w:eastAsia="Cambria"/>
          <w:w w:val="105"/>
          <w:sz w:val="22"/>
          <w:szCs w:val="22"/>
        </w:rPr>
        <w:t>several</w:t>
      </w:r>
      <w:r w:rsidRPr="00EE6658">
        <w:rPr>
          <w:rFonts w:eastAsia="Cambria"/>
          <w:w w:val="105"/>
          <w:sz w:val="22"/>
          <w:szCs w:val="22"/>
        </w:rPr>
        <w:t xml:space="preserve"> </w:t>
      </w:r>
      <w:r w:rsidRPr="0012514B">
        <w:rPr>
          <w:rFonts w:eastAsia="Cambria"/>
          <w:w w:val="105"/>
          <w:sz w:val="22"/>
          <w:szCs w:val="22"/>
        </w:rPr>
        <w:t>liability.</w:t>
      </w:r>
    </w:p>
    <w:p w:rsidR="002957DC" w:rsidRPr="00EE6658" w:rsidRDefault="007C76D0">
      <w:pPr>
        <w:widowControl w:val="0"/>
        <w:numPr>
          <w:ilvl w:val="3"/>
          <w:numId w:val="11"/>
        </w:numPr>
        <w:tabs>
          <w:tab w:val="left" w:pos="2449"/>
        </w:tabs>
        <w:autoSpaceDE w:val="0"/>
        <w:autoSpaceDN w:val="0"/>
        <w:spacing w:line="254" w:lineRule="auto"/>
        <w:ind w:left="2448" w:right="244"/>
        <w:jc w:val="both"/>
        <w:rPr>
          <w:rFonts w:eastAsia="Cambria"/>
          <w:w w:val="105"/>
          <w:sz w:val="22"/>
          <w:szCs w:val="22"/>
        </w:rPr>
      </w:pPr>
      <w:r w:rsidRPr="00EE6658">
        <w:rPr>
          <w:rFonts w:eastAsia="Cambria"/>
          <w:w w:val="105"/>
          <w:sz w:val="22"/>
          <w:szCs w:val="22"/>
        </w:rPr>
        <w:t xml:space="preserve">The joint venture agreement </w:t>
      </w:r>
      <w:r w:rsidRPr="0012514B">
        <w:rPr>
          <w:rFonts w:eastAsia="Cambria"/>
          <w:w w:val="105"/>
          <w:sz w:val="22"/>
          <w:szCs w:val="22"/>
        </w:rPr>
        <w:t>should</w:t>
      </w:r>
      <w:r w:rsidRPr="00EE6658">
        <w:rPr>
          <w:rFonts w:eastAsia="Cambria"/>
          <w:w w:val="105"/>
          <w:sz w:val="22"/>
          <w:szCs w:val="22"/>
        </w:rPr>
        <w:t xml:space="preserve"> </w:t>
      </w:r>
      <w:r w:rsidRPr="0012514B">
        <w:rPr>
          <w:rFonts w:eastAsia="Cambria"/>
          <w:w w:val="105"/>
          <w:sz w:val="22"/>
          <w:szCs w:val="22"/>
        </w:rPr>
        <w:t>indicate</w:t>
      </w:r>
      <w:r w:rsidRPr="00EE6658">
        <w:rPr>
          <w:rFonts w:eastAsia="Cambria"/>
          <w:w w:val="105"/>
          <w:sz w:val="22"/>
          <w:szCs w:val="22"/>
        </w:rPr>
        <w:t xml:space="preserve"> </w:t>
      </w:r>
      <w:r w:rsidRPr="0012514B">
        <w:rPr>
          <w:rFonts w:eastAsia="Cambria"/>
          <w:w w:val="105"/>
          <w:sz w:val="22"/>
          <w:szCs w:val="22"/>
        </w:rPr>
        <w:t>precisely</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responsibility</w:t>
      </w:r>
      <w:r w:rsidRPr="00EE6658">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all</w:t>
      </w:r>
      <w:r w:rsidRPr="00EE6658">
        <w:rPr>
          <w:rFonts w:eastAsia="Cambria"/>
          <w:w w:val="105"/>
          <w:sz w:val="22"/>
          <w:szCs w:val="22"/>
        </w:rPr>
        <w:t xml:space="preserve"> </w:t>
      </w:r>
      <w:r w:rsidRPr="0012514B">
        <w:rPr>
          <w:rFonts w:eastAsia="Cambria"/>
          <w:w w:val="105"/>
          <w:sz w:val="22"/>
          <w:szCs w:val="22"/>
        </w:rPr>
        <w:t>members</w:t>
      </w:r>
      <w:r w:rsidRPr="00EE6658">
        <w:rPr>
          <w:rFonts w:eastAsia="Cambria"/>
          <w:w w:val="105"/>
          <w:sz w:val="22"/>
          <w:szCs w:val="22"/>
        </w:rPr>
        <w:t xml:space="preserve"> </w:t>
      </w:r>
      <w:r w:rsidRPr="0012514B">
        <w:rPr>
          <w:rFonts w:eastAsia="Cambria"/>
          <w:w w:val="105"/>
          <w:sz w:val="22"/>
          <w:szCs w:val="22"/>
        </w:rPr>
        <w:t>of JV</w:t>
      </w:r>
      <w:r w:rsidRPr="00EE6658">
        <w:rPr>
          <w:rFonts w:eastAsia="Cambria"/>
          <w:w w:val="105"/>
          <w:sz w:val="22"/>
          <w:szCs w:val="22"/>
        </w:rPr>
        <w:t xml:space="preserve"> </w:t>
      </w:r>
      <w:r w:rsidRPr="0012514B">
        <w:rPr>
          <w:rFonts w:eastAsia="Cambria"/>
          <w:w w:val="105"/>
          <w:sz w:val="22"/>
          <w:szCs w:val="22"/>
        </w:rPr>
        <w:t>in</w:t>
      </w:r>
      <w:r w:rsidRPr="00EE6658">
        <w:rPr>
          <w:rFonts w:eastAsia="Cambria"/>
          <w:w w:val="105"/>
          <w:sz w:val="22"/>
          <w:szCs w:val="22"/>
        </w:rPr>
        <w:t xml:space="preserve"> </w:t>
      </w:r>
      <w:r w:rsidRPr="0012514B">
        <w:rPr>
          <w:rFonts w:eastAsia="Cambria"/>
          <w:w w:val="105"/>
          <w:sz w:val="22"/>
          <w:szCs w:val="22"/>
        </w:rPr>
        <w:t>respect</w:t>
      </w:r>
      <w:r w:rsidRPr="00EE6658">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planning,</w:t>
      </w:r>
      <w:r w:rsidRPr="00EE6658">
        <w:rPr>
          <w:rFonts w:eastAsia="Cambria"/>
          <w:w w:val="105"/>
          <w:sz w:val="22"/>
          <w:szCs w:val="22"/>
        </w:rPr>
        <w:t xml:space="preserve"> </w:t>
      </w:r>
      <w:r w:rsidRPr="0012514B">
        <w:rPr>
          <w:rFonts w:eastAsia="Cambria"/>
          <w:w w:val="105"/>
          <w:sz w:val="22"/>
          <w:szCs w:val="22"/>
        </w:rPr>
        <w:t>design,</w:t>
      </w:r>
      <w:r w:rsidRPr="00EE6658">
        <w:rPr>
          <w:rFonts w:eastAsia="Cambria"/>
          <w:w w:val="105"/>
          <w:sz w:val="22"/>
          <w:szCs w:val="22"/>
        </w:rPr>
        <w:t xml:space="preserve"> </w:t>
      </w:r>
      <w:r w:rsidRPr="0012514B">
        <w:rPr>
          <w:rFonts w:eastAsia="Cambria"/>
          <w:w w:val="105"/>
          <w:sz w:val="22"/>
          <w:szCs w:val="22"/>
        </w:rPr>
        <w:t>manufacturing,</w:t>
      </w:r>
      <w:r w:rsidRPr="00EE6658">
        <w:rPr>
          <w:rFonts w:eastAsia="Cambria"/>
          <w:w w:val="105"/>
          <w:sz w:val="22"/>
          <w:szCs w:val="22"/>
        </w:rPr>
        <w:t xml:space="preserve"> </w:t>
      </w:r>
      <w:r w:rsidRPr="0012514B">
        <w:rPr>
          <w:rFonts w:eastAsia="Cambria"/>
          <w:w w:val="105"/>
          <w:sz w:val="22"/>
          <w:szCs w:val="22"/>
        </w:rPr>
        <w:t>supply,</w:t>
      </w:r>
      <w:r w:rsidRPr="00EE6658">
        <w:rPr>
          <w:rFonts w:eastAsia="Cambria"/>
          <w:w w:val="105"/>
          <w:sz w:val="22"/>
          <w:szCs w:val="22"/>
        </w:rPr>
        <w:t xml:space="preserve"> </w:t>
      </w:r>
      <w:r w:rsidRPr="0012514B">
        <w:rPr>
          <w:rFonts w:eastAsia="Cambria"/>
          <w:w w:val="105"/>
          <w:sz w:val="22"/>
          <w:szCs w:val="22"/>
        </w:rPr>
        <w:t>installation,</w:t>
      </w:r>
      <w:r w:rsidRPr="00EE6658">
        <w:rPr>
          <w:rFonts w:eastAsia="Cambria"/>
          <w:w w:val="105"/>
          <w:sz w:val="22"/>
          <w:szCs w:val="22"/>
        </w:rPr>
        <w:t xml:space="preserve"> </w:t>
      </w:r>
      <w:r w:rsidRPr="0012514B">
        <w:rPr>
          <w:rFonts w:eastAsia="Cambria"/>
          <w:w w:val="105"/>
          <w:sz w:val="22"/>
          <w:szCs w:val="22"/>
        </w:rPr>
        <w:t>commissioning and training. All members of JV should</w:t>
      </w:r>
      <w:r w:rsidRPr="00EE6658">
        <w:rPr>
          <w:rFonts w:eastAsia="Cambria"/>
          <w:w w:val="105"/>
          <w:sz w:val="22"/>
          <w:szCs w:val="22"/>
        </w:rPr>
        <w:t xml:space="preserve"> have active participation in execution during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currency</w:t>
      </w:r>
      <w:r w:rsidRPr="00EE6658">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contract.</w:t>
      </w:r>
      <w:r w:rsidRPr="00EE6658">
        <w:rPr>
          <w:rFonts w:eastAsia="Cambria"/>
          <w:w w:val="105"/>
          <w:sz w:val="22"/>
          <w:szCs w:val="22"/>
        </w:rPr>
        <w:t xml:space="preserve"> </w:t>
      </w:r>
      <w:r w:rsidRPr="0012514B">
        <w:rPr>
          <w:rFonts w:eastAsia="Cambria"/>
          <w:w w:val="105"/>
          <w:sz w:val="22"/>
          <w:szCs w:val="22"/>
        </w:rPr>
        <w:t>This</w:t>
      </w:r>
      <w:r w:rsidRPr="00EE6658">
        <w:rPr>
          <w:rFonts w:eastAsia="Cambria"/>
          <w:w w:val="105"/>
          <w:sz w:val="22"/>
          <w:szCs w:val="22"/>
        </w:rPr>
        <w:t xml:space="preserve"> </w:t>
      </w:r>
      <w:r w:rsidRPr="0012514B">
        <w:rPr>
          <w:rFonts w:eastAsia="Cambria"/>
          <w:w w:val="105"/>
          <w:sz w:val="22"/>
          <w:szCs w:val="22"/>
        </w:rPr>
        <w:t>should</w:t>
      </w:r>
      <w:r w:rsidRPr="00EE6658">
        <w:rPr>
          <w:rFonts w:eastAsia="Cambria"/>
          <w:w w:val="105"/>
          <w:sz w:val="22"/>
          <w:szCs w:val="22"/>
        </w:rPr>
        <w:t xml:space="preserve"> </w:t>
      </w:r>
      <w:r w:rsidRPr="0012514B">
        <w:rPr>
          <w:rFonts w:eastAsia="Cambria"/>
          <w:w w:val="105"/>
          <w:sz w:val="22"/>
          <w:szCs w:val="22"/>
        </w:rPr>
        <w:t>not</w:t>
      </w:r>
      <w:r w:rsidRPr="00EE6658">
        <w:rPr>
          <w:rFonts w:eastAsia="Cambria"/>
          <w:w w:val="105"/>
          <w:sz w:val="22"/>
          <w:szCs w:val="22"/>
        </w:rPr>
        <w:t xml:space="preserve"> </w:t>
      </w:r>
      <w:r w:rsidRPr="0012514B">
        <w:rPr>
          <w:rFonts w:eastAsia="Cambria"/>
          <w:w w:val="105"/>
          <w:sz w:val="22"/>
          <w:szCs w:val="22"/>
        </w:rPr>
        <w:t>be</w:t>
      </w:r>
      <w:r w:rsidRPr="00EE6658">
        <w:rPr>
          <w:rFonts w:eastAsia="Cambria"/>
          <w:w w:val="105"/>
          <w:sz w:val="22"/>
          <w:szCs w:val="22"/>
        </w:rPr>
        <w:t xml:space="preserve"> </w:t>
      </w:r>
      <w:r w:rsidRPr="0012514B">
        <w:rPr>
          <w:rFonts w:eastAsia="Cambria"/>
          <w:w w:val="105"/>
          <w:sz w:val="22"/>
          <w:szCs w:val="22"/>
        </w:rPr>
        <w:t>varied/modified</w:t>
      </w:r>
      <w:r w:rsidRPr="00EE6658">
        <w:rPr>
          <w:rFonts w:eastAsia="Cambria"/>
          <w:w w:val="105"/>
          <w:sz w:val="22"/>
          <w:szCs w:val="22"/>
        </w:rPr>
        <w:t xml:space="preserve"> </w:t>
      </w:r>
      <w:r w:rsidRPr="0012514B">
        <w:rPr>
          <w:rFonts w:eastAsia="Cambria"/>
          <w:w w:val="105"/>
          <w:sz w:val="22"/>
          <w:szCs w:val="22"/>
        </w:rPr>
        <w:t>subsequently without prior approval of the Employer;</w:t>
      </w:r>
      <w:r w:rsidRPr="00EE6658">
        <w:rPr>
          <w:rFonts w:eastAsia="Cambria"/>
          <w:w w:val="105"/>
          <w:sz w:val="22"/>
          <w:szCs w:val="22"/>
        </w:rPr>
        <w:t xml:space="preserve"> </w:t>
      </w:r>
      <w:r w:rsidRPr="0012514B">
        <w:rPr>
          <w:rFonts w:eastAsia="Cambria"/>
          <w:w w:val="105"/>
          <w:sz w:val="22"/>
          <w:szCs w:val="22"/>
        </w:rPr>
        <w:t>and</w:t>
      </w:r>
    </w:p>
    <w:p w:rsidR="002957DC" w:rsidRPr="00EE6658" w:rsidRDefault="002957DC">
      <w:pPr>
        <w:widowControl w:val="0"/>
        <w:autoSpaceDE w:val="0"/>
        <w:autoSpaceDN w:val="0"/>
        <w:spacing w:before="4"/>
        <w:rPr>
          <w:rFonts w:eastAsia="Cambria"/>
          <w:w w:val="105"/>
          <w:sz w:val="22"/>
          <w:szCs w:val="22"/>
        </w:rPr>
      </w:pPr>
    </w:p>
    <w:p w:rsidR="002957DC" w:rsidRPr="00EE6658" w:rsidRDefault="007C76D0">
      <w:pPr>
        <w:widowControl w:val="0"/>
        <w:autoSpaceDE w:val="0"/>
        <w:autoSpaceDN w:val="0"/>
        <w:spacing w:line="249" w:lineRule="auto"/>
        <w:ind w:left="1728" w:right="244"/>
        <w:jc w:val="both"/>
        <w:rPr>
          <w:rFonts w:eastAsia="Cambria"/>
          <w:w w:val="105"/>
          <w:sz w:val="22"/>
          <w:szCs w:val="22"/>
        </w:rPr>
      </w:pPr>
      <w:r w:rsidRPr="00EE6658">
        <w:rPr>
          <w:rFonts w:eastAsia="Cambria"/>
          <w:w w:val="105"/>
          <w:sz w:val="22"/>
          <w:szCs w:val="22"/>
        </w:rPr>
        <w:t xml:space="preserve">In order for a joint venture to qualify, each of its partners or combination of partners </w:t>
      </w:r>
      <w:r w:rsidRPr="00EE6658">
        <w:rPr>
          <w:rFonts w:eastAsia="Cambria"/>
          <w:w w:val="105"/>
          <w:sz w:val="22"/>
          <w:szCs w:val="22"/>
        </w:rPr>
        <w:lastRenderedPageBreak/>
        <w:t xml:space="preserve">must meet the minimum criteria listed in the Qualification Requirement for the Bidder in enclosed </w:t>
      </w:r>
      <w:r w:rsidRPr="0012514B">
        <w:rPr>
          <w:rFonts w:eastAsia="Cambria"/>
          <w:b/>
          <w:sz w:val="22"/>
          <w:szCs w:val="22"/>
        </w:rPr>
        <w:t xml:space="preserve">Annexure-A (BDS) </w:t>
      </w:r>
      <w:r w:rsidRPr="00EE6658">
        <w:rPr>
          <w:rFonts w:eastAsia="Cambria"/>
          <w:w w:val="105"/>
          <w:sz w:val="22"/>
          <w:szCs w:val="22"/>
        </w:rPr>
        <w:t>for an individual Bidder for the component of the contract they are designated to perform. Failure to comply with this requirement will result in rejection of the joint venture bid.</w:t>
      </w:r>
    </w:p>
    <w:p w:rsidR="002957DC" w:rsidRPr="0012514B" w:rsidRDefault="002957DC">
      <w:pPr>
        <w:widowControl w:val="0"/>
        <w:autoSpaceDE w:val="0"/>
        <w:autoSpaceDN w:val="0"/>
        <w:spacing w:before="1"/>
        <w:rPr>
          <w:rFonts w:eastAsia="Cambria"/>
          <w:sz w:val="22"/>
          <w:szCs w:val="22"/>
        </w:rPr>
      </w:pPr>
    </w:p>
    <w:p w:rsidR="002957DC" w:rsidRPr="00EE6658" w:rsidRDefault="007C76D0">
      <w:pPr>
        <w:widowControl w:val="0"/>
        <w:autoSpaceDE w:val="0"/>
        <w:autoSpaceDN w:val="0"/>
        <w:spacing w:line="254" w:lineRule="auto"/>
        <w:ind w:left="1728" w:right="245"/>
        <w:jc w:val="both"/>
        <w:rPr>
          <w:rFonts w:eastAsia="Cambria"/>
          <w:w w:val="105"/>
          <w:sz w:val="22"/>
          <w:szCs w:val="22"/>
        </w:rPr>
      </w:pPr>
      <w:r w:rsidRPr="00EE6658">
        <w:rPr>
          <w:rFonts w:eastAsia="Cambria"/>
          <w:w w:val="105"/>
          <w:sz w:val="22"/>
          <w:szCs w:val="22"/>
        </w:rPr>
        <w:t xml:space="preserve">A firm can be a partner in only one joint venture; bids </w:t>
      </w:r>
      <w:r w:rsidR="007851DA" w:rsidRPr="00EE6658">
        <w:rPr>
          <w:rFonts w:eastAsia="Cambria"/>
          <w:w w:val="105"/>
          <w:sz w:val="22"/>
          <w:szCs w:val="22"/>
        </w:rPr>
        <w:t xml:space="preserve">submitted </w:t>
      </w:r>
      <w:r w:rsidR="00025A1A" w:rsidRPr="00EE6658">
        <w:rPr>
          <w:rFonts w:eastAsia="Cambria"/>
          <w:w w:val="105"/>
          <w:sz w:val="22"/>
          <w:szCs w:val="22"/>
        </w:rPr>
        <w:t>by joint</w:t>
      </w:r>
      <w:r w:rsidRPr="00EE6658">
        <w:rPr>
          <w:rFonts w:eastAsia="Cambria"/>
          <w:w w:val="105"/>
          <w:sz w:val="22"/>
          <w:szCs w:val="22"/>
        </w:rPr>
        <w:t xml:space="preserve"> ventures including the same firm as partner will be rejected.</w:t>
      </w:r>
    </w:p>
    <w:p w:rsidR="002957DC" w:rsidRPr="00EE6658" w:rsidRDefault="007C76D0">
      <w:pPr>
        <w:widowControl w:val="0"/>
        <w:autoSpaceDE w:val="0"/>
        <w:autoSpaceDN w:val="0"/>
        <w:spacing w:before="146" w:line="254" w:lineRule="auto"/>
        <w:ind w:left="1728" w:right="241"/>
        <w:jc w:val="both"/>
        <w:rPr>
          <w:rFonts w:eastAsia="Cambria"/>
          <w:w w:val="105"/>
          <w:sz w:val="22"/>
          <w:szCs w:val="22"/>
        </w:rPr>
      </w:pPr>
      <w:r w:rsidRPr="00EE6658">
        <w:rPr>
          <w:rFonts w:eastAsia="Cambria"/>
          <w:w w:val="105"/>
          <w:sz w:val="22"/>
          <w:szCs w:val="22"/>
        </w:rPr>
        <w:t>In the case of a Bidder who offers to supply and/or install plant and equipment under the contract that the Bidder did not manufacture or otherwise produce and/or install, the Bidder shall (</w:t>
      </w:r>
      <w:proofErr w:type="spellStart"/>
      <w:r w:rsidRPr="00EE6658">
        <w:rPr>
          <w:rFonts w:eastAsia="Cambria"/>
          <w:w w:val="105"/>
          <w:sz w:val="22"/>
          <w:szCs w:val="22"/>
        </w:rPr>
        <w:t>i</w:t>
      </w:r>
      <w:proofErr w:type="spellEnd"/>
      <w:r w:rsidRPr="00EE6658">
        <w:rPr>
          <w:rFonts w:eastAsia="Cambria"/>
          <w:w w:val="105"/>
          <w:sz w:val="22"/>
          <w:szCs w:val="22"/>
        </w:rPr>
        <w:t>) have the financial and other capabilities necessary to perform the contract; (ii) have been duly authorized by the manufacturer or producer of the related plant and</w:t>
      </w:r>
      <w:r w:rsidRPr="0012514B">
        <w:rPr>
          <w:rFonts w:eastAsia="Cambria"/>
          <w:sz w:val="22"/>
          <w:szCs w:val="22"/>
        </w:rPr>
        <w:t xml:space="preserve"> </w:t>
      </w:r>
      <w:r w:rsidRPr="00EE6658">
        <w:rPr>
          <w:rFonts w:eastAsia="Cambria"/>
          <w:w w:val="105"/>
          <w:sz w:val="22"/>
          <w:szCs w:val="22"/>
        </w:rPr>
        <w:t xml:space="preserve">equipment or component as per </w:t>
      </w:r>
      <w:proofErr w:type="spellStart"/>
      <w:r w:rsidRPr="00EE6658">
        <w:rPr>
          <w:rFonts w:eastAsia="Cambria"/>
          <w:w w:val="105"/>
          <w:sz w:val="22"/>
          <w:szCs w:val="22"/>
        </w:rPr>
        <w:t>proforma</w:t>
      </w:r>
      <w:proofErr w:type="spellEnd"/>
      <w:r w:rsidRPr="00EE6658">
        <w:rPr>
          <w:rFonts w:eastAsia="Cambria"/>
          <w:w w:val="105"/>
          <w:sz w:val="22"/>
          <w:szCs w:val="22"/>
        </w:rPr>
        <w:t xml:space="preserve"> in</w:t>
      </w:r>
      <w:r w:rsidRPr="0012514B">
        <w:rPr>
          <w:rFonts w:eastAsia="Cambria"/>
          <w:spacing w:val="1"/>
          <w:sz w:val="22"/>
          <w:szCs w:val="22"/>
        </w:rPr>
        <w:t xml:space="preserve"> </w:t>
      </w:r>
      <w:r w:rsidRPr="0012514B">
        <w:rPr>
          <w:rFonts w:eastAsia="Cambria"/>
          <w:b/>
          <w:bCs/>
          <w:sz w:val="22"/>
          <w:szCs w:val="22"/>
        </w:rPr>
        <w:t>attachment</w:t>
      </w:r>
      <w:r w:rsidRPr="0012514B">
        <w:rPr>
          <w:rFonts w:eastAsia="Cambria"/>
          <w:b/>
          <w:bCs/>
          <w:spacing w:val="1"/>
          <w:sz w:val="22"/>
          <w:szCs w:val="22"/>
        </w:rPr>
        <w:t xml:space="preserve"> </w:t>
      </w:r>
      <w:r w:rsidRPr="0012514B">
        <w:rPr>
          <w:rFonts w:eastAsia="Cambria"/>
          <w:b/>
          <w:bCs/>
          <w:sz w:val="22"/>
          <w:szCs w:val="22"/>
        </w:rPr>
        <w:t>8</w:t>
      </w:r>
      <w:r w:rsidRPr="0012514B">
        <w:rPr>
          <w:rFonts w:eastAsia="Cambria"/>
          <w:spacing w:val="1"/>
          <w:sz w:val="22"/>
          <w:szCs w:val="22"/>
        </w:rPr>
        <w:t xml:space="preserve"> </w:t>
      </w:r>
      <w:r w:rsidRPr="00EE6658">
        <w:rPr>
          <w:rFonts w:eastAsia="Cambria"/>
          <w:w w:val="105"/>
          <w:sz w:val="22"/>
          <w:szCs w:val="22"/>
        </w:rPr>
        <w:t xml:space="preserve">to supply and/or install that item in the Employer’s country; and (iii) be responsible for ensuring that the manufacturer or producer complies with the requirements of </w:t>
      </w:r>
      <w:r w:rsidRPr="0012514B">
        <w:rPr>
          <w:rFonts w:eastAsia="Cambria"/>
          <w:b/>
          <w:bCs/>
          <w:sz w:val="22"/>
          <w:szCs w:val="22"/>
        </w:rPr>
        <w:t>ITB Sub-Clause 3.2</w:t>
      </w:r>
      <w:r w:rsidRPr="0012514B">
        <w:rPr>
          <w:rFonts w:eastAsia="Cambria"/>
          <w:sz w:val="22"/>
          <w:szCs w:val="22"/>
        </w:rPr>
        <w:t xml:space="preserve"> </w:t>
      </w:r>
      <w:r w:rsidRPr="00EE6658">
        <w:rPr>
          <w:rFonts w:eastAsia="Cambria"/>
          <w:w w:val="105"/>
          <w:sz w:val="22"/>
          <w:szCs w:val="22"/>
        </w:rPr>
        <w:t>and meets the minimum criteria listed for an individual Bidder for that item.</w:t>
      </w:r>
    </w:p>
    <w:p w:rsidR="002957DC" w:rsidRPr="0012514B" w:rsidRDefault="002957DC">
      <w:pPr>
        <w:widowControl w:val="0"/>
        <w:autoSpaceDE w:val="0"/>
        <w:autoSpaceDN w:val="0"/>
        <w:spacing w:before="5"/>
        <w:rPr>
          <w:rFonts w:eastAsia="Cambria"/>
          <w:sz w:val="22"/>
          <w:szCs w:val="22"/>
        </w:rPr>
      </w:pPr>
    </w:p>
    <w:p w:rsidR="002957DC" w:rsidRPr="0012514B" w:rsidRDefault="007C76D0" w:rsidP="007851DA">
      <w:pPr>
        <w:widowControl w:val="0"/>
        <w:numPr>
          <w:ilvl w:val="2"/>
          <w:numId w:val="11"/>
        </w:numPr>
        <w:tabs>
          <w:tab w:val="left" w:pos="1728"/>
          <w:tab w:val="left" w:pos="1729"/>
        </w:tabs>
        <w:autoSpaceDE w:val="0"/>
        <w:autoSpaceDN w:val="0"/>
        <w:spacing w:before="1" w:line="316" w:lineRule="exact"/>
        <w:ind w:hanging="541"/>
        <w:jc w:val="both"/>
        <w:rPr>
          <w:rFonts w:eastAsia="Cambria"/>
          <w:i/>
          <w:sz w:val="22"/>
          <w:szCs w:val="22"/>
        </w:rPr>
      </w:pPr>
      <w:r w:rsidRPr="0012514B">
        <w:rPr>
          <w:rFonts w:eastAsia="Cambria"/>
          <w:b/>
          <w:w w:val="105"/>
          <w:sz w:val="22"/>
          <w:szCs w:val="22"/>
        </w:rPr>
        <w:t xml:space="preserve">Attachment </w:t>
      </w:r>
      <w:r w:rsidRPr="0012514B">
        <w:rPr>
          <w:rFonts w:eastAsia="Cambria"/>
          <w:b/>
          <w:spacing w:val="2"/>
          <w:w w:val="105"/>
          <w:sz w:val="22"/>
          <w:szCs w:val="22"/>
        </w:rPr>
        <w:t>4</w:t>
      </w:r>
      <w:r w:rsidR="00DD5EB7" w:rsidRPr="0012514B">
        <w:rPr>
          <w:rFonts w:eastAsia="Cambria"/>
          <w:w w:val="105"/>
          <w:sz w:val="22"/>
          <w:szCs w:val="22"/>
        </w:rPr>
        <w:t xml:space="preserve">:   </w:t>
      </w:r>
      <w:r w:rsidR="00DD5EB7" w:rsidRPr="0012514B">
        <w:rPr>
          <w:rFonts w:eastAsia="Cambria"/>
          <w:b/>
          <w:bCs/>
          <w:w w:val="105"/>
          <w:sz w:val="22"/>
          <w:szCs w:val="22"/>
        </w:rPr>
        <w:t xml:space="preserve">Eligibility  </w:t>
      </w:r>
      <w:r w:rsidR="00DD5EB7" w:rsidRPr="0012514B">
        <w:rPr>
          <w:rFonts w:eastAsia="Cambria"/>
          <w:b/>
          <w:bCs/>
          <w:spacing w:val="2"/>
          <w:w w:val="105"/>
          <w:sz w:val="22"/>
          <w:szCs w:val="22"/>
        </w:rPr>
        <w:t xml:space="preserve"> </w:t>
      </w:r>
      <w:r w:rsidRPr="0012514B">
        <w:rPr>
          <w:rFonts w:eastAsia="Cambria"/>
          <w:b/>
          <w:bCs/>
          <w:w w:val="105"/>
          <w:sz w:val="22"/>
          <w:szCs w:val="22"/>
        </w:rPr>
        <w:t>and Conformity of</w:t>
      </w:r>
      <w:r w:rsidR="00DD5EB7" w:rsidRPr="0012514B">
        <w:rPr>
          <w:rFonts w:eastAsia="Cambria"/>
          <w:b/>
          <w:bCs/>
          <w:w w:val="105"/>
          <w:sz w:val="22"/>
          <w:szCs w:val="22"/>
        </w:rPr>
        <w:t xml:space="preserve">   the   Facilities</w:t>
      </w:r>
      <w:r w:rsidR="007851DA" w:rsidRPr="0012514B">
        <w:rPr>
          <w:rFonts w:eastAsia="Cambria"/>
          <w:w w:val="105"/>
          <w:sz w:val="22"/>
          <w:szCs w:val="22"/>
        </w:rPr>
        <w:t xml:space="preserve"> </w:t>
      </w:r>
      <w:r w:rsidR="00DD5EB7" w:rsidRPr="0012514B">
        <w:rPr>
          <w:rFonts w:eastAsia="Cambria"/>
          <w:i/>
          <w:sz w:val="22"/>
          <w:szCs w:val="22"/>
        </w:rPr>
        <w:t>(</w:t>
      </w:r>
      <w:r w:rsidR="00472B7A" w:rsidRPr="0012514B">
        <w:rPr>
          <w:rFonts w:eastAsia="Cambria"/>
          <w:i/>
          <w:sz w:val="22"/>
          <w:szCs w:val="22"/>
        </w:rPr>
        <w:t>Uploading</w:t>
      </w:r>
      <w:r w:rsidR="00DD5EB7" w:rsidRPr="0012514B">
        <w:rPr>
          <w:rFonts w:eastAsia="Cambria"/>
          <w:i/>
          <w:spacing w:val="-2"/>
          <w:sz w:val="22"/>
          <w:szCs w:val="22"/>
        </w:rPr>
        <w:t xml:space="preserve"> </w:t>
      </w:r>
      <w:r w:rsidR="00DD5EB7" w:rsidRPr="0012514B">
        <w:rPr>
          <w:rFonts w:eastAsia="Cambria"/>
          <w:i/>
          <w:sz w:val="22"/>
          <w:szCs w:val="22"/>
        </w:rPr>
        <w:t>of</w:t>
      </w:r>
      <w:r w:rsidR="00DD5EB7" w:rsidRPr="0012514B">
        <w:rPr>
          <w:rFonts w:eastAsia="Cambria"/>
          <w:i/>
          <w:spacing w:val="-2"/>
          <w:sz w:val="22"/>
          <w:szCs w:val="22"/>
        </w:rPr>
        <w:t xml:space="preserve"> </w:t>
      </w:r>
      <w:r w:rsidR="00DD5EB7" w:rsidRPr="0012514B">
        <w:rPr>
          <w:rFonts w:eastAsia="Cambria"/>
          <w:i/>
          <w:sz w:val="22"/>
          <w:szCs w:val="22"/>
        </w:rPr>
        <w:t>Scanned</w:t>
      </w:r>
      <w:r w:rsidR="00DD5EB7" w:rsidRPr="0012514B">
        <w:rPr>
          <w:rFonts w:eastAsia="Cambria"/>
          <w:i/>
          <w:spacing w:val="-2"/>
          <w:sz w:val="22"/>
          <w:szCs w:val="22"/>
        </w:rPr>
        <w:t xml:space="preserve"> </w:t>
      </w:r>
      <w:r w:rsidR="00DD5EB7" w:rsidRPr="0012514B">
        <w:rPr>
          <w:rFonts w:eastAsia="Cambria"/>
          <w:i/>
          <w:sz w:val="22"/>
          <w:szCs w:val="22"/>
        </w:rPr>
        <w:t>Copy)</w:t>
      </w:r>
    </w:p>
    <w:p w:rsidR="002957DC" w:rsidRPr="0012514B" w:rsidRDefault="002957DC">
      <w:pPr>
        <w:widowControl w:val="0"/>
        <w:autoSpaceDE w:val="0"/>
        <w:autoSpaceDN w:val="0"/>
        <w:rPr>
          <w:rFonts w:eastAsia="Cambria"/>
          <w:i/>
          <w:sz w:val="22"/>
          <w:szCs w:val="22"/>
        </w:rPr>
      </w:pPr>
    </w:p>
    <w:p w:rsidR="002957DC" w:rsidRPr="0012514B" w:rsidRDefault="007C76D0">
      <w:pPr>
        <w:widowControl w:val="0"/>
        <w:autoSpaceDE w:val="0"/>
        <w:autoSpaceDN w:val="0"/>
        <w:spacing w:before="1" w:line="254" w:lineRule="auto"/>
        <w:ind w:left="1728" w:right="245"/>
        <w:jc w:val="both"/>
        <w:rPr>
          <w:rFonts w:eastAsia="Cambria"/>
          <w:sz w:val="22"/>
          <w:szCs w:val="22"/>
        </w:rPr>
      </w:pPr>
      <w:r w:rsidRPr="0012514B">
        <w:rPr>
          <w:rFonts w:eastAsia="Cambria"/>
          <w:w w:val="105"/>
          <w:sz w:val="22"/>
          <w:szCs w:val="22"/>
        </w:rPr>
        <w:t>Documentary</w:t>
      </w:r>
      <w:r w:rsidRPr="00EE6658">
        <w:rPr>
          <w:rFonts w:eastAsia="Cambria"/>
          <w:w w:val="105"/>
          <w:sz w:val="22"/>
          <w:szCs w:val="22"/>
        </w:rPr>
        <w:t xml:space="preserve"> </w:t>
      </w:r>
      <w:r w:rsidRPr="0012514B">
        <w:rPr>
          <w:rFonts w:eastAsia="Cambria"/>
          <w:w w:val="105"/>
          <w:sz w:val="22"/>
          <w:szCs w:val="22"/>
        </w:rPr>
        <w:t>evidence</w:t>
      </w:r>
      <w:r w:rsidRPr="00EE6658">
        <w:rPr>
          <w:rFonts w:eastAsia="Cambria"/>
          <w:w w:val="105"/>
          <w:sz w:val="22"/>
          <w:szCs w:val="22"/>
        </w:rPr>
        <w:t xml:space="preserve"> </w:t>
      </w:r>
      <w:r w:rsidRPr="0012514B">
        <w:rPr>
          <w:rFonts w:eastAsia="Cambria"/>
          <w:w w:val="105"/>
          <w:sz w:val="22"/>
          <w:szCs w:val="22"/>
        </w:rPr>
        <w:t>established</w:t>
      </w:r>
      <w:r w:rsidRPr="00EE6658">
        <w:rPr>
          <w:rFonts w:eastAsia="Cambria"/>
          <w:w w:val="105"/>
          <w:sz w:val="22"/>
          <w:szCs w:val="22"/>
        </w:rPr>
        <w:t xml:space="preserve"> </w:t>
      </w:r>
      <w:r w:rsidRPr="0012514B">
        <w:rPr>
          <w:rFonts w:eastAsia="Cambria"/>
          <w:w w:val="105"/>
          <w:sz w:val="22"/>
          <w:szCs w:val="22"/>
        </w:rPr>
        <w:t>in</w:t>
      </w:r>
      <w:r w:rsidRPr="00EE6658">
        <w:rPr>
          <w:rFonts w:eastAsia="Cambria"/>
          <w:w w:val="105"/>
          <w:sz w:val="22"/>
          <w:szCs w:val="22"/>
        </w:rPr>
        <w:t xml:space="preserve"> </w:t>
      </w:r>
      <w:r w:rsidRPr="0012514B">
        <w:rPr>
          <w:rFonts w:eastAsia="Cambria"/>
          <w:w w:val="105"/>
          <w:sz w:val="22"/>
          <w:szCs w:val="22"/>
        </w:rPr>
        <w:t>accordance</w:t>
      </w:r>
      <w:r w:rsidRPr="00EE6658">
        <w:rPr>
          <w:rFonts w:eastAsia="Cambria"/>
          <w:w w:val="105"/>
          <w:sz w:val="22"/>
          <w:szCs w:val="22"/>
        </w:rPr>
        <w:t xml:space="preserve"> </w:t>
      </w:r>
      <w:r w:rsidRPr="0012514B">
        <w:rPr>
          <w:rFonts w:eastAsia="Cambria"/>
          <w:w w:val="105"/>
          <w:sz w:val="22"/>
          <w:szCs w:val="22"/>
        </w:rPr>
        <w:t>with</w:t>
      </w:r>
      <w:r w:rsidRPr="0012514B">
        <w:rPr>
          <w:rFonts w:eastAsia="Cambria"/>
          <w:spacing w:val="1"/>
          <w:w w:val="105"/>
          <w:sz w:val="22"/>
          <w:szCs w:val="22"/>
        </w:rPr>
        <w:t xml:space="preserve"> </w:t>
      </w:r>
      <w:r w:rsidRPr="0012514B">
        <w:rPr>
          <w:rFonts w:eastAsia="Cambria"/>
          <w:b/>
          <w:bCs/>
          <w:w w:val="105"/>
          <w:sz w:val="22"/>
          <w:szCs w:val="22"/>
        </w:rPr>
        <w:t>ITB</w:t>
      </w:r>
      <w:r w:rsidRPr="0012514B">
        <w:rPr>
          <w:rFonts w:eastAsia="Cambria"/>
          <w:b/>
          <w:bCs/>
          <w:spacing w:val="1"/>
          <w:w w:val="105"/>
          <w:sz w:val="22"/>
          <w:szCs w:val="22"/>
        </w:rPr>
        <w:t xml:space="preserve"> </w:t>
      </w:r>
      <w:r w:rsidRPr="0012514B">
        <w:rPr>
          <w:rFonts w:eastAsia="Cambria"/>
          <w:b/>
          <w:bCs/>
          <w:w w:val="105"/>
          <w:sz w:val="22"/>
          <w:szCs w:val="22"/>
        </w:rPr>
        <w:t>Clause 3</w:t>
      </w:r>
      <w:r w:rsidRPr="0012514B">
        <w:rPr>
          <w:rFonts w:eastAsia="Cambria"/>
          <w:w w:val="105"/>
          <w:sz w:val="22"/>
          <w:szCs w:val="22"/>
        </w:rPr>
        <w:t xml:space="preserve"> that the facilities offered by the Bidder in its bid are</w:t>
      </w:r>
      <w:r w:rsidRPr="00EE6658">
        <w:rPr>
          <w:rFonts w:eastAsia="Cambria"/>
          <w:w w:val="105"/>
          <w:sz w:val="22"/>
          <w:szCs w:val="22"/>
        </w:rPr>
        <w:t xml:space="preserve"> </w:t>
      </w:r>
      <w:r w:rsidRPr="0012514B">
        <w:rPr>
          <w:rFonts w:eastAsia="Cambria"/>
          <w:w w:val="105"/>
          <w:sz w:val="22"/>
          <w:szCs w:val="22"/>
        </w:rPr>
        <w:t>eligible</w:t>
      </w:r>
      <w:r w:rsidRPr="00EE6658">
        <w:rPr>
          <w:rFonts w:eastAsia="Cambria"/>
          <w:w w:val="105"/>
          <w:sz w:val="22"/>
          <w:szCs w:val="22"/>
        </w:rPr>
        <w:t xml:space="preserve"> </w:t>
      </w:r>
      <w:r w:rsidRPr="0012514B">
        <w:rPr>
          <w:rFonts w:eastAsia="Cambria"/>
          <w:w w:val="105"/>
          <w:sz w:val="22"/>
          <w:szCs w:val="22"/>
        </w:rPr>
        <w:t>and</w:t>
      </w:r>
      <w:r w:rsidRPr="00EE6658">
        <w:rPr>
          <w:rFonts w:eastAsia="Cambria"/>
          <w:w w:val="105"/>
          <w:sz w:val="22"/>
          <w:szCs w:val="22"/>
        </w:rPr>
        <w:t xml:space="preserve"> </w:t>
      </w:r>
      <w:r w:rsidRPr="0012514B">
        <w:rPr>
          <w:rFonts w:eastAsia="Cambria"/>
          <w:w w:val="105"/>
          <w:sz w:val="22"/>
          <w:szCs w:val="22"/>
        </w:rPr>
        <w:t>conform</w:t>
      </w:r>
      <w:r w:rsidRPr="00EE6658">
        <w:rPr>
          <w:rFonts w:eastAsia="Cambria"/>
          <w:w w:val="105"/>
          <w:sz w:val="22"/>
          <w:szCs w:val="22"/>
        </w:rPr>
        <w:t xml:space="preserve"> </w:t>
      </w:r>
      <w:r w:rsidRPr="0012514B">
        <w:rPr>
          <w:rFonts w:eastAsia="Cambria"/>
          <w:w w:val="105"/>
          <w:sz w:val="22"/>
          <w:szCs w:val="22"/>
        </w:rPr>
        <w:t>to</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Bidding</w:t>
      </w:r>
      <w:r w:rsidRPr="00EE6658">
        <w:rPr>
          <w:rFonts w:eastAsia="Cambria"/>
          <w:w w:val="105"/>
          <w:sz w:val="22"/>
          <w:szCs w:val="22"/>
        </w:rPr>
        <w:t xml:space="preserve"> </w:t>
      </w:r>
      <w:r w:rsidRPr="0012514B">
        <w:rPr>
          <w:rFonts w:eastAsia="Cambria"/>
          <w:w w:val="105"/>
          <w:sz w:val="22"/>
          <w:szCs w:val="22"/>
        </w:rPr>
        <w:t>Documents.</w:t>
      </w:r>
    </w:p>
    <w:p w:rsidR="002957DC" w:rsidRPr="0012514B" w:rsidRDefault="002957DC">
      <w:pPr>
        <w:widowControl w:val="0"/>
        <w:autoSpaceDE w:val="0"/>
        <w:autoSpaceDN w:val="0"/>
        <w:spacing w:before="4"/>
        <w:rPr>
          <w:rFonts w:eastAsia="Cambria"/>
          <w:sz w:val="22"/>
          <w:szCs w:val="22"/>
        </w:rPr>
      </w:pPr>
    </w:p>
    <w:p w:rsidR="002957DC" w:rsidRPr="00EE6658" w:rsidRDefault="007C76D0">
      <w:pPr>
        <w:widowControl w:val="0"/>
        <w:autoSpaceDE w:val="0"/>
        <w:autoSpaceDN w:val="0"/>
        <w:spacing w:line="254" w:lineRule="auto"/>
        <w:ind w:left="1728" w:right="247"/>
        <w:jc w:val="both"/>
        <w:rPr>
          <w:rFonts w:eastAsia="Cambria"/>
          <w:w w:val="105"/>
          <w:sz w:val="22"/>
          <w:szCs w:val="22"/>
        </w:rPr>
      </w:pP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documentary</w:t>
      </w:r>
      <w:r w:rsidRPr="00EE6658">
        <w:rPr>
          <w:rFonts w:eastAsia="Cambria"/>
          <w:w w:val="105"/>
          <w:sz w:val="22"/>
          <w:szCs w:val="22"/>
        </w:rPr>
        <w:t xml:space="preserve"> </w:t>
      </w:r>
      <w:r w:rsidRPr="0012514B">
        <w:rPr>
          <w:rFonts w:eastAsia="Cambria"/>
          <w:w w:val="105"/>
          <w:sz w:val="22"/>
          <w:szCs w:val="22"/>
        </w:rPr>
        <w:t>evidence</w:t>
      </w:r>
      <w:r w:rsidRPr="00EE6658">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eligibility</w:t>
      </w:r>
      <w:r w:rsidRPr="00EE6658">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facilities</w:t>
      </w:r>
      <w:r w:rsidRPr="00EE6658">
        <w:rPr>
          <w:rFonts w:eastAsia="Cambria"/>
          <w:w w:val="105"/>
          <w:sz w:val="22"/>
          <w:szCs w:val="22"/>
        </w:rPr>
        <w:t xml:space="preserve"> </w:t>
      </w:r>
      <w:r w:rsidRPr="0012514B">
        <w:rPr>
          <w:rFonts w:eastAsia="Cambria"/>
          <w:w w:val="105"/>
          <w:sz w:val="22"/>
          <w:szCs w:val="22"/>
        </w:rPr>
        <w:t>shall</w:t>
      </w:r>
      <w:r w:rsidRPr="00EE6658">
        <w:rPr>
          <w:rFonts w:eastAsia="Cambria"/>
          <w:w w:val="105"/>
          <w:sz w:val="22"/>
          <w:szCs w:val="22"/>
        </w:rPr>
        <w:t xml:space="preserve"> </w:t>
      </w:r>
      <w:r w:rsidRPr="0012514B">
        <w:rPr>
          <w:rFonts w:eastAsia="Cambria"/>
          <w:w w:val="105"/>
          <w:sz w:val="22"/>
          <w:szCs w:val="22"/>
        </w:rPr>
        <w:t>consist of a statement on the country of origin of the plant and</w:t>
      </w:r>
      <w:r w:rsidRPr="00EE6658">
        <w:rPr>
          <w:rFonts w:eastAsia="Cambria"/>
          <w:w w:val="105"/>
          <w:sz w:val="22"/>
          <w:szCs w:val="22"/>
        </w:rPr>
        <w:t xml:space="preserve"> </w:t>
      </w:r>
      <w:r w:rsidRPr="0012514B">
        <w:rPr>
          <w:rFonts w:eastAsia="Cambria"/>
          <w:w w:val="105"/>
          <w:sz w:val="22"/>
          <w:szCs w:val="22"/>
        </w:rPr>
        <w:t>equipment offered, which shall be confirmed by a certificate of</w:t>
      </w:r>
      <w:r w:rsidRPr="00EE6658">
        <w:rPr>
          <w:rFonts w:eastAsia="Cambria"/>
          <w:w w:val="105"/>
          <w:sz w:val="22"/>
          <w:szCs w:val="22"/>
        </w:rPr>
        <w:t xml:space="preserve"> </w:t>
      </w:r>
      <w:r w:rsidRPr="0012514B">
        <w:rPr>
          <w:rFonts w:eastAsia="Cambria"/>
          <w:w w:val="105"/>
          <w:sz w:val="22"/>
          <w:szCs w:val="22"/>
        </w:rPr>
        <w:t>origin</w:t>
      </w:r>
      <w:r w:rsidRPr="00EE6658">
        <w:rPr>
          <w:rFonts w:eastAsia="Cambria"/>
          <w:w w:val="105"/>
          <w:sz w:val="22"/>
          <w:szCs w:val="22"/>
        </w:rPr>
        <w:t xml:space="preserve"> </w:t>
      </w:r>
      <w:r w:rsidRPr="0012514B">
        <w:rPr>
          <w:rFonts w:eastAsia="Cambria"/>
          <w:w w:val="105"/>
          <w:sz w:val="22"/>
          <w:szCs w:val="22"/>
        </w:rPr>
        <w:t>issued</w:t>
      </w:r>
      <w:r w:rsidRPr="00EE6658">
        <w:rPr>
          <w:rFonts w:eastAsia="Cambria"/>
          <w:w w:val="105"/>
          <w:sz w:val="22"/>
          <w:szCs w:val="22"/>
        </w:rPr>
        <w:t xml:space="preserve"> </w:t>
      </w:r>
      <w:r w:rsidRPr="0012514B">
        <w:rPr>
          <w:rFonts w:eastAsia="Cambria"/>
          <w:w w:val="105"/>
          <w:sz w:val="22"/>
          <w:szCs w:val="22"/>
        </w:rPr>
        <w:t>at</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time</w:t>
      </w:r>
      <w:r w:rsidRPr="00EE6658">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shipment.</w:t>
      </w:r>
    </w:p>
    <w:p w:rsidR="002957DC" w:rsidRPr="00EE6658" w:rsidRDefault="002957DC">
      <w:pPr>
        <w:widowControl w:val="0"/>
        <w:autoSpaceDE w:val="0"/>
        <w:autoSpaceDN w:val="0"/>
        <w:spacing w:before="4"/>
        <w:rPr>
          <w:rFonts w:eastAsia="Cambria"/>
          <w:w w:val="105"/>
          <w:sz w:val="22"/>
          <w:szCs w:val="22"/>
        </w:rPr>
      </w:pPr>
    </w:p>
    <w:p w:rsidR="002957DC" w:rsidRPr="00EE6658" w:rsidRDefault="007C76D0">
      <w:pPr>
        <w:widowControl w:val="0"/>
        <w:autoSpaceDE w:val="0"/>
        <w:autoSpaceDN w:val="0"/>
        <w:spacing w:before="1" w:line="254" w:lineRule="auto"/>
        <w:ind w:left="1728" w:right="249"/>
        <w:jc w:val="both"/>
        <w:rPr>
          <w:rFonts w:eastAsia="Cambria"/>
          <w:w w:val="105"/>
          <w:sz w:val="22"/>
          <w:szCs w:val="22"/>
        </w:rPr>
      </w:pPr>
      <w:r w:rsidRPr="0012514B">
        <w:rPr>
          <w:rFonts w:eastAsia="Cambria"/>
          <w:w w:val="105"/>
          <w:sz w:val="22"/>
          <w:szCs w:val="22"/>
        </w:rPr>
        <w:t>The documentary evidence of the conformity of the facilities to</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Bidding</w:t>
      </w:r>
      <w:r w:rsidRPr="00EE6658">
        <w:rPr>
          <w:rFonts w:eastAsia="Cambria"/>
          <w:w w:val="105"/>
          <w:sz w:val="22"/>
          <w:szCs w:val="22"/>
        </w:rPr>
        <w:t xml:space="preserve"> </w:t>
      </w:r>
      <w:r w:rsidRPr="0012514B">
        <w:rPr>
          <w:rFonts w:eastAsia="Cambria"/>
          <w:w w:val="105"/>
          <w:sz w:val="22"/>
          <w:szCs w:val="22"/>
        </w:rPr>
        <w:t>Documents</w:t>
      </w:r>
      <w:r w:rsidRPr="00EE6658">
        <w:rPr>
          <w:rFonts w:eastAsia="Cambria"/>
          <w:w w:val="105"/>
          <w:sz w:val="22"/>
          <w:szCs w:val="22"/>
        </w:rPr>
        <w:t xml:space="preserve"> </w:t>
      </w:r>
      <w:r w:rsidRPr="0012514B">
        <w:rPr>
          <w:rFonts w:eastAsia="Cambria"/>
          <w:w w:val="105"/>
          <w:sz w:val="22"/>
          <w:szCs w:val="22"/>
        </w:rPr>
        <w:t>may</w:t>
      </w:r>
      <w:r w:rsidRPr="00EE6658">
        <w:rPr>
          <w:rFonts w:eastAsia="Cambria"/>
          <w:w w:val="105"/>
          <w:sz w:val="22"/>
          <w:szCs w:val="22"/>
        </w:rPr>
        <w:t xml:space="preserve"> </w:t>
      </w:r>
      <w:r w:rsidRPr="0012514B">
        <w:rPr>
          <w:rFonts w:eastAsia="Cambria"/>
          <w:w w:val="105"/>
          <w:sz w:val="22"/>
          <w:szCs w:val="22"/>
        </w:rPr>
        <w:t>be</w:t>
      </w:r>
      <w:r w:rsidRPr="00EE6658">
        <w:rPr>
          <w:rFonts w:eastAsia="Cambria"/>
          <w:w w:val="105"/>
          <w:sz w:val="22"/>
          <w:szCs w:val="22"/>
        </w:rPr>
        <w:t xml:space="preserve"> </w:t>
      </w:r>
      <w:r w:rsidRPr="0012514B">
        <w:rPr>
          <w:rFonts w:eastAsia="Cambria"/>
          <w:w w:val="105"/>
          <w:sz w:val="22"/>
          <w:szCs w:val="22"/>
        </w:rPr>
        <w:t>in</w:t>
      </w:r>
      <w:r w:rsidRPr="00EE6658">
        <w:rPr>
          <w:rFonts w:eastAsia="Cambria"/>
          <w:w w:val="105"/>
          <w:sz w:val="22"/>
          <w:szCs w:val="22"/>
        </w:rPr>
        <w:t xml:space="preserve"> </w:t>
      </w:r>
      <w:r w:rsidRPr="0012514B">
        <w:rPr>
          <w:rFonts w:eastAsia="Cambria"/>
          <w:w w:val="105"/>
          <w:sz w:val="22"/>
          <w:szCs w:val="22"/>
        </w:rPr>
        <w:t>the</w:t>
      </w:r>
      <w:r w:rsidRPr="00EE6658">
        <w:rPr>
          <w:rFonts w:eastAsia="Cambria"/>
          <w:w w:val="105"/>
          <w:sz w:val="22"/>
          <w:szCs w:val="22"/>
        </w:rPr>
        <w:t xml:space="preserve"> </w:t>
      </w:r>
      <w:r w:rsidRPr="0012514B">
        <w:rPr>
          <w:rFonts w:eastAsia="Cambria"/>
          <w:w w:val="105"/>
          <w:sz w:val="22"/>
          <w:szCs w:val="22"/>
        </w:rPr>
        <w:t>form</w:t>
      </w:r>
      <w:r w:rsidRPr="00EE6658">
        <w:rPr>
          <w:rFonts w:eastAsia="Cambria"/>
          <w:w w:val="105"/>
          <w:sz w:val="22"/>
          <w:szCs w:val="22"/>
        </w:rPr>
        <w:t xml:space="preserve"> </w:t>
      </w:r>
      <w:r w:rsidRPr="0012514B">
        <w:rPr>
          <w:rFonts w:eastAsia="Cambria"/>
          <w:w w:val="105"/>
          <w:sz w:val="22"/>
          <w:szCs w:val="22"/>
        </w:rPr>
        <w:t>of</w:t>
      </w:r>
      <w:r w:rsidRPr="00EE6658">
        <w:rPr>
          <w:rFonts w:eastAsia="Cambria"/>
          <w:w w:val="105"/>
          <w:sz w:val="22"/>
          <w:szCs w:val="22"/>
        </w:rPr>
        <w:t xml:space="preserve"> </w:t>
      </w:r>
      <w:r w:rsidRPr="0012514B">
        <w:rPr>
          <w:rFonts w:eastAsia="Cambria"/>
          <w:w w:val="105"/>
          <w:sz w:val="22"/>
          <w:szCs w:val="22"/>
        </w:rPr>
        <w:t>literature,</w:t>
      </w:r>
      <w:r w:rsidRPr="00EE6658">
        <w:rPr>
          <w:rFonts w:eastAsia="Cambria"/>
          <w:w w:val="105"/>
          <w:sz w:val="22"/>
          <w:szCs w:val="22"/>
        </w:rPr>
        <w:t xml:space="preserve"> </w:t>
      </w:r>
      <w:r w:rsidRPr="0012514B">
        <w:rPr>
          <w:rFonts w:eastAsia="Cambria"/>
          <w:w w:val="105"/>
          <w:sz w:val="22"/>
          <w:szCs w:val="22"/>
        </w:rPr>
        <w:t>drawings</w:t>
      </w:r>
      <w:r w:rsidRPr="00EE6658">
        <w:rPr>
          <w:rFonts w:eastAsia="Cambria"/>
          <w:w w:val="105"/>
          <w:sz w:val="22"/>
          <w:szCs w:val="22"/>
        </w:rPr>
        <w:t xml:space="preserve"> </w:t>
      </w:r>
      <w:r w:rsidRPr="0012514B">
        <w:rPr>
          <w:rFonts w:eastAsia="Cambria"/>
          <w:w w:val="105"/>
          <w:sz w:val="22"/>
          <w:szCs w:val="22"/>
        </w:rPr>
        <w:t>and</w:t>
      </w:r>
      <w:r w:rsidRPr="00EE6658">
        <w:rPr>
          <w:rFonts w:eastAsia="Cambria"/>
          <w:w w:val="105"/>
          <w:sz w:val="22"/>
          <w:szCs w:val="22"/>
        </w:rPr>
        <w:t xml:space="preserve"> </w:t>
      </w:r>
      <w:r w:rsidRPr="0012514B">
        <w:rPr>
          <w:rFonts w:eastAsia="Cambria"/>
          <w:w w:val="105"/>
          <w:sz w:val="22"/>
          <w:szCs w:val="22"/>
        </w:rPr>
        <w:t>data,</w:t>
      </w:r>
      <w:r w:rsidRPr="00EE6658">
        <w:rPr>
          <w:rFonts w:eastAsia="Cambria"/>
          <w:w w:val="105"/>
          <w:sz w:val="22"/>
          <w:szCs w:val="22"/>
        </w:rPr>
        <w:t xml:space="preserve"> </w:t>
      </w:r>
      <w:r w:rsidRPr="0012514B">
        <w:rPr>
          <w:rFonts w:eastAsia="Cambria"/>
          <w:w w:val="105"/>
          <w:sz w:val="22"/>
          <w:szCs w:val="22"/>
        </w:rPr>
        <w:t>and</w:t>
      </w:r>
      <w:r w:rsidRPr="00EE6658">
        <w:rPr>
          <w:rFonts w:eastAsia="Cambria"/>
          <w:w w:val="105"/>
          <w:sz w:val="22"/>
          <w:szCs w:val="22"/>
        </w:rPr>
        <w:t xml:space="preserve"> </w:t>
      </w:r>
      <w:r w:rsidRPr="0012514B">
        <w:rPr>
          <w:rFonts w:eastAsia="Cambria"/>
          <w:w w:val="105"/>
          <w:sz w:val="22"/>
          <w:szCs w:val="22"/>
        </w:rPr>
        <w:t>shall</w:t>
      </w:r>
      <w:r w:rsidRPr="00EE6658">
        <w:rPr>
          <w:rFonts w:eastAsia="Cambria"/>
          <w:w w:val="105"/>
          <w:sz w:val="22"/>
          <w:szCs w:val="22"/>
        </w:rPr>
        <w:t xml:space="preserve"> </w:t>
      </w:r>
      <w:r w:rsidRPr="0012514B">
        <w:rPr>
          <w:rFonts w:eastAsia="Cambria"/>
          <w:w w:val="105"/>
          <w:sz w:val="22"/>
          <w:szCs w:val="22"/>
        </w:rPr>
        <w:t>furnish:</w:t>
      </w:r>
    </w:p>
    <w:p w:rsidR="002957DC" w:rsidRPr="0012514B" w:rsidRDefault="002957DC">
      <w:pPr>
        <w:widowControl w:val="0"/>
        <w:autoSpaceDE w:val="0"/>
        <w:autoSpaceDN w:val="0"/>
        <w:spacing w:before="4"/>
        <w:rPr>
          <w:rFonts w:eastAsia="Cambria"/>
          <w:sz w:val="22"/>
          <w:szCs w:val="22"/>
        </w:rPr>
      </w:pPr>
    </w:p>
    <w:p w:rsidR="002957DC" w:rsidRPr="0012514B" w:rsidRDefault="007C76D0" w:rsidP="006A6DED">
      <w:pPr>
        <w:widowControl w:val="0"/>
        <w:numPr>
          <w:ilvl w:val="3"/>
          <w:numId w:val="11"/>
        </w:numPr>
        <w:tabs>
          <w:tab w:val="left" w:pos="2410"/>
        </w:tabs>
        <w:autoSpaceDE w:val="0"/>
        <w:autoSpaceDN w:val="0"/>
        <w:spacing w:before="1" w:line="256" w:lineRule="auto"/>
        <w:ind w:left="1985" w:right="250" w:hanging="258"/>
        <w:jc w:val="both"/>
        <w:rPr>
          <w:rFonts w:eastAsia="Cambria"/>
          <w:sz w:val="22"/>
          <w:szCs w:val="22"/>
        </w:rPr>
      </w:pPr>
      <w:r w:rsidRPr="00462728">
        <w:rPr>
          <w:rFonts w:eastAsia="Cambria"/>
          <w:w w:val="105"/>
          <w:sz w:val="22"/>
          <w:szCs w:val="22"/>
        </w:rPr>
        <w:t>a detailed description of the essential technical and performance characteristics of the facilities</w:t>
      </w:r>
      <w:r w:rsidRPr="0012514B">
        <w:rPr>
          <w:rFonts w:eastAsia="Cambria"/>
          <w:sz w:val="22"/>
          <w:szCs w:val="22"/>
        </w:rPr>
        <w:t>;</w:t>
      </w:r>
    </w:p>
    <w:p w:rsidR="002957DC" w:rsidRPr="0012514B" w:rsidRDefault="007C76D0">
      <w:pPr>
        <w:widowControl w:val="0"/>
        <w:numPr>
          <w:ilvl w:val="3"/>
          <w:numId w:val="11"/>
        </w:numPr>
        <w:tabs>
          <w:tab w:val="left" w:pos="2269"/>
        </w:tabs>
        <w:autoSpaceDE w:val="0"/>
        <w:autoSpaceDN w:val="0"/>
        <w:spacing w:line="254" w:lineRule="auto"/>
        <w:ind w:left="2268" w:right="247" w:hanging="541"/>
        <w:jc w:val="both"/>
        <w:rPr>
          <w:rFonts w:eastAsia="Cambria"/>
          <w:sz w:val="22"/>
          <w:szCs w:val="22"/>
        </w:rPr>
      </w:pPr>
      <w:r w:rsidRPr="0012514B">
        <w:rPr>
          <w:rFonts w:eastAsia="Cambria"/>
          <w:w w:val="105"/>
          <w:sz w:val="22"/>
          <w:szCs w:val="22"/>
        </w:rPr>
        <w:t>a list giving full particulars, including available sources, of</w:t>
      </w:r>
      <w:r w:rsidRPr="00462728">
        <w:rPr>
          <w:rFonts w:eastAsia="Cambria"/>
          <w:w w:val="105"/>
          <w:sz w:val="22"/>
          <w:szCs w:val="22"/>
        </w:rPr>
        <w:t xml:space="preserve"> </w:t>
      </w:r>
      <w:r w:rsidRPr="0012514B">
        <w:rPr>
          <w:rFonts w:eastAsia="Cambria"/>
          <w:w w:val="105"/>
          <w:sz w:val="22"/>
          <w:szCs w:val="22"/>
        </w:rPr>
        <w:t>all spare parts, special tools, etc., necessary for the proper</w:t>
      </w:r>
      <w:r w:rsidRPr="00462728">
        <w:rPr>
          <w:rFonts w:eastAsia="Cambria"/>
          <w:w w:val="105"/>
          <w:sz w:val="22"/>
          <w:szCs w:val="22"/>
        </w:rPr>
        <w:t xml:space="preserve"> </w:t>
      </w:r>
      <w:r w:rsidRPr="0012514B">
        <w:rPr>
          <w:rFonts w:eastAsia="Cambria"/>
          <w:w w:val="105"/>
          <w:sz w:val="22"/>
          <w:szCs w:val="22"/>
        </w:rPr>
        <w:t>and continuing functioning of the facilities for a period of</w:t>
      </w:r>
      <w:r w:rsidRPr="0012514B">
        <w:rPr>
          <w:rFonts w:eastAsia="Cambria"/>
          <w:spacing w:val="1"/>
          <w:w w:val="105"/>
          <w:sz w:val="22"/>
          <w:szCs w:val="22"/>
        </w:rPr>
        <w:t xml:space="preserve"> </w:t>
      </w:r>
      <w:r w:rsidRPr="0012514B">
        <w:rPr>
          <w:rFonts w:eastAsia="Cambria"/>
          <w:b/>
          <w:bCs/>
          <w:w w:val="105"/>
          <w:sz w:val="22"/>
          <w:szCs w:val="22"/>
        </w:rPr>
        <w:t>Fifteen</w:t>
      </w:r>
      <w:r w:rsidRPr="0012514B">
        <w:rPr>
          <w:rFonts w:eastAsia="Cambria"/>
          <w:b/>
          <w:bCs/>
          <w:spacing w:val="1"/>
          <w:w w:val="105"/>
          <w:sz w:val="22"/>
          <w:szCs w:val="22"/>
        </w:rPr>
        <w:t xml:space="preserve"> </w:t>
      </w:r>
      <w:r w:rsidRPr="0012514B">
        <w:rPr>
          <w:rFonts w:eastAsia="Cambria"/>
          <w:b/>
          <w:bCs/>
          <w:w w:val="105"/>
          <w:sz w:val="22"/>
          <w:szCs w:val="22"/>
        </w:rPr>
        <w:t>(15)</w:t>
      </w:r>
      <w:r w:rsidRPr="0012514B">
        <w:rPr>
          <w:rFonts w:eastAsia="Cambria"/>
          <w:b/>
          <w:bCs/>
          <w:spacing w:val="1"/>
          <w:w w:val="105"/>
          <w:sz w:val="22"/>
          <w:szCs w:val="22"/>
        </w:rPr>
        <w:t xml:space="preserve"> </w:t>
      </w:r>
      <w:r w:rsidRPr="0012514B">
        <w:rPr>
          <w:rFonts w:eastAsia="Cambria"/>
          <w:b/>
          <w:bCs/>
          <w:w w:val="105"/>
          <w:sz w:val="22"/>
          <w:szCs w:val="22"/>
        </w:rPr>
        <w:t>years</w:t>
      </w:r>
      <w:r w:rsidRPr="0012514B">
        <w:rPr>
          <w:rFonts w:eastAsia="Cambria"/>
          <w:spacing w:val="1"/>
          <w:w w:val="105"/>
          <w:sz w:val="22"/>
          <w:szCs w:val="22"/>
        </w:rPr>
        <w:t xml:space="preserve"> </w:t>
      </w:r>
      <w:r w:rsidRPr="0012514B">
        <w:rPr>
          <w:rFonts w:eastAsia="Cambria"/>
          <w:w w:val="105"/>
          <w:sz w:val="22"/>
          <w:szCs w:val="22"/>
        </w:rPr>
        <w:t>following</w:t>
      </w:r>
      <w:r w:rsidRPr="00462728">
        <w:rPr>
          <w:rFonts w:eastAsia="Cambria"/>
          <w:w w:val="105"/>
          <w:sz w:val="22"/>
          <w:szCs w:val="22"/>
        </w:rPr>
        <w:t xml:space="preserve"> </w:t>
      </w:r>
      <w:r w:rsidRPr="0012514B">
        <w:rPr>
          <w:rFonts w:eastAsia="Cambria"/>
          <w:w w:val="105"/>
          <w:sz w:val="22"/>
          <w:szCs w:val="22"/>
        </w:rPr>
        <w:t>completion</w:t>
      </w:r>
      <w:r w:rsidRPr="00462728">
        <w:rPr>
          <w:rFonts w:eastAsia="Cambria"/>
          <w:w w:val="105"/>
          <w:sz w:val="22"/>
          <w:szCs w:val="22"/>
        </w:rPr>
        <w:t xml:space="preserve"> </w:t>
      </w:r>
      <w:r w:rsidRPr="0012514B">
        <w:rPr>
          <w:rFonts w:eastAsia="Cambria"/>
          <w:w w:val="105"/>
          <w:sz w:val="22"/>
          <w:szCs w:val="22"/>
        </w:rPr>
        <w:t>of</w:t>
      </w:r>
      <w:r w:rsidRPr="00462728">
        <w:rPr>
          <w:rFonts w:eastAsia="Cambria"/>
          <w:w w:val="105"/>
          <w:sz w:val="22"/>
          <w:szCs w:val="22"/>
        </w:rPr>
        <w:t xml:space="preserve"> </w:t>
      </w:r>
      <w:r w:rsidRPr="0012514B">
        <w:rPr>
          <w:rFonts w:eastAsia="Cambria"/>
          <w:w w:val="105"/>
          <w:sz w:val="22"/>
          <w:szCs w:val="22"/>
        </w:rPr>
        <w:t>facilities</w:t>
      </w:r>
      <w:r w:rsidRPr="00462728">
        <w:rPr>
          <w:rFonts w:eastAsia="Cambria"/>
          <w:w w:val="105"/>
          <w:sz w:val="22"/>
          <w:szCs w:val="22"/>
        </w:rPr>
        <w:t xml:space="preserve"> </w:t>
      </w:r>
      <w:r w:rsidRPr="0012514B">
        <w:rPr>
          <w:rFonts w:eastAsia="Cambria"/>
          <w:w w:val="105"/>
          <w:sz w:val="22"/>
          <w:szCs w:val="22"/>
        </w:rPr>
        <w:t>in</w:t>
      </w:r>
      <w:r w:rsidRPr="00462728">
        <w:rPr>
          <w:rFonts w:eastAsia="Cambria"/>
          <w:w w:val="105"/>
          <w:sz w:val="22"/>
          <w:szCs w:val="22"/>
        </w:rPr>
        <w:t xml:space="preserve"> </w:t>
      </w:r>
      <w:r w:rsidRPr="0012514B">
        <w:rPr>
          <w:rFonts w:eastAsia="Cambria"/>
          <w:w w:val="105"/>
          <w:sz w:val="22"/>
          <w:szCs w:val="22"/>
        </w:rPr>
        <w:t>accordance</w:t>
      </w:r>
      <w:r w:rsidRPr="00462728">
        <w:rPr>
          <w:rFonts w:eastAsia="Cambria"/>
          <w:w w:val="105"/>
          <w:sz w:val="22"/>
          <w:szCs w:val="22"/>
        </w:rPr>
        <w:t xml:space="preserve"> </w:t>
      </w:r>
      <w:r w:rsidRPr="0012514B">
        <w:rPr>
          <w:rFonts w:eastAsia="Cambria"/>
          <w:w w:val="105"/>
          <w:sz w:val="22"/>
          <w:szCs w:val="22"/>
        </w:rPr>
        <w:t>with</w:t>
      </w:r>
      <w:r w:rsidRPr="00462728">
        <w:rPr>
          <w:rFonts w:eastAsia="Cambria"/>
          <w:w w:val="105"/>
          <w:sz w:val="22"/>
          <w:szCs w:val="22"/>
        </w:rPr>
        <w:t xml:space="preserve"> </w:t>
      </w:r>
      <w:r w:rsidRPr="0012514B">
        <w:rPr>
          <w:rFonts w:eastAsia="Cambria"/>
          <w:w w:val="105"/>
          <w:sz w:val="22"/>
          <w:szCs w:val="22"/>
        </w:rPr>
        <w:t>provisions</w:t>
      </w:r>
      <w:r w:rsidRPr="00462728">
        <w:rPr>
          <w:rFonts w:eastAsia="Cambria"/>
          <w:w w:val="105"/>
          <w:sz w:val="22"/>
          <w:szCs w:val="22"/>
        </w:rPr>
        <w:t xml:space="preserve"> </w:t>
      </w:r>
      <w:r w:rsidRPr="0012514B">
        <w:rPr>
          <w:rFonts w:eastAsia="Cambria"/>
          <w:w w:val="105"/>
          <w:sz w:val="22"/>
          <w:szCs w:val="22"/>
        </w:rPr>
        <w:t>of</w:t>
      </w:r>
      <w:r w:rsidRPr="00462728">
        <w:rPr>
          <w:rFonts w:eastAsia="Cambria"/>
          <w:w w:val="105"/>
          <w:sz w:val="22"/>
          <w:szCs w:val="22"/>
        </w:rPr>
        <w:t xml:space="preserve"> </w:t>
      </w:r>
      <w:r w:rsidRPr="0012514B">
        <w:rPr>
          <w:rFonts w:eastAsia="Cambria"/>
          <w:w w:val="105"/>
          <w:sz w:val="22"/>
          <w:szCs w:val="22"/>
        </w:rPr>
        <w:t>contract;</w:t>
      </w:r>
      <w:r w:rsidRPr="00462728">
        <w:rPr>
          <w:rFonts w:eastAsia="Cambria"/>
          <w:w w:val="105"/>
          <w:sz w:val="22"/>
          <w:szCs w:val="22"/>
        </w:rPr>
        <w:t xml:space="preserve"> </w:t>
      </w:r>
      <w:r w:rsidRPr="0012514B">
        <w:rPr>
          <w:rFonts w:eastAsia="Cambria"/>
          <w:w w:val="105"/>
          <w:sz w:val="22"/>
          <w:szCs w:val="22"/>
        </w:rPr>
        <w:t>and</w:t>
      </w:r>
    </w:p>
    <w:p w:rsidR="002957DC" w:rsidRPr="0012514B" w:rsidRDefault="007C76D0" w:rsidP="007851DA">
      <w:pPr>
        <w:widowControl w:val="0"/>
        <w:numPr>
          <w:ilvl w:val="3"/>
          <w:numId w:val="11"/>
        </w:numPr>
        <w:tabs>
          <w:tab w:val="left" w:pos="2269"/>
        </w:tabs>
        <w:autoSpaceDE w:val="0"/>
        <w:autoSpaceDN w:val="0"/>
        <w:spacing w:before="69" w:line="254" w:lineRule="auto"/>
        <w:ind w:left="2268" w:right="247" w:hanging="541"/>
        <w:jc w:val="both"/>
        <w:rPr>
          <w:rFonts w:eastAsia="Cambria"/>
          <w:sz w:val="22"/>
          <w:szCs w:val="22"/>
        </w:rPr>
      </w:pPr>
      <w:proofErr w:type="gramStart"/>
      <w:r w:rsidRPr="0012514B">
        <w:rPr>
          <w:rFonts w:eastAsia="Cambria"/>
          <w:w w:val="105"/>
          <w:sz w:val="22"/>
          <w:szCs w:val="22"/>
        </w:rPr>
        <w:t>a</w:t>
      </w:r>
      <w:proofErr w:type="gramEnd"/>
      <w:r w:rsidRPr="0012514B">
        <w:rPr>
          <w:rFonts w:eastAsia="Cambria"/>
          <w:w w:val="105"/>
          <w:sz w:val="22"/>
          <w:szCs w:val="22"/>
        </w:rPr>
        <w:t xml:space="preserve"> commentary on the Employer’s Technical Specifications</w:t>
      </w:r>
      <w:r w:rsidRPr="00462728">
        <w:rPr>
          <w:rFonts w:eastAsia="Cambria"/>
          <w:w w:val="105"/>
          <w:sz w:val="22"/>
          <w:szCs w:val="22"/>
        </w:rPr>
        <w:t xml:space="preserve"> </w:t>
      </w:r>
      <w:r w:rsidRPr="0012514B">
        <w:rPr>
          <w:rFonts w:eastAsia="Cambria"/>
          <w:w w:val="105"/>
          <w:sz w:val="22"/>
          <w:szCs w:val="22"/>
        </w:rPr>
        <w:t>and</w:t>
      </w:r>
      <w:r w:rsidRPr="00462728">
        <w:rPr>
          <w:rFonts w:eastAsia="Cambria"/>
          <w:w w:val="105"/>
          <w:sz w:val="22"/>
          <w:szCs w:val="22"/>
        </w:rPr>
        <w:t xml:space="preserve"> </w:t>
      </w:r>
      <w:r w:rsidRPr="0012514B">
        <w:rPr>
          <w:rFonts w:eastAsia="Cambria"/>
          <w:w w:val="105"/>
          <w:sz w:val="22"/>
          <w:szCs w:val="22"/>
        </w:rPr>
        <w:t>adequate</w:t>
      </w:r>
      <w:r w:rsidRPr="00462728">
        <w:rPr>
          <w:rFonts w:eastAsia="Cambria"/>
          <w:w w:val="105"/>
          <w:sz w:val="22"/>
          <w:szCs w:val="22"/>
        </w:rPr>
        <w:t xml:space="preserve"> </w:t>
      </w:r>
      <w:r w:rsidRPr="0012514B">
        <w:rPr>
          <w:rFonts w:eastAsia="Cambria"/>
          <w:w w:val="105"/>
          <w:sz w:val="22"/>
          <w:szCs w:val="22"/>
        </w:rPr>
        <w:t>evidence</w:t>
      </w:r>
      <w:r w:rsidRPr="00462728">
        <w:rPr>
          <w:rFonts w:eastAsia="Cambria"/>
          <w:w w:val="105"/>
          <w:sz w:val="22"/>
          <w:szCs w:val="22"/>
        </w:rPr>
        <w:t xml:space="preserve"> </w:t>
      </w:r>
      <w:r w:rsidRPr="0012514B">
        <w:rPr>
          <w:rFonts w:eastAsia="Cambria"/>
          <w:w w:val="105"/>
          <w:sz w:val="22"/>
          <w:szCs w:val="22"/>
        </w:rPr>
        <w:t>demonstrating</w:t>
      </w:r>
      <w:r w:rsidRPr="00462728">
        <w:rPr>
          <w:rFonts w:eastAsia="Cambria"/>
          <w:w w:val="105"/>
          <w:sz w:val="22"/>
          <w:szCs w:val="22"/>
        </w:rPr>
        <w:t xml:space="preserve"> </w:t>
      </w:r>
      <w:r w:rsidRPr="0012514B">
        <w:rPr>
          <w:rFonts w:eastAsia="Cambria"/>
          <w:w w:val="105"/>
          <w:sz w:val="22"/>
          <w:szCs w:val="22"/>
        </w:rPr>
        <w:t>the</w:t>
      </w:r>
      <w:r w:rsidRPr="00462728">
        <w:rPr>
          <w:rFonts w:eastAsia="Cambria"/>
          <w:w w:val="105"/>
          <w:sz w:val="22"/>
          <w:szCs w:val="22"/>
        </w:rPr>
        <w:t xml:space="preserve"> </w:t>
      </w:r>
      <w:r w:rsidRPr="0012514B">
        <w:rPr>
          <w:rFonts w:eastAsia="Cambria"/>
          <w:w w:val="105"/>
          <w:sz w:val="22"/>
          <w:szCs w:val="22"/>
        </w:rPr>
        <w:t>substantial</w:t>
      </w:r>
      <w:r w:rsidRPr="00462728">
        <w:rPr>
          <w:rFonts w:eastAsia="Cambria"/>
          <w:w w:val="105"/>
          <w:sz w:val="22"/>
          <w:szCs w:val="22"/>
        </w:rPr>
        <w:t xml:space="preserve"> </w:t>
      </w:r>
      <w:r w:rsidRPr="0012514B">
        <w:rPr>
          <w:rFonts w:eastAsia="Cambria"/>
          <w:w w:val="105"/>
          <w:sz w:val="22"/>
          <w:szCs w:val="22"/>
        </w:rPr>
        <w:t>responsiveness</w:t>
      </w:r>
      <w:r w:rsidRPr="00462728">
        <w:rPr>
          <w:rFonts w:eastAsia="Cambria"/>
          <w:w w:val="105"/>
          <w:sz w:val="22"/>
          <w:szCs w:val="22"/>
        </w:rPr>
        <w:t xml:space="preserve"> </w:t>
      </w:r>
      <w:r w:rsidRPr="0012514B">
        <w:rPr>
          <w:rFonts w:eastAsia="Cambria"/>
          <w:w w:val="105"/>
          <w:sz w:val="22"/>
          <w:szCs w:val="22"/>
        </w:rPr>
        <w:t>of</w:t>
      </w:r>
      <w:r w:rsidRPr="00462728">
        <w:rPr>
          <w:rFonts w:eastAsia="Cambria"/>
          <w:w w:val="105"/>
          <w:sz w:val="22"/>
          <w:szCs w:val="22"/>
        </w:rPr>
        <w:t xml:space="preserve"> </w:t>
      </w:r>
      <w:r w:rsidRPr="0012514B">
        <w:rPr>
          <w:rFonts w:eastAsia="Cambria"/>
          <w:w w:val="105"/>
          <w:sz w:val="22"/>
          <w:szCs w:val="22"/>
        </w:rPr>
        <w:t>the</w:t>
      </w:r>
      <w:r w:rsidRPr="00462728">
        <w:rPr>
          <w:rFonts w:eastAsia="Cambria"/>
          <w:w w:val="105"/>
          <w:sz w:val="22"/>
          <w:szCs w:val="22"/>
        </w:rPr>
        <w:t xml:space="preserve"> </w:t>
      </w:r>
      <w:r w:rsidRPr="0012514B">
        <w:rPr>
          <w:rFonts w:eastAsia="Cambria"/>
          <w:w w:val="105"/>
          <w:sz w:val="22"/>
          <w:szCs w:val="22"/>
        </w:rPr>
        <w:t>facilities</w:t>
      </w:r>
      <w:r w:rsidRPr="00462728">
        <w:rPr>
          <w:rFonts w:eastAsia="Cambria"/>
          <w:w w:val="105"/>
          <w:sz w:val="22"/>
          <w:szCs w:val="22"/>
        </w:rPr>
        <w:t xml:space="preserve"> </w:t>
      </w:r>
      <w:r w:rsidRPr="0012514B">
        <w:rPr>
          <w:rFonts w:eastAsia="Cambria"/>
          <w:w w:val="105"/>
          <w:sz w:val="22"/>
          <w:szCs w:val="22"/>
        </w:rPr>
        <w:t>to</w:t>
      </w:r>
      <w:r w:rsidRPr="00462728">
        <w:rPr>
          <w:rFonts w:eastAsia="Cambria"/>
          <w:w w:val="105"/>
          <w:sz w:val="22"/>
          <w:szCs w:val="22"/>
        </w:rPr>
        <w:t xml:space="preserve"> </w:t>
      </w:r>
      <w:r w:rsidRPr="0012514B">
        <w:rPr>
          <w:rFonts w:eastAsia="Cambria"/>
          <w:w w:val="105"/>
          <w:sz w:val="22"/>
          <w:szCs w:val="22"/>
        </w:rPr>
        <w:t>those</w:t>
      </w:r>
      <w:r w:rsidRPr="00462728">
        <w:rPr>
          <w:rFonts w:eastAsia="Cambria"/>
          <w:w w:val="105"/>
          <w:sz w:val="22"/>
          <w:szCs w:val="22"/>
        </w:rPr>
        <w:t xml:space="preserve"> </w:t>
      </w:r>
      <w:r w:rsidRPr="0012514B">
        <w:rPr>
          <w:rFonts w:eastAsia="Cambria"/>
          <w:w w:val="105"/>
          <w:sz w:val="22"/>
          <w:szCs w:val="22"/>
        </w:rPr>
        <w:t>specifications.</w:t>
      </w:r>
      <w:r w:rsidRPr="00462728">
        <w:rPr>
          <w:rFonts w:eastAsia="Cambria"/>
          <w:w w:val="105"/>
          <w:sz w:val="22"/>
          <w:szCs w:val="22"/>
        </w:rPr>
        <w:t xml:space="preserve"> </w:t>
      </w:r>
      <w:r w:rsidRPr="0012514B">
        <w:rPr>
          <w:rFonts w:eastAsia="Cambria"/>
          <w:w w:val="105"/>
          <w:sz w:val="22"/>
          <w:szCs w:val="22"/>
        </w:rPr>
        <w:t>Bidders</w:t>
      </w:r>
      <w:r w:rsidRPr="00462728">
        <w:rPr>
          <w:rFonts w:eastAsia="Cambria"/>
          <w:w w:val="105"/>
          <w:sz w:val="22"/>
          <w:szCs w:val="22"/>
        </w:rPr>
        <w:t xml:space="preserve"> </w:t>
      </w:r>
      <w:r w:rsidRPr="0012514B">
        <w:rPr>
          <w:rFonts w:eastAsia="Cambria"/>
          <w:w w:val="105"/>
          <w:sz w:val="22"/>
          <w:szCs w:val="22"/>
        </w:rPr>
        <w:t>shall</w:t>
      </w:r>
      <w:r w:rsidRPr="00462728">
        <w:rPr>
          <w:rFonts w:eastAsia="Cambria"/>
          <w:w w:val="105"/>
          <w:sz w:val="22"/>
          <w:szCs w:val="22"/>
        </w:rPr>
        <w:t xml:space="preserve"> </w:t>
      </w:r>
      <w:r w:rsidRPr="0012514B">
        <w:rPr>
          <w:rFonts w:eastAsia="Cambria"/>
          <w:w w:val="105"/>
          <w:sz w:val="22"/>
          <w:szCs w:val="22"/>
        </w:rPr>
        <w:t>note</w:t>
      </w:r>
      <w:r w:rsidRPr="00462728">
        <w:rPr>
          <w:rFonts w:eastAsia="Cambria"/>
          <w:w w:val="105"/>
          <w:sz w:val="22"/>
          <w:szCs w:val="22"/>
        </w:rPr>
        <w:t xml:space="preserve"> </w:t>
      </w:r>
      <w:r w:rsidRPr="0012514B">
        <w:rPr>
          <w:rFonts w:eastAsia="Cambria"/>
          <w:w w:val="105"/>
          <w:sz w:val="22"/>
          <w:szCs w:val="22"/>
        </w:rPr>
        <w:t>that</w:t>
      </w:r>
      <w:r w:rsidRPr="00462728">
        <w:rPr>
          <w:rFonts w:eastAsia="Cambria"/>
          <w:w w:val="105"/>
          <w:sz w:val="22"/>
          <w:szCs w:val="22"/>
        </w:rPr>
        <w:t xml:space="preserve"> </w:t>
      </w:r>
      <w:r w:rsidRPr="0012514B">
        <w:rPr>
          <w:rFonts w:eastAsia="Cambria"/>
          <w:w w:val="105"/>
          <w:sz w:val="22"/>
          <w:szCs w:val="22"/>
        </w:rPr>
        <w:t>standards</w:t>
      </w:r>
      <w:r w:rsidRPr="00462728">
        <w:rPr>
          <w:rFonts w:eastAsia="Cambria"/>
          <w:w w:val="105"/>
          <w:sz w:val="22"/>
          <w:szCs w:val="22"/>
        </w:rPr>
        <w:t xml:space="preserve"> </w:t>
      </w:r>
      <w:r w:rsidRPr="0012514B">
        <w:rPr>
          <w:rFonts w:eastAsia="Cambria"/>
          <w:w w:val="105"/>
          <w:sz w:val="22"/>
          <w:szCs w:val="22"/>
        </w:rPr>
        <w:t>for</w:t>
      </w:r>
      <w:r w:rsidRPr="00462728">
        <w:rPr>
          <w:rFonts w:eastAsia="Cambria"/>
          <w:w w:val="105"/>
          <w:sz w:val="22"/>
          <w:szCs w:val="22"/>
        </w:rPr>
        <w:t xml:space="preserve"> </w:t>
      </w:r>
      <w:r w:rsidRPr="0012514B">
        <w:rPr>
          <w:rFonts w:eastAsia="Cambria"/>
          <w:w w:val="105"/>
          <w:sz w:val="22"/>
          <w:szCs w:val="22"/>
        </w:rPr>
        <w:t>workmanship,</w:t>
      </w:r>
      <w:r w:rsidRPr="00462728">
        <w:rPr>
          <w:rFonts w:eastAsia="Cambria"/>
          <w:w w:val="105"/>
          <w:sz w:val="22"/>
          <w:szCs w:val="22"/>
        </w:rPr>
        <w:t xml:space="preserve"> materials and equipment designated by the Employer in the </w:t>
      </w:r>
      <w:r w:rsidRPr="0012514B">
        <w:rPr>
          <w:rFonts w:eastAsia="Cambria"/>
          <w:w w:val="105"/>
          <w:sz w:val="22"/>
          <w:szCs w:val="22"/>
        </w:rPr>
        <w:t>Bidding</w:t>
      </w:r>
      <w:r w:rsidRPr="00462728">
        <w:rPr>
          <w:rFonts w:eastAsia="Cambria"/>
          <w:w w:val="105"/>
          <w:sz w:val="22"/>
          <w:szCs w:val="22"/>
        </w:rPr>
        <w:t xml:space="preserve"> </w:t>
      </w:r>
      <w:r w:rsidRPr="0012514B">
        <w:rPr>
          <w:rFonts w:eastAsia="Cambria"/>
          <w:w w:val="105"/>
          <w:sz w:val="22"/>
          <w:szCs w:val="22"/>
        </w:rPr>
        <w:t>Documents</w:t>
      </w:r>
      <w:r w:rsidRPr="00462728">
        <w:rPr>
          <w:rFonts w:eastAsia="Cambria"/>
          <w:w w:val="105"/>
          <w:sz w:val="22"/>
          <w:szCs w:val="22"/>
        </w:rPr>
        <w:t xml:space="preserve"> </w:t>
      </w:r>
      <w:r w:rsidRPr="0012514B">
        <w:rPr>
          <w:rFonts w:eastAsia="Cambria"/>
          <w:w w:val="105"/>
          <w:sz w:val="22"/>
          <w:szCs w:val="22"/>
        </w:rPr>
        <w:t>are</w:t>
      </w:r>
      <w:r w:rsidRPr="00462728">
        <w:rPr>
          <w:rFonts w:eastAsia="Cambria"/>
          <w:w w:val="105"/>
          <w:sz w:val="22"/>
          <w:szCs w:val="22"/>
        </w:rPr>
        <w:t xml:space="preserve"> </w:t>
      </w:r>
      <w:r w:rsidRPr="0012514B">
        <w:rPr>
          <w:rFonts w:eastAsia="Cambria"/>
          <w:w w:val="105"/>
          <w:sz w:val="22"/>
          <w:szCs w:val="22"/>
        </w:rPr>
        <w:t>intended</w:t>
      </w:r>
      <w:r w:rsidRPr="00462728">
        <w:rPr>
          <w:rFonts w:eastAsia="Cambria"/>
          <w:w w:val="105"/>
          <w:sz w:val="22"/>
          <w:szCs w:val="22"/>
        </w:rPr>
        <w:t xml:space="preserve"> </w:t>
      </w:r>
      <w:r w:rsidRPr="0012514B">
        <w:rPr>
          <w:rFonts w:eastAsia="Cambria"/>
          <w:w w:val="105"/>
          <w:sz w:val="22"/>
          <w:szCs w:val="22"/>
        </w:rPr>
        <w:t>to</w:t>
      </w:r>
      <w:r w:rsidRPr="00462728">
        <w:rPr>
          <w:rFonts w:eastAsia="Cambria"/>
          <w:w w:val="105"/>
          <w:sz w:val="22"/>
          <w:szCs w:val="22"/>
        </w:rPr>
        <w:t xml:space="preserve"> </w:t>
      </w:r>
      <w:r w:rsidRPr="0012514B">
        <w:rPr>
          <w:rFonts w:eastAsia="Cambria"/>
          <w:w w:val="105"/>
          <w:sz w:val="22"/>
          <w:szCs w:val="22"/>
        </w:rPr>
        <w:t>be</w:t>
      </w:r>
      <w:r w:rsidRPr="00462728">
        <w:rPr>
          <w:rFonts w:eastAsia="Cambria"/>
          <w:w w:val="105"/>
          <w:sz w:val="22"/>
          <w:szCs w:val="22"/>
        </w:rPr>
        <w:t xml:space="preserve"> </w:t>
      </w:r>
      <w:r w:rsidRPr="0012514B">
        <w:rPr>
          <w:rFonts w:eastAsia="Cambria"/>
          <w:w w:val="105"/>
          <w:sz w:val="22"/>
          <w:szCs w:val="22"/>
        </w:rPr>
        <w:t>descriptive</w:t>
      </w:r>
      <w:r w:rsidRPr="00462728">
        <w:rPr>
          <w:rFonts w:eastAsia="Cambria"/>
          <w:w w:val="105"/>
          <w:sz w:val="22"/>
          <w:szCs w:val="22"/>
        </w:rPr>
        <w:t xml:space="preserve"> </w:t>
      </w:r>
      <w:r w:rsidRPr="0012514B">
        <w:rPr>
          <w:rFonts w:eastAsia="Cambria"/>
          <w:w w:val="105"/>
          <w:sz w:val="22"/>
          <w:szCs w:val="22"/>
        </w:rPr>
        <w:t>(establishing standards of quality and performance) only</w:t>
      </w:r>
      <w:r w:rsidRPr="00462728">
        <w:rPr>
          <w:rFonts w:eastAsia="Cambria"/>
          <w:w w:val="105"/>
          <w:sz w:val="22"/>
          <w:szCs w:val="22"/>
        </w:rPr>
        <w:t xml:space="preserve"> </w:t>
      </w:r>
      <w:r w:rsidRPr="0012514B">
        <w:rPr>
          <w:rFonts w:eastAsia="Cambria"/>
          <w:w w:val="105"/>
          <w:sz w:val="22"/>
          <w:szCs w:val="22"/>
        </w:rPr>
        <w:t>and</w:t>
      </w:r>
      <w:r w:rsidRPr="00462728">
        <w:rPr>
          <w:rFonts w:eastAsia="Cambria"/>
          <w:w w:val="105"/>
          <w:sz w:val="22"/>
          <w:szCs w:val="22"/>
        </w:rPr>
        <w:t xml:space="preserve"> </w:t>
      </w:r>
      <w:r w:rsidRPr="0012514B">
        <w:rPr>
          <w:rFonts w:eastAsia="Cambria"/>
          <w:w w:val="105"/>
          <w:sz w:val="22"/>
          <w:szCs w:val="22"/>
        </w:rPr>
        <w:t>not</w:t>
      </w:r>
      <w:r w:rsidRPr="00462728">
        <w:rPr>
          <w:rFonts w:eastAsia="Cambria"/>
          <w:w w:val="105"/>
          <w:sz w:val="22"/>
          <w:szCs w:val="22"/>
        </w:rPr>
        <w:t xml:space="preserve"> </w:t>
      </w:r>
      <w:r w:rsidRPr="0012514B">
        <w:rPr>
          <w:rFonts w:eastAsia="Cambria"/>
          <w:w w:val="105"/>
          <w:sz w:val="22"/>
          <w:szCs w:val="22"/>
        </w:rPr>
        <w:t>restrictive.</w:t>
      </w:r>
      <w:r w:rsidRPr="00462728">
        <w:rPr>
          <w:rFonts w:eastAsia="Cambria"/>
          <w:w w:val="105"/>
          <w:sz w:val="22"/>
          <w:szCs w:val="22"/>
        </w:rPr>
        <w:t xml:space="preserve"> </w:t>
      </w:r>
      <w:r w:rsidRPr="0012514B">
        <w:rPr>
          <w:rFonts w:eastAsia="Cambria"/>
          <w:w w:val="105"/>
          <w:sz w:val="22"/>
          <w:szCs w:val="22"/>
        </w:rPr>
        <w:t>The</w:t>
      </w:r>
      <w:r w:rsidRPr="00462728">
        <w:rPr>
          <w:rFonts w:eastAsia="Cambria"/>
          <w:w w:val="105"/>
          <w:sz w:val="22"/>
          <w:szCs w:val="22"/>
        </w:rPr>
        <w:t xml:space="preserve"> </w:t>
      </w:r>
      <w:r w:rsidRPr="0012514B">
        <w:rPr>
          <w:rFonts w:eastAsia="Cambria"/>
          <w:w w:val="105"/>
          <w:sz w:val="22"/>
          <w:szCs w:val="22"/>
        </w:rPr>
        <w:t>Bidder</w:t>
      </w:r>
      <w:r w:rsidRPr="00462728">
        <w:rPr>
          <w:rFonts w:eastAsia="Cambria"/>
          <w:w w:val="105"/>
          <w:sz w:val="22"/>
          <w:szCs w:val="22"/>
        </w:rPr>
        <w:t xml:space="preserve"> </w:t>
      </w:r>
      <w:r w:rsidRPr="0012514B">
        <w:rPr>
          <w:rFonts w:eastAsia="Cambria"/>
          <w:w w:val="105"/>
          <w:sz w:val="22"/>
          <w:szCs w:val="22"/>
        </w:rPr>
        <w:t>may</w:t>
      </w:r>
      <w:r w:rsidRPr="00462728">
        <w:rPr>
          <w:rFonts w:eastAsia="Cambria"/>
          <w:w w:val="105"/>
          <w:sz w:val="22"/>
          <w:szCs w:val="22"/>
        </w:rPr>
        <w:t xml:space="preserve"> </w:t>
      </w:r>
      <w:r w:rsidRPr="0012514B">
        <w:rPr>
          <w:rFonts w:eastAsia="Cambria"/>
          <w:w w:val="105"/>
          <w:sz w:val="22"/>
          <w:szCs w:val="22"/>
        </w:rPr>
        <w:t>substitute</w:t>
      </w:r>
      <w:r w:rsidRPr="00462728">
        <w:rPr>
          <w:rFonts w:eastAsia="Cambria"/>
          <w:w w:val="105"/>
          <w:sz w:val="22"/>
          <w:szCs w:val="22"/>
        </w:rPr>
        <w:t xml:space="preserve"> </w:t>
      </w:r>
      <w:r w:rsidRPr="0012514B">
        <w:rPr>
          <w:rFonts w:eastAsia="Cambria"/>
          <w:w w:val="105"/>
          <w:sz w:val="22"/>
          <w:szCs w:val="22"/>
        </w:rPr>
        <w:t>alternative</w:t>
      </w:r>
      <w:r w:rsidR="007851DA" w:rsidRPr="0012514B">
        <w:rPr>
          <w:rFonts w:eastAsia="Cambria"/>
          <w:w w:val="105"/>
          <w:sz w:val="22"/>
          <w:szCs w:val="22"/>
        </w:rPr>
        <w:t xml:space="preserve"> </w:t>
      </w:r>
      <w:r w:rsidRPr="00462728">
        <w:rPr>
          <w:rFonts w:eastAsia="Cambria"/>
          <w:w w:val="105"/>
          <w:sz w:val="22"/>
          <w:szCs w:val="22"/>
        </w:rPr>
        <w:t>standards, brand names and/or catalog numbers in its bid, provided that it demonstrates to the Employer’s satisfaction that the substitutions are substantially equivalent or superior to the standards designated in the Technical Specifications</w:t>
      </w:r>
      <w:r w:rsidRPr="0012514B">
        <w:rPr>
          <w:rFonts w:eastAsia="Cambria"/>
          <w:sz w:val="22"/>
          <w:szCs w:val="22"/>
        </w:rPr>
        <w:t>.</w:t>
      </w:r>
    </w:p>
    <w:p w:rsidR="002957DC" w:rsidRPr="00462728" w:rsidRDefault="007C76D0">
      <w:pPr>
        <w:widowControl w:val="0"/>
        <w:numPr>
          <w:ilvl w:val="3"/>
          <w:numId w:val="11"/>
        </w:numPr>
        <w:tabs>
          <w:tab w:val="left" w:pos="2269"/>
        </w:tabs>
        <w:autoSpaceDE w:val="0"/>
        <w:autoSpaceDN w:val="0"/>
        <w:spacing w:line="281" w:lineRule="exact"/>
        <w:ind w:left="2269" w:hanging="541"/>
        <w:jc w:val="both"/>
        <w:rPr>
          <w:rFonts w:eastAsia="Cambria"/>
          <w:w w:val="105"/>
          <w:sz w:val="22"/>
          <w:szCs w:val="22"/>
        </w:rPr>
      </w:pPr>
      <w:r w:rsidRPr="0012514B">
        <w:rPr>
          <w:rFonts w:eastAsia="Cambria"/>
          <w:w w:val="105"/>
          <w:sz w:val="22"/>
          <w:szCs w:val="22"/>
        </w:rPr>
        <w:t>All</w:t>
      </w:r>
      <w:r w:rsidRPr="00462728">
        <w:rPr>
          <w:rFonts w:eastAsia="Cambria"/>
          <w:w w:val="105"/>
          <w:sz w:val="22"/>
          <w:szCs w:val="22"/>
        </w:rPr>
        <w:t xml:space="preserve"> </w:t>
      </w:r>
      <w:r w:rsidRPr="0012514B">
        <w:rPr>
          <w:rFonts w:eastAsia="Cambria"/>
          <w:w w:val="105"/>
          <w:sz w:val="22"/>
          <w:szCs w:val="22"/>
        </w:rPr>
        <w:t>details</w:t>
      </w:r>
      <w:r w:rsidRPr="00462728">
        <w:rPr>
          <w:rFonts w:eastAsia="Cambria"/>
          <w:w w:val="105"/>
          <w:sz w:val="22"/>
          <w:szCs w:val="22"/>
        </w:rPr>
        <w:t xml:space="preserve"> </w:t>
      </w:r>
      <w:r w:rsidRPr="0012514B">
        <w:rPr>
          <w:rFonts w:eastAsia="Cambria"/>
          <w:w w:val="105"/>
          <w:sz w:val="22"/>
          <w:szCs w:val="22"/>
        </w:rPr>
        <w:t>regarding</w:t>
      </w:r>
      <w:r w:rsidRPr="00462728">
        <w:rPr>
          <w:rFonts w:eastAsia="Cambria"/>
          <w:w w:val="105"/>
          <w:sz w:val="22"/>
          <w:szCs w:val="22"/>
        </w:rPr>
        <w:t xml:space="preserve"> </w:t>
      </w:r>
      <w:r w:rsidRPr="0012514B">
        <w:rPr>
          <w:rFonts w:eastAsia="Cambria"/>
          <w:w w:val="105"/>
          <w:sz w:val="22"/>
          <w:szCs w:val="22"/>
        </w:rPr>
        <w:t>after</w:t>
      </w:r>
      <w:r w:rsidRPr="00462728">
        <w:rPr>
          <w:rFonts w:eastAsia="Cambria"/>
          <w:w w:val="105"/>
          <w:sz w:val="22"/>
          <w:szCs w:val="22"/>
        </w:rPr>
        <w:t xml:space="preserve"> </w:t>
      </w:r>
      <w:r w:rsidRPr="0012514B">
        <w:rPr>
          <w:rFonts w:eastAsia="Cambria"/>
          <w:w w:val="105"/>
          <w:sz w:val="22"/>
          <w:szCs w:val="22"/>
        </w:rPr>
        <w:t>sale</w:t>
      </w:r>
      <w:r w:rsidRPr="00462728">
        <w:rPr>
          <w:rFonts w:eastAsia="Cambria"/>
          <w:w w:val="105"/>
          <w:sz w:val="22"/>
          <w:szCs w:val="22"/>
        </w:rPr>
        <w:t xml:space="preserve"> </w:t>
      </w:r>
      <w:r w:rsidRPr="0012514B">
        <w:rPr>
          <w:rFonts w:eastAsia="Cambria"/>
          <w:w w:val="105"/>
          <w:sz w:val="22"/>
          <w:szCs w:val="22"/>
        </w:rPr>
        <w:t>service</w:t>
      </w:r>
      <w:r w:rsidRPr="00462728">
        <w:rPr>
          <w:rFonts w:eastAsia="Cambria"/>
          <w:w w:val="105"/>
          <w:sz w:val="22"/>
          <w:szCs w:val="22"/>
        </w:rPr>
        <w:t xml:space="preserve"> </w:t>
      </w:r>
      <w:r w:rsidRPr="0012514B">
        <w:rPr>
          <w:rFonts w:eastAsia="Cambria"/>
          <w:w w:val="105"/>
          <w:sz w:val="22"/>
          <w:szCs w:val="22"/>
        </w:rPr>
        <w:t>support</w:t>
      </w:r>
      <w:r w:rsidRPr="00462728">
        <w:rPr>
          <w:rFonts w:eastAsia="Cambria"/>
          <w:w w:val="105"/>
          <w:sz w:val="22"/>
          <w:szCs w:val="22"/>
        </w:rPr>
        <w:t xml:space="preserve"> </w:t>
      </w:r>
      <w:r w:rsidRPr="0012514B">
        <w:rPr>
          <w:rFonts w:eastAsia="Cambria"/>
          <w:w w:val="105"/>
          <w:sz w:val="22"/>
          <w:szCs w:val="22"/>
        </w:rPr>
        <w:t>offered.</w:t>
      </w:r>
    </w:p>
    <w:p w:rsidR="002957DC" w:rsidRPr="00837590" w:rsidRDefault="007C76D0">
      <w:pPr>
        <w:widowControl w:val="0"/>
        <w:numPr>
          <w:ilvl w:val="3"/>
          <w:numId w:val="11"/>
        </w:numPr>
        <w:tabs>
          <w:tab w:val="left" w:pos="2268"/>
          <w:tab w:val="left" w:pos="2269"/>
        </w:tabs>
        <w:autoSpaceDE w:val="0"/>
        <w:autoSpaceDN w:val="0"/>
        <w:spacing w:before="18" w:line="254" w:lineRule="auto"/>
        <w:ind w:left="2268" w:right="245" w:hanging="541"/>
        <w:jc w:val="both"/>
        <w:rPr>
          <w:rFonts w:eastAsia="Cambria"/>
          <w:w w:val="105"/>
          <w:sz w:val="22"/>
          <w:szCs w:val="22"/>
        </w:rPr>
      </w:pPr>
      <w:r w:rsidRPr="0012514B">
        <w:rPr>
          <w:rFonts w:eastAsia="Cambria"/>
          <w:w w:val="105"/>
          <w:sz w:val="22"/>
          <w:szCs w:val="22"/>
        </w:rPr>
        <w:t>All</w:t>
      </w:r>
      <w:r w:rsidRPr="00462728">
        <w:rPr>
          <w:rFonts w:eastAsia="Cambria"/>
          <w:w w:val="105"/>
          <w:sz w:val="22"/>
          <w:szCs w:val="22"/>
        </w:rPr>
        <w:t xml:space="preserve"> </w:t>
      </w:r>
      <w:r w:rsidRPr="0012514B">
        <w:rPr>
          <w:rFonts w:eastAsia="Cambria"/>
          <w:w w:val="105"/>
          <w:sz w:val="22"/>
          <w:szCs w:val="22"/>
        </w:rPr>
        <w:t>details</w:t>
      </w:r>
      <w:r w:rsidRPr="00462728">
        <w:rPr>
          <w:rFonts w:eastAsia="Cambria"/>
          <w:w w:val="105"/>
          <w:sz w:val="22"/>
          <w:szCs w:val="22"/>
        </w:rPr>
        <w:t xml:space="preserve"> </w:t>
      </w:r>
      <w:r w:rsidRPr="0012514B">
        <w:rPr>
          <w:rFonts w:eastAsia="Cambria"/>
          <w:w w:val="105"/>
          <w:sz w:val="22"/>
          <w:szCs w:val="22"/>
        </w:rPr>
        <w:t>regarding</w:t>
      </w:r>
      <w:r w:rsidRPr="00462728">
        <w:rPr>
          <w:rFonts w:eastAsia="Cambria"/>
          <w:w w:val="105"/>
          <w:sz w:val="22"/>
          <w:szCs w:val="22"/>
        </w:rPr>
        <w:t xml:space="preserve"> </w:t>
      </w:r>
      <w:r w:rsidRPr="0012514B">
        <w:rPr>
          <w:rFonts w:eastAsia="Cambria"/>
          <w:w w:val="105"/>
          <w:sz w:val="22"/>
          <w:szCs w:val="22"/>
        </w:rPr>
        <w:t>proposed</w:t>
      </w:r>
      <w:r w:rsidRPr="00462728">
        <w:rPr>
          <w:rFonts w:eastAsia="Cambria"/>
          <w:w w:val="105"/>
          <w:sz w:val="22"/>
          <w:szCs w:val="22"/>
        </w:rPr>
        <w:t xml:space="preserve"> </w:t>
      </w:r>
      <w:r w:rsidRPr="0012514B">
        <w:rPr>
          <w:rFonts w:eastAsia="Cambria"/>
          <w:w w:val="105"/>
          <w:sz w:val="22"/>
          <w:szCs w:val="22"/>
        </w:rPr>
        <w:t>training</w:t>
      </w:r>
      <w:r w:rsidRPr="00462728">
        <w:rPr>
          <w:rFonts w:eastAsia="Cambria"/>
          <w:w w:val="105"/>
          <w:sz w:val="22"/>
          <w:szCs w:val="22"/>
        </w:rPr>
        <w:t xml:space="preserve"> </w:t>
      </w:r>
      <w:r w:rsidRPr="0012514B">
        <w:rPr>
          <w:rFonts w:eastAsia="Cambria"/>
          <w:w w:val="105"/>
          <w:sz w:val="22"/>
          <w:szCs w:val="22"/>
        </w:rPr>
        <w:t>for</w:t>
      </w:r>
      <w:r w:rsidRPr="00462728">
        <w:rPr>
          <w:rFonts w:eastAsia="Cambria"/>
          <w:w w:val="105"/>
          <w:sz w:val="22"/>
          <w:szCs w:val="22"/>
        </w:rPr>
        <w:t xml:space="preserve"> </w:t>
      </w:r>
      <w:r w:rsidRPr="0012514B">
        <w:rPr>
          <w:rFonts w:eastAsia="Cambria"/>
          <w:w w:val="105"/>
          <w:sz w:val="22"/>
          <w:szCs w:val="22"/>
        </w:rPr>
        <w:t>Employer’s</w:t>
      </w:r>
      <w:r w:rsidRPr="00837590">
        <w:rPr>
          <w:rFonts w:eastAsia="Cambria"/>
          <w:w w:val="105"/>
          <w:sz w:val="22"/>
          <w:szCs w:val="22"/>
        </w:rPr>
        <w:t xml:space="preserve"> </w:t>
      </w:r>
      <w:r w:rsidRPr="0012514B">
        <w:rPr>
          <w:rFonts w:eastAsia="Cambria"/>
          <w:w w:val="105"/>
          <w:sz w:val="22"/>
          <w:szCs w:val="22"/>
        </w:rPr>
        <w:t>personnel.</w:t>
      </w:r>
    </w:p>
    <w:p w:rsidR="002957DC" w:rsidRPr="0012514B" w:rsidRDefault="007C76D0">
      <w:pPr>
        <w:widowControl w:val="0"/>
        <w:numPr>
          <w:ilvl w:val="3"/>
          <w:numId w:val="11"/>
        </w:numPr>
        <w:tabs>
          <w:tab w:val="left" w:pos="2269"/>
        </w:tabs>
        <w:autoSpaceDE w:val="0"/>
        <w:autoSpaceDN w:val="0"/>
        <w:spacing w:line="254" w:lineRule="auto"/>
        <w:ind w:left="2268" w:right="248" w:hanging="541"/>
        <w:jc w:val="both"/>
        <w:rPr>
          <w:rFonts w:eastAsia="Cambria"/>
          <w:sz w:val="22"/>
          <w:szCs w:val="22"/>
        </w:rPr>
      </w:pPr>
      <w:r w:rsidRPr="0012514B">
        <w:rPr>
          <w:rFonts w:eastAsia="Cambria"/>
          <w:w w:val="105"/>
          <w:sz w:val="22"/>
          <w:szCs w:val="22"/>
        </w:rPr>
        <w:t>Detailed answers to all the Questions in the Questionnaire,</w:t>
      </w:r>
      <w:r w:rsidRPr="00462728">
        <w:rPr>
          <w:rFonts w:eastAsia="Cambria"/>
          <w:w w:val="105"/>
          <w:sz w:val="22"/>
          <w:szCs w:val="22"/>
        </w:rPr>
        <w:t xml:space="preserve"> </w:t>
      </w:r>
      <w:r w:rsidRPr="0012514B">
        <w:rPr>
          <w:rFonts w:eastAsia="Cambria"/>
          <w:w w:val="105"/>
          <w:sz w:val="22"/>
          <w:szCs w:val="22"/>
        </w:rPr>
        <w:t>if</w:t>
      </w:r>
      <w:r w:rsidRPr="00462728">
        <w:rPr>
          <w:rFonts w:eastAsia="Cambria"/>
          <w:w w:val="105"/>
          <w:sz w:val="22"/>
          <w:szCs w:val="22"/>
        </w:rPr>
        <w:t xml:space="preserve"> </w:t>
      </w:r>
      <w:r w:rsidRPr="0012514B">
        <w:rPr>
          <w:rFonts w:eastAsia="Cambria"/>
          <w:w w:val="105"/>
          <w:sz w:val="22"/>
          <w:szCs w:val="22"/>
        </w:rPr>
        <w:t>prescribed</w:t>
      </w:r>
      <w:r w:rsidRPr="00462728">
        <w:rPr>
          <w:rFonts w:eastAsia="Cambria"/>
          <w:w w:val="105"/>
          <w:sz w:val="22"/>
          <w:szCs w:val="22"/>
        </w:rPr>
        <w:t xml:space="preserve"> </w:t>
      </w:r>
      <w:r w:rsidRPr="0012514B">
        <w:rPr>
          <w:rFonts w:eastAsia="Cambria"/>
          <w:w w:val="105"/>
          <w:sz w:val="22"/>
          <w:szCs w:val="22"/>
        </w:rPr>
        <w:t>in</w:t>
      </w:r>
      <w:r w:rsidRPr="00462728">
        <w:rPr>
          <w:rFonts w:eastAsia="Cambria"/>
          <w:w w:val="105"/>
          <w:sz w:val="22"/>
          <w:szCs w:val="22"/>
        </w:rPr>
        <w:t xml:space="preserve"> </w:t>
      </w:r>
      <w:r w:rsidRPr="0012514B">
        <w:rPr>
          <w:rFonts w:eastAsia="Cambria"/>
          <w:w w:val="105"/>
          <w:sz w:val="22"/>
          <w:szCs w:val="22"/>
        </w:rPr>
        <w:t>the</w:t>
      </w:r>
      <w:r w:rsidRPr="00462728">
        <w:rPr>
          <w:rFonts w:eastAsia="Cambria"/>
          <w:w w:val="105"/>
          <w:sz w:val="22"/>
          <w:szCs w:val="22"/>
        </w:rPr>
        <w:t xml:space="preserve"> </w:t>
      </w:r>
      <w:r w:rsidRPr="0012514B">
        <w:rPr>
          <w:rFonts w:eastAsia="Cambria"/>
          <w:w w:val="105"/>
          <w:sz w:val="22"/>
          <w:szCs w:val="22"/>
        </w:rPr>
        <w:lastRenderedPageBreak/>
        <w:t>Bidding</w:t>
      </w:r>
      <w:r w:rsidRPr="00462728">
        <w:rPr>
          <w:rFonts w:eastAsia="Cambria"/>
          <w:w w:val="105"/>
          <w:sz w:val="22"/>
          <w:szCs w:val="22"/>
        </w:rPr>
        <w:t xml:space="preserve"> </w:t>
      </w:r>
      <w:r w:rsidRPr="0012514B">
        <w:rPr>
          <w:rFonts w:eastAsia="Cambria"/>
          <w:w w:val="105"/>
          <w:sz w:val="22"/>
          <w:szCs w:val="22"/>
        </w:rPr>
        <w:t>Document.</w:t>
      </w:r>
    </w:p>
    <w:p w:rsidR="002957DC" w:rsidRPr="0012514B" w:rsidRDefault="007C76D0">
      <w:pPr>
        <w:widowControl w:val="0"/>
        <w:numPr>
          <w:ilvl w:val="3"/>
          <w:numId w:val="11"/>
        </w:numPr>
        <w:tabs>
          <w:tab w:val="left" w:pos="2269"/>
        </w:tabs>
        <w:autoSpaceDE w:val="0"/>
        <w:autoSpaceDN w:val="0"/>
        <w:spacing w:before="1" w:line="254" w:lineRule="auto"/>
        <w:ind w:left="2268" w:right="245" w:hanging="541"/>
        <w:jc w:val="both"/>
        <w:rPr>
          <w:rFonts w:eastAsia="Cambria"/>
          <w:sz w:val="22"/>
          <w:szCs w:val="22"/>
        </w:rPr>
      </w:pPr>
      <w:r w:rsidRPr="0012514B">
        <w:rPr>
          <w:rFonts w:eastAsia="Cambria"/>
          <w:w w:val="105"/>
          <w:sz w:val="22"/>
          <w:szCs w:val="22"/>
        </w:rPr>
        <w:t>Details</w:t>
      </w:r>
      <w:r w:rsidRPr="00462728">
        <w:rPr>
          <w:rFonts w:eastAsia="Cambria"/>
          <w:w w:val="105"/>
          <w:sz w:val="22"/>
          <w:szCs w:val="22"/>
        </w:rPr>
        <w:t xml:space="preserve"> </w:t>
      </w:r>
      <w:r w:rsidRPr="0012514B">
        <w:rPr>
          <w:rFonts w:eastAsia="Cambria"/>
          <w:w w:val="105"/>
          <w:sz w:val="22"/>
          <w:szCs w:val="22"/>
        </w:rPr>
        <w:t>establishing</w:t>
      </w:r>
      <w:r w:rsidRPr="00462728">
        <w:rPr>
          <w:rFonts w:eastAsia="Cambria"/>
          <w:w w:val="105"/>
          <w:sz w:val="22"/>
          <w:szCs w:val="22"/>
        </w:rPr>
        <w:t xml:space="preserve"> </w:t>
      </w:r>
      <w:r w:rsidRPr="0012514B">
        <w:rPr>
          <w:rFonts w:eastAsia="Cambria"/>
          <w:w w:val="105"/>
          <w:sz w:val="22"/>
          <w:szCs w:val="22"/>
        </w:rPr>
        <w:t>the</w:t>
      </w:r>
      <w:r w:rsidRPr="00462728">
        <w:rPr>
          <w:rFonts w:eastAsia="Cambria"/>
          <w:w w:val="105"/>
          <w:sz w:val="22"/>
          <w:szCs w:val="22"/>
        </w:rPr>
        <w:t xml:space="preserve"> </w:t>
      </w:r>
      <w:r w:rsidRPr="0012514B">
        <w:rPr>
          <w:rFonts w:eastAsia="Cambria"/>
          <w:w w:val="105"/>
          <w:sz w:val="22"/>
          <w:szCs w:val="22"/>
        </w:rPr>
        <w:t>responsiveness</w:t>
      </w:r>
      <w:r w:rsidRPr="00462728">
        <w:rPr>
          <w:rFonts w:eastAsia="Cambria"/>
          <w:w w:val="105"/>
          <w:sz w:val="22"/>
          <w:szCs w:val="22"/>
        </w:rPr>
        <w:t xml:space="preserve"> </w:t>
      </w:r>
      <w:r w:rsidRPr="0012514B">
        <w:rPr>
          <w:rFonts w:eastAsia="Cambria"/>
          <w:w w:val="105"/>
          <w:sz w:val="22"/>
          <w:szCs w:val="22"/>
        </w:rPr>
        <w:t>of</w:t>
      </w:r>
      <w:r w:rsidRPr="00462728">
        <w:rPr>
          <w:rFonts w:eastAsia="Cambria"/>
          <w:w w:val="105"/>
          <w:sz w:val="22"/>
          <w:szCs w:val="22"/>
        </w:rPr>
        <w:t xml:space="preserve"> </w:t>
      </w:r>
      <w:r w:rsidRPr="0012514B">
        <w:rPr>
          <w:rFonts w:eastAsia="Cambria"/>
          <w:w w:val="105"/>
          <w:sz w:val="22"/>
          <w:szCs w:val="22"/>
        </w:rPr>
        <w:t>the</w:t>
      </w:r>
      <w:r w:rsidRPr="00462728">
        <w:rPr>
          <w:rFonts w:eastAsia="Cambria"/>
          <w:w w:val="105"/>
          <w:sz w:val="22"/>
          <w:szCs w:val="22"/>
        </w:rPr>
        <w:t xml:space="preserve"> </w:t>
      </w:r>
      <w:r w:rsidRPr="0012514B">
        <w:rPr>
          <w:rFonts w:eastAsia="Cambria"/>
          <w:w w:val="105"/>
          <w:sz w:val="22"/>
          <w:szCs w:val="22"/>
        </w:rPr>
        <w:t>offer</w:t>
      </w:r>
      <w:r w:rsidRPr="00462728">
        <w:rPr>
          <w:rFonts w:eastAsia="Cambria"/>
          <w:w w:val="105"/>
          <w:sz w:val="22"/>
          <w:szCs w:val="22"/>
        </w:rPr>
        <w:t xml:space="preserve"> </w:t>
      </w:r>
      <w:r w:rsidRPr="0012514B">
        <w:rPr>
          <w:rFonts w:eastAsia="Cambria"/>
          <w:w w:val="105"/>
          <w:sz w:val="22"/>
          <w:szCs w:val="22"/>
        </w:rPr>
        <w:t>in</w:t>
      </w:r>
      <w:r w:rsidRPr="00462728">
        <w:rPr>
          <w:rFonts w:eastAsia="Cambria"/>
          <w:w w:val="105"/>
          <w:sz w:val="22"/>
          <w:szCs w:val="22"/>
        </w:rPr>
        <w:t xml:space="preserve"> </w:t>
      </w:r>
      <w:r w:rsidRPr="0012514B">
        <w:rPr>
          <w:rFonts w:eastAsia="Cambria"/>
          <w:w w:val="105"/>
          <w:sz w:val="22"/>
          <w:szCs w:val="22"/>
        </w:rPr>
        <w:t>accordance with</w:t>
      </w:r>
      <w:r w:rsidRPr="0012514B">
        <w:rPr>
          <w:rFonts w:eastAsia="Cambria"/>
          <w:spacing w:val="1"/>
          <w:w w:val="105"/>
          <w:sz w:val="22"/>
          <w:szCs w:val="22"/>
        </w:rPr>
        <w:t xml:space="preserve"> </w:t>
      </w:r>
      <w:r w:rsidRPr="00837590">
        <w:rPr>
          <w:rFonts w:eastAsia="Cambria"/>
          <w:b/>
          <w:bCs/>
          <w:w w:val="105"/>
          <w:sz w:val="22"/>
          <w:szCs w:val="22"/>
        </w:rPr>
        <w:t>Technical</w:t>
      </w:r>
      <w:r w:rsidRPr="00837590">
        <w:rPr>
          <w:rFonts w:eastAsia="Cambria"/>
          <w:b/>
          <w:bCs/>
          <w:spacing w:val="1"/>
          <w:w w:val="105"/>
          <w:sz w:val="22"/>
          <w:szCs w:val="22"/>
        </w:rPr>
        <w:t xml:space="preserve"> </w:t>
      </w:r>
      <w:r w:rsidRPr="00837590">
        <w:rPr>
          <w:rFonts w:eastAsia="Cambria"/>
          <w:b/>
          <w:bCs/>
          <w:w w:val="105"/>
          <w:sz w:val="22"/>
          <w:szCs w:val="22"/>
        </w:rPr>
        <w:t>Specification,</w:t>
      </w:r>
      <w:r w:rsidRPr="00837590">
        <w:rPr>
          <w:rFonts w:eastAsia="Cambria"/>
          <w:b/>
          <w:bCs/>
          <w:spacing w:val="1"/>
          <w:w w:val="105"/>
          <w:sz w:val="22"/>
          <w:szCs w:val="22"/>
        </w:rPr>
        <w:t xml:space="preserve"> </w:t>
      </w:r>
      <w:r w:rsidRPr="00837590">
        <w:rPr>
          <w:rFonts w:eastAsia="Cambria"/>
          <w:b/>
          <w:bCs/>
          <w:w w:val="105"/>
          <w:sz w:val="22"/>
          <w:szCs w:val="22"/>
        </w:rPr>
        <w:t>Volume-II</w:t>
      </w:r>
      <w:r w:rsidRPr="0012514B">
        <w:rPr>
          <w:rFonts w:eastAsia="Cambria"/>
          <w:w w:val="105"/>
          <w:sz w:val="22"/>
          <w:szCs w:val="22"/>
        </w:rPr>
        <w:t>.</w:t>
      </w:r>
    </w:p>
    <w:p w:rsidR="002957DC" w:rsidRDefault="002957DC">
      <w:pPr>
        <w:widowControl w:val="0"/>
        <w:autoSpaceDE w:val="0"/>
        <w:autoSpaceDN w:val="0"/>
        <w:spacing w:before="3"/>
        <w:rPr>
          <w:rFonts w:eastAsia="Cambria"/>
          <w:sz w:val="22"/>
          <w:szCs w:val="22"/>
        </w:rPr>
      </w:pPr>
    </w:p>
    <w:p w:rsidR="000410BF" w:rsidRPr="0012514B" w:rsidRDefault="000410BF">
      <w:pPr>
        <w:widowControl w:val="0"/>
        <w:autoSpaceDE w:val="0"/>
        <w:autoSpaceDN w:val="0"/>
        <w:spacing w:before="3"/>
        <w:rPr>
          <w:rFonts w:eastAsia="Cambria"/>
          <w:sz w:val="22"/>
          <w:szCs w:val="22"/>
        </w:rPr>
      </w:pPr>
    </w:p>
    <w:p w:rsidR="002957DC" w:rsidRPr="00FD2A11" w:rsidRDefault="007C76D0">
      <w:pPr>
        <w:widowControl w:val="0"/>
        <w:numPr>
          <w:ilvl w:val="2"/>
          <w:numId w:val="11"/>
        </w:numPr>
        <w:tabs>
          <w:tab w:val="left" w:pos="1728"/>
          <w:tab w:val="left" w:pos="1729"/>
        </w:tabs>
        <w:autoSpaceDE w:val="0"/>
        <w:autoSpaceDN w:val="0"/>
        <w:ind w:hanging="541"/>
        <w:jc w:val="both"/>
        <w:rPr>
          <w:rFonts w:eastAsia="Cambria"/>
          <w:b/>
          <w:bCs/>
          <w:i/>
          <w:iCs/>
          <w:sz w:val="22"/>
          <w:szCs w:val="22"/>
        </w:rPr>
      </w:pPr>
      <w:r w:rsidRPr="00FD2A11">
        <w:rPr>
          <w:rFonts w:eastAsia="Cambria"/>
          <w:b/>
          <w:bCs/>
          <w:i/>
          <w:iCs/>
          <w:sz w:val="22"/>
          <w:szCs w:val="22"/>
        </w:rPr>
        <w:t>Attachment</w:t>
      </w:r>
      <w:r w:rsidRPr="00FD2A11">
        <w:rPr>
          <w:rFonts w:eastAsia="Cambria"/>
          <w:b/>
          <w:bCs/>
          <w:i/>
          <w:iCs/>
          <w:spacing w:val="22"/>
          <w:sz w:val="22"/>
          <w:szCs w:val="22"/>
        </w:rPr>
        <w:t xml:space="preserve"> </w:t>
      </w:r>
      <w:r w:rsidRPr="00FD2A11">
        <w:rPr>
          <w:rFonts w:eastAsia="Cambria"/>
          <w:b/>
          <w:bCs/>
          <w:i/>
          <w:iCs/>
          <w:sz w:val="22"/>
          <w:szCs w:val="22"/>
        </w:rPr>
        <w:t>5:</w:t>
      </w:r>
      <w:r w:rsidRPr="00FD2A11">
        <w:rPr>
          <w:rFonts w:eastAsia="Cambria"/>
          <w:b/>
          <w:bCs/>
          <w:i/>
          <w:iCs/>
          <w:spacing w:val="23"/>
          <w:sz w:val="22"/>
          <w:szCs w:val="22"/>
        </w:rPr>
        <w:t xml:space="preserve"> </w:t>
      </w:r>
      <w:r w:rsidRPr="00FD2A11">
        <w:rPr>
          <w:rFonts w:eastAsia="Cambria"/>
          <w:b/>
          <w:bCs/>
          <w:i/>
          <w:iCs/>
          <w:sz w:val="22"/>
          <w:szCs w:val="22"/>
        </w:rPr>
        <w:t>Subcontractors</w:t>
      </w:r>
      <w:r w:rsidR="00E372ED" w:rsidRPr="00FD2A11">
        <w:rPr>
          <w:rFonts w:eastAsia="Cambria"/>
          <w:b/>
          <w:bCs/>
          <w:i/>
          <w:iCs/>
          <w:sz w:val="22"/>
          <w:szCs w:val="22"/>
        </w:rPr>
        <w:t>/vendors</w:t>
      </w:r>
      <w:r w:rsidRPr="00FD2A11">
        <w:rPr>
          <w:rFonts w:eastAsia="Cambria"/>
          <w:b/>
          <w:bCs/>
          <w:i/>
          <w:iCs/>
          <w:spacing w:val="22"/>
          <w:sz w:val="22"/>
          <w:szCs w:val="22"/>
        </w:rPr>
        <w:t xml:space="preserve"> </w:t>
      </w:r>
      <w:r w:rsidRPr="00FD2A11">
        <w:rPr>
          <w:rFonts w:eastAsia="Cambria"/>
          <w:b/>
          <w:bCs/>
          <w:i/>
          <w:iCs/>
          <w:sz w:val="22"/>
          <w:szCs w:val="22"/>
        </w:rPr>
        <w:t>Proposed</w:t>
      </w:r>
      <w:r w:rsidRPr="00FD2A11">
        <w:rPr>
          <w:rFonts w:eastAsia="Cambria"/>
          <w:b/>
          <w:bCs/>
          <w:i/>
          <w:iCs/>
          <w:spacing w:val="23"/>
          <w:sz w:val="22"/>
          <w:szCs w:val="22"/>
        </w:rPr>
        <w:t xml:space="preserve"> </w:t>
      </w:r>
      <w:r w:rsidRPr="00FD2A11">
        <w:rPr>
          <w:rFonts w:eastAsia="Cambria"/>
          <w:b/>
          <w:bCs/>
          <w:i/>
          <w:iCs/>
          <w:sz w:val="22"/>
          <w:szCs w:val="22"/>
        </w:rPr>
        <w:t>by</w:t>
      </w:r>
      <w:r w:rsidRPr="00FD2A11">
        <w:rPr>
          <w:rFonts w:eastAsia="Cambria"/>
          <w:b/>
          <w:bCs/>
          <w:i/>
          <w:iCs/>
          <w:spacing w:val="23"/>
          <w:sz w:val="22"/>
          <w:szCs w:val="22"/>
        </w:rPr>
        <w:t xml:space="preserve"> </w:t>
      </w:r>
      <w:r w:rsidRPr="00FD2A11">
        <w:rPr>
          <w:rFonts w:eastAsia="Cambria"/>
          <w:b/>
          <w:bCs/>
          <w:i/>
          <w:iCs/>
          <w:sz w:val="22"/>
          <w:szCs w:val="22"/>
        </w:rPr>
        <w:t>the</w:t>
      </w:r>
      <w:r w:rsidRPr="00FD2A11">
        <w:rPr>
          <w:rFonts w:eastAsia="Cambria"/>
          <w:b/>
          <w:bCs/>
          <w:i/>
          <w:iCs/>
          <w:spacing w:val="22"/>
          <w:sz w:val="22"/>
          <w:szCs w:val="22"/>
        </w:rPr>
        <w:t xml:space="preserve"> </w:t>
      </w:r>
      <w:r w:rsidRPr="00FD2A11">
        <w:rPr>
          <w:rFonts w:eastAsia="Cambria"/>
          <w:b/>
          <w:bCs/>
          <w:i/>
          <w:iCs/>
          <w:sz w:val="22"/>
          <w:szCs w:val="22"/>
        </w:rPr>
        <w:t>Bidder</w:t>
      </w:r>
    </w:p>
    <w:p w:rsidR="00837590" w:rsidRPr="00FD2A11" w:rsidRDefault="00837590" w:rsidP="0026343E">
      <w:pPr>
        <w:widowControl w:val="0"/>
        <w:autoSpaceDE w:val="0"/>
        <w:autoSpaceDN w:val="0"/>
        <w:ind w:left="1728"/>
        <w:rPr>
          <w:rFonts w:eastAsia="Cambria"/>
          <w:sz w:val="22"/>
          <w:szCs w:val="22"/>
        </w:rPr>
      </w:pPr>
    </w:p>
    <w:p w:rsidR="002957DC" w:rsidRPr="00FD2A11" w:rsidRDefault="007C76D0" w:rsidP="0026343E">
      <w:pPr>
        <w:widowControl w:val="0"/>
        <w:autoSpaceDE w:val="0"/>
        <w:autoSpaceDN w:val="0"/>
        <w:ind w:left="1728"/>
        <w:rPr>
          <w:rFonts w:eastAsia="Cambria"/>
          <w:sz w:val="22"/>
          <w:szCs w:val="22"/>
        </w:rPr>
      </w:pPr>
      <w:r w:rsidRPr="00FD2A11">
        <w:rPr>
          <w:rFonts w:eastAsia="Cambria"/>
          <w:sz w:val="22"/>
          <w:szCs w:val="22"/>
        </w:rPr>
        <w:t xml:space="preserve"> </w:t>
      </w:r>
      <w:r w:rsidR="008E3F89" w:rsidRPr="00FD2A11">
        <w:rPr>
          <w:rFonts w:eastAsia="Cambria"/>
          <w:sz w:val="22"/>
          <w:szCs w:val="22"/>
        </w:rPr>
        <w:t>(</w:t>
      </w:r>
      <w:r w:rsidRPr="00462728">
        <w:rPr>
          <w:rFonts w:eastAsia="Cambria"/>
          <w:w w:val="105"/>
          <w:sz w:val="22"/>
          <w:szCs w:val="22"/>
        </w:rPr>
        <w:t xml:space="preserve">Note: To be selected from OPTCL’s </w:t>
      </w:r>
      <w:r w:rsidR="006A6DED" w:rsidRPr="00462728">
        <w:rPr>
          <w:rFonts w:eastAsia="Cambria"/>
          <w:w w:val="105"/>
          <w:sz w:val="22"/>
          <w:szCs w:val="22"/>
        </w:rPr>
        <w:t>enlisted</w:t>
      </w:r>
      <w:r w:rsidRPr="00462728">
        <w:rPr>
          <w:rFonts w:eastAsia="Cambria"/>
          <w:w w:val="105"/>
          <w:sz w:val="22"/>
          <w:szCs w:val="22"/>
        </w:rPr>
        <w:t xml:space="preserve"> vendors</w:t>
      </w:r>
      <w:r w:rsidR="00883499" w:rsidRPr="00462728">
        <w:rPr>
          <w:rFonts w:eastAsia="Cambria"/>
          <w:w w:val="105"/>
          <w:sz w:val="22"/>
          <w:szCs w:val="22"/>
        </w:rPr>
        <w:t xml:space="preserve"> for equipment &amp; materials</w:t>
      </w:r>
      <w:r w:rsidR="00883499" w:rsidRPr="00FD2A11">
        <w:rPr>
          <w:rFonts w:eastAsia="Cambria"/>
          <w:sz w:val="22"/>
          <w:szCs w:val="22"/>
        </w:rPr>
        <w:t>.</w:t>
      </w:r>
      <w:r w:rsidR="008E3F89" w:rsidRPr="00FD2A11">
        <w:rPr>
          <w:rFonts w:eastAsia="Cambria"/>
          <w:sz w:val="22"/>
          <w:szCs w:val="22"/>
        </w:rPr>
        <w:t>)</w:t>
      </w:r>
      <w:r w:rsidRPr="00FD2A11">
        <w:rPr>
          <w:rFonts w:eastAsia="Cambria"/>
          <w:sz w:val="22"/>
          <w:szCs w:val="22"/>
        </w:rPr>
        <w:t xml:space="preserve"> </w:t>
      </w:r>
    </w:p>
    <w:p w:rsidR="00837590" w:rsidRPr="00FD2A11" w:rsidRDefault="00837590">
      <w:pPr>
        <w:widowControl w:val="0"/>
        <w:autoSpaceDE w:val="0"/>
        <w:autoSpaceDN w:val="0"/>
        <w:spacing w:line="254" w:lineRule="auto"/>
        <w:ind w:left="1728" w:right="243"/>
        <w:jc w:val="both"/>
        <w:rPr>
          <w:rFonts w:eastAsia="Cambria"/>
          <w:w w:val="105"/>
          <w:sz w:val="22"/>
          <w:szCs w:val="22"/>
        </w:rPr>
      </w:pPr>
    </w:p>
    <w:p w:rsidR="002957DC" w:rsidRPr="00FD2A11" w:rsidRDefault="007C76D0">
      <w:pPr>
        <w:widowControl w:val="0"/>
        <w:autoSpaceDE w:val="0"/>
        <w:autoSpaceDN w:val="0"/>
        <w:spacing w:line="254" w:lineRule="auto"/>
        <w:ind w:left="1728" w:right="243"/>
        <w:jc w:val="both"/>
        <w:rPr>
          <w:rFonts w:eastAsia="Cambria"/>
          <w:sz w:val="22"/>
          <w:szCs w:val="22"/>
        </w:rPr>
      </w:pPr>
      <w:r w:rsidRPr="00FD2A11">
        <w:rPr>
          <w:rFonts w:eastAsia="Cambria"/>
          <w:w w:val="105"/>
          <w:sz w:val="22"/>
          <w:szCs w:val="22"/>
        </w:rPr>
        <w:t>The Bidder shall include in its bid details of all major items</w:t>
      </w:r>
      <w:r w:rsidR="00325B1B" w:rsidRPr="00FD2A11">
        <w:rPr>
          <w:rFonts w:eastAsia="Cambria"/>
          <w:w w:val="105"/>
          <w:sz w:val="22"/>
          <w:szCs w:val="22"/>
        </w:rPr>
        <w:t xml:space="preserve"> of</w:t>
      </w:r>
      <w:r w:rsidR="00325B1B" w:rsidRPr="00462728">
        <w:rPr>
          <w:rFonts w:eastAsia="Cambria"/>
          <w:w w:val="105"/>
          <w:sz w:val="22"/>
          <w:szCs w:val="22"/>
        </w:rPr>
        <w:t xml:space="preserve"> supply </w:t>
      </w:r>
      <w:r w:rsidR="00325B1B" w:rsidRPr="00FD2A11">
        <w:rPr>
          <w:rFonts w:eastAsia="Cambria"/>
          <w:w w:val="105"/>
          <w:sz w:val="22"/>
          <w:szCs w:val="22"/>
        </w:rPr>
        <w:t>(to be selected from OPTCL approved vendor list)</w:t>
      </w:r>
      <w:r w:rsidRPr="00FD2A11">
        <w:rPr>
          <w:rFonts w:eastAsia="Cambria"/>
          <w:w w:val="105"/>
          <w:sz w:val="22"/>
          <w:szCs w:val="22"/>
        </w:rPr>
        <w:t xml:space="preserve"> </w:t>
      </w:r>
      <w:r w:rsidRPr="00462728">
        <w:rPr>
          <w:rFonts w:eastAsia="Cambria"/>
          <w:w w:val="105"/>
          <w:sz w:val="22"/>
          <w:szCs w:val="22"/>
        </w:rPr>
        <w:t>i.e. items</w:t>
      </w:r>
      <w:r w:rsidRPr="00FD2A11">
        <w:rPr>
          <w:rFonts w:eastAsia="Cambria"/>
          <w:sz w:val="22"/>
          <w:szCs w:val="22"/>
        </w:rPr>
        <w:t xml:space="preserve">, </w:t>
      </w:r>
      <w:r w:rsidRPr="00FD2A11">
        <w:rPr>
          <w:rFonts w:eastAsia="Cambria"/>
          <w:b/>
          <w:bCs/>
          <w:i/>
          <w:iCs/>
          <w:sz w:val="22"/>
          <w:szCs w:val="22"/>
        </w:rPr>
        <w:t>whose price is more than 10% of the</w:t>
      </w:r>
      <w:r w:rsidRPr="00FD2A11">
        <w:rPr>
          <w:rFonts w:eastAsia="Cambria"/>
          <w:spacing w:val="1"/>
          <w:sz w:val="22"/>
          <w:szCs w:val="22"/>
        </w:rPr>
        <w:t xml:space="preserve"> </w:t>
      </w:r>
      <w:r w:rsidRPr="00FD2A11">
        <w:rPr>
          <w:rFonts w:eastAsia="Cambria"/>
          <w:w w:val="105"/>
          <w:sz w:val="22"/>
          <w:szCs w:val="22"/>
        </w:rPr>
        <w:t>Bid Price</w:t>
      </w:r>
      <w:r w:rsidR="00325B1B" w:rsidRPr="00FD2A11">
        <w:rPr>
          <w:rFonts w:eastAsia="Cambria"/>
          <w:w w:val="105"/>
          <w:sz w:val="22"/>
          <w:szCs w:val="22"/>
        </w:rPr>
        <w:t xml:space="preserve"> (supply portion)</w:t>
      </w:r>
      <w:r w:rsidRPr="00FD2A11">
        <w:rPr>
          <w:rFonts w:eastAsia="Cambria"/>
          <w:w w:val="105"/>
          <w:sz w:val="22"/>
          <w:szCs w:val="22"/>
        </w:rPr>
        <w:t>,</w:t>
      </w:r>
      <w:r w:rsidRPr="00462728">
        <w:rPr>
          <w:rFonts w:eastAsia="Cambria"/>
          <w:w w:val="105"/>
          <w:sz w:val="22"/>
          <w:szCs w:val="22"/>
        </w:rPr>
        <w:t xml:space="preserve"> </w:t>
      </w:r>
      <w:r w:rsidRPr="00FD2A11">
        <w:rPr>
          <w:rFonts w:eastAsia="Cambria"/>
          <w:w w:val="105"/>
          <w:sz w:val="22"/>
          <w:szCs w:val="22"/>
        </w:rPr>
        <w:t>that it proposes to purchase, and shall give</w:t>
      </w:r>
      <w:r w:rsidRPr="00462728">
        <w:rPr>
          <w:rFonts w:eastAsia="Cambria"/>
          <w:w w:val="105"/>
          <w:sz w:val="22"/>
          <w:szCs w:val="22"/>
        </w:rPr>
        <w:t xml:space="preserve"> </w:t>
      </w:r>
      <w:r w:rsidRPr="00FD2A11">
        <w:rPr>
          <w:rFonts w:eastAsia="Cambria"/>
          <w:w w:val="105"/>
          <w:sz w:val="22"/>
          <w:szCs w:val="22"/>
        </w:rPr>
        <w:t>details</w:t>
      </w:r>
      <w:r w:rsidRPr="00462728">
        <w:rPr>
          <w:rFonts w:eastAsia="Cambria"/>
          <w:w w:val="105"/>
          <w:sz w:val="22"/>
          <w:szCs w:val="22"/>
        </w:rPr>
        <w:t xml:space="preserve"> </w:t>
      </w:r>
      <w:r w:rsidRPr="00FD2A11">
        <w:rPr>
          <w:rFonts w:eastAsia="Cambria"/>
          <w:w w:val="105"/>
          <w:sz w:val="22"/>
          <w:szCs w:val="22"/>
        </w:rPr>
        <w:t>of</w:t>
      </w:r>
      <w:r w:rsidRPr="00462728">
        <w:rPr>
          <w:rFonts w:eastAsia="Cambria"/>
          <w:w w:val="105"/>
          <w:sz w:val="22"/>
          <w:szCs w:val="22"/>
        </w:rPr>
        <w:t xml:space="preserve"> </w:t>
      </w:r>
      <w:r w:rsidRPr="00FD2A11">
        <w:rPr>
          <w:rFonts w:eastAsia="Cambria"/>
          <w:w w:val="105"/>
          <w:sz w:val="22"/>
          <w:szCs w:val="22"/>
        </w:rPr>
        <w:t>the</w:t>
      </w:r>
      <w:r w:rsidRPr="00462728">
        <w:rPr>
          <w:rFonts w:eastAsia="Cambria"/>
          <w:w w:val="105"/>
          <w:sz w:val="22"/>
          <w:szCs w:val="22"/>
        </w:rPr>
        <w:t xml:space="preserve"> </w:t>
      </w:r>
      <w:r w:rsidRPr="00FD2A11">
        <w:rPr>
          <w:rFonts w:eastAsia="Cambria"/>
          <w:w w:val="105"/>
          <w:sz w:val="22"/>
          <w:szCs w:val="22"/>
        </w:rPr>
        <w:t>name</w:t>
      </w:r>
      <w:r w:rsidRPr="00462728">
        <w:rPr>
          <w:rFonts w:eastAsia="Cambria"/>
          <w:w w:val="105"/>
          <w:sz w:val="22"/>
          <w:szCs w:val="22"/>
        </w:rPr>
        <w:t xml:space="preserve"> </w:t>
      </w:r>
      <w:r w:rsidRPr="00FD2A11">
        <w:rPr>
          <w:rFonts w:eastAsia="Cambria"/>
          <w:w w:val="105"/>
          <w:sz w:val="22"/>
          <w:szCs w:val="22"/>
        </w:rPr>
        <w:t>and</w:t>
      </w:r>
      <w:r w:rsidRPr="00462728">
        <w:rPr>
          <w:rFonts w:eastAsia="Cambria"/>
          <w:w w:val="105"/>
          <w:sz w:val="22"/>
          <w:szCs w:val="22"/>
        </w:rPr>
        <w:t xml:space="preserve"> </w:t>
      </w:r>
      <w:r w:rsidRPr="00FD2A11">
        <w:rPr>
          <w:rFonts w:eastAsia="Cambria"/>
          <w:w w:val="105"/>
          <w:sz w:val="22"/>
          <w:szCs w:val="22"/>
        </w:rPr>
        <w:t>nationality</w:t>
      </w:r>
      <w:r w:rsidRPr="00462728">
        <w:rPr>
          <w:rFonts w:eastAsia="Cambria"/>
          <w:w w:val="105"/>
          <w:sz w:val="22"/>
          <w:szCs w:val="22"/>
        </w:rPr>
        <w:t xml:space="preserve"> </w:t>
      </w:r>
      <w:r w:rsidRPr="00FD2A11">
        <w:rPr>
          <w:rFonts w:eastAsia="Cambria"/>
          <w:w w:val="105"/>
          <w:sz w:val="22"/>
          <w:szCs w:val="22"/>
        </w:rPr>
        <w:t>of</w:t>
      </w:r>
      <w:r w:rsidRPr="00462728">
        <w:rPr>
          <w:rFonts w:eastAsia="Cambria"/>
          <w:w w:val="105"/>
          <w:sz w:val="22"/>
          <w:szCs w:val="22"/>
        </w:rPr>
        <w:t xml:space="preserve"> </w:t>
      </w:r>
      <w:r w:rsidRPr="00FD2A11">
        <w:rPr>
          <w:rFonts w:eastAsia="Cambria"/>
          <w:w w:val="105"/>
          <w:sz w:val="22"/>
          <w:szCs w:val="22"/>
        </w:rPr>
        <w:t>the</w:t>
      </w:r>
      <w:r w:rsidRPr="00462728">
        <w:rPr>
          <w:rFonts w:eastAsia="Cambria"/>
          <w:w w:val="105"/>
          <w:sz w:val="22"/>
          <w:szCs w:val="22"/>
        </w:rPr>
        <w:t xml:space="preserve"> </w:t>
      </w:r>
      <w:r w:rsidRPr="00FD2A11">
        <w:rPr>
          <w:rFonts w:eastAsia="Cambria"/>
          <w:w w:val="105"/>
          <w:sz w:val="22"/>
          <w:szCs w:val="22"/>
        </w:rPr>
        <w:t>proposed</w:t>
      </w:r>
      <w:r w:rsidRPr="00462728">
        <w:rPr>
          <w:rFonts w:eastAsia="Cambria"/>
          <w:w w:val="105"/>
          <w:sz w:val="22"/>
          <w:szCs w:val="22"/>
        </w:rPr>
        <w:t xml:space="preserve"> </w:t>
      </w:r>
      <w:r w:rsidR="00AF25F4" w:rsidRPr="00462728">
        <w:rPr>
          <w:rFonts w:eastAsia="Cambria"/>
          <w:w w:val="105"/>
          <w:sz w:val="22"/>
          <w:szCs w:val="22"/>
        </w:rPr>
        <w:t xml:space="preserve">      </w:t>
      </w:r>
      <w:r w:rsidRPr="00FD2A11">
        <w:rPr>
          <w:rFonts w:eastAsia="Cambria"/>
          <w:w w:val="105"/>
          <w:sz w:val="22"/>
          <w:szCs w:val="22"/>
        </w:rPr>
        <w:t>vendors,</w:t>
      </w:r>
      <w:r w:rsidRPr="00462728">
        <w:rPr>
          <w:rFonts w:eastAsia="Cambria"/>
          <w:w w:val="105"/>
          <w:sz w:val="22"/>
          <w:szCs w:val="22"/>
        </w:rPr>
        <w:t xml:space="preserve"> </w:t>
      </w:r>
      <w:r w:rsidRPr="00FD2A11">
        <w:rPr>
          <w:rFonts w:eastAsia="Cambria"/>
          <w:w w:val="105"/>
          <w:sz w:val="22"/>
          <w:szCs w:val="22"/>
        </w:rPr>
        <w:t>for</w:t>
      </w:r>
      <w:r w:rsidRPr="00462728">
        <w:rPr>
          <w:rFonts w:eastAsia="Cambria"/>
          <w:w w:val="105"/>
          <w:sz w:val="22"/>
          <w:szCs w:val="22"/>
        </w:rPr>
        <w:t xml:space="preserve"> </w:t>
      </w:r>
      <w:r w:rsidRPr="00FD2A11">
        <w:rPr>
          <w:rFonts w:eastAsia="Cambria"/>
          <w:w w:val="105"/>
          <w:sz w:val="22"/>
          <w:szCs w:val="22"/>
        </w:rPr>
        <w:t>each</w:t>
      </w:r>
      <w:r w:rsidRPr="00462728">
        <w:rPr>
          <w:rFonts w:eastAsia="Cambria"/>
          <w:w w:val="105"/>
          <w:sz w:val="22"/>
          <w:szCs w:val="22"/>
        </w:rPr>
        <w:t xml:space="preserve"> </w:t>
      </w:r>
      <w:r w:rsidRPr="00FD2A11">
        <w:rPr>
          <w:rFonts w:eastAsia="Cambria"/>
          <w:w w:val="105"/>
          <w:sz w:val="22"/>
          <w:szCs w:val="22"/>
        </w:rPr>
        <w:t>of</w:t>
      </w:r>
      <w:r w:rsidRPr="00462728">
        <w:rPr>
          <w:rFonts w:eastAsia="Cambria"/>
          <w:w w:val="105"/>
          <w:sz w:val="22"/>
          <w:szCs w:val="22"/>
        </w:rPr>
        <w:t xml:space="preserve"> </w:t>
      </w:r>
      <w:r w:rsidRPr="00FD2A11">
        <w:rPr>
          <w:rFonts w:eastAsia="Cambria"/>
          <w:w w:val="105"/>
          <w:sz w:val="22"/>
          <w:szCs w:val="22"/>
        </w:rPr>
        <w:t>those</w:t>
      </w:r>
      <w:r w:rsidRPr="00462728">
        <w:rPr>
          <w:rFonts w:eastAsia="Cambria"/>
          <w:w w:val="105"/>
          <w:sz w:val="22"/>
          <w:szCs w:val="22"/>
        </w:rPr>
        <w:t xml:space="preserve"> </w:t>
      </w:r>
      <w:r w:rsidRPr="00FD2A11">
        <w:rPr>
          <w:rFonts w:eastAsia="Cambria"/>
          <w:w w:val="105"/>
          <w:sz w:val="22"/>
          <w:szCs w:val="22"/>
        </w:rPr>
        <w:t>items.</w:t>
      </w:r>
      <w:r w:rsidRPr="00462728">
        <w:rPr>
          <w:rFonts w:eastAsia="Cambria"/>
          <w:w w:val="105"/>
          <w:sz w:val="22"/>
          <w:szCs w:val="22"/>
        </w:rPr>
        <w:t xml:space="preserve"> Bidders are free to list more than one </w:t>
      </w:r>
      <w:r w:rsidR="00F40840" w:rsidRPr="00462728">
        <w:rPr>
          <w:rFonts w:eastAsia="Cambria"/>
          <w:w w:val="105"/>
          <w:sz w:val="22"/>
          <w:szCs w:val="22"/>
        </w:rPr>
        <w:t xml:space="preserve">supplier </w:t>
      </w:r>
      <w:r w:rsidRPr="00462728">
        <w:rPr>
          <w:rFonts w:eastAsia="Cambria"/>
          <w:w w:val="105"/>
          <w:sz w:val="22"/>
          <w:szCs w:val="22"/>
        </w:rPr>
        <w:t xml:space="preserve">against each </w:t>
      </w:r>
      <w:r w:rsidRPr="00FD2A11">
        <w:rPr>
          <w:rFonts w:eastAsia="Cambria"/>
          <w:w w:val="105"/>
          <w:sz w:val="22"/>
          <w:szCs w:val="22"/>
        </w:rPr>
        <w:t>item of the facilities.</w:t>
      </w:r>
      <w:r w:rsidRPr="00462728">
        <w:rPr>
          <w:rFonts w:eastAsia="Cambria"/>
          <w:w w:val="105"/>
          <w:sz w:val="22"/>
          <w:szCs w:val="22"/>
        </w:rPr>
        <w:t xml:space="preserve"> </w:t>
      </w:r>
      <w:r w:rsidRPr="00FD2A11">
        <w:rPr>
          <w:rFonts w:eastAsia="Cambria"/>
          <w:w w:val="105"/>
          <w:sz w:val="22"/>
          <w:szCs w:val="22"/>
        </w:rPr>
        <w:t>Their participation should be confirmed</w:t>
      </w:r>
      <w:r w:rsidRPr="00462728">
        <w:rPr>
          <w:rFonts w:eastAsia="Cambria"/>
          <w:w w:val="105"/>
          <w:sz w:val="22"/>
          <w:szCs w:val="22"/>
        </w:rPr>
        <w:t xml:space="preserve"> </w:t>
      </w:r>
      <w:r w:rsidRPr="00FD2A11">
        <w:rPr>
          <w:rFonts w:eastAsia="Cambria"/>
          <w:w w:val="105"/>
          <w:sz w:val="22"/>
          <w:szCs w:val="22"/>
        </w:rPr>
        <w:t>with</w:t>
      </w:r>
      <w:r w:rsidRPr="00462728">
        <w:rPr>
          <w:rFonts w:eastAsia="Cambria"/>
          <w:w w:val="105"/>
          <w:sz w:val="22"/>
          <w:szCs w:val="22"/>
        </w:rPr>
        <w:t xml:space="preserve"> </w:t>
      </w:r>
      <w:r w:rsidRPr="00FD2A11">
        <w:rPr>
          <w:rFonts w:eastAsia="Cambria"/>
          <w:w w:val="105"/>
          <w:sz w:val="22"/>
          <w:szCs w:val="22"/>
        </w:rPr>
        <w:t>a</w:t>
      </w:r>
      <w:r w:rsidRPr="00462728">
        <w:rPr>
          <w:rFonts w:eastAsia="Cambria"/>
          <w:w w:val="105"/>
          <w:sz w:val="22"/>
          <w:szCs w:val="22"/>
        </w:rPr>
        <w:t xml:space="preserve"> </w:t>
      </w:r>
      <w:r w:rsidRPr="00FD2A11">
        <w:rPr>
          <w:rFonts w:eastAsia="Cambria"/>
          <w:w w:val="105"/>
          <w:sz w:val="22"/>
          <w:szCs w:val="22"/>
        </w:rPr>
        <w:t>letter</w:t>
      </w:r>
      <w:r w:rsidRPr="00462728">
        <w:rPr>
          <w:rFonts w:eastAsia="Cambria"/>
          <w:w w:val="105"/>
          <w:sz w:val="22"/>
          <w:szCs w:val="22"/>
        </w:rPr>
        <w:t xml:space="preserve"> </w:t>
      </w:r>
      <w:r w:rsidRPr="00FD2A11">
        <w:rPr>
          <w:rFonts w:eastAsia="Cambria"/>
          <w:w w:val="105"/>
          <w:sz w:val="22"/>
          <w:szCs w:val="22"/>
        </w:rPr>
        <w:t>of</w:t>
      </w:r>
      <w:r w:rsidRPr="00462728">
        <w:rPr>
          <w:rFonts w:eastAsia="Cambria"/>
          <w:w w:val="105"/>
          <w:sz w:val="22"/>
          <w:szCs w:val="22"/>
        </w:rPr>
        <w:t xml:space="preserve"> </w:t>
      </w:r>
      <w:r w:rsidRPr="00FD2A11">
        <w:rPr>
          <w:rFonts w:eastAsia="Cambria"/>
          <w:w w:val="105"/>
          <w:sz w:val="22"/>
          <w:szCs w:val="22"/>
        </w:rPr>
        <w:t>intent</w:t>
      </w:r>
      <w:r w:rsidRPr="00462728">
        <w:rPr>
          <w:rFonts w:eastAsia="Cambria"/>
          <w:w w:val="105"/>
          <w:sz w:val="22"/>
          <w:szCs w:val="22"/>
        </w:rPr>
        <w:t xml:space="preserve"> </w:t>
      </w:r>
      <w:r w:rsidRPr="00FD2A11">
        <w:rPr>
          <w:rFonts w:eastAsia="Cambria"/>
          <w:w w:val="105"/>
          <w:sz w:val="22"/>
          <w:szCs w:val="22"/>
        </w:rPr>
        <w:t>between</w:t>
      </w:r>
      <w:r w:rsidRPr="00462728">
        <w:rPr>
          <w:rFonts w:eastAsia="Cambria"/>
          <w:w w:val="105"/>
          <w:sz w:val="22"/>
          <w:szCs w:val="22"/>
        </w:rPr>
        <w:t xml:space="preserve"> </w:t>
      </w:r>
      <w:r w:rsidRPr="00FD2A11">
        <w:rPr>
          <w:rFonts w:eastAsia="Cambria"/>
          <w:w w:val="105"/>
          <w:sz w:val="22"/>
          <w:szCs w:val="22"/>
        </w:rPr>
        <w:t>the</w:t>
      </w:r>
      <w:r w:rsidRPr="00462728">
        <w:rPr>
          <w:rFonts w:eastAsia="Cambria"/>
          <w:w w:val="105"/>
          <w:sz w:val="22"/>
          <w:szCs w:val="22"/>
        </w:rPr>
        <w:t xml:space="preserve"> </w:t>
      </w:r>
      <w:r w:rsidRPr="00FD2A11">
        <w:rPr>
          <w:rFonts w:eastAsia="Cambria"/>
          <w:w w:val="105"/>
          <w:sz w:val="22"/>
          <w:szCs w:val="22"/>
        </w:rPr>
        <w:t>parties,</w:t>
      </w:r>
      <w:r w:rsidRPr="00462728">
        <w:rPr>
          <w:rFonts w:eastAsia="Cambria"/>
          <w:w w:val="105"/>
          <w:sz w:val="22"/>
          <w:szCs w:val="22"/>
        </w:rPr>
        <w:t xml:space="preserve"> </w:t>
      </w:r>
      <w:r w:rsidRPr="00FD2A11">
        <w:rPr>
          <w:rFonts w:eastAsia="Cambria"/>
          <w:w w:val="105"/>
          <w:sz w:val="22"/>
          <w:szCs w:val="22"/>
        </w:rPr>
        <w:t>as</w:t>
      </w:r>
      <w:r w:rsidRPr="00462728">
        <w:rPr>
          <w:rFonts w:eastAsia="Cambria"/>
          <w:w w:val="105"/>
          <w:sz w:val="22"/>
          <w:szCs w:val="22"/>
        </w:rPr>
        <w:t xml:space="preserve"> </w:t>
      </w:r>
      <w:r w:rsidRPr="00FD2A11">
        <w:rPr>
          <w:rFonts w:eastAsia="Cambria"/>
          <w:w w:val="105"/>
          <w:sz w:val="22"/>
          <w:szCs w:val="22"/>
        </w:rPr>
        <w:t>needed,</w:t>
      </w:r>
      <w:r w:rsidRPr="00462728">
        <w:rPr>
          <w:rFonts w:eastAsia="Cambria"/>
          <w:w w:val="105"/>
          <w:sz w:val="22"/>
          <w:szCs w:val="22"/>
        </w:rPr>
        <w:t xml:space="preserve"> </w:t>
      </w:r>
      <w:r w:rsidRPr="00FD2A11">
        <w:rPr>
          <w:rFonts w:eastAsia="Cambria"/>
          <w:w w:val="105"/>
          <w:sz w:val="22"/>
          <w:szCs w:val="22"/>
        </w:rPr>
        <w:t>in</w:t>
      </w:r>
      <w:r w:rsidRPr="00462728">
        <w:rPr>
          <w:rFonts w:eastAsia="Cambria"/>
          <w:w w:val="105"/>
          <w:sz w:val="22"/>
          <w:szCs w:val="22"/>
        </w:rPr>
        <w:t xml:space="preserve"> </w:t>
      </w:r>
      <w:r w:rsidRPr="00FD2A11">
        <w:rPr>
          <w:rFonts w:eastAsia="Cambria"/>
          <w:b/>
          <w:bCs/>
          <w:i/>
          <w:iCs/>
          <w:w w:val="105"/>
          <w:sz w:val="22"/>
          <w:szCs w:val="22"/>
        </w:rPr>
        <w:t>Attachment 8.</w:t>
      </w:r>
      <w:r w:rsidRPr="00FD2A11">
        <w:rPr>
          <w:rFonts w:eastAsia="Cambria"/>
          <w:w w:val="105"/>
          <w:sz w:val="22"/>
          <w:szCs w:val="22"/>
        </w:rPr>
        <w:t xml:space="preserve"> Quoted rates and prices will be deemed to apply</w:t>
      </w:r>
      <w:r w:rsidRPr="00462728">
        <w:rPr>
          <w:rFonts w:eastAsia="Cambria"/>
          <w:w w:val="105"/>
          <w:sz w:val="22"/>
          <w:szCs w:val="22"/>
        </w:rPr>
        <w:t xml:space="preserve"> </w:t>
      </w:r>
      <w:r w:rsidRPr="00FD2A11">
        <w:rPr>
          <w:rFonts w:eastAsia="Cambria"/>
          <w:w w:val="105"/>
          <w:sz w:val="22"/>
          <w:szCs w:val="22"/>
        </w:rPr>
        <w:t xml:space="preserve">to whichever </w:t>
      </w:r>
      <w:r w:rsidR="00F40840" w:rsidRPr="00FD2A11">
        <w:rPr>
          <w:rFonts w:eastAsia="Cambria"/>
          <w:w w:val="105"/>
          <w:sz w:val="22"/>
          <w:szCs w:val="22"/>
        </w:rPr>
        <w:t xml:space="preserve">supplier </w:t>
      </w:r>
      <w:r w:rsidRPr="00FD2A11">
        <w:rPr>
          <w:rFonts w:eastAsia="Cambria"/>
          <w:w w:val="105"/>
          <w:sz w:val="22"/>
          <w:szCs w:val="22"/>
        </w:rPr>
        <w:t>is appointed, and no adjustment of</w:t>
      </w:r>
      <w:r w:rsidRPr="00462728">
        <w:rPr>
          <w:rFonts w:eastAsia="Cambria"/>
          <w:w w:val="105"/>
          <w:sz w:val="22"/>
          <w:szCs w:val="22"/>
        </w:rPr>
        <w:t xml:space="preserve"> </w:t>
      </w:r>
      <w:r w:rsidRPr="00FD2A11">
        <w:rPr>
          <w:rFonts w:eastAsia="Cambria"/>
          <w:w w:val="105"/>
          <w:sz w:val="22"/>
          <w:szCs w:val="22"/>
        </w:rPr>
        <w:t>the</w:t>
      </w:r>
      <w:r w:rsidRPr="00462728">
        <w:rPr>
          <w:rFonts w:eastAsia="Cambria"/>
          <w:w w:val="105"/>
          <w:sz w:val="22"/>
          <w:szCs w:val="22"/>
        </w:rPr>
        <w:t xml:space="preserve"> </w:t>
      </w:r>
      <w:r w:rsidRPr="00FD2A11">
        <w:rPr>
          <w:rFonts w:eastAsia="Cambria"/>
          <w:w w:val="105"/>
          <w:sz w:val="22"/>
          <w:szCs w:val="22"/>
        </w:rPr>
        <w:t>rates</w:t>
      </w:r>
      <w:r w:rsidRPr="00462728">
        <w:rPr>
          <w:rFonts w:eastAsia="Cambria"/>
          <w:w w:val="105"/>
          <w:sz w:val="22"/>
          <w:szCs w:val="22"/>
        </w:rPr>
        <w:t xml:space="preserve"> </w:t>
      </w:r>
      <w:r w:rsidRPr="00FD2A11">
        <w:rPr>
          <w:rFonts w:eastAsia="Cambria"/>
          <w:w w:val="105"/>
          <w:sz w:val="22"/>
          <w:szCs w:val="22"/>
        </w:rPr>
        <w:t>and</w:t>
      </w:r>
      <w:r w:rsidRPr="00462728">
        <w:rPr>
          <w:rFonts w:eastAsia="Cambria"/>
          <w:w w:val="105"/>
          <w:sz w:val="22"/>
          <w:szCs w:val="22"/>
        </w:rPr>
        <w:t xml:space="preserve"> </w:t>
      </w:r>
      <w:r w:rsidRPr="00FD2A11">
        <w:rPr>
          <w:rFonts w:eastAsia="Cambria"/>
          <w:w w:val="105"/>
          <w:sz w:val="22"/>
          <w:szCs w:val="22"/>
        </w:rPr>
        <w:t>prices</w:t>
      </w:r>
      <w:r w:rsidRPr="00462728">
        <w:rPr>
          <w:rFonts w:eastAsia="Cambria"/>
          <w:w w:val="105"/>
          <w:sz w:val="22"/>
          <w:szCs w:val="22"/>
        </w:rPr>
        <w:t xml:space="preserve"> </w:t>
      </w:r>
      <w:r w:rsidRPr="00FD2A11">
        <w:rPr>
          <w:rFonts w:eastAsia="Cambria"/>
          <w:w w:val="105"/>
          <w:sz w:val="22"/>
          <w:szCs w:val="22"/>
        </w:rPr>
        <w:t>will</w:t>
      </w:r>
      <w:r w:rsidRPr="00462728">
        <w:rPr>
          <w:rFonts w:eastAsia="Cambria"/>
          <w:w w:val="105"/>
          <w:sz w:val="22"/>
          <w:szCs w:val="22"/>
        </w:rPr>
        <w:t xml:space="preserve"> </w:t>
      </w:r>
      <w:r w:rsidRPr="00FD2A11">
        <w:rPr>
          <w:rFonts w:eastAsia="Cambria"/>
          <w:w w:val="105"/>
          <w:sz w:val="22"/>
          <w:szCs w:val="22"/>
        </w:rPr>
        <w:t>be</w:t>
      </w:r>
      <w:r w:rsidRPr="00462728">
        <w:rPr>
          <w:rFonts w:eastAsia="Cambria"/>
          <w:w w:val="105"/>
          <w:sz w:val="22"/>
          <w:szCs w:val="22"/>
        </w:rPr>
        <w:t xml:space="preserve"> </w:t>
      </w:r>
      <w:r w:rsidRPr="00FD2A11">
        <w:rPr>
          <w:rFonts w:eastAsia="Cambria"/>
          <w:w w:val="105"/>
          <w:sz w:val="22"/>
          <w:szCs w:val="22"/>
        </w:rPr>
        <w:t>permitted.</w:t>
      </w:r>
    </w:p>
    <w:p w:rsidR="002957DC" w:rsidRPr="00FD2A11" w:rsidRDefault="002957DC">
      <w:pPr>
        <w:widowControl w:val="0"/>
        <w:autoSpaceDE w:val="0"/>
        <w:autoSpaceDN w:val="0"/>
        <w:spacing w:before="5"/>
        <w:rPr>
          <w:rFonts w:eastAsia="Cambria"/>
          <w:sz w:val="22"/>
          <w:szCs w:val="22"/>
        </w:rPr>
      </w:pPr>
    </w:p>
    <w:p w:rsidR="002957DC" w:rsidRPr="00FD2A11" w:rsidRDefault="007C76D0">
      <w:pPr>
        <w:widowControl w:val="0"/>
        <w:autoSpaceDE w:val="0"/>
        <w:autoSpaceDN w:val="0"/>
        <w:spacing w:line="249" w:lineRule="auto"/>
        <w:ind w:left="1728" w:right="245"/>
        <w:jc w:val="both"/>
        <w:rPr>
          <w:rFonts w:eastAsia="Cambria"/>
          <w:sz w:val="22"/>
          <w:szCs w:val="22"/>
        </w:rPr>
      </w:pPr>
      <w:r w:rsidRPr="00462728">
        <w:rPr>
          <w:rFonts w:eastAsia="Cambria"/>
          <w:w w:val="105"/>
          <w:sz w:val="22"/>
          <w:szCs w:val="22"/>
        </w:rPr>
        <w:t xml:space="preserve">The Bidder shall be responsible for ensuring that any </w:t>
      </w:r>
      <w:bookmarkStart w:id="24" w:name="_Hlk131860507"/>
      <w:r w:rsidR="00F40840" w:rsidRPr="00462728">
        <w:rPr>
          <w:rFonts w:eastAsia="Cambria"/>
          <w:w w:val="105"/>
          <w:sz w:val="22"/>
          <w:szCs w:val="22"/>
        </w:rPr>
        <w:t xml:space="preserve">supplier </w:t>
      </w:r>
      <w:bookmarkEnd w:id="24"/>
      <w:r w:rsidRPr="00462728">
        <w:rPr>
          <w:rFonts w:eastAsia="Cambria"/>
          <w:w w:val="105"/>
          <w:sz w:val="22"/>
          <w:szCs w:val="22"/>
        </w:rPr>
        <w:t>proposed complies with the requirements of</w:t>
      </w:r>
      <w:r w:rsidRPr="00FD2A11">
        <w:rPr>
          <w:rFonts w:eastAsia="Cambria"/>
          <w:sz w:val="22"/>
          <w:szCs w:val="22"/>
        </w:rPr>
        <w:t xml:space="preserve"> </w:t>
      </w:r>
      <w:r w:rsidRPr="00FD2A11">
        <w:rPr>
          <w:rFonts w:eastAsia="Cambria"/>
          <w:b/>
          <w:i/>
          <w:sz w:val="22"/>
          <w:szCs w:val="22"/>
        </w:rPr>
        <w:t>ITB</w:t>
      </w:r>
      <w:r w:rsidRPr="00FD2A11">
        <w:rPr>
          <w:rFonts w:eastAsia="Cambria"/>
          <w:b/>
          <w:i/>
          <w:spacing w:val="1"/>
          <w:sz w:val="22"/>
          <w:szCs w:val="22"/>
        </w:rPr>
        <w:t xml:space="preserve"> </w:t>
      </w:r>
      <w:r w:rsidRPr="00FD2A11">
        <w:rPr>
          <w:rFonts w:eastAsia="Cambria"/>
          <w:b/>
          <w:i/>
          <w:sz w:val="22"/>
          <w:szCs w:val="22"/>
        </w:rPr>
        <w:t>Clause</w:t>
      </w:r>
      <w:r w:rsidRPr="00FD2A11">
        <w:rPr>
          <w:rFonts w:eastAsia="Cambria"/>
          <w:b/>
          <w:i/>
          <w:spacing w:val="1"/>
          <w:sz w:val="22"/>
          <w:szCs w:val="22"/>
        </w:rPr>
        <w:t xml:space="preserve"> </w:t>
      </w:r>
      <w:r w:rsidRPr="00FD2A11">
        <w:rPr>
          <w:rFonts w:eastAsia="Cambria"/>
          <w:b/>
          <w:i/>
          <w:sz w:val="22"/>
          <w:szCs w:val="22"/>
        </w:rPr>
        <w:t>2,</w:t>
      </w:r>
      <w:r w:rsidRPr="00FD2A11">
        <w:rPr>
          <w:rFonts w:eastAsia="Cambria"/>
          <w:b/>
          <w:i/>
          <w:spacing w:val="1"/>
          <w:sz w:val="22"/>
          <w:szCs w:val="22"/>
        </w:rPr>
        <w:t xml:space="preserve"> </w:t>
      </w:r>
      <w:r w:rsidRPr="00462728">
        <w:rPr>
          <w:rFonts w:eastAsia="Cambria"/>
          <w:w w:val="105"/>
          <w:sz w:val="22"/>
          <w:szCs w:val="22"/>
        </w:rPr>
        <w:t xml:space="preserve">and that any plant, equipment to be provided by the </w:t>
      </w:r>
      <w:r w:rsidR="00F40840" w:rsidRPr="00462728">
        <w:rPr>
          <w:rFonts w:eastAsia="Cambria"/>
          <w:w w:val="105"/>
          <w:sz w:val="22"/>
          <w:szCs w:val="22"/>
        </w:rPr>
        <w:t>supplier</w:t>
      </w:r>
      <w:r w:rsidRPr="00462728">
        <w:rPr>
          <w:rFonts w:eastAsia="Cambria"/>
          <w:w w:val="105"/>
          <w:sz w:val="22"/>
          <w:szCs w:val="22"/>
        </w:rPr>
        <w:t xml:space="preserve"> comply with the requirements of</w:t>
      </w:r>
      <w:r w:rsidRPr="00FD2A11">
        <w:rPr>
          <w:rFonts w:eastAsia="Cambria"/>
          <w:spacing w:val="1"/>
          <w:sz w:val="22"/>
          <w:szCs w:val="22"/>
        </w:rPr>
        <w:t xml:space="preserve"> </w:t>
      </w:r>
      <w:r w:rsidRPr="00FD2A11">
        <w:rPr>
          <w:rFonts w:eastAsia="Cambria"/>
          <w:b/>
          <w:bCs/>
          <w:sz w:val="22"/>
          <w:szCs w:val="22"/>
        </w:rPr>
        <w:t>ITB</w:t>
      </w:r>
      <w:r w:rsidRPr="00FD2A11">
        <w:rPr>
          <w:rFonts w:eastAsia="Cambria"/>
          <w:b/>
          <w:bCs/>
          <w:spacing w:val="1"/>
          <w:sz w:val="22"/>
          <w:szCs w:val="22"/>
        </w:rPr>
        <w:t xml:space="preserve"> </w:t>
      </w:r>
      <w:r w:rsidRPr="00FD2A11">
        <w:rPr>
          <w:rFonts w:eastAsia="Cambria"/>
          <w:b/>
          <w:bCs/>
          <w:sz w:val="22"/>
          <w:szCs w:val="22"/>
        </w:rPr>
        <w:t>Clause</w:t>
      </w:r>
      <w:r w:rsidRPr="00FD2A11">
        <w:rPr>
          <w:rFonts w:eastAsia="Cambria"/>
          <w:b/>
          <w:bCs/>
          <w:spacing w:val="1"/>
          <w:sz w:val="22"/>
          <w:szCs w:val="22"/>
        </w:rPr>
        <w:t xml:space="preserve"> </w:t>
      </w:r>
      <w:r w:rsidRPr="00FD2A11">
        <w:rPr>
          <w:rFonts w:eastAsia="Cambria"/>
          <w:b/>
          <w:bCs/>
          <w:sz w:val="22"/>
          <w:szCs w:val="22"/>
        </w:rPr>
        <w:t>3</w:t>
      </w:r>
      <w:r w:rsidRPr="00FD2A11">
        <w:rPr>
          <w:rFonts w:eastAsia="Cambria"/>
          <w:spacing w:val="1"/>
          <w:sz w:val="22"/>
          <w:szCs w:val="22"/>
        </w:rPr>
        <w:t xml:space="preserve"> </w:t>
      </w:r>
      <w:r w:rsidRPr="00462728">
        <w:rPr>
          <w:rFonts w:eastAsia="Cambria"/>
          <w:w w:val="105"/>
          <w:sz w:val="22"/>
          <w:szCs w:val="22"/>
        </w:rPr>
        <w:t xml:space="preserve">and Qualification Requirement for the Bidder, enclosed as </w:t>
      </w:r>
      <w:r w:rsidRPr="00FD2A11">
        <w:rPr>
          <w:rFonts w:eastAsia="Cambria"/>
          <w:b/>
          <w:sz w:val="22"/>
          <w:szCs w:val="22"/>
        </w:rPr>
        <w:t xml:space="preserve">Annexure-A (BDS) </w:t>
      </w:r>
      <w:r w:rsidRPr="00462728">
        <w:rPr>
          <w:rFonts w:eastAsia="Cambria"/>
          <w:w w:val="105"/>
          <w:sz w:val="22"/>
          <w:szCs w:val="22"/>
        </w:rPr>
        <w:t>and Qualification Requirement for subcontractors or Sub-vendors given in Technical Specification</w:t>
      </w:r>
      <w:r w:rsidRPr="00FD2A11">
        <w:rPr>
          <w:rFonts w:eastAsia="Cambria"/>
          <w:sz w:val="22"/>
          <w:szCs w:val="22"/>
        </w:rPr>
        <w:t>,</w:t>
      </w:r>
      <w:r w:rsidRPr="00FD2A11">
        <w:rPr>
          <w:rFonts w:eastAsia="Cambria"/>
          <w:spacing w:val="8"/>
          <w:sz w:val="22"/>
          <w:szCs w:val="22"/>
        </w:rPr>
        <w:t xml:space="preserve"> </w:t>
      </w:r>
      <w:r w:rsidRPr="00FD2A11">
        <w:rPr>
          <w:rFonts w:eastAsia="Cambria"/>
          <w:b/>
          <w:bCs/>
          <w:sz w:val="22"/>
          <w:szCs w:val="22"/>
        </w:rPr>
        <w:t>Volume-II</w:t>
      </w:r>
      <w:r w:rsidRPr="00FD2A11">
        <w:rPr>
          <w:rFonts w:eastAsia="Cambria"/>
          <w:sz w:val="22"/>
          <w:szCs w:val="22"/>
        </w:rPr>
        <w:t>.</w:t>
      </w:r>
    </w:p>
    <w:p w:rsidR="002957DC" w:rsidRPr="00FD2A11" w:rsidRDefault="002957DC">
      <w:pPr>
        <w:widowControl w:val="0"/>
        <w:autoSpaceDE w:val="0"/>
        <w:autoSpaceDN w:val="0"/>
        <w:spacing w:before="8"/>
        <w:rPr>
          <w:rFonts w:eastAsia="Cambria"/>
          <w:sz w:val="22"/>
          <w:szCs w:val="22"/>
        </w:rPr>
      </w:pPr>
    </w:p>
    <w:p w:rsidR="002957DC" w:rsidRPr="00462728" w:rsidRDefault="007C76D0">
      <w:pPr>
        <w:widowControl w:val="0"/>
        <w:autoSpaceDE w:val="0"/>
        <w:autoSpaceDN w:val="0"/>
        <w:spacing w:line="254" w:lineRule="auto"/>
        <w:ind w:left="1728" w:right="244"/>
        <w:jc w:val="both"/>
        <w:rPr>
          <w:rFonts w:eastAsia="Cambria"/>
          <w:w w:val="105"/>
          <w:sz w:val="22"/>
          <w:szCs w:val="22"/>
        </w:rPr>
      </w:pPr>
      <w:r w:rsidRPr="00462728">
        <w:rPr>
          <w:rFonts w:eastAsia="Cambria"/>
          <w:w w:val="105"/>
          <w:sz w:val="22"/>
          <w:szCs w:val="22"/>
        </w:rPr>
        <w:t xml:space="preserve">The Employer reserves the right to delete any proposed </w:t>
      </w:r>
      <w:r w:rsidR="00F40840" w:rsidRPr="00462728">
        <w:rPr>
          <w:rFonts w:eastAsia="Cambria"/>
          <w:w w:val="105"/>
          <w:sz w:val="22"/>
          <w:szCs w:val="22"/>
        </w:rPr>
        <w:t>supplier</w:t>
      </w:r>
      <w:r w:rsidRPr="00462728">
        <w:rPr>
          <w:rFonts w:eastAsia="Cambria"/>
          <w:w w:val="105"/>
          <w:sz w:val="22"/>
          <w:szCs w:val="22"/>
        </w:rPr>
        <w:t xml:space="preserve"> from the list </w:t>
      </w:r>
      <w:r w:rsidR="00A23E64" w:rsidRPr="00462728">
        <w:rPr>
          <w:rFonts w:eastAsia="Cambria"/>
          <w:w w:val="105"/>
          <w:sz w:val="22"/>
          <w:szCs w:val="22"/>
        </w:rPr>
        <w:t xml:space="preserve">and/or add a new supplier </w:t>
      </w:r>
      <w:r w:rsidR="00754D68" w:rsidRPr="00462728">
        <w:rPr>
          <w:rFonts w:eastAsia="Cambria"/>
          <w:w w:val="105"/>
          <w:sz w:val="22"/>
          <w:szCs w:val="22"/>
        </w:rPr>
        <w:t xml:space="preserve">in the list. </w:t>
      </w:r>
    </w:p>
    <w:p w:rsidR="002957DC" w:rsidRPr="00FD2A11" w:rsidRDefault="002957DC">
      <w:pPr>
        <w:widowControl w:val="0"/>
        <w:autoSpaceDE w:val="0"/>
        <w:autoSpaceDN w:val="0"/>
        <w:spacing w:before="5"/>
        <w:rPr>
          <w:rFonts w:eastAsia="Cambria"/>
          <w:sz w:val="22"/>
          <w:szCs w:val="22"/>
        </w:rPr>
      </w:pPr>
    </w:p>
    <w:p w:rsidR="002957DC" w:rsidRPr="00FD2A11" w:rsidRDefault="007C76D0">
      <w:pPr>
        <w:widowControl w:val="0"/>
        <w:tabs>
          <w:tab w:val="left" w:pos="7977"/>
        </w:tabs>
        <w:autoSpaceDE w:val="0"/>
        <w:autoSpaceDN w:val="0"/>
        <w:spacing w:before="1" w:line="254" w:lineRule="auto"/>
        <w:ind w:left="1728" w:right="249"/>
        <w:jc w:val="both"/>
        <w:rPr>
          <w:rFonts w:eastAsia="Cambria"/>
          <w:sz w:val="22"/>
          <w:szCs w:val="22"/>
        </w:rPr>
      </w:pPr>
      <w:r w:rsidRPr="00462728">
        <w:rPr>
          <w:rFonts w:eastAsia="Cambria"/>
          <w:w w:val="105"/>
          <w:sz w:val="22"/>
          <w:szCs w:val="22"/>
        </w:rPr>
        <w:t xml:space="preserve">Scanned copy of above documents </w:t>
      </w:r>
      <w:r w:rsidRPr="00FD2A11">
        <w:rPr>
          <w:rFonts w:eastAsia="Cambria"/>
          <w:w w:val="105"/>
          <w:sz w:val="22"/>
          <w:szCs w:val="22"/>
        </w:rPr>
        <w:t>shall</w:t>
      </w:r>
      <w:r w:rsidRPr="00462728">
        <w:rPr>
          <w:rFonts w:eastAsia="Cambria"/>
          <w:w w:val="105"/>
          <w:sz w:val="22"/>
          <w:szCs w:val="22"/>
        </w:rPr>
        <w:t xml:space="preserve"> </w:t>
      </w:r>
      <w:r w:rsidRPr="00FD2A11">
        <w:rPr>
          <w:rFonts w:eastAsia="Cambria"/>
          <w:w w:val="105"/>
          <w:sz w:val="22"/>
          <w:szCs w:val="22"/>
        </w:rPr>
        <w:t>be</w:t>
      </w:r>
      <w:r w:rsidRPr="00462728">
        <w:rPr>
          <w:rFonts w:eastAsia="Cambria"/>
          <w:w w:val="105"/>
          <w:sz w:val="22"/>
          <w:szCs w:val="22"/>
        </w:rPr>
        <w:t xml:space="preserve"> </w:t>
      </w:r>
      <w:r w:rsidRPr="00FD2A11">
        <w:rPr>
          <w:rFonts w:eastAsia="Cambria"/>
          <w:w w:val="105"/>
          <w:sz w:val="22"/>
          <w:szCs w:val="22"/>
        </w:rPr>
        <w:t>uploaded</w:t>
      </w:r>
      <w:r w:rsidR="00B25324" w:rsidRPr="00462728">
        <w:rPr>
          <w:rFonts w:eastAsia="Cambria"/>
          <w:w w:val="105"/>
          <w:sz w:val="22"/>
          <w:szCs w:val="22"/>
        </w:rPr>
        <w:t xml:space="preserve"> </w:t>
      </w:r>
      <w:r w:rsidRPr="00462728">
        <w:rPr>
          <w:rFonts w:eastAsia="Cambria"/>
          <w:w w:val="105"/>
          <w:sz w:val="22"/>
          <w:szCs w:val="22"/>
        </w:rPr>
        <w:t xml:space="preserve">(refer </w:t>
      </w:r>
      <w:r w:rsidR="007851DA" w:rsidRPr="00462728">
        <w:rPr>
          <w:rFonts w:eastAsia="Cambria"/>
          <w:w w:val="105"/>
          <w:sz w:val="22"/>
          <w:szCs w:val="22"/>
        </w:rPr>
        <w:t xml:space="preserve">    </w:t>
      </w:r>
      <w:r w:rsidRPr="00FD2A11">
        <w:rPr>
          <w:rFonts w:eastAsia="Cambria"/>
          <w:w w:val="105"/>
          <w:sz w:val="22"/>
          <w:szCs w:val="22"/>
        </w:rPr>
        <w:t>para</w:t>
      </w:r>
      <w:r w:rsidRPr="00FD2A11">
        <w:rPr>
          <w:rFonts w:eastAsia="Cambria"/>
          <w:spacing w:val="3"/>
          <w:w w:val="105"/>
          <w:sz w:val="22"/>
          <w:szCs w:val="22"/>
        </w:rPr>
        <w:t xml:space="preserve"> </w:t>
      </w:r>
      <w:r w:rsidRPr="00FD2A11">
        <w:rPr>
          <w:rFonts w:eastAsia="Cambria"/>
          <w:b/>
          <w:w w:val="105"/>
          <w:sz w:val="22"/>
          <w:szCs w:val="22"/>
        </w:rPr>
        <w:t>15.4</w:t>
      </w:r>
      <w:r w:rsidRPr="00FD2A11">
        <w:rPr>
          <w:rFonts w:eastAsia="Cambria"/>
          <w:b/>
          <w:spacing w:val="8"/>
          <w:w w:val="105"/>
          <w:sz w:val="22"/>
          <w:szCs w:val="22"/>
        </w:rPr>
        <w:t xml:space="preserve"> </w:t>
      </w:r>
      <w:r w:rsidRPr="00FD2A11">
        <w:rPr>
          <w:rFonts w:eastAsia="Cambria"/>
          <w:b/>
          <w:w w:val="105"/>
          <w:sz w:val="22"/>
          <w:szCs w:val="22"/>
        </w:rPr>
        <w:t>below</w:t>
      </w:r>
      <w:r w:rsidRPr="00FD2A11">
        <w:rPr>
          <w:rFonts w:eastAsia="Cambria"/>
          <w:w w:val="105"/>
          <w:sz w:val="22"/>
          <w:szCs w:val="22"/>
        </w:rPr>
        <w:t>).</w:t>
      </w:r>
    </w:p>
    <w:p w:rsidR="002957DC" w:rsidRPr="00FD2A11" w:rsidRDefault="007C76D0">
      <w:pPr>
        <w:widowControl w:val="0"/>
        <w:numPr>
          <w:ilvl w:val="2"/>
          <w:numId w:val="11"/>
        </w:numPr>
        <w:tabs>
          <w:tab w:val="left" w:pos="1728"/>
          <w:tab w:val="left" w:pos="1729"/>
        </w:tabs>
        <w:autoSpaceDE w:val="0"/>
        <w:autoSpaceDN w:val="0"/>
        <w:spacing w:before="146" w:line="256" w:lineRule="auto"/>
        <w:ind w:right="249"/>
        <w:jc w:val="both"/>
        <w:rPr>
          <w:rFonts w:eastAsia="Cambria"/>
          <w:sz w:val="22"/>
          <w:szCs w:val="22"/>
        </w:rPr>
      </w:pPr>
      <w:r w:rsidRPr="00FD2A11">
        <w:rPr>
          <w:rFonts w:eastAsia="Cambria"/>
          <w:b/>
          <w:w w:val="105"/>
          <w:sz w:val="22"/>
          <w:szCs w:val="22"/>
        </w:rPr>
        <w:t>Attachment</w:t>
      </w:r>
      <w:r w:rsidRPr="00FD2A11">
        <w:rPr>
          <w:rFonts w:eastAsia="Cambria"/>
          <w:b/>
          <w:spacing w:val="8"/>
          <w:w w:val="105"/>
          <w:sz w:val="22"/>
          <w:szCs w:val="22"/>
        </w:rPr>
        <w:t xml:space="preserve"> </w:t>
      </w:r>
      <w:r w:rsidRPr="00FD2A11">
        <w:rPr>
          <w:rFonts w:eastAsia="Cambria"/>
          <w:b/>
          <w:w w:val="105"/>
          <w:sz w:val="22"/>
          <w:szCs w:val="22"/>
        </w:rPr>
        <w:t>5A</w:t>
      </w:r>
      <w:r w:rsidRPr="00FD2A11">
        <w:rPr>
          <w:rFonts w:eastAsia="Cambria"/>
          <w:w w:val="105"/>
          <w:sz w:val="22"/>
          <w:szCs w:val="22"/>
        </w:rPr>
        <w:t>:</w:t>
      </w:r>
      <w:r w:rsidRPr="00FD2A11">
        <w:rPr>
          <w:rFonts w:eastAsia="Cambria"/>
          <w:spacing w:val="8"/>
          <w:w w:val="105"/>
          <w:sz w:val="22"/>
          <w:szCs w:val="22"/>
        </w:rPr>
        <w:t xml:space="preserve"> </w:t>
      </w:r>
      <w:r w:rsidRPr="00FD2A11">
        <w:rPr>
          <w:rFonts w:eastAsia="Cambria"/>
          <w:w w:val="105"/>
          <w:sz w:val="22"/>
          <w:szCs w:val="22"/>
        </w:rPr>
        <w:t>(Items,</w:t>
      </w:r>
      <w:r w:rsidRPr="00462728">
        <w:rPr>
          <w:rFonts w:eastAsia="Cambria"/>
          <w:w w:val="105"/>
          <w:sz w:val="22"/>
          <w:szCs w:val="22"/>
        </w:rPr>
        <w:t xml:space="preserve"> </w:t>
      </w:r>
      <w:r w:rsidRPr="00FD2A11">
        <w:rPr>
          <w:rFonts w:eastAsia="Cambria"/>
          <w:w w:val="105"/>
          <w:sz w:val="22"/>
          <w:szCs w:val="22"/>
        </w:rPr>
        <w:t>Components,</w:t>
      </w:r>
      <w:r w:rsidRPr="00462728">
        <w:rPr>
          <w:rFonts w:eastAsia="Cambria"/>
          <w:w w:val="105"/>
          <w:sz w:val="22"/>
          <w:szCs w:val="22"/>
        </w:rPr>
        <w:t xml:space="preserve"> </w:t>
      </w:r>
      <w:r w:rsidRPr="00FD2A11">
        <w:rPr>
          <w:rFonts w:eastAsia="Cambria"/>
          <w:w w:val="105"/>
          <w:sz w:val="22"/>
          <w:szCs w:val="22"/>
        </w:rPr>
        <w:t>Raw</w:t>
      </w:r>
      <w:r w:rsidRPr="00462728">
        <w:rPr>
          <w:rFonts w:eastAsia="Cambria"/>
          <w:w w:val="105"/>
          <w:sz w:val="22"/>
          <w:szCs w:val="22"/>
        </w:rPr>
        <w:t xml:space="preserve"> </w:t>
      </w:r>
      <w:r w:rsidRPr="00FD2A11">
        <w:rPr>
          <w:rFonts w:eastAsia="Cambria"/>
          <w:w w:val="105"/>
          <w:sz w:val="22"/>
          <w:szCs w:val="22"/>
        </w:rPr>
        <w:t>Material,</w:t>
      </w:r>
      <w:r w:rsidRPr="00462728">
        <w:rPr>
          <w:rFonts w:eastAsia="Cambria"/>
          <w:w w:val="105"/>
          <w:sz w:val="22"/>
          <w:szCs w:val="22"/>
        </w:rPr>
        <w:t xml:space="preserve"> </w:t>
      </w:r>
      <w:r w:rsidRPr="00FD2A11">
        <w:rPr>
          <w:rFonts w:eastAsia="Cambria"/>
          <w:w w:val="105"/>
          <w:sz w:val="22"/>
          <w:szCs w:val="22"/>
        </w:rPr>
        <w:t>Services</w:t>
      </w:r>
      <w:r w:rsidRPr="00462728">
        <w:rPr>
          <w:rFonts w:eastAsia="Cambria"/>
          <w:w w:val="105"/>
          <w:sz w:val="22"/>
          <w:szCs w:val="22"/>
        </w:rPr>
        <w:t xml:space="preserve"> </w:t>
      </w:r>
      <w:r w:rsidRPr="00FD2A11">
        <w:rPr>
          <w:rFonts w:eastAsia="Cambria"/>
          <w:w w:val="105"/>
          <w:sz w:val="22"/>
          <w:szCs w:val="22"/>
        </w:rPr>
        <w:t>proposed</w:t>
      </w:r>
      <w:r w:rsidRPr="00462728">
        <w:rPr>
          <w:rFonts w:eastAsia="Cambria"/>
          <w:w w:val="105"/>
          <w:sz w:val="22"/>
          <w:szCs w:val="22"/>
        </w:rPr>
        <w:t xml:space="preserve"> </w:t>
      </w:r>
      <w:r w:rsidRPr="00FD2A11">
        <w:rPr>
          <w:rFonts w:eastAsia="Cambria"/>
          <w:w w:val="105"/>
          <w:sz w:val="22"/>
          <w:szCs w:val="22"/>
        </w:rPr>
        <w:t>to</w:t>
      </w:r>
      <w:r w:rsidRPr="00462728">
        <w:rPr>
          <w:rFonts w:eastAsia="Cambria"/>
          <w:w w:val="105"/>
          <w:sz w:val="22"/>
          <w:szCs w:val="22"/>
        </w:rPr>
        <w:t xml:space="preserve"> </w:t>
      </w:r>
      <w:r w:rsidRPr="00FD2A11">
        <w:rPr>
          <w:rFonts w:eastAsia="Cambria"/>
          <w:w w:val="105"/>
          <w:sz w:val="22"/>
          <w:szCs w:val="22"/>
        </w:rPr>
        <w:t>be</w:t>
      </w:r>
      <w:r w:rsidRPr="00462728">
        <w:rPr>
          <w:rFonts w:eastAsia="Cambria"/>
          <w:w w:val="105"/>
          <w:sz w:val="22"/>
          <w:szCs w:val="22"/>
        </w:rPr>
        <w:t xml:space="preserve"> </w:t>
      </w:r>
      <w:r w:rsidRPr="00FD2A11">
        <w:rPr>
          <w:rFonts w:eastAsia="Cambria"/>
          <w:w w:val="105"/>
          <w:sz w:val="22"/>
          <w:szCs w:val="22"/>
        </w:rPr>
        <w:t>sourced</w:t>
      </w:r>
      <w:r w:rsidRPr="00462728">
        <w:rPr>
          <w:rFonts w:eastAsia="Cambria"/>
          <w:w w:val="105"/>
          <w:sz w:val="22"/>
          <w:szCs w:val="22"/>
        </w:rPr>
        <w:t xml:space="preserve"> </w:t>
      </w:r>
      <w:r w:rsidRPr="00FD2A11">
        <w:rPr>
          <w:rFonts w:eastAsia="Cambria"/>
          <w:w w:val="105"/>
          <w:sz w:val="22"/>
          <w:szCs w:val="22"/>
        </w:rPr>
        <w:t>from</w:t>
      </w:r>
      <w:r w:rsidRPr="00FD2A11">
        <w:rPr>
          <w:rFonts w:eastAsia="Cambria"/>
          <w:spacing w:val="-4"/>
          <w:w w:val="105"/>
          <w:sz w:val="22"/>
          <w:szCs w:val="22"/>
        </w:rPr>
        <w:t xml:space="preserve"> </w:t>
      </w:r>
      <w:r w:rsidRPr="00FD2A11">
        <w:rPr>
          <w:rFonts w:eastAsia="Cambria"/>
          <w:b/>
          <w:bCs/>
          <w:w w:val="105"/>
          <w:sz w:val="22"/>
          <w:szCs w:val="22"/>
        </w:rPr>
        <w:t>Micro</w:t>
      </w:r>
      <w:r w:rsidRPr="00FD2A11">
        <w:rPr>
          <w:rFonts w:eastAsia="Cambria"/>
          <w:b/>
          <w:bCs/>
          <w:spacing w:val="-3"/>
          <w:w w:val="105"/>
          <w:sz w:val="22"/>
          <w:szCs w:val="22"/>
        </w:rPr>
        <w:t xml:space="preserve"> </w:t>
      </w:r>
      <w:r w:rsidRPr="00FD2A11">
        <w:rPr>
          <w:rFonts w:eastAsia="Cambria"/>
          <w:b/>
          <w:bCs/>
          <w:w w:val="105"/>
          <w:sz w:val="22"/>
          <w:szCs w:val="22"/>
        </w:rPr>
        <w:t>and</w:t>
      </w:r>
      <w:r w:rsidRPr="00FD2A11">
        <w:rPr>
          <w:rFonts w:eastAsia="Cambria"/>
          <w:b/>
          <w:bCs/>
          <w:spacing w:val="-4"/>
          <w:w w:val="105"/>
          <w:sz w:val="22"/>
          <w:szCs w:val="22"/>
        </w:rPr>
        <w:t xml:space="preserve"> </w:t>
      </w:r>
      <w:r w:rsidRPr="00FD2A11">
        <w:rPr>
          <w:rFonts w:eastAsia="Cambria"/>
          <w:b/>
          <w:bCs/>
          <w:w w:val="105"/>
          <w:sz w:val="22"/>
          <w:szCs w:val="22"/>
        </w:rPr>
        <w:t>Small</w:t>
      </w:r>
      <w:r w:rsidRPr="00FD2A11">
        <w:rPr>
          <w:rFonts w:eastAsia="Cambria"/>
          <w:b/>
          <w:bCs/>
          <w:spacing w:val="-3"/>
          <w:w w:val="105"/>
          <w:sz w:val="22"/>
          <w:szCs w:val="22"/>
        </w:rPr>
        <w:t xml:space="preserve"> </w:t>
      </w:r>
      <w:r w:rsidRPr="00FD2A11">
        <w:rPr>
          <w:rFonts w:eastAsia="Cambria"/>
          <w:b/>
          <w:bCs/>
          <w:w w:val="105"/>
          <w:sz w:val="22"/>
          <w:szCs w:val="22"/>
        </w:rPr>
        <w:t>Enterprises</w:t>
      </w:r>
      <w:r w:rsidRPr="00FD2A11">
        <w:rPr>
          <w:rFonts w:eastAsia="Cambria"/>
          <w:w w:val="105"/>
          <w:sz w:val="22"/>
          <w:szCs w:val="22"/>
        </w:rPr>
        <w:t>)</w:t>
      </w:r>
    </w:p>
    <w:p w:rsidR="002957DC" w:rsidRPr="00FD2A11" w:rsidRDefault="002957DC">
      <w:pPr>
        <w:widowControl w:val="0"/>
        <w:autoSpaceDE w:val="0"/>
        <w:autoSpaceDN w:val="0"/>
        <w:spacing w:before="5"/>
        <w:rPr>
          <w:rFonts w:eastAsia="Cambria"/>
          <w:sz w:val="22"/>
          <w:szCs w:val="22"/>
        </w:rPr>
      </w:pPr>
    </w:p>
    <w:p w:rsidR="002957DC" w:rsidRPr="00462728" w:rsidRDefault="007C76D0">
      <w:pPr>
        <w:widowControl w:val="0"/>
        <w:autoSpaceDE w:val="0"/>
        <w:autoSpaceDN w:val="0"/>
        <w:spacing w:line="254" w:lineRule="auto"/>
        <w:ind w:left="1728" w:right="248"/>
        <w:jc w:val="both"/>
        <w:rPr>
          <w:rFonts w:eastAsia="Cambria"/>
          <w:w w:val="105"/>
          <w:sz w:val="22"/>
          <w:szCs w:val="22"/>
        </w:rPr>
      </w:pPr>
      <w:r w:rsidRPr="00462728">
        <w:rPr>
          <w:rFonts w:eastAsia="Cambria"/>
          <w:w w:val="105"/>
          <w:sz w:val="22"/>
          <w:szCs w:val="22"/>
        </w:rPr>
        <w:t xml:space="preserve">The bidder shall furnish the details of the items, components, raw </w:t>
      </w:r>
      <w:r w:rsidRPr="00FD2A11">
        <w:rPr>
          <w:rFonts w:eastAsia="Cambria"/>
          <w:w w:val="105"/>
          <w:sz w:val="22"/>
          <w:szCs w:val="22"/>
        </w:rPr>
        <w:t xml:space="preserve">material, services which they propose to buy/avail from </w:t>
      </w:r>
      <w:r w:rsidRPr="00FD2A11">
        <w:rPr>
          <w:rFonts w:eastAsia="Cambria"/>
          <w:b/>
          <w:bCs/>
          <w:w w:val="105"/>
          <w:sz w:val="22"/>
          <w:szCs w:val="22"/>
        </w:rPr>
        <w:t>Micro</w:t>
      </w:r>
      <w:r w:rsidRPr="00FD2A11">
        <w:rPr>
          <w:rFonts w:eastAsia="Cambria"/>
          <w:b/>
          <w:bCs/>
          <w:spacing w:val="1"/>
          <w:w w:val="105"/>
          <w:sz w:val="22"/>
          <w:szCs w:val="22"/>
        </w:rPr>
        <w:t xml:space="preserve"> </w:t>
      </w:r>
      <w:r w:rsidRPr="00FD2A11">
        <w:rPr>
          <w:rFonts w:eastAsia="Cambria"/>
          <w:b/>
          <w:bCs/>
          <w:w w:val="105"/>
          <w:sz w:val="22"/>
          <w:szCs w:val="22"/>
        </w:rPr>
        <w:t>and</w:t>
      </w:r>
      <w:r w:rsidRPr="00FD2A11">
        <w:rPr>
          <w:rFonts w:eastAsia="Cambria"/>
          <w:b/>
          <w:bCs/>
          <w:spacing w:val="-6"/>
          <w:w w:val="105"/>
          <w:sz w:val="22"/>
          <w:szCs w:val="22"/>
        </w:rPr>
        <w:t xml:space="preserve"> </w:t>
      </w:r>
      <w:r w:rsidRPr="00FD2A11">
        <w:rPr>
          <w:rFonts w:eastAsia="Cambria"/>
          <w:b/>
          <w:bCs/>
          <w:w w:val="105"/>
          <w:sz w:val="22"/>
          <w:szCs w:val="22"/>
        </w:rPr>
        <w:t>Small</w:t>
      </w:r>
      <w:r w:rsidRPr="00FD2A11">
        <w:rPr>
          <w:rFonts w:eastAsia="Cambria"/>
          <w:b/>
          <w:bCs/>
          <w:spacing w:val="-5"/>
          <w:w w:val="105"/>
          <w:sz w:val="22"/>
          <w:szCs w:val="22"/>
        </w:rPr>
        <w:t xml:space="preserve"> </w:t>
      </w:r>
      <w:r w:rsidRPr="00FD2A11">
        <w:rPr>
          <w:rFonts w:eastAsia="Cambria"/>
          <w:b/>
          <w:bCs/>
          <w:w w:val="105"/>
          <w:sz w:val="22"/>
          <w:szCs w:val="22"/>
        </w:rPr>
        <w:t>Enterprises</w:t>
      </w:r>
      <w:r w:rsidRPr="00FD2A11">
        <w:rPr>
          <w:rFonts w:eastAsia="Cambria"/>
          <w:spacing w:val="-6"/>
          <w:w w:val="105"/>
          <w:sz w:val="22"/>
          <w:szCs w:val="22"/>
        </w:rPr>
        <w:t xml:space="preserve"> </w:t>
      </w:r>
      <w:r w:rsidRPr="00FD2A11">
        <w:rPr>
          <w:rFonts w:eastAsia="Cambria"/>
          <w:w w:val="105"/>
          <w:sz w:val="22"/>
          <w:szCs w:val="22"/>
        </w:rPr>
        <w:t>for</w:t>
      </w:r>
      <w:r w:rsidRPr="00462728">
        <w:rPr>
          <w:rFonts w:eastAsia="Cambria"/>
          <w:w w:val="105"/>
          <w:sz w:val="22"/>
          <w:szCs w:val="22"/>
        </w:rPr>
        <w:t xml:space="preserve"> </w:t>
      </w:r>
      <w:r w:rsidRPr="00FD2A11">
        <w:rPr>
          <w:rFonts w:eastAsia="Cambria"/>
          <w:w w:val="105"/>
          <w:sz w:val="22"/>
          <w:szCs w:val="22"/>
        </w:rPr>
        <w:t>the</w:t>
      </w:r>
      <w:r w:rsidRPr="00462728">
        <w:rPr>
          <w:rFonts w:eastAsia="Cambria"/>
          <w:w w:val="105"/>
          <w:sz w:val="22"/>
          <w:szCs w:val="22"/>
        </w:rPr>
        <w:t xml:space="preserve"> </w:t>
      </w:r>
      <w:r w:rsidRPr="00FD2A11">
        <w:rPr>
          <w:rFonts w:eastAsia="Cambria"/>
          <w:w w:val="105"/>
          <w:sz w:val="22"/>
          <w:szCs w:val="22"/>
        </w:rPr>
        <w:t>purpose</w:t>
      </w:r>
      <w:r w:rsidRPr="00462728">
        <w:rPr>
          <w:rFonts w:eastAsia="Cambria"/>
          <w:w w:val="105"/>
          <w:sz w:val="22"/>
          <w:szCs w:val="22"/>
        </w:rPr>
        <w:t xml:space="preserve"> </w:t>
      </w:r>
      <w:r w:rsidRPr="00FD2A11">
        <w:rPr>
          <w:rFonts w:eastAsia="Cambria"/>
          <w:w w:val="105"/>
          <w:sz w:val="22"/>
          <w:szCs w:val="22"/>
        </w:rPr>
        <w:t>of</w:t>
      </w:r>
      <w:r w:rsidRPr="00462728">
        <w:rPr>
          <w:rFonts w:eastAsia="Cambria"/>
          <w:w w:val="105"/>
          <w:sz w:val="22"/>
          <w:szCs w:val="22"/>
        </w:rPr>
        <w:t xml:space="preserve"> </w:t>
      </w:r>
      <w:r w:rsidRPr="00FD2A11">
        <w:rPr>
          <w:rFonts w:eastAsia="Cambria"/>
          <w:w w:val="105"/>
          <w:sz w:val="22"/>
          <w:szCs w:val="22"/>
        </w:rPr>
        <w:t>completion</w:t>
      </w:r>
      <w:r w:rsidRPr="00462728">
        <w:rPr>
          <w:rFonts w:eastAsia="Cambria"/>
          <w:w w:val="105"/>
          <w:sz w:val="22"/>
          <w:szCs w:val="22"/>
        </w:rPr>
        <w:t xml:space="preserve"> </w:t>
      </w:r>
      <w:r w:rsidRPr="00FD2A11">
        <w:rPr>
          <w:rFonts w:eastAsia="Cambria"/>
          <w:w w:val="105"/>
          <w:sz w:val="22"/>
          <w:szCs w:val="22"/>
        </w:rPr>
        <w:t>of</w:t>
      </w:r>
      <w:r w:rsidRPr="00462728">
        <w:rPr>
          <w:rFonts w:eastAsia="Cambria"/>
          <w:w w:val="105"/>
          <w:sz w:val="22"/>
          <w:szCs w:val="22"/>
        </w:rPr>
        <w:t xml:space="preserve"> </w:t>
      </w:r>
      <w:r w:rsidRPr="00FD2A11">
        <w:rPr>
          <w:rFonts w:eastAsia="Cambria"/>
          <w:w w:val="105"/>
          <w:sz w:val="22"/>
          <w:szCs w:val="22"/>
        </w:rPr>
        <w:t>works.</w:t>
      </w:r>
    </w:p>
    <w:p w:rsidR="002957DC" w:rsidRPr="00FD2A11" w:rsidRDefault="002957DC">
      <w:pPr>
        <w:widowControl w:val="0"/>
        <w:autoSpaceDE w:val="0"/>
        <w:autoSpaceDN w:val="0"/>
        <w:spacing w:before="6"/>
        <w:rPr>
          <w:rFonts w:eastAsia="Cambria"/>
          <w:sz w:val="22"/>
          <w:szCs w:val="22"/>
        </w:rPr>
      </w:pPr>
    </w:p>
    <w:p w:rsidR="002957DC" w:rsidRPr="00FD2A11" w:rsidRDefault="007C76D0">
      <w:pPr>
        <w:widowControl w:val="0"/>
        <w:numPr>
          <w:ilvl w:val="2"/>
          <w:numId w:val="11"/>
        </w:numPr>
        <w:tabs>
          <w:tab w:val="left" w:pos="1728"/>
          <w:tab w:val="left" w:pos="1729"/>
        </w:tabs>
        <w:autoSpaceDE w:val="0"/>
        <w:autoSpaceDN w:val="0"/>
        <w:ind w:hanging="541"/>
        <w:jc w:val="both"/>
        <w:rPr>
          <w:rFonts w:eastAsia="Cambria"/>
          <w:sz w:val="22"/>
          <w:szCs w:val="22"/>
        </w:rPr>
      </w:pPr>
      <w:r w:rsidRPr="00FD2A11">
        <w:rPr>
          <w:rFonts w:eastAsia="Cambria"/>
          <w:b/>
          <w:w w:val="105"/>
          <w:sz w:val="22"/>
          <w:szCs w:val="22"/>
        </w:rPr>
        <w:t>Attachment</w:t>
      </w:r>
      <w:r w:rsidRPr="00FD2A11">
        <w:rPr>
          <w:rFonts w:eastAsia="Cambria"/>
          <w:b/>
          <w:spacing w:val="-7"/>
          <w:w w:val="105"/>
          <w:sz w:val="22"/>
          <w:szCs w:val="22"/>
        </w:rPr>
        <w:t xml:space="preserve"> </w:t>
      </w:r>
      <w:r w:rsidRPr="00FD2A11">
        <w:rPr>
          <w:rFonts w:eastAsia="Cambria"/>
          <w:b/>
          <w:w w:val="105"/>
          <w:sz w:val="22"/>
          <w:szCs w:val="22"/>
        </w:rPr>
        <w:t>6</w:t>
      </w:r>
      <w:r w:rsidRPr="00FD2A11">
        <w:rPr>
          <w:rFonts w:eastAsia="Cambria"/>
          <w:w w:val="105"/>
          <w:sz w:val="22"/>
          <w:szCs w:val="22"/>
        </w:rPr>
        <w:t>:</w:t>
      </w:r>
      <w:r w:rsidRPr="00FD2A11">
        <w:rPr>
          <w:rFonts w:eastAsia="Cambria"/>
          <w:spacing w:val="-7"/>
          <w:w w:val="105"/>
          <w:sz w:val="22"/>
          <w:szCs w:val="22"/>
        </w:rPr>
        <w:t xml:space="preserve"> </w:t>
      </w:r>
      <w:r w:rsidRPr="00FD2A11">
        <w:rPr>
          <w:rFonts w:eastAsia="Cambria"/>
          <w:b/>
          <w:bCs/>
          <w:w w:val="105"/>
          <w:sz w:val="22"/>
          <w:szCs w:val="22"/>
        </w:rPr>
        <w:t>Deviations</w:t>
      </w:r>
    </w:p>
    <w:p w:rsidR="002957DC" w:rsidRPr="00FD2A11" w:rsidRDefault="002957DC">
      <w:pPr>
        <w:widowControl w:val="0"/>
        <w:autoSpaceDE w:val="0"/>
        <w:autoSpaceDN w:val="0"/>
        <w:spacing w:before="11"/>
        <w:rPr>
          <w:rFonts w:eastAsia="Cambria"/>
          <w:sz w:val="22"/>
          <w:szCs w:val="22"/>
        </w:rPr>
      </w:pPr>
    </w:p>
    <w:p w:rsidR="002957DC" w:rsidRPr="00462728" w:rsidRDefault="007C76D0">
      <w:pPr>
        <w:widowControl w:val="0"/>
        <w:autoSpaceDE w:val="0"/>
        <w:autoSpaceDN w:val="0"/>
        <w:spacing w:line="254" w:lineRule="auto"/>
        <w:ind w:left="1728" w:right="243"/>
        <w:jc w:val="both"/>
        <w:rPr>
          <w:rFonts w:eastAsia="Cambria"/>
          <w:w w:val="105"/>
          <w:sz w:val="22"/>
          <w:szCs w:val="22"/>
        </w:rPr>
      </w:pPr>
      <w:r w:rsidRPr="00FD2A11">
        <w:rPr>
          <w:rFonts w:eastAsia="Cambria"/>
          <w:w w:val="105"/>
          <w:sz w:val="22"/>
          <w:szCs w:val="22"/>
        </w:rPr>
        <w:t>In order to facilitate evaluation of bids, deviations, if any, from</w:t>
      </w:r>
      <w:r w:rsidRPr="00462728">
        <w:rPr>
          <w:rFonts w:eastAsia="Cambria"/>
          <w:w w:val="105"/>
          <w:sz w:val="22"/>
          <w:szCs w:val="22"/>
        </w:rPr>
        <w:t xml:space="preserve"> </w:t>
      </w:r>
      <w:r w:rsidRPr="00FD2A11">
        <w:rPr>
          <w:rFonts w:eastAsia="Cambria"/>
          <w:w w:val="105"/>
          <w:sz w:val="22"/>
          <w:szCs w:val="22"/>
        </w:rPr>
        <w:t>the terms and conditions</w:t>
      </w:r>
      <w:r w:rsidR="00837590" w:rsidRPr="00FD2A11">
        <w:rPr>
          <w:rFonts w:eastAsia="Cambria"/>
          <w:w w:val="105"/>
          <w:sz w:val="22"/>
          <w:szCs w:val="22"/>
        </w:rPr>
        <w:t xml:space="preserve"> (commercial)</w:t>
      </w:r>
      <w:r w:rsidRPr="00FD2A11">
        <w:rPr>
          <w:rFonts w:eastAsia="Cambria"/>
          <w:w w:val="105"/>
          <w:sz w:val="22"/>
          <w:szCs w:val="22"/>
        </w:rPr>
        <w:t xml:space="preserve"> or Technical Specifications shall be</w:t>
      </w:r>
      <w:r w:rsidRPr="00462728">
        <w:rPr>
          <w:rFonts w:eastAsia="Cambria"/>
          <w:w w:val="105"/>
          <w:sz w:val="22"/>
          <w:szCs w:val="22"/>
        </w:rPr>
        <w:t xml:space="preserve"> </w:t>
      </w:r>
      <w:r w:rsidRPr="00FD2A11">
        <w:rPr>
          <w:rFonts w:eastAsia="Cambria"/>
          <w:w w:val="105"/>
          <w:sz w:val="22"/>
          <w:szCs w:val="22"/>
        </w:rPr>
        <w:t xml:space="preserve">listed in </w:t>
      </w:r>
      <w:r w:rsidRPr="00FD2A11">
        <w:rPr>
          <w:rFonts w:eastAsia="Cambria"/>
          <w:b/>
          <w:bCs/>
          <w:i/>
          <w:iCs/>
          <w:w w:val="105"/>
          <w:sz w:val="22"/>
          <w:szCs w:val="22"/>
        </w:rPr>
        <w:t>Attachment</w:t>
      </w:r>
      <w:r w:rsidRPr="00FD2A11">
        <w:rPr>
          <w:rFonts w:eastAsia="Cambria"/>
          <w:b/>
          <w:bCs/>
          <w:i/>
          <w:iCs/>
          <w:spacing w:val="1"/>
          <w:w w:val="105"/>
          <w:sz w:val="22"/>
          <w:szCs w:val="22"/>
        </w:rPr>
        <w:t xml:space="preserve"> </w:t>
      </w:r>
      <w:r w:rsidRPr="00FD2A11">
        <w:rPr>
          <w:rFonts w:eastAsia="Cambria"/>
          <w:b/>
          <w:bCs/>
          <w:i/>
          <w:iCs/>
          <w:w w:val="105"/>
          <w:sz w:val="22"/>
          <w:szCs w:val="22"/>
        </w:rPr>
        <w:t>6</w:t>
      </w:r>
      <w:r w:rsidRPr="00FD2A11">
        <w:rPr>
          <w:rFonts w:eastAsia="Cambria"/>
          <w:w w:val="105"/>
          <w:sz w:val="22"/>
          <w:szCs w:val="22"/>
        </w:rPr>
        <w:t xml:space="preserve"> to the bid. The Bidder</w:t>
      </w:r>
      <w:r w:rsidRPr="00462728">
        <w:rPr>
          <w:rFonts w:eastAsia="Cambria"/>
          <w:w w:val="105"/>
          <w:sz w:val="22"/>
          <w:szCs w:val="22"/>
        </w:rPr>
        <w:t xml:space="preserve"> </w:t>
      </w:r>
      <w:r w:rsidRPr="00FD2A11">
        <w:rPr>
          <w:rFonts w:eastAsia="Cambria"/>
          <w:w w:val="105"/>
          <w:sz w:val="22"/>
          <w:szCs w:val="22"/>
        </w:rPr>
        <w:t>is required to</w:t>
      </w:r>
      <w:r w:rsidRPr="00462728">
        <w:rPr>
          <w:rFonts w:eastAsia="Cambria"/>
          <w:w w:val="105"/>
          <w:sz w:val="22"/>
          <w:szCs w:val="22"/>
        </w:rPr>
        <w:t xml:space="preserve"> provide the cost of withdrawal </w:t>
      </w:r>
      <w:r w:rsidRPr="00FD2A11">
        <w:rPr>
          <w:rFonts w:eastAsia="Cambria"/>
          <w:w w:val="105"/>
          <w:sz w:val="22"/>
          <w:szCs w:val="22"/>
        </w:rPr>
        <w:t>for</w:t>
      </w:r>
      <w:r w:rsidRPr="00462728">
        <w:rPr>
          <w:rFonts w:eastAsia="Cambria"/>
          <w:w w:val="105"/>
          <w:sz w:val="22"/>
          <w:szCs w:val="22"/>
        </w:rPr>
        <w:t xml:space="preserve"> </w:t>
      </w:r>
      <w:r w:rsidRPr="00FD2A11">
        <w:rPr>
          <w:rFonts w:eastAsia="Cambria"/>
          <w:w w:val="105"/>
          <w:sz w:val="22"/>
          <w:szCs w:val="22"/>
        </w:rPr>
        <w:t>such</w:t>
      </w:r>
      <w:r w:rsidRPr="00462728">
        <w:rPr>
          <w:rFonts w:eastAsia="Cambria"/>
          <w:w w:val="105"/>
          <w:sz w:val="22"/>
          <w:szCs w:val="22"/>
        </w:rPr>
        <w:t xml:space="preserve"> </w:t>
      </w:r>
      <w:r w:rsidRPr="00FD2A11">
        <w:rPr>
          <w:rFonts w:eastAsia="Cambria"/>
          <w:w w:val="105"/>
          <w:sz w:val="22"/>
          <w:szCs w:val="22"/>
        </w:rPr>
        <w:t>deviations.</w:t>
      </w:r>
      <w:r w:rsidRPr="00462728">
        <w:rPr>
          <w:rFonts w:eastAsia="Cambria"/>
          <w:w w:val="105"/>
          <w:sz w:val="22"/>
          <w:szCs w:val="22"/>
        </w:rPr>
        <w:t xml:space="preserve"> </w:t>
      </w:r>
      <w:r w:rsidRPr="00FD2A11">
        <w:rPr>
          <w:rFonts w:eastAsia="Cambria"/>
          <w:w w:val="105"/>
          <w:sz w:val="22"/>
          <w:szCs w:val="22"/>
        </w:rPr>
        <w:t>However,</w:t>
      </w:r>
      <w:r w:rsidRPr="00462728">
        <w:rPr>
          <w:rFonts w:eastAsia="Cambria"/>
          <w:w w:val="105"/>
          <w:sz w:val="22"/>
          <w:szCs w:val="22"/>
        </w:rPr>
        <w:t xml:space="preserve"> </w:t>
      </w:r>
      <w:r w:rsidRPr="00FD2A11">
        <w:rPr>
          <w:rFonts w:eastAsia="Cambria"/>
          <w:w w:val="105"/>
          <w:sz w:val="22"/>
          <w:szCs w:val="22"/>
        </w:rPr>
        <w:t>the</w:t>
      </w:r>
      <w:r w:rsidRPr="00462728">
        <w:rPr>
          <w:rFonts w:eastAsia="Cambria"/>
          <w:w w:val="105"/>
          <w:sz w:val="22"/>
          <w:szCs w:val="22"/>
        </w:rPr>
        <w:t xml:space="preserve"> </w:t>
      </w:r>
      <w:r w:rsidRPr="00FD2A11">
        <w:rPr>
          <w:rFonts w:eastAsia="Cambria"/>
          <w:w w:val="105"/>
          <w:sz w:val="22"/>
          <w:szCs w:val="22"/>
        </w:rPr>
        <w:t xml:space="preserve">attention of the bidders is drawn to the provisions of </w:t>
      </w:r>
      <w:r w:rsidRPr="00FD2A11">
        <w:rPr>
          <w:rFonts w:eastAsia="Cambria"/>
          <w:b/>
          <w:i/>
          <w:w w:val="105"/>
          <w:sz w:val="22"/>
          <w:szCs w:val="22"/>
        </w:rPr>
        <w:t>ITB Sub-</w:t>
      </w:r>
      <w:r w:rsidRPr="00FD2A11">
        <w:rPr>
          <w:rFonts w:eastAsia="Cambria"/>
          <w:b/>
          <w:i/>
          <w:spacing w:val="1"/>
          <w:w w:val="105"/>
          <w:sz w:val="22"/>
          <w:szCs w:val="22"/>
        </w:rPr>
        <w:t xml:space="preserve"> </w:t>
      </w:r>
      <w:r w:rsidRPr="00FD2A11">
        <w:rPr>
          <w:rFonts w:eastAsia="Cambria"/>
          <w:b/>
          <w:i/>
          <w:w w:val="105"/>
          <w:sz w:val="22"/>
          <w:szCs w:val="22"/>
        </w:rPr>
        <w:t>Clause</w:t>
      </w:r>
      <w:r w:rsidRPr="00FD2A11">
        <w:rPr>
          <w:rFonts w:eastAsia="Cambria"/>
          <w:b/>
          <w:i/>
          <w:spacing w:val="1"/>
          <w:w w:val="105"/>
          <w:sz w:val="22"/>
          <w:szCs w:val="22"/>
        </w:rPr>
        <w:t xml:space="preserve"> </w:t>
      </w:r>
      <w:r w:rsidRPr="00FD2A11">
        <w:rPr>
          <w:rFonts w:eastAsia="Cambria"/>
          <w:b/>
          <w:i/>
          <w:w w:val="105"/>
          <w:sz w:val="22"/>
          <w:szCs w:val="22"/>
        </w:rPr>
        <w:t>22.3</w:t>
      </w:r>
      <w:r w:rsidRPr="00FD2A11">
        <w:rPr>
          <w:rFonts w:eastAsia="Cambria"/>
          <w:spacing w:val="1"/>
          <w:w w:val="105"/>
          <w:sz w:val="22"/>
          <w:szCs w:val="22"/>
        </w:rPr>
        <w:t xml:space="preserve"> </w:t>
      </w:r>
      <w:r w:rsidRPr="00FD2A11">
        <w:rPr>
          <w:rFonts w:eastAsia="Cambria"/>
          <w:w w:val="105"/>
          <w:sz w:val="22"/>
          <w:szCs w:val="22"/>
        </w:rPr>
        <w:t>regarding</w:t>
      </w:r>
      <w:r w:rsidRPr="00462728">
        <w:rPr>
          <w:rFonts w:eastAsia="Cambria"/>
          <w:w w:val="105"/>
          <w:sz w:val="22"/>
          <w:szCs w:val="22"/>
        </w:rPr>
        <w:t xml:space="preserve"> </w:t>
      </w:r>
      <w:r w:rsidRPr="00FD2A11">
        <w:rPr>
          <w:rFonts w:eastAsia="Cambria"/>
          <w:w w:val="105"/>
          <w:sz w:val="22"/>
          <w:szCs w:val="22"/>
        </w:rPr>
        <w:t>the</w:t>
      </w:r>
      <w:r w:rsidRPr="00462728">
        <w:rPr>
          <w:rFonts w:eastAsia="Cambria"/>
          <w:w w:val="105"/>
          <w:sz w:val="22"/>
          <w:szCs w:val="22"/>
        </w:rPr>
        <w:t xml:space="preserve"> </w:t>
      </w:r>
      <w:r w:rsidRPr="00FD2A11">
        <w:rPr>
          <w:rFonts w:eastAsia="Cambria"/>
          <w:w w:val="105"/>
          <w:sz w:val="22"/>
          <w:szCs w:val="22"/>
        </w:rPr>
        <w:t>rejection</w:t>
      </w:r>
      <w:r w:rsidRPr="00462728">
        <w:rPr>
          <w:rFonts w:eastAsia="Cambria"/>
          <w:w w:val="105"/>
          <w:sz w:val="22"/>
          <w:szCs w:val="22"/>
        </w:rPr>
        <w:t xml:space="preserve"> </w:t>
      </w:r>
      <w:r w:rsidRPr="00FD2A11">
        <w:rPr>
          <w:rFonts w:eastAsia="Cambria"/>
          <w:w w:val="105"/>
          <w:sz w:val="22"/>
          <w:szCs w:val="22"/>
        </w:rPr>
        <w:t>of</w:t>
      </w:r>
      <w:r w:rsidRPr="00462728">
        <w:rPr>
          <w:rFonts w:eastAsia="Cambria"/>
          <w:w w:val="105"/>
          <w:sz w:val="22"/>
          <w:szCs w:val="22"/>
        </w:rPr>
        <w:t xml:space="preserve"> </w:t>
      </w:r>
      <w:r w:rsidRPr="00FD2A11">
        <w:rPr>
          <w:rFonts w:eastAsia="Cambria"/>
          <w:w w:val="105"/>
          <w:sz w:val="22"/>
          <w:szCs w:val="22"/>
        </w:rPr>
        <w:t>bids</w:t>
      </w:r>
      <w:r w:rsidRPr="00462728">
        <w:rPr>
          <w:rFonts w:eastAsia="Cambria"/>
          <w:w w:val="105"/>
          <w:sz w:val="22"/>
          <w:szCs w:val="22"/>
        </w:rPr>
        <w:t xml:space="preserve"> </w:t>
      </w:r>
      <w:r w:rsidRPr="00FD2A11">
        <w:rPr>
          <w:rFonts w:eastAsia="Cambria"/>
          <w:w w:val="105"/>
          <w:sz w:val="22"/>
          <w:szCs w:val="22"/>
        </w:rPr>
        <w:t>that</w:t>
      </w:r>
      <w:r w:rsidRPr="00462728">
        <w:rPr>
          <w:rFonts w:eastAsia="Cambria"/>
          <w:w w:val="105"/>
          <w:sz w:val="22"/>
          <w:szCs w:val="22"/>
        </w:rPr>
        <w:t xml:space="preserve"> </w:t>
      </w:r>
      <w:r w:rsidRPr="00FD2A11">
        <w:rPr>
          <w:rFonts w:eastAsia="Cambria"/>
          <w:w w:val="105"/>
          <w:sz w:val="22"/>
          <w:szCs w:val="22"/>
        </w:rPr>
        <w:t>are</w:t>
      </w:r>
      <w:r w:rsidRPr="00462728">
        <w:rPr>
          <w:rFonts w:eastAsia="Cambria"/>
          <w:w w:val="105"/>
          <w:sz w:val="22"/>
          <w:szCs w:val="22"/>
        </w:rPr>
        <w:t xml:space="preserve"> </w:t>
      </w:r>
      <w:r w:rsidRPr="00FD2A11">
        <w:rPr>
          <w:rFonts w:eastAsia="Cambria"/>
          <w:w w:val="105"/>
          <w:sz w:val="22"/>
          <w:szCs w:val="22"/>
        </w:rPr>
        <w:t>not</w:t>
      </w:r>
      <w:r w:rsidRPr="00462728">
        <w:rPr>
          <w:rFonts w:eastAsia="Cambria"/>
          <w:w w:val="105"/>
          <w:sz w:val="22"/>
          <w:szCs w:val="22"/>
        </w:rPr>
        <w:t xml:space="preserve"> </w:t>
      </w:r>
      <w:r w:rsidRPr="00FD2A11">
        <w:rPr>
          <w:rFonts w:eastAsia="Cambria"/>
          <w:w w:val="105"/>
          <w:sz w:val="22"/>
          <w:szCs w:val="22"/>
        </w:rPr>
        <w:t>substantially</w:t>
      </w:r>
      <w:r w:rsidRPr="00462728">
        <w:rPr>
          <w:rFonts w:eastAsia="Cambria"/>
          <w:w w:val="105"/>
          <w:sz w:val="22"/>
          <w:szCs w:val="22"/>
        </w:rPr>
        <w:t xml:space="preserve"> </w:t>
      </w:r>
      <w:r w:rsidRPr="00FD2A11">
        <w:rPr>
          <w:rFonts w:eastAsia="Cambria"/>
          <w:w w:val="105"/>
          <w:sz w:val="22"/>
          <w:szCs w:val="22"/>
        </w:rPr>
        <w:t>responsive</w:t>
      </w:r>
      <w:r w:rsidRPr="00462728">
        <w:rPr>
          <w:rFonts w:eastAsia="Cambria"/>
          <w:w w:val="105"/>
          <w:sz w:val="22"/>
          <w:szCs w:val="22"/>
        </w:rPr>
        <w:t xml:space="preserve"> </w:t>
      </w:r>
      <w:r w:rsidRPr="00FD2A11">
        <w:rPr>
          <w:rFonts w:eastAsia="Cambria"/>
          <w:w w:val="105"/>
          <w:sz w:val="22"/>
          <w:szCs w:val="22"/>
        </w:rPr>
        <w:t>to</w:t>
      </w:r>
      <w:r w:rsidRPr="00462728">
        <w:rPr>
          <w:rFonts w:eastAsia="Cambria"/>
          <w:w w:val="105"/>
          <w:sz w:val="22"/>
          <w:szCs w:val="22"/>
        </w:rPr>
        <w:t xml:space="preserve"> </w:t>
      </w:r>
      <w:r w:rsidRPr="00FD2A11">
        <w:rPr>
          <w:rFonts w:eastAsia="Cambria"/>
          <w:w w:val="105"/>
          <w:sz w:val="22"/>
          <w:szCs w:val="22"/>
        </w:rPr>
        <w:t>the</w:t>
      </w:r>
      <w:r w:rsidRPr="00462728">
        <w:rPr>
          <w:rFonts w:eastAsia="Cambria"/>
          <w:w w:val="105"/>
          <w:sz w:val="22"/>
          <w:szCs w:val="22"/>
        </w:rPr>
        <w:t xml:space="preserve"> </w:t>
      </w:r>
      <w:r w:rsidRPr="00FD2A11">
        <w:rPr>
          <w:rFonts w:eastAsia="Cambria"/>
          <w:w w:val="105"/>
          <w:sz w:val="22"/>
          <w:szCs w:val="22"/>
        </w:rPr>
        <w:t>requirements</w:t>
      </w:r>
      <w:r w:rsidRPr="00462728">
        <w:rPr>
          <w:rFonts w:eastAsia="Cambria"/>
          <w:w w:val="105"/>
          <w:sz w:val="22"/>
          <w:szCs w:val="22"/>
        </w:rPr>
        <w:t xml:space="preserve"> </w:t>
      </w:r>
      <w:r w:rsidRPr="00FD2A11">
        <w:rPr>
          <w:rFonts w:eastAsia="Cambria"/>
          <w:w w:val="105"/>
          <w:sz w:val="22"/>
          <w:szCs w:val="22"/>
        </w:rPr>
        <w:t>of</w:t>
      </w:r>
      <w:r w:rsidRPr="00462728">
        <w:rPr>
          <w:rFonts w:eastAsia="Cambria"/>
          <w:w w:val="105"/>
          <w:sz w:val="22"/>
          <w:szCs w:val="22"/>
        </w:rPr>
        <w:t xml:space="preserve"> </w:t>
      </w:r>
      <w:r w:rsidRPr="00FD2A11">
        <w:rPr>
          <w:rFonts w:eastAsia="Cambria"/>
          <w:w w:val="105"/>
          <w:sz w:val="22"/>
          <w:szCs w:val="22"/>
        </w:rPr>
        <w:t>the</w:t>
      </w:r>
      <w:r w:rsidRPr="00462728">
        <w:rPr>
          <w:rFonts w:eastAsia="Cambria"/>
          <w:w w:val="105"/>
          <w:sz w:val="22"/>
          <w:szCs w:val="22"/>
        </w:rPr>
        <w:t xml:space="preserve"> </w:t>
      </w:r>
      <w:r w:rsidRPr="00FD2A11">
        <w:rPr>
          <w:rFonts w:eastAsia="Cambria"/>
          <w:w w:val="105"/>
          <w:sz w:val="22"/>
          <w:szCs w:val="22"/>
        </w:rPr>
        <w:t>Bidding</w:t>
      </w:r>
      <w:r w:rsidRPr="00462728">
        <w:rPr>
          <w:rFonts w:eastAsia="Cambria"/>
          <w:w w:val="105"/>
          <w:sz w:val="22"/>
          <w:szCs w:val="22"/>
        </w:rPr>
        <w:t xml:space="preserve"> </w:t>
      </w:r>
      <w:r w:rsidRPr="00FD2A11">
        <w:rPr>
          <w:rFonts w:eastAsia="Cambria"/>
          <w:w w:val="105"/>
          <w:sz w:val="22"/>
          <w:szCs w:val="22"/>
        </w:rPr>
        <w:t>Documents.</w:t>
      </w:r>
    </w:p>
    <w:p w:rsidR="002957DC" w:rsidRPr="00FD2A11" w:rsidRDefault="007C76D0">
      <w:pPr>
        <w:widowControl w:val="0"/>
        <w:autoSpaceDE w:val="0"/>
        <w:autoSpaceDN w:val="0"/>
        <w:spacing w:line="254" w:lineRule="auto"/>
        <w:ind w:left="1728" w:right="248"/>
        <w:jc w:val="both"/>
        <w:rPr>
          <w:rFonts w:eastAsia="Cambria"/>
          <w:sz w:val="22"/>
          <w:szCs w:val="22"/>
        </w:rPr>
      </w:pPr>
      <w:r w:rsidRPr="00FD2A11">
        <w:rPr>
          <w:rFonts w:eastAsia="Cambria"/>
          <w:w w:val="105"/>
          <w:sz w:val="22"/>
          <w:szCs w:val="22"/>
        </w:rPr>
        <w:t xml:space="preserve">Bidder’s attention is also drawn to the provisions of </w:t>
      </w:r>
      <w:r w:rsidRPr="00FD2A11">
        <w:rPr>
          <w:rFonts w:eastAsia="Cambria"/>
          <w:b/>
          <w:i/>
          <w:w w:val="105"/>
          <w:sz w:val="22"/>
          <w:szCs w:val="22"/>
        </w:rPr>
        <w:t>ITB Sub-</w:t>
      </w:r>
      <w:r w:rsidRPr="00FD2A11">
        <w:rPr>
          <w:rFonts w:eastAsia="Cambria"/>
          <w:b/>
          <w:i/>
          <w:spacing w:val="1"/>
          <w:w w:val="105"/>
          <w:sz w:val="22"/>
          <w:szCs w:val="22"/>
        </w:rPr>
        <w:t xml:space="preserve"> </w:t>
      </w:r>
      <w:r w:rsidRPr="00FD2A11">
        <w:rPr>
          <w:rFonts w:eastAsia="Cambria"/>
          <w:b/>
          <w:i/>
          <w:w w:val="105"/>
          <w:sz w:val="22"/>
          <w:szCs w:val="22"/>
        </w:rPr>
        <w:t>Clause</w:t>
      </w:r>
      <w:r w:rsidRPr="00FD2A11">
        <w:rPr>
          <w:rFonts w:eastAsia="Cambria"/>
          <w:b/>
          <w:i/>
          <w:spacing w:val="3"/>
          <w:w w:val="105"/>
          <w:sz w:val="22"/>
          <w:szCs w:val="22"/>
        </w:rPr>
        <w:t xml:space="preserve"> </w:t>
      </w:r>
      <w:r w:rsidRPr="00FD2A11">
        <w:rPr>
          <w:rFonts w:eastAsia="Cambria"/>
          <w:b/>
          <w:i/>
          <w:w w:val="105"/>
          <w:sz w:val="22"/>
          <w:szCs w:val="22"/>
        </w:rPr>
        <w:t>22.3.1</w:t>
      </w:r>
      <w:r w:rsidRPr="00FD2A11">
        <w:rPr>
          <w:rFonts w:eastAsia="Cambria"/>
          <w:w w:val="105"/>
          <w:sz w:val="22"/>
          <w:szCs w:val="22"/>
        </w:rPr>
        <w:t>.</w:t>
      </w:r>
    </w:p>
    <w:p w:rsidR="002957DC" w:rsidRPr="00FD2A11" w:rsidRDefault="002957DC">
      <w:pPr>
        <w:widowControl w:val="0"/>
        <w:autoSpaceDE w:val="0"/>
        <w:autoSpaceDN w:val="0"/>
        <w:spacing w:before="5"/>
        <w:rPr>
          <w:rFonts w:eastAsia="Cambria"/>
          <w:sz w:val="22"/>
          <w:szCs w:val="22"/>
        </w:rPr>
      </w:pPr>
    </w:p>
    <w:p w:rsidR="009D58BA" w:rsidRPr="00FD2A11" w:rsidRDefault="007C76D0" w:rsidP="009D58BA">
      <w:pPr>
        <w:widowControl w:val="0"/>
        <w:numPr>
          <w:ilvl w:val="2"/>
          <w:numId w:val="11"/>
        </w:numPr>
        <w:tabs>
          <w:tab w:val="left" w:pos="1728"/>
          <w:tab w:val="left" w:pos="1729"/>
        </w:tabs>
        <w:autoSpaceDE w:val="0"/>
        <w:autoSpaceDN w:val="0"/>
        <w:spacing w:before="1"/>
        <w:ind w:hanging="541"/>
        <w:jc w:val="both"/>
        <w:rPr>
          <w:rFonts w:eastAsia="Cambria"/>
          <w:sz w:val="22"/>
          <w:szCs w:val="22"/>
        </w:rPr>
      </w:pPr>
      <w:r w:rsidRPr="00FD2A11">
        <w:rPr>
          <w:rFonts w:eastAsia="Cambria"/>
          <w:b/>
          <w:w w:val="105"/>
          <w:sz w:val="22"/>
          <w:szCs w:val="22"/>
        </w:rPr>
        <w:t>Attachment</w:t>
      </w:r>
      <w:r w:rsidRPr="00FD2A11">
        <w:rPr>
          <w:rFonts w:eastAsia="Cambria"/>
          <w:b/>
          <w:spacing w:val="-7"/>
          <w:w w:val="105"/>
          <w:sz w:val="22"/>
          <w:szCs w:val="22"/>
        </w:rPr>
        <w:t xml:space="preserve"> </w:t>
      </w:r>
      <w:r w:rsidRPr="00FD2A11">
        <w:rPr>
          <w:rFonts w:eastAsia="Cambria"/>
          <w:b/>
          <w:w w:val="105"/>
          <w:sz w:val="22"/>
          <w:szCs w:val="22"/>
        </w:rPr>
        <w:t>7</w:t>
      </w:r>
      <w:r w:rsidRPr="00FD2A11">
        <w:rPr>
          <w:rFonts w:eastAsia="Cambria"/>
          <w:w w:val="105"/>
          <w:sz w:val="22"/>
          <w:szCs w:val="22"/>
        </w:rPr>
        <w:t>:</w:t>
      </w:r>
      <w:r w:rsidRPr="00FD2A11">
        <w:rPr>
          <w:rFonts w:eastAsia="Cambria"/>
          <w:spacing w:val="-7"/>
          <w:w w:val="105"/>
          <w:sz w:val="22"/>
          <w:szCs w:val="22"/>
        </w:rPr>
        <w:t xml:space="preserve"> </w:t>
      </w:r>
      <w:r w:rsidRPr="00FD2A11">
        <w:rPr>
          <w:rFonts w:eastAsia="Cambria"/>
          <w:w w:val="105"/>
          <w:sz w:val="22"/>
          <w:szCs w:val="22"/>
        </w:rPr>
        <w:t>Alternative</w:t>
      </w:r>
      <w:r w:rsidRPr="00FD2A11">
        <w:rPr>
          <w:rFonts w:eastAsia="Cambria"/>
          <w:spacing w:val="-6"/>
          <w:w w:val="105"/>
          <w:sz w:val="22"/>
          <w:szCs w:val="22"/>
        </w:rPr>
        <w:t xml:space="preserve"> </w:t>
      </w:r>
      <w:r w:rsidRPr="00FD2A11">
        <w:rPr>
          <w:rFonts w:eastAsia="Cambria"/>
          <w:w w:val="105"/>
          <w:sz w:val="22"/>
          <w:szCs w:val="22"/>
        </w:rPr>
        <w:t>Bids -Not Applicable</w:t>
      </w:r>
    </w:p>
    <w:p w:rsidR="002957DC" w:rsidRPr="00FD2A11" w:rsidRDefault="007C76D0">
      <w:pPr>
        <w:widowControl w:val="0"/>
        <w:numPr>
          <w:ilvl w:val="2"/>
          <w:numId w:val="11"/>
        </w:numPr>
        <w:tabs>
          <w:tab w:val="left" w:pos="1728"/>
          <w:tab w:val="left" w:pos="1729"/>
        </w:tabs>
        <w:autoSpaceDE w:val="0"/>
        <w:autoSpaceDN w:val="0"/>
        <w:spacing w:before="1"/>
        <w:ind w:hanging="541"/>
        <w:jc w:val="both"/>
        <w:rPr>
          <w:rFonts w:eastAsia="Cambria"/>
          <w:sz w:val="22"/>
          <w:szCs w:val="22"/>
        </w:rPr>
      </w:pPr>
      <w:r w:rsidRPr="00FD2A11">
        <w:rPr>
          <w:rFonts w:eastAsia="Cambria"/>
          <w:b/>
          <w:w w:val="105"/>
          <w:sz w:val="22"/>
          <w:szCs w:val="22"/>
        </w:rPr>
        <w:t>Attachment</w:t>
      </w:r>
      <w:r w:rsidRPr="00FD2A11">
        <w:rPr>
          <w:rFonts w:eastAsia="Cambria"/>
          <w:b/>
          <w:spacing w:val="-7"/>
          <w:w w:val="105"/>
          <w:sz w:val="22"/>
          <w:szCs w:val="22"/>
        </w:rPr>
        <w:t xml:space="preserve"> </w:t>
      </w:r>
      <w:r w:rsidR="00FB0B07" w:rsidRPr="00FD2A11">
        <w:rPr>
          <w:rFonts w:eastAsia="Cambria"/>
          <w:b/>
          <w:w w:val="105"/>
          <w:sz w:val="22"/>
          <w:szCs w:val="22"/>
        </w:rPr>
        <w:t>8</w:t>
      </w:r>
      <w:r w:rsidRPr="00FD2A11">
        <w:rPr>
          <w:rFonts w:eastAsia="Cambria"/>
          <w:w w:val="105"/>
          <w:sz w:val="22"/>
          <w:szCs w:val="22"/>
        </w:rPr>
        <w:t>:</w:t>
      </w:r>
      <w:r w:rsidRPr="00FD2A11">
        <w:rPr>
          <w:rFonts w:eastAsia="Cambria"/>
          <w:spacing w:val="-7"/>
          <w:w w:val="105"/>
          <w:sz w:val="22"/>
          <w:szCs w:val="22"/>
        </w:rPr>
        <w:t xml:space="preserve"> </w:t>
      </w:r>
      <w:r w:rsidR="00FB0B07" w:rsidRPr="00FD2A11">
        <w:rPr>
          <w:rFonts w:eastAsia="Cambria"/>
          <w:b/>
          <w:bCs/>
          <w:w w:val="105"/>
          <w:sz w:val="22"/>
          <w:szCs w:val="22"/>
        </w:rPr>
        <w:t>Manufacturer’s</w:t>
      </w:r>
      <w:r w:rsidR="00FB0B07" w:rsidRPr="00FD2A11">
        <w:rPr>
          <w:rFonts w:eastAsia="Cambria"/>
          <w:b/>
          <w:bCs/>
          <w:spacing w:val="-6"/>
          <w:w w:val="105"/>
          <w:sz w:val="22"/>
          <w:szCs w:val="22"/>
        </w:rPr>
        <w:t xml:space="preserve"> </w:t>
      </w:r>
      <w:proofErr w:type="spellStart"/>
      <w:r w:rsidR="00FB0B07" w:rsidRPr="00FD2A11">
        <w:rPr>
          <w:rFonts w:eastAsia="Cambria"/>
          <w:b/>
          <w:bCs/>
          <w:w w:val="105"/>
          <w:sz w:val="22"/>
          <w:szCs w:val="22"/>
        </w:rPr>
        <w:t>Authorisation</w:t>
      </w:r>
      <w:proofErr w:type="spellEnd"/>
      <w:r w:rsidR="00FB0B07" w:rsidRPr="00FD2A11">
        <w:rPr>
          <w:rFonts w:eastAsia="Cambria"/>
          <w:b/>
          <w:bCs/>
          <w:spacing w:val="-5"/>
          <w:w w:val="105"/>
          <w:sz w:val="22"/>
          <w:szCs w:val="22"/>
        </w:rPr>
        <w:t xml:space="preserve"> </w:t>
      </w:r>
      <w:r w:rsidR="00FB0B07" w:rsidRPr="00FD2A11">
        <w:rPr>
          <w:rFonts w:eastAsia="Cambria"/>
          <w:b/>
          <w:bCs/>
          <w:w w:val="105"/>
          <w:sz w:val="22"/>
          <w:szCs w:val="22"/>
        </w:rPr>
        <w:t>Form</w:t>
      </w:r>
    </w:p>
    <w:p w:rsidR="002C04A9" w:rsidRPr="00FD2A11" w:rsidRDefault="007C76D0" w:rsidP="002C04A9">
      <w:pPr>
        <w:widowControl w:val="0"/>
        <w:autoSpaceDE w:val="0"/>
        <w:autoSpaceDN w:val="0"/>
        <w:spacing w:line="254" w:lineRule="auto"/>
        <w:ind w:left="3119" w:right="243"/>
        <w:jc w:val="both"/>
        <w:rPr>
          <w:rFonts w:eastAsia="Cambria"/>
          <w:w w:val="105"/>
          <w:sz w:val="22"/>
          <w:szCs w:val="22"/>
        </w:rPr>
      </w:pPr>
      <w:r w:rsidRPr="00FD2A11">
        <w:rPr>
          <w:rFonts w:eastAsia="Cambria"/>
          <w:w w:val="105"/>
          <w:sz w:val="22"/>
          <w:szCs w:val="22"/>
        </w:rPr>
        <w:t xml:space="preserve">Scanned copy of above documents shall be uploaded (refer para 15.4 </w:t>
      </w:r>
      <w:r w:rsidRPr="00FD2A11">
        <w:rPr>
          <w:rFonts w:eastAsia="Cambria"/>
          <w:w w:val="105"/>
          <w:sz w:val="22"/>
          <w:szCs w:val="22"/>
        </w:rPr>
        <w:lastRenderedPageBreak/>
        <w:t xml:space="preserve">below) </w:t>
      </w:r>
    </w:p>
    <w:p w:rsidR="00FB0B07" w:rsidRPr="00FD2A11" w:rsidRDefault="007C76D0" w:rsidP="002C04A9">
      <w:pPr>
        <w:widowControl w:val="0"/>
        <w:numPr>
          <w:ilvl w:val="2"/>
          <w:numId w:val="11"/>
        </w:numPr>
        <w:tabs>
          <w:tab w:val="left" w:pos="1728"/>
          <w:tab w:val="left" w:pos="1729"/>
        </w:tabs>
        <w:autoSpaceDE w:val="0"/>
        <w:autoSpaceDN w:val="0"/>
        <w:spacing w:before="1"/>
        <w:ind w:hanging="541"/>
        <w:jc w:val="both"/>
        <w:rPr>
          <w:rFonts w:eastAsia="Cambria"/>
          <w:b/>
          <w:w w:val="105"/>
          <w:sz w:val="22"/>
          <w:szCs w:val="22"/>
        </w:rPr>
      </w:pPr>
      <w:r w:rsidRPr="00FD2A11">
        <w:rPr>
          <w:rFonts w:eastAsia="Cambria"/>
          <w:b/>
          <w:w w:val="105"/>
          <w:sz w:val="22"/>
          <w:szCs w:val="22"/>
        </w:rPr>
        <w:t xml:space="preserve">Attachment 9:   </w:t>
      </w:r>
      <w:r w:rsidRPr="00FD2A11">
        <w:rPr>
          <w:rFonts w:eastAsia="Cambria"/>
          <w:b/>
          <w:bCs/>
          <w:w w:val="105"/>
          <w:sz w:val="22"/>
          <w:szCs w:val="22"/>
        </w:rPr>
        <w:t>Work</w:t>
      </w:r>
      <w:r w:rsidRPr="00FD2A11">
        <w:rPr>
          <w:rFonts w:eastAsia="Cambria"/>
          <w:b/>
          <w:bCs/>
          <w:spacing w:val="5"/>
          <w:w w:val="105"/>
          <w:sz w:val="22"/>
          <w:szCs w:val="22"/>
        </w:rPr>
        <w:t xml:space="preserve"> </w:t>
      </w:r>
      <w:r w:rsidRPr="00FD2A11">
        <w:rPr>
          <w:rFonts w:eastAsia="Cambria"/>
          <w:b/>
          <w:bCs/>
          <w:w w:val="105"/>
          <w:sz w:val="22"/>
          <w:szCs w:val="22"/>
        </w:rPr>
        <w:t>Completion</w:t>
      </w:r>
      <w:r w:rsidRPr="00FD2A11">
        <w:rPr>
          <w:rFonts w:eastAsia="Cambria"/>
          <w:b/>
          <w:bCs/>
          <w:spacing w:val="5"/>
          <w:w w:val="105"/>
          <w:sz w:val="22"/>
          <w:szCs w:val="22"/>
        </w:rPr>
        <w:t xml:space="preserve"> </w:t>
      </w:r>
      <w:r w:rsidRPr="00FD2A11">
        <w:rPr>
          <w:rFonts w:eastAsia="Cambria"/>
          <w:b/>
          <w:bCs/>
          <w:w w:val="105"/>
          <w:sz w:val="22"/>
          <w:szCs w:val="22"/>
        </w:rPr>
        <w:t>Schedule</w:t>
      </w:r>
    </w:p>
    <w:p w:rsidR="002C04A9" w:rsidRPr="002C04A9" w:rsidRDefault="007C76D0" w:rsidP="002C04A9">
      <w:pPr>
        <w:widowControl w:val="0"/>
        <w:autoSpaceDE w:val="0"/>
        <w:autoSpaceDN w:val="0"/>
        <w:spacing w:line="254" w:lineRule="auto"/>
        <w:ind w:left="3119" w:right="243"/>
        <w:jc w:val="both"/>
        <w:rPr>
          <w:rFonts w:eastAsia="Cambria"/>
          <w:w w:val="105"/>
          <w:sz w:val="22"/>
          <w:szCs w:val="22"/>
        </w:rPr>
      </w:pPr>
      <w:r w:rsidRPr="00FD2A11">
        <w:rPr>
          <w:rFonts w:eastAsia="Cambria"/>
          <w:w w:val="105"/>
          <w:sz w:val="22"/>
          <w:szCs w:val="22"/>
        </w:rPr>
        <w:t>Attach</w:t>
      </w:r>
      <w:r w:rsidRPr="00FD2A11">
        <w:rPr>
          <w:rFonts w:eastAsia="Cambria"/>
          <w:w w:val="105"/>
          <w:sz w:val="22"/>
          <w:szCs w:val="22"/>
        </w:rPr>
        <w:tab/>
        <w:t>Bar</w:t>
      </w:r>
      <w:r w:rsidRPr="002C04A9">
        <w:rPr>
          <w:rFonts w:eastAsia="Cambria"/>
          <w:w w:val="105"/>
          <w:sz w:val="22"/>
          <w:szCs w:val="22"/>
        </w:rPr>
        <w:tab/>
        <w:t>Chart</w:t>
      </w:r>
      <w:r w:rsidRPr="002C04A9">
        <w:rPr>
          <w:rFonts w:eastAsia="Cambria"/>
          <w:w w:val="105"/>
          <w:sz w:val="22"/>
          <w:szCs w:val="22"/>
        </w:rPr>
        <w:tab/>
        <w:t>for</w:t>
      </w:r>
      <w:r w:rsidRPr="002C04A9">
        <w:rPr>
          <w:rFonts w:eastAsia="Cambria"/>
          <w:w w:val="105"/>
          <w:sz w:val="22"/>
          <w:szCs w:val="22"/>
        </w:rPr>
        <w:tab/>
        <w:t>Work</w:t>
      </w:r>
      <w:r w:rsidRPr="002C04A9">
        <w:rPr>
          <w:rFonts w:eastAsia="Cambria"/>
          <w:w w:val="105"/>
          <w:sz w:val="22"/>
          <w:szCs w:val="22"/>
        </w:rPr>
        <w:tab/>
        <w:t>Completion Schedule.</w:t>
      </w:r>
    </w:p>
    <w:p w:rsidR="002C04A9" w:rsidRPr="002C04A9" w:rsidRDefault="007C76D0" w:rsidP="002C04A9">
      <w:pPr>
        <w:widowControl w:val="0"/>
        <w:autoSpaceDE w:val="0"/>
        <w:autoSpaceDN w:val="0"/>
        <w:spacing w:line="254" w:lineRule="auto"/>
        <w:ind w:left="3119" w:right="243"/>
        <w:jc w:val="both"/>
        <w:rPr>
          <w:rFonts w:eastAsia="Cambria"/>
          <w:w w:val="105"/>
          <w:sz w:val="22"/>
          <w:szCs w:val="22"/>
        </w:rPr>
      </w:pPr>
      <w:r w:rsidRPr="002C04A9">
        <w:rPr>
          <w:rFonts w:eastAsia="Cambria"/>
          <w:w w:val="105"/>
          <w:sz w:val="22"/>
          <w:szCs w:val="22"/>
        </w:rPr>
        <w:t>Scanned copy of above documents shall be uploaded (refer para 15.4 below)</w:t>
      </w:r>
    </w:p>
    <w:p w:rsidR="002C04A9" w:rsidRPr="002C04A9" w:rsidRDefault="007C76D0" w:rsidP="002C04A9">
      <w:pPr>
        <w:widowControl w:val="0"/>
        <w:numPr>
          <w:ilvl w:val="2"/>
          <w:numId w:val="11"/>
        </w:numPr>
        <w:tabs>
          <w:tab w:val="left" w:pos="1728"/>
          <w:tab w:val="left" w:pos="1729"/>
        </w:tabs>
        <w:autoSpaceDE w:val="0"/>
        <w:autoSpaceDN w:val="0"/>
        <w:spacing w:before="1"/>
        <w:ind w:hanging="541"/>
        <w:jc w:val="both"/>
        <w:rPr>
          <w:rFonts w:eastAsia="Cambria"/>
          <w:b/>
          <w:w w:val="105"/>
          <w:sz w:val="22"/>
          <w:szCs w:val="22"/>
        </w:rPr>
      </w:pPr>
      <w:r w:rsidRPr="002C04A9">
        <w:rPr>
          <w:rFonts w:eastAsia="Cambria"/>
          <w:b/>
          <w:w w:val="105"/>
          <w:sz w:val="22"/>
          <w:szCs w:val="22"/>
        </w:rPr>
        <w:t>Attachment 10:</w:t>
      </w:r>
      <w:r>
        <w:rPr>
          <w:rFonts w:eastAsia="Cambria"/>
          <w:b/>
          <w:w w:val="105"/>
          <w:sz w:val="22"/>
          <w:szCs w:val="22"/>
        </w:rPr>
        <w:t xml:space="preserve"> </w:t>
      </w:r>
      <w:r w:rsidRPr="0012514B">
        <w:rPr>
          <w:rFonts w:eastAsia="Cambria"/>
          <w:b/>
          <w:bCs/>
          <w:w w:val="105"/>
          <w:sz w:val="22"/>
          <w:szCs w:val="22"/>
        </w:rPr>
        <w:t>Guarantee</w:t>
      </w:r>
      <w:r w:rsidRPr="0012514B">
        <w:rPr>
          <w:rFonts w:eastAsia="Cambria"/>
          <w:b/>
          <w:bCs/>
          <w:spacing w:val="-4"/>
          <w:w w:val="105"/>
          <w:sz w:val="22"/>
          <w:szCs w:val="22"/>
        </w:rPr>
        <w:t xml:space="preserve"> </w:t>
      </w:r>
      <w:r w:rsidRPr="0012514B">
        <w:rPr>
          <w:rFonts w:eastAsia="Cambria"/>
          <w:b/>
          <w:bCs/>
          <w:w w:val="105"/>
          <w:sz w:val="22"/>
          <w:szCs w:val="22"/>
        </w:rPr>
        <w:t>Declaration</w:t>
      </w:r>
    </w:p>
    <w:p w:rsidR="002C04A9" w:rsidRPr="002C04A9" w:rsidRDefault="007C76D0" w:rsidP="002C04A9">
      <w:pPr>
        <w:widowControl w:val="0"/>
        <w:tabs>
          <w:tab w:val="left" w:pos="6096"/>
        </w:tabs>
        <w:autoSpaceDE w:val="0"/>
        <w:autoSpaceDN w:val="0"/>
        <w:spacing w:line="254" w:lineRule="auto"/>
        <w:ind w:left="3119" w:right="243"/>
        <w:jc w:val="both"/>
        <w:rPr>
          <w:rFonts w:eastAsia="Cambria"/>
          <w:w w:val="105"/>
          <w:sz w:val="22"/>
          <w:szCs w:val="22"/>
        </w:rPr>
      </w:pPr>
      <w:r w:rsidRPr="002C04A9">
        <w:rPr>
          <w:rFonts w:eastAsia="Cambria"/>
          <w:w w:val="105"/>
          <w:sz w:val="22"/>
          <w:szCs w:val="22"/>
        </w:rPr>
        <w:t>Scanned copy of above documents shall be uploaded (refer para 15.4 below)</w:t>
      </w:r>
    </w:p>
    <w:p w:rsidR="002C04A9" w:rsidRDefault="002C04A9" w:rsidP="002C04A9">
      <w:pPr>
        <w:widowControl w:val="0"/>
        <w:tabs>
          <w:tab w:val="left" w:pos="1728"/>
          <w:tab w:val="left" w:pos="1729"/>
        </w:tabs>
        <w:autoSpaceDE w:val="0"/>
        <w:autoSpaceDN w:val="0"/>
        <w:spacing w:before="1"/>
        <w:ind w:left="1728"/>
        <w:jc w:val="both"/>
        <w:rPr>
          <w:rFonts w:eastAsia="Cambria"/>
          <w:b/>
          <w:w w:val="105"/>
          <w:sz w:val="22"/>
          <w:szCs w:val="22"/>
        </w:rPr>
      </w:pPr>
    </w:p>
    <w:p w:rsidR="002C04A9" w:rsidRPr="002C04A9" w:rsidRDefault="007C76D0" w:rsidP="002C04A9">
      <w:pPr>
        <w:widowControl w:val="0"/>
        <w:numPr>
          <w:ilvl w:val="2"/>
          <w:numId w:val="11"/>
        </w:numPr>
        <w:tabs>
          <w:tab w:val="left" w:pos="1728"/>
          <w:tab w:val="left" w:pos="1729"/>
        </w:tabs>
        <w:autoSpaceDE w:val="0"/>
        <w:autoSpaceDN w:val="0"/>
        <w:spacing w:before="1"/>
        <w:ind w:hanging="541"/>
        <w:jc w:val="both"/>
        <w:rPr>
          <w:rFonts w:eastAsia="Cambria"/>
          <w:b/>
          <w:w w:val="105"/>
          <w:sz w:val="22"/>
          <w:szCs w:val="22"/>
        </w:rPr>
      </w:pPr>
      <w:r w:rsidRPr="002C04A9">
        <w:rPr>
          <w:rFonts w:eastAsia="Cambria"/>
          <w:b/>
          <w:w w:val="105"/>
          <w:sz w:val="22"/>
          <w:szCs w:val="22"/>
        </w:rPr>
        <w:t>Attachment 1</w:t>
      </w:r>
      <w:r>
        <w:rPr>
          <w:rFonts w:eastAsia="Cambria"/>
          <w:b/>
          <w:w w:val="105"/>
          <w:sz w:val="22"/>
          <w:szCs w:val="22"/>
        </w:rPr>
        <w:t>3</w:t>
      </w:r>
      <w:r w:rsidRPr="002C04A9">
        <w:rPr>
          <w:rFonts w:eastAsia="Cambria"/>
          <w:b/>
          <w:w w:val="105"/>
          <w:sz w:val="22"/>
          <w:szCs w:val="22"/>
        </w:rPr>
        <w:t>:</w:t>
      </w:r>
      <w:r>
        <w:rPr>
          <w:rFonts w:eastAsia="Cambria"/>
          <w:b/>
          <w:w w:val="105"/>
          <w:sz w:val="22"/>
          <w:szCs w:val="22"/>
        </w:rPr>
        <w:t xml:space="preserve"> </w:t>
      </w:r>
      <w:r w:rsidR="00462728">
        <w:rPr>
          <w:rFonts w:eastAsia="Cambria"/>
          <w:w w:val="105"/>
          <w:sz w:val="22"/>
          <w:szCs w:val="22"/>
        </w:rPr>
        <w:t>(</w:t>
      </w:r>
      <w:r w:rsidR="00462728" w:rsidRPr="002B70E8">
        <w:rPr>
          <w:rFonts w:eastAsia="Cambria"/>
          <w:b/>
          <w:bCs/>
          <w:w w:val="105"/>
          <w:sz w:val="22"/>
          <w:szCs w:val="22"/>
        </w:rPr>
        <w:t>not applicable</w:t>
      </w:r>
      <w:r w:rsidR="00462728">
        <w:rPr>
          <w:rFonts w:eastAsia="Cambria"/>
          <w:w w:val="105"/>
          <w:sz w:val="22"/>
          <w:szCs w:val="22"/>
        </w:rPr>
        <w:t>)</w:t>
      </w:r>
    </w:p>
    <w:p w:rsidR="002C04A9" w:rsidRPr="002C04A9" w:rsidRDefault="007C76D0" w:rsidP="002C04A9">
      <w:pPr>
        <w:widowControl w:val="0"/>
        <w:numPr>
          <w:ilvl w:val="2"/>
          <w:numId w:val="11"/>
        </w:numPr>
        <w:tabs>
          <w:tab w:val="left" w:pos="1728"/>
          <w:tab w:val="left" w:pos="1729"/>
        </w:tabs>
        <w:autoSpaceDE w:val="0"/>
        <w:autoSpaceDN w:val="0"/>
        <w:spacing w:before="1"/>
        <w:ind w:hanging="541"/>
        <w:jc w:val="both"/>
        <w:rPr>
          <w:rFonts w:eastAsia="Cambria"/>
          <w:b/>
          <w:w w:val="105"/>
          <w:sz w:val="22"/>
          <w:szCs w:val="22"/>
        </w:rPr>
      </w:pPr>
      <w:r w:rsidRPr="002C04A9">
        <w:rPr>
          <w:rFonts w:eastAsia="Cambria"/>
          <w:b/>
          <w:w w:val="105"/>
          <w:sz w:val="22"/>
          <w:szCs w:val="22"/>
        </w:rPr>
        <w:t>Attachment 1</w:t>
      </w:r>
      <w:r>
        <w:rPr>
          <w:rFonts w:eastAsia="Cambria"/>
          <w:b/>
          <w:w w:val="105"/>
          <w:sz w:val="22"/>
          <w:szCs w:val="22"/>
        </w:rPr>
        <w:t>4</w:t>
      </w:r>
      <w:r w:rsidRPr="002C04A9">
        <w:rPr>
          <w:rFonts w:eastAsia="Cambria"/>
          <w:b/>
          <w:w w:val="105"/>
          <w:sz w:val="22"/>
          <w:szCs w:val="22"/>
        </w:rPr>
        <w:t>:</w:t>
      </w:r>
      <w:r>
        <w:rPr>
          <w:rFonts w:eastAsia="Cambria"/>
          <w:b/>
          <w:w w:val="105"/>
          <w:sz w:val="22"/>
          <w:szCs w:val="22"/>
        </w:rPr>
        <w:t xml:space="preserve"> </w:t>
      </w:r>
      <w:r w:rsidRPr="0012514B">
        <w:rPr>
          <w:rFonts w:eastAsia="Cambria"/>
          <w:b/>
          <w:bCs/>
          <w:sz w:val="22"/>
          <w:szCs w:val="22"/>
        </w:rPr>
        <w:t>Integrity</w:t>
      </w:r>
      <w:r w:rsidRPr="0012514B">
        <w:rPr>
          <w:rFonts w:eastAsia="Cambria"/>
          <w:b/>
          <w:bCs/>
          <w:spacing w:val="53"/>
          <w:sz w:val="22"/>
          <w:szCs w:val="22"/>
        </w:rPr>
        <w:t xml:space="preserve"> </w:t>
      </w:r>
      <w:r w:rsidRPr="0012514B">
        <w:rPr>
          <w:rFonts w:eastAsia="Cambria"/>
          <w:b/>
          <w:bCs/>
          <w:sz w:val="22"/>
          <w:szCs w:val="22"/>
        </w:rPr>
        <w:t>Pact</w:t>
      </w:r>
      <w:r w:rsidRPr="0012514B">
        <w:rPr>
          <w:rFonts w:eastAsia="Cambria"/>
          <w:spacing w:val="2"/>
          <w:sz w:val="22"/>
          <w:szCs w:val="22"/>
        </w:rPr>
        <w:t xml:space="preserve"> </w:t>
      </w:r>
      <w:r w:rsidRPr="0012514B">
        <w:rPr>
          <w:rFonts w:eastAsia="Cambria"/>
          <w:i/>
          <w:sz w:val="22"/>
          <w:szCs w:val="22"/>
        </w:rPr>
        <w:t>(submission</w:t>
      </w:r>
      <w:r w:rsidRPr="0012514B">
        <w:rPr>
          <w:rFonts w:eastAsia="Cambria"/>
          <w:i/>
          <w:spacing w:val="39"/>
          <w:sz w:val="22"/>
          <w:szCs w:val="22"/>
        </w:rPr>
        <w:t xml:space="preserve"> </w:t>
      </w:r>
      <w:r w:rsidRPr="0012514B">
        <w:rPr>
          <w:rFonts w:eastAsia="Cambria"/>
          <w:i/>
          <w:sz w:val="22"/>
          <w:szCs w:val="22"/>
        </w:rPr>
        <w:t>of</w:t>
      </w:r>
      <w:r w:rsidRPr="0012514B">
        <w:rPr>
          <w:rFonts w:eastAsia="Cambria"/>
          <w:i/>
          <w:spacing w:val="38"/>
          <w:sz w:val="22"/>
          <w:szCs w:val="22"/>
        </w:rPr>
        <w:t xml:space="preserve"> </w:t>
      </w:r>
      <w:r w:rsidRPr="0012514B">
        <w:rPr>
          <w:rFonts w:eastAsia="Cambria"/>
          <w:i/>
          <w:sz w:val="22"/>
          <w:szCs w:val="22"/>
        </w:rPr>
        <w:t>Hard</w:t>
      </w:r>
      <w:r w:rsidRPr="0012514B">
        <w:rPr>
          <w:rFonts w:eastAsia="Cambria"/>
          <w:i/>
          <w:spacing w:val="38"/>
          <w:sz w:val="22"/>
          <w:szCs w:val="22"/>
        </w:rPr>
        <w:t xml:space="preserve"> </w:t>
      </w:r>
      <w:r w:rsidRPr="0012514B">
        <w:rPr>
          <w:rFonts w:eastAsia="Cambria"/>
          <w:i/>
          <w:sz w:val="22"/>
          <w:szCs w:val="22"/>
        </w:rPr>
        <w:t>Copy</w:t>
      </w:r>
      <w:r w:rsidRPr="0012514B">
        <w:rPr>
          <w:rFonts w:eastAsia="Cambria"/>
          <w:i/>
          <w:spacing w:val="40"/>
          <w:sz w:val="22"/>
          <w:szCs w:val="22"/>
        </w:rPr>
        <w:t xml:space="preserve"> </w:t>
      </w:r>
      <w:r w:rsidRPr="0012514B">
        <w:rPr>
          <w:rFonts w:eastAsia="Cambria"/>
          <w:i/>
          <w:sz w:val="22"/>
          <w:szCs w:val="22"/>
        </w:rPr>
        <w:t>in</w:t>
      </w:r>
      <w:r w:rsidRPr="0012514B">
        <w:rPr>
          <w:rFonts w:eastAsia="Cambria"/>
          <w:i/>
          <w:spacing w:val="-57"/>
          <w:sz w:val="22"/>
          <w:szCs w:val="22"/>
        </w:rPr>
        <w:t xml:space="preserve"> </w:t>
      </w:r>
      <w:r w:rsidRPr="0012514B">
        <w:rPr>
          <w:rFonts w:eastAsia="Cambria"/>
          <w:i/>
          <w:sz w:val="22"/>
          <w:szCs w:val="22"/>
        </w:rPr>
        <w:t>‘Original’)</w:t>
      </w:r>
    </w:p>
    <w:p w:rsidR="002C04A9" w:rsidRPr="002C04A9" w:rsidRDefault="002C04A9" w:rsidP="002C04A9">
      <w:pPr>
        <w:widowControl w:val="0"/>
        <w:tabs>
          <w:tab w:val="left" w:pos="1728"/>
          <w:tab w:val="left" w:pos="1729"/>
        </w:tabs>
        <w:autoSpaceDE w:val="0"/>
        <w:autoSpaceDN w:val="0"/>
        <w:spacing w:before="1"/>
        <w:ind w:left="1728"/>
        <w:jc w:val="both"/>
        <w:rPr>
          <w:rFonts w:eastAsia="Cambria"/>
          <w:b/>
          <w:w w:val="105"/>
          <w:sz w:val="22"/>
          <w:szCs w:val="22"/>
        </w:rPr>
      </w:pPr>
    </w:p>
    <w:p w:rsidR="002C04A9" w:rsidRPr="0012514B" w:rsidRDefault="002C04A9" w:rsidP="002C04A9">
      <w:pPr>
        <w:widowControl w:val="0"/>
        <w:tabs>
          <w:tab w:val="left" w:pos="1985"/>
        </w:tabs>
        <w:autoSpaceDE w:val="0"/>
        <w:autoSpaceDN w:val="0"/>
        <w:spacing w:before="1"/>
        <w:ind w:left="3261"/>
        <w:jc w:val="both"/>
        <w:rPr>
          <w:rFonts w:eastAsia="Cambria"/>
          <w:sz w:val="22"/>
          <w:szCs w:val="22"/>
        </w:rPr>
      </w:pPr>
    </w:p>
    <w:p w:rsidR="002957DC" w:rsidRPr="0012514B" w:rsidRDefault="007C76D0">
      <w:pPr>
        <w:widowControl w:val="0"/>
        <w:autoSpaceDE w:val="0"/>
        <w:autoSpaceDN w:val="0"/>
        <w:spacing w:line="254" w:lineRule="auto"/>
        <w:ind w:left="1728" w:right="243"/>
        <w:jc w:val="both"/>
        <w:rPr>
          <w:rFonts w:eastAsia="Cambria"/>
          <w:sz w:val="22"/>
          <w:szCs w:val="22"/>
        </w:rPr>
      </w:pPr>
      <w:r w:rsidRPr="00462728">
        <w:rPr>
          <w:rFonts w:eastAsia="Cambria"/>
          <w:w w:val="105"/>
          <w:sz w:val="22"/>
          <w:szCs w:val="22"/>
        </w:rPr>
        <w:t>The Bidder shall complete the accompanying Integrity Pact, which shall be applicable for bidding as well as contract execution, duly signed on each page by the person signing the bid and shall be returned by the Bidder in</w:t>
      </w:r>
      <w:r w:rsidRPr="0012514B">
        <w:rPr>
          <w:rFonts w:eastAsia="Cambria"/>
          <w:spacing w:val="1"/>
          <w:sz w:val="22"/>
          <w:szCs w:val="22"/>
        </w:rPr>
        <w:t xml:space="preserve"> </w:t>
      </w:r>
      <w:r w:rsidRPr="0012514B">
        <w:rPr>
          <w:rFonts w:eastAsia="Cambria"/>
          <w:b/>
          <w:sz w:val="22"/>
          <w:szCs w:val="22"/>
        </w:rPr>
        <w:t>two</w:t>
      </w:r>
      <w:r w:rsidRPr="0012514B">
        <w:rPr>
          <w:rFonts w:eastAsia="Cambria"/>
          <w:b/>
          <w:spacing w:val="1"/>
          <w:sz w:val="22"/>
          <w:szCs w:val="22"/>
        </w:rPr>
        <w:t xml:space="preserve"> </w:t>
      </w:r>
      <w:r w:rsidRPr="0012514B">
        <w:rPr>
          <w:rFonts w:eastAsia="Cambria"/>
          <w:b/>
          <w:sz w:val="22"/>
          <w:szCs w:val="22"/>
        </w:rPr>
        <w:t>(2)</w:t>
      </w:r>
      <w:r w:rsidRPr="0012514B">
        <w:rPr>
          <w:rFonts w:eastAsia="Cambria"/>
          <w:spacing w:val="1"/>
          <w:sz w:val="22"/>
          <w:szCs w:val="22"/>
        </w:rPr>
        <w:t xml:space="preserve"> </w:t>
      </w:r>
      <w:r w:rsidRPr="00462728">
        <w:rPr>
          <w:rFonts w:eastAsia="Cambria"/>
          <w:w w:val="105"/>
          <w:sz w:val="22"/>
          <w:szCs w:val="22"/>
        </w:rPr>
        <w:t xml:space="preserve">originals </w:t>
      </w:r>
      <w:r w:rsidR="00951AD1" w:rsidRPr="00462728">
        <w:rPr>
          <w:rFonts w:eastAsia="Cambria"/>
          <w:w w:val="105"/>
          <w:sz w:val="22"/>
          <w:szCs w:val="22"/>
        </w:rPr>
        <w:t>along with</w:t>
      </w:r>
      <w:r w:rsidRPr="00462728">
        <w:rPr>
          <w:rFonts w:eastAsia="Cambria"/>
          <w:w w:val="105"/>
          <w:sz w:val="22"/>
          <w:szCs w:val="22"/>
        </w:rPr>
        <w:t xml:space="preserve"> the Techno - Commercial Part in a separate envelope, duly superscripted with</w:t>
      </w:r>
      <w:r w:rsidRPr="0012514B">
        <w:rPr>
          <w:rFonts w:eastAsia="Cambria"/>
          <w:sz w:val="22"/>
          <w:szCs w:val="22"/>
        </w:rPr>
        <w:t xml:space="preserve"> ‘</w:t>
      </w:r>
      <w:r w:rsidRPr="0012514B">
        <w:rPr>
          <w:rFonts w:eastAsia="Cambria"/>
          <w:b/>
          <w:sz w:val="22"/>
          <w:szCs w:val="22"/>
        </w:rPr>
        <w:t>Integrity Pact’</w:t>
      </w:r>
      <w:r w:rsidRPr="0012514B">
        <w:rPr>
          <w:rFonts w:eastAsia="Cambria"/>
          <w:sz w:val="22"/>
          <w:szCs w:val="22"/>
        </w:rPr>
        <w:t xml:space="preserve">. </w:t>
      </w:r>
      <w:r w:rsidRPr="00462728">
        <w:rPr>
          <w:rFonts w:eastAsia="Cambria"/>
          <w:w w:val="105"/>
          <w:sz w:val="22"/>
          <w:szCs w:val="22"/>
        </w:rPr>
        <w:t xml:space="preserve">The Bidder shall submit the Integrity Pact on a </w:t>
      </w:r>
      <w:r w:rsidR="00951AD1" w:rsidRPr="00462728">
        <w:rPr>
          <w:rFonts w:eastAsia="Cambria"/>
          <w:w w:val="105"/>
          <w:sz w:val="22"/>
          <w:szCs w:val="22"/>
        </w:rPr>
        <w:t>non-judicial</w:t>
      </w:r>
      <w:r w:rsidRPr="00462728">
        <w:rPr>
          <w:rFonts w:eastAsia="Cambria"/>
          <w:w w:val="105"/>
          <w:sz w:val="22"/>
          <w:szCs w:val="22"/>
        </w:rPr>
        <w:t xml:space="preserve"> stamp paper of</w:t>
      </w:r>
      <w:r w:rsidRPr="0012514B">
        <w:rPr>
          <w:rFonts w:eastAsia="Cambria"/>
          <w:spacing w:val="16"/>
          <w:sz w:val="22"/>
          <w:szCs w:val="22"/>
        </w:rPr>
        <w:t xml:space="preserve"> </w:t>
      </w:r>
      <w:proofErr w:type="spellStart"/>
      <w:r w:rsidRPr="0012514B">
        <w:rPr>
          <w:rFonts w:eastAsia="Cambria"/>
          <w:b/>
          <w:sz w:val="22"/>
          <w:szCs w:val="22"/>
        </w:rPr>
        <w:t>Rs</w:t>
      </w:r>
      <w:proofErr w:type="spellEnd"/>
      <w:r w:rsidRPr="0012514B">
        <w:rPr>
          <w:rFonts w:eastAsia="Cambria"/>
          <w:b/>
          <w:sz w:val="22"/>
          <w:szCs w:val="22"/>
        </w:rPr>
        <w:t>.</w:t>
      </w:r>
      <w:r w:rsidRPr="0012514B">
        <w:rPr>
          <w:rFonts w:eastAsia="Cambria"/>
          <w:b/>
          <w:spacing w:val="15"/>
          <w:sz w:val="22"/>
          <w:szCs w:val="22"/>
        </w:rPr>
        <w:t xml:space="preserve"> </w:t>
      </w:r>
      <w:r w:rsidRPr="0012514B">
        <w:rPr>
          <w:rFonts w:eastAsia="Cambria"/>
          <w:b/>
          <w:sz w:val="22"/>
          <w:szCs w:val="22"/>
        </w:rPr>
        <w:t>100/-.</w:t>
      </w:r>
    </w:p>
    <w:p w:rsidR="002957DC" w:rsidRPr="0012514B" w:rsidRDefault="002957DC">
      <w:pPr>
        <w:widowControl w:val="0"/>
        <w:autoSpaceDE w:val="0"/>
        <w:autoSpaceDN w:val="0"/>
        <w:spacing w:before="5"/>
        <w:rPr>
          <w:rFonts w:eastAsia="Cambria"/>
          <w:sz w:val="22"/>
          <w:szCs w:val="22"/>
        </w:rPr>
      </w:pPr>
    </w:p>
    <w:p w:rsidR="002957DC" w:rsidRPr="00FD2A11" w:rsidRDefault="007C76D0">
      <w:pPr>
        <w:widowControl w:val="0"/>
        <w:autoSpaceDE w:val="0"/>
        <w:autoSpaceDN w:val="0"/>
        <w:spacing w:line="254" w:lineRule="auto"/>
        <w:ind w:left="1728" w:right="248"/>
        <w:jc w:val="both"/>
        <w:rPr>
          <w:rFonts w:eastAsia="Cambria"/>
          <w:sz w:val="22"/>
          <w:szCs w:val="22"/>
        </w:rPr>
      </w:pPr>
      <w:r w:rsidRPr="00FD2A11">
        <w:rPr>
          <w:rFonts w:eastAsia="Cambria"/>
          <w:w w:val="105"/>
          <w:sz w:val="22"/>
          <w:szCs w:val="22"/>
        </w:rPr>
        <w:t>The</w:t>
      </w:r>
      <w:r w:rsidRPr="00462728">
        <w:rPr>
          <w:rFonts w:eastAsia="Cambria"/>
          <w:w w:val="105"/>
          <w:sz w:val="22"/>
          <w:szCs w:val="22"/>
        </w:rPr>
        <w:t xml:space="preserve"> </w:t>
      </w:r>
      <w:r w:rsidRPr="00FD2A11">
        <w:rPr>
          <w:rFonts w:eastAsia="Cambria"/>
          <w:w w:val="105"/>
          <w:sz w:val="22"/>
          <w:szCs w:val="22"/>
        </w:rPr>
        <w:t>required</w:t>
      </w:r>
      <w:r w:rsidRPr="00462728">
        <w:rPr>
          <w:rFonts w:eastAsia="Cambria"/>
          <w:w w:val="105"/>
          <w:sz w:val="22"/>
          <w:szCs w:val="22"/>
        </w:rPr>
        <w:t xml:space="preserve"> </w:t>
      </w:r>
      <w:r w:rsidRPr="00FD2A11">
        <w:rPr>
          <w:rFonts w:eastAsia="Cambria"/>
          <w:w w:val="105"/>
          <w:sz w:val="22"/>
          <w:szCs w:val="22"/>
        </w:rPr>
        <w:t>Integrity</w:t>
      </w:r>
      <w:r w:rsidRPr="00462728">
        <w:rPr>
          <w:rFonts w:eastAsia="Cambria"/>
          <w:w w:val="105"/>
          <w:sz w:val="22"/>
          <w:szCs w:val="22"/>
        </w:rPr>
        <w:t xml:space="preserve"> </w:t>
      </w:r>
      <w:r w:rsidRPr="00FD2A11">
        <w:rPr>
          <w:rFonts w:eastAsia="Cambria"/>
          <w:w w:val="105"/>
          <w:sz w:val="22"/>
          <w:szCs w:val="22"/>
        </w:rPr>
        <w:t>Pact</w:t>
      </w:r>
      <w:r w:rsidRPr="00462728">
        <w:rPr>
          <w:rFonts w:eastAsia="Cambria"/>
          <w:w w:val="105"/>
          <w:sz w:val="22"/>
          <w:szCs w:val="22"/>
        </w:rPr>
        <w:t xml:space="preserve"> </w:t>
      </w:r>
      <w:r w:rsidRPr="00FD2A11">
        <w:rPr>
          <w:rFonts w:eastAsia="Cambria"/>
          <w:w w:val="105"/>
          <w:sz w:val="22"/>
          <w:szCs w:val="22"/>
        </w:rPr>
        <w:t>is</w:t>
      </w:r>
      <w:r w:rsidRPr="00462728">
        <w:rPr>
          <w:rFonts w:eastAsia="Cambria"/>
          <w:w w:val="105"/>
          <w:sz w:val="22"/>
          <w:szCs w:val="22"/>
        </w:rPr>
        <w:t xml:space="preserve"> </w:t>
      </w:r>
      <w:r w:rsidRPr="00FD2A11">
        <w:rPr>
          <w:rFonts w:eastAsia="Cambria"/>
          <w:b/>
          <w:bCs/>
          <w:w w:val="105"/>
          <w:sz w:val="22"/>
          <w:szCs w:val="22"/>
        </w:rPr>
        <w:t>Attachment 14-Integrity Pact</w:t>
      </w:r>
      <w:r w:rsidRPr="00FD2A11">
        <w:rPr>
          <w:rFonts w:eastAsia="Cambria"/>
          <w:w w:val="105"/>
          <w:sz w:val="22"/>
          <w:szCs w:val="22"/>
        </w:rPr>
        <w:t xml:space="preserve"> in the file Attachment </w:t>
      </w:r>
      <w:r w:rsidR="007F498C" w:rsidRPr="00FD2A11">
        <w:rPr>
          <w:rFonts w:eastAsia="Cambria"/>
          <w:w w:val="105"/>
          <w:sz w:val="22"/>
          <w:szCs w:val="22"/>
        </w:rPr>
        <w:t>(in MS word format)</w:t>
      </w:r>
      <w:r w:rsidR="00CB24DB">
        <w:rPr>
          <w:rFonts w:eastAsia="Cambria"/>
          <w:w w:val="105"/>
          <w:sz w:val="22"/>
          <w:szCs w:val="22"/>
        </w:rPr>
        <w:t xml:space="preserve"> refer </w:t>
      </w:r>
      <w:r w:rsidR="00CB24DB" w:rsidRPr="00CB24DB">
        <w:rPr>
          <w:rFonts w:eastAsia="Cambria"/>
          <w:b/>
          <w:bCs/>
          <w:i/>
          <w:iCs/>
          <w:w w:val="105"/>
          <w:sz w:val="22"/>
          <w:szCs w:val="22"/>
        </w:rPr>
        <w:t>Section-VI</w:t>
      </w:r>
      <w:r w:rsidR="00AF25F4" w:rsidRPr="00FD2A11">
        <w:rPr>
          <w:rFonts w:eastAsia="Cambria"/>
          <w:w w:val="105"/>
          <w:sz w:val="22"/>
          <w:szCs w:val="22"/>
        </w:rPr>
        <w:t>.</w:t>
      </w:r>
      <w:r w:rsidRPr="00FD2A11">
        <w:rPr>
          <w:rFonts w:eastAsia="Cambria"/>
          <w:w w:val="105"/>
          <w:sz w:val="22"/>
          <w:szCs w:val="22"/>
        </w:rPr>
        <w:t xml:space="preserve"> Bidders shall take print out in two copies discussed</w:t>
      </w:r>
      <w:r w:rsidRPr="00462728">
        <w:rPr>
          <w:rFonts w:eastAsia="Cambria"/>
          <w:w w:val="105"/>
          <w:sz w:val="22"/>
          <w:szCs w:val="22"/>
        </w:rPr>
        <w:t xml:space="preserve"> </w:t>
      </w:r>
      <w:r w:rsidRPr="00FD2A11">
        <w:rPr>
          <w:rFonts w:eastAsia="Cambria"/>
          <w:w w:val="105"/>
          <w:sz w:val="22"/>
          <w:szCs w:val="22"/>
        </w:rPr>
        <w:t>above</w:t>
      </w:r>
      <w:r w:rsidRPr="00462728">
        <w:rPr>
          <w:rFonts w:eastAsia="Cambria"/>
          <w:w w:val="105"/>
          <w:sz w:val="22"/>
          <w:szCs w:val="22"/>
        </w:rPr>
        <w:t xml:space="preserve"> </w:t>
      </w:r>
      <w:r w:rsidRPr="00FD2A11">
        <w:rPr>
          <w:rFonts w:eastAsia="Cambria"/>
          <w:w w:val="105"/>
          <w:sz w:val="22"/>
          <w:szCs w:val="22"/>
        </w:rPr>
        <w:t>and</w:t>
      </w:r>
      <w:r w:rsidRPr="00462728">
        <w:rPr>
          <w:rFonts w:eastAsia="Cambria"/>
          <w:w w:val="105"/>
          <w:sz w:val="22"/>
          <w:szCs w:val="22"/>
        </w:rPr>
        <w:t xml:space="preserve"> </w:t>
      </w:r>
      <w:r w:rsidRPr="00FD2A11">
        <w:rPr>
          <w:rFonts w:eastAsia="Cambria"/>
          <w:w w:val="105"/>
          <w:sz w:val="22"/>
          <w:szCs w:val="22"/>
        </w:rPr>
        <w:t>as</w:t>
      </w:r>
      <w:r w:rsidRPr="00462728">
        <w:rPr>
          <w:rFonts w:eastAsia="Cambria"/>
          <w:w w:val="105"/>
          <w:sz w:val="22"/>
          <w:szCs w:val="22"/>
        </w:rPr>
        <w:t xml:space="preserve"> </w:t>
      </w:r>
      <w:r w:rsidRPr="00FD2A11">
        <w:rPr>
          <w:rFonts w:eastAsia="Cambria"/>
          <w:w w:val="105"/>
          <w:sz w:val="22"/>
          <w:szCs w:val="22"/>
        </w:rPr>
        <w:t>explained</w:t>
      </w:r>
      <w:r w:rsidRPr="00462728">
        <w:rPr>
          <w:rFonts w:eastAsia="Cambria"/>
          <w:w w:val="105"/>
          <w:sz w:val="22"/>
          <w:szCs w:val="22"/>
        </w:rPr>
        <w:t xml:space="preserve"> </w:t>
      </w:r>
      <w:r w:rsidRPr="00FD2A11">
        <w:rPr>
          <w:rFonts w:eastAsia="Cambria"/>
          <w:w w:val="105"/>
          <w:sz w:val="22"/>
          <w:szCs w:val="22"/>
        </w:rPr>
        <w:t>in</w:t>
      </w:r>
      <w:r w:rsidRPr="00462728">
        <w:rPr>
          <w:rFonts w:eastAsia="Cambria"/>
          <w:w w:val="105"/>
          <w:sz w:val="22"/>
          <w:szCs w:val="22"/>
        </w:rPr>
        <w:t xml:space="preserve"> </w:t>
      </w:r>
      <w:r w:rsidRPr="00FD2A11">
        <w:rPr>
          <w:rFonts w:eastAsia="Cambria"/>
          <w:w w:val="105"/>
          <w:sz w:val="22"/>
          <w:szCs w:val="22"/>
        </w:rPr>
        <w:t>the</w:t>
      </w:r>
      <w:r w:rsidRPr="00FD2A11">
        <w:rPr>
          <w:rFonts w:eastAsia="Cambria"/>
          <w:spacing w:val="-3"/>
          <w:w w:val="105"/>
          <w:sz w:val="22"/>
          <w:szCs w:val="22"/>
        </w:rPr>
        <w:t xml:space="preserve"> </w:t>
      </w:r>
      <w:r w:rsidRPr="00FD2A11">
        <w:rPr>
          <w:rFonts w:eastAsia="Cambria"/>
          <w:b/>
          <w:i/>
          <w:w w:val="105"/>
          <w:sz w:val="22"/>
          <w:szCs w:val="22"/>
        </w:rPr>
        <w:t>Attachment</w:t>
      </w:r>
      <w:r w:rsidRPr="00FD2A11">
        <w:rPr>
          <w:rFonts w:eastAsia="Cambria"/>
          <w:b/>
          <w:i/>
          <w:spacing w:val="-1"/>
          <w:w w:val="105"/>
          <w:sz w:val="22"/>
          <w:szCs w:val="22"/>
        </w:rPr>
        <w:t xml:space="preserve"> </w:t>
      </w:r>
      <w:r w:rsidRPr="00FD2A11">
        <w:rPr>
          <w:rFonts w:eastAsia="Cambria"/>
          <w:b/>
          <w:i/>
          <w:w w:val="105"/>
          <w:sz w:val="22"/>
          <w:szCs w:val="22"/>
        </w:rPr>
        <w:t>14-Integrity</w:t>
      </w:r>
      <w:r w:rsidRPr="00FD2A11">
        <w:rPr>
          <w:rFonts w:eastAsia="Cambria"/>
          <w:b/>
          <w:i/>
          <w:spacing w:val="-3"/>
          <w:w w:val="105"/>
          <w:sz w:val="22"/>
          <w:szCs w:val="22"/>
        </w:rPr>
        <w:t xml:space="preserve"> </w:t>
      </w:r>
      <w:r w:rsidRPr="00FD2A11">
        <w:rPr>
          <w:rFonts w:eastAsia="Cambria"/>
          <w:b/>
          <w:i/>
          <w:w w:val="105"/>
          <w:sz w:val="22"/>
          <w:szCs w:val="22"/>
        </w:rPr>
        <w:t>Pact</w:t>
      </w:r>
      <w:r w:rsidR="007F498C" w:rsidRPr="00FD2A11">
        <w:rPr>
          <w:rFonts w:eastAsia="Cambria"/>
          <w:b/>
          <w:i/>
          <w:w w:val="105"/>
          <w:sz w:val="22"/>
          <w:szCs w:val="22"/>
        </w:rPr>
        <w:t xml:space="preserve"> (Vol-III_11-Attachment-14-IP-Integrity Pact document)</w:t>
      </w:r>
      <w:r w:rsidRPr="00FD2A11">
        <w:rPr>
          <w:rFonts w:eastAsia="Cambria"/>
          <w:w w:val="105"/>
          <w:sz w:val="22"/>
          <w:szCs w:val="22"/>
        </w:rPr>
        <w:t>.</w:t>
      </w:r>
    </w:p>
    <w:p w:rsidR="007F498C" w:rsidRPr="00FD2A11" w:rsidRDefault="007C76D0">
      <w:pPr>
        <w:widowControl w:val="0"/>
        <w:autoSpaceDE w:val="0"/>
        <w:autoSpaceDN w:val="0"/>
        <w:spacing w:before="146" w:line="256" w:lineRule="auto"/>
        <w:ind w:left="1728" w:right="250"/>
        <w:jc w:val="both"/>
        <w:rPr>
          <w:rFonts w:eastAsia="Cambria"/>
          <w:sz w:val="22"/>
          <w:szCs w:val="22"/>
        </w:rPr>
      </w:pPr>
      <w:r w:rsidRPr="00462728">
        <w:rPr>
          <w:rFonts w:eastAsia="Cambria"/>
          <w:w w:val="105"/>
          <w:sz w:val="22"/>
          <w:szCs w:val="22"/>
        </w:rPr>
        <w:t>If the bid is in Joint Venture the Integrity Pact shall be signed by all the partners</w:t>
      </w:r>
      <w:r w:rsidRPr="00FD2A11">
        <w:rPr>
          <w:rFonts w:eastAsia="Cambria"/>
          <w:sz w:val="22"/>
          <w:szCs w:val="22"/>
        </w:rPr>
        <w:t>.</w:t>
      </w:r>
    </w:p>
    <w:p w:rsidR="002957DC" w:rsidRPr="00FD2A11" w:rsidRDefault="002957DC">
      <w:pPr>
        <w:widowControl w:val="0"/>
        <w:autoSpaceDE w:val="0"/>
        <w:autoSpaceDN w:val="0"/>
        <w:rPr>
          <w:rFonts w:eastAsia="Cambria"/>
          <w:sz w:val="22"/>
          <w:szCs w:val="22"/>
        </w:rPr>
      </w:pPr>
    </w:p>
    <w:p w:rsidR="002957DC" w:rsidRDefault="007C76D0">
      <w:pPr>
        <w:widowControl w:val="0"/>
        <w:autoSpaceDE w:val="0"/>
        <w:autoSpaceDN w:val="0"/>
        <w:spacing w:line="254" w:lineRule="auto"/>
        <w:ind w:left="1728" w:right="243"/>
        <w:jc w:val="both"/>
        <w:rPr>
          <w:rFonts w:eastAsia="Cambria"/>
          <w:w w:val="105"/>
          <w:sz w:val="22"/>
          <w:szCs w:val="22"/>
        </w:rPr>
      </w:pPr>
      <w:r w:rsidRPr="00FD2A11">
        <w:rPr>
          <w:rFonts w:eastAsia="Cambria"/>
          <w:w w:val="105"/>
          <w:sz w:val="22"/>
          <w:szCs w:val="22"/>
        </w:rPr>
        <w:t>Bidder’s</w:t>
      </w:r>
      <w:r w:rsidRPr="00462728">
        <w:rPr>
          <w:rFonts w:eastAsia="Cambria"/>
          <w:w w:val="105"/>
          <w:sz w:val="22"/>
          <w:szCs w:val="22"/>
        </w:rPr>
        <w:t xml:space="preserve"> </w:t>
      </w:r>
      <w:r w:rsidRPr="00FD2A11">
        <w:rPr>
          <w:rFonts w:eastAsia="Cambria"/>
          <w:w w:val="105"/>
          <w:sz w:val="22"/>
          <w:szCs w:val="22"/>
        </w:rPr>
        <w:t>failure</w:t>
      </w:r>
      <w:r w:rsidRPr="00462728">
        <w:rPr>
          <w:rFonts w:eastAsia="Cambria"/>
          <w:w w:val="105"/>
          <w:sz w:val="22"/>
          <w:szCs w:val="22"/>
        </w:rPr>
        <w:t xml:space="preserve"> </w:t>
      </w:r>
      <w:r w:rsidRPr="00FD2A11">
        <w:rPr>
          <w:rFonts w:eastAsia="Cambria"/>
          <w:w w:val="105"/>
          <w:sz w:val="22"/>
          <w:szCs w:val="22"/>
        </w:rPr>
        <w:t>to</w:t>
      </w:r>
      <w:r w:rsidRPr="00462728">
        <w:rPr>
          <w:rFonts w:eastAsia="Cambria"/>
          <w:w w:val="105"/>
          <w:sz w:val="22"/>
          <w:szCs w:val="22"/>
        </w:rPr>
        <w:t xml:space="preserve"> </w:t>
      </w:r>
      <w:r w:rsidRPr="00FD2A11">
        <w:rPr>
          <w:rFonts w:eastAsia="Cambria"/>
          <w:w w:val="105"/>
          <w:sz w:val="22"/>
          <w:szCs w:val="22"/>
        </w:rPr>
        <w:t>submit</w:t>
      </w:r>
      <w:r w:rsidRPr="00462728">
        <w:rPr>
          <w:rFonts w:eastAsia="Cambria"/>
          <w:w w:val="105"/>
          <w:sz w:val="22"/>
          <w:szCs w:val="22"/>
        </w:rPr>
        <w:t xml:space="preserve"> </w:t>
      </w:r>
      <w:r w:rsidRPr="00FD2A11">
        <w:rPr>
          <w:rFonts w:eastAsia="Cambria"/>
          <w:w w:val="105"/>
          <w:sz w:val="22"/>
          <w:szCs w:val="22"/>
        </w:rPr>
        <w:t>the</w:t>
      </w:r>
      <w:r w:rsidRPr="00462728">
        <w:rPr>
          <w:rFonts w:eastAsia="Cambria"/>
          <w:w w:val="105"/>
          <w:sz w:val="22"/>
          <w:szCs w:val="22"/>
        </w:rPr>
        <w:t xml:space="preserve"> </w:t>
      </w:r>
      <w:r w:rsidRPr="00FD2A11">
        <w:rPr>
          <w:rFonts w:eastAsia="Cambria"/>
          <w:w w:val="105"/>
          <w:sz w:val="22"/>
          <w:szCs w:val="22"/>
        </w:rPr>
        <w:t>Integrity</w:t>
      </w:r>
      <w:r w:rsidRPr="00462728">
        <w:rPr>
          <w:rFonts w:eastAsia="Cambria"/>
          <w:w w:val="105"/>
          <w:sz w:val="22"/>
          <w:szCs w:val="22"/>
        </w:rPr>
        <w:t xml:space="preserve"> </w:t>
      </w:r>
      <w:r w:rsidRPr="00FD2A11">
        <w:rPr>
          <w:rFonts w:eastAsia="Cambria"/>
          <w:w w:val="105"/>
          <w:sz w:val="22"/>
          <w:szCs w:val="22"/>
        </w:rPr>
        <w:t>Pact</w:t>
      </w:r>
      <w:r w:rsidRPr="00462728">
        <w:rPr>
          <w:rFonts w:eastAsia="Cambria"/>
          <w:w w:val="105"/>
          <w:sz w:val="22"/>
          <w:szCs w:val="22"/>
        </w:rPr>
        <w:t xml:space="preserve"> </w:t>
      </w:r>
      <w:r w:rsidRPr="00FD2A11">
        <w:rPr>
          <w:rFonts w:eastAsia="Cambria"/>
          <w:w w:val="105"/>
          <w:sz w:val="22"/>
          <w:szCs w:val="22"/>
        </w:rPr>
        <w:t>duly</w:t>
      </w:r>
      <w:r w:rsidRPr="00462728">
        <w:rPr>
          <w:rFonts w:eastAsia="Cambria"/>
          <w:w w:val="105"/>
          <w:sz w:val="22"/>
          <w:szCs w:val="22"/>
        </w:rPr>
        <w:t xml:space="preserve"> </w:t>
      </w:r>
      <w:r w:rsidRPr="00FD2A11">
        <w:rPr>
          <w:rFonts w:eastAsia="Cambria"/>
          <w:w w:val="105"/>
          <w:sz w:val="22"/>
          <w:szCs w:val="22"/>
        </w:rPr>
        <w:t>signed</w:t>
      </w:r>
      <w:r w:rsidRPr="00462728">
        <w:rPr>
          <w:rFonts w:eastAsia="Cambria"/>
          <w:w w:val="105"/>
          <w:sz w:val="22"/>
          <w:szCs w:val="22"/>
        </w:rPr>
        <w:t xml:space="preserve"> </w:t>
      </w:r>
      <w:r w:rsidRPr="00FD2A11">
        <w:rPr>
          <w:rFonts w:eastAsia="Cambria"/>
          <w:w w:val="105"/>
          <w:sz w:val="22"/>
          <w:szCs w:val="22"/>
        </w:rPr>
        <w:t>in</w:t>
      </w:r>
      <w:r w:rsidRPr="00462728">
        <w:rPr>
          <w:rFonts w:eastAsia="Cambria"/>
          <w:w w:val="105"/>
          <w:sz w:val="22"/>
          <w:szCs w:val="22"/>
        </w:rPr>
        <w:t xml:space="preserve"> </w:t>
      </w:r>
      <w:r w:rsidRPr="00FD2A11">
        <w:rPr>
          <w:rFonts w:eastAsia="Cambria"/>
          <w:w w:val="105"/>
          <w:sz w:val="22"/>
          <w:szCs w:val="22"/>
        </w:rPr>
        <w:t>Original</w:t>
      </w:r>
      <w:r w:rsidRPr="00462728">
        <w:rPr>
          <w:rFonts w:eastAsia="Cambria"/>
          <w:w w:val="105"/>
          <w:sz w:val="22"/>
          <w:szCs w:val="22"/>
        </w:rPr>
        <w:t xml:space="preserve"> </w:t>
      </w:r>
      <w:r w:rsidR="006335DB" w:rsidRPr="00FD2A11">
        <w:rPr>
          <w:rFonts w:eastAsia="Cambria"/>
          <w:w w:val="105"/>
          <w:sz w:val="22"/>
          <w:szCs w:val="22"/>
        </w:rPr>
        <w:t>along with</w:t>
      </w:r>
      <w:r w:rsidRPr="00462728">
        <w:rPr>
          <w:rFonts w:eastAsia="Cambria"/>
          <w:w w:val="105"/>
          <w:sz w:val="22"/>
          <w:szCs w:val="22"/>
        </w:rPr>
        <w:t xml:space="preserve"> </w:t>
      </w:r>
      <w:r w:rsidRPr="00FD2A11">
        <w:rPr>
          <w:rFonts w:eastAsia="Cambria"/>
          <w:w w:val="105"/>
          <w:sz w:val="22"/>
          <w:szCs w:val="22"/>
        </w:rPr>
        <w:t>the</w:t>
      </w:r>
      <w:r w:rsidRPr="00462728">
        <w:rPr>
          <w:rFonts w:eastAsia="Cambria"/>
          <w:w w:val="105"/>
          <w:sz w:val="22"/>
          <w:szCs w:val="22"/>
        </w:rPr>
        <w:t xml:space="preserve"> </w:t>
      </w:r>
      <w:r w:rsidRPr="00FD2A11">
        <w:rPr>
          <w:rFonts w:eastAsia="Cambria"/>
          <w:w w:val="105"/>
          <w:sz w:val="22"/>
          <w:szCs w:val="22"/>
        </w:rPr>
        <w:t>Bid</w:t>
      </w:r>
      <w:r w:rsidRPr="00462728">
        <w:rPr>
          <w:rFonts w:eastAsia="Cambria"/>
          <w:w w:val="105"/>
          <w:sz w:val="22"/>
          <w:szCs w:val="22"/>
        </w:rPr>
        <w:t xml:space="preserve"> </w:t>
      </w:r>
      <w:r w:rsidRPr="00FD2A11">
        <w:rPr>
          <w:rFonts w:eastAsia="Cambria"/>
          <w:w w:val="105"/>
          <w:sz w:val="22"/>
          <w:szCs w:val="22"/>
        </w:rPr>
        <w:t>or</w:t>
      </w:r>
      <w:r w:rsidRPr="00462728">
        <w:rPr>
          <w:rFonts w:eastAsia="Cambria"/>
          <w:w w:val="105"/>
          <w:sz w:val="22"/>
          <w:szCs w:val="22"/>
        </w:rPr>
        <w:t xml:space="preserve"> </w:t>
      </w:r>
      <w:r w:rsidRPr="00FD2A11">
        <w:rPr>
          <w:rFonts w:eastAsia="Cambria"/>
          <w:w w:val="105"/>
          <w:sz w:val="22"/>
          <w:szCs w:val="22"/>
        </w:rPr>
        <w:t>subsequently</w:t>
      </w:r>
      <w:r w:rsidRPr="00462728">
        <w:rPr>
          <w:rFonts w:eastAsia="Cambria"/>
          <w:w w:val="105"/>
          <w:sz w:val="22"/>
          <w:szCs w:val="22"/>
        </w:rPr>
        <w:t xml:space="preserve"> </w:t>
      </w:r>
      <w:r w:rsidRPr="00FD2A11">
        <w:rPr>
          <w:rFonts w:eastAsia="Cambria"/>
          <w:w w:val="105"/>
          <w:sz w:val="22"/>
          <w:szCs w:val="22"/>
        </w:rPr>
        <w:t>pursuant</w:t>
      </w:r>
      <w:r w:rsidRPr="00462728">
        <w:rPr>
          <w:rFonts w:eastAsia="Cambria"/>
          <w:w w:val="105"/>
          <w:sz w:val="22"/>
          <w:szCs w:val="22"/>
        </w:rPr>
        <w:t xml:space="preserve"> </w:t>
      </w:r>
      <w:r w:rsidRPr="00FD2A11">
        <w:rPr>
          <w:rFonts w:eastAsia="Cambria"/>
          <w:w w:val="105"/>
          <w:sz w:val="22"/>
          <w:szCs w:val="22"/>
        </w:rPr>
        <w:t>to</w:t>
      </w:r>
      <w:r w:rsidRPr="00FD2A11">
        <w:rPr>
          <w:rFonts w:eastAsia="Cambria"/>
          <w:spacing w:val="-8"/>
          <w:w w:val="105"/>
          <w:sz w:val="22"/>
          <w:szCs w:val="22"/>
        </w:rPr>
        <w:t xml:space="preserve"> </w:t>
      </w:r>
      <w:r w:rsidRPr="00FD2A11">
        <w:rPr>
          <w:rFonts w:eastAsia="Cambria"/>
          <w:b/>
          <w:i/>
          <w:w w:val="105"/>
          <w:sz w:val="22"/>
          <w:szCs w:val="22"/>
        </w:rPr>
        <w:t>ITB</w:t>
      </w:r>
      <w:r w:rsidRPr="00FD2A11">
        <w:rPr>
          <w:rFonts w:eastAsia="Cambria"/>
          <w:b/>
          <w:i/>
          <w:spacing w:val="-9"/>
          <w:w w:val="105"/>
          <w:sz w:val="22"/>
          <w:szCs w:val="22"/>
        </w:rPr>
        <w:t xml:space="preserve"> </w:t>
      </w:r>
      <w:r w:rsidRPr="00FD2A11">
        <w:rPr>
          <w:rFonts w:eastAsia="Cambria"/>
          <w:b/>
          <w:i/>
          <w:w w:val="105"/>
          <w:sz w:val="22"/>
          <w:szCs w:val="22"/>
        </w:rPr>
        <w:t>Sub-</w:t>
      </w:r>
      <w:r w:rsidRPr="00FD2A11">
        <w:rPr>
          <w:rFonts w:eastAsia="Cambria"/>
          <w:b/>
          <w:i/>
          <w:spacing w:val="-53"/>
          <w:w w:val="105"/>
          <w:sz w:val="22"/>
          <w:szCs w:val="22"/>
        </w:rPr>
        <w:t xml:space="preserve"> </w:t>
      </w:r>
      <w:r w:rsidRPr="00FD2A11">
        <w:rPr>
          <w:rFonts w:eastAsia="Cambria"/>
          <w:b/>
          <w:i/>
          <w:w w:val="105"/>
          <w:sz w:val="22"/>
          <w:szCs w:val="22"/>
        </w:rPr>
        <w:t>Clause</w:t>
      </w:r>
      <w:r w:rsidRPr="00FD2A11">
        <w:rPr>
          <w:rFonts w:eastAsia="Cambria"/>
          <w:b/>
          <w:i/>
          <w:spacing w:val="-1"/>
          <w:w w:val="105"/>
          <w:sz w:val="22"/>
          <w:szCs w:val="22"/>
        </w:rPr>
        <w:t xml:space="preserve"> </w:t>
      </w:r>
      <w:r w:rsidRPr="00FD2A11">
        <w:rPr>
          <w:rFonts w:eastAsia="Cambria"/>
          <w:b/>
          <w:i/>
          <w:w w:val="105"/>
          <w:sz w:val="22"/>
          <w:szCs w:val="22"/>
        </w:rPr>
        <w:t>21.1</w:t>
      </w:r>
      <w:r w:rsidRPr="00FD2A11">
        <w:rPr>
          <w:rFonts w:eastAsia="Cambria"/>
          <w:w w:val="105"/>
          <w:sz w:val="22"/>
          <w:szCs w:val="22"/>
        </w:rPr>
        <w:t xml:space="preserve"> shall</w:t>
      </w:r>
      <w:r w:rsidRPr="00462728">
        <w:rPr>
          <w:rFonts w:eastAsia="Cambria"/>
          <w:w w:val="105"/>
          <w:sz w:val="22"/>
          <w:szCs w:val="22"/>
        </w:rPr>
        <w:t xml:space="preserve"> </w:t>
      </w:r>
      <w:r w:rsidRPr="00FD2A11">
        <w:rPr>
          <w:rFonts w:eastAsia="Cambria"/>
          <w:w w:val="105"/>
          <w:sz w:val="22"/>
          <w:szCs w:val="22"/>
        </w:rPr>
        <w:t>lead</w:t>
      </w:r>
      <w:r w:rsidRPr="00462728">
        <w:rPr>
          <w:rFonts w:eastAsia="Cambria"/>
          <w:w w:val="105"/>
          <w:sz w:val="22"/>
          <w:szCs w:val="22"/>
        </w:rPr>
        <w:t xml:space="preserve"> </w:t>
      </w:r>
      <w:r w:rsidRPr="00FD2A11">
        <w:rPr>
          <w:rFonts w:eastAsia="Cambria"/>
          <w:w w:val="105"/>
          <w:sz w:val="22"/>
          <w:szCs w:val="22"/>
        </w:rPr>
        <w:t>to outright</w:t>
      </w:r>
      <w:r w:rsidRPr="00462728">
        <w:rPr>
          <w:rFonts w:eastAsia="Cambria"/>
          <w:w w:val="105"/>
          <w:sz w:val="22"/>
          <w:szCs w:val="22"/>
        </w:rPr>
        <w:t xml:space="preserve"> </w:t>
      </w:r>
      <w:r w:rsidRPr="00FD2A11">
        <w:rPr>
          <w:rFonts w:eastAsia="Cambria"/>
          <w:w w:val="105"/>
          <w:sz w:val="22"/>
          <w:szCs w:val="22"/>
        </w:rPr>
        <w:t>rejection of</w:t>
      </w:r>
      <w:r w:rsidRPr="00462728">
        <w:rPr>
          <w:rFonts w:eastAsia="Cambria"/>
          <w:w w:val="105"/>
          <w:sz w:val="22"/>
          <w:szCs w:val="22"/>
        </w:rPr>
        <w:t xml:space="preserve"> </w:t>
      </w:r>
      <w:r w:rsidRPr="00FD2A11">
        <w:rPr>
          <w:rFonts w:eastAsia="Cambria"/>
          <w:w w:val="105"/>
          <w:sz w:val="22"/>
          <w:szCs w:val="22"/>
        </w:rPr>
        <w:t>the Bid.</w:t>
      </w:r>
    </w:p>
    <w:p w:rsidR="00970702" w:rsidRDefault="007C76D0" w:rsidP="00970702">
      <w:pPr>
        <w:widowControl w:val="0"/>
        <w:numPr>
          <w:ilvl w:val="2"/>
          <w:numId w:val="11"/>
        </w:numPr>
        <w:tabs>
          <w:tab w:val="left" w:pos="1728"/>
          <w:tab w:val="left" w:pos="1729"/>
        </w:tabs>
        <w:autoSpaceDE w:val="0"/>
        <w:autoSpaceDN w:val="0"/>
        <w:spacing w:before="1"/>
        <w:ind w:hanging="541"/>
        <w:jc w:val="both"/>
        <w:rPr>
          <w:rFonts w:eastAsia="Cambria"/>
          <w:b/>
          <w:w w:val="105"/>
          <w:sz w:val="22"/>
          <w:szCs w:val="22"/>
        </w:rPr>
      </w:pPr>
      <w:r>
        <w:rPr>
          <w:rFonts w:eastAsia="Cambria"/>
          <w:b/>
          <w:w w:val="105"/>
          <w:sz w:val="22"/>
          <w:szCs w:val="22"/>
        </w:rPr>
        <w:t>Not Applicable</w:t>
      </w:r>
    </w:p>
    <w:p w:rsidR="00970702" w:rsidRPr="00970702" w:rsidRDefault="007C76D0" w:rsidP="00970702">
      <w:pPr>
        <w:widowControl w:val="0"/>
        <w:numPr>
          <w:ilvl w:val="2"/>
          <w:numId w:val="11"/>
        </w:numPr>
        <w:tabs>
          <w:tab w:val="left" w:pos="1728"/>
          <w:tab w:val="left" w:pos="1729"/>
        </w:tabs>
        <w:autoSpaceDE w:val="0"/>
        <w:autoSpaceDN w:val="0"/>
        <w:spacing w:before="1"/>
        <w:ind w:hanging="541"/>
        <w:jc w:val="both"/>
        <w:rPr>
          <w:rFonts w:eastAsia="Cambria"/>
          <w:b/>
          <w:w w:val="105"/>
          <w:sz w:val="22"/>
          <w:szCs w:val="22"/>
        </w:rPr>
      </w:pPr>
      <w:r>
        <w:rPr>
          <w:rFonts w:eastAsia="Cambria"/>
          <w:b/>
          <w:w w:val="105"/>
          <w:sz w:val="22"/>
          <w:szCs w:val="22"/>
        </w:rPr>
        <w:t>Not Applicable</w:t>
      </w:r>
    </w:p>
    <w:p w:rsidR="002957DC" w:rsidRPr="00FD2A11" w:rsidRDefault="002957DC">
      <w:pPr>
        <w:widowControl w:val="0"/>
        <w:autoSpaceDE w:val="0"/>
        <w:autoSpaceDN w:val="0"/>
        <w:spacing w:before="5"/>
        <w:rPr>
          <w:rFonts w:eastAsia="Cambria"/>
          <w:sz w:val="22"/>
          <w:szCs w:val="22"/>
        </w:rPr>
      </w:pPr>
    </w:p>
    <w:p w:rsidR="002957DC" w:rsidRPr="00FD2A11" w:rsidRDefault="007C76D0">
      <w:pPr>
        <w:widowControl w:val="0"/>
        <w:numPr>
          <w:ilvl w:val="0"/>
          <w:numId w:val="19"/>
        </w:numPr>
        <w:tabs>
          <w:tab w:val="left" w:pos="1791"/>
        </w:tabs>
        <w:autoSpaceDE w:val="0"/>
        <w:autoSpaceDN w:val="0"/>
        <w:jc w:val="both"/>
        <w:rPr>
          <w:rFonts w:eastAsia="Cambria"/>
          <w:sz w:val="22"/>
          <w:szCs w:val="22"/>
        </w:rPr>
      </w:pPr>
      <w:r w:rsidRPr="00FD2A11">
        <w:rPr>
          <w:rFonts w:eastAsia="Cambria"/>
          <w:b/>
          <w:w w:val="105"/>
          <w:sz w:val="22"/>
          <w:szCs w:val="22"/>
        </w:rPr>
        <w:t>Attachment</w:t>
      </w:r>
      <w:r w:rsidRPr="00FD2A11">
        <w:rPr>
          <w:rFonts w:eastAsia="Cambria"/>
          <w:b/>
          <w:spacing w:val="-3"/>
          <w:w w:val="105"/>
          <w:sz w:val="22"/>
          <w:szCs w:val="22"/>
        </w:rPr>
        <w:t xml:space="preserve"> </w:t>
      </w:r>
      <w:r w:rsidRPr="00FD2A11">
        <w:rPr>
          <w:rFonts w:eastAsia="Cambria"/>
          <w:b/>
          <w:w w:val="105"/>
          <w:sz w:val="22"/>
          <w:szCs w:val="22"/>
        </w:rPr>
        <w:t>15</w:t>
      </w:r>
      <w:r w:rsidRPr="00FD2A11">
        <w:rPr>
          <w:rFonts w:eastAsia="Cambria"/>
          <w:w w:val="105"/>
          <w:sz w:val="22"/>
          <w:szCs w:val="22"/>
        </w:rPr>
        <w:t xml:space="preserve">:  </w:t>
      </w:r>
      <w:r w:rsidRPr="00FD2A11">
        <w:rPr>
          <w:rFonts w:eastAsia="Cambria"/>
          <w:spacing w:val="49"/>
          <w:w w:val="105"/>
          <w:sz w:val="22"/>
          <w:szCs w:val="22"/>
        </w:rPr>
        <w:t xml:space="preserve"> </w:t>
      </w:r>
      <w:r w:rsidR="007F498C" w:rsidRPr="00FD2A11">
        <w:rPr>
          <w:rFonts w:eastAsia="Cambria"/>
          <w:spacing w:val="49"/>
          <w:w w:val="105"/>
          <w:sz w:val="22"/>
          <w:szCs w:val="22"/>
        </w:rPr>
        <w:t xml:space="preserve">  </w:t>
      </w:r>
      <w:r w:rsidR="00161766" w:rsidRPr="00FD2A11">
        <w:rPr>
          <w:rFonts w:eastAsia="Cambria"/>
          <w:b/>
          <w:bCs/>
          <w:w w:val="105"/>
          <w:sz w:val="22"/>
          <w:szCs w:val="22"/>
        </w:rPr>
        <w:t>Option for Initial Advance</w:t>
      </w:r>
      <w:r w:rsidR="00161766" w:rsidRPr="00FD2A11">
        <w:rPr>
          <w:rFonts w:eastAsia="Cambria"/>
          <w:w w:val="105"/>
          <w:sz w:val="22"/>
          <w:szCs w:val="22"/>
        </w:rPr>
        <w:t xml:space="preserve"> </w:t>
      </w:r>
    </w:p>
    <w:p w:rsidR="002957DC" w:rsidRPr="00FD2A11" w:rsidRDefault="007C76D0">
      <w:pPr>
        <w:widowControl w:val="0"/>
        <w:autoSpaceDE w:val="0"/>
        <w:autoSpaceDN w:val="0"/>
        <w:spacing w:before="17" w:line="254" w:lineRule="auto"/>
        <w:ind w:left="3709" w:right="243"/>
        <w:jc w:val="both"/>
        <w:rPr>
          <w:rFonts w:eastAsia="Cambria"/>
          <w:w w:val="105"/>
          <w:sz w:val="22"/>
          <w:szCs w:val="22"/>
        </w:rPr>
      </w:pPr>
      <w:r w:rsidRPr="00FD2A11">
        <w:rPr>
          <w:rFonts w:eastAsia="Cambria"/>
          <w:w w:val="105"/>
          <w:sz w:val="22"/>
          <w:szCs w:val="22"/>
        </w:rPr>
        <w:t xml:space="preserve">Either Interest </w:t>
      </w:r>
      <w:r w:rsidR="00DD5EB7" w:rsidRPr="00FD2A11">
        <w:rPr>
          <w:rFonts w:eastAsia="Cambria"/>
          <w:w w:val="105"/>
          <w:sz w:val="22"/>
          <w:szCs w:val="22"/>
        </w:rPr>
        <w:t>Bearing Initial Advance</w:t>
      </w:r>
      <w:r w:rsidR="00DD5EB7" w:rsidRPr="00462728">
        <w:rPr>
          <w:rFonts w:eastAsia="Cambria"/>
          <w:w w:val="105"/>
          <w:sz w:val="22"/>
          <w:szCs w:val="22"/>
        </w:rPr>
        <w:t xml:space="preserve"> </w:t>
      </w:r>
      <w:r w:rsidR="00DD5EB7" w:rsidRPr="00FD2A11">
        <w:rPr>
          <w:rFonts w:eastAsia="Cambria"/>
          <w:w w:val="105"/>
          <w:sz w:val="22"/>
          <w:szCs w:val="22"/>
        </w:rPr>
        <w:t>or</w:t>
      </w:r>
      <w:r w:rsidR="00DD5EB7" w:rsidRPr="00462728">
        <w:rPr>
          <w:rFonts w:eastAsia="Cambria"/>
          <w:w w:val="105"/>
          <w:sz w:val="22"/>
          <w:szCs w:val="22"/>
        </w:rPr>
        <w:t xml:space="preserve"> </w:t>
      </w:r>
      <w:r w:rsidR="00DD5EB7" w:rsidRPr="00FD2A11">
        <w:rPr>
          <w:rFonts w:eastAsia="Cambria"/>
          <w:w w:val="105"/>
          <w:sz w:val="22"/>
          <w:szCs w:val="22"/>
        </w:rPr>
        <w:t>No</w:t>
      </w:r>
      <w:r w:rsidR="00DD5EB7" w:rsidRPr="00462728">
        <w:rPr>
          <w:rFonts w:eastAsia="Cambria"/>
          <w:w w:val="105"/>
          <w:sz w:val="22"/>
          <w:szCs w:val="22"/>
        </w:rPr>
        <w:t xml:space="preserve"> </w:t>
      </w:r>
      <w:r w:rsidR="00DD5EB7" w:rsidRPr="00FD2A11">
        <w:rPr>
          <w:rFonts w:eastAsia="Cambria"/>
          <w:w w:val="105"/>
          <w:sz w:val="22"/>
          <w:szCs w:val="22"/>
        </w:rPr>
        <w:t>Initial</w:t>
      </w:r>
      <w:r w:rsidR="00DD5EB7" w:rsidRPr="00462728">
        <w:rPr>
          <w:rFonts w:eastAsia="Cambria"/>
          <w:w w:val="105"/>
          <w:sz w:val="22"/>
          <w:szCs w:val="22"/>
        </w:rPr>
        <w:t xml:space="preserve"> </w:t>
      </w:r>
      <w:r w:rsidR="00DD5EB7" w:rsidRPr="00FD2A11">
        <w:rPr>
          <w:rFonts w:eastAsia="Cambria"/>
          <w:w w:val="105"/>
          <w:sz w:val="22"/>
          <w:szCs w:val="22"/>
        </w:rPr>
        <w:t>Advance and Information for E-payment</w:t>
      </w:r>
      <w:r w:rsidRPr="00FD2A11">
        <w:rPr>
          <w:rFonts w:eastAsia="Cambria"/>
          <w:w w:val="105"/>
          <w:sz w:val="22"/>
          <w:szCs w:val="22"/>
        </w:rPr>
        <w:t xml:space="preserve"> shall be submitted.</w:t>
      </w:r>
      <w:r w:rsidR="00DD5EB7" w:rsidRPr="00FD2A11">
        <w:rPr>
          <w:rFonts w:eastAsia="Cambria"/>
          <w:w w:val="105"/>
          <w:sz w:val="22"/>
          <w:szCs w:val="22"/>
        </w:rPr>
        <w:t xml:space="preserve"> </w:t>
      </w:r>
    </w:p>
    <w:p w:rsidR="002957DC" w:rsidRPr="00462728" w:rsidRDefault="007C76D0">
      <w:pPr>
        <w:widowControl w:val="0"/>
        <w:autoSpaceDE w:val="0"/>
        <w:autoSpaceDN w:val="0"/>
        <w:spacing w:line="254" w:lineRule="auto"/>
        <w:ind w:left="3709" w:right="246"/>
        <w:jc w:val="both"/>
        <w:rPr>
          <w:rFonts w:eastAsia="Cambria"/>
          <w:w w:val="105"/>
          <w:sz w:val="22"/>
          <w:szCs w:val="22"/>
        </w:rPr>
      </w:pPr>
      <w:r w:rsidRPr="00FD2A11">
        <w:rPr>
          <w:rFonts w:eastAsia="Cambria"/>
          <w:w w:val="105"/>
          <w:sz w:val="22"/>
          <w:szCs w:val="22"/>
        </w:rPr>
        <w:t xml:space="preserve">Scanned copy of </w:t>
      </w:r>
      <w:r w:rsidRPr="00FD2A11">
        <w:rPr>
          <w:rFonts w:eastAsia="Cambria"/>
          <w:b/>
          <w:w w:val="105"/>
          <w:sz w:val="22"/>
          <w:szCs w:val="22"/>
        </w:rPr>
        <w:t xml:space="preserve">Sample </w:t>
      </w:r>
      <w:proofErr w:type="spellStart"/>
      <w:r w:rsidRPr="00FD2A11">
        <w:rPr>
          <w:rFonts w:eastAsia="Cambria"/>
          <w:b/>
          <w:w w:val="105"/>
          <w:sz w:val="22"/>
          <w:szCs w:val="22"/>
        </w:rPr>
        <w:t>Cheque</w:t>
      </w:r>
      <w:proofErr w:type="spellEnd"/>
      <w:r w:rsidRPr="00FD2A11">
        <w:rPr>
          <w:rFonts w:eastAsia="Cambria"/>
          <w:w w:val="105"/>
          <w:sz w:val="22"/>
          <w:szCs w:val="22"/>
        </w:rPr>
        <w:t xml:space="preserve"> (</w:t>
      </w:r>
      <w:r w:rsidRPr="00FD2A11">
        <w:rPr>
          <w:rFonts w:eastAsia="Cambria"/>
          <w:b/>
          <w:w w:val="105"/>
          <w:sz w:val="22"/>
          <w:szCs w:val="22"/>
        </w:rPr>
        <w:t>Cancelled</w:t>
      </w:r>
      <w:r w:rsidRPr="00FD2A11">
        <w:rPr>
          <w:rFonts w:eastAsia="Cambria"/>
          <w:w w:val="105"/>
          <w:sz w:val="22"/>
          <w:szCs w:val="22"/>
        </w:rPr>
        <w:t>)</w:t>
      </w:r>
      <w:r w:rsidRPr="00FD2A11">
        <w:rPr>
          <w:rFonts w:eastAsia="Cambria"/>
          <w:spacing w:val="1"/>
          <w:w w:val="105"/>
          <w:sz w:val="22"/>
          <w:szCs w:val="22"/>
        </w:rPr>
        <w:t xml:space="preserve"> </w:t>
      </w:r>
      <w:r w:rsidRPr="00462728">
        <w:rPr>
          <w:rFonts w:eastAsia="Cambria"/>
          <w:w w:val="105"/>
          <w:sz w:val="22"/>
          <w:szCs w:val="22"/>
        </w:rPr>
        <w:t>shall also be uploaded (</w:t>
      </w:r>
      <w:r w:rsidRPr="00462728">
        <w:rPr>
          <w:rFonts w:eastAsia="Cambria"/>
          <w:b/>
          <w:bCs/>
          <w:w w:val="105"/>
          <w:sz w:val="22"/>
          <w:szCs w:val="22"/>
        </w:rPr>
        <w:t>refer para 15.4 below</w:t>
      </w:r>
      <w:r w:rsidRPr="00462728">
        <w:rPr>
          <w:rFonts w:eastAsia="Cambria"/>
          <w:w w:val="105"/>
          <w:sz w:val="22"/>
          <w:szCs w:val="22"/>
        </w:rPr>
        <w:t>).</w:t>
      </w:r>
    </w:p>
    <w:p w:rsidR="002957DC" w:rsidRPr="00FD2A11" w:rsidRDefault="002957DC">
      <w:pPr>
        <w:widowControl w:val="0"/>
        <w:autoSpaceDE w:val="0"/>
        <w:autoSpaceDN w:val="0"/>
        <w:spacing w:before="5"/>
        <w:rPr>
          <w:rFonts w:eastAsia="Cambria"/>
          <w:sz w:val="22"/>
          <w:szCs w:val="22"/>
        </w:rPr>
      </w:pPr>
    </w:p>
    <w:p w:rsidR="002957DC" w:rsidRPr="00462728" w:rsidRDefault="007C76D0">
      <w:pPr>
        <w:widowControl w:val="0"/>
        <w:autoSpaceDE w:val="0"/>
        <w:autoSpaceDN w:val="0"/>
        <w:spacing w:before="1" w:line="254" w:lineRule="auto"/>
        <w:ind w:left="1728" w:right="244"/>
        <w:jc w:val="both"/>
        <w:rPr>
          <w:rFonts w:eastAsia="Cambria"/>
          <w:w w:val="105"/>
          <w:sz w:val="22"/>
          <w:szCs w:val="22"/>
        </w:rPr>
      </w:pPr>
      <w:r w:rsidRPr="00FD2A11">
        <w:rPr>
          <w:rFonts w:eastAsia="Cambria"/>
          <w:w w:val="105"/>
          <w:sz w:val="22"/>
          <w:szCs w:val="22"/>
        </w:rPr>
        <w:t>In this Attachment, the Bidder is required to clearly mention</w:t>
      </w:r>
      <w:r w:rsidRPr="00462728">
        <w:rPr>
          <w:rFonts w:eastAsia="Cambria"/>
          <w:w w:val="105"/>
          <w:sz w:val="22"/>
          <w:szCs w:val="22"/>
        </w:rPr>
        <w:t xml:space="preserve"> whether the Bidder would opt for Interest bearing initial advance </w:t>
      </w:r>
      <w:r w:rsidRPr="00FD2A11">
        <w:rPr>
          <w:rFonts w:eastAsia="Cambria"/>
          <w:w w:val="105"/>
          <w:sz w:val="22"/>
          <w:szCs w:val="22"/>
        </w:rPr>
        <w:t>in</w:t>
      </w:r>
      <w:r w:rsidRPr="00462728">
        <w:rPr>
          <w:rFonts w:eastAsia="Cambria"/>
          <w:w w:val="105"/>
          <w:sz w:val="22"/>
          <w:szCs w:val="22"/>
        </w:rPr>
        <w:t xml:space="preserve"> </w:t>
      </w:r>
      <w:r w:rsidRPr="00FD2A11">
        <w:rPr>
          <w:rFonts w:eastAsia="Cambria"/>
          <w:w w:val="105"/>
          <w:sz w:val="22"/>
          <w:szCs w:val="22"/>
        </w:rPr>
        <w:t>addition</w:t>
      </w:r>
      <w:r w:rsidRPr="00462728">
        <w:rPr>
          <w:rFonts w:eastAsia="Cambria"/>
          <w:w w:val="105"/>
          <w:sz w:val="22"/>
          <w:szCs w:val="22"/>
        </w:rPr>
        <w:t xml:space="preserve"> </w:t>
      </w:r>
      <w:r w:rsidRPr="00FD2A11">
        <w:rPr>
          <w:rFonts w:eastAsia="Cambria"/>
          <w:w w:val="105"/>
          <w:sz w:val="22"/>
          <w:szCs w:val="22"/>
        </w:rPr>
        <w:t>to</w:t>
      </w:r>
      <w:r w:rsidRPr="00462728">
        <w:rPr>
          <w:rFonts w:eastAsia="Cambria"/>
          <w:w w:val="105"/>
          <w:sz w:val="22"/>
          <w:szCs w:val="22"/>
        </w:rPr>
        <w:t xml:space="preserve"> </w:t>
      </w:r>
      <w:r w:rsidRPr="00FD2A11">
        <w:rPr>
          <w:rFonts w:eastAsia="Cambria"/>
          <w:w w:val="105"/>
          <w:sz w:val="22"/>
          <w:szCs w:val="22"/>
        </w:rPr>
        <w:t>providing</w:t>
      </w:r>
      <w:r w:rsidRPr="00462728">
        <w:rPr>
          <w:rFonts w:eastAsia="Cambria"/>
          <w:w w:val="105"/>
          <w:sz w:val="22"/>
          <w:szCs w:val="22"/>
        </w:rPr>
        <w:t xml:space="preserve"> </w:t>
      </w:r>
      <w:r w:rsidRPr="00FD2A11">
        <w:rPr>
          <w:rFonts w:eastAsia="Cambria"/>
          <w:w w:val="105"/>
          <w:sz w:val="22"/>
          <w:szCs w:val="22"/>
        </w:rPr>
        <w:t>the other</w:t>
      </w:r>
      <w:r w:rsidRPr="00462728">
        <w:rPr>
          <w:rFonts w:eastAsia="Cambria"/>
          <w:w w:val="105"/>
          <w:sz w:val="22"/>
          <w:szCs w:val="22"/>
        </w:rPr>
        <w:t xml:space="preserve"> </w:t>
      </w:r>
      <w:r w:rsidRPr="00FD2A11">
        <w:rPr>
          <w:rFonts w:eastAsia="Cambria"/>
          <w:w w:val="105"/>
          <w:sz w:val="22"/>
          <w:szCs w:val="22"/>
        </w:rPr>
        <w:t>information</w:t>
      </w:r>
      <w:r w:rsidRPr="00462728">
        <w:rPr>
          <w:rFonts w:eastAsia="Cambria"/>
          <w:w w:val="105"/>
          <w:sz w:val="22"/>
          <w:szCs w:val="22"/>
        </w:rPr>
        <w:t xml:space="preserve"> </w:t>
      </w:r>
      <w:r w:rsidRPr="00FD2A11">
        <w:rPr>
          <w:rFonts w:eastAsia="Cambria"/>
          <w:w w:val="105"/>
          <w:sz w:val="22"/>
          <w:szCs w:val="22"/>
        </w:rPr>
        <w:t>as</w:t>
      </w:r>
      <w:r w:rsidRPr="00462728">
        <w:rPr>
          <w:rFonts w:eastAsia="Cambria"/>
          <w:w w:val="105"/>
          <w:sz w:val="22"/>
          <w:szCs w:val="22"/>
        </w:rPr>
        <w:t xml:space="preserve"> </w:t>
      </w:r>
      <w:r w:rsidRPr="00FD2A11">
        <w:rPr>
          <w:rFonts w:eastAsia="Cambria"/>
          <w:w w:val="105"/>
          <w:sz w:val="22"/>
          <w:szCs w:val="22"/>
        </w:rPr>
        <w:t>above.</w:t>
      </w:r>
    </w:p>
    <w:p w:rsidR="002957DC" w:rsidRPr="00FD2A11" w:rsidRDefault="002957DC">
      <w:pPr>
        <w:widowControl w:val="0"/>
        <w:autoSpaceDE w:val="0"/>
        <w:autoSpaceDN w:val="0"/>
        <w:spacing w:before="4"/>
        <w:rPr>
          <w:rFonts w:eastAsia="Cambria"/>
          <w:sz w:val="22"/>
          <w:szCs w:val="22"/>
        </w:rPr>
      </w:pPr>
    </w:p>
    <w:p w:rsidR="002957DC" w:rsidRPr="00FD2A11" w:rsidRDefault="007C76D0" w:rsidP="00161766">
      <w:pPr>
        <w:widowControl w:val="0"/>
        <w:numPr>
          <w:ilvl w:val="0"/>
          <w:numId w:val="19"/>
        </w:numPr>
        <w:tabs>
          <w:tab w:val="left" w:pos="1722"/>
        </w:tabs>
        <w:autoSpaceDE w:val="0"/>
        <w:autoSpaceDN w:val="0"/>
        <w:spacing w:line="306" w:lineRule="exact"/>
        <w:ind w:left="3709" w:hanging="2575"/>
        <w:jc w:val="both"/>
        <w:rPr>
          <w:rFonts w:eastAsia="Cambria"/>
          <w:i/>
          <w:sz w:val="22"/>
          <w:szCs w:val="22"/>
        </w:rPr>
      </w:pPr>
      <w:r w:rsidRPr="00FD2A11">
        <w:rPr>
          <w:rFonts w:eastAsia="Cambria"/>
          <w:b/>
          <w:w w:val="105"/>
          <w:sz w:val="22"/>
          <w:szCs w:val="22"/>
        </w:rPr>
        <w:t>Attachment</w:t>
      </w:r>
      <w:r w:rsidRPr="00FD2A11">
        <w:rPr>
          <w:rFonts w:eastAsia="Cambria"/>
          <w:b/>
          <w:spacing w:val="-7"/>
          <w:w w:val="105"/>
          <w:sz w:val="22"/>
          <w:szCs w:val="22"/>
        </w:rPr>
        <w:t xml:space="preserve"> </w:t>
      </w:r>
      <w:r w:rsidRPr="00FD2A11">
        <w:rPr>
          <w:rFonts w:eastAsia="Cambria"/>
          <w:b/>
          <w:w w:val="105"/>
          <w:sz w:val="22"/>
          <w:szCs w:val="22"/>
        </w:rPr>
        <w:t>16</w:t>
      </w:r>
      <w:r w:rsidRPr="00FD2A11">
        <w:rPr>
          <w:rFonts w:eastAsia="Cambria"/>
          <w:w w:val="105"/>
          <w:sz w:val="22"/>
          <w:szCs w:val="22"/>
        </w:rPr>
        <w:t xml:space="preserve">:   </w:t>
      </w:r>
      <w:r w:rsidRPr="00FD2A11">
        <w:rPr>
          <w:rFonts w:eastAsia="Cambria"/>
          <w:spacing w:val="27"/>
          <w:w w:val="105"/>
          <w:sz w:val="22"/>
          <w:szCs w:val="22"/>
        </w:rPr>
        <w:t xml:space="preserve"> </w:t>
      </w:r>
      <w:r w:rsidRPr="00FD2A11">
        <w:rPr>
          <w:rFonts w:eastAsia="Cambria"/>
          <w:b/>
          <w:bCs/>
          <w:w w:val="105"/>
          <w:sz w:val="22"/>
          <w:szCs w:val="22"/>
        </w:rPr>
        <w:t>Additional</w:t>
      </w:r>
      <w:r w:rsidRPr="00FD2A11">
        <w:rPr>
          <w:rFonts w:eastAsia="Cambria"/>
          <w:b/>
          <w:bCs/>
          <w:spacing w:val="20"/>
          <w:w w:val="105"/>
          <w:sz w:val="22"/>
          <w:szCs w:val="22"/>
        </w:rPr>
        <w:t xml:space="preserve"> </w:t>
      </w:r>
      <w:r w:rsidRPr="00FD2A11">
        <w:rPr>
          <w:rFonts w:eastAsia="Cambria"/>
          <w:b/>
          <w:bCs/>
          <w:w w:val="105"/>
          <w:sz w:val="22"/>
          <w:szCs w:val="22"/>
        </w:rPr>
        <w:t>Information</w:t>
      </w:r>
      <w:r w:rsidRPr="00FD2A11">
        <w:rPr>
          <w:rFonts w:eastAsia="Cambria"/>
          <w:spacing w:val="21"/>
          <w:w w:val="105"/>
          <w:sz w:val="22"/>
          <w:szCs w:val="22"/>
        </w:rPr>
        <w:t xml:space="preserve"> </w:t>
      </w:r>
      <w:r w:rsidRPr="00FD2A11">
        <w:rPr>
          <w:rFonts w:eastAsia="Cambria"/>
          <w:i/>
          <w:w w:val="105"/>
          <w:sz w:val="22"/>
          <w:szCs w:val="22"/>
        </w:rPr>
        <w:t>(uploading</w:t>
      </w:r>
      <w:r w:rsidRPr="00FD2A11">
        <w:rPr>
          <w:rFonts w:eastAsia="Cambria"/>
          <w:i/>
          <w:spacing w:val="14"/>
          <w:w w:val="105"/>
          <w:sz w:val="22"/>
          <w:szCs w:val="22"/>
        </w:rPr>
        <w:t xml:space="preserve"> </w:t>
      </w:r>
      <w:r w:rsidRPr="00FD2A11">
        <w:rPr>
          <w:rFonts w:eastAsia="Cambria"/>
          <w:i/>
          <w:w w:val="105"/>
          <w:sz w:val="22"/>
          <w:szCs w:val="22"/>
        </w:rPr>
        <w:t>of</w:t>
      </w:r>
      <w:r w:rsidRPr="00FD2A11">
        <w:rPr>
          <w:rFonts w:eastAsia="Cambria"/>
          <w:i/>
          <w:spacing w:val="13"/>
          <w:w w:val="105"/>
          <w:sz w:val="22"/>
          <w:szCs w:val="22"/>
        </w:rPr>
        <w:t xml:space="preserve"> </w:t>
      </w:r>
      <w:r w:rsidRPr="00FD2A11">
        <w:rPr>
          <w:rFonts w:eastAsia="Cambria"/>
          <w:i/>
          <w:w w:val="105"/>
          <w:sz w:val="22"/>
          <w:szCs w:val="22"/>
        </w:rPr>
        <w:t>Scanned</w:t>
      </w:r>
      <w:r w:rsidR="00161766" w:rsidRPr="00FD2A11">
        <w:rPr>
          <w:rFonts w:eastAsia="Cambria"/>
          <w:i/>
          <w:w w:val="105"/>
          <w:sz w:val="22"/>
          <w:szCs w:val="22"/>
        </w:rPr>
        <w:t xml:space="preserve"> </w:t>
      </w:r>
      <w:r w:rsidRPr="00FD2A11">
        <w:rPr>
          <w:rFonts w:eastAsia="Cambria"/>
          <w:i/>
          <w:sz w:val="22"/>
          <w:szCs w:val="22"/>
        </w:rPr>
        <w:t>Copy,</w:t>
      </w:r>
      <w:r w:rsidRPr="00FD2A11">
        <w:rPr>
          <w:rFonts w:eastAsia="Cambria"/>
          <w:i/>
          <w:spacing w:val="-3"/>
          <w:sz w:val="22"/>
          <w:szCs w:val="22"/>
        </w:rPr>
        <w:t xml:space="preserve"> </w:t>
      </w:r>
      <w:r w:rsidRPr="00FD2A11">
        <w:rPr>
          <w:rFonts w:eastAsia="Cambria"/>
          <w:i/>
          <w:sz w:val="22"/>
          <w:szCs w:val="22"/>
        </w:rPr>
        <w:t>as</w:t>
      </w:r>
      <w:r w:rsidRPr="00FD2A11">
        <w:rPr>
          <w:rFonts w:eastAsia="Cambria"/>
          <w:i/>
          <w:spacing w:val="-3"/>
          <w:sz w:val="22"/>
          <w:szCs w:val="22"/>
        </w:rPr>
        <w:t xml:space="preserve"> </w:t>
      </w:r>
      <w:r w:rsidRPr="00FD2A11">
        <w:rPr>
          <w:rFonts w:eastAsia="Cambria"/>
          <w:i/>
          <w:sz w:val="22"/>
          <w:szCs w:val="22"/>
        </w:rPr>
        <w:t>applicable)</w:t>
      </w:r>
    </w:p>
    <w:p w:rsidR="002957DC" w:rsidRPr="00FD2A11" w:rsidRDefault="002957DC">
      <w:pPr>
        <w:widowControl w:val="0"/>
        <w:autoSpaceDE w:val="0"/>
        <w:autoSpaceDN w:val="0"/>
        <w:spacing w:before="1"/>
        <w:rPr>
          <w:rFonts w:eastAsia="Cambria"/>
          <w:i/>
          <w:sz w:val="22"/>
          <w:szCs w:val="22"/>
        </w:rPr>
      </w:pPr>
    </w:p>
    <w:p w:rsidR="002957DC" w:rsidRPr="00F60ECA" w:rsidRDefault="007C76D0">
      <w:pPr>
        <w:widowControl w:val="0"/>
        <w:numPr>
          <w:ilvl w:val="1"/>
          <w:numId w:val="19"/>
        </w:numPr>
        <w:tabs>
          <w:tab w:val="left" w:pos="2269"/>
        </w:tabs>
        <w:autoSpaceDE w:val="0"/>
        <w:autoSpaceDN w:val="0"/>
        <w:spacing w:line="254" w:lineRule="auto"/>
        <w:ind w:left="2268" w:right="245"/>
        <w:jc w:val="both"/>
        <w:rPr>
          <w:rFonts w:eastAsia="Cambria"/>
          <w:sz w:val="22"/>
          <w:szCs w:val="22"/>
        </w:rPr>
      </w:pPr>
      <w:r w:rsidRPr="00462728">
        <w:rPr>
          <w:rFonts w:eastAsia="Cambria"/>
          <w:w w:val="105"/>
          <w:sz w:val="22"/>
          <w:szCs w:val="22"/>
        </w:rPr>
        <w:t xml:space="preserve">Certificate from their Banker(s) </w:t>
      </w:r>
      <w:r w:rsidRPr="00FD2A11">
        <w:rPr>
          <w:rFonts w:eastAsia="Cambria"/>
          <w:w w:val="105"/>
          <w:sz w:val="22"/>
          <w:szCs w:val="22"/>
        </w:rPr>
        <w:t>(as per prescribed formats</w:t>
      </w:r>
      <w:r w:rsidRPr="00462728">
        <w:rPr>
          <w:rFonts w:eastAsia="Cambria"/>
          <w:w w:val="105"/>
          <w:sz w:val="22"/>
          <w:szCs w:val="22"/>
        </w:rPr>
        <w:t xml:space="preserve"> </w:t>
      </w:r>
      <w:r w:rsidRPr="00FD2A11">
        <w:rPr>
          <w:rFonts w:eastAsia="Cambria"/>
          <w:w w:val="105"/>
          <w:sz w:val="22"/>
          <w:szCs w:val="22"/>
        </w:rPr>
        <w:t>in</w:t>
      </w:r>
      <w:r w:rsidRPr="00FD2A11">
        <w:rPr>
          <w:rFonts w:eastAsia="Cambria"/>
          <w:spacing w:val="1"/>
          <w:w w:val="105"/>
          <w:sz w:val="22"/>
          <w:szCs w:val="22"/>
        </w:rPr>
        <w:t xml:space="preserve"> </w:t>
      </w:r>
      <w:r w:rsidRPr="00FD2A11">
        <w:rPr>
          <w:rFonts w:eastAsia="Cambria"/>
          <w:b/>
          <w:w w:val="105"/>
          <w:sz w:val="22"/>
          <w:szCs w:val="22"/>
        </w:rPr>
        <w:t>Form</w:t>
      </w:r>
      <w:r w:rsidRPr="00FD2A11">
        <w:rPr>
          <w:rFonts w:eastAsia="Cambria"/>
          <w:b/>
          <w:spacing w:val="1"/>
          <w:w w:val="105"/>
          <w:sz w:val="22"/>
          <w:szCs w:val="22"/>
        </w:rPr>
        <w:t xml:space="preserve"> </w:t>
      </w:r>
      <w:r w:rsidR="00C47AF4">
        <w:rPr>
          <w:rFonts w:eastAsia="Cambria"/>
          <w:b/>
          <w:w w:val="105"/>
          <w:sz w:val="22"/>
          <w:szCs w:val="22"/>
        </w:rPr>
        <w:t>as provided in</w:t>
      </w:r>
      <w:r w:rsidRPr="00FD2A11">
        <w:rPr>
          <w:rFonts w:eastAsia="Cambria"/>
          <w:b/>
          <w:spacing w:val="1"/>
          <w:w w:val="105"/>
          <w:sz w:val="22"/>
          <w:szCs w:val="22"/>
        </w:rPr>
        <w:t xml:space="preserve"> </w:t>
      </w:r>
      <w:r w:rsidRPr="00FD2A11">
        <w:rPr>
          <w:rFonts w:eastAsia="Cambria"/>
          <w:b/>
          <w:w w:val="105"/>
          <w:sz w:val="22"/>
          <w:szCs w:val="22"/>
        </w:rPr>
        <w:t>Section-VI</w:t>
      </w:r>
      <w:r w:rsidRPr="00FD2A11">
        <w:rPr>
          <w:rFonts w:eastAsia="Cambria"/>
          <w:w w:val="105"/>
          <w:sz w:val="22"/>
          <w:szCs w:val="22"/>
        </w:rPr>
        <w:t>:</w:t>
      </w:r>
      <w:r w:rsidRPr="00FD2A11">
        <w:rPr>
          <w:rFonts w:eastAsia="Cambria"/>
          <w:spacing w:val="1"/>
          <w:w w:val="105"/>
          <w:sz w:val="22"/>
          <w:szCs w:val="22"/>
        </w:rPr>
        <w:t xml:space="preserve"> </w:t>
      </w:r>
      <w:r w:rsidRPr="00FD2A11">
        <w:rPr>
          <w:rFonts w:eastAsia="Cambria"/>
          <w:b/>
          <w:bCs/>
          <w:w w:val="105"/>
          <w:sz w:val="22"/>
          <w:szCs w:val="22"/>
        </w:rPr>
        <w:t>Sample</w:t>
      </w:r>
      <w:r w:rsidRPr="00FD2A11">
        <w:rPr>
          <w:rFonts w:eastAsia="Cambria"/>
          <w:b/>
          <w:bCs/>
          <w:spacing w:val="1"/>
          <w:w w:val="105"/>
          <w:sz w:val="22"/>
          <w:szCs w:val="22"/>
        </w:rPr>
        <w:t xml:space="preserve"> </w:t>
      </w:r>
      <w:r w:rsidRPr="00FD2A11">
        <w:rPr>
          <w:rFonts w:eastAsia="Cambria"/>
          <w:b/>
          <w:bCs/>
          <w:w w:val="105"/>
          <w:sz w:val="22"/>
          <w:szCs w:val="22"/>
        </w:rPr>
        <w:t>Forms</w:t>
      </w:r>
      <w:r w:rsidRPr="00FD2A11">
        <w:rPr>
          <w:rFonts w:eastAsia="Cambria"/>
          <w:b/>
          <w:bCs/>
          <w:spacing w:val="1"/>
          <w:w w:val="105"/>
          <w:sz w:val="22"/>
          <w:szCs w:val="22"/>
        </w:rPr>
        <w:t xml:space="preserve"> </w:t>
      </w:r>
      <w:r w:rsidRPr="00FD2A11">
        <w:rPr>
          <w:rFonts w:eastAsia="Cambria"/>
          <w:b/>
          <w:bCs/>
          <w:w w:val="105"/>
          <w:sz w:val="22"/>
          <w:szCs w:val="22"/>
        </w:rPr>
        <w:t>and</w:t>
      </w:r>
      <w:r w:rsidRPr="00FD2A11">
        <w:rPr>
          <w:rFonts w:eastAsia="Cambria"/>
          <w:b/>
          <w:bCs/>
          <w:spacing w:val="1"/>
          <w:w w:val="105"/>
          <w:sz w:val="22"/>
          <w:szCs w:val="22"/>
        </w:rPr>
        <w:t xml:space="preserve"> </w:t>
      </w:r>
      <w:r w:rsidRPr="00FD2A11">
        <w:rPr>
          <w:rFonts w:eastAsia="Cambria"/>
          <w:b/>
          <w:bCs/>
          <w:w w:val="105"/>
          <w:sz w:val="22"/>
          <w:szCs w:val="22"/>
        </w:rPr>
        <w:t>Procedures</w:t>
      </w:r>
      <w:r w:rsidRPr="00FD2A11">
        <w:rPr>
          <w:rFonts w:eastAsia="Cambria"/>
          <w:w w:val="105"/>
          <w:sz w:val="22"/>
          <w:szCs w:val="22"/>
        </w:rPr>
        <w:t>)</w:t>
      </w:r>
      <w:r w:rsidRPr="00FD2A11">
        <w:rPr>
          <w:rFonts w:eastAsia="Cambria"/>
          <w:spacing w:val="-53"/>
          <w:w w:val="105"/>
          <w:sz w:val="22"/>
          <w:szCs w:val="22"/>
        </w:rPr>
        <w:t xml:space="preserve"> </w:t>
      </w:r>
      <w:r w:rsidRPr="00FD2A11">
        <w:rPr>
          <w:rFonts w:eastAsia="Cambria"/>
          <w:w w:val="105"/>
          <w:sz w:val="22"/>
          <w:szCs w:val="22"/>
        </w:rPr>
        <w:t>indicating</w:t>
      </w:r>
      <w:r w:rsidRPr="00462728">
        <w:rPr>
          <w:rFonts w:eastAsia="Cambria"/>
          <w:w w:val="105"/>
          <w:sz w:val="22"/>
          <w:szCs w:val="22"/>
        </w:rPr>
        <w:t xml:space="preserve"> </w:t>
      </w:r>
      <w:r w:rsidRPr="00FD2A11">
        <w:rPr>
          <w:rFonts w:eastAsia="Cambria"/>
          <w:w w:val="105"/>
          <w:sz w:val="22"/>
          <w:szCs w:val="22"/>
        </w:rPr>
        <w:t>various</w:t>
      </w:r>
      <w:r w:rsidRPr="00FD2A11">
        <w:rPr>
          <w:rFonts w:eastAsia="Cambria"/>
          <w:spacing w:val="1"/>
          <w:w w:val="105"/>
          <w:sz w:val="22"/>
          <w:szCs w:val="22"/>
        </w:rPr>
        <w:t xml:space="preserve"> </w:t>
      </w:r>
      <w:r w:rsidRPr="00FD2A11">
        <w:rPr>
          <w:rFonts w:eastAsia="Cambria"/>
          <w:b/>
          <w:w w:val="105"/>
          <w:sz w:val="22"/>
          <w:szCs w:val="22"/>
        </w:rPr>
        <w:t>fund</w:t>
      </w:r>
      <w:r w:rsidRPr="00FD2A11">
        <w:rPr>
          <w:rFonts w:eastAsia="Cambria"/>
          <w:b/>
          <w:spacing w:val="1"/>
          <w:w w:val="105"/>
          <w:sz w:val="22"/>
          <w:szCs w:val="22"/>
        </w:rPr>
        <w:t xml:space="preserve"> </w:t>
      </w:r>
      <w:r w:rsidRPr="00FD2A11">
        <w:rPr>
          <w:rFonts w:eastAsia="Cambria"/>
          <w:b/>
          <w:w w:val="105"/>
          <w:sz w:val="22"/>
          <w:szCs w:val="22"/>
        </w:rPr>
        <w:t>based/</w:t>
      </w:r>
      <w:r w:rsidR="00025A1A" w:rsidRPr="00FD2A11">
        <w:rPr>
          <w:rFonts w:eastAsia="Cambria"/>
          <w:b/>
          <w:w w:val="105"/>
          <w:sz w:val="22"/>
          <w:szCs w:val="22"/>
        </w:rPr>
        <w:t>non</w:t>
      </w:r>
      <w:r w:rsidR="00025A1A" w:rsidRPr="00FD2A11">
        <w:rPr>
          <w:rFonts w:eastAsia="Cambria"/>
          <w:b/>
          <w:spacing w:val="1"/>
          <w:w w:val="105"/>
          <w:sz w:val="22"/>
          <w:szCs w:val="22"/>
        </w:rPr>
        <w:t>-fund-based</w:t>
      </w:r>
      <w:r w:rsidRPr="00FD2A11">
        <w:rPr>
          <w:rFonts w:eastAsia="Cambria"/>
          <w:spacing w:val="1"/>
          <w:w w:val="105"/>
          <w:sz w:val="22"/>
          <w:szCs w:val="22"/>
        </w:rPr>
        <w:t xml:space="preserve"> </w:t>
      </w:r>
      <w:r w:rsidRPr="00FD2A11">
        <w:rPr>
          <w:rFonts w:eastAsia="Cambria"/>
          <w:w w:val="105"/>
          <w:sz w:val="22"/>
          <w:szCs w:val="22"/>
        </w:rPr>
        <w:t>limits</w:t>
      </w:r>
      <w:r w:rsidRPr="00462728">
        <w:rPr>
          <w:rFonts w:eastAsia="Cambria"/>
          <w:w w:val="105"/>
          <w:sz w:val="22"/>
          <w:szCs w:val="22"/>
        </w:rPr>
        <w:t xml:space="preserve"> </w:t>
      </w:r>
      <w:r w:rsidRPr="00FD2A11">
        <w:rPr>
          <w:rFonts w:eastAsia="Cambria"/>
          <w:w w:val="105"/>
          <w:sz w:val="22"/>
          <w:szCs w:val="22"/>
        </w:rPr>
        <w:t>sanctioned to the Bidder and the extent of utilization as on</w:t>
      </w:r>
      <w:r w:rsidRPr="00462728">
        <w:rPr>
          <w:rFonts w:eastAsia="Cambria"/>
          <w:w w:val="105"/>
          <w:sz w:val="22"/>
          <w:szCs w:val="22"/>
        </w:rPr>
        <w:t xml:space="preserve"> </w:t>
      </w:r>
      <w:r w:rsidRPr="00FD2A11">
        <w:rPr>
          <w:rFonts w:eastAsia="Cambria"/>
          <w:w w:val="105"/>
          <w:sz w:val="22"/>
          <w:szCs w:val="22"/>
        </w:rPr>
        <w:t>date.</w:t>
      </w:r>
      <w:r w:rsidRPr="00462728">
        <w:rPr>
          <w:rFonts w:eastAsia="Cambria"/>
          <w:w w:val="105"/>
          <w:sz w:val="22"/>
          <w:szCs w:val="22"/>
        </w:rPr>
        <w:t xml:space="preserve"> </w:t>
      </w:r>
      <w:r w:rsidRPr="00FD2A11">
        <w:rPr>
          <w:rFonts w:eastAsia="Cambria"/>
          <w:w w:val="105"/>
          <w:sz w:val="22"/>
          <w:szCs w:val="22"/>
        </w:rPr>
        <w:t>Such certificate should have been issued not earlier</w:t>
      </w:r>
      <w:r w:rsidRPr="00462728">
        <w:rPr>
          <w:rFonts w:eastAsia="Cambria"/>
          <w:w w:val="105"/>
          <w:sz w:val="22"/>
          <w:szCs w:val="22"/>
        </w:rPr>
        <w:t xml:space="preserve"> </w:t>
      </w:r>
      <w:r w:rsidRPr="00FD2A11">
        <w:rPr>
          <w:rFonts w:eastAsia="Cambria"/>
          <w:w w:val="105"/>
          <w:sz w:val="22"/>
          <w:szCs w:val="22"/>
        </w:rPr>
        <w:t>than</w:t>
      </w:r>
      <w:r w:rsidRPr="00462728">
        <w:rPr>
          <w:rFonts w:eastAsia="Cambria"/>
          <w:w w:val="105"/>
          <w:sz w:val="22"/>
          <w:szCs w:val="22"/>
        </w:rPr>
        <w:t xml:space="preserve"> </w:t>
      </w:r>
      <w:r w:rsidR="002A5748" w:rsidRPr="00FD2A11">
        <w:rPr>
          <w:rFonts w:eastAsia="Cambria"/>
          <w:w w:val="105"/>
          <w:sz w:val="22"/>
          <w:szCs w:val="22"/>
        </w:rPr>
        <w:t xml:space="preserve">one month </w:t>
      </w:r>
      <w:r w:rsidRPr="00FD2A11">
        <w:rPr>
          <w:rFonts w:eastAsia="Cambria"/>
          <w:w w:val="105"/>
          <w:sz w:val="22"/>
          <w:szCs w:val="22"/>
        </w:rPr>
        <w:t>prior</w:t>
      </w:r>
      <w:r w:rsidRPr="00462728">
        <w:rPr>
          <w:rFonts w:eastAsia="Cambria"/>
          <w:w w:val="105"/>
          <w:sz w:val="22"/>
          <w:szCs w:val="22"/>
        </w:rPr>
        <w:t xml:space="preserve"> </w:t>
      </w:r>
      <w:r w:rsidRPr="00FD2A11">
        <w:rPr>
          <w:rFonts w:eastAsia="Cambria"/>
          <w:w w:val="105"/>
          <w:sz w:val="22"/>
          <w:szCs w:val="22"/>
        </w:rPr>
        <w:t>to</w:t>
      </w:r>
      <w:r w:rsidRPr="00462728">
        <w:rPr>
          <w:rFonts w:eastAsia="Cambria"/>
          <w:w w:val="105"/>
          <w:sz w:val="22"/>
          <w:szCs w:val="22"/>
        </w:rPr>
        <w:t xml:space="preserve"> </w:t>
      </w:r>
      <w:r w:rsidRPr="00FD2A11">
        <w:rPr>
          <w:rFonts w:eastAsia="Cambria"/>
          <w:w w:val="105"/>
          <w:sz w:val="22"/>
          <w:szCs w:val="22"/>
        </w:rPr>
        <w:t>the</w:t>
      </w:r>
      <w:r w:rsidRPr="00462728">
        <w:rPr>
          <w:rFonts w:eastAsia="Cambria"/>
          <w:w w:val="105"/>
          <w:sz w:val="22"/>
          <w:szCs w:val="22"/>
        </w:rPr>
        <w:t xml:space="preserve"> </w:t>
      </w:r>
      <w:r w:rsidR="00951AD1" w:rsidRPr="00462728">
        <w:rPr>
          <w:rFonts w:eastAsia="Cambria"/>
          <w:w w:val="105"/>
          <w:sz w:val="22"/>
          <w:szCs w:val="22"/>
        </w:rPr>
        <w:t xml:space="preserve">original </w:t>
      </w:r>
      <w:r w:rsidR="00161766" w:rsidRPr="00462728">
        <w:rPr>
          <w:rFonts w:eastAsia="Cambria"/>
          <w:w w:val="105"/>
          <w:sz w:val="22"/>
          <w:szCs w:val="22"/>
        </w:rPr>
        <w:t xml:space="preserve">scheduled </w:t>
      </w:r>
      <w:r w:rsidRPr="00FD2A11">
        <w:rPr>
          <w:rFonts w:eastAsia="Cambria"/>
          <w:w w:val="105"/>
          <w:sz w:val="22"/>
          <w:szCs w:val="22"/>
        </w:rPr>
        <w:t>date</w:t>
      </w:r>
      <w:r w:rsidRPr="00462728">
        <w:rPr>
          <w:rFonts w:eastAsia="Cambria"/>
          <w:w w:val="105"/>
          <w:sz w:val="22"/>
          <w:szCs w:val="22"/>
        </w:rPr>
        <w:t xml:space="preserve"> </w:t>
      </w:r>
      <w:r w:rsidRPr="00FD2A11">
        <w:rPr>
          <w:rFonts w:eastAsia="Cambria"/>
          <w:w w:val="105"/>
          <w:sz w:val="22"/>
          <w:szCs w:val="22"/>
        </w:rPr>
        <w:t>of</w:t>
      </w:r>
      <w:r w:rsidRPr="00462728">
        <w:rPr>
          <w:rFonts w:eastAsia="Cambria"/>
          <w:w w:val="105"/>
          <w:sz w:val="22"/>
          <w:szCs w:val="22"/>
        </w:rPr>
        <w:t xml:space="preserve"> </w:t>
      </w:r>
      <w:r w:rsidRPr="00FD2A11">
        <w:rPr>
          <w:rFonts w:eastAsia="Cambria"/>
          <w:w w:val="105"/>
          <w:sz w:val="22"/>
          <w:szCs w:val="22"/>
        </w:rPr>
        <w:t>bid</w:t>
      </w:r>
      <w:r w:rsidRPr="00462728">
        <w:rPr>
          <w:rFonts w:eastAsia="Cambria"/>
          <w:w w:val="105"/>
          <w:sz w:val="22"/>
          <w:szCs w:val="22"/>
        </w:rPr>
        <w:t xml:space="preserve"> </w:t>
      </w:r>
      <w:r w:rsidRPr="00FD2A11">
        <w:rPr>
          <w:rFonts w:eastAsia="Cambria"/>
          <w:w w:val="105"/>
          <w:sz w:val="22"/>
          <w:szCs w:val="22"/>
        </w:rPr>
        <w:t>opening.</w:t>
      </w:r>
      <w:r w:rsidRPr="00462728">
        <w:rPr>
          <w:rFonts w:eastAsia="Cambria"/>
          <w:w w:val="105"/>
          <w:sz w:val="22"/>
          <w:szCs w:val="22"/>
        </w:rPr>
        <w:t xml:space="preserve"> </w:t>
      </w:r>
      <w:r w:rsidRPr="00FD2A11">
        <w:rPr>
          <w:rFonts w:eastAsia="Cambria"/>
          <w:w w:val="105"/>
          <w:sz w:val="22"/>
          <w:szCs w:val="22"/>
        </w:rPr>
        <w:t>Wherever necessary the Employer may make queries with</w:t>
      </w:r>
      <w:r w:rsidR="00224F06" w:rsidRPr="00FD2A11">
        <w:rPr>
          <w:rFonts w:eastAsia="Cambria"/>
          <w:w w:val="105"/>
          <w:sz w:val="22"/>
          <w:szCs w:val="22"/>
        </w:rPr>
        <w:t xml:space="preserve">  </w:t>
      </w:r>
      <w:r w:rsidRPr="00462728">
        <w:rPr>
          <w:rFonts w:eastAsia="Cambria"/>
          <w:w w:val="105"/>
          <w:sz w:val="22"/>
          <w:szCs w:val="22"/>
        </w:rPr>
        <w:t xml:space="preserve"> </w:t>
      </w:r>
      <w:r w:rsidRPr="00FD2A11">
        <w:rPr>
          <w:rFonts w:eastAsia="Cambria"/>
          <w:w w:val="105"/>
          <w:sz w:val="22"/>
          <w:szCs w:val="22"/>
        </w:rPr>
        <w:t>the</w:t>
      </w:r>
      <w:r w:rsidRPr="00462728">
        <w:rPr>
          <w:rFonts w:eastAsia="Cambria"/>
          <w:w w:val="105"/>
          <w:sz w:val="22"/>
          <w:szCs w:val="22"/>
        </w:rPr>
        <w:t xml:space="preserve"> </w:t>
      </w:r>
      <w:r w:rsidRPr="00FD2A11">
        <w:rPr>
          <w:rFonts w:eastAsia="Cambria"/>
          <w:w w:val="105"/>
          <w:sz w:val="22"/>
          <w:szCs w:val="22"/>
        </w:rPr>
        <w:t>Bidders’</w:t>
      </w:r>
      <w:r w:rsidRPr="00462728">
        <w:rPr>
          <w:rFonts w:eastAsia="Cambria"/>
          <w:w w:val="105"/>
          <w:sz w:val="22"/>
          <w:szCs w:val="22"/>
        </w:rPr>
        <w:t xml:space="preserve"> </w:t>
      </w:r>
      <w:r w:rsidRPr="00FD2A11">
        <w:rPr>
          <w:rFonts w:eastAsia="Cambria"/>
          <w:w w:val="105"/>
          <w:sz w:val="22"/>
          <w:szCs w:val="22"/>
        </w:rPr>
        <w:t>Bankers.</w:t>
      </w:r>
    </w:p>
    <w:p w:rsidR="00F60ECA" w:rsidRPr="00C5680B" w:rsidRDefault="00F60ECA" w:rsidP="00F60ECA">
      <w:pPr>
        <w:widowControl w:val="0"/>
        <w:tabs>
          <w:tab w:val="left" w:pos="2269"/>
        </w:tabs>
        <w:autoSpaceDE w:val="0"/>
        <w:autoSpaceDN w:val="0"/>
        <w:spacing w:line="254" w:lineRule="auto"/>
        <w:ind w:left="2268" w:right="245"/>
        <w:jc w:val="both"/>
        <w:rPr>
          <w:rFonts w:eastAsia="Cambria"/>
          <w:sz w:val="22"/>
          <w:szCs w:val="22"/>
        </w:rPr>
      </w:pPr>
    </w:p>
    <w:p w:rsidR="002957DC" w:rsidRPr="0012514B" w:rsidRDefault="007C76D0">
      <w:pPr>
        <w:widowControl w:val="0"/>
        <w:numPr>
          <w:ilvl w:val="1"/>
          <w:numId w:val="19"/>
        </w:numPr>
        <w:tabs>
          <w:tab w:val="left" w:pos="2269"/>
        </w:tabs>
        <w:autoSpaceDE w:val="0"/>
        <w:autoSpaceDN w:val="0"/>
        <w:jc w:val="both"/>
        <w:rPr>
          <w:rFonts w:eastAsia="Cambria"/>
          <w:sz w:val="22"/>
          <w:szCs w:val="22"/>
        </w:rPr>
      </w:pPr>
      <w:r w:rsidRPr="0012514B">
        <w:rPr>
          <w:rFonts w:eastAsia="Cambria"/>
          <w:w w:val="105"/>
          <w:sz w:val="22"/>
          <w:szCs w:val="22"/>
        </w:rPr>
        <w:t>Details</w:t>
      </w:r>
      <w:r w:rsidRPr="00462728">
        <w:rPr>
          <w:rFonts w:eastAsia="Cambria"/>
          <w:w w:val="105"/>
          <w:sz w:val="22"/>
          <w:szCs w:val="22"/>
        </w:rPr>
        <w:t xml:space="preserve"> </w:t>
      </w:r>
      <w:r w:rsidRPr="0012514B">
        <w:rPr>
          <w:rFonts w:eastAsia="Cambria"/>
          <w:w w:val="105"/>
          <w:sz w:val="22"/>
          <w:szCs w:val="22"/>
        </w:rPr>
        <w:t>of</w:t>
      </w:r>
      <w:r w:rsidRPr="00462728">
        <w:rPr>
          <w:rFonts w:eastAsia="Cambria"/>
          <w:w w:val="105"/>
          <w:sz w:val="22"/>
          <w:szCs w:val="22"/>
        </w:rPr>
        <w:t xml:space="preserve"> Provident Fund Code Number of the Bidder</w:t>
      </w:r>
      <w:r w:rsidRPr="0012514B">
        <w:rPr>
          <w:rFonts w:eastAsia="Cambria"/>
          <w:w w:val="105"/>
          <w:sz w:val="22"/>
          <w:szCs w:val="22"/>
        </w:rPr>
        <w:t>.</w:t>
      </w:r>
    </w:p>
    <w:p w:rsidR="002957DC" w:rsidRPr="0012514B" w:rsidRDefault="002957DC">
      <w:pPr>
        <w:widowControl w:val="0"/>
        <w:autoSpaceDE w:val="0"/>
        <w:autoSpaceDN w:val="0"/>
        <w:spacing w:before="9"/>
        <w:rPr>
          <w:rFonts w:eastAsia="Cambria"/>
          <w:sz w:val="22"/>
          <w:szCs w:val="22"/>
        </w:rPr>
      </w:pPr>
    </w:p>
    <w:p w:rsidR="002957DC" w:rsidRPr="0012514B" w:rsidRDefault="007C76D0">
      <w:pPr>
        <w:widowControl w:val="0"/>
        <w:numPr>
          <w:ilvl w:val="1"/>
          <w:numId w:val="19"/>
        </w:numPr>
        <w:tabs>
          <w:tab w:val="left" w:pos="2269"/>
        </w:tabs>
        <w:autoSpaceDE w:val="0"/>
        <w:autoSpaceDN w:val="0"/>
        <w:jc w:val="both"/>
        <w:rPr>
          <w:rFonts w:eastAsia="Cambria"/>
          <w:sz w:val="22"/>
          <w:szCs w:val="22"/>
        </w:rPr>
      </w:pPr>
      <w:r w:rsidRPr="0012514B">
        <w:rPr>
          <w:rFonts w:eastAsia="Cambria"/>
          <w:w w:val="105"/>
          <w:sz w:val="22"/>
          <w:szCs w:val="22"/>
        </w:rPr>
        <w:t>Any</w:t>
      </w:r>
      <w:r w:rsidRPr="00462728">
        <w:rPr>
          <w:rFonts w:eastAsia="Cambria"/>
          <w:w w:val="105"/>
          <w:sz w:val="22"/>
          <w:szCs w:val="22"/>
        </w:rPr>
        <w:t xml:space="preserve"> </w:t>
      </w:r>
      <w:r w:rsidRPr="0012514B">
        <w:rPr>
          <w:rFonts w:eastAsia="Cambria"/>
          <w:w w:val="105"/>
          <w:sz w:val="22"/>
          <w:szCs w:val="22"/>
        </w:rPr>
        <w:t>other</w:t>
      </w:r>
      <w:r w:rsidRPr="00462728">
        <w:rPr>
          <w:rFonts w:eastAsia="Cambria"/>
          <w:w w:val="105"/>
          <w:sz w:val="22"/>
          <w:szCs w:val="22"/>
        </w:rPr>
        <w:t xml:space="preserve"> </w:t>
      </w:r>
      <w:r w:rsidRPr="0012514B">
        <w:rPr>
          <w:rFonts w:eastAsia="Cambria"/>
          <w:w w:val="105"/>
          <w:sz w:val="22"/>
          <w:szCs w:val="22"/>
        </w:rPr>
        <w:t>information</w:t>
      </w:r>
      <w:r w:rsidRPr="00462728">
        <w:rPr>
          <w:rFonts w:eastAsia="Cambria"/>
          <w:w w:val="105"/>
          <w:sz w:val="22"/>
          <w:szCs w:val="22"/>
        </w:rPr>
        <w:t xml:space="preserve"> </w:t>
      </w:r>
      <w:r w:rsidRPr="0012514B">
        <w:rPr>
          <w:rFonts w:eastAsia="Cambria"/>
          <w:w w:val="105"/>
          <w:sz w:val="22"/>
          <w:szCs w:val="22"/>
        </w:rPr>
        <w:t>which</w:t>
      </w:r>
      <w:r w:rsidRPr="00462728">
        <w:rPr>
          <w:rFonts w:eastAsia="Cambria"/>
          <w:w w:val="105"/>
          <w:sz w:val="22"/>
          <w:szCs w:val="22"/>
        </w:rPr>
        <w:t xml:space="preserve"> </w:t>
      </w:r>
      <w:r w:rsidRPr="0012514B">
        <w:rPr>
          <w:rFonts w:eastAsia="Cambria"/>
          <w:w w:val="105"/>
          <w:sz w:val="22"/>
          <w:szCs w:val="22"/>
        </w:rPr>
        <w:t>the</w:t>
      </w:r>
      <w:r w:rsidRPr="00462728">
        <w:rPr>
          <w:rFonts w:eastAsia="Cambria"/>
          <w:w w:val="105"/>
          <w:sz w:val="22"/>
          <w:szCs w:val="22"/>
        </w:rPr>
        <w:t xml:space="preserve"> </w:t>
      </w:r>
      <w:r w:rsidRPr="0012514B">
        <w:rPr>
          <w:rFonts w:eastAsia="Cambria"/>
          <w:w w:val="105"/>
          <w:sz w:val="22"/>
          <w:szCs w:val="22"/>
        </w:rPr>
        <w:t>Bidder</w:t>
      </w:r>
      <w:r w:rsidRPr="00462728">
        <w:rPr>
          <w:rFonts w:eastAsia="Cambria"/>
          <w:w w:val="105"/>
          <w:sz w:val="22"/>
          <w:szCs w:val="22"/>
        </w:rPr>
        <w:t xml:space="preserve"> </w:t>
      </w:r>
      <w:r w:rsidRPr="0012514B">
        <w:rPr>
          <w:rFonts w:eastAsia="Cambria"/>
          <w:w w:val="105"/>
          <w:sz w:val="22"/>
          <w:szCs w:val="22"/>
        </w:rPr>
        <w:t>intends</w:t>
      </w:r>
      <w:r w:rsidRPr="00462728">
        <w:rPr>
          <w:rFonts w:eastAsia="Cambria"/>
          <w:w w:val="105"/>
          <w:sz w:val="22"/>
          <w:szCs w:val="22"/>
        </w:rPr>
        <w:t xml:space="preserve"> </w:t>
      </w:r>
      <w:r w:rsidRPr="0012514B">
        <w:rPr>
          <w:rFonts w:eastAsia="Cambria"/>
          <w:w w:val="105"/>
          <w:sz w:val="22"/>
          <w:szCs w:val="22"/>
        </w:rPr>
        <w:t>to</w:t>
      </w:r>
      <w:r w:rsidRPr="00462728">
        <w:rPr>
          <w:rFonts w:eastAsia="Cambria"/>
          <w:w w:val="105"/>
          <w:sz w:val="22"/>
          <w:szCs w:val="22"/>
        </w:rPr>
        <w:t xml:space="preserve"> </w:t>
      </w:r>
      <w:r w:rsidRPr="0012514B">
        <w:rPr>
          <w:rFonts w:eastAsia="Cambria"/>
          <w:w w:val="105"/>
          <w:sz w:val="22"/>
          <w:szCs w:val="22"/>
        </w:rPr>
        <w:t>furnish.</w:t>
      </w:r>
    </w:p>
    <w:p w:rsidR="002957DC" w:rsidRPr="0012514B" w:rsidRDefault="002957DC">
      <w:pPr>
        <w:widowControl w:val="0"/>
        <w:autoSpaceDE w:val="0"/>
        <w:autoSpaceDN w:val="0"/>
        <w:rPr>
          <w:rFonts w:eastAsia="Cambria"/>
          <w:sz w:val="22"/>
          <w:szCs w:val="22"/>
        </w:rPr>
      </w:pPr>
    </w:p>
    <w:p w:rsidR="002957DC" w:rsidRPr="00462728" w:rsidRDefault="007C76D0" w:rsidP="00E372ED">
      <w:pPr>
        <w:widowControl w:val="0"/>
        <w:numPr>
          <w:ilvl w:val="1"/>
          <w:numId w:val="19"/>
        </w:numPr>
        <w:tabs>
          <w:tab w:val="left" w:pos="2269"/>
        </w:tabs>
        <w:autoSpaceDE w:val="0"/>
        <w:autoSpaceDN w:val="0"/>
        <w:spacing w:line="254" w:lineRule="auto"/>
        <w:ind w:left="2268" w:right="246"/>
        <w:jc w:val="both"/>
        <w:rPr>
          <w:rFonts w:eastAsia="Cambria"/>
          <w:w w:val="105"/>
          <w:sz w:val="22"/>
          <w:szCs w:val="22"/>
        </w:rPr>
      </w:pPr>
      <w:r w:rsidRPr="00462728">
        <w:rPr>
          <w:rFonts w:eastAsia="Cambria"/>
          <w:w w:val="105"/>
          <w:sz w:val="22"/>
          <w:szCs w:val="22"/>
        </w:rPr>
        <w:t>Detailed information regarding previous</w:t>
      </w:r>
      <w:r w:rsidRPr="00FA5385">
        <w:rPr>
          <w:rFonts w:eastAsia="Cambria"/>
          <w:spacing w:val="-1"/>
          <w:w w:val="105"/>
          <w:sz w:val="22"/>
          <w:szCs w:val="22"/>
        </w:rPr>
        <w:t xml:space="preserve"> </w:t>
      </w:r>
      <w:r w:rsidRPr="00FA5385">
        <w:rPr>
          <w:rFonts w:eastAsia="Cambria"/>
          <w:b/>
          <w:bCs/>
          <w:spacing w:val="-1"/>
          <w:w w:val="105"/>
          <w:sz w:val="22"/>
          <w:szCs w:val="22"/>
        </w:rPr>
        <w:t>transgressions of Integrity Pact</w:t>
      </w:r>
      <w:r w:rsidRPr="00FA5385">
        <w:rPr>
          <w:rFonts w:eastAsia="Cambria"/>
          <w:spacing w:val="-1"/>
          <w:w w:val="105"/>
          <w:sz w:val="22"/>
          <w:szCs w:val="22"/>
        </w:rPr>
        <w:t xml:space="preserve"> </w:t>
      </w:r>
      <w:r w:rsidRPr="00462728">
        <w:rPr>
          <w:rFonts w:eastAsia="Cambria"/>
          <w:w w:val="105"/>
          <w:sz w:val="22"/>
          <w:szCs w:val="22"/>
        </w:rPr>
        <w:t>that occurred in the last 10 years with any</w:t>
      </w:r>
      <w:r w:rsidR="00951AD1" w:rsidRPr="00462728">
        <w:rPr>
          <w:rFonts w:eastAsia="Cambria"/>
          <w:w w:val="105"/>
          <w:sz w:val="22"/>
          <w:szCs w:val="22"/>
        </w:rPr>
        <w:t xml:space="preserve"> </w:t>
      </w:r>
      <w:r w:rsidRPr="00462728">
        <w:rPr>
          <w:rFonts w:eastAsia="Cambria"/>
          <w:w w:val="105"/>
          <w:sz w:val="22"/>
          <w:szCs w:val="22"/>
        </w:rPr>
        <w:t>other</w:t>
      </w:r>
      <w:r w:rsidR="00E372ED" w:rsidRPr="00462728">
        <w:rPr>
          <w:rFonts w:eastAsia="Cambria"/>
          <w:w w:val="105"/>
          <w:sz w:val="22"/>
          <w:szCs w:val="22"/>
        </w:rPr>
        <w:t xml:space="preserve"> </w:t>
      </w:r>
      <w:r w:rsidRPr="00462728">
        <w:rPr>
          <w:rFonts w:eastAsia="Cambria"/>
          <w:w w:val="105"/>
          <w:sz w:val="22"/>
          <w:szCs w:val="22"/>
        </w:rPr>
        <w:t>Public</w:t>
      </w:r>
      <w:r w:rsidR="00E372ED" w:rsidRPr="00462728">
        <w:rPr>
          <w:rFonts w:eastAsia="Cambria"/>
          <w:w w:val="105"/>
          <w:sz w:val="22"/>
          <w:szCs w:val="22"/>
        </w:rPr>
        <w:t xml:space="preserve"> </w:t>
      </w:r>
      <w:r w:rsidRPr="00462728">
        <w:rPr>
          <w:rFonts w:eastAsia="Cambria"/>
          <w:w w:val="105"/>
          <w:sz w:val="22"/>
          <w:szCs w:val="22"/>
        </w:rPr>
        <w:t>Sector</w:t>
      </w:r>
      <w:r w:rsidR="00E372ED" w:rsidRPr="00462728">
        <w:rPr>
          <w:rFonts w:eastAsia="Cambria"/>
          <w:w w:val="105"/>
          <w:sz w:val="22"/>
          <w:szCs w:val="22"/>
        </w:rPr>
        <w:t xml:space="preserve"> </w:t>
      </w:r>
      <w:r w:rsidRPr="00462728">
        <w:rPr>
          <w:rFonts w:eastAsia="Cambria"/>
          <w:w w:val="105"/>
          <w:sz w:val="22"/>
          <w:szCs w:val="22"/>
        </w:rPr>
        <w:t>Undertaking</w:t>
      </w:r>
      <w:r w:rsidR="00E372ED" w:rsidRPr="00462728">
        <w:rPr>
          <w:rFonts w:eastAsia="Cambria"/>
          <w:w w:val="105"/>
          <w:sz w:val="22"/>
          <w:szCs w:val="22"/>
        </w:rPr>
        <w:t xml:space="preserve"> </w:t>
      </w:r>
      <w:r w:rsidRPr="00462728">
        <w:rPr>
          <w:rFonts w:eastAsia="Cambria"/>
          <w:w w:val="105"/>
          <w:sz w:val="22"/>
          <w:szCs w:val="22"/>
        </w:rPr>
        <w:t>or</w:t>
      </w:r>
      <w:r w:rsidR="00EB6A26" w:rsidRPr="00462728">
        <w:rPr>
          <w:rFonts w:eastAsia="Cambria"/>
          <w:w w:val="105"/>
          <w:sz w:val="22"/>
          <w:szCs w:val="22"/>
        </w:rPr>
        <w:t xml:space="preserve"> </w:t>
      </w:r>
      <w:r w:rsidRPr="00462728">
        <w:rPr>
          <w:rFonts w:eastAsia="Cambria"/>
          <w:w w:val="105"/>
          <w:sz w:val="22"/>
          <w:szCs w:val="22"/>
        </w:rPr>
        <w:t>Government Department or any other Company, in any country.</w:t>
      </w:r>
    </w:p>
    <w:p w:rsidR="002957DC" w:rsidRPr="0012514B" w:rsidRDefault="002957DC">
      <w:pPr>
        <w:widowControl w:val="0"/>
        <w:autoSpaceDE w:val="0"/>
        <w:autoSpaceDN w:val="0"/>
        <w:spacing w:before="5"/>
        <w:rPr>
          <w:rFonts w:eastAsia="Cambria"/>
          <w:sz w:val="22"/>
          <w:szCs w:val="22"/>
        </w:rPr>
      </w:pPr>
    </w:p>
    <w:p w:rsidR="002957DC" w:rsidRPr="0012514B" w:rsidRDefault="007C76D0">
      <w:pPr>
        <w:widowControl w:val="0"/>
        <w:autoSpaceDE w:val="0"/>
        <w:autoSpaceDN w:val="0"/>
        <w:spacing w:line="254" w:lineRule="auto"/>
        <w:ind w:left="2268" w:right="245"/>
        <w:rPr>
          <w:rFonts w:eastAsia="Cambria"/>
          <w:sz w:val="22"/>
          <w:szCs w:val="22"/>
        </w:rPr>
      </w:pPr>
      <w:r w:rsidRPr="0012514B">
        <w:rPr>
          <w:rFonts w:eastAsia="Cambria"/>
          <w:w w:val="105"/>
          <w:sz w:val="22"/>
          <w:szCs w:val="22"/>
        </w:rPr>
        <w:t>Scanned</w:t>
      </w:r>
      <w:r w:rsidRPr="00462728">
        <w:rPr>
          <w:rFonts w:eastAsia="Cambria"/>
          <w:w w:val="105"/>
          <w:sz w:val="22"/>
          <w:szCs w:val="22"/>
        </w:rPr>
        <w:t xml:space="preserve"> </w:t>
      </w:r>
      <w:r w:rsidRPr="0012514B">
        <w:rPr>
          <w:rFonts w:eastAsia="Cambria"/>
          <w:w w:val="105"/>
          <w:sz w:val="22"/>
          <w:szCs w:val="22"/>
        </w:rPr>
        <w:t>copy</w:t>
      </w:r>
      <w:r w:rsidRPr="00462728">
        <w:rPr>
          <w:rFonts w:eastAsia="Cambria"/>
          <w:w w:val="105"/>
          <w:sz w:val="22"/>
          <w:szCs w:val="22"/>
        </w:rPr>
        <w:t xml:space="preserve"> </w:t>
      </w:r>
      <w:r w:rsidRPr="0012514B">
        <w:rPr>
          <w:rFonts w:eastAsia="Cambria"/>
          <w:w w:val="105"/>
          <w:sz w:val="22"/>
          <w:szCs w:val="22"/>
        </w:rPr>
        <w:t>of</w:t>
      </w:r>
      <w:r w:rsidRPr="00462728">
        <w:rPr>
          <w:rFonts w:eastAsia="Cambria"/>
          <w:w w:val="105"/>
          <w:sz w:val="22"/>
          <w:szCs w:val="22"/>
        </w:rPr>
        <w:t xml:space="preserve"> </w:t>
      </w:r>
      <w:r w:rsidRPr="0012514B">
        <w:rPr>
          <w:rFonts w:eastAsia="Cambria"/>
          <w:w w:val="105"/>
          <w:sz w:val="22"/>
          <w:szCs w:val="22"/>
        </w:rPr>
        <w:t>above</w:t>
      </w:r>
      <w:r w:rsidRPr="00462728">
        <w:rPr>
          <w:rFonts w:eastAsia="Cambria"/>
          <w:w w:val="105"/>
          <w:sz w:val="22"/>
          <w:szCs w:val="22"/>
        </w:rPr>
        <w:t xml:space="preserve"> </w:t>
      </w:r>
      <w:r w:rsidRPr="0012514B">
        <w:rPr>
          <w:rFonts w:eastAsia="Cambria"/>
          <w:w w:val="105"/>
          <w:sz w:val="22"/>
          <w:szCs w:val="22"/>
        </w:rPr>
        <w:t>documents</w:t>
      </w:r>
      <w:r w:rsidRPr="00462728">
        <w:rPr>
          <w:rFonts w:eastAsia="Cambria"/>
          <w:w w:val="105"/>
          <w:sz w:val="22"/>
          <w:szCs w:val="22"/>
        </w:rPr>
        <w:t xml:space="preserve"> </w:t>
      </w:r>
      <w:r w:rsidRPr="0012514B">
        <w:rPr>
          <w:rFonts w:eastAsia="Cambria"/>
          <w:w w:val="105"/>
          <w:sz w:val="22"/>
          <w:szCs w:val="22"/>
        </w:rPr>
        <w:t>shall</w:t>
      </w:r>
      <w:r w:rsidRPr="00462728">
        <w:rPr>
          <w:rFonts w:eastAsia="Cambria"/>
          <w:w w:val="105"/>
          <w:sz w:val="22"/>
          <w:szCs w:val="22"/>
        </w:rPr>
        <w:t xml:space="preserve"> </w:t>
      </w:r>
      <w:r w:rsidRPr="0012514B">
        <w:rPr>
          <w:rFonts w:eastAsia="Cambria"/>
          <w:w w:val="105"/>
          <w:sz w:val="22"/>
          <w:szCs w:val="22"/>
        </w:rPr>
        <w:t>be</w:t>
      </w:r>
      <w:r w:rsidRPr="00462728">
        <w:rPr>
          <w:rFonts w:eastAsia="Cambria"/>
          <w:w w:val="105"/>
          <w:sz w:val="22"/>
          <w:szCs w:val="22"/>
        </w:rPr>
        <w:t xml:space="preserve"> </w:t>
      </w:r>
      <w:r w:rsidR="00161766" w:rsidRPr="0012514B">
        <w:rPr>
          <w:rFonts w:eastAsia="Cambria"/>
          <w:w w:val="105"/>
          <w:sz w:val="22"/>
          <w:szCs w:val="22"/>
        </w:rPr>
        <w:t xml:space="preserve">uploaded </w:t>
      </w:r>
      <w:r w:rsidR="00EB6A26" w:rsidRPr="0012514B">
        <w:rPr>
          <w:rFonts w:eastAsia="Cambria"/>
          <w:w w:val="105"/>
          <w:sz w:val="22"/>
          <w:szCs w:val="22"/>
        </w:rPr>
        <w:t>(refer</w:t>
      </w:r>
      <w:r w:rsidRPr="0012514B">
        <w:rPr>
          <w:rFonts w:eastAsia="Cambria"/>
          <w:w w:val="105"/>
          <w:sz w:val="22"/>
          <w:szCs w:val="22"/>
        </w:rPr>
        <w:t xml:space="preserve"> para </w:t>
      </w:r>
      <w:r w:rsidRPr="00FA5385">
        <w:rPr>
          <w:rFonts w:eastAsia="Cambria"/>
          <w:b/>
          <w:bCs/>
          <w:w w:val="105"/>
          <w:sz w:val="22"/>
          <w:szCs w:val="22"/>
        </w:rPr>
        <w:t>15.4 below</w:t>
      </w:r>
      <w:r w:rsidRPr="0012514B">
        <w:rPr>
          <w:rFonts w:eastAsia="Cambria"/>
          <w:w w:val="105"/>
          <w:sz w:val="22"/>
          <w:szCs w:val="22"/>
        </w:rPr>
        <w:t>).</w:t>
      </w:r>
    </w:p>
    <w:p w:rsidR="002957DC" w:rsidRPr="0012514B" w:rsidRDefault="002957DC">
      <w:pPr>
        <w:widowControl w:val="0"/>
        <w:autoSpaceDE w:val="0"/>
        <w:autoSpaceDN w:val="0"/>
        <w:spacing w:before="6"/>
        <w:rPr>
          <w:rFonts w:eastAsia="Cambria"/>
          <w:sz w:val="22"/>
          <w:szCs w:val="22"/>
        </w:rPr>
      </w:pPr>
    </w:p>
    <w:p w:rsidR="002957DC" w:rsidRPr="0012514B" w:rsidRDefault="007C76D0">
      <w:pPr>
        <w:widowControl w:val="0"/>
        <w:numPr>
          <w:ilvl w:val="0"/>
          <w:numId w:val="19"/>
        </w:numPr>
        <w:tabs>
          <w:tab w:val="left" w:pos="1683"/>
          <w:tab w:val="left" w:pos="1684"/>
          <w:tab w:val="left" w:pos="3708"/>
        </w:tabs>
        <w:autoSpaceDE w:val="0"/>
        <w:autoSpaceDN w:val="0"/>
        <w:spacing w:line="254" w:lineRule="auto"/>
        <w:ind w:left="3709" w:right="246" w:hanging="2521"/>
        <w:jc w:val="both"/>
        <w:rPr>
          <w:rFonts w:eastAsia="Cambria"/>
          <w:sz w:val="22"/>
          <w:szCs w:val="22"/>
        </w:rPr>
      </w:pPr>
      <w:r w:rsidRPr="0012514B">
        <w:rPr>
          <w:rFonts w:eastAsia="Cambria"/>
          <w:b/>
          <w:w w:val="105"/>
          <w:sz w:val="22"/>
          <w:szCs w:val="22"/>
        </w:rPr>
        <w:t>Attachment</w:t>
      </w:r>
      <w:r w:rsidRPr="0012514B">
        <w:rPr>
          <w:rFonts w:eastAsia="Cambria"/>
          <w:b/>
          <w:spacing w:val="-12"/>
          <w:w w:val="105"/>
          <w:sz w:val="22"/>
          <w:szCs w:val="22"/>
        </w:rPr>
        <w:t xml:space="preserve"> </w:t>
      </w:r>
      <w:r w:rsidRPr="0012514B">
        <w:rPr>
          <w:rFonts w:eastAsia="Cambria"/>
          <w:b/>
          <w:w w:val="105"/>
          <w:sz w:val="22"/>
          <w:szCs w:val="22"/>
        </w:rPr>
        <w:t>17</w:t>
      </w:r>
      <w:r w:rsidRPr="0012514B">
        <w:rPr>
          <w:rFonts w:eastAsia="Cambria"/>
          <w:w w:val="105"/>
          <w:sz w:val="22"/>
          <w:szCs w:val="22"/>
        </w:rPr>
        <w:t>:</w:t>
      </w:r>
      <w:r w:rsidRPr="0012514B">
        <w:rPr>
          <w:rFonts w:eastAsia="Cambria"/>
          <w:w w:val="105"/>
          <w:sz w:val="22"/>
          <w:szCs w:val="22"/>
        </w:rPr>
        <w:tab/>
        <w:t>Declaration</w:t>
      </w:r>
      <w:r w:rsidRPr="00462728">
        <w:rPr>
          <w:rFonts w:eastAsia="Cambria"/>
          <w:w w:val="105"/>
          <w:sz w:val="22"/>
          <w:szCs w:val="22"/>
        </w:rPr>
        <w:t xml:space="preserve"> </w:t>
      </w:r>
      <w:r w:rsidRPr="0012514B">
        <w:rPr>
          <w:rFonts w:eastAsia="Cambria"/>
          <w:w w:val="105"/>
          <w:sz w:val="22"/>
          <w:szCs w:val="22"/>
        </w:rPr>
        <w:t>for</w:t>
      </w:r>
      <w:r w:rsidRPr="00462728">
        <w:rPr>
          <w:rFonts w:eastAsia="Cambria"/>
          <w:w w:val="105"/>
          <w:sz w:val="22"/>
          <w:szCs w:val="22"/>
        </w:rPr>
        <w:t xml:space="preserve"> </w:t>
      </w:r>
      <w:r w:rsidRPr="0012514B">
        <w:rPr>
          <w:rFonts w:eastAsia="Cambria"/>
          <w:w w:val="105"/>
          <w:sz w:val="22"/>
          <w:szCs w:val="22"/>
        </w:rPr>
        <w:t>tax</w:t>
      </w:r>
      <w:r w:rsidRPr="00462728">
        <w:rPr>
          <w:rFonts w:eastAsia="Cambria"/>
          <w:w w:val="105"/>
          <w:sz w:val="22"/>
          <w:szCs w:val="22"/>
        </w:rPr>
        <w:t xml:space="preserve"> </w:t>
      </w:r>
      <w:r w:rsidRPr="0012514B">
        <w:rPr>
          <w:rFonts w:eastAsia="Cambria"/>
          <w:w w:val="105"/>
          <w:sz w:val="22"/>
          <w:szCs w:val="22"/>
        </w:rPr>
        <w:t>exemptions,</w:t>
      </w:r>
      <w:r w:rsidRPr="00462728">
        <w:rPr>
          <w:rFonts w:eastAsia="Cambria"/>
          <w:w w:val="105"/>
          <w:sz w:val="22"/>
          <w:szCs w:val="22"/>
        </w:rPr>
        <w:t xml:space="preserve"> </w:t>
      </w:r>
      <w:r w:rsidRPr="0012514B">
        <w:rPr>
          <w:rFonts w:eastAsia="Cambria"/>
          <w:w w:val="105"/>
          <w:sz w:val="22"/>
          <w:szCs w:val="22"/>
        </w:rPr>
        <w:t>reductions,</w:t>
      </w:r>
      <w:r w:rsidRPr="00462728">
        <w:rPr>
          <w:rFonts w:eastAsia="Cambria"/>
          <w:w w:val="105"/>
          <w:sz w:val="22"/>
          <w:szCs w:val="22"/>
        </w:rPr>
        <w:t xml:space="preserve"> </w:t>
      </w:r>
      <w:r w:rsidRPr="0012514B">
        <w:rPr>
          <w:rFonts w:eastAsia="Cambria"/>
          <w:w w:val="105"/>
          <w:sz w:val="22"/>
          <w:szCs w:val="22"/>
        </w:rPr>
        <w:t>allowances</w:t>
      </w:r>
      <w:r w:rsidRPr="00462728">
        <w:rPr>
          <w:rFonts w:eastAsia="Cambria"/>
          <w:w w:val="105"/>
          <w:sz w:val="22"/>
          <w:szCs w:val="22"/>
        </w:rPr>
        <w:t xml:space="preserve"> </w:t>
      </w:r>
      <w:r w:rsidRPr="0012514B">
        <w:rPr>
          <w:rFonts w:eastAsia="Cambria"/>
          <w:w w:val="105"/>
          <w:sz w:val="22"/>
          <w:szCs w:val="22"/>
        </w:rPr>
        <w:t>or</w:t>
      </w:r>
      <w:r w:rsidRPr="00462728">
        <w:rPr>
          <w:rFonts w:eastAsia="Cambria"/>
          <w:w w:val="105"/>
          <w:sz w:val="22"/>
          <w:szCs w:val="22"/>
        </w:rPr>
        <w:t xml:space="preserve"> </w:t>
      </w:r>
      <w:r w:rsidRPr="0012514B">
        <w:rPr>
          <w:rFonts w:eastAsia="Cambria"/>
          <w:w w:val="105"/>
          <w:sz w:val="22"/>
          <w:szCs w:val="22"/>
        </w:rPr>
        <w:t>benefits</w:t>
      </w:r>
      <w:r w:rsidR="00951AD1" w:rsidRPr="0012514B">
        <w:rPr>
          <w:rFonts w:eastAsia="Cambria"/>
          <w:w w:val="105"/>
          <w:sz w:val="22"/>
          <w:szCs w:val="22"/>
        </w:rPr>
        <w:t>.</w:t>
      </w:r>
    </w:p>
    <w:p w:rsidR="002957DC" w:rsidRPr="0012514B" w:rsidRDefault="002957DC">
      <w:pPr>
        <w:widowControl w:val="0"/>
        <w:autoSpaceDE w:val="0"/>
        <w:autoSpaceDN w:val="0"/>
        <w:rPr>
          <w:rFonts w:eastAsia="Cambria"/>
          <w:sz w:val="22"/>
          <w:szCs w:val="22"/>
        </w:rPr>
      </w:pPr>
    </w:p>
    <w:p w:rsidR="002957DC" w:rsidRPr="0012514B" w:rsidRDefault="007C76D0">
      <w:pPr>
        <w:widowControl w:val="0"/>
        <w:numPr>
          <w:ilvl w:val="0"/>
          <w:numId w:val="19"/>
        </w:numPr>
        <w:tabs>
          <w:tab w:val="left" w:pos="1688"/>
          <w:tab w:val="left" w:pos="1689"/>
          <w:tab w:val="left" w:pos="3708"/>
          <w:tab w:val="left" w:pos="7594"/>
        </w:tabs>
        <w:autoSpaceDE w:val="0"/>
        <w:autoSpaceDN w:val="0"/>
        <w:ind w:left="1728" w:hanging="540"/>
        <w:jc w:val="both"/>
        <w:rPr>
          <w:rFonts w:eastAsia="Cambria"/>
          <w:i/>
          <w:sz w:val="22"/>
          <w:szCs w:val="22"/>
        </w:rPr>
      </w:pPr>
      <w:r w:rsidRPr="0012514B">
        <w:rPr>
          <w:rFonts w:eastAsia="Cambria"/>
          <w:b/>
          <w:sz w:val="22"/>
          <w:szCs w:val="22"/>
        </w:rPr>
        <w:t>Attachment</w:t>
      </w:r>
      <w:r w:rsidRPr="0012514B">
        <w:rPr>
          <w:rFonts w:eastAsia="Cambria"/>
          <w:b/>
          <w:spacing w:val="22"/>
          <w:sz w:val="22"/>
          <w:szCs w:val="22"/>
        </w:rPr>
        <w:t xml:space="preserve"> </w:t>
      </w:r>
      <w:r w:rsidRPr="0012514B">
        <w:rPr>
          <w:rFonts w:eastAsia="Cambria"/>
          <w:b/>
          <w:sz w:val="22"/>
          <w:szCs w:val="22"/>
        </w:rPr>
        <w:t>18</w:t>
      </w:r>
      <w:r w:rsidRPr="0012514B">
        <w:rPr>
          <w:rFonts w:eastAsia="Cambria"/>
          <w:sz w:val="22"/>
          <w:szCs w:val="22"/>
        </w:rPr>
        <w:t>:</w:t>
      </w:r>
      <w:r w:rsidR="00161766" w:rsidRPr="0012514B">
        <w:rPr>
          <w:rFonts w:eastAsia="Cambria"/>
          <w:sz w:val="22"/>
          <w:szCs w:val="22"/>
        </w:rPr>
        <w:t xml:space="preserve"> </w:t>
      </w:r>
      <w:r w:rsidRPr="0012514B">
        <w:rPr>
          <w:rFonts w:eastAsia="Cambria"/>
          <w:b/>
          <w:bCs/>
          <w:sz w:val="22"/>
          <w:szCs w:val="22"/>
        </w:rPr>
        <w:t>Safety</w:t>
      </w:r>
      <w:r w:rsidRPr="0012514B">
        <w:rPr>
          <w:rFonts w:eastAsia="Cambria"/>
          <w:b/>
          <w:bCs/>
          <w:spacing w:val="2"/>
          <w:sz w:val="22"/>
          <w:szCs w:val="22"/>
        </w:rPr>
        <w:t xml:space="preserve"> </w:t>
      </w:r>
      <w:r w:rsidRPr="0012514B">
        <w:rPr>
          <w:rFonts w:eastAsia="Cambria"/>
          <w:b/>
          <w:bCs/>
          <w:sz w:val="22"/>
          <w:szCs w:val="22"/>
        </w:rPr>
        <w:t>Pact</w:t>
      </w:r>
      <w:r w:rsidRPr="0012514B">
        <w:rPr>
          <w:rFonts w:eastAsia="Cambria"/>
          <w:spacing w:val="3"/>
          <w:sz w:val="22"/>
          <w:szCs w:val="22"/>
        </w:rPr>
        <w:t xml:space="preserve"> </w:t>
      </w:r>
      <w:r w:rsidRPr="0012514B">
        <w:rPr>
          <w:rFonts w:eastAsia="Cambria"/>
          <w:i/>
          <w:sz w:val="22"/>
          <w:szCs w:val="22"/>
        </w:rPr>
        <w:t>(submission</w:t>
      </w:r>
      <w:r w:rsidRPr="0012514B">
        <w:rPr>
          <w:rFonts w:eastAsia="Cambria"/>
          <w:i/>
          <w:spacing w:val="-5"/>
          <w:sz w:val="22"/>
          <w:szCs w:val="22"/>
        </w:rPr>
        <w:t xml:space="preserve"> </w:t>
      </w:r>
      <w:r w:rsidRPr="0012514B">
        <w:rPr>
          <w:rFonts w:eastAsia="Cambria"/>
          <w:i/>
          <w:sz w:val="22"/>
          <w:szCs w:val="22"/>
        </w:rPr>
        <w:t>of</w:t>
      </w:r>
      <w:r w:rsidRPr="0012514B">
        <w:rPr>
          <w:rFonts w:eastAsia="Cambria"/>
          <w:i/>
          <w:spacing w:val="-5"/>
          <w:sz w:val="22"/>
          <w:szCs w:val="22"/>
        </w:rPr>
        <w:t xml:space="preserve"> </w:t>
      </w:r>
      <w:r w:rsidRPr="0012514B">
        <w:rPr>
          <w:rFonts w:eastAsia="Cambria"/>
          <w:i/>
          <w:sz w:val="22"/>
          <w:szCs w:val="22"/>
        </w:rPr>
        <w:t>Hard</w:t>
      </w:r>
      <w:r w:rsidRPr="0012514B">
        <w:rPr>
          <w:rFonts w:eastAsia="Cambria"/>
          <w:i/>
          <w:spacing w:val="-5"/>
          <w:sz w:val="22"/>
          <w:szCs w:val="22"/>
        </w:rPr>
        <w:t xml:space="preserve"> </w:t>
      </w:r>
      <w:r w:rsidRPr="0012514B">
        <w:rPr>
          <w:rFonts w:eastAsia="Cambria"/>
          <w:i/>
          <w:sz w:val="22"/>
          <w:szCs w:val="22"/>
        </w:rPr>
        <w:t>Copy</w:t>
      </w:r>
      <w:r w:rsidRPr="0012514B">
        <w:rPr>
          <w:rFonts w:eastAsia="Cambria"/>
          <w:i/>
          <w:spacing w:val="-5"/>
          <w:sz w:val="22"/>
          <w:szCs w:val="22"/>
        </w:rPr>
        <w:t xml:space="preserve"> </w:t>
      </w:r>
      <w:r w:rsidRPr="0012514B">
        <w:rPr>
          <w:rFonts w:eastAsia="Cambria"/>
          <w:i/>
          <w:sz w:val="22"/>
          <w:szCs w:val="22"/>
        </w:rPr>
        <w:t>in</w:t>
      </w:r>
      <w:r w:rsidR="00951AD1" w:rsidRPr="0012514B">
        <w:rPr>
          <w:rFonts w:eastAsia="Cambria"/>
          <w:i/>
          <w:sz w:val="22"/>
          <w:szCs w:val="22"/>
        </w:rPr>
        <w:t xml:space="preserve"> </w:t>
      </w:r>
      <w:r w:rsidRPr="0012514B">
        <w:rPr>
          <w:rFonts w:eastAsia="Cambria"/>
          <w:i/>
          <w:sz w:val="22"/>
          <w:szCs w:val="22"/>
        </w:rPr>
        <w:t>‘Original’)</w:t>
      </w:r>
    </w:p>
    <w:p w:rsidR="002957DC" w:rsidRPr="0012514B" w:rsidRDefault="007C76D0">
      <w:pPr>
        <w:widowControl w:val="0"/>
        <w:autoSpaceDE w:val="0"/>
        <w:autoSpaceDN w:val="0"/>
        <w:spacing w:before="180" w:line="254" w:lineRule="auto"/>
        <w:ind w:left="1728" w:right="246"/>
        <w:jc w:val="both"/>
        <w:rPr>
          <w:rFonts w:eastAsia="Cambria"/>
          <w:sz w:val="22"/>
          <w:szCs w:val="22"/>
        </w:rPr>
      </w:pPr>
      <w:r w:rsidRPr="00462728">
        <w:rPr>
          <w:rFonts w:eastAsia="Cambria"/>
          <w:w w:val="105"/>
          <w:sz w:val="22"/>
          <w:szCs w:val="22"/>
        </w:rPr>
        <w:t>The Bidder shall complete the accompanying Safety Pact, which shall be applicable for bidding as well as contract execution, duly signed on each page by the person signing the bid and shall be submitted by the Bidder in</w:t>
      </w:r>
      <w:r w:rsidRPr="0012514B">
        <w:rPr>
          <w:rFonts w:eastAsia="Cambria"/>
          <w:spacing w:val="1"/>
          <w:sz w:val="22"/>
          <w:szCs w:val="22"/>
        </w:rPr>
        <w:t xml:space="preserve"> </w:t>
      </w:r>
      <w:r w:rsidRPr="0012514B">
        <w:rPr>
          <w:rFonts w:eastAsia="Cambria"/>
          <w:b/>
          <w:sz w:val="22"/>
          <w:szCs w:val="22"/>
        </w:rPr>
        <w:t>two</w:t>
      </w:r>
      <w:r w:rsidRPr="0012514B">
        <w:rPr>
          <w:rFonts w:eastAsia="Cambria"/>
          <w:b/>
          <w:spacing w:val="1"/>
          <w:sz w:val="22"/>
          <w:szCs w:val="22"/>
        </w:rPr>
        <w:t xml:space="preserve"> </w:t>
      </w:r>
      <w:r w:rsidRPr="0012514B">
        <w:rPr>
          <w:rFonts w:eastAsia="Cambria"/>
          <w:b/>
          <w:sz w:val="22"/>
          <w:szCs w:val="22"/>
        </w:rPr>
        <w:t>(2)</w:t>
      </w:r>
      <w:r w:rsidRPr="0012514B">
        <w:rPr>
          <w:rFonts w:eastAsia="Cambria"/>
          <w:b/>
          <w:spacing w:val="1"/>
          <w:sz w:val="22"/>
          <w:szCs w:val="22"/>
        </w:rPr>
        <w:t xml:space="preserve"> </w:t>
      </w:r>
      <w:r w:rsidRPr="0012514B">
        <w:rPr>
          <w:rFonts w:eastAsia="Cambria"/>
          <w:b/>
          <w:sz w:val="22"/>
          <w:szCs w:val="22"/>
        </w:rPr>
        <w:t>originals</w:t>
      </w:r>
      <w:r w:rsidRPr="0012514B">
        <w:rPr>
          <w:rFonts w:eastAsia="Cambria"/>
          <w:b/>
          <w:spacing w:val="1"/>
          <w:sz w:val="22"/>
          <w:szCs w:val="22"/>
        </w:rPr>
        <w:t xml:space="preserve"> </w:t>
      </w:r>
      <w:r w:rsidRPr="0012514B">
        <w:rPr>
          <w:rFonts w:eastAsia="Cambria"/>
          <w:b/>
          <w:sz w:val="22"/>
          <w:szCs w:val="22"/>
        </w:rPr>
        <w:t>along</w:t>
      </w:r>
      <w:r w:rsidRPr="0012514B">
        <w:rPr>
          <w:rFonts w:eastAsia="Cambria"/>
          <w:spacing w:val="52"/>
          <w:sz w:val="22"/>
          <w:szCs w:val="22"/>
        </w:rPr>
        <w:t xml:space="preserve"> </w:t>
      </w:r>
      <w:r w:rsidRPr="00462728">
        <w:rPr>
          <w:rFonts w:eastAsia="Cambria"/>
          <w:w w:val="105"/>
          <w:sz w:val="22"/>
          <w:szCs w:val="22"/>
        </w:rPr>
        <w:t xml:space="preserve">with the Techno - Commercial Part in a separate envelope, </w:t>
      </w:r>
      <w:r w:rsidR="00EB6A26" w:rsidRPr="00462728">
        <w:rPr>
          <w:rFonts w:eastAsia="Cambria"/>
          <w:w w:val="105"/>
          <w:sz w:val="22"/>
          <w:szCs w:val="22"/>
        </w:rPr>
        <w:t>duly superscripted</w:t>
      </w:r>
      <w:r w:rsidRPr="00462728">
        <w:rPr>
          <w:rFonts w:eastAsia="Cambria"/>
          <w:w w:val="105"/>
          <w:sz w:val="22"/>
          <w:szCs w:val="22"/>
        </w:rPr>
        <w:t xml:space="preserve"> with ‘Safety Pact’. The Bidder shall submit the Safety Pact on a </w:t>
      </w:r>
      <w:r w:rsidR="00951AD1" w:rsidRPr="00462728">
        <w:rPr>
          <w:rFonts w:eastAsia="Cambria"/>
          <w:w w:val="105"/>
          <w:sz w:val="22"/>
          <w:szCs w:val="22"/>
        </w:rPr>
        <w:t>non-judicial</w:t>
      </w:r>
      <w:r w:rsidRPr="00462728">
        <w:rPr>
          <w:rFonts w:eastAsia="Cambria"/>
          <w:w w:val="105"/>
          <w:sz w:val="22"/>
          <w:szCs w:val="22"/>
        </w:rPr>
        <w:t xml:space="preserve"> stamp paper of </w:t>
      </w:r>
      <w:proofErr w:type="spellStart"/>
      <w:r w:rsidRPr="0012514B">
        <w:rPr>
          <w:rFonts w:eastAsia="Cambria"/>
          <w:b/>
          <w:sz w:val="22"/>
          <w:szCs w:val="22"/>
        </w:rPr>
        <w:t>Rs</w:t>
      </w:r>
      <w:proofErr w:type="spellEnd"/>
      <w:r w:rsidRPr="0012514B">
        <w:rPr>
          <w:rFonts w:eastAsia="Cambria"/>
          <w:b/>
          <w:sz w:val="22"/>
          <w:szCs w:val="22"/>
        </w:rPr>
        <w:t>.</w:t>
      </w:r>
      <w:r w:rsidRPr="0012514B">
        <w:rPr>
          <w:rFonts w:eastAsia="Cambria"/>
          <w:b/>
          <w:spacing w:val="12"/>
          <w:sz w:val="22"/>
          <w:szCs w:val="22"/>
        </w:rPr>
        <w:t xml:space="preserve"> </w:t>
      </w:r>
      <w:r w:rsidRPr="0012514B">
        <w:rPr>
          <w:rFonts w:eastAsia="Cambria"/>
          <w:b/>
          <w:sz w:val="22"/>
          <w:szCs w:val="22"/>
        </w:rPr>
        <w:t>100/-.</w:t>
      </w:r>
    </w:p>
    <w:p w:rsidR="002957DC" w:rsidRPr="0012514B" w:rsidRDefault="002957DC">
      <w:pPr>
        <w:widowControl w:val="0"/>
        <w:autoSpaceDE w:val="0"/>
        <w:autoSpaceDN w:val="0"/>
        <w:spacing w:before="4"/>
        <w:rPr>
          <w:rFonts w:eastAsia="Cambria"/>
          <w:sz w:val="22"/>
          <w:szCs w:val="22"/>
        </w:rPr>
      </w:pPr>
    </w:p>
    <w:p w:rsidR="002957DC" w:rsidRPr="0012514B" w:rsidRDefault="007C76D0">
      <w:pPr>
        <w:widowControl w:val="0"/>
        <w:autoSpaceDE w:val="0"/>
        <w:autoSpaceDN w:val="0"/>
        <w:spacing w:before="1" w:line="256" w:lineRule="auto"/>
        <w:ind w:left="1728" w:right="247"/>
        <w:jc w:val="both"/>
        <w:rPr>
          <w:rFonts w:eastAsia="Cambria"/>
          <w:sz w:val="22"/>
          <w:szCs w:val="22"/>
        </w:rPr>
      </w:pPr>
      <w:r w:rsidRPr="00462728">
        <w:rPr>
          <w:rFonts w:eastAsia="Cambria"/>
          <w:w w:val="105"/>
          <w:sz w:val="22"/>
          <w:szCs w:val="22"/>
        </w:rPr>
        <w:t xml:space="preserve">Bidders shall </w:t>
      </w:r>
      <w:r w:rsidRPr="0012514B">
        <w:rPr>
          <w:rFonts w:eastAsia="Cambria"/>
          <w:w w:val="105"/>
          <w:sz w:val="22"/>
          <w:szCs w:val="22"/>
        </w:rPr>
        <w:t>take</w:t>
      </w:r>
      <w:r w:rsidRPr="00462728">
        <w:rPr>
          <w:rFonts w:eastAsia="Cambria"/>
          <w:w w:val="105"/>
          <w:sz w:val="22"/>
          <w:szCs w:val="22"/>
        </w:rPr>
        <w:t xml:space="preserve"> </w:t>
      </w:r>
      <w:r w:rsidRPr="0012514B">
        <w:rPr>
          <w:rFonts w:eastAsia="Cambria"/>
          <w:w w:val="105"/>
          <w:sz w:val="22"/>
          <w:szCs w:val="22"/>
        </w:rPr>
        <w:t>print</w:t>
      </w:r>
      <w:r w:rsidRPr="00462728">
        <w:rPr>
          <w:rFonts w:eastAsia="Cambria"/>
          <w:w w:val="105"/>
          <w:sz w:val="22"/>
          <w:szCs w:val="22"/>
        </w:rPr>
        <w:t xml:space="preserve"> </w:t>
      </w:r>
      <w:r w:rsidRPr="0012514B">
        <w:rPr>
          <w:rFonts w:eastAsia="Cambria"/>
          <w:w w:val="105"/>
          <w:sz w:val="22"/>
          <w:szCs w:val="22"/>
        </w:rPr>
        <w:t>out</w:t>
      </w:r>
      <w:r w:rsidRPr="00462728">
        <w:rPr>
          <w:rFonts w:eastAsia="Cambria"/>
          <w:w w:val="105"/>
          <w:sz w:val="22"/>
          <w:szCs w:val="22"/>
        </w:rPr>
        <w:t xml:space="preserve"> </w:t>
      </w:r>
      <w:r w:rsidRPr="0012514B">
        <w:rPr>
          <w:rFonts w:eastAsia="Cambria"/>
          <w:w w:val="105"/>
          <w:sz w:val="22"/>
          <w:szCs w:val="22"/>
        </w:rPr>
        <w:t>in</w:t>
      </w:r>
      <w:r w:rsidRPr="00462728">
        <w:rPr>
          <w:rFonts w:eastAsia="Cambria"/>
          <w:w w:val="105"/>
          <w:sz w:val="22"/>
          <w:szCs w:val="22"/>
        </w:rPr>
        <w:t xml:space="preserve"> </w:t>
      </w:r>
      <w:r w:rsidRPr="0012514B">
        <w:rPr>
          <w:rFonts w:eastAsia="Cambria"/>
          <w:w w:val="105"/>
          <w:sz w:val="22"/>
          <w:szCs w:val="22"/>
        </w:rPr>
        <w:t>two</w:t>
      </w:r>
      <w:r w:rsidRPr="00462728">
        <w:rPr>
          <w:rFonts w:eastAsia="Cambria"/>
          <w:w w:val="105"/>
          <w:sz w:val="22"/>
          <w:szCs w:val="22"/>
        </w:rPr>
        <w:t xml:space="preserve"> </w:t>
      </w:r>
      <w:r w:rsidRPr="0012514B">
        <w:rPr>
          <w:rFonts w:eastAsia="Cambria"/>
          <w:w w:val="105"/>
          <w:sz w:val="22"/>
          <w:szCs w:val="22"/>
        </w:rPr>
        <w:t>copies</w:t>
      </w:r>
      <w:r w:rsidRPr="00462728">
        <w:rPr>
          <w:rFonts w:eastAsia="Cambria"/>
          <w:w w:val="105"/>
          <w:sz w:val="22"/>
          <w:szCs w:val="22"/>
        </w:rPr>
        <w:t xml:space="preserve"> </w:t>
      </w:r>
      <w:r w:rsidRPr="0012514B">
        <w:rPr>
          <w:rFonts w:eastAsia="Cambria"/>
          <w:w w:val="105"/>
          <w:sz w:val="22"/>
          <w:szCs w:val="22"/>
        </w:rPr>
        <w:t>discussed</w:t>
      </w:r>
      <w:r w:rsidRPr="00462728">
        <w:rPr>
          <w:rFonts w:eastAsia="Cambria"/>
          <w:w w:val="105"/>
          <w:sz w:val="22"/>
          <w:szCs w:val="22"/>
        </w:rPr>
        <w:t xml:space="preserve"> </w:t>
      </w:r>
      <w:r w:rsidRPr="0012514B">
        <w:rPr>
          <w:rFonts w:eastAsia="Cambria"/>
          <w:w w:val="105"/>
          <w:sz w:val="22"/>
          <w:szCs w:val="22"/>
        </w:rPr>
        <w:t>above</w:t>
      </w:r>
      <w:r w:rsidRPr="00462728">
        <w:rPr>
          <w:rFonts w:eastAsia="Cambria"/>
          <w:w w:val="105"/>
          <w:sz w:val="22"/>
          <w:szCs w:val="22"/>
        </w:rPr>
        <w:t xml:space="preserve"> </w:t>
      </w:r>
      <w:r w:rsidRPr="0012514B">
        <w:rPr>
          <w:rFonts w:eastAsia="Cambria"/>
          <w:w w:val="105"/>
          <w:sz w:val="22"/>
          <w:szCs w:val="22"/>
        </w:rPr>
        <w:t>and</w:t>
      </w:r>
      <w:r w:rsidRPr="00462728">
        <w:rPr>
          <w:rFonts w:eastAsia="Cambria"/>
          <w:w w:val="105"/>
          <w:sz w:val="22"/>
          <w:szCs w:val="22"/>
        </w:rPr>
        <w:t xml:space="preserve"> </w:t>
      </w:r>
      <w:r w:rsidRPr="0012514B">
        <w:rPr>
          <w:rFonts w:eastAsia="Cambria"/>
          <w:w w:val="105"/>
          <w:sz w:val="22"/>
          <w:szCs w:val="22"/>
        </w:rPr>
        <w:t>as</w:t>
      </w:r>
      <w:r w:rsidRPr="00462728">
        <w:rPr>
          <w:rFonts w:eastAsia="Cambria"/>
          <w:w w:val="105"/>
          <w:sz w:val="22"/>
          <w:szCs w:val="22"/>
        </w:rPr>
        <w:t xml:space="preserve"> </w:t>
      </w:r>
      <w:r w:rsidRPr="0012514B">
        <w:rPr>
          <w:rFonts w:eastAsia="Cambria"/>
          <w:w w:val="105"/>
          <w:sz w:val="22"/>
          <w:szCs w:val="22"/>
        </w:rPr>
        <w:t>explained</w:t>
      </w:r>
      <w:r w:rsidRPr="00462728">
        <w:rPr>
          <w:rFonts w:eastAsia="Cambria"/>
          <w:w w:val="105"/>
          <w:sz w:val="22"/>
          <w:szCs w:val="22"/>
        </w:rPr>
        <w:t xml:space="preserve"> </w:t>
      </w:r>
      <w:r w:rsidRPr="0012514B">
        <w:rPr>
          <w:rFonts w:eastAsia="Cambria"/>
          <w:w w:val="105"/>
          <w:sz w:val="22"/>
          <w:szCs w:val="22"/>
        </w:rPr>
        <w:t>in the</w:t>
      </w:r>
      <w:r w:rsidRPr="0012514B">
        <w:rPr>
          <w:rFonts w:eastAsia="Cambria"/>
          <w:spacing w:val="2"/>
          <w:w w:val="105"/>
          <w:sz w:val="22"/>
          <w:szCs w:val="22"/>
        </w:rPr>
        <w:t xml:space="preserve"> </w:t>
      </w:r>
      <w:r w:rsidRPr="0012514B">
        <w:rPr>
          <w:rFonts w:eastAsia="Cambria"/>
          <w:b/>
          <w:bCs/>
          <w:i/>
          <w:iCs/>
          <w:w w:val="105"/>
          <w:sz w:val="22"/>
          <w:szCs w:val="22"/>
        </w:rPr>
        <w:t>Attachment</w:t>
      </w:r>
      <w:r w:rsidRPr="0012514B">
        <w:rPr>
          <w:rFonts w:eastAsia="Cambria"/>
          <w:b/>
          <w:bCs/>
          <w:i/>
          <w:iCs/>
          <w:spacing w:val="2"/>
          <w:w w:val="105"/>
          <w:sz w:val="22"/>
          <w:szCs w:val="22"/>
        </w:rPr>
        <w:t xml:space="preserve"> </w:t>
      </w:r>
      <w:r w:rsidRPr="0012514B">
        <w:rPr>
          <w:rFonts w:eastAsia="Cambria"/>
          <w:b/>
          <w:bCs/>
          <w:i/>
          <w:iCs/>
          <w:w w:val="105"/>
          <w:sz w:val="22"/>
          <w:szCs w:val="22"/>
        </w:rPr>
        <w:t>18-</w:t>
      </w:r>
      <w:r w:rsidRPr="0012514B">
        <w:rPr>
          <w:rFonts w:eastAsia="Cambria"/>
          <w:spacing w:val="1"/>
          <w:w w:val="105"/>
          <w:sz w:val="22"/>
          <w:szCs w:val="22"/>
        </w:rPr>
        <w:t xml:space="preserve"> </w:t>
      </w:r>
      <w:r w:rsidRPr="0012514B">
        <w:rPr>
          <w:rFonts w:eastAsia="Cambria"/>
          <w:w w:val="105"/>
          <w:sz w:val="22"/>
          <w:szCs w:val="22"/>
        </w:rPr>
        <w:t>Safety</w:t>
      </w:r>
      <w:r w:rsidRPr="0012514B">
        <w:rPr>
          <w:rFonts w:eastAsia="Cambria"/>
          <w:spacing w:val="4"/>
          <w:w w:val="105"/>
          <w:sz w:val="22"/>
          <w:szCs w:val="22"/>
        </w:rPr>
        <w:t xml:space="preserve"> </w:t>
      </w:r>
      <w:r w:rsidRPr="0012514B">
        <w:rPr>
          <w:rFonts w:eastAsia="Cambria"/>
          <w:w w:val="105"/>
          <w:sz w:val="22"/>
          <w:szCs w:val="22"/>
        </w:rPr>
        <w:t>Pact</w:t>
      </w:r>
      <w:r w:rsidR="00C47AF4">
        <w:rPr>
          <w:rFonts w:eastAsia="Cambria"/>
          <w:w w:val="105"/>
          <w:sz w:val="22"/>
          <w:szCs w:val="22"/>
        </w:rPr>
        <w:t xml:space="preserve"> refer </w:t>
      </w:r>
      <w:r w:rsidR="00C47AF4" w:rsidRPr="00CB24DB">
        <w:rPr>
          <w:rFonts w:eastAsia="Cambria"/>
          <w:b/>
          <w:bCs/>
          <w:i/>
          <w:iCs/>
          <w:w w:val="105"/>
          <w:sz w:val="22"/>
          <w:szCs w:val="22"/>
        </w:rPr>
        <w:t>Section-VI</w:t>
      </w:r>
      <w:r w:rsidRPr="0012514B">
        <w:rPr>
          <w:rFonts w:eastAsia="Cambria"/>
          <w:w w:val="105"/>
          <w:sz w:val="22"/>
          <w:szCs w:val="22"/>
        </w:rPr>
        <w:t>.</w:t>
      </w:r>
    </w:p>
    <w:p w:rsidR="002957DC" w:rsidRPr="0012514B" w:rsidRDefault="002957DC">
      <w:pPr>
        <w:widowControl w:val="0"/>
        <w:autoSpaceDE w:val="0"/>
        <w:autoSpaceDN w:val="0"/>
        <w:rPr>
          <w:rFonts w:eastAsia="Cambria"/>
          <w:sz w:val="22"/>
          <w:szCs w:val="22"/>
        </w:rPr>
      </w:pPr>
    </w:p>
    <w:p w:rsidR="002957DC" w:rsidRPr="0012514B" w:rsidRDefault="007C76D0">
      <w:pPr>
        <w:widowControl w:val="0"/>
        <w:autoSpaceDE w:val="0"/>
        <w:autoSpaceDN w:val="0"/>
        <w:spacing w:line="254" w:lineRule="auto"/>
        <w:ind w:left="1728" w:right="252"/>
        <w:jc w:val="both"/>
        <w:rPr>
          <w:rFonts w:eastAsia="Cambria"/>
          <w:sz w:val="22"/>
          <w:szCs w:val="22"/>
        </w:rPr>
      </w:pPr>
      <w:r w:rsidRPr="00462728">
        <w:rPr>
          <w:rFonts w:eastAsia="Cambria"/>
          <w:w w:val="105"/>
          <w:sz w:val="22"/>
          <w:szCs w:val="22"/>
        </w:rPr>
        <w:t xml:space="preserve">If the </w:t>
      </w:r>
      <w:r w:rsidR="00224F06" w:rsidRPr="00462728">
        <w:rPr>
          <w:rFonts w:eastAsia="Cambria"/>
          <w:w w:val="105"/>
          <w:sz w:val="22"/>
          <w:szCs w:val="22"/>
        </w:rPr>
        <w:t>bid is in JV</w:t>
      </w:r>
      <w:r w:rsidRPr="00462728">
        <w:rPr>
          <w:rFonts w:eastAsia="Cambria"/>
          <w:w w:val="105"/>
          <w:sz w:val="22"/>
          <w:szCs w:val="22"/>
        </w:rPr>
        <w:t>, the Safety Pact shall be signed by all the partners</w:t>
      </w:r>
      <w:r w:rsidRPr="0012514B">
        <w:rPr>
          <w:rFonts w:eastAsia="Cambria"/>
          <w:sz w:val="22"/>
          <w:szCs w:val="22"/>
        </w:rPr>
        <w:t>.</w:t>
      </w:r>
    </w:p>
    <w:p w:rsidR="002957DC" w:rsidRPr="0012514B" w:rsidRDefault="002957DC">
      <w:pPr>
        <w:widowControl w:val="0"/>
        <w:autoSpaceDE w:val="0"/>
        <w:autoSpaceDN w:val="0"/>
        <w:spacing w:before="5"/>
        <w:rPr>
          <w:rFonts w:eastAsia="Cambria"/>
          <w:sz w:val="22"/>
          <w:szCs w:val="22"/>
        </w:rPr>
      </w:pPr>
    </w:p>
    <w:p w:rsidR="002957DC" w:rsidRPr="00462728" w:rsidRDefault="007C76D0" w:rsidP="00251CEA">
      <w:pPr>
        <w:widowControl w:val="0"/>
        <w:autoSpaceDE w:val="0"/>
        <w:autoSpaceDN w:val="0"/>
        <w:spacing w:before="1" w:line="254" w:lineRule="auto"/>
        <w:ind w:left="1728" w:right="245"/>
        <w:jc w:val="both"/>
        <w:rPr>
          <w:rFonts w:eastAsia="Cambria"/>
          <w:w w:val="105"/>
          <w:sz w:val="22"/>
          <w:szCs w:val="22"/>
        </w:rPr>
      </w:pPr>
      <w:r w:rsidRPr="0012514B">
        <w:rPr>
          <w:rFonts w:eastAsia="Cambria"/>
          <w:w w:val="105"/>
          <w:sz w:val="22"/>
          <w:szCs w:val="22"/>
        </w:rPr>
        <w:t>Bidder’s</w:t>
      </w:r>
      <w:r w:rsidRPr="00462728">
        <w:rPr>
          <w:rFonts w:eastAsia="Cambria"/>
          <w:w w:val="105"/>
          <w:sz w:val="22"/>
          <w:szCs w:val="22"/>
        </w:rPr>
        <w:t xml:space="preserve"> </w:t>
      </w:r>
      <w:r w:rsidRPr="0012514B">
        <w:rPr>
          <w:rFonts w:eastAsia="Cambria"/>
          <w:w w:val="105"/>
          <w:sz w:val="22"/>
          <w:szCs w:val="22"/>
        </w:rPr>
        <w:t>failure</w:t>
      </w:r>
      <w:r w:rsidRPr="00462728">
        <w:rPr>
          <w:rFonts w:eastAsia="Cambria"/>
          <w:w w:val="105"/>
          <w:sz w:val="22"/>
          <w:szCs w:val="22"/>
        </w:rPr>
        <w:t xml:space="preserve"> </w:t>
      </w:r>
      <w:r w:rsidRPr="0012514B">
        <w:rPr>
          <w:rFonts w:eastAsia="Cambria"/>
          <w:w w:val="105"/>
          <w:sz w:val="22"/>
          <w:szCs w:val="22"/>
        </w:rPr>
        <w:t>to</w:t>
      </w:r>
      <w:r w:rsidRPr="00462728">
        <w:rPr>
          <w:rFonts w:eastAsia="Cambria"/>
          <w:w w:val="105"/>
          <w:sz w:val="22"/>
          <w:szCs w:val="22"/>
        </w:rPr>
        <w:t xml:space="preserve"> </w:t>
      </w:r>
      <w:r w:rsidRPr="0012514B">
        <w:rPr>
          <w:rFonts w:eastAsia="Cambria"/>
          <w:w w:val="105"/>
          <w:sz w:val="22"/>
          <w:szCs w:val="22"/>
        </w:rPr>
        <w:t>submit</w:t>
      </w:r>
      <w:r w:rsidRPr="00462728">
        <w:rPr>
          <w:rFonts w:eastAsia="Cambria"/>
          <w:w w:val="105"/>
          <w:sz w:val="22"/>
          <w:szCs w:val="22"/>
        </w:rPr>
        <w:t xml:space="preserve"> </w:t>
      </w:r>
      <w:r w:rsidRPr="0012514B">
        <w:rPr>
          <w:rFonts w:eastAsia="Cambria"/>
          <w:w w:val="105"/>
          <w:sz w:val="22"/>
          <w:szCs w:val="22"/>
        </w:rPr>
        <w:t>the</w:t>
      </w:r>
      <w:r w:rsidRPr="00462728">
        <w:rPr>
          <w:rFonts w:eastAsia="Cambria"/>
          <w:w w:val="105"/>
          <w:sz w:val="22"/>
          <w:szCs w:val="22"/>
        </w:rPr>
        <w:t xml:space="preserve"> </w:t>
      </w:r>
      <w:r w:rsidRPr="0012514B">
        <w:rPr>
          <w:rFonts w:eastAsia="Cambria"/>
          <w:w w:val="105"/>
          <w:sz w:val="22"/>
          <w:szCs w:val="22"/>
        </w:rPr>
        <w:t>Safety</w:t>
      </w:r>
      <w:r w:rsidRPr="00462728">
        <w:rPr>
          <w:rFonts w:eastAsia="Cambria"/>
          <w:w w:val="105"/>
          <w:sz w:val="22"/>
          <w:szCs w:val="22"/>
        </w:rPr>
        <w:t xml:space="preserve"> </w:t>
      </w:r>
      <w:r w:rsidRPr="0012514B">
        <w:rPr>
          <w:rFonts w:eastAsia="Cambria"/>
          <w:w w:val="105"/>
          <w:sz w:val="22"/>
          <w:szCs w:val="22"/>
        </w:rPr>
        <w:t>Pact</w:t>
      </w:r>
      <w:r w:rsidRPr="00462728">
        <w:rPr>
          <w:rFonts w:eastAsia="Cambria"/>
          <w:w w:val="105"/>
          <w:sz w:val="22"/>
          <w:szCs w:val="22"/>
        </w:rPr>
        <w:t xml:space="preserve"> </w:t>
      </w:r>
      <w:r w:rsidRPr="0012514B">
        <w:rPr>
          <w:rFonts w:eastAsia="Cambria"/>
          <w:w w:val="105"/>
          <w:sz w:val="22"/>
          <w:szCs w:val="22"/>
        </w:rPr>
        <w:t>duly</w:t>
      </w:r>
      <w:r w:rsidRPr="00462728">
        <w:rPr>
          <w:rFonts w:eastAsia="Cambria"/>
          <w:w w:val="105"/>
          <w:sz w:val="22"/>
          <w:szCs w:val="22"/>
        </w:rPr>
        <w:t xml:space="preserve"> </w:t>
      </w:r>
      <w:r w:rsidRPr="0012514B">
        <w:rPr>
          <w:rFonts w:eastAsia="Cambria"/>
          <w:w w:val="105"/>
          <w:sz w:val="22"/>
          <w:szCs w:val="22"/>
        </w:rPr>
        <w:t>signed</w:t>
      </w:r>
      <w:r w:rsidRPr="00462728">
        <w:rPr>
          <w:rFonts w:eastAsia="Cambria"/>
          <w:w w:val="105"/>
          <w:sz w:val="22"/>
          <w:szCs w:val="22"/>
        </w:rPr>
        <w:t xml:space="preserve"> </w:t>
      </w:r>
      <w:r w:rsidRPr="0012514B">
        <w:rPr>
          <w:rFonts w:eastAsia="Cambria"/>
          <w:w w:val="105"/>
          <w:sz w:val="22"/>
          <w:szCs w:val="22"/>
        </w:rPr>
        <w:t>in</w:t>
      </w:r>
      <w:r w:rsidRPr="00462728">
        <w:rPr>
          <w:rFonts w:eastAsia="Cambria"/>
          <w:w w:val="105"/>
          <w:sz w:val="22"/>
          <w:szCs w:val="22"/>
        </w:rPr>
        <w:t xml:space="preserve"> </w:t>
      </w:r>
      <w:r w:rsidRPr="0012514B">
        <w:rPr>
          <w:rFonts w:eastAsia="Cambria"/>
          <w:w w:val="105"/>
          <w:sz w:val="22"/>
          <w:szCs w:val="22"/>
        </w:rPr>
        <w:t>Original</w:t>
      </w:r>
      <w:r w:rsidRPr="00462728">
        <w:rPr>
          <w:rFonts w:eastAsia="Cambria"/>
          <w:w w:val="105"/>
          <w:sz w:val="22"/>
          <w:szCs w:val="22"/>
        </w:rPr>
        <w:t xml:space="preserve"> </w:t>
      </w:r>
      <w:r w:rsidRPr="0012514B">
        <w:rPr>
          <w:rFonts w:eastAsia="Cambria"/>
          <w:w w:val="105"/>
          <w:sz w:val="22"/>
          <w:szCs w:val="22"/>
        </w:rPr>
        <w:t>along</w:t>
      </w:r>
      <w:r w:rsidRPr="00462728">
        <w:rPr>
          <w:rFonts w:eastAsia="Cambria"/>
          <w:w w:val="105"/>
          <w:sz w:val="22"/>
          <w:szCs w:val="22"/>
        </w:rPr>
        <w:t xml:space="preserve"> </w:t>
      </w:r>
      <w:r w:rsidRPr="0012514B">
        <w:rPr>
          <w:rFonts w:eastAsia="Cambria"/>
          <w:w w:val="105"/>
          <w:sz w:val="22"/>
          <w:szCs w:val="22"/>
        </w:rPr>
        <w:t>with</w:t>
      </w:r>
      <w:r w:rsidRPr="00462728">
        <w:rPr>
          <w:rFonts w:eastAsia="Cambria"/>
          <w:w w:val="105"/>
          <w:sz w:val="22"/>
          <w:szCs w:val="22"/>
        </w:rPr>
        <w:t xml:space="preserve"> </w:t>
      </w:r>
      <w:r w:rsidRPr="0012514B">
        <w:rPr>
          <w:rFonts w:eastAsia="Cambria"/>
          <w:w w:val="105"/>
          <w:sz w:val="22"/>
          <w:szCs w:val="22"/>
        </w:rPr>
        <w:t>the</w:t>
      </w:r>
      <w:r w:rsidRPr="00462728">
        <w:rPr>
          <w:rFonts w:eastAsia="Cambria"/>
          <w:w w:val="105"/>
          <w:sz w:val="22"/>
          <w:szCs w:val="22"/>
        </w:rPr>
        <w:t xml:space="preserve"> </w:t>
      </w:r>
      <w:r w:rsidRPr="0012514B">
        <w:rPr>
          <w:rFonts w:eastAsia="Cambria"/>
          <w:w w:val="105"/>
          <w:sz w:val="22"/>
          <w:szCs w:val="22"/>
        </w:rPr>
        <w:t>Bid</w:t>
      </w:r>
      <w:r w:rsidRPr="00462728">
        <w:rPr>
          <w:rFonts w:eastAsia="Cambria"/>
          <w:w w:val="105"/>
          <w:sz w:val="22"/>
          <w:szCs w:val="22"/>
        </w:rPr>
        <w:t xml:space="preserve"> </w:t>
      </w:r>
      <w:r w:rsidRPr="0012514B">
        <w:rPr>
          <w:rFonts w:eastAsia="Cambria"/>
          <w:w w:val="105"/>
          <w:sz w:val="22"/>
          <w:szCs w:val="22"/>
        </w:rPr>
        <w:t>or</w:t>
      </w:r>
      <w:r w:rsidRPr="00462728">
        <w:rPr>
          <w:rFonts w:eastAsia="Cambria"/>
          <w:w w:val="105"/>
          <w:sz w:val="22"/>
          <w:szCs w:val="22"/>
        </w:rPr>
        <w:t xml:space="preserve"> </w:t>
      </w:r>
      <w:r w:rsidRPr="0012514B">
        <w:rPr>
          <w:rFonts w:eastAsia="Cambria"/>
          <w:w w:val="105"/>
          <w:sz w:val="22"/>
          <w:szCs w:val="22"/>
        </w:rPr>
        <w:t>subsequently</w:t>
      </w:r>
      <w:r w:rsidRPr="00462728">
        <w:rPr>
          <w:rFonts w:eastAsia="Cambria"/>
          <w:w w:val="105"/>
          <w:sz w:val="22"/>
          <w:szCs w:val="22"/>
        </w:rPr>
        <w:t xml:space="preserve"> </w:t>
      </w:r>
      <w:r w:rsidRPr="0012514B">
        <w:rPr>
          <w:rFonts w:eastAsia="Cambria"/>
          <w:w w:val="105"/>
          <w:sz w:val="22"/>
          <w:szCs w:val="22"/>
        </w:rPr>
        <w:t>pursuant</w:t>
      </w:r>
      <w:r w:rsidRPr="00462728">
        <w:rPr>
          <w:rFonts w:eastAsia="Cambria"/>
          <w:w w:val="105"/>
          <w:sz w:val="22"/>
          <w:szCs w:val="22"/>
        </w:rPr>
        <w:t xml:space="preserve"> </w:t>
      </w:r>
      <w:r w:rsidRPr="0012514B">
        <w:rPr>
          <w:rFonts w:eastAsia="Cambria"/>
          <w:w w:val="105"/>
          <w:sz w:val="22"/>
          <w:szCs w:val="22"/>
        </w:rPr>
        <w:t>to</w:t>
      </w:r>
      <w:r w:rsidRPr="0012514B">
        <w:rPr>
          <w:rFonts w:eastAsia="Cambria"/>
          <w:spacing w:val="8"/>
          <w:w w:val="105"/>
          <w:sz w:val="22"/>
          <w:szCs w:val="22"/>
        </w:rPr>
        <w:t xml:space="preserve"> </w:t>
      </w:r>
      <w:r w:rsidRPr="0012514B">
        <w:rPr>
          <w:rFonts w:eastAsia="Cambria"/>
          <w:b/>
          <w:i/>
          <w:w w:val="105"/>
          <w:sz w:val="22"/>
          <w:szCs w:val="22"/>
        </w:rPr>
        <w:t>ITB</w:t>
      </w:r>
      <w:r w:rsidRPr="0012514B">
        <w:rPr>
          <w:rFonts w:eastAsia="Cambria"/>
          <w:b/>
          <w:i/>
          <w:spacing w:val="10"/>
          <w:w w:val="105"/>
          <w:sz w:val="22"/>
          <w:szCs w:val="22"/>
        </w:rPr>
        <w:t xml:space="preserve"> </w:t>
      </w:r>
      <w:r w:rsidRPr="0012514B">
        <w:rPr>
          <w:rFonts w:eastAsia="Cambria"/>
          <w:b/>
          <w:i/>
          <w:w w:val="105"/>
          <w:sz w:val="22"/>
          <w:szCs w:val="22"/>
        </w:rPr>
        <w:t>Sub-Clause</w:t>
      </w:r>
      <w:r w:rsidR="00251CEA" w:rsidRPr="0012514B">
        <w:rPr>
          <w:rFonts w:eastAsia="Cambria"/>
          <w:b/>
          <w:i/>
          <w:w w:val="105"/>
          <w:sz w:val="22"/>
          <w:szCs w:val="22"/>
        </w:rPr>
        <w:t xml:space="preserve"> </w:t>
      </w:r>
      <w:r w:rsidRPr="0012514B">
        <w:rPr>
          <w:rFonts w:eastAsia="Cambria"/>
          <w:b/>
          <w:i/>
          <w:w w:val="105"/>
          <w:sz w:val="22"/>
          <w:szCs w:val="22"/>
        </w:rPr>
        <w:t>21.1</w:t>
      </w:r>
      <w:r w:rsidRPr="0012514B">
        <w:rPr>
          <w:rFonts w:eastAsia="Cambria"/>
          <w:spacing w:val="-12"/>
          <w:w w:val="105"/>
          <w:sz w:val="22"/>
          <w:szCs w:val="22"/>
        </w:rPr>
        <w:t xml:space="preserve"> </w:t>
      </w:r>
      <w:r w:rsidRPr="0012514B">
        <w:rPr>
          <w:rFonts w:eastAsia="Cambria"/>
          <w:w w:val="105"/>
          <w:sz w:val="22"/>
          <w:szCs w:val="22"/>
        </w:rPr>
        <w:t>shall</w:t>
      </w:r>
      <w:r w:rsidRPr="00462728">
        <w:rPr>
          <w:rFonts w:eastAsia="Cambria"/>
          <w:w w:val="105"/>
          <w:sz w:val="22"/>
          <w:szCs w:val="22"/>
        </w:rPr>
        <w:t xml:space="preserve"> </w:t>
      </w:r>
      <w:r w:rsidRPr="0012514B">
        <w:rPr>
          <w:rFonts w:eastAsia="Cambria"/>
          <w:w w:val="105"/>
          <w:sz w:val="22"/>
          <w:szCs w:val="22"/>
        </w:rPr>
        <w:t>lead</w:t>
      </w:r>
      <w:r w:rsidRPr="00462728">
        <w:rPr>
          <w:rFonts w:eastAsia="Cambria"/>
          <w:w w:val="105"/>
          <w:sz w:val="22"/>
          <w:szCs w:val="22"/>
        </w:rPr>
        <w:t xml:space="preserve"> </w:t>
      </w:r>
      <w:r w:rsidRPr="0012514B">
        <w:rPr>
          <w:rFonts w:eastAsia="Cambria"/>
          <w:w w:val="105"/>
          <w:sz w:val="22"/>
          <w:szCs w:val="22"/>
        </w:rPr>
        <w:t>to</w:t>
      </w:r>
      <w:r w:rsidRPr="00462728">
        <w:rPr>
          <w:rFonts w:eastAsia="Cambria"/>
          <w:w w:val="105"/>
          <w:sz w:val="22"/>
          <w:szCs w:val="22"/>
        </w:rPr>
        <w:t xml:space="preserve"> </w:t>
      </w:r>
      <w:r w:rsidRPr="0012514B">
        <w:rPr>
          <w:rFonts w:eastAsia="Cambria"/>
          <w:w w:val="105"/>
          <w:sz w:val="22"/>
          <w:szCs w:val="22"/>
        </w:rPr>
        <w:t>outright</w:t>
      </w:r>
      <w:r w:rsidRPr="00462728">
        <w:rPr>
          <w:rFonts w:eastAsia="Cambria"/>
          <w:w w:val="105"/>
          <w:sz w:val="22"/>
          <w:szCs w:val="22"/>
        </w:rPr>
        <w:t xml:space="preserve"> </w:t>
      </w:r>
      <w:r w:rsidRPr="0012514B">
        <w:rPr>
          <w:rFonts w:eastAsia="Cambria"/>
          <w:w w:val="105"/>
          <w:sz w:val="22"/>
          <w:szCs w:val="22"/>
        </w:rPr>
        <w:t>rejection</w:t>
      </w:r>
      <w:r w:rsidRPr="00462728">
        <w:rPr>
          <w:rFonts w:eastAsia="Cambria"/>
          <w:w w:val="105"/>
          <w:sz w:val="22"/>
          <w:szCs w:val="22"/>
        </w:rPr>
        <w:t xml:space="preserve"> </w:t>
      </w:r>
      <w:r w:rsidRPr="0012514B">
        <w:rPr>
          <w:rFonts w:eastAsia="Cambria"/>
          <w:w w:val="105"/>
          <w:sz w:val="22"/>
          <w:szCs w:val="22"/>
        </w:rPr>
        <w:t>of</w:t>
      </w:r>
      <w:r w:rsidRPr="00462728">
        <w:rPr>
          <w:rFonts w:eastAsia="Cambria"/>
          <w:w w:val="105"/>
          <w:sz w:val="22"/>
          <w:szCs w:val="22"/>
        </w:rPr>
        <w:t xml:space="preserve"> </w:t>
      </w:r>
      <w:r w:rsidRPr="0012514B">
        <w:rPr>
          <w:rFonts w:eastAsia="Cambria"/>
          <w:w w:val="105"/>
          <w:sz w:val="22"/>
          <w:szCs w:val="22"/>
        </w:rPr>
        <w:t>the</w:t>
      </w:r>
      <w:r w:rsidRPr="00462728">
        <w:rPr>
          <w:rFonts w:eastAsia="Cambria"/>
          <w:w w:val="105"/>
          <w:sz w:val="22"/>
          <w:szCs w:val="22"/>
        </w:rPr>
        <w:t xml:space="preserve"> </w:t>
      </w:r>
      <w:r w:rsidRPr="0012514B">
        <w:rPr>
          <w:rFonts w:eastAsia="Cambria"/>
          <w:w w:val="105"/>
          <w:sz w:val="22"/>
          <w:szCs w:val="22"/>
        </w:rPr>
        <w:t>Bid.</w:t>
      </w:r>
    </w:p>
    <w:p w:rsidR="002957DC" w:rsidRPr="0012514B" w:rsidRDefault="002957DC">
      <w:pPr>
        <w:widowControl w:val="0"/>
        <w:autoSpaceDE w:val="0"/>
        <w:autoSpaceDN w:val="0"/>
        <w:spacing w:before="11"/>
        <w:rPr>
          <w:rFonts w:eastAsia="Cambria"/>
          <w:sz w:val="22"/>
          <w:szCs w:val="22"/>
        </w:rPr>
      </w:pPr>
    </w:p>
    <w:p w:rsidR="002957DC" w:rsidRPr="0012514B" w:rsidRDefault="007C76D0" w:rsidP="006028CC">
      <w:pPr>
        <w:widowControl w:val="0"/>
        <w:numPr>
          <w:ilvl w:val="0"/>
          <w:numId w:val="19"/>
        </w:numPr>
        <w:tabs>
          <w:tab w:val="left" w:pos="1560"/>
        </w:tabs>
        <w:autoSpaceDE w:val="0"/>
        <w:autoSpaceDN w:val="0"/>
        <w:ind w:left="3686" w:hanging="2499"/>
        <w:jc w:val="both"/>
        <w:rPr>
          <w:rFonts w:eastAsia="Cambria"/>
          <w:sz w:val="22"/>
          <w:szCs w:val="22"/>
        </w:rPr>
      </w:pPr>
      <w:r w:rsidRPr="0012514B">
        <w:rPr>
          <w:rFonts w:eastAsia="Cambria"/>
          <w:b/>
          <w:sz w:val="22"/>
          <w:szCs w:val="22"/>
        </w:rPr>
        <w:t>Attachment</w:t>
      </w:r>
      <w:r w:rsidRPr="0012514B">
        <w:rPr>
          <w:rFonts w:eastAsia="Cambria"/>
          <w:b/>
          <w:spacing w:val="21"/>
          <w:sz w:val="22"/>
          <w:szCs w:val="22"/>
        </w:rPr>
        <w:t xml:space="preserve"> </w:t>
      </w:r>
      <w:r w:rsidRPr="0012514B">
        <w:rPr>
          <w:rFonts w:eastAsia="Cambria"/>
          <w:b/>
          <w:sz w:val="22"/>
          <w:szCs w:val="22"/>
        </w:rPr>
        <w:t>19</w:t>
      </w:r>
      <w:r w:rsidRPr="0012514B">
        <w:rPr>
          <w:rFonts w:eastAsia="Cambria"/>
          <w:sz w:val="22"/>
          <w:szCs w:val="22"/>
        </w:rPr>
        <w:t>:</w:t>
      </w:r>
      <w:r w:rsidRPr="0012514B">
        <w:rPr>
          <w:rFonts w:eastAsia="Cambria"/>
          <w:sz w:val="22"/>
          <w:szCs w:val="22"/>
        </w:rPr>
        <w:tab/>
      </w:r>
      <w:r w:rsidRPr="00462728">
        <w:rPr>
          <w:rFonts w:eastAsia="Cambria"/>
          <w:w w:val="105"/>
          <w:sz w:val="22"/>
          <w:szCs w:val="22"/>
        </w:rPr>
        <w:t>Declaration</w:t>
      </w:r>
      <w:r w:rsidR="006028CC" w:rsidRPr="00462728">
        <w:rPr>
          <w:rFonts w:eastAsia="Cambria"/>
          <w:w w:val="105"/>
          <w:sz w:val="22"/>
          <w:szCs w:val="22"/>
        </w:rPr>
        <w:t xml:space="preserve"> (Bid Form and Price Schedules in the Second Envelope have been filled up by the bidder as per the provisions of the Instruction to Bidders. Further, the same shall be evaluated as per the provisions of the Bidding Documents).</w:t>
      </w:r>
    </w:p>
    <w:p w:rsidR="002957DC" w:rsidRPr="0012514B" w:rsidRDefault="002957DC">
      <w:pPr>
        <w:widowControl w:val="0"/>
        <w:autoSpaceDE w:val="0"/>
        <w:autoSpaceDN w:val="0"/>
        <w:rPr>
          <w:rFonts w:eastAsia="Cambria"/>
          <w:sz w:val="22"/>
          <w:szCs w:val="22"/>
        </w:rPr>
      </w:pPr>
    </w:p>
    <w:p w:rsidR="002957DC" w:rsidRPr="0012514B" w:rsidRDefault="007C76D0" w:rsidP="00EB6A26">
      <w:pPr>
        <w:widowControl w:val="0"/>
        <w:numPr>
          <w:ilvl w:val="0"/>
          <w:numId w:val="19"/>
        </w:numPr>
        <w:tabs>
          <w:tab w:val="left" w:pos="1632"/>
          <w:tab w:val="left" w:pos="3729"/>
        </w:tabs>
        <w:autoSpaceDE w:val="0"/>
        <w:autoSpaceDN w:val="0"/>
        <w:spacing w:before="17"/>
        <w:ind w:left="3709" w:right="284" w:hanging="2575"/>
        <w:jc w:val="both"/>
        <w:rPr>
          <w:rFonts w:eastAsia="Cambria"/>
          <w:w w:val="105"/>
          <w:sz w:val="22"/>
          <w:szCs w:val="22"/>
        </w:rPr>
      </w:pPr>
      <w:r w:rsidRPr="0012514B">
        <w:rPr>
          <w:rFonts w:eastAsia="Cambria"/>
          <w:b/>
          <w:w w:val="105"/>
          <w:sz w:val="22"/>
          <w:szCs w:val="22"/>
        </w:rPr>
        <w:t>Attachment</w:t>
      </w:r>
      <w:r w:rsidRPr="0012514B">
        <w:rPr>
          <w:rFonts w:eastAsia="Cambria"/>
          <w:b/>
          <w:spacing w:val="-3"/>
          <w:w w:val="105"/>
          <w:sz w:val="22"/>
          <w:szCs w:val="22"/>
        </w:rPr>
        <w:t xml:space="preserve"> </w:t>
      </w:r>
      <w:r w:rsidRPr="0012514B">
        <w:rPr>
          <w:rFonts w:eastAsia="Cambria"/>
          <w:b/>
          <w:w w:val="105"/>
          <w:sz w:val="22"/>
          <w:szCs w:val="22"/>
        </w:rPr>
        <w:t>–20</w:t>
      </w:r>
      <w:r w:rsidRPr="0012514B">
        <w:rPr>
          <w:rFonts w:eastAsia="Cambria"/>
          <w:w w:val="105"/>
          <w:sz w:val="22"/>
          <w:szCs w:val="22"/>
        </w:rPr>
        <w:t>:</w:t>
      </w:r>
      <w:r w:rsidRPr="0012514B">
        <w:rPr>
          <w:rFonts w:eastAsia="Cambria"/>
          <w:w w:val="105"/>
          <w:sz w:val="22"/>
          <w:szCs w:val="22"/>
        </w:rPr>
        <w:tab/>
        <w:t>Declaration</w:t>
      </w:r>
      <w:r w:rsidRPr="0012514B">
        <w:rPr>
          <w:rFonts w:eastAsia="Cambria"/>
          <w:spacing w:val="6"/>
          <w:w w:val="105"/>
          <w:sz w:val="22"/>
          <w:szCs w:val="22"/>
        </w:rPr>
        <w:t xml:space="preserve"> </w:t>
      </w:r>
      <w:r w:rsidRPr="0012514B">
        <w:rPr>
          <w:rFonts w:eastAsia="Cambria"/>
          <w:w w:val="105"/>
          <w:sz w:val="22"/>
          <w:szCs w:val="22"/>
        </w:rPr>
        <w:t>of</w:t>
      </w:r>
      <w:r w:rsidRPr="0012514B">
        <w:rPr>
          <w:rFonts w:eastAsia="Cambria"/>
          <w:spacing w:val="6"/>
          <w:w w:val="105"/>
          <w:sz w:val="22"/>
          <w:szCs w:val="22"/>
        </w:rPr>
        <w:t xml:space="preserve"> </w:t>
      </w:r>
      <w:r w:rsidRPr="0012514B">
        <w:rPr>
          <w:rFonts w:eastAsia="Cambria"/>
          <w:w w:val="105"/>
          <w:sz w:val="22"/>
          <w:szCs w:val="22"/>
        </w:rPr>
        <w:t>Key</w:t>
      </w:r>
      <w:r w:rsidRPr="0012514B">
        <w:rPr>
          <w:rFonts w:eastAsia="Cambria"/>
          <w:spacing w:val="7"/>
          <w:w w:val="105"/>
          <w:sz w:val="22"/>
          <w:szCs w:val="22"/>
        </w:rPr>
        <w:t xml:space="preserve"> </w:t>
      </w:r>
      <w:r w:rsidRPr="0012514B">
        <w:rPr>
          <w:rFonts w:eastAsia="Cambria"/>
          <w:w w:val="105"/>
          <w:sz w:val="22"/>
          <w:szCs w:val="22"/>
        </w:rPr>
        <w:t>Managerial</w:t>
      </w:r>
      <w:r w:rsidRPr="0012514B">
        <w:rPr>
          <w:rFonts w:eastAsia="Cambria"/>
          <w:spacing w:val="6"/>
          <w:w w:val="105"/>
          <w:sz w:val="22"/>
          <w:szCs w:val="22"/>
        </w:rPr>
        <w:t xml:space="preserve"> </w:t>
      </w:r>
      <w:r w:rsidRPr="0012514B">
        <w:rPr>
          <w:rFonts w:eastAsia="Cambria"/>
          <w:w w:val="105"/>
          <w:sz w:val="22"/>
          <w:szCs w:val="22"/>
        </w:rPr>
        <w:t>Person</w:t>
      </w:r>
      <w:r w:rsidRPr="0012514B">
        <w:rPr>
          <w:rFonts w:eastAsia="Cambria"/>
          <w:spacing w:val="7"/>
          <w:w w:val="105"/>
          <w:sz w:val="22"/>
          <w:szCs w:val="22"/>
        </w:rPr>
        <w:t xml:space="preserve"> </w:t>
      </w:r>
      <w:r w:rsidRPr="0012514B">
        <w:rPr>
          <w:rFonts w:eastAsia="Cambria"/>
          <w:w w:val="105"/>
          <w:sz w:val="22"/>
          <w:szCs w:val="22"/>
        </w:rPr>
        <w:t>jointly</w:t>
      </w:r>
      <w:r w:rsidR="00EB6A26" w:rsidRPr="0012514B">
        <w:rPr>
          <w:rFonts w:eastAsia="Cambria"/>
          <w:w w:val="105"/>
          <w:sz w:val="22"/>
          <w:szCs w:val="22"/>
        </w:rPr>
        <w:t xml:space="preserve"> </w:t>
      </w:r>
      <w:r w:rsidRPr="0012514B">
        <w:rPr>
          <w:rFonts w:eastAsia="Cambria"/>
          <w:w w:val="105"/>
          <w:sz w:val="22"/>
          <w:szCs w:val="22"/>
        </w:rPr>
        <w:t>with</w:t>
      </w:r>
      <w:r w:rsidRPr="0012514B">
        <w:rPr>
          <w:rFonts w:eastAsia="Cambria"/>
          <w:spacing w:val="-2"/>
          <w:w w:val="105"/>
          <w:sz w:val="22"/>
          <w:szCs w:val="22"/>
        </w:rPr>
        <w:t xml:space="preserve"> </w:t>
      </w:r>
      <w:r w:rsidRPr="0012514B">
        <w:rPr>
          <w:rFonts w:eastAsia="Cambria"/>
          <w:w w:val="105"/>
          <w:sz w:val="22"/>
          <w:szCs w:val="22"/>
        </w:rPr>
        <w:t>Power</w:t>
      </w:r>
      <w:r w:rsidRPr="0012514B">
        <w:rPr>
          <w:rFonts w:eastAsia="Cambria"/>
          <w:spacing w:val="-1"/>
          <w:w w:val="105"/>
          <w:sz w:val="22"/>
          <w:szCs w:val="22"/>
        </w:rPr>
        <w:t xml:space="preserve"> </w:t>
      </w:r>
      <w:r w:rsidRPr="0012514B">
        <w:rPr>
          <w:rFonts w:eastAsia="Cambria"/>
          <w:w w:val="105"/>
          <w:sz w:val="22"/>
          <w:szCs w:val="22"/>
        </w:rPr>
        <w:t>of</w:t>
      </w:r>
      <w:r w:rsidRPr="0012514B">
        <w:rPr>
          <w:rFonts w:eastAsia="Cambria"/>
          <w:spacing w:val="-2"/>
          <w:w w:val="105"/>
          <w:sz w:val="22"/>
          <w:szCs w:val="22"/>
        </w:rPr>
        <w:t xml:space="preserve"> </w:t>
      </w:r>
      <w:r w:rsidRPr="0012514B">
        <w:rPr>
          <w:rFonts w:eastAsia="Cambria"/>
          <w:w w:val="105"/>
          <w:sz w:val="22"/>
          <w:szCs w:val="22"/>
        </w:rPr>
        <w:t>Attorney</w:t>
      </w:r>
      <w:r w:rsidRPr="0012514B">
        <w:rPr>
          <w:rFonts w:eastAsia="Cambria"/>
          <w:spacing w:val="-2"/>
          <w:w w:val="105"/>
          <w:sz w:val="22"/>
          <w:szCs w:val="22"/>
        </w:rPr>
        <w:t xml:space="preserve"> </w:t>
      </w:r>
      <w:r w:rsidRPr="0012514B">
        <w:rPr>
          <w:rFonts w:eastAsia="Cambria"/>
          <w:w w:val="105"/>
          <w:sz w:val="22"/>
          <w:szCs w:val="22"/>
        </w:rPr>
        <w:t>holder</w:t>
      </w:r>
    </w:p>
    <w:p w:rsidR="002957DC" w:rsidRPr="0012514B" w:rsidRDefault="002957DC">
      <w:pPr>
        <w:widowControl w:val="0"/>
        <w:autoSpaceDE w:val="0"/>
        <w:autoSpaceDN w:val="0"/>
        <w:spacing w:before="6"/>
        <w:rPr>
          <w:rFonts w:eastAsia="Cambria"/>
          <w:sz w:val="22"/>
          <w:szCs w:val="22"/>
        </w:rPr>
      </w:pPr>
    </w:p>
    <w:p w:rsidR="002957DC" w:rsidRPr="0012514B" w:rsidRDefault="007C76D0">
      <w:pPr>
        <w:widowControl w:val="0"/>
        <w:numPr>
          <w:ilvl w:val="0"/>
          <w:numId w:val="11"/>
        </w:numPr>
        <w:tabs>
          <w:tab w:val="left" w:pos="1188"/>
          <w:tab w:val="left" w:pos="1189"/>
        </w:tabs>
        <w:autoSpaceDE w:val="0"/>
        <w:autoSpaceDN w:val="0"/>
        <w:ind w:hanging="1081"/>
        <w:outlineLvl w:val="0"/>
        <w:rPr>
          <w:rFonts w:eastAsia="Palatino Linotype"/>
          <w:b/>
          <w:bCs/>
          <w:sz w:val="22"/>
          <w:szCs w:val="22"/>
        </w:rPr>
      </w:pPr>
      <w:bookmarkStart w:id="25" w:name="_Toc132464573"/>
      <w:r w:rsidRPr="0012514B">
        <w:rPr>
          <w:rFonts w:eastAsia="Palatino Linotype"/>
          <w:b/>
          <w:bCs/>
          <w:sz w:val="22"/>
          <w:szCs w:val="22"/>
        </w:rPr>
        <w:t>Bid</w:t>
      </w:r>
      <w:r w:rsidRPr="0012514B">
        <w:rPr>
          <w:rFonts w:eastAsia="Palatino Linotype"/>
          <w:b/>
          <w:bCs/>
          <w:spacing w:val="-2"/>
          <w:sz w:val="22"/>
          <w:szCs w:val="22"/>
        </w:rPr>
        <w:t xml:space="preserve"> </w:t>
      </w:r>
      <w:r w:rsidRPr="0012514B">
        <w:rPr>
          <w:rFonts w:eastAsia="Palatino Linotype"/>
          <w:b/>
          <w:bCs/>
          <w:sz w:val="22"/>
          <w:szCs w:val="22"/>
        </w:rPr>
        <w:t>Form</w:t>
      </w:r>
      <w:r w:rsidRPr="0012514B">
        <w:rPr>
          <w:rFonts w:eastAsia="Palatino Linotype"/>
          <w:b/>
          <w:bCs/>
          <w:spacing w:val="-1"/>
          <w:sz w:val="22"/>
          <w:szCs w:val="22"/>
        </w:rPr>
        <w:t xml:space="preserve"> </w:t>
      </w:r>
      <w:r w:rsidRPr="0012514B">
        <w:rPr>
          <w:rFonts w:eastAsia="Palatino Linotype"/>
          <w:b/>
          <w:bCs/>
          <w:sz w:val="22"/>
          <w:szCs w:val="22"/>
        </w:rPr>
        <w:t>and</w:t>
      </w:r>
      <w:r w:rsidRPr="0012514B">
        <w:rPr>
          <w:rFonts w:eastAsia="Palatino Linotype"/>
          <w:b/>
          <w:bCs/>
          <w:spacing w:val="-1"/>
          <w:sz w:val="22"/>
          <w:szCs w:val="22"/>
        </w:rPr>
        <w:t xml:space="preserve"> </w:t>
      </w:r>
      <w:r w:rsidRPr="0012514B">
        <w:rPr>
          <w:rFonts w:eastAsia="Palatino Linotype"/>
          <w:b/>
          <w:bCs/>
          <w:sz w:val="22"/>
          <w:szCs w:val="22"/>
        </w:rPr>
        <w:t>Price Schedules</w:t>
      </w:r>
      <w:bookmarkEnd w:id="25"/>
    </w:p>
    <w:p w:rsidR="002957DC" w:rsidRPr="0012514B" w:rsidRDefault="002957DC">
      <w:pPr>
        <w:widowControl w:val="0"/>
        <w:autoSpaceDE w:val="0"/>
        <w:autoSpaceDN w:val="0"/>
        <w:spacing w:before="7"/>
        <w:rPr>
          <w:rFonts w:eastAsia="Cambria"/>
          <w:b/>
          <w:sz w:val="22"/>
          <w:szCs w:val="22"/>
        </w:rPr>
      </w:pPr>
    </w:p>
    <w:p w:rsidR="002957DC" w:rsidRDefault="007C76D0">
      <w:pPr>
        <w:widowControl w:val="0"/>
        <w:numPr>
          <w:ilvl w:val="1"/>
          <w:numId w:val="11"/>
        </w:numPr>
        <w:tabs>
          <w:tab w:val="left" w:pos="1164"/>
          <w:tab w:val="left" w:pos="1165"/>
        </w:tabs>
        <w:autoSpaceDE w:val="0"/>
        <w:autoSpaceDN w:val="0"/>
        <w:spacing w:line="254" w:lineRule="auto"/>
        <w:ind w:right="247"/>
        <w:jc w:val="both"/>
        <w:rPr>
          <w:rFonts w:eastAsia="Cambria"/>
          <w:sz w:val="22"/>
          <w:szCs w:val="22"/>
        </w:rPr>
      </w:pPr>
      <w:r w:rsidRPr="00462728">
        <w:rPr>
          <w:rFonts w:eastAsia="Cambria"/>
          <w:w w:val="105"/>
          <w:sz w:val="22"/>
          <w:szCs w:val="22"/>
        </w:rPr>
        <w:t xml:space="preserve">The Bidder shall complete the Bid Form(s) and the appropriate Price Schedules furnished in the Bidding Documents as indicated </w:t>
      </w:r>
      <w:r w:rsidR="00EB6A26" w:rsidRPr="00462728">
        <w:rPr>
          <w:rFonts w:eastAsia="Cambria"/>
          <w:w w:val="105"/>
          <w:sz w:val="22"/>
          <w:szCs w:val="22"/>
        </w:rPr>
        <w:t>therein, following</w:t>
      </w:r>
      <w:r w:rsidRPr="00462728">
        <w:rPr>
          <w:rFonts w:eastAsia="Cambria"/>
          <w:w w:val="105"/>
          <w:sz w:val="22"/>
          <w:szCs w:val="22"/>
        </w:rPr>
        <w:t xml:space="preserve"> the requirements of</w:t>
      </w:r>
      <w:r w:rsidRPr="0012514B">
        <w:rPr>
          <w:rFonts w:eastAsia="Cambria"/>
          <w:spacing w:val="11"/>
          <w:sz w:val="22"/>
          <w:szCs w:val="22"/>
        </w:rPr>
        <w:t xml:space="preserve"> </w:t>
      </w:r>
      <w:r w:rsidRPr="0012514B">
        <w:rPr>
          <w:rFonts w:eastAsia="Cambria"/>
          <w:b/>
          <w:i/>
          <w:sz w:val="22"/>
          <w:szCs w:val="22"/>
        </w:rPr>
        <w:t>ITB</w:t>
      </w:r>
      <w:r w:rsidRPr="0012514B">
        <w:rPr>
          <w:rFonts w:eastAsia="Cambria"/>
          <w:b/>
          <w:i/>
          <w:spacing w:val="9"/>
          <w:sz w:val="22"/>
          <w:szCs w:val="22"/>
        </w:rPr>
        <w:t xml:space="preserve"> </w:t>
      </w:r>
      <w:r w:rsidRPr="0012514B">
        <w:rPr>
          <w:rFonts w:eastAsia="Cambria"/>
          <w:b/>
          <w:i/>
          <w:sz w:val="22"/>
          <w:szCs w:val="22"/>
        </w:rPr>
        <w:t>Clauses</w:t>
      </w:r>
      <w:r w:rsidRPr="0012514B">
        <w:rPr>
          <w:rFonts w:eastAsia="Cambria"/>
          <w:b/>
          <w:i/>
          <w:spacing w:val="9"/>
          <w:sz w:val="22"/>
          <w:szCs w:val="22"/>
        </w:rPr>
        <w:t xml:space="preserve"> </w:t>
      </w:r>
      <w:r w:rsidRPr="0012514B">
        <w:rPr>
          <w:rFonts w:eastAsia="Cambria"/>
          <w:b/>
          <w:i/>
          <w:sz w:val="22"/>
          <w:szCs w:val="22"/>
        </w:rPr>
        <w:t>11</w:t>
      </w:r>
      <w:r w:rsidRPr="0012514B">
        <w:rPr>
          <w:rFonts w:eastAsia="Cambria"/>
          <w:b/>
          <w:i/>
          <w:spacing w:val="10"/>
          <w:sz w:val="22"/>
          <w:szCs w:val="22"/>
        </w:rPr>
        <w:t xml:space="preserve"> </w:t>
      </w:r>
      <w:r w:rsidRPr="0012514B">
        <w:rPr>
          <w:rFonts w:eastAsia="Cambria"/>
          <w:b/>
          <w:i/>
          <w:sz w:val="22"/>
          <w:szCs w:val="22"/>
        </w:rPr>
        <w:t>and</w:t>
      </w:r>
      <w:r w:rsidRPr="0012514B">
        <w:rPr>
          <w:rFonts w:eastAsia="Cambria"/>
          <w:b/>
          <w:i/>
          <w:spacing w:val="9"/>
          <w:sz w:val="22"/>
          <w:szCs w:val="22"/>
        </w:rPr>
        <w:t xml:space="preserve"> </w:t>
      </w:r>
      <w:r w:rsidRPr="0012514B">
        <w:rPr>
          <w:rFonts w:eastAsia="Cambria"/>
          <w:b/>
          <w:i/>
          <w:sz w:val="22"/>
          <w:szCs w:val="22"/>
        </w:rPr>
        <w:t>12</w:t>
      </w:r>
      <w:r w:rsidRPr="0012514B">
        <w:rPr>
          <w:rFonts w:eastAsia="Cambria"/>
          <w:sz w:val="22"/>
          <w:szCs w:val="22"/>
        </w:rPr>
        <w:t>.</w:t>
      </w:r>
    </w:p>
    <w:p w:rsidR="00DB4AEE" w:rsidRPr="0008418F" w:rsidRDefault="007C76D0" w:rsidP="00DB4AEE">
      <w:pPr>
        <w:numPr>
          <w:ilvl w:val="1"/>
          <w:numId w:val="11"/>
        </w:numPr>
        <w:spacing w:after="200" w:line="276" w:lineRule="auto"/>
        <w:contextualSpacing/>
        <w:jc w:val="both"/>
        <w:rPr>
          <w:rFonts w:ascii="Cambria" w:eastAsia="Cambria" w:hAnsi="Cambria" w:cs="Cambria"/>
          <w:b/>
          <w:bCs/>
          <w:sz w:val="22"/>
          <w:szCs w:val="22"/>
          <w:highlight w:val="cyan"/>
        </w:rPr>
      </w:pPr>
      <w:r w:rsidRPr="0008418F">
        <w:rPr>
          <w:rFonts w:ascii="Cambria" w:eastAsia="Cambria" w:hAnsi="Cambria" w:cs="Cambria"/>
          <w:b/>
          <w:bCs/>
          <w:sz w:val="22"/>
          <w:szCs w:val="22"/>
          <w:highlight w:val="cyan"/>
        </w:rPr>
        <w:t xml:space="preserve">The contract shall be for the whole works based on the Percentage rate tendering. The Bidder shall indicate the Percentage above / below / equal to the amount put to tender </w:t>
      </w:r>
      <w:bookmarkStart w:id="26" w:name="_Hlk207710320"/>
      <w:r w:rsidRPr="0008418F">
        <w:rPr>
          <w:rFonts w:ascii="Cambria" w:eastAsia="Cambria" w:hAnsi="Cambria" w:cs="Cambria"/>
          <w:b/>
          <w:bCs/>
          <w:sz w:val="22"/>
          <w:szCs w:val="22"/>
          <w:highlight w:val="cyan"/>
        </w:rPr>
        <w:t xml:space="preserve">in the </w:t>
      </w:r>
      <w:r w:rsidRPr="0008418F">
        <w:rPr>
          <w:rFonts w:ascii="Cambria" w:eastAsia="Cambria" w:hAnsi="Cambria" w:cs="Cambria"/>
          <w:b/>
          <w:bCs/>
          <w:iCs/>
          <w:sz w:val="22"/>
          <w:szCs w:val="22"/>
          <w:highlight w:val="cyan"/>
        </w:rPr>
        <w:t>Price Schedule (</w:t>
      </w:r>
      <w:r w:rsidRPr="0008418F">
        <w:rPr>
          <w:rFonts w:ascii="Cambria" w:eastAsia="Palatino Linotype" w:hAnsi="Cambria" w:cs="Cambria"/>
          <w:b/>
          <w:bCs/>
          <w:sz w:val="22"/>
          <w:szCs w:val="22"/>
          <w:highlight w:val="cyan"/>
        </w:rPr>
        <w:t>Second Envelope</w:t>
      </w:r>
      <w:r w:rsidRPr="0008418F">
        <w:rPr>
          <w:rFonts w:ascii="Cambria" w:eastAsia="Cambria" w:hAnsi="Cambria" w:cs="Cambria"/>
          <w:b/>
          <w:bCs/>
          <w:iCs/>
          <w:sz w:val="22"/>
          <w:szCs w:val="22"/>
          <w:highlight w:val="cyan"/>
        </w:rPr>
        <w:t>), which applies to all the individual items</w:t>
      </w:r>
      <w:r>
        <w:rPr>
          <w:rFonts w:ascii="Cambria" w:eastAsia="Cambria" w:hAnsi="Cambria" w:cs="Cambria"/>
          <w:b/>
          <w:bCs/>
          <w:iCs/>
          <w:sz w:val="22"/>
          <w:szCs w:val="22"/>
          <w:highlight w:val="cyan"/>
        </w:rPr>
        <w:t>.</w:t>
      </w:r>
      <w:bookmarkEnd w:id="26"/>
    </w:p>
    <w:p w:rsidR="002957DC" w:rsidRPr="0012514B" w:rsidRDefault="007C76D0">
      <w:pPr>
        <w:widowControl w:val="0"/>
        <w:autoSpaceDE w:val="0"/>
        <w:autoSpaceDN w:val="0"/>
        <w:spacing w:before="2"/>
        <w:rPr>
          <w:rFonts w:eastAsia="Cambria"/>
          <w:sz w:val="22"/>
          <w:szCs w:val="22"/>
        </w:rPr>
      </w:pPr>
      <w:r w:rsidRPr="0012514B">
        <w:rPr>
          <w:rFonts w:eastAsia="Cambria"/>
          <w:sz w:val="22"/>
          <w:szCs w:val="22"/>
        </w:rPr>
        <w:t xml:space="preserve"> </w:t>
      </w:r>
    </w:p>
    <w:p w:rsidR="002957DC" w:rsidRPr="0012514B" w:rsidRDefault="007C76D0">
      <w:pPr>
        <w:widowControl w:val="0"/>
        <w:numPr>
          <w:ilvl w:val="0"/>
          <w:numId w:val="11"/>
        </w:numPr>
        <w:tabs>
          <w:tab w:val="left" w:pos="1188"/>
          <w:tab w:val="left" w:pos="1189"/>
        </w:tabs>
        <w:autoSpaceDE w:val="0"/>
        <w:autoSpaceDN w:val="0"/>
        <w:ind w:hanging="1081"/>
        <w:outlineLvl w:val="0"/>
        <w:rPr>
          <w:rFonts w:eastAsia="Palatino Linotype"/>
          <w:b/>
          <w:bCs/>
          <w:sz w:val="22"/>
          <w:szCs w:val="22"/>
        </w:rPr>
      </w:pPr>
      <w:bookmarkStart w:id="27" w:name="_Toc132464574"/>
      <w:r w:rsidRPr="0012514B">
        <w:rPr>
          <w:rFonts w:eastAsia="Palatino Linotype"/>
          <w:b/>
          <w:bCs/>
          <w:sz w:val="22"/>
          <w:szCs w:val="22"/>
        </w:rPr>
        <w:lastRenderedPageBreak/>
        <w:t>Bid</w:t>
      </w:r>
      <w:r w:rsidRPr="0012514B">
        <w:rPr>
          <w:rFonts w:eastAsia="Palatino Linotype"/>
          <w:b/>
          <w:bCs/>
          <w:spacing w:val="-2"/>
          <w:sz w:val="22"/>
          <w:szCs w:val="22"/>
        </w:rPr>
        <w:t xml:space="preserve"> </w:t>
      </w:r>
      <w:r w:rsidRPr="0012514B">
        <w:rPr>
          <w:rFonts w:eastAsia="Palatino Linotype"/>
          <w:b/>
          <w:bCs/>
          <w:sz w:val="22"/>
          <w:szCs w:val="22"/>
        </w:rPr>
        <w:t>Prices</w:t>
      </w:r>
      <w:bookmarkEnd w:id="27"/>
    </w:p>
    <w:p w:rsidR="002957DC" w:rsidRPr="0012514B" w:rsidRDefault="002957DC">
      <w:pPr>
        <w:widowControl w:val="0"/>
        <w:autoSpaceDE w:val="0"/>
        <w:autoSpaceDN w:val="0"/>
        <w:spacing w:before="7"/>
        <w:rPr>
          <w:rFonts w:eastAsia="Cambria"/>
          <w:b/>
          <w:sz w:val="22"/>
          <w:szCs w:val="22"/>
        </w:rPr>
      </w:pPr>
    </w:p>
    <w:p w:rsidR="002957DC" w:rsidRPr="00462728" w:rsidRDefault="007C76D0" w:rsidP="00FC3C9C">
      <w:pPr>
        <w:widowControl w:val="0"/>
        <w:numPr>
          <w:ilvl w:val="1"/>
          <w:numId w:val="11"/>
        </w:numPr>
        <w:tabs>
          <w:tab w:val="left" w:pos="1188"/>
          <w:tab w:val="left" w:pos="1189"/>
        </w:tabs>
        <w:autoSpaceDE w:val="0"/>
        <w:autoSpaceDN w:val="0"/>
        <w:spacing w:before="69" w:line="254" w:lineRule="auto"/>
        <w:ind w:right="244"/>
        <w:jc w:val="both"/>
        <w:rPr>
          <w:rFonts w:eastAsia="Cambria"/>
          <w:w w:val="105"/>
          <w:sz w:val="22"/>
          <w:szCs w:val="22"/>
        </w:rPr>
      </w:pPr>
      <w:r w:rsidRPr="0012514B">
        <w:rPr>
          <w:rFonts w:eastAsia="Cambria"/>
          <w:w w:val="105"/>
          <w:sz w:val="22"/>
          <w:szCs w:val="22"/>
        </w:rPr>
        <w:t>Unless otherwise specified in the Technical Specifications, bidders</w:t>
      </w:r>
      <w:r w:rsidRPr="00462728">
        <w:rPr>
          <w:rFonts w:eastAsia="Cambria"/>
          <w:w w:val="105"/>
          <w:sz w:val="22"/>
          <w:szCs w:val="22"/>
        </w:rPr>
        <w:t xml:space="preserve"> </w:t>
      </w:r>
      <w:r w:rsidRPr="0012514B">
        <w:rPr>
          <w:rFonts w:eastAsia="Cambria"/>
          <w:w w:val="105"/>
          <w:sz w:val="22"/>
          <w:szCs w:val="22"/>
        </w:rPr>
        <w:t>shall quote for the entire facilities on a “</w:t>
      </w:r>
      <w:r w:rsidRPr="0012514B">
        <w:rPr>
          <w:rFonts w:eastAsia="Cambria"/>
          <w:b/>
          <w:w w:val="105"/>
          <w:sz w:val="22"/>
          <w:szCs w:val="22"/>
        </w:rPr>
        <w:t>single responsibility</w:t>
      </w:r>
      <w:r w:rsidRPr="0012514B">
        <w:rPr>
          <w:rFonts w:eastAsia="Cambria"/>
          <w:w w:val="105"/>
          <w:sz w:val="22"/>
          <w:szCs w:val="22"/>
        </w:rPr>
        <w:t>” basis</w:t>
      </w:r>
      <w:r w:rsidRPr="00462728">
        <w:rPr>
          <w:rFonts w:eastAsia="Cambria"/>
          <w:w w:val="105"/>
          <w:sz w:val="22"/>
          <w:szCs w:val="22"/>
        </w:rPr>
        <w:t xml:space="preserve"> </w:t>
      </w:r>
      <w:r w:rsidRPr="0012514B">
        <w:rPr>
          <w:rFonts w:eastAsia="Cambria"/>
          <w:w w:val="105"/>
          <w:sz w:val="22"/>
          <w:szCs w:val="22"/>
        </w:rPr>
        <w:t>such that the total bid price covers all the Contractor’s obligations</w:t>
      </w:r>
      <w:r w:rsidRPr="00462728">
        <w:rPr>
          <w:rFonts w:eastAsia="Cambria"/>
          <w:w w:val="105"/>
          <w:sz w:val="22"/>
          <w:szCs w:val="22"/>
        </w:rPr>
        <w:t xml:space="preserve"> </w:t>
      </w:r>
      <w:r w:rsidRPr="0012514B">
        <w:rPr>
          <w:rFonts w:eastAsia="Cambria"/>
          <w:w w:val="105"/>
          <w:sz w:val="22"/>
          <w:szCs w:val="22"/>
        </w:rPr>
        <w:t>mentioned</w:t>
      </w:r>
      <w:r w:rsidRPr="00462728">
        <w:rPr>
          <w:rFonts w:eastAsia="Cambria"/>
          <w:w w:val="105"/>
          <w:sz w:val="22"/>
          <w:szCs w:val="22"/>
        </w:rPr>
        <w:t xml:space="preserve"> </w:t>
      </w:r>
      <w:r w:rsidRPr="0012514B">
        <w:rPr>
          <w:rFonts w:eastAsia="Cambria"/>
          <w:w w:val="105"/>
          <w:sz w:val="22"/>
          <w:szCs w:val="22"/>
        </w:rPr>
        <w:t>in</w:t>
      </w:r>
      <w:r w:rsidRPr="00462728">
        <w:rPr>
          <w:rFonts w:eastAsia="Cambria"/>
          <w:w w:val="105"/>
          <w:sz w:val="22"/>
          <w:szCs w:val="22"/>
        </w:rPr>
        <w:t xml:space="preserve"> </w:t>
      </w:r>
      <w:r w:rsidRPr="0012514B">
        <w:rPr>
          <w:rFonts w:eastAsia="Cambria"/>
          <w:w w:val="105"/>
          <w:sz w:val="22"/>
          <w:szCs w:val="22"/>
        </w:rPr>
        <w:t>or</w:t>
      </w:r>
      <w:r w:rsidRPr="00462728">
        <w:rPr>
          <w:rFonts w:eastAsia="Cambria"/>
          <w:w w:val="105"/>
          <w:sz w:val="22"/>
          <w:szCs w:val="22"/>
        </w:rPr>
        <w:t xml:space="preserve"> </w:t>
      </w:r>
      <w:r w:rsidRPr="0012514B">
        <w:rPr>
          <w:rFonts w:eastAsia="Cambria"/>
          <w:w w:val="105"/>
          <w:sz w:val="22"/>
          <w:szCs w:val="22"/>
        </w:rPr>
        <w:t>to</w:t>
      </w:r>
      <w:r w:rsidRPr="00462728">
        <w:rPr>
          <w:rFonts w:eastAsia="Cambria"/>
          <w:w w:val="105"/>
          <w:sz w:val="22"/>
          <w:szCs w:val="22"/>
        </w:rPr>
        <w:t xml:space="preserve"> </w:t>
      </w:r>
      <w:r w:rsidRPr="0012514B">
        <w:rPr>
          <w:rFonts w:eastAsia="Cambria"/>
          <w:w w:val="105"/>
          <w:sz w:val="22"/>
          <w:szCs w:val="22"/>
        </w:rPr>
        <w:t>be</w:t>
      </w:r>
      <w:r w:rsidRPr="00462728">
        <w:rPr>
          <w:rFonts w:eastAsia="Cambria"/>
          <w:w w:val="105"/>
          <w:sz w:val="22"/>
          <w:szCs w:val="22"/>
        </w:rPr>
        <w:t xml:space="preserve"> </w:t>
      </w:r>
      <w:r w:rsidRPr="0012514B">
        <w:rPr>
          <w:rFonts w:eastAsia="Cambria"/>
          <w:w w:val="105"/>
          <w:sz w:val="22"/>
          <w:szCs w:val="22"/>
        </w:rPr>
        <w:t>reasonably</w:t>
      </w:r>
      <w:r w:rsidRPr="00462728">
        <w:rPr>
          <w:rFonts w:eastAsia="Cambria"/>
          <w:w w:val="105"/>
          <w:sz w:val="22"/>
          <w:szCs w:val="22"/>
        </w:rPr>
        <w:t xml:space="preserve"> </w:t>
      </w:r>
      <w:r w:rsidRPr="0012514B">
        <w:rPr>
          <w:rFonts w:eastAsia="Cambria"/>
          <w:w w:val="105"/>
          <w:sz w:val="22"/>
          <w:szCs w:val="22"/>
        </w:rPr>
        <w:t>inferred</w:t>
      </w:r>
      <w:r w:rsidRPr="00462728">
        <w:rPr>
          <w:rFonts w:eastAsia="Cambria"/>
          <w:w w:val="105"/>
          <w:sz w:val="22"/>
          <w:szCs w:val="22"/>
        </w:rPr>
        <w:t xml:space="preserve"> </w:t>
      </w:r>
      <w:r w:rsidRPr="0012514B">
        <w:rPr>
          <w:rFonts w:eastAsia="Cambria"/>
          <w:w w:val="105"/>
          <w:sz w:val="22"/>
          <w:szCs w:val="22"/>
        </w:rPr>
        <w:t>from</w:t>
      </w:r>
      <w:r w:rsidRPr="00462728">
        <w:rPr>
          <w:rFonts w:eastAsia="Cambria"/>
          <w:w w:val="105"/>
          <w:sz w:val="22"/>
          <w:szCs w:val="22"/>
        </w:rPr>
        <w:t xml:space="preserve"> </w:t>
      </w:r>
      <w:r w:rsidRPr="0012514B">
        <w:rPr>
          <w:rFonts w:eastAsia="Cambria"/>
          <w:w w:val="105"/>
          <w:sz w:val="22"/>
          <w:szCs w:val="22"/>
        </w:rPr>
        <w:t>the</w:t>
      </w:r>
      <w:r w:rsidRPr="00462728">
        <w:rPr>
          <w:rFonts w:eastAsia="Cambria"/>
          <w:w w:val="105"/>
          <w:sz w:val="22"/>
          <w:szCs w:val="22"/>
        </w:rPr>
        <w:t xml:space="preserve"> </w:t>
      </w:r>
      <w:r w:rsidRPr="0012514B">
        <w:rPr>
          <w:rFonts w:eastAsia="Cambria"/>
          <w:w w:val="105"/>
          <w:sz w:val="22"/>
          <w:szCs w:val="22"/>
        </w:rPr>
        <w:t>Bidding</w:t>
      </w:r>
      <w:r w:rsidR="00FC3C9C" w:rsidRPr="0012514B">
        <w:rPr>
          <w:rFonts w:eastAsia="Cambria"/>
          <w:w w:val="105"/>
          <w:sz w:val="22"/>
          <w:szCs w:val="22"/>
        </w:rPr>
        <w:t xml:space="preserve"> </w:t>
      </w:r>
      <w:r w:rsidRPr="0012514B">
        <w:rPr>
          <w:rFonts w:eastAsia="Cambria"/>
          <w:w w:val="105"/>
          <w:sz w:val="22"/>
          <w:szCs w:val="22"/>
        </w:rPr>
        <w:t>Documents</w:t>
      </w:r>
      <w:r w:rsidRPr="00462728">
        <w:rPr>
          <w:rFonts w:eastAsia="Cambria"/>
          <w:w w:val="105"/>
          <w:sz w:val="22"/>
          <w:szCs w:val="22"/>
        </w:rPr>
        <w:t xml:space="preserve"> </w:t>
      </w:r>
      <w:r w:rsidRPr="0012514B">
        <w:rPr>
          <w:rFonts w:eastAsia="Cambria"/>
          <w:w w:val="105"/>
          <w:sz w:val="22"/>
          <w:szCs w:val="22"/>
        </w:rPr>
        <w:t>in</w:t>
      </w:r>
      <w:r w:rsidRPr="00462728">
        <w:rPr>
          <w:rFonts w:eastAsia="Cambria"/>
          <w:w w:val="105"/>
          <w:sz w:val="22"/>
          <w:szCs w:val="22"/>
        </w:rPr>
        <w:t xml:space="preserve"> </w:t>
      </w:r>
      <w:r w:rsidRPr="0012514B">
        <w:rPr>
          <w:rFonts w:eastAsia="Cambria"/>
          <w:w w:val="105"/>
          <w:sz w:val="22"/>
          <w:szCs w:val="22"/>
        </w:rPr>
        <w:t>respect</w:t>
      </w:r>
      <w:r w:rsidRPr="00462728">
        <w:rPr>
          <w:rFonts w:eastAsia="Cambria"/>
          <w:w w:val="105"/>
          <w:sz w:val="22"/>
          <w:szCs w:val="22"/>
        </w:rPr>
        <w:t xml:space="preserve"> </w:t>
      </w:r>
      <w:r w:rsidRPr="0012514B">
        <w:rPr>
          <w:rFonts w:eastAsia="Cambria"/>
          <w:w w:val="105"/>
          <w:sz w:val="22"/>
          <w:szCs w:val="22"/>
        </w:rPr>
        <w:t>of</w:t>
      </w:r>
      <w:r w:rsidRPr="00462728">
        <w:rPr>
          <w:rFonts w:eastAsia="Cambria"/>
          <w:w w:val="105"/>
          <w:sz w:val="22"/>
          <w:szCs w:val="22"/>
        </w:rPr>
        <w:t xml:space="preserve"> </w:t>
      </w:r>
      <w:r w:rsidRPr="0012514B">
        <w:rPr>
          <w:rFonts w:eastAsia="Cambria"/>
          <w:w w:val="105"/>
          <w:sz w:val="22"/>
          <w:szCs w:val="22"/>
        </w:rPr>
        <w:t>the</w:t>
      </w:r>
      <w:r w:rsidRPr="00462728">
        <w:rPr>
          <w:rFonts w:eastAsia="Cambria"/>
          <w:w w:val="105"/>
          <w:sz w:val="22"/>
          <w:szCs w:val="22"/>
        </w:rPr>
        <w:t xml:space="preserve"> </w:t>
      </w:r>
      <w:r w:rsidRPr="0012514B">
        <w:rPr>
          <w:rFonts w:eastAsia="Cambria"/>
          <w:w w:val="105"/>
          <w:sz w:val="22"/>
          <w:szCs w:val="22"/>
        </w:rPr>
        <w:t>design,</w:t>
      </w:r>
      <w:r w:rsidRPr="00462728">
        <w:rPr>
          <w:rFonts w:eastAsia="Cambria"/>
          <w:w w:val="105"/>
          <w:sz w:val="22"/>
          <w:szCs w:val="22"/>
        </w:rPr>
        <w:t xml:space="preserve"> </w:t>
      </w:r>
      <w:r w:rsidRPr="0012514B">
        <w:rPr>
          <w:rFonts w:eastAsia="Cambria"/>
          <w:w w:val="105"/>
          <w:sz w:val="22"/>
          <w:szCs w:val="22"/>
        </w:rPr>
        <w:t>manufacture,</w:t>
      </w:r>
      <w:r w:rsidRPr="00462728">
        <w:rPr>
          <w:rFonts w:eastAsia="Cambria"/>
          <w:w w:val="105"/>
          <w:sz w:val="22"/>
          <w:szCs w:val="22"/>
        </w:rPr>
        <w:t xml:space="preserve"> </w:t>
      </w:r>
      <w:r w:rsidRPr="0012514B">
        <w:rPr>
          <w:rFonts w:eastAsia="Cambria"/>
          <w:w w:val="105"/>
          <w:sz w:val="22"/>
          <w:szCs w:val="22"/>
        </w:rPr>
        <w:t>including</w:t>
      </w:r>
      <w:r w:rsidRPr="00462728">
        <w:rPr>
          <w:rFonts w:eastAsia="Cambria"/>
          <w:w w:val="105"/>
          <w:sz w:val="22"/>
          <w:szCs w:val="22"/>
        </w:rPr>
        <w:t xml:space="preserve"> </w:t>
      </w:r>
      <w:r w:rsidRPr="0012514B">
        <w:rPr>
          <w:rFonts w:eastAsia="Cambria"/>
          <w:w w:val="105"/>
          <w:sz w:val="22"/>
          <w:szCs w:val="22"/>
        </w:rPr>
        <w:t>procurement</w:t>
      </w:r>
      <w:r w:rsidRPr="00462728">
        <w:rPr>
          <w:rFonts w:eastAsia="Cambria"/>
          <w:w w:val="105"/>
          <w:sz w:val="22"/>
          <w:szCs w:val="22"/>
        </w:rPr>
        <w:t xml:space="preserve"> </w:t>
      </w:r>
      <w:r w:rsidRPr="0012514B">
        <w:rPr>
          <w:rFonts w:eastAsia="Cambria"/>
          <w:w w:val="105"/>
          <w:sz w:val="22"/>
          <w:szCs w:val="22"/>
        </w:rPr>
        <w:t>and</w:t>
      </w:r>
      <w:r w:rsidRPr="00462728">
        <w:rPr>
          <w:rFonts w:eastAsia="Cambria"/>
          <w:w w:val="105"/>
          <w:sz w:val="22"/>
          <w:szCs w:val="22"/>
        </w:rPr>
        <w:t xml:space="preserve"> </w:t>
      </w:r>
      <w:r w:rsidRPr="0012514B">
        <w:rPr>
          <w:rFonts w:eastAsia="Cambria"/>
          <w:w w:val="105"/>
          <w:sz w:val="22"/>
          <w:szCs w:val="22"/>
        </w:rPr>
        <w:t>subcontracting</w:t>
      </w:r>
      <w:r w:rsidRPr="00462728">
        <w:rPr>
          <w:rFonts w:eastAsia="Cambria"/>
          <w:w w:val="105"/>
          <w:sz w:val="22"/>
          <w:szCs w:val="22"/>
        </w:rPr>
        <w:t xml:space="preserve"> </w:t>
      </w:r>
      <w:r w:rsidRPr="0012514B">
        <w:rPr>
          <w:rFonts w:eastAsia="Cambria"/>
          <w:w w:val="105"/>
          <w:sz w:val="22"/>
          <w:szCs w:val="22"/>
        </w:rPr>
        <w:t>(if</w:t>
      </w:r>
      <w:r w:rsidRPr="00462728">
        <w:rPr>
          <w:rFonts w:eastAsia="Cambria"/>
          <w:w w:val="105"/>
          <w:sz w:val="22"/>
          <w:szCs w:val="22"/>
        </w:rPr>
        <w:t xml:space="preserve"> </w:t>
      </w:r>
      <w:r w:rsidRPr="0012514B">
        <w:rPr>
          <w:rFonts w:eastAsia="Cambria"/>
          <w:w w:val="105"/>
          <w:sz w:val="22"/>
          <w:szCs w:val="22"/>
        </w:rPr>
        <w:t>any),</w:t>
      </w:r>
      <w:r w:rsidRPr="00462728">
        <w:rPr>
          <w:rFonts w:eastAsia="Cambria"/>
          <w:w w:val="105"/>
          <w:sz w:val="22"/>
          <w:szCs w:val="22"/>
        </w:rPr>
        <w:t xml:space="preserve"> </w:t>
      </w:r>
      <w:r w:rsidRPr="0012514B">
        <w:rPr>
          <w:rFonts w:eastAsia="Cambria"/>
          <w:w w:val="105"/>
          <w:sz w:val="22"/>
          <w:szCs w:val="22"/>
        </w:rPr>
        <w:t>delivery,</w:t>
      </w:r>
      <w:r w:rsidRPr="00462728">
        <w:rPr>
          <w:rFonts w:eastAsia="Cambria"/>
          <w:w w:val="105"/>
          <w:sz w:val="22"/>
          <w:szCs w:val="22"/>
        </w:rPr>
        <w:t xml:space="preserve"> </w:t>
      </w:r>
      <w:r w:rsidRPr="0012514B">
        <w:rPr>
          <w:rFonts w:eastAsia="Cambria"/>
          <w:w w:val="105"/>
          <w:sz w:val="22"/>
          <w:szCs w:val="22"/>
        </w:rPr>
        <w:t>construction,</w:t>
      </w:r>
      <w:r w:rsidRPr="00462728">
        <w:rPr>
          <w:rFonts w:eastAsia="Cambria"/>
          <w:w w:val="105"/>
          <w:sz w:val="22"/>
          <w:szCs w:val="22"/>
        </w:rPr>
        <w:t xml:space="preserve"> </w:t>
      </w:r>
      <w:r w:rsidRPr="0012514B">
        <w:rPr>
          <w:rFonts w:eastAsia="Cambria"/>
          <w:w w:val="105"/>
          <w:sz w:val="22"/>
          <w:szCs w:val="22"/>
        </w:rPr>
        <w:t>installation</w:t>
      </w:r>
      <w:r w:rsidRPr="00462728">
        <w:rPr>
          <w:rFonts w:eastAsia="Cambria"/>
          <w:w w:val="105"/>
          <w:sz w:val="22"/>
          <w:szCs w:val="22"/>
        </w:rPr>
        <w:t xml:space="preserve"> </w:t>
      </w:r>
      <w:r w:rsidRPr="0012514B">
        <w:rPr>
          <w:rFonts w:eastAsia="Cambria"/>
          <w:w w:val="105"/>
          <w:sz w:val="22"/>
          <w:szCs w:val="22"/>
        </w:rPr>
        <w:t>and</w:t>
      </w:r>
      <w:r w:rsidRPr="00462728">
        <w:rPr>
          <w:rFonts w:eastAsia="Cambria"/>
          <w:w w:val="105"/>
          <w:sz w:val="22"/>
          <w:szCs w:val="22"/>
        </w:rPr>
        <w:t xml:space="preserve"> </w:t>
      </w:r>
      <w:r w:rsidRPr="0012514B">
        <w:rPr>
          <w:rFonts w:eastAsia="Cambria"/>
          <w:w w:val="105"/>
          <w:sz w:val="22"/>
          <w:szCs w:val="22"/>
        </w:rPr>
        <w:t>completion</w:t>
      </w:r>
      <w:r w:rsidRPr="00462728">
        <w:rPr>
          <w:rFonts w:eastAsia="Cambria"/>
          <w:w w:val="105"/>
          <w:sz w:val="22"/>
          <w:szCs w:val="22"/>
        </w:rPr>
        <w:t xml:space="preserve"> </w:t>
      </w:r>
      <w:r w:rsidRPr="0012514B">
        <w:rPr>
          <w:rFonts w:eastAsia="Cambria"/>
          <w:w w:val="105"/>
          <w:sz w:val="22"/>
          <w:szCs w:val="22"/>
        </w:rPr>
        <w:t>of</w:t>
      </w:r>
      <w:r w:rsidRPr="00462728">
        <w:rPr>
          <w:rFonts w:eastAsia="Cambria"/>
          <w:w w:val="105"/>
          <w:sz w:val="22"/>
          <w:szCs w:val="22"/>
        </w:rPr>
        <w:t xml:space="preserve"> </w:t>
      </w:r>
      <w:r w:rsidRPr="0012514B">
        <w:rPr>
          <w:rFonts w:eastAsia="Cambria"/>
          <w:w w:val="105"/>
          <w:sz w:val="22"/>
          <w:szCs w:val="22"/>
        </w:rPr>
        <w:t>the</w:t>
      </w:r>
      <w:r w:rsidRPr="00462728">
        <w:rPr>
          <w:rFonts w:eastAsia="Cambria"/>
          <w:w w:val="105"/>
          <w:sz w:val="22"/>
          <w:szCs w:val="22"/>
        </w:rPr>
        <w:t xml:space="preserve"> </w:t>
      </w:r>
      <w:r w:rsidRPr="0012514B">
        <w:rPr>
          <w:rFonts w:eastAsia="Cambria"/>
          <w:w w:val="105"/>
          <w:sz w:val="22"/>
          <w:szCs w:val="22"/>
        </w:rPr>
        <w:t>facilities</w:t>
      </w:r>
      <w:r w:rsidRPr="00462728">
        <w:rPr>
          <w:rFonts w:eastAsia="Cambria"/>
          <w:w w:val="105"/>
          <w:sz w:val="22"/>
          <w:szCs w:val="22"/>
        </w:rPr>
        <w:t xml:space="preserve"> </w:t>
      </w:r>
      <w:r w:rsidRPr="0012514B">
        <w:rPr>
          <w:rFonts w:eastAsia="Cambria"/>
          <w:w w:val="105"/>
          <w:sz w:val="22"/>
          <w:szCs w:val="22"/>
        </w:rPr>
        <w:t>including</w:t>
      </w:r>
      <w:r w:rsidRPr="00462728">
        <w:rPr>
          <w:rFonts w:eastAsia="Cambria"/>
          <w:w w:val="105"/>
          <w:sz w:val="22"/>
          <w:szCs w:val="22"/>
        </w:rPr>
        <w:t xml:space="preserve"> </w:t>
      </w:r>
      <w:r w:rsidRPr="0012514B">
        <w:rPr>
          <w:rFonts w:eastAsia="Cambria"/>
          <w:w w:val="105"/>
          <w:sz w:val="22"/>
          <w:szCs w:val="22"/>
        </w:rPr>
        <w:t>supply</w:t>
      </w:r>
      <w:r w:rsidRPr="00462728">
        <w:rPr>
          <w:rFonts w:eastAsia="Cambria"/>
          <w:w w:val="105"/>
          <w:sz w:val="22"/>
          <w:szCs w:val="22"/>
        </w:rPr>
        <w:t xml:space="preserve"> </w:t>
      </w:r>
      <w:r w:rsidRPr="0012514B">
        <w:rPr>
          <w:rFonts w:eastAsia="Cambria"/>
          <w:w w:val="105"/>
          <w:sz w:val="22"/>
          <w:szCs w:val="22"/>
        </w:rPr>
        <w:t>of</w:t>
      </w:r>
      <w:r w:rsidRPr="00462728">
        <w:rPr>
          <w:rFonts w:eastAsia="Cambria"/>
          <w:w w:val="105"/>
          <w:sz w:val="22"/>
          <w:szCs w:val="22"/>
        </w:rPr>
        <w:t xml:space="preserve"> </w:t>
      </w:r>
      <w:r w:rsidRPr="0012514B">
        <w:rPr>
          <w:rFonts w:eastAsia="Cambria"/>
          <w:w w:val="105"/>
          <w:sz w:val="22"/>
          <w:szCs w:val="22"/>
        </w:rPr>
        <w:t>mandatory spares (if any). This includes all requirements under the</w:t>
      </w:r>
      <w:r w:rsidRPr="00462728">
        <w:rPr>
          <w:rFonts w:eastAsia="Cambria"/>
          <w:w w:val="105"/>
          <w:sz w:val="22"/>
          <w:szCs w:val="22"/>
        </w:rPr>
        <w:t xml:space="preserve"> </w:t>
      </w:r>
      <w:r w:rsidRPr="0012514B">
        <w:rPr>
          <w:rFonts w:eastAsia="Cambria"/>
          <w:w w:val="105"/>
          <w:sz w:val="22"/>
          <w:szCs w:val="22"/>
        </w:rPr>
        <w:t>Contractor’s</w:t>
      </w:r>
      <w:r w:rsidRPr="00462728">
        <w:rPr>
          <w:rFonts w:eastAsia="Cambria"/>
          <w:w w:val="105"/>
          <w:sz w:val="22"/>
          <w:szCs w:val="22"/>
        </w:rPr>
        <w:t xml:space="preserve"> </w:t>
      </w:r>
      <w:r w:rsidRPr="0012514B">
        <w:rPr>
          <w:rFonts w:eastAsia="Cambria"/>
          <w:w w:val="105"/>
          <w:sz w:val="22"/>
          <w:szCs w:val="22"/>
        </w:rPr>
        <w:t>responsibilities</w:t>
      </w:r>
      <w:r w:rsidRPr="00462728">
        <w:rPr>
          <w:rFonts w:eastAsia="Cambria"/>
          <w:w w:val="105"/>
          <w:sz w:val="22"/>
          <w:szCs w:val="22"/>
        </w:rPr>
        <w:t xml:space="preserve"> </w:t>
      </w:r>
      <w:r w:rsidRPr="0012514B">
        <w:rPr>
          <w:rFonts w:eastAsia="Cambria"/>
          <w:w w:val="105"/>
          <w:sz w:val="22"/>
          <w:szCs w:val="22"/>
        </w:rPr>
        <w:t>for</w:t>
      </w:r>
      <w:r w:rsidRPr="00462728">
        <w:rPr>
          <w:rFonts w:eastAsia="Cambria"/>
          <w:w w:val="105"/>
          <w:sz w:val="22"/>
          <w:szCs w:val="22"/>
        </w:rPr>
        <w:t xml:space="preserve"> </w:t>
      </w:r>
      <w:r w:rsidRPr="0012514B">
        <w:rPr>
          <w:rFonts w:eastAsia="Cambria"/>
          <w:w w:val="105"/>
          <w:sz w:val="22"/>
          <w:szCs w:val="22"/>
        </w:rPr>
        <w:t>testing,</w:t>
      </w:r>
      <w:r w:rsidRPr="00462728">
        <w:rPr>
          <w:rFonts w:eastAsia="Cambria"/>
          <w:w w:val="105"/>
          <w:sz w:val="22"/>
          <w:szCs w:val="22"/>
        </w:rPr>
        <w:t xml:space="preserve"> </w:t>
      </w:r>
      <w:r w:rsidRPr="0012514B">
        <w:rPr>
          <w:rFonts w:eastAsia="Cambria"/>
          <w:w w:val="105"/>
          <w:sz w:val="22"/>
          <w:szCs w:val="22"/>
        </w:rPr>
        <w:t>pre</w:t>
      </w:r>
      <w:r w:rsidR="00E1477C" w:rsidRPr="0012514B">
        <w:rPr>
          <w:rFonts w:eastAsia="Cambria"/>
          <w:w w:val="105"/>
          <w:sz w:val="22"/>
          <w:szCs w:val="22"/>
        </w:rPr>
        <w:t>-</w:t>
      </w:r>
      <w:r w:rsidRPr="0012514B">
        <w:rPr>
          <w:rFonts w:eastAsia="Cambria"/>
          <w:w w:val="105"/>
          <w:sz w:val="22"/>
          <w:szCs w:val="22"/>
        </w:rPr>
        <w:t>commissioning</w:t>
      </w:r>
      <w:r w:rsidRPr="00462728">
        <w:rPr>
          <w:rFonts w:eastAsia="Cambria"/>
          <w:w w:val="105"/>
          <w:sz w:val="22"/>
          <w:szCs w:val="22"/>
        </w:rPr>
        <w:t xml:space="preserve"> </w:t>
      </w:r>
      <w:r w:rsidRPr="0012514B">
        <w:rPr>
          <w:rFonts w:eastAsia="Cambria"/>
          <w:w w:val="105"/>
          <w:sz w:val="22"/>
          <w:szCs w:val="22"/>
        </w:rPr>
        <w:t>and</w:t>
      </w:r>
      <w:r w:rsidRPr="00462728">
        <w:rPr>
          <w:rFonts w:eastAsia="Cambria"/>
          <w:w w:val="105"/>
          <w:sz w:val="22"/>
          <w:szCs w:val="22"/>
        </w:rPr>
        <w:t xml:space="preserve"> </w:t>
      </w:r>
      <w:r w:rsidRPr="0012514B">
        <w:rPr>
          <w:rFonts w:eastAsia="Cambria"/>
          <w:w w:val="105"/>
          <w:sz w:val="22"/>
          <w:szCs w:val="22"/>
        </w:rPr>
        <w:t>commissioning</w:t>
      </w:r>
      <w:r w:rsidRPr="00462728">
        <w:rPr>
          <w:rFonts w:eastAsia="Cambria"/>
          <w:w w:val="105"/>
          <w:sz w:val="22"/>
          <w:szCs w:val="22"/>
        </w:rPr>
        <w:t xml:space="preserve"> </w:t>
      </w:r>
      <w:r w:rsidRPr="0012514B">
        <w:rPr>
          <w:rFonts w:eastAsia="Cambria"/>
          <w:w w:val="105"/>
          <w:sz w:val="22"/>
          <w:szCs w:val="22"/>
        </w:rPr>
        <w:t>of</w:t>
      </w:r>
      <w:r w:rsidRPr="00462728">
        <w:rPr>
          <w:rFonts w:eastAsia="Cambria"/>
          <w:w w:val="105"/>
          <w:sz w:val="22"/>
          <w:szCs w:val="22"/>
        </w:rPr>
        <w:t xml:space="preserve"> </w:t>
      </w:r>
      <w:r w:rsidRPr="0012514B">
        <w:rPr>
          <w:rFonts w:eastAsia="Cambria"/>
          <w:w w:val="105"/>
          <w:sz w:val="22"/>
          <w:szCs w:val="22"/>
        </w:rPr>
        <w:t>the</w:t>
      </w:r>
      <w:r w:rsidRPr="00462728">
        <w:rPr>
          <w:rFonts w:eastAsia="Cambria"/>
          <w:w w:val="105"/>
          <w:sz w:val="22"/>
          <w:szCs w:val="22"/>
        </w:rPr>
        <w:t xml:space="preserve"> </w:t>
      </w:r>
      <w:r w:rsidRPr="0012514B">
        <w:rPr>
          <w:rFonts w:eastAsia="Cambria"/>
          <w:w w:val="105"/>
          <w:sz w:val="22"/>
          <w:szCs w:val="22"/>
        </w:rPr>
        <w:t>facilities</w:t>
      </w:r>
      <w:r w:rsidRPr="00462728">
        <w:rPr>
          <w:rFonts w:eastAsia="Cambria"/>
          <w:w w:val="105"/>
          <w:sz w:val="22"/>
          <w:szCs w:val="22"/>
        </w:rPr>
        <w:t xml:space="preserve"> </w:t>
      </w:r>
      <w:r w:rsidRPr="0012514B">
        <w:rPr>
          <w:rFonts w:eastAsia="Cambria"/>
          <w:w w:val="105"/>
          <w:sz w:val="22"/>
          <w:szCs w:val="22"/>
        </w:rPr>
        <w:t>and,</w:t>
      </w:r>
      <w:r w:rsidRPr="00462728">
        <w:rPr>
          <w:rFonts w:eastAsia="Cambria"/>
          <w:w w:val="105"/>
          <w:sz w:val="22"/>
          <w:szCs w:val="22"/>
        </w:rPr>
        <w:t xml:space="preserve"> </w:t>
      </w:r>
      <w:r w:rsidRPr="0012514B">
        <w:rPr>
          <w:rFonts w:eastAsia="Cambria"/>
          <w:w w:val="105"/>
          <w:sz w:val="22"/>
          <w:szCs w:val="22"/>
        </w:rPr>
        <w:t>where</w:t>
      </w:r>
      <w:r w:rsidRPr="00462728">
        <w:rPr>
          <w:rFonts w:eastAsia="Cambria"/>
          <w:w w:val="105"/>
          <w:sz w:val="22"/>
          <w:szCs w:val="22"/>
        </w:rPr>
        <w:t xml:space="preserve"> </w:t>
      </w:r>
      <w:r w:rsidRPr="0012514B">
        <w:rPr>
          <w:rFonts w:eastAsia="Cambria"/>
          <w:w w:val="105"/>
          <w:sz w:val="22"/>
          <w:szCs w:val="22"/>
        </w:rPr>
        <w:t>so</w:t>
      </w:r>
      <w:r w:rsidRPr="00462728">
        <w:rPr>
          <w:rFonts w:eastAsia="Cambria"/>
          <w:w w:val="105"/>
          <w:sz w:val="22"/>
          <w:szCs w:val="22"/>
        </w:rPr>
        <w:t xml:space="preserve"> </w:t>
      </w:r>
      <w:r w:rsidRPr="0012514B">
        <w:rPr>
          <w:rFonts w:eastAsia="Cambria"/>
          <w:w w:val="105"/>
          <w:sz w:val="22"/>
          <w:szCs w:val="22"/>
        </w:rPr>
        <w:t>required</w:t>
      </w:r>
      <w:r w:rsidRPr="00462728">
        <w:rPr>
          <w:rFonts w:eastAsia="Cambria"/>
          <w:w w:val="105"/>
          <w:sz w:val="22"/>
          <w:szCs w:val="22"/>
        </w:rPr>
        <w:t xml:space="preserve"> </w:t>
      </w:r>
      <w:r w:rsidRPr="0012514B">
        <w:rPr>
          <w:rFonts w:eastAsia="Cambria"/>
          <w:w w:val="105"/>
          <w:sz w:val="22"/>
          <w:szCs w:val="22"/>
        </w:rPr>
        <w:t>by</w:t>
      </w:r>
      <w:r w:rsidRPr="00462728">
        <w:rPr>
          <w:rFonts w:eastAsia="Cambria"/>
          <w:w w:val="105"/>
          <w:sz w:val="22"/>
          <w:szCs w:val="22"/>
        </w:rPr>
        <w:t xml:space="preserve"> </w:t>
      </w:r>
      <w:r w:rsidRPr="0012514B">
        <w:rPr>
          <w:rFonts w:eastAsia="Cambria"/>
          <w:w w:val="105"/>
          <w:sz w:val="22"/>
          <w:szCs w:val="22"/>
        </w:rPr>
        <w:t>the</w:t>
      </w:r>
      <w:r w:rsidRPr="00462728">
        <w:rPr>
          <w:rFonts w:eastAsia="Cambria"/>
          <w:w w:val="105"/>
          <w:sz w:val="22"/>
          <w:szCs w:val="22"/>
        </w:rPr>
        <w:t xml:space="preserve"> </w:t>
      </w:r>
      <w:r w:rsidRPr="0012514B">
        <w:rPr>
          <w:rFonts w:eastAsia="Cambria"/>
          <w:w w:val="105"/>
          <w:sz w:val="22"/>
          <w:szCs w:val="22"/>
        </w:rPr>
        <w:t>Bidding</w:t>
      </w:r>
      <w:r w:rsidRPr="00462728">
        <w:rPr>
          <w:rFonts w:eastAsia="Cambria"/>
          <w:w w:val="105"/>
          <w:sz w:val="22"/>
          <w:szCs w:val="22"/>
        </w:rPr>
        <w:t xml:space="preserve"> Documents, the acquisition </w:t>
      </w:r>
      <w:r w:rsidRPr="0012514B">
        <w:rPr>
          <w:rFonts w:eastAsia="Cambria"/>
          <w:w w:val="105"/>
          <w:sz w:val="22"/>
          <w:szCs w:val="22"/>
        </w:rPr>
        <w:t>of</w:t>
      </w:r>
      <w:r w:rsidRPr="00462728">
        <w:rPr>
          <w:rFonts w:eastAsia="Cambria"/>
          <w:w w:val="105"/>
          <w:sz w:val="22"/>
          <w:szCs w:val="22"/>
        </w:rPr>
        <w:t xml:space="preserve"> </w:t>
      </w:r>
      <w:r w:rsidRPr="0012514B">
        <w:rPr>
          <w:rFonts w:eastAsia="Cambria"/>
          <w:w w:val="105"/>
          <w:sz w:val="22"/>
          <w:szCs w:val="22"/>
        </w:rPr>
        <w:t>all</w:t>
      </w:r>
      <w:r w:rsidRPr="00462728">
        <w:rPr>
          <w:rFonts w:eastAsia="Cambria"/>
          <w:w w:val="105"/>
          <w:sz w:val="22"/>
          <w:szCs w:val="22"/>
        </w:rPr>
        <w:t xml:space="preserve"> </w:t>
      </w:r>
      <w:r w:rsidRPr="0012514B">
        <w:rPr>
          <w:rFonts w:eastAsia="Cambria"/>
          <w:w w:val="105"/>
          <w:sz w:val="22"/>
          <w:szCs w:val="22"/>
        </w:rPr>
        <w:t>permits,</w:t>
      </w:r>
      <w:r w:rsidRPr="00462728">
        <w:rPr>
          <w:rFonts w:eastAsia="Cambria"/>
          <w:w w:val="105"/>
          <w:sz w:val="22"/>
          <w:szCs w:val="22"/>
        </w:rPr>
        <w:t xml:space="preserve"> </w:t>
      </w:r>
      <w:r w:rsidRPr="0012514B">
        <w:rPr>
          <w:rFonts w:eastAsia="Cambria"/>
          <w:w w:val="105"/>
          <w:sz w:val="22"/>
          <w:szCs w:val="22"/>
        </w:rPr>
        <w:t>approvals</w:t>
      </w:r>
      <w:r w:rsidRPr="00462728">
        <w:rPr>
          <w:rFonts w:eastAsia="Cambria"/>
          <w:w w:val="105"/>
          <w:sz w:val="22"/>
          <w:szCs w:val="22"/>
        </w:rPr>
        <w:t xml:space="preserve"> </w:t>
      </w:r>
      <w:r w:rsidRPr="0012514B">
        <w:rPr>
          <w:rFonts w:eastAsia="Cambria"/>
          <w:w w:val="105"/>
          <w:sz w:val="22"/>
          <w:szCs w:val="22"/>
        </w:rPr>
        <w:t>and</w:t>
      </w:r>
      <w:r w:rsidRPr="00462728">
        <w:rPr>
          <w:rFonts w:eastAsia="Cambria"/>
          <w:w w:val="105"/>
          <w:sz w:val="22"/>
          <w:szCs w:val="22"/>
        </w:rPr>
        <w:t xml:space="preserve"> </w:t>
      </w:r>
      <w:r w:rsidRPr="0012514B">
        <w:rPr>
          <w:rFonts w:eastAsia="Cambria"/>
          <w:w w:val="105"/>
          <w:sz w:val="22"/>
          <w:szCs w:val="22"/>
        </w:rPr>
        <w:t>licenses,</w:t>
      </w:r>
      <w:r w:rsidRPr="00462728">
        <w:rPr>
          <w:rFonts w:eastAsia="Cambria"/>
          <w:w w:val="105"/>
          <w:sz w:val="22"/>
          <w:szCs w:val="22"/>
        </w:rPr>
        <w:t xml:space="preserve"> </w:t>
      </w:r>
      <w:r w:rsidRPr="0012514B">
        <w:rPr>
          <w:rFonts w:eastAsia="Cambria"/>
          <w:w w:val="105"/>
          <w:sz w:val="22"/>
          <w:szCs w:val="22"/>
        </w:rPr>
        <w:t>etc.;</w:t>
      </w:r>
      <w:r w:rsidRPr="00462728">
        <w:rPr>
          <w:rFonts w:eastAsia="Cambria"/>
          <w:w w:val="105"/>
          <w:sz w:val="22"/>
          <w:szCs w:val="22"/>
        </w:rPr>
        <w:t xml:space="preserve"> the operation, maintenance and training services and such other items </w:t>
      </w:r>
      <w:r w:rsidRPr="0012514B">
        <w:rPr>
          <w:rFonts w:eastAsia="Cambria"/>
          <w:w w:val="105"/>
          <w:sz w:val="22"/>
          <w:szCs w:val="22"/>
        </w:rPr>
        <w:t>and services as may be specified in the Bidding Documents, all in</w:t>
      </w:r>
      <w:r w:rsidRPr="00462728">
        <w:rPr>
          <w:rFonts w:eastAsia="Cambria"/>
          <w:w w:val="105"/>
          <w:sz w:val="22"/>
          <w:szCs w:val="22"/>
        </w:rPr>
        <w:t xml:space="preserve"> </w:t>
      </w:r>
      <w:r w:rsidRPr="0012514B">
        <w:rPr>
          <w:rFonts w:eastAsia="Cambria"/>
          <w:w w:val="105"/>
          <w:sz w:val="22"/>
          <w:szCs w:val="22"/>
        </w:rPr>
        <w:t>accordance</w:t>
      </w:r>
      <w:r w:rsidRPr="00462728">
        <w:rPr>
          <w:rFonts w:eastAsia="Cambria"/>
          <w:w w:val="105"/>
          <w:sz w:val="22"/>
          <w:szCs w:val="22"/>
        </w:rPr>
        <w:t xml:space="preserve"> </w:t>
      </w:r>
      <w:r w:rsidRPr="0012514B">
        <w:rPr>
          <w:rFonts w:eastAsia="Cambria"/>
          <w:w w:val="105"/>
          <w:sz w:val="22"/>
          <w:szCs w:val="22"/>
        </w:rPr>
        <w:t>with</w:t>
      </w:r>
      <w:r w:rsidRPr="00462728">
        <w:rPr>
          <w:rFonts w:eastAsia="Cambria"/>
          <w:w w:val="105"/>
          <w:sz w:val="22"/>
          <w:szCs w:val="22"/>
        </w:rPr>
        <w:t xml:space="preserve"> </w:t>
      </w:r>
      <w:r w:rsidRPr="0012514B">
        <w:rPr>
          <w:rFonts w:eastAsia="Cambria"/>
          <w:w w:val="105"/>
          <w:sz w:val="22"/>
          <w:szCs w:val="22"/>
        </w:rPr>
        <w:t>the</w:t>
      </w:r>
      <w:r w:rsidRPr="00462728">
        <w:rPr>
          <w:rFonts w:eastAsia="Cambria"/>
          <w:w w:val="105"/>
          <w:sz w:val="22"/>
          <w:szCs w:val="22"/>
        </w:rPr>
        <w:t xml:space="preserve"> </w:t>
      </w:r>
      <w:r w:rsidRPr="0012514B">
        <w:rPr>
          <w:rFonts w:eastAsia="Cambria"/>
          <w:w w:val="105"/>
          <w:sz w:val="22"/>
          <w:szCs w:val="22"/>
        </w:rPr>
        <w:t>requirements</w:t>
      </w:r>
      <w:r w:rsidRPr="00462728">
        <w:rPr>
          <w:rFonts w:eastAsia="Cambria"/>
          <w:w w:val="105"/>
          <w:sz w:val="22"/>
          <w:szCs w:val="22"/>
        </w:rPr>
        <w:t xml:space="preserve"> </w:t>
      </w:r>
      <w:r w:rsidRPr="0012514B">
        <w:rPr>
          <w:rFonts w:eastAsia="Cambria"/>
          <w:w w:val="105"/>
          <w:sz w:val="22"/>
          <w:szCs w:val="22"/>
        </w:rPr>
        <w:t>of</w:t>
      </w:r>
      <w:r w:rsidRPr="00462728">
        <w:rPr>
          <w:rFonts w:eastAsia="Cambria"/>
          <w:w w:val="105"/>
          <w:sz w:val="22"/>
          <w:szCs w:val="22"/>
        </w:rPr>
        <w:t xml:space="preserve"> </w:t>
      </w:r>
      <w:r w:rsidRPr="0012514B">
        <w:rPr>
          <w:rFonts w:eastAsia="Cambria"/>
          <w:w w:val="105"/>
          <w:sz w:val="22"/>
          <w:szCs w:val="22"/>
        </w:rPr>
        <w:t>the</w:t>
      </w:r>
      <w:r w:rsidRPr="00462728">
        <w:rPr>
          <w:rFonts w:eastAsia="Cambria"/>
          <w:w w:val="105"/>
          <w:sz w:val="22"/>
          <w:szCs w:val="22"/>
        </w:rPr>
        <w:t xml:space="preserve"> </w:t>
      </w:r>
      <w:r w:rsidRPr="0012514B">
        <w:rPr>
          <w:rFonts w:eastAsia="Cambria"/>
          <w:w w:val="105"/>
          <w:sz w:val="22"/>
          <w:szCs w:val="22"/>
        </w:rPr>
        <w:t>General</w:t>
      </w:r>
      <w:r w:rsidRPr="00462728">
        <w:rPr>
          <w:rFonts w:eastAsia="Cambria"/>
          <w:w w:val="105"/>
          <w:sz w:val="22"/>
          <w:szCs w:val="22"/>
        </w:rPr>
        <w:t xml:space="preserve"> </w:t>
      </w:r>
      <w:r w:rsidRPr="0012514B">
        <w:rPr>
          <w:rFonts w:eastAsia="Cambria"/>
          <w:w w:val="105"/>
          <w:sz w:val="22"/>
          <w:szCs w:val="22"/>
        </w:rPr>
        <w:t>Conditions</w:t>
      </w:r>
      <w:r w:rsidRPr="00462728">
        <w:rPr>
          <w:rFonts w:eastAsia="Cambria"/>
          <w:w w:val="105"/>
          <w:sz w:val="22"/>
          <w:szCs w:val="22"/>
        </w:rPr>
        <w:t xml:space="preserve"> </w:t>
      </w:r>
      <w:r w:rsidRPr="0012514B">
        <w:rPr>
          <w:rFonts w:eastAsia="Cambria"/>
          <w:w w:val="105"/>
          <w:sz w:val="22"/>
          <w:szCs w:val="22"/>
        </w:rPr>
        <w:t>of</w:t>
      </w:r>
      <w:r w:rsidRPr="00462728">
        <w:rPr>
          <w:rFonts w:eastAsia="Cambria"/>
          <w:w w:val="105"/>
          <w:sz w:val="22"/>
          <w:szCs w:val="22"/>
        </w:rPr>
        <w:t xml:space="preserve"> </w:t>
      </w:r>
      <w:r w:rsidRPr="0012514B">
        <w:rPr>
          <w:rFonts w:eastAsia="Cambria"/>
          <w:w w:val="105"/>
          <w:sz w:val="22"/>
          <w:szCs w:val="22"/>
        </w:rPr>
        <w:t>Contract. Items against which no price is entered by the Bidder will</w:t>
      </w:r>
      <w:r w:rsidRPr="00462728">
        <w:rPr>
          <w:rFonts w:eastAsia="Cambria"/>
          <w:w w:val="105"/>
          <w:sz w:val="22"/>
          <w:szCs w:val="22"/>
        </w:rPr>
        <w:t xml:space="preserve"> </w:t>
      </w:r>
      <w:r w:rsidRPr="0012514B">
        <w:rPr>
          <w:rFonts w:eastAsia="Cambria"/>
          <w:w w:val="105"/>
          <w:sz w:val="22"/>
          <w:szCs w:val="22"/>
        </w:rPr>
        <w:t>not be paid for by the Employer when executed and shall be deemed</w:t>
      </w:r>
      <w:r w:rsidRPr="00462728">
        <w:rPr>
          <w:rFonts w:eastAsia="Cambria"/>
          <w:w w:val="105"/>
          <w:sz w:val="22"/>
          <w:szCs w:val="22"/>
        </w:rPr>
        <w:t xml:space="preserve"> </w:t>
      </w:r>
      <w:r w:rsidR="00557CD4" w:rsidRPr="00462728">
        <w:rPr>
          <w:rFonts w:eastAsia="Cambria"/>
          <w:w w:val="105"/>
          <w:sz w:val="22"/>
          <w:szCs w:val="22"/>
        </w:rPr>
        <w:t xml:space="preserve">       </w:t>
      </w:r>
      <w:r w:rsidRPr="0012514B">
        <w:rPr>
          <w:rFonts w:eastAsia="Cambria"/>
          <w:w w:val="105"/>
          <w:sz w:val="22"/>
          <w:szCs w:val="22"/>
        </w:rPr>
        <w:t>to</w:t>
      </w:r>
      <w:r w:rsidRPr="00462728">
        <w:rPr>
          <w:rFonts w:eastAsia="Cambria"/>
          <w:w w:val="105"/>
          <w:sz w:val="22"/>
          <w:szCs w:val="22"/>
        </w:rPr>
        <w:t xml:space="preserve"> </w:t>
      </w:r>
      <w:r w:rsidRPr="0012514B">
        <w:rPr>
          <w:rFonts w:eastAsia="Cambria"/>
          <w:w w:val="105"/>
          <w:sz w:val="22"/>
          <w:szCs w:val="22"/>
        </w:rPr>
        <w:t>be</w:t>
      </w:r>
      <w:r w:rsidRPr="00462728">
        <w:rPr>
          <w:rFonts w:eastAsia="Cambria"/>
          <w:w w:val="105"/>
          <w:sz w:val="22"/>
          <w:szCs w:val="22"/>
        </w:rPr>
        <w:t xml:space="preserve"> </w:t>
      </w:r>
      <w:r w:rsidRPr="0012514B">
        <w:rPr>
          <w:rFonts w:eastAsia="Cambria"/>
          <w:w w:val="105"/>
          <w:sz w:val="22"/>
          <w:szCs w:val="22"/>
        </w:rPr>
        <w:t>covered</w:t>
      </w:r>
      <w:r w:rsidRPr="00462728">
        <w:rPr>
          <w:rFonts w:eastAsia="Cambria"/>
          <w:w w:val="105"/>
          <w:sz w:val="22"/>
          <w:szCs w:val="22"/>
        </w:rPr>
        <w:t xml:space="preserve"> </w:t>
      </w:r>
      <w:r w:rsidRPr="0012514B">
        <w:rPr>
          <w:rFonts w:eastAsia="Cambria"/>
          <w:w w:val="105"/>
          <w:sz w:val="22"/>
          <w:szCs w:val="22"/>
        </w:rPr>
        <w:t>by</w:t>
      </w:r>
      <w:r w:rsidRPr="00462728">
        <w:rPr>
          <w:rFonts w:eastAsia="Cambria"/>
          <w:w w:val="105"/>
          <w:sz w:val="22"/>
          <w:szCs w:val="22"/>
        </w:rPr>
        <w:t xml:space="preserve"> </w:t>
      </w:r>
      <w:r w:rsidRPr="0012514B">
        <w:rPr>
          <w:rFonts w:eastAsia="Cambria"/>
          <w:w w:val="105"/>
          <w:sz w:val="22"/>
          <w:szCs w:val="22"/>
        </w:rPr>
        <w:t>the</w:t>
      </w:r>
      <w:r w:rsidRPr="00462728">
        <w:rPr>
          <w:rFonts w:eastAsia="Cambria"/>
          <w:w w:val="105"/>
          <w:sz w:val="22"/>
          <w:szCs w:val="22"/>
        </w:rPr>
        <w:t xml:space="preserve"> </w:t>
      </w:r>
      <w:r w:rsidRPr="0012514B">
        <w:rPr>
          <w:rFonts w:eastAsia="Cambria"/>
          <w:w w:val="105"/>
          <w:sz w:val="22"/>
          <w:szCs w:val="22"/>
        </w:rPr>
        <w:t>prices</w:t>
      </w:r>
      <w:r w:rsidRPr="00462728">
        <w:rPr>
          <w:rFonts w:eastAsia="Cambria"/>
          <w:w w:val="105"/>
          <w:sz w:val="22"/>
          <w:szCs w:val="22"/>
        </w:rPr>
        <w:t xml:space="preserve"> </w:t>
      </w:r>
      <w:r w:rsidRPr="0012514B">
        <w:rPr>
          <w:rFonts w:eastAsia="Cambria"/>
          <w:w w:val="105"/>
          <w:sz w:val="22"/>
          <w:szCs w:val="22"/>
        </w:rPr>
        <w:t>for</w:t>
      </w:r>
      <w:r w:rsidRPr="00462728">
        <w:rPr>
          <w:rFonts w:eastAsia="Cambria"/>
          <w:w w:val="105"/>
          <w:sz w:val="22"/>
          <w:szCs w:val="22"/>
        </w:rPr>
        <w:t xml:space="preserve"> </w:t>
      </w:r>
      <w:r w:rsidRPr="0012514B">
        <w:rPr>
          <w:rFonts w:eastAsia="Cambria"/>
          <w:w w:val="105"/>
          <w:sz w:val="22"/>
          <w:szCs w:val="22"/>
        </w:rPr>
        <w:t>other</w:t>
      </w:r>
      <w:r w:rsidRPr="00462728">
        <w:rPr>
          <w:rFonts w:eastAsia="Cambria"/>
          <w:w w:val="105"/>
          <w:sz w:val="22"/>
          <w:szCs w:val="22"/>
        </w:rPr>
        <w:t xml:space="preserve"> </w:t>
      </w:r>
      <w:r w:rsidRPr="0012514B">
        <w:rPr>
          <w:rFonts w:eastAsia="Cambria"/>
          <w:w w:val="105"/>
          <w:sz w:val="22"/>
          <w:szCs w:val="22"/>
        </w:rPr>
        <w:t>items.</w:t>
      </w:r>
    </w:p>
    <w:p w:rsidR="002957DC" w:rsidRPr="0012514B" w:rsidRDefault="002957DC">
      <w:pPr>
        <w:widowControl w:val="0"/>
        <w:autoSpaceDE w:val="0"/>
        <w:autoSpaceDN w:val="0"/>
        <w:spacing w:before="6"/>
        <w:rPr>
          <w:rFonts w:eastAsia="Cambria"/>
          <w:sz w:val="22"/>
          <w:szCs w:val="22"/>
        </w:rPr>
      </w:pPr>
    </w:p>
    <w:p w:rsidR="002957DC" w:rsidRPr="00462728" w:rsidRDefault="007C76D0">
      <w:pPr>
        <w:widowControl w:val="0"/>
        <w:numPr>
          <w:ilvl w:val="1"/>
          <w:numId w:val="11"/>
        </w:numPr>
        <w:tabs>
          <w:tab w:val="left" w:pos="1188"/>
          <w:tab w:val="left" w:pos="1189"/>
        </w:tabs>
        <w:autoSpaceDE w:val="0"/>
        <w:autoSpaceDN w:val="0"/>
        <w:spacing w:line="254" w:lineRule="auto"/>
        <w:ind w:right="244"/>
        <w:jc w:val="both"/>
        <w:rPr>
          <w:rFonts w:eastAsia="Cambria"/>
          <w:w w:val="105"/>
          <w:sz w:val="22"/>
          <w:szCs w:val="22"/>
        </w:rPr>
      </w:pPr>
      <w:r w:rsidRPr="00462728">
        <w:rPr>
          <w:rFonts w:eastAsia="Cambria"/>
          <w:w w:val="105"/>
          <w:sz w:val="22"/>
          <w:szCs w:val="22"/>
        </w:rPr>
        <w:t xml:space="preserve">Bidders are required to quote the price for the commercial, contractual </w:t>
      </w:r>
      <w:r w:rsidRPr="0012514B">
        <w:rPr>
          <w:rFonts w:eastAsia="Cambria"/>
          <w:w w:val="105"/>
          <w:sz w:val="22"/>
          <w:szCs w:val="22"/>
        </w:rPr>
        <w:t>and technical obligations outlined in the Bidding Documents. If a</w:t>
      </w:r>
      <w:r w:rsidRPr="00462728">
        <w:rPr>
          <w:rFonts w:eastAsia="Cambria"/>
          <w:w w:val="105"/>
          <w:sz w:val="22"/>
          <w:szCs w:val="22"/>
        </w:rPr>
        <w:t xml:space="preserve"> </w:t>
      </w:r>
      <w:r w:rsidRPr="0012514B">
        <w:rPr>
          <w:rFonts w:eastAsia="Cambria"/>
          <w:w w:val="105"/>
          <w:sz w:val="22"/>
          <w:szCs w:val="22"/>
        </w:rPr>
        <w:t>Bidder wishes to make a deviation, such deviation shall be listed in</w:t>
      </w:r>
      <w:r w:rsidRPr="0012514B">
        <w:rPr>
          <w:rFonts w:eastAsia="Cambria"/>
          <w:spacing w:val="1"/>
          <w:w w:val="105"/>
          <w:sz w:val="22"/>
          <w:szCs w:val="22"/>
        </w:rPr>
        <w:t xml:space="preserve"> </w:t>
      </w:r>
      <w:r w:rsidRPr="0012514B">
        <w:rPr>
          <w:rFonts w:eastAsia="Cambria"/>
          <w:b/>
          <w:bCs/>
          <w:i/>
          <w:iCs/>
          <w:w w:val="105"/>
          <w:sz w:val="22"/>
          <w:szCs w:val="22"/>
        </w:rPr>
        <w:t>Attachment 6</w:t>
      </w:r>
      <w:r w:rsidRPr="0012514B">
        <w:rPr>
          <w:rFonts w:eastAsia="Cambria"/>
          <w:w w:val="105"/>
          <w:sz w:val="22"/>
          <w:szCs w:val="22"/>
        </w:rPr>
        <w:t xml:space="preserve"> of its bid. The Bidder is required to provide the cost of</w:t>
      </w:r>
      <w:r w:rsidRPr="00462728">
        <w:rPr>
          <w:rFonts w:eastAsia="Cambria"/>
          <w:w w:val="105"/>
          <w:sz w:val="22"/>
          <w:szCs w:val="22"/>
        </w:rPr>
        <w:t xml:space="preserve"> </w:t>
      </w:r>
      <w:r w:rsidRPr="0012514B">
        <w:rPr>
          <w:rFonts w:eastAsia="Cambria"/>
          <w:w w:val="105"/>
          <w:sz w:val="22"/>
          <w:szCs w:val="22"/>
        </w:rPr>
        <w:t>withdrawal</w:t>
      </w:r>
      <w:r w:rsidRPr="00462728">
        <w:rPr>
          <w:rFonts w:eastAsia="Cambria"/>
          <w:w w:val="105"/>
          <w:sz w:val="22"/>
          <w:szCs w:val="22"/>
        </w:rPr>
        <w:t xml:space="preserve"> </w:t>
      </w:r>
      <w:r w:rsidRPr="0012514B">
        <w:rPr>
          <w:rFonts w:eastAsia="Cambria"/>
          <w:w w:val="105"/>
          <w:sz w:val="22"/>
          <w:szCs w:val="22"/>
        </w:rPr>
        <w:t>for</w:t>
      </w:r>
      <w:r w:rsidRPr="00462728">
        <w:rPr>
          <w:rFonts w:eastAsia="Cambria"/>
          <w:w w:val="105"/>
          <w:sz w:val="22"/>
          <w:szCs w:val="22"/>
        </w:rPr>
        <w:t xml:space="preserve"> </w:t>
      </w:r>
      <w:r w:rsidRPr="0012514B">
        <w:rPr>
          <w:rFonts w:eastAsia="Cambria"/>
          <w:w w:val="105"/>
          <w:sz w:val="22"/>
          <w:szCs w:val="22"/>
        </w:rPr>
        <w:t>such</w:t>
      </w:r>
      <w:r w:rsidRPr="00462728">
        <w:rPr>
          <w:rFonts w:eastAsia="Cambria"/>
          <w:w w:val="105"/>
          <w:sz w:val="22"/>
          <w:szCs w:val="22"/>
        </w:rPr>
        <w:t xml:space="preserve"> </w:t>
      </w:r>
      <w:r w:rsidRPr="0012514B">
        <w:rPr>
          <w:rFonts w:eastAsia="Cambria"/>
          <w:w w:val="105"/>
          <w:sz w:val="22"/>
          <w:szCs w:val="22"/>
        </w:rPr>
        <w:t>deviations.</w:t>
      </w:r>
    </w:p>
    <w:p w:rsidR="002957DC" w:rsidRPr="0012514B" w:rsidRDefault="002957DC">
      <w:pPr>
        <w:widowControl w:val="0"/>
        <w:autoSpaceDE w:val="0"/>
        <w:autoSpaceDN w:val="0"/>
        <w:spacing w:before="4"/>
        <w:rPr>
          <w:rFonts w:eastAsia="Cambria"/>
          <w:sz w:val="22"/>
          <w:szCs w:val="22"/>
        </w:rPr>
      </w:pPr>
    </w:p>
    <w:p w:rsidR="002957DC" w:rsidRPr="0012514B" w:rsidRDefault="007C76D0">
      <w:pPr>
        <w:widowControl w:val="0"/>
        <w:numPr>
          <w:ilvl w:val="1"/>
          <w:numId w:val="11"/>
        </w:numPr>
        <w:tabs>
          <w:tab w:val="left" w:pos="1188"/>
          <w:tab w:val="left" w:pos="1189"/>
        </w:tabs>
        <w:autoSpaceDE w:val="0"/>
        <w:autoSpaceDN w:val="0"/>
        <w:spacing w:line="254" w:lineRule="auto"/>
        <w:ind w:right="244"/>
        <w:jc w:val="both"/>
        <w:rPr>
          <w:rFonts w:eastAsia="Cambria"/>
          <w:b/>
          <w:bCs/>
          <w:i/>
          <w:iCs/>
          <w:sz w:val="22"/>
          <w:szCs w:val="22"/>
        </w:rPr>
      </w:pPr>
      <w:r w:rsidRPr="0012514B">
        <w:rPr>
          <w:rFonts w:eastAsia="Cambria"/>
          <w:b/>
          <w:bCs/>
          <w:i/>
          <w:iCs/>
          <w:w w:val="105"/>
          <w:sz w:val="22"/>
          <w:szCs w:val="22"/>
        </w:rPr>
        <w:t>Bidders</w:t>
      </w:r>
      <w:r w:rsidRPr="0012514B">
        <w:rPr>
          <w:rFonts w:eastAsia="Cambria"/>
          <w:b/>
          <w:bCs/>
          <w:i/>
          <w:iCs/>
          <w:spacing w:val="-7"/>
          <w:w w:val="105"/>
          <w:sz w:val="22"/>
          <w:szCs w:val="22"/>
        </w:rPr>
        <w:t xml:space="preserve"> </w:t>
      </w:r>
      <w:r w:rsidRPr="0012514B">
        <w:rPr>
          <w:rFonts w:eastAsia="Cambria"/>
          <w:b/>
          <w:bCs/>
          <w:i/>
          <w:iCs/>
          <w:w w:val="105"/>
          <w:sz w:val="22"/>
          <w:szCs w:val="22"/>
        </w:rPr>
        <w:t>shall</w:t>
      </w:r>
      <w:r w:rsidRPr="0012514B">
        <w:rPr>
          <w:rFonts w:eastAsia="Cambria"/>
          <w:b/>
          <w:bCs/>
          <w:i/>
          <w:iCs/>
          <w:spacing w:val="-6"/>
          <w:w w:val="105"/>
          <w:sz w:val="22"/>
          <w:szCs w:val="22"/>
        </w:rPr>
        <w:t xml:space="preserve"> </w:t>
      </w:r>
      <w:r w:rsidRPr="0012514B">
        <w:rPr>
          <w:rFonts w:eastAsia="Cambria"/>
          <w:b/>
          <w:bCs/>
          <w:i/>
          <w:iCs/>
          <w:w w:val="105"/>
          <w:sz w:val="22"/>
          <w:szCs w:val="22"/>
        </w:rPr>
        <w:t>give</w:t>
      </w:r>
      <w:r w:rsidRPr="0012514B">
        <w:rPr>
          <w:rFonts w:eastAsia="Cambria"/>
          <w:b/>
          <w:bCs/>
          <w:i/>
          <w:iCs/>
          <w:spacing w:val="-6"/>
          <w:w w:val="105"/>
          <w:sz w:val="22"/>
          <w:szCs w:val="22"/>
        </w:rPr>
        <w:t xml:space="preserve"> </w:t>
      </w:r>
      <w:r w:rsidRPr="0012514B">
        <w:rPr>
          <w:rFonts w:eastAsia="Cambria"/>
          <w:b/>
          <w:bCs/>
          <w:i/>
          <w:iCs/>
          <w:w w:val="105"/>
          <w:sz w:val="22"/>
          <w:szCs w:val="22"/>
        </w:rPr>
        <w:t>a</w:t>
      </w:r>
      <w:r w:rsidRPr="0012514B">
        <w:rPr>
          <w:rFonts w:eastAsia="Cambria"/>
          <w:b/>
          <w:bCs/>
          <w:i/>
          <w:iCs/>
          <w:spacing w:val="-6"/>
          <w:w w:val="105"/>
          <w:sz w:val="22"/>
          <w:szCs w:val="22"/>
        </w:rPr>
        <w:t xml:space="preserve"> </w:t>
      </w:r>
      <w:r w:rsidRPr="0012514B">
        <w:rPr>
          <w:rFonts w:eastAsia="Cambria"/>
          <w:b/>
          <w:bCs/>
          <w:i/>
          <w:iCs/>
          <w:w w:val="105"/>
          <w:sz w:val="22"/>
          <w:szCs w:val="22"/>
        </w:rPr>
        <w:t>breakdown</w:t>
      </w:r>
      <w:r w:rsidRPr="0012514B">
        <w:rPr>
          <w:rFonts w:eastAsia="Cambria"/>
          <w:b/>
          <w:bCs/>
          <w:i/>
          <w:iCs/>
          <w:spacing w:val="-6"/>
          <w:w w:val="105"/>
          <w:sz w:val="22"/>
          <w:szCs w:val="22"/>
        </w:rPr>
        <w:t xml:space="preserve"> </w:t>
      </w:r>
      <w:r w:rsidRPr="0012514B">
        <w:rPr>
          <w:rFonts w:eastAsia="Cambria"/>
          <w:b/>
          <w:bCs/>
          <w:i/>
          <w:iCs/>
          <w:w w:val="105"/>
          <w:sz w:val="22"/>
          <w:szCs w:val="22"/>
        </w:rPr>
        <w:t>of</w:t>
      </w:r>
      <w:r w:rsidRPr="0012514B">
        <w:rPr>
          <w:rFonts w:eastAsia="Cambria"/>
          <w:b/>
          <w:bCs/>
          <w:i/>
          <w:iCs/>
          <w:spacing w:val="-6"/>
          <w:w w:val="105"/>
          <w:sz w:val="22"/>
          <w:szCs w:val="22"/>
        </w:rPr>
        <w:t xml:space="preserve"> </w:t>
      </w:r>
      <w:r w:rsidRPr="0012514B">
        <w:rPr>
          <w:rFonts w:eastAsia="Cambria"/>
          <w:b/>
          <w:bCs/>
          <w:i/>
          <w:iCs/>
          <w:w w:val="105"/>
          <w:sz w:val="22"/>
          <w:szCs w:val="22"/>
        </w:rPr>
        <w:t>the</w:t>
      </w:r>
      <w:r w:rsidRPr="0012514B">
        <w:rPr>
          <w:rFonts w:eastAsia="Cambria"/>
          <w:b/>
          <w:bCs/>
          <w:i/>
          <w:iCs/>
          <w:spacing w:val="-6"/>
          <w:w w:val="105"/>
          <w:sz w:val="22"/>
          <w:szCs w:val="22"/>
        </w:rPr>
        <w:t xml:space="preserve"> </w:t>
      </w:r>
      <w:r w:rsidRPr="0012514B">
        <w:rPr>
          <w:rFonts w:eastAsia="Cambria"/>
          <w:b/>
          <w:bCs/>
          <w:i/>
          <w:iCs/>
          <w:w w:val="105"/>
          <w:sz w:val="22"/>
          <w:szCs w:val="22"/>
        </w:rPr>
        <w:t>prices</w:t>
      </w:r>
      <w:r w:rsidRPr="0012514B">
        <w:rPr>
          <w:rFonts w:eastAsia="Cambria"/>
          <w:b/>
          <w:bCs/>
          <w:i/>
          <w:iCs/>
          <w:spacing w:val="-7"/>
          <w:w w:val="105"/>
          <w:sz w:val="22"/>
          <w:szCs w:val="22"/>
        </w:rPr>
        <w:t xml:space="preserve"> </w:t>
      </w:r>
      <w:r w:rsidRPr="0012514B">
        <w:rPr>
          <w:rFonts w:eastAsia="Cambria"/>
          <w:b/>
          <w:bCs/>
          <w:i/>
          <w:iCs/>
          <w:w w:val="105"/>
          <w:sz w:val="22"/>
          <w:szCs w:val="22"/>
        </w:rPr>
        <w:t>in</w:t>
      </w:r>
      <w:r w:rsidRPr="0012514B">
        <w:rPr>
          <w:rFonts w:eastAsia="Cambria"/>
          <w:b/>
          <w:bCs/>
          <w:i/>
          <w:iCs/>
          <w:spacing w:val="-6"/>
          <w:w w:val="105"/>
          <w:sz w:val="22"/>
          <w:szCs w:val="22"/>
        </w:rPr>
        <w:t xml:space="preserve"> </w:t>
      </w:r>
      <w:r w:rsidRPr="0012514B">
        <w:rPr>
          <w:rFonts w:eastAsia="Cambria"/>
          <w:b/>
          <w:bCs/>
          <w:i/>
          <w:iCs/>
          <w:w w:val="105"/>
          <w:sz w:val="22"/>
          <w:szCs w:val="22"/>
        </w:rPr>
        <w:t>the</w:t>
      </w:r>
      <w:r w:rsidRPr="0012514B">
        <w:rPr>
          <w:rFonts w:eastAsia="Cambria"/>
          <w:b/>
          <w:bCs/>
          <w:i/>
          <w:iCs/>
          <w:spacing w:val="-6"/>
          <w:w w:val="105"/>
          <w:sz w:val="22"/>
          <w:szCs w:val="22"/>
        </w:rPr>
        <w:t xml:space="preserve"> </w:t>
      </w:r>
      <w:r w:rsidRPr="0012514B">
        <w:rPr>
          <w:rFonts w:eastAsia="Cambria"/>
          <w:b/>
          <w:bCs/>
          <w:i/>
          <w:iCs/>
          <w:w w:val="105"/>
          <w:sz w:val="22"/>
          <w:szCs w:val="22"/>
        </w:rPr>
        <w:t>manner</w:t>
      </w:r>
      <w:r w:rsidRPr="0012514B">
        <w:rPr>
          <w:rFonts w:eastAsia="Cambria"/>
          <w:b/>
          <w:bCs/>
          <w:i/>
          <w:iCs/>
          <w:spacing w:val="-5"/>
          <w:w w:val="105"/>
          <w:sz w:val="22"/>
          <w:szCs w:val="22"/>
        </w:rPr>
        <w:t xml:space="preserve"> </w:t>
      </w:r>
      <w:r w:rsidRPr="0012514B">
        <w:rPr>
          <w:rFonts w:eastAsia="Cambria"/>
          <w:b/>
          <w:bCs/>
          <w:i/>
          <w:iCs/>
          <w:w w:val="105"/>
          <w:sz w:val="22"/>
          <w:szCs w:val="22"/>
        </w:rPr>
        <w:t>and</w:t>
      </w:r>
      <w:r w:rsidRPr="0012514B">
        <w:rPr>
          <w:rFonts w:eastAsia="Cambria"/>
          <w:b/>
          <w:bCs/>
          <w:i/>
          <w:iCs/>
          <w:spacing w:val="-7"/>
          <w:w w:val="105"/>
          <w:sz w:val="22"/>
          <w:szCs w:val="22"/>
        </w:rPr>
        <w:t xml:space="preserve"> </w:t>
      </w:r>
      <w:r w:rsidRPr="0012514B">
        <w:rPr>
          <w:rFonts w:eastAsia="Cambria"/>
          <w:b/>
          <w:bCs/>
          <w:i/>
          <w:iCs/>
          <w:w w:val="105"/>
          <w:sz w:val="22"/>
          <w:szCs w:val="22"/>
        </w:rPr>
        <w:t>detail</w:t>
      </w:r>
      <w:r w:rsidRPr="0012514B">
        <w:rPr>
          <w:rFonts w:eastAsia="Cambria"/>
          <w:b/>
          <w:bCs/>
          <w:i/>
          <w:iCs/>
          <w:spacing w:val="-53"/>
          <w:w w:val="105"/>
          <w:sz w:val="22"/>
          <w:szCs w:val="22"/>
        </w:rPr>
        <w:t xml:space="preserve"> </w:t>
      </w:r>
      <w:r w:rsidRPr="0012514B">
        <w:rPr>
          <w:rFonts w:eastAsia="Cambria"/>
          <w:b/>
          <w:bCs/>
          <w:i/>
          <w:iCs/>
          <w:w w:val="105"/>
          <w:sz w:val="22"/>
          <w:szCs w:val="22"/>
        </w:rPr>
        <w:t>called</w:t>
      </w:r>
      <w:r w:rsidRPr="0012514B">
        <w:rPr>
          <w:rFonts w:eastAsia="Cambria"/>
          <w:b/>
          <w:bCs/>
          <w:i/>
          <w:iCs/>
          <w:spacing w:val="1"/>
          <w:w w:val="105"/>
          <w:sz w:val="22"/>
          <w:szCs w:val="22"/>
        </w:rPr>
        <w:t xml:space="preserve"> </w:t>
      </w:r>
      <w:r w:rsidRPr="0012514B">
        <w:rPr>
          <w:rFonts w:eastAsia="Cambria"/>
          <w:b/>
          <w:bCs/>
          <w:i/>
          <w:iCs/>
          <w:w w:val="105"/>
          <w:sz w:val="22"/>
          <w:szCs w:val="22"/>
        </w:rPr>
        <w:t>for</w:t>
      </w:r>
      <w:r w:rsidRPr="0012514B">
        <w:rPr>
          <w:rFonts w:eastAsia="Cambria"/>
          <w:b/>
          <w:bCs/>
          <w:i/>
          <w:iCs/>
          <w:spacing w:val="1"/>
          <w:w w:val="105"/>
          <w:sz w:val="22"/>
          <w:szCs w:val="22"/>
        </w:rPr>
        <w:t xml:space="preserve"> </w:t>
      </w:r>
      <w:r w:rsidRPr="0012514B">
        <w:rPr>
          <w:rFonts w:eastAsia="Cambria"/>
          <w:b/>
          <w:bCs/>
          <w:i/>
          <w:iCs/>
          <w:w w:val="105"/>
          <w:sz w:val="22"/>
          <w:szCs w:val="22"/>
        </w:rPr>
        <w:t>in</w:t>
      </w:r>
      <w:r w:rsidRPr="0012514B">
        <w:rPr>
          <w:rFonts w:eastAsia="Cambria"/>
          <w:b/>
          <w:bCs/>
          <w:i/>
          <w:iCs/>
          <w:spacing w:val="1"/>
          <w:w w:val="105"/>
          <w:sz w:val="22"/>
          <w:szCs w:val="22"/>
        </w:rPr>
        <w:t xml:space="preserve"> </w:t>
      </w:r>
      <w:r w:rsidRPr="0012514B">
        <w:rPr>
          <w:rFonts w:eastAsia="Cambria"/>
          <w:b/>
          <w:bCs/>
          <w:i/>
          <w:iCs/>
          <w:w w:val="105"/>
          <w:sz w:val="22"/>
          <w:szCs w:val="22"/>
        </w:rPr>
        <w:t>the</w:t>
      </w:r>
      <w:r w:rsidRPr="0012514B">
        <w:rPr>
          <w:rFonts w:eastAsia="Cambria"/>
          <w:b/>
          <w:bCs/>
          <w:i/>
          <w:iCs/>
          <w:spacing w:val="1"/>
          <w:w w:val="105"/>
          <w:sz w:val="22"/>
          <w:szCs w:val="22"/>
        </w:rPr>
        <w:t xml:space="preserve"> </w:t>
      </w:r>
      <w:r w:rsidRPr="0012514B">
        <w:rPr>
          <w:rFonts w:eastAsia="Cambria"/>
          <w:b/>
          <w:bCs/>
          <w:i/>
          <w:iCs/>
          <w:w w:val="105"/>
          <w:sz w:val="22"/>
          <w:szCs w:val="22"/>
        </w:rPr>
        <w:t>Price</w:t>
      </w:r>
      <w:r w:rsidRPr="0012514B">
        <w:rPr>
          <w:rFonts w:eastAsia="Cambria"/>
          <w:b/>
          <w:bCs/>
          <w:i/>
          <w:iCs/>
          <w:spacing w:val="1"/>
          <w:w w:val="105"/>
          <w:sz w:val="22"/>
          <w:szCs w:val="22"/>
        </w:rPr>
        <w:t xml:space="preserve"> </w:t>
      </w:r>
      <w:r w:rsidRPr="0012514B">
        <w:rPr>
          <w:rFonts w:eastAsia="Cambria"/>
          <w:b/>
          <w:bCs/>
          <w:i/>
          <w:iCs/>
          <w:w w:val="105"/>
          <w:sz w:val="22"/>
          <w:szCs w:val="22"/>
        </w:rPr>
        <w:t>Schedules.</w:t>
      </w:r>
      <w:r w:rsidRPr="0012514B">
        <w:rPr>
          <w:rFonts w:eastAsia="Cambria"/>
          <w:b/>
          <w:bCs/>
          <w:i/>
          <w:iCs/>
          <w:spacing w:val="-11"/>
          <w:w w:val="105"/>
          <w:sz w:val="22"/>
          <w:szCs w:val="22"/>
        </w:rPr>
        <w:t xml:space="preserve"> </w:t>
      </w:r>
      <w:r w:rsidRPr="0012514B">
        <w:rPr>
          <w:rFonts w:eastAsia="Cambria"/>
          <w:b/>
          <w:bCs/>
          <w:i/>
          <w:iCs/>
          <w:w w:val="105"/>
          <w:sz w:val="22"/>
          <w:szCs w:val="22"/>
        </w:rPr>
        <w:t>Bidders</w:t>
      </w:r>
      <w:r w:rsidRPr="0012514B">
        <w:rPr>
          <w:rFonts w:eastAsia="Cambria"/>
          <w:b/>
          <w:bCs/>
          <w:i/>
          <w:iCs/>
          <w:spacing w:val="-8"/>
          <w:w w:val="105"/>
          <w:sz w:val="22"/>
          <w:szCs w:val="22"/>
        </w:rPr>
        <w:t xml:space="preserve"> </w:t>
      </w:r>
      <w:r w:rsidRPr="0012514B">
        <w:rPr>
          <w:rFonts w:eastAsia="Cambria"/>
          <w:b/>
          <w:bCs/>
          <w:i/>
          <w:iCs/>
          <w:w w:val="105"/>
          <w:sz w:val="22"/>
          <w:szCs w:val="22"/>
        </w:rPr>
        <w:t>shall</w:t>
      </w:r>
      <w:r w:rsidRPr="0012514B">
        <w:rPr>
          <w:rFonts w:eastAsia="Cambria"/>
          <w:b/>
          <w:bCs/>
          <w:i/>
          <w:iCs/>
          <w:spacing w:val="-11"/>
          <w:w w:val="105"/>
          <w:sz w:val="22"/>
          <w:szCs w:val="22"/>
        </w:rPr>
        <w:t xml:space="preserve"> </w:t>
      </w:r>
      <w:r w:rsidRPr="0012514B">
        <w:rPr>
          <w:rFonts w:eastAsia="Cambria"/>
          <w:b/>
          <w:bCs/>
          <w:i/>
          <w:iCs/>
          <w:w w:val="105"/>
          <w:sz w:val="22"/>
          <w:szCs w:val="22"/>
        </w:rPr>
        <w:t>present</w:t>
      </w:r>
      <w:r w:rsidRPr="0012514B">
        <w:rPr>
          <w:rFonts w:eastAsia="Cambria"/>
          <w:b/>
          <w:bCs/>
          <w:i/>
          <w:iCs/>
          <w:spacing w:val="-9"/>
          <w:w w:val="105"/>
          <w:sz w:val="22"/>
          <w:szCs w:val="22"/>
        </w:rPr>
        <w:t xml:space="preserve"> </w:t>
      </w:r>
      <w:r w:rsidRPr="0012514B">
        <w:rPr>
          <w:rFonts w:eastAsia="Cambria"/>
          <w:b/>
          <w:bCs/>
          <w:i/>
          <w:iCs/>
          <w:w w:val="105"/>
          <w:sz w:val="22"/>
          <w:szCs w:val="22"/>
        </w:rPr>
        <w:t>their</w:t>
      </w:r>
      <w:r w:rsidRPr="0012514B">
        <w:rPr>
          <w:rFonts w:eastAsia="Cambria"/>
          <w:b/>
          <w:bCs/>
          <w:i/>
          <w:iCs/>
          <w:spacing w:val="-10"/>
          <w:w w:val="105"/>
          <w:sz w:val="22"/>
          <w:szCs w:val="22"/>
        </w:rPr>
        <w:t xml:space="preserve"> </w:t>
      </w:r>
      <w:r w:rsidRPr="0012514B">
        <w:rPr>
          <w:rFonts w:eastAsia="Cambria"/>
          <w:b/>
          <w:bCs/>
          <w:i/>
          <w:iCs/>
          <w:w w:val="105"/>
          <w:sz w:val="22"/>
          <w:szCs w:val="22"/>
        </w:rPr>
        <w:t>prices</w:t>
      </w:r>
      <w:r w:rsidR="00557CD4" w:rsidRPr="0012514B">
        <w:rPr>
          <w:rFonts w:eastAsia="Cambria"/>
          <w:b/>
          <w:bCs/>
          <w:i/>
          <w:iCs/>
          <w:w w:val="105"/>
          <w:sz w:val="22"/>
          <w:szCs w:val="22"/>
        </w:rPr>
        <w:t xml:space="preserve">  </w:t>
      </w:r>
      <w:r w:rsidRPr="0012514B">
        <w:rPr>
          <w:rFonts w:eastAsia="Cambria"/>
          <w:b/>
          <w:bCs/>
          <w:i/>
          <w:iCs/>
          <w:spacing w:val="-53"/>
          <w:w w:val="105"/>
          <w:sz w:val="22"/>
          <w:szCs w:val="22"/>
        </w:rPr>
        <w:t xml:space="preserve"> </w:t>
      </w:r>
      <w:r w:rsidRPr="0012514B">
        <w:rPr>
          <w:rFonts w:eastAsia="Cambria"/>
          <w:b/>
          <w:bCs/>
          <w:i/>
          <w:iCs/>
          <w:w w:val="105"/>
          <w:sz w:val="22"/>
          <w:szCs w:val="22"/>
        </w:rPr>
        <w:t>in</w:t>
      </w:r>
      <w:r w:rsidRPr="0012514B">
        <w:rPr>
          <w:rFonts w:eastAsia="Cambria"/>
          <w:b/>
          <w:bCs/>
          <w:i/>
          <w:iCs/>
          <w:spacing w:val="2"/>
          <w:w w:val="105"/>
          <w:sz w:val="22"/>
          <w:szCs w:val="22"/>
        </w:rPr>
        <w:t xml:space="preserve"> </w:t>
      </w:r>
      <w:r w:rsidRPr="0012514B">
        <w:rPr>
          <w:rFonts w:eastAsia="Cambria"/>
          <w:b/>
          <w:bCs/>
          <w:i/>
          <w:iCs/>
          <w:w w:val="105"/>
          <w:sz w:val="22"/>
          <w:szCs w:val="22"/>
        </w:rPr>
        <w:t>the</w:t>
      </w:r>
      <w:r w:rsidRPr="0012514B">
        <w:rPr>
          <w:rFonts w:eastAsia="Cambria"/>
          <w:b/>
          <w:bCs/>
          <w:i/>
          <w:iCs/>
          <w:spacing w:val="4"/>
          <w:w w:val="105"/>
          <w:sz w:val="22"/>
          <w:szCs w:val="22"/>
        </w:rPr>
        <w:t xml:space="preserve"> </w:t>
      </w:r>
      <w:r w:rsidRPr="0012514B">
        <w:rPr>
          <w:rFonts w:eastAsia="Cambria"/>
          <w:b/>
          <w:bCs/>
          <w:i/>
          <w:iCs/>
          <w:w w:val="105"/>
          <w:sz w:val="22"/>
          <w:szCs w:val="22"/>
        </w:rPr>
        <w:t>following</w:t>
      </w:r>
      <w:r w:rsidRPr="0012514B">
        <w:rPr>
          <w:rFonts w:eastAsia="Cambria"/>
          <w:b/>
          <w:bCs/>
          <w:i/>
          <w:iCs/>
          <w:spacing w:val="4"/>
          <w:w w:val="105"/>
          <w:sz w:val="22"/>
          <w:szCs w:val="22"/>
        </w:rPr>
        <w:t xml:space="preserve"> </w:t>
      </w:r>
      <w:r w:rsidRPr="0012514B">
        <w:rPr>
          <w:rFonts w:eastAsia="Cambria"/>
          <w:b/>
          <w:bCs/>
          <w:i/>
          <w:iCs/>
          <w:w w:val="105"/>
          <w:sz w:val="22"/>
          <w:szCs w:val="22"/>
        </w:rPr>
        <w:t>manner:</w:t>
      </w:r>
    </w:p>
    <w:p w:rsidR="002957DC" w:rsidRPr="0012514B" w:rsidRDefault="002957DC">
      <w:pPr>
        <w:widowControl w:val="0"/>
        <w:autoSpaceDE w:val="0"/>
        <w:autoSpaceDN w:val="0"/>
        <w:spacing w:before="7"/>
        <w:rPr>
          <w:rFonts w:eastAsia="Cambria"/>
          <w:sz w:val="22"/>
          <w:szCs w:val="22"/>
        </w:rPr>
      </w:pPr>
    </w:p>
    <w:p w:rsidR="00161766" w:rsidRPr="00FD2A11" w:rsidRDefault="007C76D0" w:rsidP="00161766">
      <w:pPr>
        <w:widowControl w:val="0"/>
        <w:tabs>
          <w:tab w:val="left" w:pos="2808"/>
        </w:tabs>
        <w:autoSpaceDE w:val="0"/>
        <w:autoSpaceDN w:val="0"/>
        <w:spacing w:line="254" w:lineRule="auto"/>
        <w:ind w:left="2809" w:right="21" w:hanging="1621"/>
        <w:rPr>
          <w:rFonts w:eastAsia="Cambria"/>
          <w:i/>
          <w:iCs/>
          <w:w w:val="105"/>
          <w:sz w:val="22"/>
          <w:szCs w:val="22"/>
        </w:rPr>
      </w:pPr>
      <w:r w:rsidRPr="00FD2A11">
        <w:rPr>
          <w:rFonts w:eastAsia="Cambria"/>
          <w:b/>
          <w:bCs/>
          <w:i/>
          <w:iCs/>
          <w:w w:val="105"/>
          <w:sz w:val="22"/>
          <w:szCs w:val="22"/>
        </w:rPr>
        <w:t xml:space="preserve"> Schedule</w:t>
      </w:r>
      <w:r w:rsidRPr="00FD2A11">
        <w:rPr>
          <w:rFonts w:eastAsia="Cambria"/>
          <w:b/>
          <w:bCs/>
          <w:i/>
          <w:iCs/>
          <w:spacing w:val="-5"/>
          <w:w w:val="105"/>
          <w:sz w:val="22"/>
          <w:szCs w:val="22"/>
        </w:rPr>
        <w:t xml:space="preserve"> </w:t>
      </w:r>
      <w:r w:rsidRPr="00FD2A11">
        <w:rPr>
          <w:rFonts w:eastAsia="Cambria"/>
          <w:b/>
          <w:bCs/>
          <w:i/>
          <w:iCs/>
          <w:w w:val="105"/>
          <w:sz w:val="22"/>
          <w:szCs w:val="22"/>
        </w:rPr>
        <w:t>1</w:t>
      </w:r>
      <w:r w:rsidRPr="00FD2A11">
        <w:rPr>
          <w:rFonts w:eastAsia="Cambria"/>
          <w:b/>
          <w:bCs/>
          <w:i/>
          <w:iCs/>
          <w:w w:val="105"/>
          <w:sz w:val="22"/>
          <w:szCs w:val="22"/>
        </w:rPr>
        <w:tab/>
      </w:r>
      <w:r w:rsidR="00966EDB" w:rsidRPr="00FD2A11">
        <w:rPr>
          <w:rFonts w:eastAsia="Cambria"/>
          <w:b/>
          <w:bCs/>
          <w:i/>
          <w:iCs/>
          <w:w w:val="105"/>
          <w:sz w:val="22"/>
          <w:szCs w:val="22"/>
        </w:rPr>
        <w:t xml:space="preserve">Supply of Goods: </w:t>
      </w:r>
      <w:r w:rsidRPr="00FD2A11">
        <w:rPr>
          <w:rFonts w:eastAsia="Cambria"/>
          <w:i/>
          <w:iCs/>
          <w:w w:val="105"/>
          <w:sz w:val="22"/>
          <w:szCs w:val="22"/>
        </w:rPr>
        <w:t>Plant</w:t>
      </w:r>
      <w:r w:rsidRPr="00FD2A11">
        <w:rPr>
          <w:rFonts w:eastAsia="Cambria"/>
          <w:i/>
          <w:iCs/>
          <w:spacing w:val="-11"/>
          <w:w w:val="105"/>
          <w:sz w:val="22"/>
          <w:szCs w:val="22"/>
        </w:rPr>
        <w:t xml:space="preserve"> </w:t>
      </w:r>
      <w:r w:rsidRPr="00FD2A11">
        <w:rPr>
          <w:rFonts w:eastAsia="Cambria"/>
          <w:i/>
          <w:iCs/>
          <w:w w:val="105"/>
          <w:sz w:val="22"/>
          <w:szCs w:val="22"/>
        </w:rPr>
        <w:t>and</w:t>
      </w:r>
      <w:r w:rsidRPr="00FD2A11">
        <w:rPr>
          <w:rFonts w:eastAsia="Cambria"/>
          <w:i/>
          <w:iCs/>
          <w:spacing w:val="-12"/>
          <w:w w:val="105"/>
          <w:sz w:val="22"/>
          <w:szCs w:val="22"/>
        </w:rPr>
        <w:t xml:space="preserve"> </w:t>
      </w:r>
      <w:r w:rsidRPr="00FD2A11">
        <w:rPr>
          <w:rFonts w:eastAsia="Cambria"/>
          <w:i/>
          <w:iCs/>
          <w:w w:val="105"/>
          <w:sz w:val="22"/>
          <w:szCs w:val="22"/>
        </w:rPr>
        <w:t>Equipment</w:t>
      </w:r>
      <w:r w:rsidRPr="00FD2A11">
        <w:rPr>
          <w:rFonts w:eastAsia="Cambria"/>
          <w:i/>
          <w:iCs/>
          <w:spacing w:val="-12"/>
          <w:w w:val="105"/>
          <w:sz w:val="22"/>
          <w:szCs w:val="22"/>
        </w:rPr>
        <w:t xml:space="preserve"> </w:t>
      </w:r>
      <w:r w:rsidRPr="00FD2A11">
        <w:rPr>
          <w:rFonts w:eastAsia="Cambria"/>
          <w:i/>
          <w:iCs/>
          <w:w w:val="105"/>
          <w:sz w:val="22"/>
          <w:szCs w:val="22"/>
        </w:rPr>
        <w:t>(including</w:t>
      </w:r>
      <w:r w:rsidRPr="00FD2A11">
        <w:rPr>
          <w:rFonts w:eastAsia="Cambria"/>
          <w:i/>
          <w:iCs/>
          <w:spacing w:val="-11"/>
          <w:w w:val="105"/>
          <w:sz w:val="22"/>
          <w:szCs w:val="22"/>
        </w:rPr>
        <w:t xml:space="preserve"> </w:t>
      </w:r>
      <w:r w:rsidRPr="00FD2A11">
        <w:rPr>
          <w:rFonts w:eastAsia="Cambria"/>
          <w:i/>
          <w:iCs/>
          <w:w w:val="105"/>
          <w:sz w:val="22"/>
          <w:szCs w:val="22"/>
        </w:rPr>
        <w:t>mandatory</w:t>
      </w:r>
      <w:r w:rsidRPr="00FD2A11">
        <w:rPr>
          <w:rFonts w:eastAsia="Cambria"/>
          <w:i/>
          <w:iCs/>
          <w:spacing w:val="-11"/>
          <w:w w:val="105"/>
          <w:sz w:val="22"/>
          <w:szCs w:val="22"/>
        </w:rPr>
        <w:t xml:space="preserve"> </w:t>
      </w:r>
      <w:r w:rsidRPr="00FD2A11">
        <w:rPr>
          <w:rFonts w:eastAsia="Cambria"/>
          <w:i/>
          <w:iCs/>
          <w:w w:val="105"/>
          <w:sz w:val="22"/>
          <w:szCs w:val="22"/>
        </w:rPr>
        <w:t xml:space="preserve">Spares) </w:t>
      </w:r>
      <w:r w:rsidR="00631715" w:rsidRPr="00FD2A11">
        <w:rPr>
          <w:rFonts w:eastAsia="Cambria"/>
          <w:i/>
          <w:iCs/>
          <w:w w:val="105"/>
          <w:sz w:val="22"/>
          <w:szCs w:val="22"/>
        </w:rPr>
        <w:t>to be</w:t>
      </w:r>
      <w:r w:rsidRPr="00FD2A11">
        <w:rPr>
          <w:rFonts w:eastAsia="Cambria"/>
          <w:i/>
          <w:iCs/>
          <w:spacing w:val="3"/>
          <w:w w:val="105"/>
          <w:sz w:val="22"/>
          <w:szCs w:val="22"/>
        </w:rPr>
        <w:t xml:space="preserve"> </w:t>
      </w:r>
      <w:r w:rsidRPr="00FD2A11">
        <w:rPr>
          <w:rFonts w:eastAsia="Cambria"/>
          <w:i/>
          <w:iCs/>
          <w:w w:val="105"/>
          <w:sz w:val="22"/>
          <w:szCs w:val="22"/>
        </w:rPr>
        <w:t>supplied</w:t>
      </w:r>
      <w:r w:rsidRPr="00FD2A11">
        <w:rPr>
          <w:rFonts w:eastAsia="Cambria"/>
          <w:i/>
          <w:iCs/>
          <w:spacing w:val="4"/>
          <w:w w:val="105"/>
          <w:sz w:val="22"/>
          <w:szCs w:val="22"/>
        </w:rPr>
        <w:t xml:space="preserve"> </w:t>
      </w:r>
      <w:r w:rsidRPr="00FD2A11">
        <w:rPr>
          <w:rFonts w:eastAsia="Cambria"/>
          <w:i/>
          <w:iCs/>
          <w:w w:val="105"/>
          <w:sz w:val="22"/>
          <w:szCs w:val="22"/>
        </w:rPr>
        <w:t>including</w:t>
      </w:r>
      <w:r w:rsidRPr="00FD2A11">
        <w:rPr>
          <w:rFonts w:eastAsia="Cambria"/>
          <w:i/>
          <w:iCs/>
          <w:spacing w:val="4"/>
          <w:w w:val="105"/>
          <w:sz w:val="22"/>
          <w:szCs w:val="22"/>
        </w:rPr>
        <w:t xml:space="preserve"> </w:t>
      </w:r>
      <w:r w:rsidR="00966EDB" w:rsidRPr="00FD2A11">
        <w:rPr>
          <w:rFonts w:eastAsia="Cambria"/>
          <w:i/>
          <w:iCs/>
          <w:w w:val="105"/>
          <w:sz w:val="22"/>
          <w:szCs w:val="22"/>
        </w:rPr>
        <w:t>Taxes and Duties, Transportation, In-transit insurance, loading and unloading at site.</w:t>
      </w:r>
    </w:p>
    <w:p w:rsidR="0079610E" w:rsidRPr="00FD2A11" w:rsidRDefault="0079610E" w:rsidP="00161766">
      <w:pPr>
        <w:widowControl w:val="0"/>
        <w:tabs>
          <w:tab w:val="left" w:pos="2808"/>
        </w:tabs>
        <w:autoSpaceDE w:val="0"/>
        <w:autoSpaceDN w:val="0"/>
        <w:spacing w:line="254" w:lineRule="auto"/>
        <w:ind w:left="2809" w:right="21" w:hanging="1621"/>
        <w:rPr>
          <w:rFonts w:eastAsia="Cambria"/>
          <w:i/>
          <w:iCs/>
          <w:w w:val="105"/>
          <w:sz w:val="22"/>
          <w:szCs w:val="22"/>
        </w:rPr>
      </w:pPr>
    </w:p>
    <w:p w:rsidR="00F85D45" w:rsidRPr="00FD2A11" w:rsidRDefault="007C76D0" w:rsidP="00F85D45">
      <w:pPr>
        <w:widowControl w:val="0"/>
        <w:tabs>
          <w:tab w:val="left" w:pos="2808"/>
        </w:tabs>
        <w:autoSpaceDE w:val="0"/>
        <w:autoSpaceDN w:val="0"/>
        <w:ind w:left="2835" w:right="21" w:hanging="1559"/>
        <w:rPr>
          <w:rFonts w:eastAsia="Cambria"/>
          <w:i/>
          <w:iCs/>
          <w:w w:val="105"/>
          <w:sz w:val="22"/>
          <w:szCs w:val="22"/>
        </w:rPr>
      </w:pPr>
      <w:r w:rsidRPr="00FD2A11">
        <w:rPr>
          <w:rFonts w:eastAsia="Cambria"/>
          <w:b/>
          <w:bCs/>
          <w:i/>
          <w:iCs/>
          <w:w w:val="105"/>
          <w:sz w:val="22"/>
          <w:szCs w:val="22"/>
        </w:rPr>
        <w:t>Schedule 2</w:t>
      </w:r>
      <w:r w:rsidRPr="00FD2A11">
        <w:rPr>
          <w:rFonts w:eastAsia="Cambria"/>
          <w:i/>
          <w:iCs/>
          <w:w w:val="105"/>
          <w:sz w:val="22"/>
          <w:szCs w:val="22"/>
        </w:rPr>
        <w:tab/>
      </w:r>
      <w:r w:rsidRPr="00FD2A11">
        <w:rPr>
          <w:rFonts w:eastAsia="Cambria"/>
          <w:b/>
          <w:bCs/>
          <w:i/>
          <w:iCs/>
          <w:w w:val="105"/>
          <w:sz w:val="22"/>
          <w:szCs w:val="22"/>
        </w:rPr>
        <w:t>Supply of services:</w:t>
      </w:r>
      <w:r w:rsidRPr="00FD2A11">
        <w:rPr>
          <w:rFonts w:eastAsia="Cambria"/>
          <w:i/>
          <w:iCs/>
          <w:w w:val="105"/>
          <w:sz w:val="22"/>
          <w:szCs w:val="22"/>
        </w:rPr>
        <w:t xml:space="preserve"> Electrical Installation of Goods supplied against Schedule including testing &amp; commissioning.</w:t>
      </w:r>
    </w:p>
    <w:p w:rsidR="00631715" w:rsidRPr="00FD2A11" w:rsidRDefault="00631715" w:rsidP="00F85D45">
      <w:pPr>
        <w:widowControl w:val="0"/>
        <w:tabs>
          <w:tab w:val="left" w:pos="2808"/>
        </w:tabs>
        <w:autoSpaceDE w:val="0"/>
        <w:autoSpaceDN w:val="0"/>
        <w:ind w:left="2835" w:right="21" w:hanging="1559"/>
        <w:rPr>
          <w:rFonts w:eastAsia="Cambria"/>
          <w:i/>
          <w:iCs/>
          <w:w w:val="105"/>
          <w:sz w:val="22"/>
          <w:szCs w:val="22"/>
        </w:rPr>
      </w:pPr>
    </w:p>
    <w:p w:rsidR="00A3276F" w:rsidRPr="00FD2A11" w:rsidRDefault="007C76D0" w:rsidP="00A3276F">
      <w:pPr>
        <w:widowControl w:val="0"/>
        <w:tabs>
          <w:tab w:val="left" w:pos="2808"/>
        </w:tabs>
        <w:autoSpaceDE w:val="0"/>
        <w:autoSpaceDN w:val="0"/>
        <w:ind w:left="2835" w:right="21" w:hanging="1559"/>
        <w:rPr>
          <w:rFonts w:eastAsia="Cambria"/>
          <w:i/>
          <w:iCs/>
          <w:w w:val="105"/>
          <w:sz w:val="22"/>
          <w:szCs w:val="22"/>
        </w:rPr>
      </w:pPr>
      <w:r w:rsidRPr="00FD2A11">
        <w:rPr>
          <w:rFonts w:eastAsia="Cambria"/>
          <w:b/>
          <w:bCs/>
          <w:i/>
          <w:iCs/>
          <w:w w:val="105"/>
          <w:sz w:val="22"/>
          <w:szCs w:val="22"/>
        </w:rPr>
        <w:t>Schedule 3</w:t>
      </w:r>
      <w:r w:rsidRPr="00FD2A11">
        <w:rPr>
          <w:rFonts w:eastAsia="Cambria"/>
          <w:i/>
          <w:iCs/>
          <w:w w:val="105"/>
          <w:sz w:val="22"/>
          <w:szCs w:val="22"/>
        </w:rPr>
        <w:tab/>
      </w:r>
      <w:r w:rsidRPr="00FD2A11">
        <w:rPr>
          <w:rFonts w:eastAsia="Cambria"/>
          <w:b/>
          <w:bCs/>
          <w:i/>
          <w:iCs/>
          <w:w w:val="105"/>
          <w:sz w:val="22"/>
          <w:szCs w:val="22"/>
        </w:rPr>
        <w:t>Supply of services:</w:t>
      </w:r>
      <w:r w:rsidRPr="00FD2A11">
        <w:rPr>
          <w:rFonts w:eastAsia="Cambria"/>
          <w:i/>
          <w:iCs/>
          <w:w w:val="105"/>
          <w:sz w:val="22"/>
          <w:szCs w:val="22"/>
        </w:rPr>
        <w:t xml:space="preserve"> Civil works</w:t>
      </w:r>
    </w:p>
    <w:p w:rsidR="004B259A" w:rsidRPr="00FD2A11" w:rsidRDefault="004B259A" w:rsidP="00A3276F">
      <w:pPr>
        <w:widowControl w:val="0"/>
        <w:tabs>
          <w:tab w:val="left" w:pos="2808"/>
        </w:tabs>
        <w:autoSpaceDE w:val="0"/>
        <w:autoSpaceDN w:val="0"/>
        <w:ind w:left="2835" w:right="21" w:hanging="1559"/>
        <w:rPr>
          <w:rFonts w:eastAsia="Cambria"/>
          <w:b/>
          <w:bCs/>
          <w:i/>
          <w:iCs/>
          <w:w w:val="105"/>
          <w:sz w:val="22"/>
          <w:szCs w:val="22"/>
        </w:rPr>
      </w:pPr>
    </w:p>
    <w:p w:rsidR="004B259A" w:rsidRPr="00FD2A11" w:rsidRDefault="007C76D0" w:rsidP="00A3276F">
      <w:pPr>
        <w:widowControl w:val="0"/>
        <w:tabs>
          <w:tab w:val="left" w:pos="2808"/>
        </w:tabs>
        <w:autoSpaceDE w:val="0"/>
        <w:autoSpaceDN w:val="0"/>
        <w:ind w:left="2835" w:right="21" w:hanging="1559"/>
        <w:rPr>
          <w:rFonts w:eastAsia="Cambria"/>
          <w:i/>
          <w:iCs/>
          <w:w w:val="105"/>
          <w:sz w:val="22"/>
          <w:szCs w:val="22"/>
        </w:rPr>
      </w:pPr>
      <w:r w:rsidRPr="00FD2A11">
        <w:rPr>
          <w:rFonts w:eastAsia="Cambria"/>
          <w:b/>
          <w:bCs/>
          <w:i/>
          <w:iCs/>
          <w:w w:val="105"/>
          <w:sz w:val="22"/>
          <w:szCs w:val="22"/>
        </w:rPr>
        <w:t>Schedule 4</w:t>
      </w:r>
      <w:r w:rsidRPr="00FD2A11">
        <w:rPr>
          <w:rFonts w:eastAsia="Cambria"/>
          <w:b/>
          <w:bCs/>
          <w:i/>
          <w:iCs/>
          <w:w w:val="105"/>
          <w:sz w:val="22"/>
          <w:szCs w:val="22"/>
        </w:rPr>
        <w:tab/>
        <w:t xml:space="preserve">Summary </w:t>
      </w:r>
      <w:r w:rsidR="00AF25F4" w:rsidRPr="00FD2A11">
        <w:rPr>
          <w:rFonts w:eastAsia="Cambria"/>
          <w:b/>
          <w:bCs/>
          <w:i/>
          <w:iCs/>
          <w:w w:val="105"/>
          <w:sz w:val="22"/>
          <w:szCs w:val="22"/>
        </w:rPr>
        <w:t>of</w:t>
      </w:r>
      <w:r w:rsidRPr="00FD2A11">
        <w:rPr>
          <w:rFonts w:eastAsia="Cambria"/>
          <w:b/>
          <w:bCs/>
          <w:i/>
          <w:iCs/>
          <w:w w:val="105"/>
          <w:sz w:val="22"/>
          <w:szCs w:val="22"/>
        </w:rPr>
        <w:t xml:space="preserve"> Price Schedules</w:t>
      </w:r>
    </w:p>
    <w:p w:rsidR="00161766" w:rsidRPr="0012514B" w:rsidRDefault="00161766">
      <w:pPr>
        <w:widowControl w:val="0"/>
        <w:autoSpaceDE w:val="0"/>
        <w:autoSpaceDN w:val="0"/>
        <w:spacing w:before="146" w:line="254" w:lineRule="auto"/>
        <w:ind w:left="1188" w:right="246"/>
        <w:jc w:val="both"/>
        <w:rPr>
          <w:rFonts w:eastAsia="Cambria"/>
          <w:sz w:val="22"/>
          <w:szCs w:val="22"/>
        </w:rPr>
      </w:pPr>
    </w:p>
    <w:p w:rsidR="002957DC" w:rsidRPr="00FD2A11" w:rsidRDefault="007C76D0">
      <w:pPr>
        <w:widowControl w:val="0"/>
        <w:autoSpaceDE w:val="0"/>
        <w:autoSpaceDN w:val="0"/>
        <w:spacing w:before="146" w:line="254" w:lineRule="auto"/>
        <w:ind w:left="1188" w:right="246"/>
        <w:jc w:val="both"/>
        <w:rPr>
          <w:rFonts w:eastAsia="Cambria"/>
          <w:sz w:val="22"/>
          <w:szCs w:val="22"/>
        </w:rPr>
      </w:pPr>
      <w:r w:rsidRPr="00FD2A11">
        <w:rPr>
          <w:rFonts w:eastAsia="Cambria"/>
          <w:sz w:val="22"/>
          <w:szCs w:val="22"/>
        </w:rPr>
        <w:t xml:space="preserve">Bidders shall note that the plant and equipment included in </w:t>
      </w:r>
      <w:r w:rsidRPr="00FD2A11">
        <w:rPr>
          <w:rFonts w:eastAsia="Cambria"/>
          <w:b/>
          <w:sz w:val="22"/>
          <w:szCs w:val="22"/>
        </w:rPr>
        <w:t>Schedule</w:t>
      </w:r>
      <w:r w:rsidRPr="00FD2A11">
        <w:rPr>
          <w:rFonts w:eastAsia="Cambria"/>
          <w:b/>
          <w:spacing w:val="1"/>
          <w:sz w:val="22"/>
          <w:szCs w:val="22"/>
        </w:rPr>
        <w:t xml:space="preserve"> </w:t>
      </w:r>
      <w:r w:rsidRPr="00FD2A11">
        <w:rPr>
          <w:rFonts w:eastAsia="Cambria"/>
          <w:b/>
          <w:sz w:val="22"/>
          <w:szCs w:val="22"/>
        </w:rPr>
        <w:t>No.</w:t>
      </w:r>
      <w:r w:rsidRPr="00FD2A11">
        <w:rPr>
          <w:rFonts w:eastAsia="Cambria"/>
          <w:b/>
          <w:spacing w:val="1"/>
          <w:sz w:val="22"/>
          <w:szCs w:val="22"/>
        </w:rPr>
        <w:t xml:space="preserve"> </w:t>
      </w:r>
      <w:r w:rsidRPr="00FD2A11">
        <w:rPr>
          <w:rFonts w:eastAsia="Cambria"/>
          <w:b/>
          <w:sz w:val="22"/>
          <w:szCs w:val="22"/>
        </w:rPr>
        <w:t>1</w:t>
      </w:r>
      <w:r w:rsidRPr="00FD2A11">
        <w:rPr>
          <w:rFonts w:eastAsia="Cambria"/>
          <w:b/>
          <w:spacing w:val="1"/>
          <w:sz w:val="22"/>
          <w:szCs w:val="22"/>
        </w:rPr>
        <w:t xml:space="preserve"> </w:t>
      </w:r>
      <w:r w:rsidRPr="00FD2A11">
        <w:rPr>
          <w:rFonts w:eastAsia="Cambria"/>
          <w:sz w:val="22"/>
          <w:szCs w:val="22"/>
        </w:rPr>
        <w:t>above</w:t>
      </w:r>
      <w:r w:rsidRPr="00C11DBB">
        <w:rPr>
          <w:rFonts w:eastAsia="Cambria"/>
          <w:sz w:val="22"/>
          <w:szCs w:val="22"/>
        </w:rPr>
        <w:t xml:space="preserve"> </w:t>
      </w:r>
      <w:r w:rsidRPr="00FD2A11">
        <w:rPr>
          <w:rFonts w:eastAsia="Cambria"/>
          <w:sz w:val="22"/>
          <w:szCs w:val="22"/>
        </w:rPr>
        <w:t>exclude</w:t>
      </w:r>
      <w:r w:rsidRPr="00C11DBB">
        <w:rPr>
          <w:rFonts w:eastAsia="Cambria"/>
          <w:sz w:val="22"/>
          <w:szCs w:val="22"/>
        </w:rPr>
        <w:t xml:space="preserve"> </w:t>
      </w:r>
      <w:r w:rsidRPr="00FD2A11">
        <w:rPr>
          <w:rFonts w:eastAsia="Cambria"/>
          <w:sz w:val="22"/>
          <w:szCs w:val="22"/>
        </w:rPr>
        <w:t>materials</w:t>
      </w:r>
      <w:r w:rsidRPr="00C11DBB">
        <w:rPr>
          <w:rFonts w:eastAsia="Cambria"/>
          <w:sz w:val="22"/>
          <w:szCs w:val="22"/>
        </w:rPr>
        <w:t xml:space="preserve"> </w:t>
      </w:r>
      <w:r w:rsidRPr="00FD2A11">
        <w:rPr>
          <w:rFonts w:eastAsia="Cambria"/>
          <w:sz w:val="22"/>
          <w:szCs w:val="22"/>
        </w:rPr>
        <w:t>used</w:t>
      </w:r>
      <w:r w:rsidRPr="00C11DBB">
        <w:rPr>
          <w:rFonts w:eastAsia="Cambria"/>
          <w:sz w:val="22"/>
          <w:szCs w:val="22"/>
        </w:rPr>
        <w:t xml:space="preserve"> </w:t>
      </w:r>
      <w:r w:rsidRPr="00FD2A11">
        <w:rPr>
          <w:rFonts w:eastAsia="Cambria"/>
          <w:sz w:val="22"/>
          <w:szCs w:val="22"/>
        </w:rPr>
        <w:t>for</w:t>
      </w:r>
      <w:r w:rsidRPr="00C11DBB">
        <w:rPr>
          <w:rFonts w:eastAsia="Cambria"/>
          <w:sz w:val="22"/>
          <w:szCs w:val="22"/>
        </w:rPr>
        <w:t xml:space="preserve"> </w:t>
      </w:r>
      <w:r w:rsidRPr="00FD2A11">
        <w:rPr>
          <w:rFonts w:eastAsia="Cambria"/>
          <w:sz w:val="22"/>
          <w:szCs w:val="22"/>
        </w:rPr>
        <w:t>civil,</w:t>
      </w:r>
      <w:r w:rsidRPr="00C11DBB">
        <w:rPr>
          <w:rFonts w:eastAsia="Cambria"/>
          <w:sz w:val="22"/>
          <w:szCs w:val="22"/>
        </w:rPr>
        <w:t xml:space="preserve"> </w:t>
      </w:r>
      <w:r w:rsidRPr="00FD2A11">
        <w:rPr>
          <w:rFonts w:eastAsia="Cambria"/>
          <w:sz w:val="22"/>
          <w:szCs w:val="22"/>
        </w:rPr>
        <w:t>building</w:t>
      </w:r>
      <w:r w:rsidRPr="00C11DBB">
        <w:rPr>
          <w:rFonts w:eastAsia="Cambria"/>
          <w:sz w:val="22"/>
          <w:szCs w:val="22"/>
        </w:rPr>
        <w:t xml:space="preserve"> </w:t>
      </w:r>
      <w:r w:rsidRPr="00FD2A11">
        <w:rPr>
          <w:rFonts w:eastAsia="Cambria"/>
          <w:sz w:val="22"/>
          <w:szCs w:val="22"/>
        </w:rPr>
        <w:t>and</w:t>
      </w:r>
      <w:r w:rsidRPr="00C11DBB">
        <w:rPr>
          <w:rFonts w:eastAsia="Cambria"/>
          <w:sz w:val="22"/>
          <w:szCs w:val="22"/>
        </w:rPr>
        <w:t xml:space="preserve"> </w:t>
      </w:r>
      <w:r w:rsidRPr="00FD2A11">
        <w:rPr>
          <w:rFonts w:eastAsia="Cambria"/>
          <w:sz w:val="22"/>
          <w:szCs w:val="22"/>
        </w:rPr>
        <w:t>other</w:t>
      </w:r>
      <w:r w:rsidRPr="00C11DBB">
        <w:rPr>
          <w:rFonts w:eastAsia="Cambria"/>
          <w:sz w:val="22"/>
          <w:szCs w:val="22"/>
        </w:rPr>
        <w:t xml:space="preserve"> </w:t>
      </w:r>
      <w:r w:rsidRPr="00FD2A11">
        <w:rPr>
          <w:rFonts w:eastAsia="Cambria"/>
          <w:sz w:val="22"/>
          <w:szCs w:val="22"/>
        </w:rPr>
        <w:t>construction</w:t>
      </w:r>
      <w:r w:rsidRPr="00C11DBB">
        <w:rPr>
          <w:rFonts w:eastAsia="Cambria"/>
          <w:sz w:val="22"/>
          <w:szCs w:val="22"/>
        </w:rPr>
        <w:t xml:space="preserve"> </w:t>
      </w:r>
      <w:r w:rsidRPr="00FD2A11">
        <w:rPr>
          <w:rFonts w:eastAsia="Cambria"/>
          <w:sz w:val="22"/>
          <w:szCs w:val="22"/>
        </w:rPr>
        <w:t>works.</w:t>
      </w:r>
      <w:r w:rsidRPr="00C11DBB">
        <w:rPr>
          <w:rFonts w:eastAsia="Cambria"/>
          <w:sz w:val="22"/>
          <w:szCs w:val="22"/>
        </w:rPr>
        <w:t xml:space="preserve"> </w:t>
      </w:r>
      <w:r w:rsidRPr="00FD2A11">
        <w:rPr>
          <w:rFonts w:eastAsia="Cambria"/>
          <w:sz w:val="22"/>
          <w:szCs w:val="22"/>
        </w:rPr>
        <w:t>All</w:t>
      </w:r>
      <w:r w:rsidRPr="00C11DBB">
        <w:rPr>
          <w:rFonts w:eastAsia="Cambria"/>
          <w:sz w:val="22"/>
          <w:szCs w:val="22"/>
        </w:rPr>
        <w:t xml:space="preserve"> </w:t>
      </w:r>
      <w:r w:rsidRPr="00FD2A11">
        <w:rPr>
          <w:rFonts w:eastAsia="Cambria"/>
          <w:sz w:val="22"/>
          <w:szCs w:val="22"/>
        </w:rPr>
        <w:t>such</w:t>
      </w:r>
      <w:r w:rsidRPr="00C11DBB">
        <w:rPr>
          <w:rFonts w:eastAsia="Cambria"/>
          <w:sz w:val="22"/>
          <w:szCs w:val="22"/>
        </w:rPr>
        <w:t xml:space="preserve"> </w:t>
      </w:r>
      <w:r w:rsidRPr="00FD2A11">
        <w:rPr>
          <w:rFonts w:eastAsia="Cambria"/>
          <w:sz w:val="22"/>
          <w:szCs w:val="22"/>
        </w:rPr>
        <w:t>materials</w:t>
      </w:r>
      <w:r w:rsidRPr="00C11DBB">
        <w:rPr>
          <w:rFonts w:eastAsia="Cambria"/>
          <w:sz w:val="22"/>
          <w:szCs w:val="22"/>
        </w:rPr>
        <w:t xml:space="preserve"> </w:t>
      </w:r>
      <w:r w:rsidRPr="00FD2A11">
        <w:rPr>
          <w:rFonts w:eastAsia="Cambria"/>
          <w:sz w:val="22"/>
          <w:szCs w:val="22"/>
        </w:rPr>
        <w:t>shall</w:t>
      </w:r>
      <w:r w:rsidRPr="00C11DBB">
        <w:rPr>
          <w:rFonts w:eastAsia="Cambria"/>
          <w:sz w:val="22"/>
          <w:szCs w:val="22"/>
        </w:rPr>
        <w:t xml:space="preserve"> </w:t>
      </w:r>
      <w:r w:rsidRPr="00FD2A11">
        <w:rPr>
          <w:rFonts w:eastAsia="Cambria"/>
          <w:sz w:val="22"/>
          <w:szCs w:val="22"/>
        </w:rPr>
        <w:t>be</w:t>
      </w:r>
      <w:r w:rsidRPr="00C11DBB">
        <w:rPr>
          <w:rFonts w:eastAsia="Cambria"/>
          <w:sz w:val="22"/>
          <w:szCs w:val="22"/>
        </w:rPr>
        <w:t xml:space="preserve"> </w:t>
      </w:r>
      <w:r w:rsidRPr="00FD2A11">
        <w:rPr>
          <w:rFonts w:eastAsia="Cambria"/>
          <w:sz w:val="22"/>
          <w:szCs w:val="22"/>
        </w:rPr>
        <w:t>included</w:t>
      </w:r>
      <w:r w:rsidRPr="00C11DBB">
        <w:rPr>
          <w:rFonts w:eastAsia="Cambria"/>
          <w:sz w:val="22"/>
          <w:szCs w:val="22"/>
        </w:rPr>
        <w:t xml:space="preserve"> </w:t>
      </w:r>
      <w:r w:rsidRPr="00FD2A11">
        <w:rPr>
          <w:rFonts w:eastAsia="Cambria"/>
          <w:sz w:val="22"/>
          <w:szCs w:val="22"/>
        </w:rPr>
        <w:t>and</w:t>
      </w:r>
      <w:r w:rsidRPr="00C11DBB">
        <w:rPr>
          <w:rFonts w:eastAsia="Cambria"/>
          <w:sz w:val="22"/>
          <w:szCs w:val="22"/>
        </w:rPr>
        <w:t xml:space="preserve"> </w:t>
      </w:r>
      <w:r w:rsidRPr="00FD2A11">
        <w:rPr>
          <w:rFonts w:eastAsia="Cambria"/>
          <w:sz w:val="22"/>
          <w:szCs w:val="22"/>
        </w:rPr>
        <w:t>priced</w:t>
      </w:r>
      <w:r w:rsidRPr="00C11DBB">
        <w:rPr>
          <w:rFonts w:eastAsia="Cambria"/>
          <w:sz w:val="22"/>
          <w:szCs w:val="22"/>
        </w:rPr>
        <w:t xml:space="preserve"> </w:t>
      </w:r>
      <w:r w:rsidRPr="00FD2A11">
        <w:rPr>
          <w:rFonts w:eastAsia="Cambria"/>
          <w:sz w:val="22"/>
          <w:szCs w:val="22"/>
        </w:rPr>
        <w:t>under</w:t>
      </w:r>
      <w:r w:rsidRPr="00C11DBB">
        <w:rPr>
          <w:rFonts w:eastAsia="Cambria"/>
          <w:sz w:val="22"/>
          <w:szCs w:val="22"/>
        </w:rPr>
        <w:t xml:space="preserve"> </w:t>
      </w:r>
      <w:r w:rsidRPr="00FD2A11">
        <w:rPr>
          <w:rFonts w:eastAsia="Cambria"/>
          <w:b/>
          <w:sz w:val="22"/>
          <w:szCs w:val="22"/>
        </w:rPr>
        <w:t>Schedule</w:t>
      </w:r>
      <w:r w:rsidRPr="00FD2A11">
        <w:rPr>
          <w:rFonts w:eastAsia="Cambria"/>
          <w:b/>
          <w:spacing w:val="10"/>
          <w:sz w:val="22"/>
          <w:szCs w:val="22"/>
        </w:rPr>
        <w:t xml:space="preserve"> </w:t>
      </w:r>
      <w:r w:rsidRPr="00FD2A11">
        <w:rPr>
          <w:rFonts w:eastAsia="Cambria"/>
          <w:b/>
          <w:sz w:val="22"/>
          <w:szCs w:val="22"/>
        </w:rPr>
        <w:t>No.</w:t>
      </w:r>
      <w:r w:rsidRPr="00FD2A11">
        <w:rPr>
          <w:rFonts w:eastAsia="Cambria"/>
          <w:b/>
          <w:spacing w:val="10"/>
          <w:sz w:val="22"/>
          <w:szCs w:val="22"/>
        </w:rPr>
        <w:t xml:space="preserve"> </w:t>
      </w:r>
      <w:r w:rsidRPr="00FD2A11">
        <w:rPr>
          <w:rFonts w:eastAsia="Cambria"/>
          <w:b/>
          <w:sz w:val="22"/>
          <w:szCs w:val="22"/>
        </w:rPr>
        <w:t>3</w:t>
      </w:r>
      <w:r w:rsidRPr="00FD2A11">
        <w:rPr>
          <w:rFonts w:eastAsia="Cambria"/>
          <w:sz w:val="22"/>
          <w:szCs w:val="22"/>
        </w:rPr>
        <w:t>,</w:t>
      </w:r>
      <w:r w:rsidRPr="00FD2A11">
        <w:rPr>
          <w:rFonts w:eastAsia="Cambria"/>
          <w:spacing w:val="10"/>
          <w:sz w:val="22"/>
          <w:szCs w:val="22"/>
        </w:rPr>
        <w:t xml:space="preserve"> </w:t>
      </w:r>
      <w:r w:rsidRPr="00FD2A11">
        <w:rPr>
          <w:rFonts w:eastAsia="Cambria"/>
          <w:sz w:val="22"/>
          <w:szCs w:val="22"/>
        </w:rPr>
        <w:t>Installation</w:t>
      </w:r>
      <w:r w:rsidRPr="00FD2A11">
        <w:rPr>
          <w:rFonts w:eastAsia="Cambria"/>
          <w:spacing w:val="10"/>
          <w:sz w:val="22"/>
          <w:szCs w:val="22"/>
        </w:rPr>
        <w:t xml:space="preserve"> </w:t>
      </w:r>
      <w:r w:rsidRPr="00FD2A11">
        <w:rPr>
          <w:rFonts w:eastAsia="Cambria"/>
          <w:sz w:val="22"/>
          <w:szCs w:val="22"/>
        </w:rPr>
        <w:t>Services.</w:t>
      </w:r>
    </w:p>
    <w:p w:rsidR="002957DC" w:rsidRPr="0012514B" w:rsidRDefault="002957DC">
      <w:pPr>
        <w:widowControl w:val="0"/>
        <w:autoSpaceDE w:val="0"/>
        <w:autoSpaceDN w:val="0"/>
        <w:spacing w:before="7"/>
        <w:rPr>
          <w:rFonts w:eastAsia="Cambria"/>
          <w:sz w:val="22"/>
          <w:szCs w:val="22"/>
        </w:rPr>
      </w:pPr>
    </w:p>
    <w:p w:rsidR="002957DC" w:rsidRPr="0012514B" w:rsidRDefault="007C76D0">
      <w:pPr>
        <w:widowControl w:val="0"/>
        <w:numPr>
          <w:ilvl w:val="2"/>
          <w:numId w:val="20"/>
        </w:numPr>
        <w:tabs>
          <w:tab w:val="left" w:pos="1189"/>
        </w:tabs>
        <w:autoSpaceDE w:val="0"/>
        <w:autoSpaceDN w:val="0"/>
        <w:spacing w:line="254" w:lineRule="auto"/>
        <w:ind w:right="247"/>
        <w:jc w:val="both"/>
        <w:rPr>
          <w:rFonts w:eastAsia="Cambria"/>
          <w:sz w:val="22"/>
          <w:szCs w:val="22"/>
        </w:rPr>
      </w:pPr>
      <w:r w:rsidRPr="00C11DBB">
        <w:rPr>
          <w:rFonts w:eastAsia="Cambria"/>
          <w:sz w:val="22"/>
          <w:szCs w:val="22"/>
        </w:rPr>
        <w:t xml:space="preserve">The bid price for the items for which quantities have been estimated </w:t>
      </w:r>
      <w:r w:rsidR="00557CD4" w:rsidRPr="00C11DBB">
        <w:rPr>
          <w:rFonts w:eastAsia="Cambria"/>
          <w:sz w:val="22"/>
          <w:szCs w:val="22"/>
        </w:rPr>
        <w:t xml:space="preserve">  </w:t>
      </w:r>
      <w:r w:rsidRPr="00C11DBB">
        <w:rPr>
          <w:rFonts w:eastAsia="Cambria"/>
          <w:sz w:val="22"/>
          <w:szCs w:val="22"/>
        </w:rPr>
        <w:t>by the Employer shall be governed based on the unit price quoted by the bidder.</w:t>
      </w:r>
    </w:p>
    <w:p w:rsidR="002957DC" w:rsidRPr="0012514B" w:rsidRDefault="002957DC">
      <w:pPr>
        <w:widowControl w:val="0"/>
        <w:autoSpaceDE w:val="0"/>
        <w:autoSpaceDN w:val="0"/>
        <w:spacing w:before="6"/>
        <w:rPr>
          <w:rFonts w:eastAsia="Cambria"/>
          <w:sz w:val="22"/>
          <w:szCs w:val="22"/>
        </w:rPr>
      </w:pPr>
    </w:p>
    <w:p w:rsidR="002957DC" w:rsidRPr="0012514B" w:rsidRDefault="007C76D0" w:rsidP="00C11DBB">
      <w:pPr>
        <w:widowControl w:val="0"/>
        <w:numPr>
          <w:ilvl w:val="2"/>
          <w:numId w:val="20"/>
        </w:numPr>
        <w:tabs>
          <w:tab w:val="left" w:pos="1189"/>
        </w:tabs>
        <w:autoSpaceDE w:val="0"/>
        <w:autoSpaceDN w:val="0"/>
        <w:spacing w:line="254" w:lineRule="auto"/>
        <w:ind w:right="247"/>
        <w:jc w:val="both"/>
        <w:rPr>
          <w:rFonts w:eastAsia="Cambria"/>
          <w:sz w:val="22"/>
          <w:szCs w:val="22"/>
        </w:rPr>
      </w:pPr>
      <w:r w:rsidRPr="0012514B">
        <w:rPr>
          <w:rFonts w:eastAsia="Cambria"/>
          <w:sz w:val="22"/>
          <w:szCs w:val="22"/>
        </w:rPr>
        <w:t>The bid price for which the quantities are to be estimated by the Bidder</w:t>
      </w:r>
      <w:r w:rsidRPr="00C11DBB">
        <w:rPr>
          <w:rFonts w:eastAsia="Cambria"/>
          <w:sz w:val="22"/>
          <w:szCs w:val="22"/>
        </w:rPr>
        <w:t xml:space="preserve"> shall remain constant unless there is change made in the Scope of Work by Employer. The quantities and unit prices (</w:t>
      </w:r>
      <w:proofErr w:type="spellStart"/>
      <w:r w:rsidRPr="00C11DBB">
        <w:rPr>
          <w:rFonts w:eastAsia="Cambria"/>
          <w:sz w:val="22"/>
          <w:szCs w:val="22"/>
        </w:rPr>
        <w:t>i</w:t>
      </w:r>
      <w:proofErr w:type="spellEnd"/>
      <w:r w:rsidRPr="00C11DBB">
        <w:rPr>
          <w:rFonts w:eastAsia="Cambria"/>
          <w:sz w:val="22"/>
          <w:szCs w:val="22"/>
        </w:rPr>
        <w:t xml:space="preserve">) subsequently arrived while approving the Bill of Quantities (BOQ) /Billing breakup of </w:t>
      </w:r>
      <w:proofErr w:type="spellStart"/>
      <w:r w:rsidRPr="00C11DBB">
        <w:rPr>
          <w:rFonts w:eastAsia="Cambria"/>
          <w:sz w:val="22"/>
          <w:szCs w:val="22"/>
        </w:rPr>
        <w:t>lumpsum</w:t>
      </w:r>
      <w:proofErr w:type="spellEnd"/>
      <w:r w:rsidRPr="00C11DBB">
        <w:rPr>
          <w:rFonts w:eastAsia="Cambria"/>
          <w:sz w:val="22"/>
          <w:szCs w:val="22"/>
        </w:rPr>
        <w:t xml:space="preserve"> quantities/lot/Set and/or (ii) estimated by the bidder shall be for on account payment purpose only. In case additional quantities, over and above the quantities BOQ/billing breakup and</w:t>
      </w:r>
      <w:r w:rsidR="0079610E" w:rsidRPr="00C11DBB">
        <w:rPr>
          <w:rFonts w:eastAsia="Cambria"/>
          <w:sz w:val="22"/>
          <w:szCs w:val="22"/>
        </w:rPr>
        <w:t xml:space="preserve"> </w:t>
      </w:r>
      <w:r w:rsidRPr="00C11DBB">
        <w:rPr>
          <w:rFonts w:eastAsia="Cambria"/>
          <w:sz w:val="22"/>
          <w:szCs w:val="22"/>
        </w:rPr>
        <w:t xml:space="preserve">/or estimated by the bidder, are required for successful completion of the scope of work as per Technical Specification, the Bidder shall execute additional quantities of these items for </w:t>
      </w:r>
      <w:r w:rsidRPr="00C11DBB">
        <w:rPr>
          <w:rFonts w:eastAsia="Cambria"/>
          <w:sz w:val="22"/>
          <w:szCs w:val="22"/>
        </w:rPr>
        <w:lastRenderedPageBreak/>
        <w:t xml:space="preserve">which no additional payment shall be made over and above the </w:t>
      </w:r>
      <w:proofErr w:type="spellStart"/>
      <w:r w:rsidRPr="00C11DBB">
        <w:rPr>
          <w:rFonts w:eastAsia="Cambria"/>
          <w:sz w:val="22"/>
          <w:szCs w:val="22"/>
        </w:rPr>
        <w:t>lumpsum</w:t>
      </w:r>
      <w:proofErr w:type="spellEnd"/>
      <w:r w:rsidRPr="00C11DBB">
        <w:rPr>
          <w:rFonts w:eastAsia="Cambria"/>
          <w:sz w:val="22"/>
          <w:szCs w:val="22"/>
        </w:rPr>
        <w:t xml:space="preserve"> bid price. In case quantities of these items supplied at site are in excess of that required for successful completion of scope of work, such additional quantities shall be the property of the bidders and they shall be allowed to take </w:t>
      </w:r>
      <w:r w:rsidRPr="0012514B">
        <w:rPr>
          <w:rFonts w:eastAsia="Cambria"/>
          <w:sz w:val="22"/>
          <w:szCs w:val="22"/>
        </w:rPr>
        <w:t xml:space="preserve">back the same from the site for which no deduction from the </w:t>
      </w:r>
      <w:proofErr w:type="spellStart"/>
      <w:r w:rsidRPr="0012514B">
        <w:rPr>
          <w:rFonts w:eastAsia="Cambria"/>
          <w:sz w:val="22"/>
          <w:szCs w:val="22"/>
        </w:rPr>
        <w:t>lumpsum</w:t>
      </w:r>
      <w:proofErr w:type="spellEnd"/>
      <w:r w:rsidRPr="00C11DBB">
        <w:rPr>
          <w:rFonts w:eastAsia="Cambria"/>
          <w:sz w:val="22"/>
          <w:szCs w:val="22"/>
        </w:rPr>
        <w:t xml:space="preserve"> bid price shall be made. Further, in case actual requirement of quantities for successful completion of scope of work is less than the quantities identified in the approved BOQ /billing breakup and/or estimated by the bidder, the </w:t>
      </w:r>
      <w:proofErr w:type="spellStart"/>
      <w:r w:rsidRPr="00C11DBB">
        <w:rPr>
          <w:rFonts w:eastAsia="Cambria"/>
          <w:sz w:val="22"/>
          <w:szCs w:val="22"/>
        </w:rPr>
        <w:t>lumpsum</w:t>
      </w:r>
      <w:proofErr w:type="spellEnd"/>
      <w:r w:rsidRPr="00C11DBB">
        <w:rPr>
          <w:rFonts w:eastAsia="Cambria"/>
          <w:sz w:val="22"/>
          <w:szCs w:val="22"/>
        </w:rPr>
        <w:t xml:space="preserve"> bid price shall remain unchanged and no deduction shall be made from the </w:t>
      </w:r>
      <w:proofErr w:type="spellStart"/>
      <w:r w:rsidRPr="00C11DBB">
        <w:rPr>
          <w:rFonts w:eastAsia="Cambria"/>
          <w:sz w:val="22"/>
          <w:szCs w:val="22"/>
        </w:rPr>
        <w:t>lumpsum</w:t>
      </w:r>
      <w:proofErr w:type="spellEnd"/>
      <w:r w:rsidRPr="00C11DBB">
        <w:rPr>
          <w:rFonts w:eastAsia="Cambria"/>
          <w:sz w:val="22"/>
          <w:szCs w:val="22"/>
        </w:rPr>
        <w:t xml:space="preserve"> price due to such reduction of quantities.</w:t>
      </w:r>
    </w:p>
    <w:p w:rsidR="002957DC" w:rsidRPr="0012514B" w:rsidRDefault="007C76D0">
      <w:pPr>
        <w:widowControl w:val="0"/>
        <w:numPr>
          <w:ilvl w:val="2"/>
          <w:numId w:val="20"/>
        </w:numPr>
        <w:tabs>
          <w:tab w:val="left" w:pos="1189"/>
        </w:tabs>
        <w:autoSpaceDE w:val="0"/>
        <w:autoSpaceDN w:val="0"/>
        <w:spacing w:before="146" w:line="254" w:lineRule="auto"/>
        <w:ind w:right="245"/>
        <w:jc w:val="both"/>
        <w:rPr>
          <w:rFonts w:eastAsia="Cambria"/>
          <w:sz w:val="22"/>
          <w:szCs w:val="22"/>
        </w:rPr>
      </w:pPr>
      <w:r w:rsidRPr="00C11DBB">
        <w:rPr>
          <w:rFonts w:eastAsia="Cambria"/>
          <w:sz w:val="22"/>
          <w:szCs w:val="22"/>
        </w:rPr>
        <w:t xml:space="preserve">It shall be the responsibility of the bidders to pay all statutory taxes, </w:t>
      </w:r>
      <w:r w:rsidRPr="0012514B">
        <w:rPr>
          <w:rFonts w:eastAsia="Cambria"/>
          <w:sz w:val="22"/>
          <w:szCs w:val="22"/>
        </w:rPr>
        <w:t>duties</w:t>
      </w:r>
      <w:r w:rsidRPr="00C11DBB">
        <w:rPr>
          <w:rFonts w:eastAsia="Cambria"/>
          <w:sz w:val="22"/>
          <w:szCs w:val="22"/>
        </w:rPr>
        <w:t xml:space="preserve"> </w:t>
      </w:r>
      <w:r w:rsidRPr="0012514B">
        <w:rPr>
          <w:rFonts w:eastAsia="Cambria"/>
          <w:sz w:val="22"/>
          <w:szCs w:val="22"/>
        </w:rPr>
        <w:t>and</w:t>
      </w:r>
      <w:r w:rsidRPr="00C11DBB">
        <w:rPr>
          <w:rFonts w:eastAsia="Cambria"/>
          <w:sz w:val="22"/>
          <w:szCs w:val="22"/>
        </w:rPr>
        <w:t xml:space="preserve"> </w:t>
      </w:r>
      <w:r w:rsidRPr="0012514B">
        <w:rPr>
          <w:rFonts w:eastAsia="Cambria"/>
          <w:sz w:val="22"/>
          <w:szCs w:val="22"/>
        </w:rPr>
        <w:t>levies</w:t>
      </w:r>
      <w:r w:rsidRPr="00C11DBB">
        <w:rPr>
          <w:rFonts w:eastAsia="Cambria"/>
          <w:sz w:val="22"/>
          <w:szCs w:val="22"/>
        </w:rPr>
        <w:t xml:space="preserve"> </w:t>
      </w:r>
      <w:r w:rsidRPr="0012514B">
        <w:rPr>
          <w:rFonts w:eastAsia="Cambria"/>
          <w:sz w:val="22"/>
          <w:szCs w:val="22"/>
        </w:rPr>
        <w:t>(including</w:t>
      </w:r>
      <w:r w:rsidRPr="00C11DBB">
        <w:rPr>
          <w:rFonts w:eastAsia="Cambria"/>
          <w:sz w:val="22"/>
          <w:szCs w:val="22"/>
        </w:rPr>
        <w:t xml:space="preserve"> </w:t>
      </w:r>
      <w:r w:rsidRPr="0012514B">
        <w:rPr>
          <w:rFonts w:eastAsia="Cambria"/>
          <w:sz w:val="22"/>
          <w:szCs w:val="22"/>
        </w:rPr>
        <w:t>GST)</w:t>
      </w:r>
      <w:r w:rsidRPr="00C11DBB">
        <w:rPr>
          <w:rFonts w:eastAsia="Cambria"/>
          <w:sz w:val="22"/>
          <w:szCs w:val="22"/>
        </w:rPr>
        <w:t xml:space="preserve"> </w:t>
      </w:r>
      <w:r w:rsidRPr="0012514B">
        <w:rPr>
          <w:rFonts w:eastAsia="Cambria"/>
          <w:sz w:val="22"/>
          <w:szCs w:val="22"/>
        </w:rPr>
        <w:t>and</w:t>
      </w:r>
      <w:r w:rsidRPr="00C11DBB">
        <w:rPr>
          <w:rFonts w:eastAsia="Cambria"/>
          <w:sz w:val="22"/>
          <w:szCs w:val="22"/>
        </w:rPr>
        <w:t xml:space="preserve"> </w:t>
      </w:r>
      <w:r w:rsidRPr="0012514B">
        <w:rPr>
          <w:rFonts w:eastAsia="Cambria"/>
          <w:sz w:val="22"/>
          <w:szCs w:val="22"/>
        </w:rPr>
        <w:t>interest,</w:t>
      </w:r>
      <w:r w:rsidRPr="00C11DBB">
        <w:rPr>
          <w:rFonts w:eastAsia="Cambria"/>
          <w:sz w:val="22"/>
          <w:szCs w:val="22"/>
        </w:rPr>
        <w:t xml:space="preserve"> </w:t>
      </w:r>
      <w:r w:rsidRPr="0012514B">
        <w:rPr>
          <w:rFonts w:eastAsia="Cambria"/>
          <w:sz w:val="22"/>
          <w:szCs w:val="22"/>
        </w:rPr>
        <w:t>if</w:t>
      </w:r>
      <w:r w:rsidRPr="00C11DBB">
        <w:rPr>
          <w:rFonts w:eastAsia="Cambria"/>
          <w:sz w:val="22"/>
          <w:szCs w:val="22"/>
        </w:rPr>
        <w:t xml:space="preserve"> </w:t>
      </w:r>
      <w:r w:rsidRPr="0012514B">
        <w:rPr>
          <w:rFonts w:eastAsia="Cambria"/>
          <w:sz w:val="22"/>
          <w:szCs w:val="22"/>
        </w:rPr>
        <w:t>applicable</w:t>
      </w:r>
      <w:r w:rsidRPr="00C11DBB">
        <w:rPr>
          <w:rFonts w:eastAsia="Cambria"/>
          <w:sz w:val="22"/>
          <w:szCs w:val="22"/>
        </w:rPr>
        <w:t xml:space="preserve"> </w:t>
      </w:r>
      <w:r w:rsidRPr="0012514B">
        <w:rPr>
          <w:rFonts w:eastAsia="Cambria"/>
          <w:sz w:val="22"/>
          <w:szCs w:val="22"/>
        </w:rPr>
        <w:t>on</w:t>
      </w:r>
      <w:r w:rsidRPr="00C11DBB">
        <w:rPr>
          <w:rFonts w:eastAsia="Cambria"/>
          <w:sz w:val="22"/>
          <w:szCs w:val="22"/>
        </w:rPr>
        <w:t xml:space="preserve"> </w:t>
      </w:r>
      <w:r w:rsidRPr="0012514B">
        <w:rPr>
          <w:rFonts w:eastAsia="Cambria"/>
          <w:sz w:val="22"/>
          <w:szCs w:val="22"/>
        </w:rPr>
        <w:t>account</w:t>
      </w:r>
      <w:r w:rsidRPr="00C11DBB">
        <w:rPr>
          <w:rFonts w:eastAsia="Cambria"/>
          <w:sz w:val="22"/>
          <w:szCs w:val="22"/>
        </w:rPr>
        <w:t xml:space="preserve"> </w:t>
      </w:r>
      <w:r w:rsidRPr="0012514B">
        <w:rPr>
          <w:rFonts w:eastAsia="Cambria"/>
          <w:sz w:val="22"/>
          <w:szCs w:val="22"/>
        </w:rPr>
        <w:t>of additional revised invoice issued for actual material supplied, to the</w:t>
      </w:r>
      <w:r w:rsidRPr="00C11DBB">
        <w:rPr>
          <w:rFonts w:eastAsia="Cambria"/>
          <w:sz w:val="22"/>
          <w:szCs w:val="22"/>
        </w:rPr>
        <w:t xml:space="preserve"> concerned authorities for such return/supply of surplus material, which would otherwise have been, lawfully payable. The bidders shall </w:t>
      </w:r>
      <w:r w:rsidR="007A2DEB" w:rsidRPr="00C11DBB">
        <w:rPr>
          <w:rFonts w:eastAsia="Cambria"/>
          <w:sz w:val="22"/>
          <w:szCs w:val="22"/>
        </w:rPr>
        <w:t xml:space="preserve">  </w:t>
      </w:r>
      <w:r w:rsidRPr="00C11DBB">
        <w:rPr>
          <w:rFonts w:eastAsia="Cambria"/>
          <w:b/>
          <w:bCs/>
          <w:sz w:val="22"/>
          <w:szCs w:val="22"/>
        </w:rPr>
        <w:t>submit</w:t>
      </w:r>
      <w:r w:rsidRPr="0012514B">
        <w:rPr>
          <w:rFonts w:eastAsia="Cambria"/>
          <w:b/>
          <w:bCs/>
          <w:i/>
          <w:iCs/>
          <w:spacing w:val="1"/>
          <w:w w:val="105"/>
          <w:sz w:val="22"/>
          <w:szCs w:val="22"/>
        </w:rPr>
        <w:t xml:space="preserve"> </w:t>
      </w:r>
      <w:r w:rsidRPr="0012514B">
        <w:rPr>
          <w:rFonts w:eastAsia="Cambria"/>
          <w:b/>
          <w:bCs/>
          <w:i/>
          <w:iCs/>
          <w:w w:val="105"/>
          <w:sz w:val="22"/>
          <w:szCs w:val="22"/>
        </w:rPr>
        <w:t>an</w:t>
      </w:r>
      <w:r w:rsidRPr="0012514B">
        <w:rPr>
          <w:rFonts w:eastAsia="Cambria"/>
          <w:b/>
          <w:bCs/>
          <w:i/>
          <w:iCs/>
          <w:spacing w:val="1"/>
          <w:w w:val="105"/>
          <w:sz w:val="22"/>
          <w:szCs w:val="22"/>
        </w:rPr>
        <w:t xml:space="preserve"> </w:t>
      </w:r>
      <w:r w:rsidRPr="0012514B">
        <w:rPr>
          <w:rFonts w:eastAsia="Cambria"/>
          <w:b/>
          <w:bCs/>
          <w:i/>
          <w:iCs/>
          <w:w w:val="105"/>
          <w:sz w:val="22"/>
          <w:szCs w:val="22"/>
        </w:rPr>
        <w:t>indemnity</w:t>
      </w:r>
      <w:r w:rsidRPr="0012514B">
        <w:rPr>
          <w:rFonts w:eastAsia="Cambria"/>
          <w:b/>
          <w:bCs/>
          <w:i/>
          <w:iCs/>
          <w:spacing w:val="1"/>
          <w:w w:val="105"/>
          <w:sz w:val="22"/>
          <w:szCs w:val="22"/>
        </w:rPr>
        <w:t xml:space="preserve"> </w:t>
      </w:r>
      <w:r w:rsidRPr="0012514B">
        <w:rPr>
          <w:rFonts w:eastAsia="Cambria"/>
          <w:b/>
          <w:bCs/>
          <w:i/>
          <w:iCs/>
          <w:w w:val="105"/>
          <w:sz w:val="22"/>
          <w:szCs w:val="22"/>
        </w:rPr>
        <w:t>bond</w:t>
      </w:r>
      <w:r w:rsidRPr="0012514B">
        <w:rPr>
          <w:rFonts w:eastAsia="Cambria"/>
          <w:b/>
          <w:bCs/>
          <w:i/>
          <w:iCs/>
          <w:spacing w:val="1"/>
          <w:w w:val="105"/>
          <w:sz w:val="22"/>
          <w:szCs w:val="22"/>
        </w:rPr>
        <w:t xml:space="preserve"> </w:t>
      </w:r>
      <w:r w:rsidRPr="0012514B">
        <w:rPr>
          <w:rFonts w:eastAsia="Cambria"/>
          <w:b/>
          <w:bCs/>
          <w:i/>
          <w:iCs/>
          <w:w w:val="105"/>
          <w:sz w:val="22"/>
          <w:szCs w:val="22"/>
        </w:rPr>
        <w:t>to</w:t>
      </w:r>
      <w:r w:rsidRPr="0012514B">
        <w:rPr>
          <w:rFonts w:eastAsia="Cambria"/>
          <w:b/>
          <w:bCs/>
          <w:i/>
          <w:iCs/>
          <w:spacing w:val="1"/>
          <w:w w:val="105"/>
          <w:sz w:val="22"/>
          <w:szCs w:val="22"/>
        </w:rPr>
        <w:t xml:space="preserve"> </w:t>
      </w:r>
      <w:r w:rsidRPr="0012514B">
        <w:rPr>
          <w:rFonts w:eastAsia="Cambria"/>
          <w:b/>
          <w:bCs/>
          <w:i/>
          <w:iCs/>
          <w:w w:val="105"/>
          <w:sz w:val="22"/>
          <w:szCs w:val="22"/>
        </w:rPr>
        <w:t>keep</w:t>
      </w:r>
      <w:r w:rsidRPr="0012514B">
        <w:rPr>
          <w:rFonts w:eastAsia="Cambria"/>
          <w:b/>
          <w:bCs/>
          <w:i/>
          <w:iCs/>
          <w:spacing w:val="1"/>
          <w:w w:val="105"/>
          <w:sz w:val="22"/>
          <w:szCs w:val="22"/>
        </w:rPr>
        <w:t xml:space="preserve"> </w:t>
      </w:r>
      <w:r w:rsidRPr="0012514B">
        <w:rPr>
          <w:rFonts w:eastAsia="Cambria"/>
          <w:b/>
          <w:bCs/>
          <w:i/>
          <w:iCs/>
          <w:w w:val="105"/>
          <w:sz w:val="22"/>
          <w:szCs w:val="22"/>
        </w:rPr>
        <w:t>Employer</w:t>
      </w:r>
      <w:r w:rsidRPr="0012514B">
        <w:rPr>
          <w:rFonts w:eastAsia="Cambria"/>
          <w:b/>
          <w:bCs/>
          <w:i/>
          <w:iCs/>
          <w:spacing w:val="1"/>
          <w:w w:val="105"/>
          <w:sz w:val="22"/>
          <w:szCs w:val="22"/>
        </w:rPr>
        <w:t xml:space="preserve"> </w:t>
      </w:r>
      <w:r w:rsidRPr="0012514B">
        <w:rPr>
          <w:rFonts w:eastAsia="Cambria"/>
          <w:b/>
          <w:bCs/>
          <w:i/>
          <w:iCs/>
          <w:w w:val="105"/>
          <w:sz w:val="22"/>
          <w:szCs w:val="22"/>
        </w:rPr>
        <w:t>harmless</w:t>
      </w:r>
      <w:r w:rsidRPr="0012514B">
        <w:rPr>
          <w:rFonts w:eastAsia="Cambria"/>
          <w:b/>
          <w:bCs/>
          <w:i/>
          <w:iCs/>
          <w:spacing w:val="1"/>
          <w:w w:val="105"/>
          <w:sz w:val="22"/>
          <w:szCs w:val="22"/>
        </w:rPr>
        <w:t xml:space="preserve"> </w:t>
      </w:r>
      <w:r w:rsidRPr="0012514B">
        <w:rPr>
          <w:rFonts w:eastAsia="Cambria"/>
          <w:b/>
          <w:bCs/>
          <w:i/>
          <w:iCs/>
          <w:w w:val="105"/>
          <w:sz w:val="22"/>
          <w:szCs w:val="22"/>
        </w:rPr>
        <w:t>from</w:t>
      </w:r>
      <w:r w:rsidRPr="0012514B">
        <w:rPr>
          <w:rFonts w:eastAsia="Cambria"/>
          <w:b/>
          <w:bCs/>
          <w:i/>
          <w:iCs/>
          <w:spacing w:val="1"/>
          <w:w w:val="105"/>
          <w:sz w:val="22"/>
          <w:szCs w:val="22"/>
        </w:rPr>
        <w:t xml:space="preserve"> </w:t>
      </w:r>
      <w:r w:rsidRPr="0012514B">
        <w:rPr>
          <w:rFonts w:eastAsia="Cambria"/>
          <w:b/>
          <w:bCs/>
          <w:i/>
          <w:iCs/>
          <w:w w:val="105"/>
          <w:sz w:val="22"/>
          <w:szCs w:val="22"/>
        </w:rPr>
        <w:t>any</w:t>
      </w:r>
      <w:r w:rsidRPr="0012514B">
        <w:rPr>
          <w:rFonts w:eastAsia="Cambria"/>
          <w:b/>
          <w:bCs/>
          <w:i/>
          <w:iCs/>
          <w:spacing w:val="-53"/>
          <w:w w:val="105"/>
          <w:sz w:val="22"/>
          <w:szCs w:val="22"/>
        </w:rPr>
        <w:t xml:space="preserve"> </w:t>
      </w:r>
      <w:r w:rsidRPr="0012514B">
        <w:rPr>
          <w:rFonts w:eastAsia="Cambria"/>
          <w:b/>
          <w:bCs/>
          <w:i/>
          <w:iCs/>
          <w:w w:val="105"/>
          <w:sz w:val="22"/>
          <w:szCs w:val="22"/>
        </w:rPr>
        <w:t>liability,</w:t>
      </w:r>
      <w:r w:rsidRPr="0012514B">
        <w:rPr>
          <w:rFonts w:eastAsia="Cambria"/>
          <w:b/>
          <w:bCs/>
          <w:i/>
          <w:iCs/>
          <w:spacing w:val="-5"/>
          <w:w w:val="105"/>
          <w:sz w:val="22"/>
          <w:szCs w:val="22"/>
        </w:rPr>
        <w:t xml:space="preserve"> </w:t>
      </w:r>
      <w:r w:rsidRPr="0012514B">
        <w:rPr>
          <w:rFonts w:eastAsia="Cambria"/>
          <w:b/>
          <w:bCs/>
          <w:i/>
          <w:iCs/>
          <w:w w:val="105"/>
          <w:sz w:val="22"/>
          <w:szCs w:val="22"/>
        </w:rPr>
        <w:t>before</w:t>
      </w:r>
      <w:r w:rsidRPr="0012514B">
        <w:rPr>
          <w:rFonts w:eastAsia="Cambria"/>
          <w:b/>
          <w:bCs/>
          <w:i/>
          <w:iCs/>
          <w:spacing w:val="-5"/>
          <w:w w:val="105"/>
          <w:sz w:val="22"/>
          <w:szCs w:val="22"/>
        </w:rPr>
        <w:t xml:space="preserve"> </w:t>
      </w:r>
      <w:r w:rsidRPr="0012514B">
        <w:rPr>
          <w:rFonts w:eastAsia="Cambria"/>
          <w:b/>
          <w:bCs/>
          <w:i/>
          <w:iCs/>
          <w:w w:val="105"/>
          <w:sz w:val="22"/>
          <w:szCs w:val="22"/>
        </w:rPr>
        <w:t>release</w:t>
      </w:r>
      <w:r w:rsidRPr="0012514B">
        <w:rPr>
          <w:rFonts w:eastAsia="Cambria"/>
          <w:b/>
          <w:bCs/>
          <w:i/>
          <w:iCs/>
          <w:spacing w:val="-8"/>
          <w:w w:val="105"/>
          <w:sz w:val="22"/>
          <w:szCs w:val="22"/>
        </w:rPr>
        <w:t xml:space="preserve"> </w:t>
      </w:r>
      <w:r w:rsidRPr="0012514B">
        <w:rPr>
          <w:rFonts w:eastAsia="Cambria"/>
          <w:b/>
          <w:bCs/>
          <w:i/>
          <w:iCs/>
          <w:w w:val="105"/>
          <w:sz w:val="22"/>
          <w:szCs w:val="22"/>
        </w:rPr>
        <w:t>of</w:t>
      </w:r>
      <w:r w:rsidRPr="0012514B">
        <w:rPr>
          <w:rFonts w:eastAsia="Cambria"/>
          <w:b/>
          <w:bCs/>
          <w:i/>
          <w:iCs/>
          <w:spacing w:val="-5"/>
          <w:w w:val="105"/>
          <w:sz w:val="22"/>
          <w:szCs w:val="22"/>
        </w:rPr>
        <w:t xml:space="preserve"> </w:t>
      </w:r>
      <w:r w:rsidRPr="0012514B">
        <w:rPr>
          <w:rFonts w:eastAsia="Cambria"/>
          <w:b/>
          <w:bCs/>
          <w:i/>
          <w:iCs/>
          <w:w w:val="105"/>
          <w:sz w:val="22"/>
          <w:szCs w:val="22"/>
        </w:rPr>
        <w:t>such</w:t>
      </w:r>
      <w:r w:rsidRPr="0012514B">
        <w:rPr>
          <w:rFonts w:eastAsia="Cambria"/>
          <w:b/>
          <w:bCs/>
          <w:i/>
          <w:iCs/>
          <w:spacing w:val="-5"/>
          <w:w w:val="105"/>
          <w:sz w:val="22"/>
          <w:szCs w:val="22"/>
        </w:rPr>
        <w:t xml:space="preserve"> </w:t>
      </w:r>
      <w:r w:rsidRPr="0012514B">
        <w:rPr>
          <w:rFonts w:eastAsia="Cambria"/>
          <w:b/>
          <w:bCs/>
          <w:i/>
          <w:iCs/>
          <w:w w:val="105"/>
          <w:sz w:val="22"/>
          <w:szCs w:val="22"/>
        </w:rPr>
        <w:t>material</w:t>
      </w:r>
      <w:r w:rsidRPr="0012514B">
        <w:rPr>
          <w:rFonts w:eastAsia="Cambria"/>
          <w:spacing w:val="-5"/>
          <w:w w:val="105"/>
          <w:sz w:val="22"/>
          <w:szCs w:val="22"/>
        </w:rPr>
        <w:t xml:space="preserve"> </w:t>
      </w:r>
      <w:r w:rsidRPr="0012514B">
        <w:rPr>
          <w:rFonts w:eastAsia="Cambria"/>
          <w:w w:val="105"/>
          <w:sz w:val="22"/>
          <w:szCs w:val="22"/>
        </w:rPr>
        <w:t>to</w:t>
      </w:r>
      <w:r w:rsidRPr="0012514B">
        <w:rPr>
          <w:rFonts w:eastAsia="Cambria"/>
          <w:spacing w:val="-4"/>
          <w:w w:val="105"/>
          <w:sz w:val="22"/>
          <w:szCs w:val="22"/>
        </w:rPr>
        <w:t xml:space="preserve"> </w:t>
      </w:r>
      <w:r w:rsidRPr="0012514B">
        <w:rPr>
          <w:rFonts w:eastAsia="Cambria"/>
          <w:w w:val="105"/>
          <w:sz w:val="22"/>
          <w:szCs w:val="22"/>
        </w:rPr>
        <w:t>the</w:t>
      </w:r>
      <w:r w:rsidRPr="0012514B">
        <w:rPr>
          <w:rFonts w:eastAsia="Cambria"/>
          <w:spacing w:val="-5"/>
          <w:w w:val="105"/>
          <w:sz w:val="22"/>
          <w:szCs w:val="22"/>
        </w:rPr>
        <w:t xml:space="preserve"> </w:t>
      </w:r>
      <w:r w:rsidRPr="0012514B">
        <w:rPr>
          <w:rFonts w:eastAsia="Cambria"/>
          <w:w w:val="105"/>
          <w:sz w:val="22"/>
          <w:szCs w:val="22"/>
        </w:rPr>
        <w:t>bidder</w:t>
      </w:r>
      <w:r w:rsidRPr="0012514B">
        <w:rPr>
          <w:rFonts w:eastAsia="Cambria"/>
          <w:spacing w:val="-4"/>
          <w:w w:val="105"/>
          <w:sz w:val="22"/>
          <w:szCs w:val="22"/>
        </w:rPr>
        <w:t xml:space="preserve"> </w:t>
      </w:r>
      <w:r w:rsidRPr="0012514B">
        <w:rPr>
          <w:rFonts w:eastAsia="Cambria"/>
          <w:w w:val="105"/>
          <w:sz w:val="22"/>
          <w:szCs w:val="22"/>
        </w:rPr>
        <w:t>by</w:t>
      </w:r>
      <w:r w:rsidRPr="0012514B">
        <w:rPr>
          <w:rFonts w:eastAsia="Cambria"/>
          <w:spacing w:val="-5"/>
          <w:w w:val="105"/>
          <w:sz w:val="22"/>
          <w:szCs w:val="22"/>
        </w:rPr>
        <w:t xml:space="preserve"> </w:t>
      </w:r>
      <w:r w:rsidRPr="0012514B">
        <w:rPr>
          <w:rFonts w:eastAsia="Cambria"/>
          <w:w w:val="105"/>
          <w:sz w:val="22"/>
          <w:szCs w:val="22"/>
        </w:rPr>
        <w:t>Employer.</w:t>
      </w:r>
    </w:p>
    <w:p w:rsidR="002957DC" w:rsidRPr="0012514B" w:rsidRDefault="002957DC">
      <w:pPr>
        <w:widowControl w:val="0"/>
        <w:autoSpaceDE w:val="0"/>
        <w:autoSpaceDN w:val="0"/>
        <w:spacing w:before="5"/>
        <w:rPr>
          <w:rFonts w:eastAsia="Cambria"/>
          <w:sz w:val="22"/>
          <w:szCs w:val="22"/>
        </w:rPr>
      </w:pPr>
    </w:p>
    <w:p w:rsidR="002957DC" w:rsidRPr="0012514B" w:rsidRDefault="007C76D0">
      <w:pPr>
        <w:widowControl w:val="0"/>
        <w:numPr>
          <w:ilvl w:val="2"/>
          <w:numId w:val="20"/>
        </w:numPr>
        <w:tabs>
          <w:tab w:val="left" w:pos="1189"/>
        </w:tabs>
        <w:autoSpaceDE w:val="0"/>
        <w:autoSpaceDN w:val="0"/>
        <w:spacing w:line="254" w:lineRule="auto"/>
        <w:ind w:right="248"/>
        <w:jc w:val="both"/>
        <w:rPr>
          <w:rFonts w:eastAsia="Cambria"/>
          <w:sz w:val="22"/>
          <w:szCs w:val="22"/>
        </w:rPr>
      </w:pPr>
      <w:r w:rsidRPr="00C11DBB">
        <w:rPr>
          <w:rFonts w:eastAsia="Cambria"/>
          <w:sz w:val="22"/>
          <w:szCs w:val="22"/>
        </w:rPr>
        <w:t>Set/Lot/</w:t>
      </w:r>
      <w:proofErr w:type="spellStart"/>
      <w:r w:rsidRPr="00C11DBB">
        <w:rPr>
          <w:rFonts w:eastAsia="Cambria"/>
          <w:sz w:val="22"/>
          <w:szCs w:val="22"/>
        </w:rPr>
        <w:t>Lumpsum</w:t>
      </w:r>
      <w:proofErr w:type="spellEnd"/>
      <w:r w:rsidRPr="00C11DBB">
        <w:rPr>
          <w:rFonts w:eastAsia="Cambria"/>
          <w:sz w:val="22"/>
          <w:szCs w:val="22"/>
        </w:rPr>
        <w:t xml:space="preserve"> shall be governed as per the requirement of the corresponding item description read in conjunction with relevant provisions of Technical Specifications</w:t>
      </w:r>
      <w:r w:rsidRPr="0012514B">
        <w:rPr>
          <w:rFonts w:eastAsia="Cambria"/>
          <w:w w:val="105"/>
          <w:sz w:val="22"/>
          <w:szCs w:val="22"/>
        </w:rPr>
        <w:t>.</w:t>
      </w:r>
    </w:p>
    <w:p w:rsidR="002957DC" w:rsidRPr="0012514B" w:rsidRDefault="002957DC">
      <w:pPr>
        <w:widowControl w:val="0"/>
        <w:autoSpaceDE w:val="0"/>
        <w:autoSpaceDN w:val="0"/>
        <w:spacing w:before="6"/>
        <w:rPr>
          <w:rFonts w:eastAsia="Cambria"/>
          <w:sz w:val="22"/>
          <w:szCs w:val="22"/>
        </w:rPr>
      </w:pPr>
    </w:p>
    <w:p w:rsidR="002957DC" w:rsidRPr="0012514B" w:rsidRDefault="007C76D0">
      <w:pPr>
        <w:widowControl w:val="0"/>
        <w:numPr>
          <w:ilvl w:val="1"/>
          <w:numId w:val="11"/>
        </w:numPr>
        <w:tabs>
          <w:tab w:val="left" w:pos="1188"/>
          <w:tab w:val="left" w:pos="1189"/>
        </w:tabs>
        <w:autoSpaceDE w:val="0"/>
        <w:autoSpaceDN w:val="0"/>
        <w:spacing w:line="254" w:lineRule="auto"/>
        <w:ind w:right="246"/>
        <w:jc w:val="both"/>
        <w:rPr>
          <w:rFonts w:eastAsia="Cambria"/>
          <w:sz w:val="22"/>
          <w:szCs w:val="22"/>
        </w:rPr>
      </w:pPr>
      <w:r w:rsidRPr="00C11DBB">
        <w:rPr>
          <w:rFonts w:eastAsia="Cambria"/>
          <w:sz w:val="22"/>
          <w:szCs w:val="22"/>
        </w:rPr>
        <w:t>In the schedules, Bidder shall give the required details and a breakdown of their price considering and taking into account the</w:t>
      </w:r>
      <w:r w:rsidRPr="0012514B">
        <w:rPr>
          <w:rFonts w:eastAsia="Cambria"/>
          <w:spacing w:val="1"/>
          <w:w w:val="105"/>
          <w:sz w:val="22"/>
          <w:szCs w:val="22"/>
        </w:rPr>
        <w:t xml:space="preserve"> </w:t>
      </w:r>
      <w:r w:rsidRPr="0012514B">
        <w:rPr>
          <w:rFonts w:eastAsia="Cambria"/>
          <w:b/>
          <w:bCs/>
          <w:w w:val="105"/>
          <w:sz w:val="22"/>
          <w:szCs w:val="22"/>
        </w:rPr>
        <w:t>Input Tax Credit (ITC)</w:t>
      </w:r>
      <w:r w:rsidRPr="0012514B">
        <w:rPr>
          <w:rFonts w:eastAsia="Cambria"/>
          <w:w w:val="105"/>
          <w:sz w:val="22"/>
          <w:szCs w:val="22"/>
        </w:rPr>
        <w:t xml:space="preserve"> </w:t>
      </w:r>
      <w:r w:rsidRPr="00C11DBB">
        <w:rPr>
          <w:rFonts w:eastAsia="Cambria"/>
          <w:sz w:val="22"/>
          <w:szCs w:val="22"/>
        </w:rPr>
        <w:t>as may be available under the</w:t>
      </w:r>
      <w:r w:rsidRPr="0012514B">
        <w:rPr>
          <w:rFonts w:eastAsia="Cambria"/>
          <w:spacing w:val="1"/>
          <w:w w:val="105"/>
          <w:sz w:val="22"/>
          <w:szCs w:val="22"/>
        </w:rPr>
        <w:t xml:space="preserve"> </w:t>
      </w:r>
      <w:r w:rsidRPr="0012514B">
        <w:rPr>
          <w:rFonts w:eastAsia="Cambria"/>
          <w:b/>
          <w:bCs/>
          <w:w w:val="105"/>
          <w:sz w:val="22"/>
          <w:szCs w:val="22"/>
        </w:rPr>
        <w:t>Goods and</w:t>
      </w:r>
      <w:r w:rsidRPr="0012514B">
        <w:rPr>
          <w:rFonts w:eastAsia="Cambria"/>
          <w:b/>
          <w:bCs/>
          <w:spacing w:val="1"/>
          <w:w w:val="105"/>
          <w:sz w:val="22"/>
          <w:szCs w:val="22"/>
        </w:rPr>
        <w:t xml:space="preserve"> </w:t>
      </w:r>
      <w:r w:rsidRPr="0012514B">
        <w:rPr>
          <w:rFonts w:eastAsia="Cambria"/>
          <w:b/>
          <w:bCs/>
          <w:w w:val="105"/>
          <w:sz w:val="22"/>
          <w:szCs w:val="22"/>
        </w:rPr>
        <w:t>Services</w:t>
      </w:r>
      <w:r w:rsidRPr="0012514B">
        <w:rPr>
          <w:rFonts w:eastAsia="Cambria"/>
          <w:b/>
          <w:bCs/>
          <w:spacing w:val="-11"/>
          <w:w w:val="105"/>
          <w:sz w:val="22"/>
          <w:szCs w:val="22"/>
        </w:rPr>
        <w:t xml:space="preserve"> </w:t>
      </w:r>
      <w:r w:rsidRPr="0012514B">
        <w:rPr>
          <w:rFonts w:eastAsia="Cambria"/>
          <w:b/>
          <w:bCs/>
          <w:w w:val="105"/>
          <w:sz w:val="22"/>
          <w:szCs w:val="22"/>
        </w:rPr>
        <w:t>Tax</w:t>
      </w:r>
      <w:r w:rsidRPr="0012514B">
        <w:rPr>
          <w:rFonts w:eastAsia="Cambria"/>
          <w:b/>
          <w:bCs/>
          <w:spacing w:val="-9"/>
          <w:w w:val="105"/>
          <w:sz w:val="22"/>
          <w:szCs w:val="22"/>
        </w:rPr>
        <w:t xml:space="preserve"> </w:t>
      </w:r>
      <w:r w:rsidRPr="0012514B">
        <w:rPr>
          <w:rFonts w:eastAsia="Cambria"/>
          <w:b/>
          <w:bCs/>
          <w:w w:val="105"/>
          <w:sz w:val="22"/>
          <w:szCs w:val="22"/>
        </w:rPr>
        <w:t>(GST)</w:t>
      </w:r>
      <w:r w:rsidRPr="0012514B">
        <w:rPr>
          <w:rFonts w:eastAsia="Cambria"/>
          <w:spacing w:val="-11"/>
          <w:w w:val="105"/>
          <w:sz w:val="22"/>
          <w:szCs w:val="22"/>
        </w:rPr>
        <w:t xml:space="preserve"> </w:t>
      </w:r>
      <w:r w:rsidRPr="00C11DBB">
        <w:rPr>
          <w:rFonts w:eastAsia="Cambria"/>
          <w:sz w:val="22"/>
          <w:szCs w:val="22"/>
        </w:rPr>
        <w:t>Laws and Regulations, in the schedules as follows</w:t>
      </w:r>
      <w:r w:rsidRPr="0012514B">
        <w:rPr>
          <w:rFonts w:eastAsia="Cambria"/>
          <w:w w:val="105"/>
          <w:sz w:val="22"/>
          <w:szCs w:val="22"/>
        </w:rPr>
        <w:t>:</w:t>
      </w:r>
    </w:p>
    <w:p w:rsidR="002957DC" w:rsidRPr="0012514B" w:rsidRDefault="002957DC">
      <w:pPr>
        <w:widowControl w:val="0"/>
        <w:autoSpaceDE w:val="0"/>
        <w:autoSpaceDN w:val="0"/>
        <w:spacing w:before="3"/>
        <w:rPr>
          <w:rFonts w:eastAsia="Cambria"/>
          <w:sz w:val="22"/>
          <w:szCs w:val="22"/>
        </w:rPr>
      </w:pPr>
    </w:p>
    <w:p w:rsidR="002957DC" w:rsidRPr="00FD2A11" w:rsidRDefault="007C76D0">
      <w:pPr>
        <w:widowControl w:val="0"/>
        <w:numPr>
          <w:ilvl w:val="2"/>
          <w:numId w:val="11"/>
        </w:numPr>
        <w:tabs>
          <w:tab w:val="left" w:pos="1578"/>
        </w:tabs>
        <w:autoSpaceDE w:val="0"/>
        <w:autoSpaceDN w:val="0"/>
        <w:spacing w:before="1" w:line="254" w:lineRule="auto"/>
        <w:ind w:right="243"/>
        <w:jc w:val="both"/>
        <w:rPr>
          <w:rFonts w:eastAsia="Cambria"/>
          <w:sz w:val="22"/>
          <w:szCs w:val="22"/>
        </w:rPr>
      </w:pPr>
      <w:r w:rsidRPr="0012514B">
        <w:rPr>
          <w:rFonts w:eastAsia="Cambria"/>
          <w:w w:val="105"/>
          <w:sz w:val="22"/>
          <w:szCs w:val="22"/>
        </w:rPr>
        <w:t xml:space="preserve">  </w:t>
      </w:r>
      <w:r w:rsidR="00DD5EB7" w:rsidRPr="00C11DBB">
        <w:rPr>
          <w:rFonts w:eastAsia="Cambria"/>
          <w:sz w:val="22"/>
          <w:szCs w:val="22"/>
        </w:rPr>
        <w:t>Plant and equipment including mandatory spares</w:t>
      </w:r>
      <w:r w:rsidR="007A2DEB" w:rsidRPr="00C11DBB">
        <w:rPr>
          <w:rFonts w:eastAsia="Cambria"/>
          <w:sz w:val="22"/>
          <w:szCs w:val="22"/>
        </w:rPr>
        <w:t xml:space="preserve">, </w:t>
      </w:r>
      <w:r w:rsidR="007A2DEB" w:rsidRPr="00FD2A11">
        <w:rPr>
          <w:rFonts w:eastAsia="Cambria"/>
          <w:sz w:val="22"/>
          <w:szCs w:val="22"/>
        </w:rPr>
        <w:t>Local/inland</w:t>
      </w:r>
      <w:r w:rsidR="007A2DEB" w:rsidRPr="00C11DBB">
        <w:rPr>
          <w:rFonts w:eastAsia="Cambria"/>
          <w:sz w:val="22"/>
          <w:szCs w:val="22"/>
        </w:rPr>
        <w:t xml:space="preserve"> </w:t>
      </w:r>
      <w:r w:rsidR="007A2DEB" w:rsidRPr="00FD2A11">
        <w:rPr>
          <w:rFonts w:eastAsia="Cambria"/>
          <w:sz w:val="22"/>
          <w:szCs w:val="22"/>
        </w:rPr>
        <w:t>transportation,</w:t>
      </w:r>
      <w:r w:rsidR="007A2DEB" w:rsidRPr="00C11DBB">
        <w:rPr>
          <w:rFonts w:eastAsia="Cambria"/>
          <w:sz w:val="22"/>
          <w:szCs w:val="22"/>
        </w:rPr>
        <w:t xml:space="preserve"> </w:t>
      </w:r>
      <w:r w:rsidR="007A2DEB" w:rsidRPr="00FD2A11">
        <w:rPr>
          <w:rFonts w:eastAsia="Cambria"/>
          <w:sz w:val="22"/>
          <w:szCs w:val="22"/>
        </w:rPr>
        <w:t>In-transit</w:t>
      </w:r>
      <w:r w:rsidR="007A2DEB" w:rsidRPr="00C11DBB">
        <w:rPr>
          <w:rFonts w:eastAsia="Cambria"/>
          <w:sz w:val="22"/>
          <w:szCs w:val="22"/>
        </w:rPr>
        <w:t xml:space="preserve"> </w:t>
      </w:r>
      <w:r w:rsidR="007A2DEB" w:rsidRPr="00FD2A11">
        <w:rPr>
          <w:rFonts w:eastAsia="Cambria"/>
          <w:sz w:val="22"/>
          <w:szCs w:val="22"/>
        </w:rPr>
        <w:t>insurance,</w:t>
      </w:r>
      <w:r w:rsidR="007A2DEB" w:rsidRPr="00C11DBB">
        <w:rPr>
          <w:rFonts w:eastAsia="Cambria"/>
          <w:sz w:val="22"/>
          <w:szCs w:val="22"/>
        </w:rPr>
        <w:t xml:space="preserve"> </w:t>
      </w:r>
      <w:r w:rsidR="007A2DEB" w:rsidRPr="00FD2A11">
        <w:rPr>
          <w:rFonts w:eastAsia="Cambria"/>
          <w:sz w:val="22"/>
          <w:szCs w:val="22"/>
        </w:rPr>
        <w:t>loading</w:t>
      </w:r>
      <w:r w:rsidR="007A2DEB" w:rsidRPr="00C11DBB">
        <w:rPr>
          <w:rFonts w:eastAsia="Cambria"/>
          <w:sz w:val="22"/>
          <w:szCs w:val="22"/>
        </w:rPr>
        <w:t xml:space="preserve"> </w:t>
      </w:r>
      <w:r w:rsidR="007A2DEB" w:rsidRPr="00FD2A11">
        <w:rPr>
          <w:rFonts w:eastAsia="Cambria"/>
          <w:sz w:val="22"/>
          <w:szCs w:val="22"/>
        </w:rPr>
        <w:t>and</w:t>
      </w:r>
      <w:r w:rsidR="007A2DEB" w:rsidRPr="00C11DBB">
        <w:rPr>
          <w:rFonts w:eastAsia="Cambria"/>
          <w:sz w:val="22"/>
          <w:szCs w:val="22"/>
        </w:rPr>
        <w:t xml:space="preserve"> </w:t>
      </w:r>
      <w:r w:rsidR="007A2DEB" w:rsidRPr="00FD2A11">
        <w:rPr>
          <w:rFonts w:eastAsia="Cambria"/>
          <w:sz w:val="22"/>
          <w:szCs w:val="22"/>
        </w:rPr>
        <w:t>unloading</w:t>
      </w:r>
      <w:r w:rsidR="007A2DEB" w:rsidRPr="00C11DBB">
        <w:rPr>
          <w:rFonts w:eastAsia="Cambria"/>
          <w:sz w:val="22"/>
          <w:szCs w:val="22"/>
        </w:rPr>
        <w:t xml:space="preserve"> </w:t>
      </w:r>
      <w:r w:rsidR="007A2DEB" w:rsidRPr="00FD2A11">
        <w:rPr>
          <w:rFonts w:eastAsia="Cambria"/>
          <w:sz w:val="22"/>
          <w:szCs w:val="22"/>
        </w:rPr>
        <w:t>of</w:t>
      </w:r>
      <w:r w:rsidR="007A2DEB" w:rsidRPr="00C11DBB">
        <w:rPr>
          <w:rFonts w:eastAsia="Cambria"/>
          <w:sz w:val="22"/>
          <w:szCs w:val="22"/>
        </w:rPr>
        <w:t xml:space="preserve"> </w:t>
      </w:r>
      <w:r w:rsidR="007A2DEB" w:rsidRPr="00FD2A11">
        <w:rPr>
          <w:rFonts w:eastAsia="Cambria"/>
          <w:sz w:val="22"/>
          <w:szCs w:val="22"/>
        </w:rPr>
        <w:t>the</w:t>
      </w:r>
      <w:r w:rsidR="007A2DEB" w:rsidRPr="00C11DBB">
        <w:rPr>
          <w:rFonts w:eastAsia="Cambria"/>
          <w:sz w:val="22"/>
          <w:szCs w:val="22"/>
        </w:rPr>
        <w:t xml:space="preserve"> </w:t>
      </w:r>
      <w:r w:rsidR="007A2DEB" w:rsidRPr="00FD2A11">
        <w:rPr>
          <w:rFonts w:eastAsia="Cambria"/>
          <w:sz w:val="22"/>
          <w:szCs w:val="22"/>
        </w:rPr>
        <w:t>Plant</w:t>
      </w:r>
      <w:r w:rsidR="007A2DEB" w:rsidRPr="00C11DBB">
        <w:rPr>
          <w:rFonts w:eastAsia="Cambria"/>
          <w:sz w:val="22"/>
          <w:szCs w:val="22"/>
        </w:rPr>
        <w:t xml:space="preserve"> </w:t>
      </w:r>
      <w:r w:rsidR="007A2DEB" w:rsidRPr="00FD2A11">
        <w:rPr>
          <w:rFonts w:eastAsia="Cambria"/>
          <w:sz w:val="22"/>
          <w:szCs w:val="22"/>
        </w:rPr>
        <w:t>and</w:t>
      </w:r>
      <w:r w:rsidR="007A2DEB" w:rsidRPr="00C11DBB">
        <w:rPr>
          <w:rFonts w:eastAsia="Cambria"/>
          <w:sz w:val="22"/>
          <w:szCs w:val="22"/>
        </w:rPr>
        <w:t xml:space="preserve"> </w:t>
      </w:r>
      <w:r w:rsidR="007A2DEB" w:rsidRPr="00FD2A11">
        <w:rPr>
          <w:rFonts w:eastAsia="Cambria"/>
          <w:sz w:val="22"/>
          <w:szCs w:val="22"/>
        </w:rPr>
        <w:t>Equipment</w:t>
      </w:r>
      <w:r w:rsidR="00DD5EB7" w:rsidRPr="00C11DBB">
        <w:rPr>
          <w:rFonts w:eastAsia="Cambria"/>
          <w:sz w:val="22"/>
          <w:szCs w:val="22"/>
        </w:rPr>
        <w:t xml:space="preserve">, shall be </w:t>
      </w:r>
      <w:r w:rsidR="008011BD" w:rsidRPr="00C11DBB">
        <w:rPr>
          <w:rFonts w:eastAsia="Cambria"/>
          <w:sz w:val="22"/>
          <w:szCs w:val="22"/>
        </w:rPr>
        <w:t xml:space="preserve">quoted </w:t>
      </w:r>
      <w:r w:rsidR="008011BD" w:rsidRPr="00C47AF4">
        <w:rPr>
          <w:rFonts w:eastAsia="Cambria"/>
          <w:sz w:val="22"/>
          <w:szCs w:val="22"/>
        </w:rPr>
        <w:t>on</w:t>
      </w:r>
      <w:r w:rsidR="00DD5EB7" w:rsidRPr="00C47AF4">
        <w:rPr>
          <w:rFonts w:eastAsia="Cambria"/>
          <w:sz w:val="22"/>
          <w:szCs w:val="22"/>
        </w:rPr>
        <w:t xml:space="preserve"> </w:t>
      </w:r>
      <w:r w:rsidR="0079610E" w:rsidRPr="00FD2A11">
        <w:rPr>
          <w:rFonts w:eastAsia="Cambria"/>
          <w:sz w:val="22"/>
          <w:szCs w:val="22"/>
        </w:rPr>
        <w:t xml:space="preserve">Taxable value &amp; GST thereon basis </w:t>
      </w:r>
      <w:r w:rsidR="00DD5EB7" w:rsidRPr="00C11DBB">
        <w:rPr>
          <w:rFonts w:eastAsia="Cambria"/>
          <w:sz w:val="22"/>
          <w:szCs w:val="22"/>
        </w:rPr>
        <w:t>in</w:t>
      </w:r>
      <w:r w:rsidR="00DD5EB7" w:rsidRPr="00FD2A11">
        <w:rPr>
          <w:rFonts w:eastAsia="Cambria"/>
          <w:spacing w:val="2"/>
          <w:w w:val="105"/>
          <w:sz w:val="22"/>
          <w:szCs w:val="22"/>
        </w:rPr>
        <w:t xml:space="preserve"> </w:t>
      </w:r>
      <w:r w:rsidR="00DD5EB7" w:rsidRPr="00FD2A11">
        <w:rPr>
          <w:rFonts w:eastAsia="Cambria"/>
          <w:b/>
          <w:w w:val="105"/>
          <w:sz w:val="22"/>
          <w:szCs w:val="22"/>
        </w:rPr>
        <w:t>Schedule</w:t>
      </w:r>
      <w:r w:rsidR="00DD5EB7" w:rsidRPr="00FD2A11">
        <w:rPr>
          <w:rFonts w:eastAsia="Cambria"/>
          <w:b/>
          <w:spacing w:val="4"/>
          <w:w w:val="105"/>
          <w:sz w:val="22"/>
          <w:szCs w:val="22"/>
        </w:rPr>
        <w:t xml:space="preserve"> </w:t>
      </w:r>
      <w:r w:rsidR="00DD5EB7" w:rsidRPr="00FD2A11">
        <w:rPr>
          <w:rFonts w:eastAsia="Cambria"/>
          <w:b/>
          <w:w w:val="105"/>
          <w:sz w:val="22"/>
          <w:szCs w:val="22"/>
        </w:rPr>
        <w:t>1.</w:t>
      </w:r>
    </w:p>
    <w:p w:rsidR="002957DC" w:rsidRPr="0012514B" w:rsidRDefault="002957DC">
      <w:pPr>
        <w:widowControl w:val="0"/>
        <w:autoSpaceDE w:val="0"/>
        <w:autoSpaceDN w:val="0"/>
        <w:spacing w:before="5"/>
        <w:rPr>
          <w:rFonts w:eastAsia="Cambria"/>
          <w:sz w:val="22"/>
          <w:szCs w:val="22"/>
        </w:rPr>
      </w:pPr>
    </w:p>
    <w:p w:rsidR="002957DC" w:rsidRPr="0012514B" w:rsidRDefault="007C76D0">
      <w:pPr>
        <w:widowControl w:val="0"/>
        <w:autoSpaceDE w:val="0"/>
        <w:autoSpaceDN w:val="0"/>
        <w:spacing w:line="254" w:lineRule="auto"/>
        <w:ind w:left="1728" w:right="244" w:firstLine="55"/>
        <w:jc w:val="both"/>
        <w:rPr>
          <w:rFonts w:eastAsia="Cambria"/>
          <w:sz w:val="22"/>
          <w:szCs w:val="22"/>
        </w:rPr>
      </w:pPr>
      <w:r w:rsidRPr="00C11DBB">
        <w:rPr>
          <w:rFonts w:eastAsia="Cambria"/>
          <w:sz w:val="22"/>
          <w:szCs w:val="22"/>
        </w:rPr>
        <w:t>Further, in case of imported Equipment/items offered as ‘Off the Shelf’ or dispatched directly from the Indian Port of disembarkation, the price of such Equipment/items shall be inclusive of all cost as well as any duties paid/payable in relation to import of such goods (viz., customs duties, GST &amp; levies etc.) considering and taking into account the ITC as may be available under the applicable laws including GST.</w:t>
      </w:r>
    </w:p>
    <w:p w:rsidR="002957DC" w:rsidRPr="0012514B" w:rsidRDefault="002957DC">
      <w:pPr>
        <w:widowControl w:val="0"/>
        <w:autoSpaceDE w:val="0"/>
        <w:autoSpaceDN w:val="0"/>
        <w:spacing w:before="3"/>
        <w:rPr>
          <w:rFonts w:eastAsia="Cambria"/>
          <w:sz w:val="22"/>
          <w:szCs w:val="22"/>
        </w:rPr>
      </w:pPr>
    </w:p>
    <w:p w:rsidR="002957DC" w:rsidRPr="0012514B" w:rsidRDefault="007C76D0">
      <w:pPr>
        <w:widowControl w:val="0"/>
        <w:autoSpaceDE w:val="0"/>
        <w:autoSpaceDN w:val="0"/>
        <w:spacing w:line="254" w:lineRule="auto"/>
        <w:ind w:left="1728" w:right="244"/>
        <w:jc w:val="both"/>
        <w:rPr>
          <w:rFonts w:eastAsia="Cambria"/>
          <w:sz w:val="22"/>
          <w:szCs w:val="22"/>
        </w:rPr>
      </w:pPr>
      <w:r w:rsidRPr="0012514B">
        <w:rPr>
          <w:rFonts w:eastAsia="Cambria"/>
          <w:i/>
          <w:iCs/>
          <w:w w:val="105"/>
          <w:sz w:val="22"/>
          <w:szCs w:val="22"/>
        </w:rPr>
        <w:t>The price quoted in respect of all items in the above schedule</w:t>
      </w:r>
      <w:r w:rsidRPr="0012514B">
        <w:rPr>
          <w:rFonts w:eastAsia="Cambria"/>
          <w:i/>
          <w:iCs/>
          <w:spacing w:val="1"/>
          <w:w w:val="105"/>
          <w:sz w:val="22"/>
          <w:szCs w:val="22"/>
        </w:rPr>
        <w:t xml:space="preserve"> </w:t>
      </w:r>
      <w:r w:rsidRPr="00FD2A11">
        <w:rPr>
          <w:rFonts w:eastAsia="Cambria"/>
          <w:i/>
          <w:iCs/>
          <w:w w:val="105"/>
          <w:sz w:val="22"/>
          <w:szCs w:val="22"/>
        </w:rPr>
        <w:t xml:space="preserve">shall be </w:t>
      </w:r>
      <w:r w:rsidR="00A53D9F" w:rsidRPr="00FD2A11">
        <w:rPr>
          <w:rFonts w:eastAsia="Cambria"/>
          <w:i/>
          <w:iCs/>
          <w:w w:val="105"/>
          <w:sz w:val="22"/>
          <w:szCs w:val="22"/>
        </w:rPr>
        <w:t xml:space="preserve">including </w:t>
      </w:r>
      <w:r w:rsidRPr="00FD2A11">
        <w:rPr>
          <w:rFonts w:eastAsia="Cambria"/>
          <w:i/>
          <w:iCs/>
          <w:w w:val="105"/>
          <w:sz w:val="22"/>
          <w:szCs w:val="22"/>
        </w:rPr>
        <w:t xml:space="preserve">GST </w:t>
      </w:r>
      <w:r w:rsidRPr="0012514B">
        <w:rPr>
          <w:rFonts w:eastAsia="Cambria"/>
          <w:i/>
          <w:iCs/>
          <w:w w:val="105"/>
          <w:sz w:val="22"/>
          <w:szCs w:val="22"/>
        </w:rPr>
        <w:t>applicable on transaction between the</w:t>
      </w:r>
      <w:r w:rsidRPr="0012514B">
        <w:rPr>
          <w:rFonts w:eastAsia="Cambria"/>
          <w:i/>
          <w:iCs/>
          <w:spacing w:val="1"/>
          <w:w w:val="105"/>
          <w:sz w:val="22"/>
          <w:szCs w:val="22"/>
        </w:rPr>
        <w:t xml:space="preserve"> </w:t>
      </w:r>
      <w:r w:rsidRPr="0012514B">
        <w:rPr>
          <w:rFonts w:eastAsia="Cambria"/>
          <w:i/>
          <w:iCs/>
          <w:w w:val="105"/>
          <w:sz w:val="22"/>
          <w:szCs w:val="22"/>
        </w:rPr>
        <w:t>Employer</w:t>
      </w:r>
      <w:r w:rsidRPr="0012514B">
        <w:rPr>
          <w:rFonts w:eastAsia="Cambria"/>
          <w:i/>
          <w:iCs/>
          <w:spacing w:val="4"/>
          <w:w w:val="105"/>
          <w:sz w:val="22"/>
          <w:szCs w:val="22"/>
        </w:rPr>
        <w:t xml:space="preserve"> </w:t>
      </w:r>
      <w:r w:rsidRPr="0012514B">
        <w:rPr>
          <w:rFonts w:eastAsia="Cambria"/>
          <w:i/>
          <w:iCs/>
          <w:w w:val="105"/>
          <w:sz w:val="22"/>
          <w:szCs w:val="22"/>
        </w:rPr>
        <w:t>and</w:t>
      </w:r>
      <w:r w:rsidRPr="0012514B">
        <w:rPr>
          <w:rFonts w:eastAsia="Cambria"/>
          <w:i/>
          <w:iCs/>
          <w:spacing w:val="3"/>
          <w:w w:val="105"/>
          <w:sz w:val="22"/>
          <w:szCs w:val="22"/>
        </w:rPr>
        <w:t xml:space="preserve"> </w:t>
      </w:r>
      <w:r w:rsidRPr="0012514B">
        <w:rPr>
          <w:rFonts w:eastAsia="Cambria"/>
          <w:i/>
          <w:iCs/>
          <w:w w:val="105"/>
          <w:sz w:val="22"/>
          <w:szCs w:val="22"/>
        </w:rPr>
        <w:t>the</w:t>
      </w:r>
      <w:r w:rsidRPr="0012514B">
        <w:rPr>
          <w:rFonts w:eastAsia="Cambria"/>
          <w:i/>
          <w:iCs/>
          <w:spacing w:val="4"/>
          <w:w w:val="105"/>
          <w:sz w:val="22"/>
          <w:szCs w:val="22"/>
        </w:rPr>
        <w:t xml:space="preserve"> </w:t>
      </w:r>
      <w:r w:rsidRPr="0012514B">
        <w:rPr>
          <w:rFonts w:eastAsia="Cambria"/>
          <w:i/>
          <w:iCs/>
          <w:w w:val="105"/>
          <w:sz w:val="22"/>
          <w:szCs w:val="22"/>
        </w:rPr>
        <w:t>Contractor</w:t>
      </w:r>
      <w:r w:rsidRPr="0012514B">
        <w:rPr>
          <w:rFonts w:eastAsia="Cambria"/>
          <w:w w:val="105"/>
          <w:sz w:val="22"/>
          <w:szCs w:val="22"/>
        </w:rPr>
        <w:t>.</w:t>
      </w:r>
    </w:p>
    <w:p w:rsidR="002957DC" w:rsidRPr="0012514B" w:rsidRDefault="002957DC">
      <w:pPr>
        <w:widowControl w:val="0"/>
        <w:autoSpaceDE w:val="0"/>
        <w:autoSpaceDN w:val="0"/>
        <w:spacing w:before="7"/>
        <w:rPr>
          <w:rFonts w:eastAsia="Cambria"/>
          <w:sz w:val="22"/>
          <w:szCs w:val="22"/>
        </w:rPr>
      </w:pPr>
    </w:p>
    <w:p w:rsidR="00394841" w:rsidRPr="00FD2A11" w:rsidRDefault="007C76D0" w:rsidP="00394841">
      <w:pPr>
        <w:widowControl w:val="0"/>
        <w:numPr>
          <w:ilvl w:val="2"/>
          <w:numId w:val="11"/>
        </w:numPr>
        <w:tabs>
          <w:tab w:val="left" w:pos="1729"/>
        </w:tabs>
        <w:autoSpaceDE w:val="0"/>
        <w:autoSpaceDN w:val="0"/>
        <w:spacing w:before="1" w:line="254" w:lineRule="auto"/>
        <w:ind w:right="247"/>
        <w:jc w:val="both"/>
        <w:rPr>
          <w:rFonts w:eastAsia="Cambria"/>
          <w:sz w:val="22"/>
          <w:szCs w:val="22"/>
        </w:rPr>
      </w:pPr>
      <w:r w:rsidRPr="00C11DBB">
        <w:rPr>
          <w:rFonts w:eastAsia="Cambria"/>
          <w:sz w:val="22"/>
          <w:szCs w:val="22"/>
        </w:rPr>
        <w:t>Installation Charges shall be quoted separately</w:t>
      </w:r>
      <w:r w:rsidRPr="00FD2A11">
        <w:rPr>
          <w:rFonts w:eastAsia="Cambria"/>
          <w:spacing w:val="-9"/>
          <w:w w:val="105"/>
          <w:sz w:val="22"/>
          <w:szCs w:val="22"/>
        </w:rPr>
        <w:t xml:space="preserve"> </w:t>
      </w:r>
      <w:r w:rsidRPr="00FD2A11">
        <w:rPr>
          <w:rFonts w:eastAsia="Cambria"/>
          <w:b/>
          <w:bCs/>
          <w:w w:val="105"/>
          <w:sz w:val="22"/>
          <w:szCs w:val="22"/>
        </w:rPr>
        <w:t>(Schedule</w:t>
      </w:r>
      <w:r w:rsidRPr="00FD2A11">
        <w:rPr>
          <w:rFonts w:eastAsia="Cambria"/>
          <w:b/>
          <w:bCs/>
          <w:spacing w:val="-9"/>
          <w:w w:val="105"/>
          <w:sz w:val="22"/>
          <w:szCs w:val="22"/>
        </w:rPr>
        <w:t xml:space="preserve"> </w:t>
      </w:r>
      <w:r w:rsidR="007E5C9E" w:rsidRPr="00FD2A11">
        <w:rPr>
          <w:rFonts w:eastAsia="Cambria"/>
          <w:b/>
          <w:bCs/>
          <w:spacing w:val="-9"/>
          <w:w w:val="105"/>
          <w:sz w:val="22"/>
          <w:szCs w:val="22"/>
        </w:rPr>
        <w:t xml:space="preserve">2 &amp; </w:t>
      </w:r>
      <w:r w:rsidRPr="00FD2A11">
        <w:rPr>
          <w:rFonts w:eastAsia="Cambria"/>
          <w:b/>
          <w:bCs/>
          <w:w w:val="105"/>
          <w:sz w:val="22"/>
          <w:szCs w:val="22"/>
        </w:rPr>
        <w:t>3)</w:t>
      </w:r>
      <w:r w:rsidRPr="00FD2A11">
        <w:rPr>
          <w:rFonts w:eastAsia="Cambria"/>
          <w:spacing w:val="-9"/>
          <w:w w:val="105"/>
          <w:sz w:val="22"/>
          <w:szCs w:val="22"/>
        </w:rPr>
        <w:t xml:space="preserve"> </w:t>
      </w:r>
      <w:r w:rsidRPr="00C11DBB">
        <w:rPr>
          <w:rFonts w:eastAsia="Cambria"/>
          <w:sz w:val="22"/>
          <w:szCs w:val="22"/>
        </w:rPr>
        <w:t xml:space="preserve">and shall include rates and prices for all </w:t>
      </w:r>
      <w:proofErr w:type="spellStart"/>
      <w:r w:rsidRPr="00C11DBB">
        <w:rPr>
          <w:rFonts w:eastAsia="Cambria"/>
          <w:sz w:val="22"/>
          <w:szCs w:val="22"/>
        </w:rPr>
        <w:t>labour</w:t>
      </w:r>
      <w:proofErr w:type="spellEnd"/>
      <w:r w:rsidRPr="00C11DBB">
        <w:rPr>
          <w:rFonts w:eastAsia="Cambria"/>
          <w:sz w:val="22"/>
          <w:szCs w:val="22"/>
        </w:rPr>
        <w:t xml:space="preserve">, Contractor's equipment, temporary works, materials, consumables and all </w:t>
      </w:r>
      <w:r w:rsidRPr="00FD2A11">
        <w:rPr>
          <w:rFonts w:eastAsia="Cambria"/>
          <w:sz w:val="22"/>
          <w:szCs w:val="22"/>
        </w:rPr>
        <w:t xml:space="preserve">matters and things of whatsoever nature, </w:t>
      </w:r>
      <w:r w:rsidRPr="00C11DBB">
        <w:rPr>
          <w:rFonts w:eastAsia="Cambria"/>
          <w:sz w:val="22"/>
          <w:szCs w:val="22"/>
        </w:rPr>
        <w:t xml:space="preserve">etc. wherever identified in the Bidding Documents as necessary for the proper execution of all installation services except those priced in other Schedules. The price quoted in respect of all items in the above schedule shall be </w:t>
      </w:r>
      <w:r w:rsidR="007E5C9E" w:rsidRPr="00C11DBB">
        <w:rPr>
          <w:rFonts w:eastAsia="Cambria"/>
          <w:sz w:val="22"/>
          <w:szCs w:val="22"/>
        </w:rPr>
        <w:t xml:space="preserve">including </w:t>
      </w:r>
      <w:r w:rsidRPr="00C11DBB">
        <w:rPr>
          <w:rFonts w:eastAsia="Cambria"/>
          <w:sz w:val="22"/>
          <w:szCs w:val="22"/>
        </w:rPr>
        <w:t>GST.</w:t>
      </w:r>
    </w:p>
    <w:p w:rsidR="002957DC" w:rsidRPr="0012514B" w:rsidRDefault="002957DC">
      <w:pPr>
        <w:widowControl w:val="0"/>
        <w:autoSpaceDE w:val="0"/>
        <w:autoSpaceDN w:val="0"/>
        <w:spacing w:before="7"/>
        <w:rPr>
          <w:rFonts w:eastAsia="Cambria"/>
          <w:sz w:val="22"/>
          <w:szCs w:val="22"/>
        </w:rPr>
      </w:pPr>
    </w:p>
    <w:p w:rsidR="002957DC" w:rsidRPr="0012514B" w:rsidRDefault="002957DC">
      <w:pPr>
        <w:widowControl w:val="0"/>
        <w:autoSpaceDE w:val="0"/>
        <w:autoSpaceDN w:val="0"/>
        <w:spacing w:before="7"/>
        <w:rPr>
          <w:rFonts w:eastAsia="Cambria"/>
          <w:sz w:val="22"/>
          <w:szCs w:val="22"/>
        </w:rPr>
      </w:pPr>
    </w:p>
    <w:p w:rsidR="002957DC" w:rsidRPr="0012514B" w:rsidRDefault="007C76D0" w:rsidP="004B2075">
      <w:pPr>
        <w:widowControl w:val="0"/>
        <w:numPr>
          <w:ilvl w:val="2"/>
          <w:numId w:val="11"/>
        </w:numPr>
        <w:tabs>
          <w:tab w:val="left" w:pos="1729"/>
        </w:tabs>
        <w:autoSpaceDE w:val="0"/>
        <w:autoSpaceDN w:val="0"/>
        <w:spacing w:before="1" w:line="254" w:lineRule="auto"/>
        <w:ind w:right="247"/>
        <w:jc w:val="both"/>
        <w:rPr>
          <w:rFonts w:eastAsia="Cambria"/>
          <w:w w:val="105"/>
          <w:sz w:val="22"/>
          <w:szCs w:val="22"/>
        </w:rPr>
      </w:pPr>
      <w:r w:rsidRPr="00C11DBB">
        <w:rPr>
          <w:rFonts w:eastAsia="Cambria"/>
          <w:sz w:val="22"/>
          <w:szCs w:val="22"/>
        </w:rPr>
        <w:t xml:space="preserve">Total GST on Supply of goods and Services shall be indicated in </w:t>
      </w:r>
      <w:r w:rsidR="007E5C9E" w:rsidRPr="00C11DBB">
        <w:rPr>
          <w:rFonts w:eastAsia="Cambria"/>
          <w:sz w:val="22"/>
          <w:szCs w:val="22"/>
        </w:rPr>
        <w:t xml:space="preserve">the respective </w:t>
      </w:r>
      <w:r w:rsidRPr="00C11DBB">
        <w:rPr>
          <w:rFonts w:eastAsia="Cambria"/>
          <w:sz w:val="22"/>
          <w:szCs w:val="22"/>
        </w:rPr>
        <w:t>Schedule</w:t>
      </w:r>
      <w:r w:rsidR="004B2075" w:rsidRPr="0012514B">
        <w:rPr>
          <w:rFonts w:eastAsia="Cambria"/>
          <w:w w:val="105"/>
          <w:sz w:val="22"/>
          <w:szCs w:val="22"/>
        </w:rPr>
        <w:t>.</w:t>
      </w:r>
    </w:p>
    <w:p w:rsidR="002957DC" w:rsidRPr="0012514B" w:rsidRDefault="002957DC">
      <w:pPr>
        <w:widowControl w:val="0"/>
        <w:autoSpaceDE w:val="0"/>
        <w:autoSpaceDN w:val="0"/>
        <w:spacing w:before="7"/>
        <w:rPr>
          <w:rFonts w:eastAsia="Cambria"/>
          <w:sz w:val="22"/>
          <w:szCs w:val="22"/>
        </w:rPr>
      </w:pPr>
    </w:p>
    <w:p w:rsidR="002957DC" w:rsidRPr="00C11DBB" w:rsidRDefault="007C76D0" w:rsidP="004B2075">
      <w:pPr>
        <w:widowControl w:val="0"/>
        <w:numPr>
          <w:ilvl w:val="2"/>
          <w:numId w:val="11"/>
        </w:numPr>
        <w:tabs>
          <w:tab w:val="left" w:pos="1750"/>
        </w:tabs>
        <w:autoSpaceDE w:val="0"/>
        <w:autoSpaceDN w:val="0"/>
        <w:spacing w:before="1" w:line="254" w:lineRule="auto"/>
        <w:ind w:right="247"/>
        <w:jc w:val="both"/>
        <w:rPr>
          <w:rFonts w:eastAsia="Cambria"/>
          <w:sz w:val="22"/>
          <w:szCs w:val="22"/>
        </w:rPr>
      </w:pPr>
      <w:r w:rsidRPr="00C11DBB">
        <w:rPr>
          <w:rFonts w:eastAsia="Cambria"/>
          <w:sz w:val="22"/>
          <w:szCs w:val="22"/>
        </w:rPr>
        <w:t>The Input Tax Credit (ITC) available, if any, under the GST law as per the relevant Government policies wherever applicable shall be taken into account by the Bidder while quoting bid price.</w:t>
      </w:r>
    </w:p>
    <w:p w:rsidR="002957DC" w:rsidRPr="0012514B" w:rsidRDefault="007C76D0">
      <w:pPr>
        <w:widowControl w:val="0"/>
        <w:numPr>
          <w:ilvl w:val="0"/>
          <w:numId w:val="21"/>
        </w:numPr>
        <w:tabs>
          <w:tab w:val="left" w:pos="1729"/>
        </w:tabs>
        <w:autoSpaceDE w:val="0"/>
        <w:autoSpaceDN w:val="0"/>
        <w:spacing w:before="69" w:line="254" w:lineRule="auto"/>
        <w:ind w:right="243"/>
        <w:jc w:val="both"/>
        <w:rPr>
          <w:rFonts w:eastAsia="Cambria"/>
          <w:sz w:val="22"/>
          <w:szCs w:val="22"/>
        </w:rPr>
      </w:pPr>
      <w:r w:rsidRPr="0012514B">
        <w:rPr>
          <w:rFonts w:eastAsia="Cambria"/>
          <w:sz w:val="22"/>
          <w:szCs w:val="22"/>
        </w:rPr>
        <w:t>The</w:t>
      </w:r>
      <w:r w:rsidRPr="00C11DBB">
        <w:rPr>
          <w:rFonts w:eastAsia="Cambria"/>
          <w:sz w:val="22"/>
          <w:szCs w:val="22"/>
        </w:rPr>
        <w:t xml:space="preserve"> </w:t>
      </w:r>
      <w:r w:rsidRPr="0012514B">
        <w:rPr>
          <w:rFonts w:eastAsia="Cambria"/>
          <w:sz w:val="22"/>
          <w:szCs w:val="22"/>
        </w:rPr>
        <w:t>Bidder</w:t>
      </w:r>
      <w:r w:rsidRPr="00C11DBB">
        <w:rPr>
          <w:rFonts w:eastAsia="Cambria"/>
          <w:sz w:val="22"/>
          <w:szCs w:val="22"/>
        </w:rPr>
        <w:t xml:space="preserve"> </w:t>
      </w:r>
      <w:r w:rsidRPr="0012514B">
        <w:rPr>
          <w:rFonts w:eastAsia="Cambria"/>
          <w:sz w:val="22"/>
          <w:szCs w:val="22"/>
        </w:rPr>
        <w:t>shall</w:t>
      </w:r>
      <w:r w:rsidRPr="00C11DBB">
        <w:rPr>
          <w:rFonts w:eastAsia="Cambria"/>
          <w:sz w:val="22"/>
          <w:szCs w:val="22"/>
        </w:rPr>
        <w:t xml:space="preserve"> </w:t>
      </w:r>
      <w:r w:rsidRPr="0012514B">
        <w:rPr>
          <w:rFonts w:eastAsia="Cambria"/>
          <w:sz w:val="22"/>
          <w:szCs w:val="22"/>
        </w:rPr>
        <w:t>include</w:t>
      </w:r>
      <w:r w:rsidRPr="00C11DBB">
        <w:rPr>
          <w:rFonts w:eastAsia="Cambria"/>
          <w:sz w:val="22"/>
          <w:szCs w:val="22"/>
        </w:rPr>
        <w:t xml:space="preserve"> </w:t>
      </w:r>
      <w:r w:rsidRPr="0012514B">
        <w:rPr>
          <w:rFonts w:eastAsia="Cambria"/>
          <w:sz w:val="22"/>
          <w:szCs w:val="22"/>
        </w:rPr>
        <w:t>In-transit</w:t>
      </w:r>
      <w:r w:rsidRPr="00C11DBB">
        <w:rPr>
          <w:rFonts w:eastAsia="Cambria"/>
          <w:sz w:val="22"/>
          <w:szCs w:val="22"/>
        </w:rPr>
        <w:t xml:space="preserve"> </w:t>
      </w:r>
      <w:r w:rsidRPr="0012514B">
        <w:rPr>
          <w:rFonts w:eastAsia="Cambria"/>
          <w:sz w:val="22"/>
          <w:szCs w:val="22"/>
        </w:rPr>
        <w:t>insurance</w:t>
      </w:r>
      <w:r w:rsidRPr="00C11DBB">
        <w:rPr>
          <w:rFonts w:eastAsia="Cambria"/>
          <w:sz w:val="22"/>
          <w:szCs w:val="22"/>
        </w:rPr>
        <w:t xml:space="preserve"> </w:t>
      </w:r>
      <w:r w:rsidRPr="0012514B">
        <w:rPr>
          <w:rFonts w:eastAsia="Cambria"/>
          <w:sz w:val="22"/>
          <w:szCs w:val="22"/>
        </w:rPr>
        <w:t>charges in its</w:t>
      </w:r>
      <w:r w:rsidRPr="00C11DBB">
        <w:rPr>
          <w:rFonts w:eastAsia="Cambria"/>
          <w:sz w:val="22"/>
          <w:szCs w:val="22"/>
        </w:rPr>
        <w:t xml:space="preserve"> </w:t>
      </w:r>
      <w:r w:rsidRPr="0012514B">
        <w:rPr>
          <w:rFonts w:eastAsia="Cambria"/>
          <w:sz w:val="22"/>
          <w:szCs w:val="22"/>
        </w:rPr>
        <w:t>bid</w:t>
      </w:r>
      <w:r w:rsidRPr="00C11DBB">
        <w:rPr>
          <w:rFonts w:eastAsia="Cambria"/>
          <w:sz w:val="22"/>
          <w:szCs w:val="22"/>
        </w:rPr>
        <w:t xml:space="preserve"> </w:t>
      </w:r>
      <w:r w:rsidRPr="0012514B">
        <w:rPr>
          <w:rFonts w:eastAsia="Cambria"/>
          <w:sz w:val="22"/>
          <w:szCs w:val="22"/>
        </w:rPr>
        <w:t xml:space="preserve">prices as per insurance requirement mentioned in </w:t>
      </w:r>
      <w:r w:rsidRPr="00C11DBB">
        <w:rPr>
          <w:rFonts w:eastAsia="Cambria"/>
          <w:b/>
          <w:bCs/>
          <w:sz w:val="22"/>
          <w:szCs w:val="22"/>
        </w:rPr>
        <w:t>Section – IV</w:t>
      </w:r>
      <w:r w:rsidRPr="0012514B">
        <w:rPr>
          <w:rFonts w:eastAsia="Cambria"/>
          <w:sz w:val="22"/>
          <w:szCs w:val="22"/>
        </w:rPr>
        <w:t>:</w:t>
      </w:r>
      <w:r w:rsidRPr="0012514B">
        <w:rPr>
          <w:rFonts w:eastAsia="Cambria"/>
          <w:spacing w:val="1"/>
          <w:sz w:val="22"/>
          <w:szCs w:val="22"/>
        </w:rPr>
        <w:t xml:space="preserve"> </w:t>
      </w:r>
      <w:r w:rsidRPr="0012514B">
        <w:rPr>
          <w:rFonts w:eastAsia="Cambria"/>
          <w:b/>
          <w:sz w:val="22"/>
          <w:szCs w:val="22"/>
        </w:rPr>
        <w:t>General</w:t>
      </w:r>
      <w:r w:rsidRPr="0012514B">
        <w:rPr>
          <w:rFonts w:eastAsia="Cambria"/>
          <w:b/>
          <w:spacing w:val="53"/>
          <w:sz w:val="22"/>
          <w:szCs w:val="22"/>
        </w:rPr>
        <w:t xml:space="preserve"> </w:t>
      </w:r>
      <w:r w:rsidRPr="0012514B">
        <w:rPr>
          <w:rFonts w:eastAsia="Cambria"/>
          <w:b/>
          <w:sz w:val="22"/>
          <w:szCs w:val="22"/>
        </w:rPr>
        <w:t>Conditions</w:t>
      </w:r>
      <w:r w:rsidRPr="0012514B">
        <w:rPr>
          <w:rFonts w:eastAsia="Cambria"/>
          <w:b/>
          <w:spacing w:val="53"/>
          <w:sz w:val="22"/>
          <w:szCs w:val="22"/>
        </w:rPr>
        <w:t xml:space="preserve"> </w:t>
      </w:r>
      <w:r w:rsidRPr="0012514B">
        <w:rPr>
          <w:rFonts w:eastAsia="Cambria"/>
          <w:b/>
          <w:sz w:val="22"/>
          <w:szCs w:val="22"/>
        </w:rPr>
        <w:t>of</w:t>
      </w:r>
      <w:r w:rsidRPr="0012514B">
        <w:rPr>
          <w:rFonts w:eastAsia="Cambria"/>
          <w:b/>
          <w:spacing w:val="53"/>
          <w:sz w:val="22"/>
          <w:szCs w:val="22"/>
        </w:rPr>
        <w:t xml:space="preserve"> </w:t>
      </w:r>
      <w:r w:rsidRPr="0012514B">
        <w:rPr>
          <w:rFonts w:eastAsia="Cambria"/>
          <w:b/>
          <w:sz w:val="22"/>
          <w:szCs w:val="22"/>
        </w:rPr>
        <w:t>Contract</w:t>
      </w:r>
      <w:r w:rsidRPr="0012514B">
        <w:rPr>
          <w:rFonts w:eastAsia="Cambria"/>
          <w:b/>
          <w:spacing w:val="53"/>
          <w:sz w:val="22"/>
          <w:szCs w:val="22"/>
        </w:rPr>
        <w:t xml:space="preserve"> </w:t>
      </w:r>
      <w:r w:rsidRPr="0012514B">
        <w:rPr>
          <w:rFonts w:eastAsia="Cambria"/>
          <w:b/>
          <w:sz w:val="22"/>
          <w:szCs w:val="22"/>
        </w:rPr>
        <w:t>(GCC)</w:t>
      </w:r>
      <w:r w:rsidRPr="0012514B">
        <w:rPr>
          <w:rFonts w:eastAsia="Cambria"/>
          <w:spacing w:val="53"/>
          <w:sz w:val="22"/>
          <w:szCs w:val="22"/>
        </w:rPr>
        <w:t xml:space="preserve"> </w:t>
      </w:r>
      <w:r w:rsidRPr="0012514B">
        <w:rPr>
          <w:rFonts w:eastAsia="Cambria"/>
          <w:sz w:val="22"/>
          <w:szCs w:val="22"/>
        </w:rPr>
        <w:t>and</w:t>
      </w:r>
      <w:r w:rsidRPr="0012514B">
        <w:rPr>
          <w:rFonts w:eastAsia="Cambria"/>
          <w:spacing w:val="53"/>
          <w:sz w:val="22"/>
          <w:szCs w:val="22"/>
        </w:rPr>
        <w:t xml:space="preserve"> </w:t>
      </w:r>
      <w:r w:rsidRPr="0012514B">
        <w:rPr>
          <w:rFonts w:eastAsia="Cambria"/>
          <w:b/>
          <w:bCs/>
          <w:sz w:val="22"/>
          <w:szCs w:val="22"/>
        </w:rPr>
        <w:lastRenderedPageBreak/>
        <w:t>Appendix-3</w:t>
      </w:r>
      <w:r w:rsidRPr="0012514B">
        <w:rPr>
          <w:rFonts w:eastAsia="Cambria"/>
          <w:sz w:val="22"/>
          <w:szCs w:val="22"/>
        </w:rPr>
        <w:t>:</w:t>
      </w:r>
      <w:r w:rsidRPr="0012514B">
        <w:rPr>
          <w:rFonts w:eastAsia="Cambria"/>
          <w:spacing w:val="-50"/>
          <w:sz w:val="22"/>
          <w:szCs w:val="22"/>
        </w:rPr>
        <w:t xml:space="preserve"> </w:t>
      </w:r>
      <w:r w:rsidRPr="0012514B">
        <w:rPr>
          <w:rFonts w:eastAsia="Cambria"/>
          <w:sz w:val="22"/>
          <w:szCs w:val="22"/>
        </w:rPr>
        <w:t>Insurance</w:t>
      </w:r>
      <w:r w:rsidRPr="00C11DBB">
        <w:rPr>
          <w:rFonts w:eastAsia="Cambria"/>
          <w:sz w:val="22"/>
          <w:szCs w:val="22"/>
        </w:rPr>
        <w:t xml:space="preserve"> </w:t>
      </w:r>
      <w:r w:rsidRPr="0012514B">
        <w:rPr>
          <w:rFonts w:eastAsia="Cambria"/>
          <w:sz w:val="22"/>
          <w:szCs w:val="22"/>
        </w:rPr>
        <w:t>Requirements</w:t>
      </w:r>
      <w:r w:rsidRPr="00C11DBB">
        <w:rPr>
          <w:rFonts w:eastAsia="Cambria"/>
          <w:sz w:val="22"/>
          <w:szCs w:val="22"/>
        </w:rPr>
        <w:t xml:space="preserve"> </w:t>
      </w:r>
      <w:r w:rsidRPr="0012514B">
        <w:rPr>
          <w:rFonts w:eastAsia="Cambria"/>
          <w:sz w:val="22"/>
          <w:szCs w:val="22"/>
        </w:rPr>
        <w:t>to</w:t>
      </w:r>
      <w:r w:rsidRPr="00C11DBB">
        <w:rPr>
          <w:rFonts w:eastAsia="Cambria"/>
          <w:sz w:val="22"/>
          <w:szCs w:val="22"/>
        </w:rPr>
        <w:t xml:space="preserve"> </w:t>
      </w:r>
      <w:r w:rsidRPr="0012514B">
        <w:rPr>
          <w:rFonts w:eastAsia="Cambria"/>
          <w:sz w:val="22"/>
          <w:szCs w:val="22"/>
        </w:rPr>
        <w:t>Form</w:t>
      </w:r>
      <w:r w:rsidRPr="00C11DBB">
        <w:rPr>
          <w:rFonts w:eastAsia="Cambria"/>
          <w:sz w:val="22"/>
          <w:szCs w:val="22"/>
        </w:rPr>
        <w:t xml:space="preserve"> </w:t>
      </w:r>
      <w:r w:rsidRPr="0012514B">
        <w:rPr>
          <w:rFonts w:eastAsia="Cambria"/>
          <w:sz w:val="22"/>
          <w:szCs w:val="22"/>
        </w:rPr>
        <w:t>of</w:t>
      </w:r>
      <w:r w:rsidRPr="00C11DBB">
        <w:rPr>
          <w:rFonts w:eastAsia="Cambria"/>
          <w:sz w:val="22"/>
          <w:szCs w:val="22"/>
        </w:rPr>
        <w:t xml:space="preserve"> </w:t>
      </w:r>
      <w:r w:rsidRPr="0012514B">
        <w:rPr>
          <w:rFonts w:eastAsia="Cambria"/>
          <w:sz w:val="22"/>
          <w:szCs w:val="22"/>
        </w:rPr>
        <w:t>Contract</w:t>
      </w:r>
      <w:r w:rsidRPr="00C11DBB">
        <w:rPr>
          <w:rFonts w:eastAsia="Cambria"/>
          <w:sz w:val="22"/>
          <w:szCs w:val="22"/>
        </w:rPr>
        <w:t xml:space="preserve"> </w:t>
      </w:r>
      <w:r w:rsidRPr="0012514B">
        <w:rPr>
          <w:rFonts w:eastAsia="Cambria"/>
          <w:sz w:val="22"/>
          <w:szCs w:val="22"/>
        </w:rPr>
        <w:t>Agreement</w:t>
      </w:r>
      <w:r w:rsidRPr="00C11DBB">
        <w:rPr>
          <w:rFonts w:eastAsia="Cambria"/>
          <w:sz w:val="22"/>
          <w:szCs w:val="22"/>
        </w:rPr>
        <w:t xml:space="preserve"> </w:t>
      </w:r>
      <w:r w:rsidRPr="0012514B">
        <w:rPr>
          <w:rFonts w:eastAsia="Cambria"/>
          <w:sz w:val="22"/>
          <w:szCs w:val="22"/>
        </w:rPr>
        <w:t>as</w:t>
      </w:r>
      <w:r w:rsidRPr="00C11DBB">
        <w:rPr>
          <w:rFonts w:eastAsia="Cambria"/>
          <w:sz w:val="22"/>
          <w:szCs w:val="22"/>
        </w:rPr>
        <w:t xml:space="preserve"> </w:t>
      </w:r>
      <w:r w:rsidRPr="0012514B">
        <w:rPr>
          <w:rFonts w:eastAsia="Cambria"/>
          <w:sz w:val="22"/>
          <w:szCs w:val="22"/>
        </w:rPr>
        <w:t xml:space="preserve">contained in </w:t>
      </w:r>
      <w:r w:rsidRPr="0012514B">
        <w:rPr>
          <w:rFonts w:eastAsia="Cambria"/>
          <w:b/>
          <w:sz w:val="22"/>
          <w:szCs w:val="22"/>
        </w:rPr>
        <w:t>Section VI:</w:t>
      </w:r>
      <w:r w:rsidRPr="0012514B">
        <w:rPr>
          <w:rFonts w:eastAsia="Cambria"/>
          <w:spacing w:val="53"/>
          <w:sz w:val="22"/>
          <w:szCs w:val="22"/>
        </w:rPr>
        <w:t xml:space="preserve"> </w:t>
      </w:r>
      <w:r w:rsidRPr="0012514B">
        <w:rPr>
          <w:rFonts w:eastAsia="Cambria"/>
          <w:sz w:val="22"/>
          <w:szCs w:val="22"/>
        </w:rPr>
        <w:t>Sample</w:t>
      </w:r>
      <w:r w:rsidRPr="0012514B">
        <w:rPr>
          <w:rFonts w:eastAsia="Cambria"/>
          <w:spacing w:val="53"/>
          <w:sz w:val="22"/>
          <w:szCs w:val="22"/>
        </w:rPr>
        <w:t xml:space="preserve"> </w:t>
      </w:r>
      <w:r w:rsidRPr="0012514B">
        <w:rPr>
          <w:rFonts w:eastAsia="Cambria"/>
          <w:sz w:val="22"/>
          <w:szCs w:val="22"/>
        </w:rPr>
        <w:t xml:space="preserve">Forms  </w:t>
      </w:r>
      <w:r w:rsidRPr="0012514B">
        <w:rPr>
          <w:rFonts w:eastAsia="Cambria"/>
          <w:spacing w:val="1"/>
          <w:sz w:val="22"/>
          <w:szCs w:val="22"/>
        </w:rPr>
        <w:t xml:space="preserve"> </w:t>
      </w:r>
      <w:r w:rsidRPr="0012514B">
        <w:rPr>
          <w:rFonts w:eastAsia="Cambria"/>
          <w:sz w:val="22"/>
          <w:szCs w:val="22"/>
        </w:rPr>
        <w:t xml:space="preserve">and  </w:t>
      </w:r>
      <w:r w:rsidRPr="0012514B">
        <w:rPr>
          <w:rFonts w:eastAsia="Cambria"/>
          <w:spacing w:val="1"/>
          <w:sz w:val="22"/>
          <w:szCs w:val="22"/>
        </w:rPr>
        <w:t xml:space="preserve"> </w:t>
      </w:r>
      <w:r w:rsidRPr="000410BF">
        <w:rPr>
          <w:rFonts w:eastAsia="Cambria"/>
          <w:b/>
          <w:bCs/>
          <w:sz w:val="22"/>
          <w:szCs w:val="22"/>
        </w:rPr>
        <w:t>Procedures</w:t>
      </w:r>
      <w:r w:rsidRPr="000410BF">
        <w:rPr>
          <w:rFonts w:eastAsia="Cambria"/>
          <w:b/>
          <w:bCs/>
          <w:spacing w:val="1"/>
          <w:sz w:val="22"/>
          <w:szCs w:val="22"/>
        </w:rPr>
        <w:t xml:space="preserve"> </w:t>
      </w:r>
      <w:r w:rsidRPr="000410BF">
        <w:rPr>
          <w:rFonts w:eastAsia="Cambria"/>
          <w:b/>
          <w:bCs/>
          <w:sz w:val="22"/>
          <w:szCs w:val="22"/>
        </w:rPr>
        <w:t>(FORMS)</w:t>
      </w:r>
      <w:r w:rsidRPr="0012514B">
        <w:rPr>
          <w:rFonts w:eastAsia="Cambria"/>
          <w:spacing w:val="1"/>
          <w:sz w:val="22"/>
          <w:szCs w:val="22"/>
        </w:rPr>
        <w:t xml:space="preserve"> </w:t>
      </w:r>
      <w:r w:rsidRPr="0012514B">
        <w:rPr>
          <w:rFonts w:eastAsia="Cambria"/>
          <w:sz w:val="22"/>
          <w:szCs w:val="22"/>
        </w:rPr>
        <w:t>of</w:t>
      </w:r>
      <w:r w:rsidRPr="0012514B">
        <w:rPr>
          <w:rFonts w:eastAsia="Cambria"/>
          <w:spacing w:val="1"/>
          <w:sz w:val="22"/>
          <w:szCs w:val="22"/>
        </w:rPr>
        <w:t xml:space="preserve"> </w:t>
      </w:r>
      <w:r w:rsidRPr="0012514B">
        <w:rPr>
          <w:rFonts w:eastAsia="Cambria"/>
          <w:sz w:val="22"/>
          <w:szCs w:val="22"/>
        </w:rPr>
        <w:t>the</w:t>
      </w:r>
      <w:r w:rsidRPr="0012514B">
        <w:rPr>
          <w:rFonts w:eastAsia="Cambria"/>
          <w:spacing w:val="1"/>
          <w:sz w:val="22"/>
          <w:szCs w:val="22"/>
        </w:rPr>
        <w:t xml:space="preserve"> </w:t>
      </w:r>
      <w:r w:rsidRPr="0012514B">
        <w:rPr>
          <w:rFonts w:eastAsia="Cambria"/>
          <w:sz w:val="22"/>
          <w:szCs w:val="22"/>
        </w:rPr>
        <w:t>Bidding</w:t>
      </w:r>
      <w:r w:rsidRPr="0012514B">
        <w:rPr>
          <w:rFonts w:eastAsia="Cambria"/>
          <w:spacing w:val="1"/>
          <w:sz w:val="22"/>
          <w:szCs w:val="22"/>
        </w:rPr>
        <w:t xml:space="preserve"> </w:t>
      </w:r>
      <w:r w:rsidRPr="0012514B">
        <w:rPr>
          <w:rFonts w:eastAsia="Cambria"/>
          <w:sz w:val="22"/>
          <w:szCs w:val="22"/>
        </w:rPr>
        <w:t>Documents.</w:t>
      </w:r>
      <w:r w:rsidRPr="0012514B">
        <w:rPr>
          <w:rFonts w:eastAsia="Cambria"/>
          <w:spacing w:val="1"/>
          <w:sz w:val="22"/>
          <w:szCs w:val="22"/>
        </w:rPr>
        <w:t xml:space="preserve"> </w:t>
      </w:r>
      <w:r w:rsidRPr="0012514B">
        <w:rPr>
          <w:rFonts w:eastAsia="Cambria"/>
          <w:sz w:val="22"/>
          <w:szCs w:val="22"/>
        </w:rPr>
        <w:t>Bidder</w:t>
      </w:r>
      <w:r w:rsidRPr="00C11DBB">
        <w:rPr>
          <w:rFonts w:eastAsia="Cambria"/>
          <w:sz w:val="22"/>
          <w:szCs w:val="22"/>
        </w:rPr>
        <w:t xml:space="preserve"> </w:t>
      </w:r>
      <w:r w:rsidRPr="0012514B">
        <w:rPr>
          <w:rFonts w:eastAsia="Cambria"/>
          <w:sz w:val="22"/>
          <w:szCs w:val="22"/>
        </w:rPr>
        <w:t>shall</w:t>
      </w:r>
      <w:r w:rsidRPr="00C11DBB">
        <w:rPr>
          <w:rFonts w:eastAsia="Cambria"/>
          <w:sz w:val="22"/>
          <w:szCs w:val="22"/>
        </w:rPr>
        <w:t xml:space="preserve"> </w:t>
      </w:r>
      <w:r w:rsidRPr="0012514B">
        <w:rPr>
          <w:rFonts w:eastAsia="Cambria"/>
          <w:sz w:val="22"/>
          <w:szCs w:val="22"/>
        </w:rPr>
        <w:t>further</w:t>
      </w:r>
      <w:r w:rsidRPr="00C11DBB">
        <w:rPr>
          <w:rFonts w:eastAsia="Cambria"/>
          <w:sz w:val="22"/>
          <w:szCs w:val="22"/>
        </w:rPr>
        <w:t xml:space="preserve"> </w:t>
      </w:r>
      <w:r w:rsidRPr="0012514B">
        <w:rPr>
          <w:rFonts w:eastAsia="Cambria"/>
          <w:sz w:val="22"/>
          <w:szCs w:val="22"/>
        </w:rPr>
        <w:t>note</w:t>
      </w:r>
      <w:r w:rsidRPr="00C11DBB">
        <w:rPr>
          <w:rFonts w:eastAsia="Cambria"/>
          <w:sz w:val="22"/>
          <w:szCs w:val="22"/>
        </w:rPr>
        <w:t xml:space="preserve"> </w:t>
      </w:r>
      <w:r w:rsidRPr="0012514B">
        <w:rPr>
          <w:rFonts w:eastAsia="Cambria"/>
          <w:sz w:val="22"/>
          <w:szCs w:val="22"/>
        </w:rPr>
        <w:t>that</w:t>
      </w:r>
      <w:r w:rsidRPr="00C11DBB">
        <w:rPr>
          <w:rFonts w:eastAsia="Cambria"/>
          <w:sz w:val="22"/>
          <w:szCs w:val="22"/>
        </w:rPr>
        <w:t xml:space="preserve"> </w:t>
      </w:r>
      <w:r w:rsidRPr="0012514B">
        <w:rPr>
          <w:rFonts w:eastAsia="Cambria"/>
          <w:sz w:val="22"/>
          <w:szCs w:val="22"/>
        </w:rPr>
        <w:t>the</w:t>
      </w:r>
      <w:r w:rsidRPr="00C11DBB">
        <w:rPr>
          <w:rFonts w:eastAsia="Cambria"/>
          <w:sz w:val="22"/>
          <w:szCs w:val="22"/>
        </w:rPr>
        <w:t xml:space="preserve"> </w:t>
      </w:r>
      <w:r w:rsidRPr="0012514B">
        <w:rPr>
          <w:rFonts w:eastAsia="Cambria"/>
          <w:sz w:val="22"/>
          <w:szCs w:val="22"/>
        </w:rPr>
        <w:t>Employer</w:t>
      </w:r>
      <w:r w:rsidRPr="00C11DBB">
        <w:rPr>
          <w:rFonts w:eastAsia="Cambria"/>
          <w:sz w:val="22"/>
          <w:szCs w:val="22"/>
        </w:rPr>
        <w:t xml:space="preserve"> </w:t>
      </w:r>
      <w:r w:rsidRPr="0012514B">
        <w:rPr>
          <w:rFonts w:eastAsia="Cambria"/>
          <w:sz w:val="22"/>
          <w:szCs w:val="22"/>
        </w:rPr>
        <w:t>shall</w:t>
      </w:r>
      <w:r w:rsidRPr="00C11DBB">
        <w:rPr>
          <w:rFonts w:eastAsia="Cambria"/>
          <w:sz w:val="22"/>
          <w:szCs w:val="22"/>
        </w:rPr>
        <w:t xml:space="preserve"> </w:t>
      </w:r>
      <w:r w:rsidRPr="0012514B">
        <w:rPr>
          <w:rFonts w:eastAsia="Cambria"/>
          <w:sz w:val="22"/>
          <w:szCs w:val="22"/>
        </w:rPr>
        <w:t>not</w:t>
      </w:r>
      <w:r w:rsidRPr="00C11DBB">
        <w:rPr>
          <w:rFonts w:eastAsia="Cambria"/>
          <w:sz w:val="22"/>
          <w:szCs w:val="22"/>
        </w:rPr>
        <w:t xml:space="preserve"> </w:t>
      </w:r>
      <w:r w:rsidRPr="0012514B">
        <w:rPr>
          <w:rFonts w:eastAsia="Cambria"/>
          <w:sz w:val="22"/>
          <w:szCs w:val="22"/>
        </w:rPr>
        <w:t>be</w:t>
      </w:r>
      <w:r w:rsidRPr="00C11DBB">
        <w:rPr>
          <w:rFonts w:eastAsia="Cambria"/>
          <w:sz w:val="22"/>
          <w:szCs w:val="22"/>
        </w:rPr>
        <w:t xml:space="preserve"> </w:t>
      </w:r>
      <w:r w:rsidRPr="0012514B">
        <w:rPr>
          <w:rFonts w:eastAsia="Cambria"/>
          <w:sz w:val="22"/>
          <w:szCs w:val="22"/>
        </w:rPr>
        <w:t>liable</w:t>
      </w:r>
      <w:r w:rsidRPr="00C11DBB">
        <w:rPr>
          <w:rFonts w:eastAsia="Cambria"/>
          <w:sz w:val="22"/>
          <w:szCs w:val="22"/>
        </w:rPr>
        <w:t xml:space="preserve"> </w:t>
      </w:r>
      <w:r w:rsidRPr="0012514B">
        <w:rPr>
          <w:rFonts w:eastAsia="Cambria"/>
          <w:sz w:val="22"/>
          <w:szCs w:val="22"/>
        </w:rPr>
        <w:t>to</w:t>
      </w:r>
      <w:r w:rsidRPr="00C11DBB">
        <w:rPr>
          <w:rFonts w:eastAsia="Cambria"/>
          <w:sz w:val="22"/>
          <w:szCs w:val="22"/>
        </w:rPr>
        <w:t xml:space="preserve"> </w:t>
      </w:r>
      <w:r w:rsidRPr="0012514B">
        <w:rPr>
          <w:rFonts w:eastAsia="Cambria"/>
          <w:sz w:val="22"/>
          <w:szCs w:val="22"/>
        </w:rPr>
        <w:t>make</w:t>
      </w:r>
      <w:r w:rsidRPr="00C11DBB">
        <w:rPr>
          <w:rFonts w:eastAsia="Cambria"/>
          <w:sz w:val="22"/>
          <w:szCs w:val="22"/>
        </w:rPr>
        <w:t xml:space="preserve"> </w:t>
      </w:r>
      <w:r w:rsidRPr="0012514B">
        <w:rPr>
          <w:rFonts w:eastAsia="Cambria"/>
          <w:sz w:val="22"/>
          <w:szCs w:val="22"/>
        </w:rPr>
        <w:t>any</w:t>
      </w:r>
      <w:r w:rsidRPr="00C11DBB">
        <w:rPr>
          <w:rFonts w:eastAsia="Cambria"/>
          <w:sz w:val="22"/>
          <w:szCs w:val="22"/>
        </w:rPr>
        <w:t xml:space="preserve"> </w:t>
      </w:r>
      <w:r w:rsidRPr="0012514B">
        <w:rPr>
          <w:rFonts w:eastAsia="Cambria"/>
          <w:sz w:val="22"/>
          <w:szCs w:val="22"/>
        </w:rPr>
        <w:t>payment/</w:t>
      </w:r>
      <w:r w:rsidRPr="00C11DBB">
        <w:rPr>
          <w:rFonts w:eastAsia="Cambria"/>
          <w:sz w:val="22"/>
          <w:szCs w:val="22"/>
        </w:rPr>
        <w:t xml:space="preserve"> </w:t>
      </w:r>
      <w:r w:rsidRPr="0012514B">
        <w:rPr>
          <w:rFonts w:eastAsia="Cambria"/>
          <w:sz w:val="22"/>
          <w:szCs w:val="22"/>
        </w:rPr>
        <w:t>reimbursement</w:t>
      </w:r>
      <w:r w:rsidRPr="00C11DBB">
        <w:rPr>
          <w:rFonts w:eastAsia="Cambria"/>
          <w:sz w:val="22"/>
          <w:szCs w:val="22"/>
        </w:rPr>
        <w:t xml:space="preserve"> </w:t>
      </w:r>
      <w:r w:rsidRPr="0012514B">
        <w:rPr>
          <w:rFonts w:eastAsia="Cambria"/>
          <w:sz w:val="22"/>
          <w:szCs w:val="22"/>
        </w:rPr>
        <w:t>to</w:t>
      </w:r>
      <w:r w:rsidRPr="00C11DBB">
        <w:rPr>
          <w:rFonts w:eastAsia="Cambria"/>
          <w:sz w:val="22"/>
          <w:szCs w:val="22"/>
        </w:rPr>
        <w:t xml:space="preserve"> </w:t>
      </w:r>
      <w:r w:rsidRPr="0012514B">
        <w:rPr>
          <w:rFonts w:eastAsia="Cambria"/>
          <w:sz w:val="22"/>
          <w:szCs w:val="22"/>
        </w:rPr>
        <w:t>the</w:t>
      </w:r>
      <w:r w:rsidRPr="00C11DBB">
        <w:rPr>
          <w:rFonts w:eastAsia="Cambria"/>
          <w:sz w:val="22"/>
          <w:szCs w:val="22"/>
        </w:rPr>
        <w:t xml:space="preserve"> </w:t>
      </w:r>
      <w:r w:rsidRPr="0012514B">
        <w:rPr>
          <w:rFonts w:eastAsia="Cambria"/>
          <w:sz w:val="22"/>
          <w:szCs w:val="22"/>
        </w:rPr>
        <w:t>Contractor</w:t>
      </w:r>
      <w:r w:rsidRPr="00C11DBB">
        <w:rPr>
          <w:rFonts w:eastAsia="Cambria"/>
          <w:sz w:val="22"/>
          <w:szCs w:val="22"/>
        </w:rPr>
        <w:t xml:space="preserve"> </w:t>
      </w:r>
      <w:r w:rsidRPr="0012514B">
        <w:rPr>
          <w:rFonts w:eastAsia="Cambria"/>
          <w:sz w:val="22"/>
          <w:szCs w:val="22"/>
        </w:rPr>
        <w:t>whatsoever</w:t>
      </w:r>
      <w:r w:rsidRPr="00C11DBB">
        <w:rPr>
          <w:rFonts w:eastAsia="Cambria"/>
          <w:sz w:val="22"/>
          <w:szCs w:val="22"/>
        </w:rPr>
        <w:t xml:space="preserve"> </w:t>
      </w:r>
      <w:r w:rsidRPr="0012514B">
        <w:rPr>
          <w:rFonts w:eastAsia="Cambria"/>
          <w:sz w:val="22"/>
          <w:szCs w:val="22"/>
        </w:rPr>
        <w:t>for</w:t>
      </w:r>
      <w:r w:rsidRPr="00C11DBB">
        <w:rPr>
          <w:rFonts w:eastAsia="Cambria"/>
          <w:sz w:val="22"/>
          <w:szCs w:val="22"/>
        </w:rPr>
        <w:t xml:space="preserve"> </w:t>
      </w:r>
      <w:r w:rsidRPr="0012514B">
        <w:rPr>
          <w:rFonts w:eastAsia="Cambria"/>
          <w:sz w:val="22"/>
          <w:szCs w:val="22"/>
        </w:rPr>
        <w:t>insurance</w:t>
      </w:r>
      <w:r w:rsidRPr="00C11DBB">
        <w:rPr>
          <w:rFonts w:eastAsia="Cambria"/>
          <w:sz w:val="22"/>
          <w:szCs w:val="22"/>
        </w:rPr>
        <w:t xml:space="preserve"> </w:t>
      </w:r>
      <w:r w:rsidRPr="0012514B">
        <w:rPr>
          <w:rFonts w:eastAsia="Cambria"/>
          <w:sz w:val="22"/>
          <w:szCs w:val="22"/>
        </w:rPr>
        <w:t>of</w:t>
      </w:r>
      <w:r w:rsidRPr="00C11DBB">
        <w:rPr>
          <w:rFonts w:eastAsia="Cambria"/>
          <w:sz w:val="22"/>
          <w:szCs w:val="22"/>
        </w:rPr>
        <w:t xml:space="preserve"> </w:t>
      </w:r>
      <w:r w:rsidRPr="0012514B">
        <w:rPr>
          <w:rFonts w:eastAsia="Cambria"/>
          <w:sz w:val="22"/>
          <w:szCs w:val="22"/>
        </w:rPr>
        <w:t>Contractor’s</w:t>
      </w:r>
      <w:r w:rsidRPr="00C11DBB">
        <w:rPr>
          <w:rFonts w:eastAsia="Cambria"/>
          <w:sz w:val="22"/>
          <w:szCs w:val="22"/>
        </w:rPr>
        <w:t xml:space="preserve"> </w:t>
      </w:r>
      <w:r w:rsidRPr="0012514B">
        <w:rPr>
          <w:rFonts w:eastAsia="Cambria"/>
          <w:sz w:val="22"/>
          <w:szCs w:val="22"/>
        </w:rPr>
        <w:t>Plant</w:t>
      </w:r>
      <w:r w:rsidRPr="00C11DBB">
        <w:rPr>
          <w:rFonts w:eastAsia="Cambria"/>
          <w:sz w:val="22"/>
          <w:szCs w:val="22"/>
        </w:rPr>
        <w:t xml:space="preserve"> </w:t>
      </w:r>
      <w:r w:rsidRPr="0012514B">
        <w:rPr>
          <w:rFonts w:eastAsia="Cambria"/>
          <w:sz w:val="22"/>
          <w:szCs w:val="22"/>
        </w:rPr>
        <w:t>and</w:t>
      </w:r>
      <w:r w:rsidRPr="00C11DBB">
        <w:rPr>
          <w:rFonts w:eastAsia="Cambria"/>
          <w:sz w:val="22"/>
          <w:szCs w:val="22"/>
        </w:rPr>
        <w:t xml:space="preserve"> </w:t>
      </w:r>
      <w:r w:rsidRPr="0012514B">
        <w:rPr>
          <w:rFonts w:eastAsia="Cambria"/>
          <w:sz w:val="22"/>
          <w:szCs w:val="22"/>
        </w:rPr>
        <w:t>Machinery.</w:t>
      </w:r>
    </w:p>
    <w:p w:rsidR="002957DC" w:rsidRPr="0012514B" w:rsidRDefault="002957DC">
      <w:pPr>
        <w:widowControl w:val="0"/>
        <w:autoSpaceDE w:val="0"/>
        <w:autoSpaceDN w:val="0"/>
        <w:spacing w:before="3"/>
        <w:rPr>
          <w:rFonts w:eastAsia="Cambria"/>
          <w:sz w:val="22"/>
          <w:szCs w:val="22"/>
        </w:rPr>
      </w:pPr>
    </w:p>
    <w:p w:rsidR="002957DC" w:rsidRPr="00FD2A11" w:rsidRDefault="007C76D0">
      <w:pPr>
        <w:widowControl w:val="0"/>
        <w:numPr>
          <w:ilvl w:val="0"/>
          <w:numId w:val="21"/>
        </w:numPr>
        <w:tabs>
          <w:tab w:val="left" w:pos="1695"/>
        </w:tabs>
        <w:autoSpaceDE w:val="0"/>
        <w:autoSpaceDN w:val="0"/>
        <w:spacing w:line="254" w:lineRule="auto"/>
        <w:ind w:right="243" w:hanging="420"/>
        <w:jc w:val="both"/>
        <w:rPr>
          <w:rFonts w:eastAsia="Cambria"/>
          <w:sz w:val="22"/>
          <w:szCs w:val="22"/>
        </w:rPr>
      </w:pPr>
      <w:r w:rsidRPr="00C11DBB">
        <w:rPr>
          <w:rFonts w:eastAsia="Cambria"/>
          <w:sz w:val="22"/>
          <w:szCs w:val="22"/>
        </w:rPr>
        <w:t>The bidder shall fill up only the marked cell</w:t>
      </w:r>
      <w:r w:rsidRPr="00FD2A11">
        <w:rPr>
          <w:rFonts w:eastAsia="Cambria"/>
          <w:w w:val="105"/>
          <w:sz w:val="22"/>
          <w:szCs w:val="22"/>
        </w:rPr>
        <w:t xml:space="preserve"> (</w:t>
      </w:r>
      <w:r w:rsidRPr="00FD2A11">
        <w:rPr>
          <w:rFonts w:eastAsia="Cambria"/>
          <w:b/>
          <w:bCs/>
          <w:w w:val="105"/>
          <w:sz w:val="22"/>
          <w:szCs w:val="22"/>
        </w:rPr>
        <w:t xml:space="preserve">shaded in </w:t>
      </w:r>
      <w:r w:rsidR="004B2075" w:rsidRPr="00FD2A11">
        <w:rPr>
          <w:rFonts w:eastAsia="Cambria"/>
          <w:b/>
          <w:bCs/>
          <w:i/>
          <w:iCs/>
          <w:w w:val="105"/>
          <w:sz w:val="22"/>
          <w:szCs w:val="22"/>
        </w:rPr>
        <w:t>blue</w:t>
      </w:r>
      <w:r w:rsidRPr="00FD2A11">
        <w:rPr>
          <w:rFonts w:eastAsia="Cambria"/>
          <w:b/>
          <w:bCs/>
          <w:i/>
          <w:iCs/>
          <w:spacing w:val="1"/>
          <w:w w:val="105"/>
          <w:sz w:val="22"/>
          <w:szCs w:val="22"/>
        </w:rPr>
        <w:t xml:space="preserve"> </w:t>
      </w:r>
      <w:proofErr w:type="spellStart"/>
      <w:r w:rsidRPr="00FD2A11">
        <w:rPr>
          <w:rFonts w:eastAsia="Cambria"/>
          <w:b/>
          <w:bCs/>
          <w:i/>
          <w:iCs/>
          <w:w w:val="105"/>
          <w:sz w:val="22"/>
          <w:szCs w:val="22"/>
        </w:rPr>
        <w:t>colour</w:t>
      </w:r>
      <w:proofErr w:type="spellEnd"/>
      <w:r w:rsidRPr="00FD2A11">
        <w:rPr>
          <w:rFonts w:eastAsia="Cambria"/>
          <w:w w:val="105"/>
          <w:sz w:val="22"/>
          <w:szCs w:val="22"/>
        </w:rPr>
        <w:t>)</w:t>
      </w:r>
      <w:r w:rsidRPr="00FD2A11">
        <w:rPr>
          <w:rFonts w:eastAsia="Cambria"/>
          <w:spacing w:val="-14"/>
          <w:w w:val="105"/>
          <w:sz w:val="22"/>
          <w:szCs w:val="22"/>
        </w:rPr>
        <w:t xml:space="preserve"> </w:t>
      </w:r>
      <w:r w:rsidRPr="00C11DBB">
        <w:rPr>
          <w:rFonts w:eastAsia="Cambria"/>
          <w:sz w:val="22"/>
          <w:szCs w:val="22"/>
        </w:rPr>
        <w:t xml:space="preserve">in the work sheets of </w:t>
      </w:r>
      <w:r w:rsidR="007E5C9E" w:rsidRPr="00C11DBB">
        <w:rPr>
          <w:rFonts w:eastAsia="Cambria"/>
          <w:sz w:val="22"/>
          <w:szCs w:val="22"/>
        </w:rPr>
        <w:t>Schedule</w:t>
      </w:r>
      <w:r w:rsidR="002D2AC3" w:rsidRPr="00C11DBB">
        <w:rPr>
          <w:rFonts w:eastAsia="Cambria"/>
          <w:sz w:val="22"/>
          <w:szCs w:val="22"/>
        </w:rPr>
        <w:t>s</w:t>
      </w:r>
      <w:r w:rsidR="002D2AC3" w:rsidRPr="00FD2A11">
        <w:rPr>
          <w:rFonts w:eastAsia="Cambria"/>
          <w:spacing w:val="-13"/>
          <w:w w:val="105"/>
          <w:sz w:val="22"/>
          <w:szCs w:val="22"/>
        </w:rPr>
        <w:t xml:space="preserve"> (</w:t>
      </w:r>
      <w:r w:rsidR="002D2AC3" w:rsidRPr="00C47AF4">
        <w:rPr>
          <w:rFonts w:eastAsia="Cambria"/>
          <w:b/>
          <w:bCs/>
          <w:spacing w:val="-13"/>
          <w:w w:val="105"/>
          <w:sz w:val="22"/>
          <w:szCs w:val="22"/>
        </w:rPr>
        <w:t>1</w:t>
      </w:r>
      <w:proofErr w:type="gramStart"/>
      <w:r w:rsidR="002D2AC3" w:rsidRPr="00C47AF4">
        <w:rPr>
          <w:rFonts w:eastAsia="Cambria"/>
          <w:b/>
          <w:bCs/>
          <w:spacing w:val="-13"/>
          <w:w w:val="105"/>
          <w:sz w:val="22"/>
          <w:szCs w:val="22"/>
        </w:rPr>
        <w:t>,2,3</w:t>
      </w:r>
      <w:proofErr w:type="gramEnd"/>
      <w:r w:rsidR="009D58BA" w:rsidRPr="00C47AF4">
        <w:rPr>
          <w:rFonts w:eastAsia="Cambria"/>
          <w:b/>
          <w:bCs/>
          <w:spacing w:val="-13"/>
          <w:w w:val="105"/>
          <w:sz w:val="22"/>
          <w:szCs w:val="22"/>
        </w:rPr>
        <w:t xml:space="preserve"> </w:t>
      </w:r>
      <w:r w:rsidR="002D2AC3" w:rsidRPr="00C47AF4">
        <w:rPr>
          <w:rFonts w:eastAsia="Cambria"/>
          <w:b/>
          <w:bCs/>
          <w:spacing w:val="-13"/>
          <w:w w:val="105"/>
          <w:sz w:val="22"/>
          <w:szCs w:val="22"/>
        </w:rPr>
        <w:t>&amp;</w:t>
      </w:r>
      <w:r w:rsidR="009D58BA" w:rsidRPr="00C47AF4">
        <w:rPr>
          <w:rFonts w:eastAsia="Cambria"/>
          <w:b/>
          <w:bCs/>
          <w:spacing w:val="-13"/>
          <w:w w:val="105"/>
          <w:sz w:val="22"/>
          <w:szCs w:val="22"/>
        </w:rPr>
        <w:t xml:space="preserve"> </w:t>
      </w:r>
      <w:r w:rsidR="002D2AC3" w:rsidRPr="00C47AF4">
        <w:rPr>
          <w:rFonts w:eastAsia="Cambria"/>
          <w:b/>
          <w:bCs/>
          <w:spacing w:val="-13"/>
          <w:w w:val="105"/>
          <w:sz w:val="22"/>
          <w:szCs w:val="22"/>
        </w:rPr>
        <w:t>4</w:t>
      </w:r>
      <w:r w:rsidR="002D2AC3" w:rsidRPr="00FD2A11">
        <w:rPr>
          <w:rFonts w:eastAsia="Cambria"/>
          <w:spacing w:val="-13"/>
          <w:w w:val="105"/>
          <w:sz w:val="22"/>
          <w:szCs w:val="22"/>
        </w:rPr>
        <w:t>)</w:t>
      </w:r>
      <w:r w:rsidR="007E5C9E" w:rsidRPr="00FD2A11">
        <w:rPr>
          <w:rFonts w:eastAsia="Cambria"/>
          <w:spacing w:val="-13"/>
          <w:w w:val="105"/>
          <w:sz w:val="22"/>
          <w:szCs w:val="22"/>
        </w:rPr>
        <w:t xml:space="preserve"> </w:t>
      </w:r>
      <w:r w:rsidR="007E5C9E" w:rsidRPr="00C11DBB">
        <w:rPr>
          <w:rFonts w:eastAsia="Cambria"/>
          <w:sz w:val="22"/>
          <w:szCs w:val="22"/>
        </w:rPr>
        <w:t xml:space="preserve">for price bid </w:t>
      </w:r>
      <w:r w:rsidRPr="00C11DBB">
        <w:rPr>
          <w:rFonts w:eastAsia="Cambria"/>
          <w:sz w:val="22"/>
          <w:szCs w:val="22"/>
        </w:rPr>
        <w:t>and Discount</w:t>
      </w:r>
      <w:r w:rsidR="00CE0582" w:rsidRPr="00C11DBB">
        <w:rPr>
          <w:rFonts w:eastAsia="Cambria"/>
          <w:sz w:val="22"/>
          <w:szCs w:val="22"/>
        </w:rPr>
        <w:t xml:space="preserve"> if any proposed</w:t>
      </w:r>
      <w:r w:rsidR="002D2AC3" w:rsidRPr="00C11DBB">
        <w:rPr>
          <w:rFonts w:eastAsia="Cambria"/>
          <w:sz w:val="22"/>
          <w:szCs w:val="22"/>
        </w:rPr>
        <w:t xml:space="preserve"> </w:t>
      </w:r>
      <w:r w:rsidR="004B2075" w:rsidRPr="00C11DBB">
        <w:rPr>
          <w:rFonts w:eastAsia="Cambria"/>
          <w:sz w:val="22"/>
          <w:szCs w:val="22"/>
        </w:rPr>
        <w:t xml:space="preserve">in </w:t>
      </w:r>
      <w:r w:rsidR="002D2AC3" w:rsidRPr="00C11DBB">
        <w:rPr>
          <w:rFonts w:eastAsia="Cambria"/>
          <w:sz w:val="22"/>
          <w:szCs w:val="22"/>
        </w:rPr>
        <w:t>Schedule-4-Summary of price schedule</w:t>
      </w:r>
      <w:r w:rsidRPr="00C11DBB">
        <w:rPr>
          <w:rFonts w:eastAsia="Cambria"/>
          <w:sz w:val="22"/>
          <w:szCs w:val="22"/>
        </w:rPr>
        <w:t xml:space="preserve">. Bidder shall not carry out any modification or changes </w:t>
      </w:r>
      <w:r w:rsidR="004B2075" w:rsidRPr="00C11DBB">
        <w:rPr>
          <w:rFonts w:eastAsia="Cambria"/>
          <w:sz w:val="22"/>
          <w:szCs w:val="22"/>
        </w:rPr>
        <w:t xml:space="preserve">     </w:t>
      </w:r>
      <w:r w:rsidRPr="00C11DBB">
        <w:rPr>
          <w:rFonts w:eastAsia="Cambria"/>
          <w:sz w:val="22"/>
          <w:szCs w:val="22"/>
        </w:rPr>
        <w:t xml:space="preserve">in any other cell. Required calculations will be carried out automatically in the respective work sheets of </w:t>
      </w:r>
      <w:r w:rsidR="002D2AC3" w:rsidRPr="00C11DBB">
        <w:rPr>
          <w:rFonts w:eastAsia="Cambria"/>
          <w:sz w:val="22"/>
          <w:szCs w:val="22"/>
        </w:rPr>
        <w:t>schedule</w:t>
      </w:r>
      <w:r w:rsidR="005813FF" w:rsidRPr="00C11DBB">
        <w:rPr>
          <w:rFonts w:eastAsia="Cambria"/>
          <w:sz w:val="22"/>
          <w:szCs w:val="22"/>
        </w:rPr>
        <w:t xml:space="preserve"> </w:t>
      </w:r>
      <w:r w:rsidRPr="00C11DBB">
        <w:rPr>
          <w:rFonts w:eastAsia="Cambria"/>
          <w:sz w:val="22"/>
          <w:szCs w:val="22"/>
        </w:rPr>
        <w:t>and Bid Form.</w:t>
      </w:r>
    </w:p>
    <w:p w:rsidR="002957DC" w:rsidRPr="0012514B" w:rsidRDefault="002957DC">
      <w:pPr>
        <w:widowControl w:val="0"/>
        <w:autoSpaceDE w:val="0"/>
        <w:autoSpaceDN w:val="0"/>
        <w:spacing w:before="4"/>
        <w:rPr>
          <w:rFonts w:eastAsia="Cambria"/>
          <w:sz w:val="22"/>
          <w:szCs w:val="22"/>
        </w:rPr>
      </w:pPr>
    </w:p>
    <w:p w:rsidR="002957DC" w:rsidRPr="0012514B" w:rsidRDefault="007C76D0">
      <w:pPr>
        <w:widowControl w:val="0"/>
        <w:numPr>
          <w:ilvl w:val="0"/>
          <w:numId w:val="21"/>
        </w:numPr>
        <w:tabs>
          <w:tab w:val="left" w:pos="1776"/>
        </w:tabs>
        <w:autoSpaceDE w:val="0"/>
        <w:autoSpaceDN w:val="0"/>
        <w:spacing w:before="1" w:line="254" w:lineRule="auto"/>
        <w:ind w:right="248"/>
        <w:jc w:val="both"/>
        <w:rPr>
          <w:rFonts w:eastAsia="Cambria"/>
          <w:sz w:val="22"/>
          <w:szCs w:val="22"/>
        </w:rPr>
      </w:pPr>
      <w:r w:rsidRPr="0012514B">
        <w:rPr>
          <w:rFonts w:eastAsia="Cambria"/>
          <w:sz w:val="22"/>
          <w:szCs w:val="22"/>
        </w:rPr>
        <w:tab/>
      </w:r>
      <w:r w:rsidRPr="00C11DBB">
        <w:rPr>
          <w:rFonts w:eastAsia="Cambria"/>
          <w:sz w:val="22"/>
          <w:szCs w:val="22"/>
        </w:rPr>
        <w:t xml:space="preserve">Bidders may like to ascertain availability of exemptions, reductions, allowances or benefits in case of goods and services to be supplied to the Employer. They shall solely be responsible </w:t>
      </w:r>
      <w:r w:rsidR="005813FF" w:rsidRPr="00C11DBB">
        <w:rPr>
          <w:rFonts w:eastAsia="Cambria"/>
          <w:sz w:val="22"/>
          <w:szCs w:val="22"/>
        </w:rPr>
        <w:t xml:space="preserve">    </w:t>
      </w:r>
      <w:r w:rsidRPr="00C11DBB">
        <w:rPr>
          <w:rFonts w:eastAsia="Cambria"/>
          <w:sz w:val="22"/>
          <w:szCs w:val="22"/>
        </w:rPr>
        <w:t xml:space="preserve">for obtaining such benefits, and in case of failure to receive such benefits for any reasons whatsoever, the Employer will not </w:t>
      </w:r>
      <w:r w:rsidRPr="0012514B">
        <w:rPr>
          <w:rFonts w:eastAsia="Cambria"/>
          <w:sz w:val="22"/>
          <w:szCs w:val="22"/>
        </w:rPr>
        <w:t>compensate the Bidder. The Bidder shall furnish along with their</w:t>
      </w:r>
      <w:r w:rsidRPr="00C11DBB">
        <w:rPr>
          <w:rFonts w:eastAsia="Cambria"/>
          <w:sz w:val="22"/>
          <w:szCs w:val="22"/>
        </w:rPr>
        <w:t xml:space="preserve"> </w:t>
      </w:r>
      <w:r w:rsidRPr="0012514B">
        <w:rPr>
          <w:rFonts w:eastAsia="Cambria"/>
          <w:sz w:val="22"/>
          <w:szCs w:val="22"/>
        </w:rPr>
        <w:t xml:space="preserve">bid, a declaration to this effect in </w:t>
      </w:r>
      <w:r w:rsidRPr="0012514B">
        <w:rPr>
          <w:rFonts w:eastAsia="Cambria"/>
          <w:b/>
          <w:i/>
          <w:sz w:val="22"/>
          <w:szCs w:val="22"/>
        </w:rPr>
        <w:t>Attachment 17</w:t>
      </w:r>
      <w:r w:rsidRPr="0012514B">
        <w:rPr>
          <w:rFonts w:eastAsia="Cambria"/>
          <w:sz w:val="22"/>
          <w:szCs w:val="22"/>
        </w:rPr>
        <w:t xml:space="preserve"> as per the format</w:t>
      </w:r>
      <w:r w:rsidRPr="00C11DBB">
        <w:rPr>
          <w:rFonts w:eastAsia="Cambria"/>
          <w:sz w:val="22"/>
          <w:szCs w:val="22"/>
        </w:rPr>
        <w:t xml:space="preserve"> enclosed in the Bidding Documents.</w:t>
      </w:r>
    </w:p>
    <w:p w:rsidR="002957DC" w:rsidRPr="0012514B" w:rsidRDefault="002957DC">
      <w:pPr>
        <w:widowControl w:val="0"/>
        <w:autoSpaceDE w:val="0"/>
        <w:autoSpaceDN w:val="0"/>
        <w:spacing w:before="8"/>
        <w:rPr>
          <w:rFonts w:eastAsia="Cambria"/>
          <w:sz w:val="22"/>
          <w:szCs w:val="22"/>
        </w:rPr>
      </w:pPr>
    </w:p>
    <w:p w:rsidR="002957DC" w:rsidRPr="0012514B" w:rsidRDefault="007C76D0">
      <w:pPr>
        <w:widowControl w:val="0"/>
        <w:autoSpaceDE w:val="0"/>
        <w:autoSpaceDN w:val="0"/>
        <w:spacing w:line="254" w:lineRule="auto"/>
        <w:ind w:left="1728" w:right="244" w:firstLine="55"/>
        <w:jc w:val="both"/>
        <w:rPr>
          <w:rFonts w:eastAsia="Cambria"/>
          <w:sz w:val="22"/>
          <w:szCs w:val="22"/>
        </w:rPr>
      </w:pPr>
      <w:r w:rsidRPr="00C11DBB">
        <w:rPr>
          <w:rFonts w:eastAsia="Cambria"/>
          <w:sz w:val="22"/>
          <w:szCs w:val="22"/>
        </w:rPr>
        <w:t>Further, if issuance of the necessary certificate for availing such exemptions, reductions, allowances or benefits is permitted and is required to be issued by the Employer in line with the relevant policies, rules and procedures of Govt. of India</w:t>
      </w:r>
      <w:r w:rsidR="00CE0582" w:rsidRPr="00C11DBB">
        <w:rPr>
          <w:rFonts w:eastAsia="Cambria"/>
          <w:sz w:val="22"/>
          <w:szCs w:val="22"/>
        </w:rPr>
        <w:t>/ Govt. of Odisha</w:t>
      </w:r>
      <w:r w:rsidRPr="00C11DBB">
        <w:rPr>
          <w:rFonts w:eastAsia="Cambria"/>
          <w:sz w:val="22"/>
          <w:szCs w:val="22"/>
        </w:rPr>
        <w:t xml:space="preserve"> in vogue, the same shall be considered for issuance by the Employer, provided the Bidder explicitly indicates in their bid that they have </w:t>
      </w:r>
      <w:r w:rsidR="005B5DD4" w:rsidRPr="00C11DBB">
        <w:rPr>
          <w:rFonts w:eastAsia="Cambria"/>
          <w:sz w:val="22"/>
          <w:szCs w:val="22"/>
        </w:rPr>
        <w:t>quoted prices</w:t>
      </w:r>
      <w:r w:rsidRPr="00C11DBB">
        <w:rPr>
          <w:rFonts w:eastAsia="Cambria"/>
          <w:sz w:val="22"/>
          <w:szCs w:val="22"/>
        </w:rPr>
        <w:t xml:space="preserve"> after considering the applicable concessional duty/exemption. However, the Bidder alone shall be responsible </w:t>
      </w:r>
      <w:r w:rsidRPr="0012514B">
        <w:rPr>
          <w:rFonts w:eastAsia="Cambria"/>
          <w:sz w:val="22"/>
          <w:szCs w:val="22"/>
        </w:rPr>
        <w:t>for obtaining any benefits there from as may be admissible under</w:t>
      </w:r>
      <w:r w:rsidRPr="00C11DBB">
        <w:rPr>
          <w:rFonts w:eastAsia="Cambria"/>
          <w:sz w:val="22"/>
          <w:szCs w:val="22"/>
        </w:rPr>
        <w:t xml:space="preserve"> Govt. policies/procedures and in case of their failure to receive such benefits, partly or fully, for any reason whatsoever, the </w:t>
      </w:r>
      <w:r w:rsidRPr="0012514B">
        <w:rPr>
          <w:rFonts w:eastAsia="Cambria"/>
          <w:sz w:val="22"/>
          <w:szCs w:val="22"/>
        </w:rPr>
        <w:t>Employer will neither be responsible nor be liable to compensate</w:t>
      </w:r>
      <w:r w:rsidRPr="00C11DBB">
        <w:rPr>
          <w:rFonts w:eastAsia="Cambria"/>
          <w:sz w:val="22"/>
          <w:szCs w:val="22"/>
        </w:rPr>
        <w:t xml:space="preserve"> the Contractor, and the Employer shall have no financial liability on this account.</w:t>
      </w:r>
    </w:p>
    <w:p w:rsidR="002957DC" w:rsidRPr="0012514B" w:rsidRDefault="002957DC">
      <w:pPr>
        <w:widowControl w:val="0"/>
        <w:autoSpaceDE w:val="0"/>
        <w:autoSpaceDN w:val="0"/>
        <w:spacing w:before="6"/>
        <w:rPr>
          <w:rFonts w:eastAsia="Cambria"/>
          <w:sz w:val="22"/>
          <w:szCs w:val="22"/>
        </w:rPr>
      </w:pPr>
    </w:p>
    <w:p w:rsidR="002957DC" w:rsidRPr="0012514B" w:rsidRDefault="007C76D0" w:rsidP="00FC3C9C">
      <w:pPr>
        <w:widowControl w:val="0"/>
        <w:autoSpaceDE w:val="0"/>
        <w:autoSpaceDN w:val="0"/>
        <w:spacing w:line="254" w:lineRule="auto"/>
        <w:ind w:left="1728" w:right="248" w:firstLine="60"/>
        <w:jc w:val="both"/>
        <w:rPr>
          <w:rFonts w:eastAsia="Cambria"/>
          <w:sz w:val="22"/>
          <w:szCs w:val="22"/>
        </w:rPr>
      </w:pPr>
      <w:r w:rsidRPr="00C11DBB">
        <w:rPr>
          <w:rFonts w:eastAsia="Cambria"/>
          <w:sz w:val="22"/>
          <w:szCs w:val="22"/>
        </w:rPr>
        <w:t>Where the Bidder has quoted taking into account such benefits, he must give all information required for issuance of such certificate in terms of the relevant notifications of the Govt. of India</w:t>
      </w:r>
      <w:r w:rsidR="005813FF" w:rsidRPr="00C11DBB">
        <w:rPr>
          <w:rFonts w:eastAsia="Cambria"/>
          <w:sz w:val="22"/>
          <w:szCs w:val="22"/>
        </w:rPr>
        <w:t>/Govt. of Odisha</w:t>
      </w:r>
      <w:r w:rsidRPr="00C11DBB">
        <w:rPr>
          <w:rFonts w:eastAsia="Cambria"/>
          <w:sz w:val="22"/>
          <w:szCs w:val="22"/>
        </w:rPr>
        <w:t xml:space="preserve"> along with his bid in</w:t>
      </w:r>
      <w:r w:rsidRPr="0012514B">
        <w:rPr>
          <w:rFonts w:eastAsia="Cambria"/>
          <w:spacing w:val="-7"/>
          <w:w w:val="105"/>
          <w:sz w:val="22"/>
          <w:szCs w:val="22"/>
        </w:rPr>
        <w:t xml:space="preserve"> </w:t>
      </w:r>
      <w:r w:rsidRPr="0012514B">
        <w:rPr>
          <w:rFonts w:eastAsia="Cambria"/>
          <w:b/>
          <w:w w:val="105"/>
          <w:sz w:val="22"/>
          <w:szCs w:val="22"/>
        </w:rPr>
        <w:t>Attachment</w:t>
      </w:r>
      <w:r w:rsidRPr="0012514B">
        <w:rPr>
          <w:rFonts w:eastAsia="Cambria"/>
          <w:b/>
          <w:spacing w:val="-6"/>
          <w:w w:val="105"/>
          <w:sz w:val="22"/>
          <w:szCs w:val="22"/>
        </w:rPr>
        <w:t xml:space="preserve"> </w:t>
      </w:r>
      <w:r w:rsidRPr="0012514B">
        <w:rPr>
          <w:rFonts w:eastAsia="Cambria"/>
          <w:b/>
          <w:w w:val="105"/>
          <w:sz w:val="22"/>
          <w:szCs w:val="22"/>
        </w:rPr>
        <w:t>17</w:t>
      </w:r>
      <w:r w:rsidRPr="0012514B">
        <w:rPr>
          <w:rFonts w:eastAsia="Cambria"/>
          <w:w w:val="105"/>
          <w:sz w:val="22"/>
          <w:szCs w:val="22"/>
        </w:rPr>
        <w:t>.</w:t>
      </w:r>
      <w:r w:rsidRPr="0012514B">
        <w:rPr>
          <w:rFonts w:eastAsia="Cambria"/>
          <w:spacing w:val="-6"/>
          <w:w w:val="105"/>
          <w:sz w:val="22"/>
          <w:szCs w:val="22"/>
        </w:rPr>
        <w:t xml:space="preserve"> </w:t>
      </w:r>
      <w:r w:rsidRPr="00C11DBB">
        <w:rPr>
          <w:rFonts w:eastAsia="Cambria"/>
          <w:sz w:val="22"/>
          <w:szCs w:val="22"/>
        </w:rPr>
        <w:t>In case bidder has not</w:t>
      </w:r>
      <w:r w:rsidR="00FC3C9C" w:rsidRPr="00C11DBB">
        <w:rPr>
          <w:rFonts w:eastAsia="Cambria"/>
          <w:sz w:val="22"/>
          <w:szCs w:val="22"/>
        </w:rPr>
        <w:t xml:space="preserve"> </w:t>
      </w:r>
      <w:r w:rsidRPr="0012514B">
        <w:rPr>
          <w:rFonts w:eastAsia="Cambria"/>
          <w:sz w:val="22"/>
          <w:szCs w:val="22"/>
        </w:rPr>
        <w:t>indicated such information or has indicated “to be furnished later</w:t>
      </w:r>
      <w:r w:rsidRPr="00C11DBB">
        <w:rPr>
          <w:rFonts w:eastAsia="Cambria"/>
          <w:sz w:val="22"/>
          <w:szCs w:val="22"/>
        </w:rPr>
        <w:t xml:space="preserve"> on” in</w:t>
      </w:r>
      <w:r w:rsidRPr="0012514B">
        <w:rPr>
          <w:rFonts w:eastAsia="Cambria"/>
          <w:w w:val="105"/>
          <w:sz w:val="22"/>
          <w:szCs w:val="22"/>
        </w:rPr>
        <w:t xml:space="preserve"> </w:t>
      </w:r>
      <w:r w:rsidRPr="0012514B">
        <w:rPr>
          <w:rFonts w:eastAsia="Cambria"/>
          <w:b/>
          <w:i/>
          <w:w w:val="105"/>
          <w:sz w:val="22"/>
          <w:szCs w:val="22"/>
        </w:rPr>
        <w:t>Attachment 17</w:t>
      </w:r>
      <w:r w:rsidRPr="0012514B">
        <w:rPr>
          <w:rFonts w:eastAsia="Cambria"/>
          <w:w w:val="105"/>
          <w:sz w:val="22"/>
          <w:szCs w:val="22"/>
        </w:rPr>
        <w:t xml:space="preserve">, </w:t>
      </w:r>
      <w:r w:rsidRPr="00C11DBB">
        <w:rPr>
          <w:rFonts w:eastAsia="Cambria"/>
          <w:sz w:val="22"/>
          <w:szCs w:val="22"/>
        </w:rPr>
        <w:t xml:space="preserve">the same shall be construed to mean that </w:t>
      </w:r>
      <w:r w:rsidRPr="0012514B">
        <w:rPr>
          <w:rFonts w:eastAsia="Cambria"/>
          <w:sz w:val="22"/>
          <w:szCs w:val="22"/>
        </w:rPr>
        <w:t>no benefit has been passed on by the bidder to the Employer, and</w:t>
      </w:r>
      <w:r w:rsidRPr="00C11DBB">
        <w:rPr>
          <w:rFonts w:eastAsia="Cambria"/>
          <w:sz w:val="22"/>
          <w:szCs w:val="22"/>
        </w:rPr>
        <w:t xml:space="preserve"> the Employer shall not issue any certificate to the contractor for availing the same even if admissible.</w:t>
      </w:r>
    </w:p>
    <w:p w:rsidR="002957DC" w:rsidRPr="0012514B" w:rsidRDefault="002957DC">
      <w:pPr>
        <w:widowControl w:val="0"/>
        <w:autoSpaceDE w:val="0"/>
        <w:autoSpaceDN w:val="0"/>
        <w:spacing w:before="7"/>
        <w:rPr>
          <w:rFonts w:eastAsia="Cambria"/>
          <w:sz w:val="22"/>
          <w:szCs w:val="22"/>
        </w:rPr>
      </w:pPr>
    </w:p>
    <w:p w:rsidR="002957DC" w:rsidRPr="0012514B" w:rsidRDefault="007C76D0">
      <w:pPr>
        <w:widowControl w:val="0"/>
        <w:numPr>
          <w:ilvl w:val="0"/>
          <w:numId w:val="21"/>
        </w:numPr>
        <w:tabs>
          <w:tab w:val="left" w:pos="1781"/>
        </w:tabs>
        <w:autoSpaceDE w:val="0"/>
        <w:autoSpaceDN w:val="0"/>
        <w:spacing w:line="254" w:lineRule="auto"/>
        <w:ind w:right="248"/>
        <w:jc w:val="both"/>
        <w:rPr>
          <w:rFonts w:eastAsia="Cambria"/>
          <w:sz w:val="22"/>
          <w:szCs w:val="22"/>
        </w:rPr>
      </w:pPr>
      <w:r w:rsidRPr="0012514B">
        <w:rPr>
          <w:rFonts w:eastAsia="Cambria"/>
          <w:sz w:val="22"/>
          <w:szCs w:val="22"/>
        </w:rPr>
        <w:tab/>
      </w:r>
      <w:r w:rsidRPr="0012514B">
        <w:rPr>
          <w:rFonts w:eastAsia="Cambria"/>
          <w:w w:val="105"/>
          <w:sz w:val="22"/>
          <w:szCs w:val="22"/>
        </w:rPr>
        <w:t>Employer shall, deduct taxes at source as per the applicable</w:t>
      </w:r>
      <w:r w:rsidRPr="0012514B">
        <w:rPr>
          <w:rFonts w:eastAsia="Cambria"/>
          <w:spacing w:val="1"/>
          <w:w w:val="105"/>
          <w:sz w:val="22"/>
          <w:szCs w:val="22"/>
        </w:rPr>
        <w:t xml:space="preserve"> </w:t>
      </w:r>
      <w:r w:rsidRPr="0012514B">
        <w:rPr>
          <w:rFonts w:eastAsia="Cambria"/>
          <w:w w:val="105"/>
          <w:sz w:val="22"/>
          <w:szCs w:val="22"/>
        </w:rPr>
        <w:t>laws/rules,</w:t>
      </w:r>
      <w:r w:rsidRPr="0012514B">
        <w:rPr>
          <w:rFonts w:eastAsia="Cambria"/>
          <w:spacing w:val="51"/>
          <w:w w:val="105"/>
          <w:sz w:val="22"/>
          <w:szCs w:val="22"/>
        </w:rPr>
        <w:t xml:space="preserve"> </w:t>
      </w:r>
      <w:r w:rsidRPr="0012514B">
        <w:rPr>
          <w:rFonts w:eastAsia="Cambria"/>
          <w:w w:val="105"/>
          <w:sz w:val="22"/>
          <w:szCs w:val="22"/>
        </w:rPr>
        <w:t>if</w:t>
      </w:r>
      <w:r w:rsidRPr="0012514B">
        <w:rPr>
          <w:rFonts w:eastAsia="Cambria"/>
          <w:spacing w:val="52"/>
          <w:w w:val="105"/>
          <w:sz w:val="22"/>
          <w:szCs w:val="22"/>
        </w:rPr>
        <w:t xml:space="preserve"> </w:t>
      </w:r>
      <w:r w:rsidRPr="0012514B">
        <w:rPr>
          <w:rFonts w:eastAsia="Cambria"/>
          <w:w w:val="105"/>
          <w:sz w:val="22"/>
          <w:szCs w:val="22"/>
        </w:rPr>
        <w:t>any,</w:t>
      </w:r>
      <w:r w:rsidRPr="0012514B">
        <w:rPr>
          <w:rFonts w:eastAsia="Cambria"/>
          <w:spacing w:val="53"/>
          <w:w w:val="105"/>
          <w:sz w:val="22"/>
          <w:szCs w:val="22"/>
        </w:rPr>
        <w:t xml:space="preserve"> </w:t>
      </w:r>
      <w:r w:rsidRPr="0012514B">
        <w:rPr>
          <w:rFonts w:eastAsia="Cambria"/>
          <w:w w:val="105"/>
          <w:sz w:val="22"/>
          <w:szCs w:val="22"/>
        </w:rPr>
        <w:t>and</w:t>
      </w:r>
      <w:r w:rsidRPr="0012514B">
        <w:rPr>
          <w:rFonts w:eastAsia="Cambria"/>
          <w:spacing w:val="52"/>
          <w:w w:val="105"/>
          <w:sz w:val="22"/>
          <w:szCs w:val="22"/>
        </w:rPr>
        <w:t xml:space="preserve"> </w:t>
      </w:r>
      <w:r w:rsidRPr="0012514B">
        <w:rPr>
          <w:rFonts w:eastAsia="Cambria"/>
          <w:w w:val="105"/>
          <w:sz w:val="22"/>
          <w:szCs w:val="22"/>
        </w:rPr>
        <w:t>issue</w:t>
      </w:r>
      <w:r w:rsidRPr="0012514B">
        <w:rPr>
          <w:rFonts w:eastAsia="Cambria"/>
          <w:spacing w:val="51"/>
          <w:w w:val="105"/>
          <w:sz w:val="22"/>
          <w:szCs w:val="22"/>
        </w:rPr>
        <w:t xml:space="preserve"> </w:t>
      </w:r>
      <w:r w:rsidR="00394841" w:rsidRPr="0012514B">
        <w:rPr>
          <w:rFonts w:eastAsia="Cambria"/>
          <w:b/>
          <w:w w:val="105"/>
          <w:sz w:val="22"/>
          <w:szCs w:val="22"/>
        </w:rPr>
        <w:t>Tax Deduction</w:t>
      </w:r>
      <w:r w:rsidRPr="0012514B">
        <w:rPr>
          <w:rFonts w:eastAsia="Cambria"/>
          <w:b/>
          <w:spacing w:val="51"/>
          <w:w w:val="105"/>
          <w:sz w:val="22"/>
          <w:szCs w:val="22"/>
        </w:rPr>
        <w:t xml:space="preserve"> </w:t>
      </w:r>
      <w:r w:rsidRPr="0012514B">
        <w:rPr>
          <w:rFonts w:eastAsia="Cambria"/>
          <w:b/>
          <w:w w:val="105"/>
          <w:sz w:val="22"/>
          <w:szCs w:val="22"/>
        </w:rPr>
        <w:t>at</w:t>
      </w:r>
      <w:r w:rsidRPr="0012514B">
        <w:rPr>
          <w:rFonts w:eastAsia="Cambria"/>
          <w:b/>
          <w:spacing w:val="53"/>
          <w:w w:val="105"/>
          <w:sz w:val="22"/>
          <w:szCs w:val="22"/>
        </w:rPr>
        <w:t xml:space="preserve"> </w:t>
      </w:r>
      <w:r w:rsidRPr="0012514B">
        <w:rPr>
          <w:rFonts w:eastAsia="Cambria"/>
          <w:b/>
          <w:w w:val="105"/>
          <w:sz w:val="22"/>
          <w:szCs w:val="22"/>
        </w:rPr>
        <w:t>Source</w:t>
      </w:r>
      <w:r w:rsidRPr="0012514B">
        <w:rPr>
          <w:rFonts w:eastAsia="Cambria"/>
          <w:b/>
          <w:spacing w:val="55"/>
          <w:w w:val="105"/>
          <w:sz w:val="22"/>
          <w:szCs w:val="22"/>
        </w:rPr>
        <w:t xml:space="preserve"> </w:t>
      </w:r>
      <w:r w:rsidRPr="0012514B">
        <w:rPr>
          <w:rFonts w:eastAsia="Cambria"/>
          <w:b/>
          <w:w w:val="105"/>
          <w:sz w:val="22"/>
          <w:szCs w:val="22"/>
        </w:rPr>
        <w:t>(TDS)</w:t>
      </w:r>
      <w:r w:rsidRPr="0012514B">
        <w:rPr>
          <w:rFonts w:eastAsia="Cambria"/>
          <w:spacing w:val="-53"/>
          <w:w w:val="105"/>
          <w:sz w:val="22"/>
          <w:szCs w:val="22"/>
        </w:rPr>
        <w:t xml:space="preserve"> </w:t>
      </w:r>
      <w:r w:rsidRPr="0012514B">
        <w:rPr>
          <w:rFonts w:eastAsia="Cambria"/>
          <w:w w:val="105"/>
          <w:sz w:val="22"/>
          <w:szCs w:val="22"/>
        </w:rPr>
        <w:t>Certificate</w:t>
      </w:r>
      <w:r w:rsidRPr="0012514B">
        <w:rPr>
          <w:rFonts w:eastAsia="Cambria"/>
          <w:spacing w:val="3"/>
          <w:w w:val="105"/>
          <w:sz w:val="22"/>
          <w:szCs w:val="22"/>
        </w:rPr>
        <w:t xml:space="preserve"> </w:t>
      </w:r>
      <w:r w:rsidRPr="0012514B">
        <w:rPr>
          <w:rFonts w:eastAsia="Cambria"/>
          <w:w w:val="105"/>
          <w:sz w:val="22"/>
          <w:szCs w:val="22"/>
        </w:rPr>
        <w:t>to</w:t>
      </w:r>
      <w:r w:rsidRPr="0012514B">
        <w:rPr>
          <w:rFonts w:eastAsia="Cambria"/>
          <w:spacing w:val="2"/>
          <w:w w:val="105"/>
          <w:sz w:val="22"/>
          <w:szCs w:val="22"/>
        </w:rPr>
        <w:t xml:space="preserve"> </w:t>
      </w:r>
      <w:r w:rsidRPr="0012514B">
        <w:rPr>
          <w:rFonts w:eastAsia="Cambria"/>
          <w:w w:val="105"/>
          <w:sz w:val="22"/>
          <w:szCs w:val="22"/>
        </w:rPr>
        <w:t>the</w:t>
      </w:r>
      <w:r w:rsidRPr="0012514B">
        <w:rPr>
          <w:rFonts w:eastAsia="Cambria"/>
          <w:spacing w:val="3"/>
          <w:w w:val="105"/>
          <w:sz w:val="22"/>
          <w:szCs w:val="22"/>
        </w:rPr>
        <w:t xml:space="preserve"> </w:t>
      </w:r>
      <w:r w:rsidRPr="0012514B">
        <w:rPr>
          <w:rFonts w:eastAsia="Cambria"/>
          <w:w w:val="105"/>
          <w:sz w:val="22"/>
          <w:szCs w:val="22"/>
        </w:rPr>
        <w:t>Contractor.</w:t>
      </w:r>
    </w:p>
    <w:p w:rsidR="002957DC" w:rsidRPr="0012514B" w:rsidRDefault="002957DC">
      <w:pPr>
        <w:widowControl w:val="0"/>
        <w:autoSpaceDE w:val="0"/>
        <w:autoSpaceDN w:val="0"/>
        <w:spacing w:before="6"/>
        <w:rPr>
          <w:rFonts w:eastAsia="Cambria"/>
          <w:sz w:val="22"/>
          <w:szCs w:val="22"/>
        </w:rPr>
      </w:pPr>
    </w:p>
    <w:p w:rsidR="002957DC" w:rsidRPr="00FD2A11" w:rsidRDefault="007C76D0">
      <w:pPr>
        <w:widowControl w:val="0"/>
        <w:autoSpaceDE w:val="0"/>
        <w:autoSpaceDN w:val="0"/>
        <w:spacing w:line="254" w:lineRule="auto"/>
        <w:ind w:left="1152" w:right="243" w:hanging="1044"/>
        <w:jc w:val="both"/>
        <w:rPr>
          <w:rFonts w:eastAsia="Cambria"/>
          <w:sz w:val="22"/>
          <w:szCs w:val="22"/>
        </w:rPr>
      </w:pPr>
      <w:r w:rsidRPr="0012514B">
        <w:rPr>
          <w:rFonts w:eastAsia="Cambria"/>
          <w:sz w:val="22"/>
          <w:szCs w:val="22"/>
        </w:rPr>
        <w:t>11.4.1</w:t>
      </w:r>
      <w:r w:rsidRPr="0012514B">
        <w:rPr>
          <w:rFonts w:eastAsia="Cambria"/>
          <w:spacing w:val="1"/>
          <w:sz w:val="22"/>
          <w:szCs w:val="22"/>
        </w:rPr>
        <w:t xml:space="preserve"> </w:t>
      </w:r>
      <w:r w:rsidR="00CE0582" w:rsidRPr="0012514B">
        <w:rPr>
          <w:rFonts w:eastAsia="Cambria"/>
          <w:spacing w:val="1"/>
          <w:sz w:val="22"/>
          <w:szCs w:val="22"/>
        </w:rPr>
        <w:t xml:space="preserve">   </w:t>
      </w:r>
      <w:r w:rsidRPr="00FD2A11">
        <w:rPr>
          <w:rFonts w:eastAsia="Cambria"/>
          <w:sz w:val="22"/>
          <w:szCs w:val="22"/>
        </w:rPr>
        <w:t>To</w:t>
      </w:r>
      <w:r w:rsidRPr="00FD2A11">
        <w:rPr>
          <w:rFonts w:eastAsia="Cambria"/>
          <w:spacing w:val="52"/>
          <w:sz w:val="22"/>
          <w:szCs w:val="22"/>
        </w:rPr>
        <w:t xml:space="preserve"> </w:t>
      </w:r>
      <w:r w:rsidRPr="00FD2A11">
        <w:rPr>
          <w:rFonts w:eastAsia="Cambria"/>
          <w:sz w:val="22"/>
          <w:szCs w:val="22"/>
        </w:rPr>
        <w:t>enable</w:t>
      </w:r>
      <w:r w:rsidRPr="00FD2A11">
        <w:rPr>
          <w:rFonts w:eastAsia="Cambria"/>
          <w:spacing w:val="53"/>
          <w:sz w:val="22"/>
          <w:szCs w:val="22"/>
        </w:rPr>
        <w:t xml:space="preserve"> </w:t>
      </w:r>
      <w:r w:rsidRPr="00FD2A11">
        <w:rPr>
          <w:rFonts w:eastAsia="Cambria"/>
          <w:sz w:val="22"/>
          <w:szCs w:val="22"/>
        </w:rPr>
        <w:t>the</w:t>
      </w:r>
      <w:r w:rsidRPr="00FD2A11">
        <w:rPr>
          <w:rFonts w:eastAsia="Cambria"/>
          <w:spacing w:val="53"/>
          <w:sz w:val="22"/>
          <w:szCs w:val="22"/>
        </w:rPr>
        <w:t xml:space="preserve"> </w:t>
      </w:r>
      <w:r w:rsidRPr="00FD2A11">
        <w:rPr>
          <w:rFonts w:eastAsia="Cambria"/>
          <w:sz w:val="22"/>
          <w:szCs w:val="22"/>
        </w:rPr>
        <w:t>bidders for</w:t>
      </w:r>
      <w:r w:rsidRPr="00FD2A11">
        <w:rPr>
          <w:rFonts w:eastAsia="Cambria"/>
          <w:spacing w:val="53"/>
          <w:sz w:val="22"/>
          <w:szCs w:val="22"/>
        </w:rPr>
        <w:t xml:space="preserve"> </w:t>
      </w:r>
      <w:r w:rsidRPr="00FD2A11">
        <w:rPr>
          <w:rFonts w:eastAsia="Cambria"/>
          <w:sz w:val="22"/>
          <w:szCs w:val="22"/>
        </w:rPr>
        <w:t>effecting</w:t>
      </w:r>
      <w:r w:rsidRPr="00FD2A11">
        <w:rPr>
          <w:rFonts w:eastAsia="Cambria"/>
          <w:spacing w:val="53"/>
          <w:sz w:val="22"/>
          <w:szCs w:val="22"/>
        </w:rPr>
        <w:t xml:space="preserve"> </w:t>
      </w:r>
      <w:r w:rsidRPr="00FD2A11">
        <w:rPr>
          <w:rFonts w:eastAsia="Cambria"/>
          <w:sz w:val="22"/>
          <w:szCs w:val="22"/>
        </w:rPr>
        <w:t>reductions</w:t>
      </w:r>
      <w:r w:rsidRPr="00FD2A11">
        <w:rPr>
          <w:rFonts w:eastAsia="Cambria"/>
          <w:spacing w:val="53"/>
          <w:sz w:val="22"/>
          <w:szCs w:val="22"/>
        </w:rPr>
        <w:t xml:space="preserve"> </w:t>
      </w:r>
      <w:r w:rsidRPr="00FD2A11">
        <w:rPr>
          <w:rFonts w:eastAsia="Cambria"/>
          <w:sz w:val="22"/>
          <w:szCs w:val="22"/>
        </w:rPr>
        <w:t>in</w:t>
      </w:r>
      <w:r w:rsidRPr="00FD2A11">
        <w:rPr>
          <w:rFonts w:eastAsia="Cambria"/>
          <w:spacing w:val="52"/>
          <w:sz w:val="22"/>
          <w:szCs w:val="22"/>
        </w:rPr>
        <w:t xml:space="preserve"> </w:t>
      </w:r>
      <w:r w:rsidRPr="00FD2A11">
        <w:rPr>
          <w:rFonts w:eastAsia="Cambria"/>
          <w:sz w:val="22"/>
          <w:szCs w:val="22"/>
        </w:rPr>
        <w:t>the</w:t>
      </w:r>
      <w:r w:rsidRPr="00FD2A11">
        <w:rPr>
          <w:rFonts w:eastAsia="Cambria"/>
          <w:spacing w:val="53"/>
          <w:sz w:val="22"/>
          <w:szCs w:val="22"/>
        </w:rPr>
        <w:t xml:space="preserve"> </w:t>
      </w:r>
      <w:r w:rsidRPr="00FD2A11">
        <w:rPr>
          <w:rFonts w:eastAsia="Cambria"/>
          <w:sz w:val="22"/>
          <w:szCs w:val="22"/>
        </w:rPr>
        <w:t>prices</w:t>
      </w:r>
      <w:r w:rsidRPr="00FD2A11">
        <w:rPr>
          <w:rFonts w:eastAsia="Cambria"/>
          <w:spacing w:val="53"/>
          <w:sz w:val="22"/>
          <w:szCs w:val="22"/>
        </w:rPr>
        <w:t xml:space="preserve"> </w:t>
      </w:r>
      <w:r w:rsidRPr="00FD2A11">
        <w:rPr>
          <w:rFonts w:eastAsia="Cambria"/>
          <w:sz w:val="22"/>
          <w:szCs w:val="22"/>
        </w:rPr>
        <w:t>already</w:t>
      </w:r>
      <w:r w:rsidRPr="00FD2A11">
        <w:rPr>
          <w:rFonts w:eastAsia="Cambria"/>
          <w:spacing w:val="1"/>
          <w:sz w:val="22"/>
          <w:szCs w:val="22"/>
        </w:rPr>
        <w:t xml:space="preserve"> </w:t>
      </w:r>
      <w:r w:rsidRPr="00FD2A11">
        <w:rPr>
          <w:rFonts w:eastAsia="Cambria"/>
          <w:sz w:val="22"/>
          <w:szCs w:val="22"/>
        </w:rPr>
        <w:t xml:space="preserve">filled up in Price Schedules by way of discounts, </w:t>
      </w:r>
      <w:r w:rsidR="00A51B25" w:rsidRPr="00FD2A11">
        <w:rPr>
          <w:rFonts w:eastAsia="Cambria"/>
          <w:sz w:val="22"/>
          <w:szCs w:val="22"/>
        </w:rPr>
        <w:t xml:space="preserve">in </w:t>
      </w:r>
      <w:r w:rsidRPr="00FD2A11">
        <w:rPr>
          <w:rFonts w:eastAsia="Cambria"/>
          <w:sz w:val="22"/>
          <w:szCs w:val="22"/>
        </w:rPr>
        <w:t>the work sheet titled</w:t>
      </w:r>
      <w:r w:rsidRPr="00FD2A11">
        <w:rPr>
          <w:rFonts w:eastAsia="Cambria"/>
          <w:spacing w:val="1"/>
          <w:sz w:val="22"/>
          <w:szCs w:val="22"/>
        </w:rPr>
        <w:t xml:space="preserve"> </w:t>
      </w:r>
      <w:r w:rsidRPr="00FD2A11">
        <w:rPr>
          <w:rFonts w:eastAsia="Cambria"/>
          <w:sz w:val="22"/>
          <w:szCs w:val="22"/>
        </w:rPr>
        <w:t>‘</w:t>
      </w:r>
      <w:r w:rsidR="00A51B25" w:rsidRPr="00FD2A11">
        <w:rPr>
          <w:rFonts w:eastAsia="Cambria"/>
          <w:b/>
          <w:bCs/>
          <w:sz w:val="22"/>
          <w:szCs w:val="22"/>
        </w:rPr>
        <w:t>Schedule-4-Summ</w:t>
      </w:r>
      <w:r w:rsidR="003F7C40" w:rsidRPr="00FD2A11">
        <w:rPr>
          <w:rFonts w:eastAsia="Cambria"/>
          <w:b/>
          <w:bCs/>
          <w:sz w:val="22"/>
          <w:szCs w:val="22"/>
        </w:rPr>
        <w:t>ary of price schedule</w:t>
      </w:r>
      <w:r w:rsidRPr="00FD2A11">
        <w:rPr>
          <w:rFonts w:eastAsia="Cambria"/>
          <w:sz w:val="22"/>
          <w:szCs w:val="22"/>
        </w:rPr>
        <w:t>’</w:t>
      </w:r>
      <w:r w:rsidRPr="00FD2A11">
        <w:rPr>
          <w:rFonts w:eastAsia="Cambria"/>
          <w:spacing w:val="1"/>
          <w:sz w:val="22"/>
          <w:szCs w:val="22"/>
        </w:rPr>
        <w:t xml:space="preserve"> </w:t>
      </w:r>
      <w:r w:rsidRPr="00FD2A11">
        <w:rPr>
          <w:rFonts w:eastAsia="Cambria"/>
          <w:sz w:val="22"/>
          <w:szCs w:val="22"/>
        </w:rPr>
        <w:t>is included as part of price Schedules. Bidder can</w:t>
      </w:r>
      <w:r w:rsidRPr="00C11DBB">
        <w:rPr>
          <w:rFonts w:eastAsia="Cambria"/>
          <w:sz w:val="22"/>
          <w:szCs w:val="22"/>
        </w:rPr>
        <w:t xml:space="preserve"> </w:t>
      </w:r>
      <w:proofErr w:type="spellStart"/>
      <w:r w:rsidRPr="00FD2A11">
        <w:rPr>
          <w:rFonts w:eastAsia="Cambria"/>
          <w:sz w:val="22"/>
          <w:szCs w:val="22"/>
        </w:rPr>
        <w:t>effect</w:t>
      </w:r>
      <w:proofErr w:type="spellEnd"/>
      <w:r w:rsidRPr="00C11DBB">
        <w:rPr>
          <w:rFonts w:eastAsia="Cambria"/>
          <w:sz w:val="22"/>
          <w:szCs w:val="22"/>
        </w:rPr>
        <w:t xml:space="preserve"> </w:t>
      </w:r>
      <w:r w:rsidRPr="00FD2A11">
        <w:rPr>
          <w:rFonts w:eastAsia="Cambria"/>
          <w:sz w:val="22"/>
          <w:szCs w:val="22"/>
        </w:rPr>
        <w:t>the</w:t>
      </w:r>
      <w:r w:rsidRPr="00C11DBB">
        <w:rPr>
          <w:rFonts w:eastAsia="Cambria"/>
          <w:sz w:val="22"/>
          <w:szCs w:val="22"/>
        </w:rPr>
        <w:t xml:space="preserve"> </w:t>
      </w:r>
      <w:r w:rsidRPr="00FD2A11">
        <w:rPr>
          <w:rFonts w:eastAsia="Cambria"/>
          <w:sz w:val="22"/>
          <w:szCs w:val="22"/>
        </w:rPr>
        <w:t>reductions</w:t>
      </w:r>
      <w:r w:rsidRPr="00C11DBB">
        <w:rPr>
          <w:rFonts w:eastAsia="Cambria"/>
          <w:sz w:val="22"/>
          <w:szCs w:val="22"/>
        </w:rPr>
        <w:t xml:space="preserve"> </w:t>
      </w:r>
      <w:r w:rsidRPr="00FD2A11">
        <w:rPr>
          <w:rFonts w:eastAsia="Cambria"/>
          <w:sz w:val="22"/>
          <w:szCs w:val="22"/>
        </w:rPr>
        <w:t>by</w:t>
      </w:r>
      <w:r w:rsidRPr="00C11DBB">
        <w:rPr>
          <w:rFonts w:eastAsia="Cambria"/>
          <w:sz w:val="22"/>
          <w:szCs w:val="22"/>
        </w:rPr>
        <w:t xml:space="preserve"> </w:t>
      </w:r>
      <w:r w:rsidRPr="00FD2A11">
        <w:rPr>
          <w:rFonts w:eastAsia="Cambria"/>
          <w:sz w:val="22"/>
          <w:szCs w:val="22"/>
        </w:rPr>
        <w:t>filling</w:t>
      </w:r>
      <w:r w:rsidRPr="00C11DBB">
        <w:rPr>
          <w:rFonts w:eastAsia="Cambria"/>
          <w:sz w:val="22"/>
          <w:szCs w:val="22"/>
        </w:rPr>
        <w:t xml:space="preserve"> </w:t>
      </w:r>
      <w:r w:rsidRPr="00FD2A11">
        <w:rPr>
          <w:rFonts w:eastAsia="Cambria"/>
          <w:sz w:val="22"/>
          <w:szCs w:val="22"/>
        </w:rPr>
        <w:t>up</w:t>
      </w:r>
      <w:r w:rsidRPr="00C11DBB">
        <w:rPr>
          <w:rFonts w:eastAsia="Cambria"/>
          <w:sz w:val="22"/>
          <w:szCs w:val="22"/>
        </w:rPr>
        <w:t xml:space="preserve"> </w:t>
      </w:r>
      <w:r w:rsidRPr="003A5E18">
        <w:rPr>
          <w:rFonts w:eastAsia="Cambria"/>
          <w:sz w:val="22"/>
          <w:szCs w:val="22"/>
        </w:rPr>
        <w:t>the</w:t>
      </w:r>
      <w:r w:rsidRPr="00C11DBB">
        <w:rPr>
          <w:rFonts w:eastAsia="Cambria"/>
          <w:sz w:val="22"/>
          <w:szCs w:val="22"/>
        </w:rPr>
        <w:t xml:space="preserve"> </w:t>
      </w:r>
      <w:r w:rsidRPr="003A5E18">
        <w:rPr>
          <w:rFonts w:eastAsia="Cambria"/>
          <w:sz w:val="22"/>
          <w:szCs w:val="22"/>
        </w:rPr>
        <w:t>discount</w:t>
      </w:r>
      <w:r w:rsidRPr="00C11DBB">
        <w:rPr>
          <w:rFonts w:eastAsia="Cambria"/>
          <w:sz w:val="22"/>
          <w:szCs w:val="22"/>
        </w:rPr>
        <w:t xml:space="preserve"> </w:t>
      </w:r>
      <w:r w:rsidRPr="003A5E18">
        <w:rPr>
          <w:rFonts w:eastAsia="Cambria"/>
          <w:sz w:val="22"/>
          <w:szCs w:val="22"/>
        </w:rPr>
        <w:t>on</w:t>
      </w:r>
      <w:r w:rsidRPr="003A5E18">
        <w:rPr>
          <w:rFonts w:eastAsia="Cambria"/>
          <w:spacing w:val="53"/>
          <w:sz w:val="22"/>
          <w:szCs w:val="22"/>
        </w:rPr>
        <w:t xml:space="preserve"> </w:t>
      </w:r>
      <w:r w:rsidRPr="003A5E18">
        <w:rPr>
          <w:rFonts w:eastAsia="Cambria"/>
          <w:b/>
          <w:bCs/>
          <w:sz w:val="22"/>
          <w:szCs w:val="22"/>
        </w:rPr>
        <w:t>lump</w:t>
      </w:r>
      <w:r w:rsidRPr="003A5E18">
        <w:rPr>
          <w:rFonts w:eastAsia="Cambria"/>
          <w:b/>
          <w:bCs/>
          <w:spacing w:val="53"/>
          <w:sz w:val="22"/>
          <w:szCs w:val="22"/>
        </w:rPr>
        <w:t xml:space="preserve"> </w:t>
      </w:r>
      <w:r w:rsidRPr="003A5E18">
        <w:rPr>
          <w:rFonts w:eastAsia="Cambria"/>
          <w:b/>
          <w:bCs/>
          <w:sz w:val="22"/>
          <w:szCs w:val="22"/>
        </w:rPr>
        <w:t>sum</w:t>
      </w:r>
      <w:r w:rsidRPr="003A5E18">
        <w:rPr>
          <w:rFonts w:eastAsia="Cambria"/>
          <w:b/>
          <w:bCs/>
          <w:spacing w:val="1"/>
          <w:sz w:val="22"/>
          <w:szCs w:val="22"/>
        </w:rPr>
        <w:t xml:space="preserve"> </w:t>
      </w:r>
      <w:r w:rsidRPr="003A5E18">
        <w:rPr>
          <w:rFonts w:eastAsia="Cambria"/>
          <w:b/>
          <w:bCs/>
          <w:sz w:val="22"/>
          <w:szCs w:val="22"/>
        </w:rPr>
        <w:t>basis</w:t>
      </w:r>
      <w:r w:rsidRPr="003A5E18">
        <w:rPr>
          <w:rFonts w:eastAsia="Cambria"/>
          <w:sz w:val="22"/>
          <w:szCs w:val="22"/>
        </w:rPr>
        <w:t>, which can be made applicable on the total</w:t>
      </w:r>
      <w:r w:rsidRPr="00C11DBB">
        <w:rPr>
          <w:rFonts w:eastAsia="Cambria"/>
          <w:sz w:val="22"/>
          <w:szCs w:val="22"/>
        </w:rPr>
        <w:t xml:space="preserve"> </w:t>
      </w:r>
      <w:r w:rsidRPr="003A5E18">
        <w:rPr>
          <w:rFonts w:eastAsia="Cambria"/>
          <w:sz w:val="22"/>
          <w:szCs w:val="22"/>
        </w:rPr>
        <w:t>price</w:t>
      </w:r>
      <w:r w:rsidRPr="00C11DBB">
        <w:rPr>
          <w:rFonts w:eastAsia="Cambria"/>
          <w:sz w:val="22"/>
          <w:szCs w:val="22"/>
        </w:rPr>
        <w:t xml:space="preserve"> </w:t>
      </w:r>
      <w:r w:rsidRPr="003A5E18">
        <w:rPr>
          <w:rFonts w:eastAsia="Cambria"/>
          <w:sz w:val="22"/>
          <w:szCs w:val="22"/>
        </w:rPr>
        <w:t>of</w:t>
      </w:r>
      <w:r w:rsidRPr="00C11DBB">
        <w:rPr>
          <w:rFonts w:eastAsia="Cambria"/>
          <w:sz w:val="22"/>
          <w:szCs w:val="22"/>
        </w:rPr>
        <w:t xml:space="preserve"> </w:t>
      </w:r>
      <w:r w:rsidRPr="003A5E18">
        <w:rPr>
          <w:rFonts w:eastAsia="Cambria"/>
          <w:sz w:val="22"/>
          <w:szCs w:val="22"/>
        </w:rPr>
        <w:t>the</w:t>
      </w:r>
      <w:r w:rsidRPr="00C11DBB">
        <w:rPr>
          <w:rFonts w:eastAsia="Cambria"/>
          <w:sz w:val="22"/>
          <w:szCs w:val="22"/>
        </w:rPr>
        <w:t xml:space="preserve"> </w:t>
      </w:r>
      <w:r w:rsidRPr="003A5E18">
        <w:rPr>
          <w:rFonts w:eastAsia="Cambria"/>
          <w:sz w:val="22"/>
          <w:szCs w:val="22"/>
        </w:rPr>
        <w:t>price</w:t>
      </w:r>
      <w:r w:rsidRPr="00C11DBB">
        <w:rPr>
          <w:rFonts w:eastAsia="Cambria"/>
          <w:sz w:val="22"/>
          <w:szCs w:val="22"/>
        </w:rPr>
        <w:t xml:space="preserve"> </w:t>
      </w:r>
      <w:r w:rsidRPr="003A5E18">
        <w:rPr>
          <w:rFonts w:eastAsia="Cambria"/>
          <w:sz w:val="22"/>
          <w:szCs w:val="22"/>
        </w:rPr>
        <w:t>schedules.</w:t>
      </w:r>
    </w:p>
    <w:p w:rsidR="002957DC" w:rsidRPr="0012514B" w:rsidRDefault="002957DC">
      <w:pPr>
        <w:widowControl w:val="0"/>
        <w:autoSpaceDE w:val="0"/>
        <w:autoSpaceDN w:val="0"/>
        <w:spacing w:before="5"/>
        <w:rPr>
          <w:rFonts w:eastAsia="Cambria"/>
          <w:sz w:val="22"/>
          <w:szCs w:val="22"/>
        </w:rPr>
      </w:pPr>
    </w:p>
    <w:p w:rsidR="002957DC" w:rsidRPr="0012514B" w:rsidRDefault="007C76D0">
      <w:pPr>
        <w:widowControl w:val="0"/>
        <w:numPr>
          <w:ilvl w:val="1"/>
          <w:numId w:val="11"/>
        </w:numPr>
        <w:tabs>
          <w:tab w:val="left" w:pos="1188"/>
          <w:tab w:val="left" w:pos="1189"/>
        </w:tabs>
        <w:autoSpaceDE w:val="0"/>
        <w:autoSpaceDN w:val="0"/>
        <w:ind w:hanging="1081"/>
        <w:jc w:val="both"/>
        <w:rPr>
          <w:rFonts w:eastAsia="Cambria"/>
          <w:sz w:val="22"/>
          <w:szCs w:val="22"/>
        </w:rPr>
      </w:pPr>
      <w:r w:rsidRPr="0012514B">
        <w:rPr>
          <w:rFonts w:eastAsia="Cambria"/>
          <w:w w:val="105"/>
          <w:sz w:val="22"/>
          <w:szCs w:val="22"/>
        </w:rPr>
        <w:t>The</w:t>
      </w:r>
      <w:r w:rsidRPr="0012514B">
        <w:rPr>
          <w:rFonts w:eastAsia="Cambria"/>
          <w:spacing w:val="-8"/>
          <w:w w:val="105"/>
          <w:sz w:val="22"/>
          <w:szCs w:val="22"/>
        </w:rPr>
        <w:t xml:space="preserve"> </w:t>
      </w:r>
      <w:r w:rsidRPr="0012514B">
        <w:rPr>
          <w:rFonts w:eastAsia="Cambria"/>
          <w:w w:val="105"/>
          <w:sz w:val="22"/>
          <w:szCs w:val="22"/>
        </w:rPr>
        <w:t>prices</w:t>
      </w:r>
      <w:r w:rsidRPr="0012514B">
        <w:rPr>
          <w:rFonts w:eastAsia="Cambria"/>
          <w:spacing w:val="-8"/>
          <w:w w:val="105"/>
          <w:sz w:val="22"/>
          <w:szCs w:val="22"/>
        </w:rPr>
        <w:t xml:space="preserve"> </w:t>
      </w:r>
      <w:r w:rsidRPr="0012514B">
        <w:rPr>
          <w:rFonts w:eastAsia="Cambria"/>
          <w:w w:val="105"/>
          <w:sz w:val="22"/>
          <w:szCs w:val="22"/>
        </w:rPr>
        <w:t>shall</w:t>
      </w:r>
      <w:r w:rsidRPr="0012514B">
        <w:rPr>
          <w:rFonts w:eastAsia="Cambria"/>
          <w:spacing w:val="-8"/>
          <w:w w:val="105"/>
          <w:sz w:val="22"/>
          <w:szCs w:val="22"/>
        </w:rPr>
        <w:t xml:space="preserve"> </w:t>
      </w:r>
      <w:r w:rsidRPr="0012514B">
        <w:rPr>
          <w:rFonts w:eastAsia="Cambria"/>
          <w:w w:val="105"/>
          <w:sz w:val="22"/>
          <w:szCs w:val="22"/>
        </w:rPr>
        <w:t>be</w:t>
      </w:r>
      <w:r w:rsidRPr="0012514B">
        <w:rPr>
          <w:rFonts w:eastAsia="Cambria"/>
          <w:spacing w:val="-7"/>
          <w:w w:val="105"/>
          <w:sz w:val="22"/>
          <w:szCs w:val="22"/>
        </w:rPr>
        <w:t xml:space="preserve"> </w:t>
      </w:r>
      <w:r w:rsidRPr="0012514B">
        <w:rPr>
          <w:rFonts w:eastAsia="Cambria"/>
          <w:w w:val="105"/>
          <w:sz w:val="22"/>
          <w:szCs w:val="22"/>
        </w:rPr>
        <w:t>in</w:t>
      </w:r>
      <w:r w:rsidRPr="0012514B">
        <w:rPr>
          <w:rFonts w:eastAsia="Cambria"/>
          <w:spacing w:val="-8"/>
          <w:w w:val="105"/>
          <w:sz w:val="22"/>
          <w:szCs w:val="22"/>
        </w:rPr>
        <w:t xml:space="preserve"> </w:t>
      </w:r>
      <w:r w:rsidRPr="0012514B">
        <w:rPr>
          <w:rFonts w:eastAsia="Cambria"/>
          <w:w w:val="105"/>
          <w:sz w:val="22"/>
          <w:szCs w:val="22"/>
        </w:rPr>
        <w:t>accordance</w:t>
      </w:r>
      <w:r w:rsidRPr="0012514B">
        <w:rPr>
          <w:rFonts w:eastAsia="Cambria"/>
          <w:spacing w:val="-7"/>
          <w:w w:val="105"/>
          <w:sz w:val="22"/>
          <w:szCs w:val="22"/>
        </w:rPr>
        <w:t xml:space="preserve"> </w:t>
      </w:r>
      <w:r w:rsidRPr="0012514B">
        <w:rPr>
          <w:rFonts w:eastAsia="Cambria"/>
          <w:w w:val="105"/>
          <w:sz w:val="22"/>
          <w:szCs w:val="22"/>
        </w:rPr>
        <w:t>with</w:t>
      </w:r>
      <w:r w:rsidRPr="0012514B">
        <w:rPr>
          <w:rFonts w:eastAsia="Cambria"/>
          <w:spacing w:val="-7"/>
          <w:w w:val="105"/>
          <w:sz w:val="22"/>
          <w:szCs w:val="22"/>
        </w:rPr>
        <w:t xml:space="preserve"> </w:t>
      </w:r>
      <w:r w:rsidRPr="0012514B">
        <w:rPr>
          <w:rFonts w:eastAsia="Cambria"/>
          <w:w w:val="105"/>
          <w:sz w:val="22"/>
          <w:szCs w:val="22"/>
        </w:rPr>
        <w:t>the</w:t>
      </w:r>
      <w:r w:rsidRPr="0012514B">
        <w:rPr>
          <w:rFonts w:eastAsia="Cambria"/>
          <w:spacing w:val="-8"/>
          <w:w w:val="105"/>
          <w:sz w:val="22"/>
          <w:szCs w:val="22"/>
        </w:rPr>
        <w:t xml:space="preserve"> </w:t>
      </w:r>
      <w:r w:rsidRPr="0012514B">
        <w:rPr>
          <w:rFonts w:eastAsia="Cambria"/>
          <w:w w:val="105"/>
          <w:sz w:val="22"/>
          <w:szCs w:val="22"/>
        </w:rPr>
        <w:t>following:</w:t>
      </w:r>
    </w:p>
    <w:p w:rsidR="002957DC" w:rsidRPr="0012514B" w:rsidRDefault="002957DC">
      <w:pPr>
        <w:widowControl w:val="0"/>
        <w:autoSpaceDE w:val="0"/>
        <w:autoSpaceDN w:val="0"/>
        <w:spacing w:before="11"/>
        <w:rPr>
          <w:rFonts w:eastAsia="Cambria"/>
          <w:sz w:val="22"/>
          <w:szCs w:val="22"/>
        </w:rPr>
      </w:pPr>
    </w:p>
    <w:p w:rsidR="002957DC" w:rsidRPr="00C11DBB" w:rsidRDefault="007C76D0">
      <w:pPr>
        <w:widowControl w:val="0"/>
        <w:autoSpaceDE w:val="0"/>
        <w:autoSpaceDN w:val="0"/>
        <w:spacing w:line="254" w:lineRule="auto"/>
        <w:ind w:left="1188" w:right="244"/>
        <w:jc w:val="both"/>
        <w:rPr>
          <w:rFonts w:eastAsia="Cambria"/>
          <w:b/>
          <w:bCs/>
          <w:sz w:val="22"/>
          <w:szCs w:val="22"/>
        </w:rPr>
      </w:pPr>
      <w:r w:rsidRPr="0012514B">
        <w:rPr>
          <w:rFonts w:eastAsia="Cambria"/>
          <w:b/>
          <w:w w:val="105"/>
          <w:sz w:val="22"/>
          <w:szCs w:val="22"/>
        </w:rPr>
        <w:t>Adjustable</w:t>
      </w:r>
      <w:r w:rsidRPr="0012514B">
        <w:rPr>
          <w:rFonts w:eastAsia="Cambria"/>
          <w:b/>
          <w:spacing w:val="1"/>
          <w:w w:val="105"/>
          <w:sz w:val="22"/>
          <w:szCs w:val="22"/>
        </w:rPr>
        <w:t xml:space="preserve"> </w:t>
      </w:r>
      <w:r w:rsidRPr="0012514B">
        <w:rPr>
          <w:rFonts w:eastAsia="Cambria"/>
          <w:b/>
          <w:w w:val="105"/>
          <w:sz w:val="22"/>
          <w:szCs w:val="22"/>
        </w:rPr>
        <w:t>Price</w:t>
      </w:r>
      <w:r w:rsidRPr="0012514B">
        <w:rPr>
          <w:rFonts w:eastAsia="Cambria"/>
          <w:w w:val="105"/>
          <w:sz w:val="22"/>
          <w:szCs w:val="22"/>
        </w:rPr>
        <w:t>:</w:t>
      </w:r>
      <w:r w:rsidRPr="0012514B">
        <w:rPr>
          <w:rFonts w:eastAsia="Cambria"/>
          <w:spacing w:val="1"/>
          <w:w w:val="105"/>
          <w:sz w:val="22"/>
          <w:szCs w:val="22"/>
        </w:rPr>
        <w:t xml:space="preserve"> </w:t>
      </w:r>
      <w:r w:rsidRPr="00C11DBB">
        <w:rPr>
          <w:rFonts w:eastAsia="Cambria"/>
          <w:sz w:val="22"/>
          <w:szCs w:val="22"/>
        </w:rPr>
        <w:t xml:space="preserve">Prices quoted by the Bidder shall be subject to adjustment during </w:t>
      </w:r>
      <w:r w:rsidRPr="00C11DBB">
        <w:rPr>
          <w:rFonts w:eastAsia="Cambria"/>
          <w:sz w:val="22"/>
          <w:szCs w:val="22"/>
        </w:rPr>
        <w:lastRenderedPageBreak/>
        <w:t xml:space="preserve">performance of the contract to reflect changes in the cost elements such as labor, material, etc. in accordance with the procedures specified in the corresponding </w:t>
      </w:r>
      <w:r w:rsidRPr="00C11DBB">
        <w:rPr>
          <w:rFonts w:eastAsia="Cambria"/>
          <w:b/>
          <w:bCs/>
          <w:sz w:val="22"/>
          <w:szCs w:val="22"/>
        </w:rPr>
        <w:t>Appendix – 2</w:t>
      </w:r>
      <w:r w:rsidRPr="00C11DBB">
        <w:rPr>
          <w:rFonts w:eastAsia="Cambria"/>
          <w:sz w:val="22"/>
          <w:szCs w:val="22"/>
        </w:rPr>
        <w:t xml:space="preserve"> to the Form of Contract Agreement. </w:t>
      </w:r>
      <w:r w:rsidR="004B2075" w:rsidRPr="00C11DBB">
        <w:rPr>
          <w:rFonts w:eastAsia="Cambria"/>
          <w:sz w:val="22"/>
          <w:szCs w:val="22"/>
        </w:rPr>
        <w:t xml:space="preserve">The price adjustment shall be allowed for the contract period as indicated in </w:t>
      </w:r>
      <w:r w:rsidR="004B2075" w:rsidRPr="00C11DBB">
        <w:rPr>
          <w:rFonts w:eastAsia="Cambria"/>
          <w:b/>
          <w:bCs/>
          <w:sz w:val="22"/>
          <w:szCs w:val="22"/>
        </w:rPr>
        <w:t>GCC &amp; SCC.</w:t>
      </w:r>
    </w:p>
    <w:p w:rsidR="002957DC" w:rsidRPr="00FD2A11" w:rsidRDefault="002957DC">
      <w:pPr>
        <w:widowControl w:val="0"/>
        <w:autoSpaceDE w:val="0"/>
        <w:autoSpaceDN w:val="0"/>
        <w:spacing w:before="1"/>
        <w:rPr>
          <w:rFonts w:eastAsia="Cambria"/>
          <w:sz w:val="22"/>
          <w:szCs w:val="22"/>
        </w:rPr>
      </w:pPr>
    </w:p>
    <w:p w:rsidR="002957DC" w:rsidRPr="0012514B" w:rsidRDefault="007C76D0">
      <w:pPr>
        <w:widowControl w:val="0"/>
        <w:numPr>
          <w:ilvl w:val="0"/>
          <w:numId w:val="11"/>
        </w:numPr>
        <w:tabs>
          <w:tab w:val="left" w:pos="1188"/>
          <w:tab w:val="left" w:pos="1189"/>
        </w:tabs>
        <w:autoSpaceDE w:val="0"/>
        <w:autoSpaceDN w:val="0"/>
        <w:spacing w:before="1"/>
        <w:ind w:hanging="1081"/>
        <w:outlineLvl w:val="0"/>
        <w:rPr>
          <w:rFonts w:eastAsia="Palatino Linotype"/>
          <w:b/>
          <w:bCs/>
          <w:sz w:val="22"/>
          <w:szCs w:val="22"/>
        </w:rPr>
      </w:pPr>
      <w:bookmarkStart w:id="28" w:name="_Toc132464575"/>
      <w:r w:rsidRPr="0012514B">
        <w:rPr>
          <w:rFonts w:eastAsia="Palatino Linotype"/>
          <w:b/>
          <w:bCs/>
          <w:sz w:val="22"/>
          <w:szCs w:val="22"/>
        </w:rPr>
        <w:t>Bid</w:t>
      </w:r>
      <w:r w:rsidRPr="0012514B">
        <w:rPr>
          <w:rFonts w:eastAsia="Palatino Linotype"/>
          <w:b/>
          <w:bCs/>
          <w:spacing w:val="-7"/>
          <w:sz w:val="22"/>
          <w:szCs w:val="22"/>
        </w:rPr>
        <w:t xml:space="preserve"> </w:t>
      </w:r>
      <w:r w:rsidRPr="0012514B">
        <w:rPr>
          <w:rFonts w:eastAsia="Palatino Linotype"/>
          <w:b/>
          <w:bCs/>
          <w:sz w:val="22"/>
          <w:szCs w:val="22"/>
        </w:rPr>
        <w:t>Currencies</w:t>
      </w:r>
      <w:bookmarkEnd w:id="28"/>
    </w:p>
    <w:p w:rsidR="002957DC" w:rsidRPr="0012514B" w:rsidRDefault="002957DC">
      <w:pPr>
        <w:widowControl w:val="0"/>
        <w:autoSpaceDE w:val="0"/>
        <w:autoSpaceDN w:val="0"/>
        <w:spacing w:before="7"/>
        <w:rPr>
          <w:rFonts w:eastAsia="Cambria"/>
          <w:b/>
          <w:sz w:val="22"/>
          <w:szCs w:val="22"/>
        </w:rPr>
      </w:pPr>
    </w:p>
    <w:p w:rsidR="002957DC" w:rsidRPr="0012514B" w:rsidRDefault="007C76D0">
      <w:pPr>
        <w:widowControl w:val="0"/>
        <w:numPr>
          <w:ilvl w:val="1"/>
          <w:numId w:val="11"/>
        </w:numPr>
        <w:tabs>
          <w:tab w:val="left" w:pos="1188"/>
          <w:tab w:val="left" w:pos="1189"/>
        </w:tabs>
        <w:autoSpaceDE w:val="0"/>
        <w:autoSpaceDN w:val="0"/>
        <w:ind w:hanging="1081"/>
        <w:jc w:val="both"/>
        <w:rPr>
          <w:rFonts w:eastAsia="Cambria"/>
          <w:sz w:val="22"/>
          <w:szCs w:val="22"/>
        </w:rPr>
      </w:pPr>
      <w:r w:rsidRPr="00C11DBB">
        <w:rPr>
          <w:rFonts w:eastAsia="Cambria"/>
          <w:sz w:val="22"/>
          <w:szCs w:val="22"/>
        </w:rPr>
        <w:t>Prices shall be quoted in Indian Rupees Only.</w:t>
      </w:r>
    </w:p>
    <w:p w:rsidR="002957DC" w:rsidRPr="0012514B" w:rsidRDefault="002957DC">
      <w:pPr>
        <w:widowControl w:val="0"/>
        <w:autoSpaceDE w:val="0"/>
        <w:autoSpaceDN w:val="0"/>
        <w:spacing w:before="6"/>
        <w:rPr>
          <w:rFonts w:eastAsia="Cambria"/>
          <w:sz w:val="22"/>
          <w:szCs w:val="22"/>
        </w:rPr>
      </w:pPr>
    </w:p>
    <w:p w:rsidR="00C40948" w:rsidRPr="0012514B" w:rsidRDefault="007C76D0" w:rsidP="00C40948">
      <w:pPr>
        <w:widowControl w:val="0"/>
        <w:numPr>
          <w:ilvl w:val="0"/>
          <w:numId w:val="11"/>
        </w:numPr>
        <w:tabs>
          <w:tab w:val="left" w:pos="1188"/>
          <w:tab w:val="left" w:pos="1189"/>
        </w:tabs>
        <w:autoSpaceDE w:val="0"/>
        <w:autoSpaceDN w:val="0"/>
        <w:spacing w:before="1"/>
        <w:ind w:hanging="1081"/>
        <w:outlineLvl w:val="0"/>
        <w:rPr>
          <w:rFonts w:eastAsia="Palatino Linotype"/>
          <w:b/>
          <w:bCs/>
          <w:sz w:val="22"/>
          <w:szCs w:val="22"/>
        </w:rPr>
      </w:pPr>
      <w:bookmarkStart w:id="29" w:name="_Toc132464576"/>
      <w:r w:rsidRPr="0012514B">
        <w:rPr>
          <w:rFonts w:eastAsia="Palatino Linotype"/>
          <w:b/>
          <w:bCs/>
          <w:sz w:val="22"/>
          <w:szCs w:val="22"/>
        </w:rPr>
        <w:t>Bid Security</w:t>
      </w:r>
      <w:r w:rsidR="00883499" w:rsidRPr="0012514B">
        <w:rPr>
          <w:rFonts w:eastAsia="Palatino Linotype"/>
          <w:b/>
          <w:bCs/>
          <w:sz w:val="22"/>
          <w:szCs w:val="22"/>
        </w:rPr>
        <w:t xml:space="preserve"> (Earnest Money Deposit)</w:t>
      </w:r>
      <w:bookmarkEnd w:id="29"/>
      <w:r w:rsidR="00394841" w:rsidRPr="0012514B">
        <w:rPr>
          <w:rFonts w:eastAsia="Palatino Linotype"/>
          <w:b/>
          <w:bCs/>
          <w:sz w:val="22"/>
          <w:szCs w:val="22"/>
        </w:rPr>
        <w:t xml:space="preserve"> </w:t>
      </w:r>
    </w:p>
    <w:p w:rsidR="00C40948" w:rsidRPr="0012514B" w:rsidRDefault="00C40948" w:rsidP="00C40948">
      <w:pPr>
        <w:widowControl w:val="0"/>
        <w:tabs>
          <w:tab w:val="left" w:pos="1188"/>
          <w:tab w:val="left" w:pos="1189"/>
        </w:tabs>
        <w:autoSpaceDE w:val="0"/>
        <w:autoSpaceDN w:val="0"/>
        <w:spacing w:before="1"/>
        <w:ind w:left="1188"/>
        <w:outlineLvl w:val="0"/>
        <w:rPr>
          <w:rFonts w:eastAsia="Palatino Linotype"/>
          <w:b/>
          <w:bCs/>
          <w:sz w:val="22"/>
          <w:szCs w:val="22"/>
        </w:rPr>
      </w:pPr>
    </w:p>
    <w:p w:rsidR="002957DC" w:rsidRPr="0012514B" w:rsidRDefault="007C76D0" w:rsidP="005666EC">
      <w:pPr>
        <w:widowControl w:val="0"/>
        <w:numPr>
          <w:ilvl w:val="1"/>
          <w:numId w:val="11"/>
        </w:numPr>
        <w:tabs>
          <w:tab w:val="left" w:pos="1188"/>
          <w:tab w:val="left" w:pos="1189"/>
        </w:tabs>
        <w:autoSpaceDE w:val="0"/>
        <w:autoSpaceDN w:val="0"/>
        <w:spacing w:before="1" w:line="249" w:lineRule="auto"/>
        <w:ind w:right="244"/>
        <w:jc w:val="both"/>
        <w:rPr>
          <w:rFonts w:eastAsia="Cambria"/>
          <w:sz w:val="22"/>
          <w:szCs w:val="22"/>
        </w:rPr>
      </w:pPr>
      <w:r w:rsidRPr="0012514B">
        <w:rPr>
          <w:rFonts w:eastAsia="Cambria"/>
          <w:sz w:val="22"/>
          <w:szCs w:val="22"/>
        </w:rPr>
        <w:t xml:space="preserve">The Bidder shall furnish, as part of its bid, a bid security </w:t>
      </w:r>
      <w:r w:rsidR="00883499" w:rsidRPr="0012514B">
        <w:rPr>
          <w:rFonts w:eastAsia="Cambria"/>
          <w:sz w:val="22"/>
          <w:szCs w:val="22"/>
        </w:rPr>
        <w:t xml:space="preserve">(Earnest Money Deposit) </w:t>
      </w:r>
      <w:r w:rsidRPr="0012514B">
        <w:rPr>
          <w:rFonts w:eastAsia="Cambria"/>
          <w:sz w:val="22"/>
          <w:szCs w:val="22"/>
        </w:rPr>
        <w:t xml:space="preserve">in the amount and currency as stipulated in the </w:t>
      </w:r>
      <w:r w:rsidRPr="0012514B">
        <w:rPr>
          <w:rFonts w:eastAsia="Cambria"/>
          <w:b/>
          <w:bCs/>
          <w:sz w:val="22"/>
          <w:szCs w:val="22"/>
        </w:rPr>
        <w:t>BDS</w:t>
      </w:r>
      <w:r w:rsidRPr="0012514B">
        <w:rPr>
          <w:rFonts w:eastAsia="Cambria"/>
          <w:sz w:val="22"/>
          <w:szCs w:val="22"/>
        </w:rPr>
        <w:t>. The bid security must be submitted in the form provided in the Bidding Documents.</w:t>
      </w:r>
    </w:p>
    <w:p w:rsidR="002957DC" w:rsidRPr="0012514B" w:rsidRDefault="002957DC">
      <w:pPr>
        <w:widowControl w:val="0"/>
        <w:autoSpaceDE w:val="0"/>
        <w:autoSpaceDN w:val="0"/>
        <w:spacing w:before="6"/>
        <w:rPr>
          <w:rFonts w:eastAsia="Cambria"/>
          <w:sz w:val="22"/>
          <w:szCs w:val="22"/>
        </w:rPr>
      </w:pPr>
    </w:p>
    <w:p w:rsidR="002957DC" w:rsidRPr="00FD2A11" w:rsidRDefault="007C76D0" w:rsidP="006808EC">
      <w:pPr>
        <w:widowControl w:val="0"/>
        <w:numPr>
          <w:ilvl w:val="1"/>
          <w:numId w:val="11"/>
        </w:numPr>
        <w:tabs>
          <w:tab w:val="left" w:pos="1188"/>
          <w:tab w:val="left" w:pos="1189"/>
        </w:tabs>
        <w:autoSpaceDE w:val="0"/>
        <w:autoSpaceDN w:val="0"/>
        <w:spacing w:before="1" w:line="249" w:lineRule="auto"/>
        <w:ind w:right="244"/>
        <w:jc w:val="both"/>
        <w:rPr>
          <w:rFonts w:eastAsia="Cambria"/>
          <w:sz w:val="22"/>
          <w:szCs w:val="22"/>
        </w:rPr>
      </w:pPr>
      <w:r w:rsidRPr="00FD2A11">
        <w:rPr>
          <w:rFonts w:eastAsia="Cambria"/>
          <w:b/>
          <w:bCs/>
          <w:i/>
          <w:iCs/>
          <w:w w:val="105"/>
          <w:sz w:val="22"/>
          <w:szCs w:val="22"/>
        </w:rPr>
        <w:t xml:space="preserve">The bid security </w:t>
      </w:r>
      <w:r w:rsidR="00883499" w:rsidRPr="00FD2A11">
        <w:rPr>
          <w:rFonts w:eastAsia="Cambria"/>
          <w:sz w:val="22"/>
          <w:szCs w:val="22"/>
        </w:rPr>
        <w:t>(</w:t>
      </w:r>
      <w:r w:rsidR="00883499" w:rsidRPr="00FD2A11">
        <w:rPr>
          <w:rFonts w:eastAsia="Cambria"/>
          <w:b/>
          <w:bCs/>
          <w:sz w:val="22"/>
          <w:szCs w:val="22"/>
        </w:rPr>
        <w:t>Earnest Money Deposit</w:t>
      </w:r>
      <w:r w:rsidR="00883499" w:rsidRPr="00FD2A11">
        <w:rPr>
          <w:rFonts w:eastAsia="Cambria"/>
          <w:sz w:val="22"/>
          <w:szCs w:val="22"/>
        </w:rPr>
        <w:t xml:space="preserve">) </w:t>
      </w:r>
      <w:r w:rsidRPr="00FD2A11">
        <w:rPr>
          <w:rFonts w:eastAsia="Cambria"/>
          <w:b/>
          <w:bCs/>
          <w:i/>
          <w:iCs/>
          <w:w w:val="105"/>
          <w:sz w:val="22"/>
          <w:szCs w:val="22"/>
        </w:rPr>
        <w:t>shall, be in the form of a</w:t>
      </w:r>
      <w:r w:rsidRPr="00FD2A11">
        <w:rPr>
          <w:rFonts w:eastAsia="Cambria"/>
          <w:b/>
          <w:bCs/>
          <w:i/>
          <w:iCs/>
          <w:spacing w:val="1"/>
          <w:w w:val="105"/>
          <w:sz w:val="22"/>
          <w:szCs w:val="22"/>
        </w:rPr>
        <w:t xml:space="preserve"> </w:t>
      </w:r>
      <w:r w:rsidRPr="00FD2A11">
        <w:rPr>
          <w:rFonts w:eastAsia="Cambria"/>
          <w:b/>
          <w:bCs/>
          <w:i/>
          <w:iCs/>
          <w:w w:val="105"/>
          <w:sz w:val="22"/>
          <w:szCs w:val="22"/>
        </w:rPr>
        <w:t>crossed bank draft/</w:t>
      </w:r>
      <w:r w:rsidR="009D58BA" w:rsidRPr="00FD2A11">
        <w:rPr>
          <w:rFonts w:eastAsia="Cambria"/>
          <w:b/>
          <w:bCs/>
          <w:i/>
          <w:iCs/>
          <w:w w:val="105"/>
          <w:sz w:val="22"/>
          <w:szCs w:val="22"/>
        </w:rPr>
        <w:t xml:space="preserve"> (whose operation is in Bhubaneswar)</w:t>
      </w:r>
      <w:r w:rsidRPr="00FD2A11">
        <w:rPr>
          <w:rFonts w:eastAsia="Cambria"/>
          <w:b/>
          <w:bCs/>
          <w:i/>
          <w:iCs/>
          <w:w w:val="105"/>
          <w:sz w:val="22"/>
          <w:szCs w:val="22"/>
        </w:rPr>
        <w:t xml:space="preserve"> in favour of</w:t>
      </w:r>
      <w:r w:rsidRPr="00FD2A11">
        <w:rPr>
          <w:rFonts w:eastAsia="Cambria"/>
          <w:b/>
          <w:bCs/>
          <w:i/>
          <w:iCs/>
          <w:spacing w:val="1"/>
          <w:w w:val="105"/>
          <w:sz w:val="22"/>
          <w:szCs w:val="22"/>
        </w:rPr>
        <w:t xml:space="preserve"> </w:t>
      </w:r>
      <w:r w:rsidRPr="00FD2A11">
        <w:rPr>
          <w:rFonts w:eastAsia="Cambria"/>
          <w:b/>
          <w:bCs/>
          <w:i/>
          <w:iCs/>
          <w:w w:val="105"/>
          <w:sz w:val="22"/>
          <w:szCs w:val="22"/>
        </w:rPr>
        <w:t>Employer as stipulated in</w:t>
      </w:r>
      <w:r w:rsidRPr="00FD2A11">
        <w:rPr>
          <w:rFonts w:eastAsia="Cambria"/>
          <w:w w:val="105"/>
          <w:sz w:val="22"/>
          <w:szCs w:val="22"/>
        </w:rPr>
        <w:t xml:space="preserve"> </w:t>
      </w:r>
      <w:r w:rsidRPr="00FD2A11">
        <w:rPr>
          <w:rFonts w:eastAsia="Cambria"/>
          <w:b/>
          <w:w w:val="105"/>
          <w:sz w:val="22"/>
          <w:szCs w:val="22"/>
        </w:rPr>
        <w:t xml:space="preserve">BDS </w:t>
      </w:r>
      <w:r w:rsidRPr="00C11DBB">
        <w:rPr>
          <w:rFonts w:eastAsia="Cambria"/>
          <w:sz w:val="22"/>
          <w:szCs w:val="22"/>
        </w:rPr>
        <w:t xml:space="preserve">or a </w:t>
      </w:r>
      <w:r w:rsidRPr="0076677A">
        <w:rPr>
          <w:rFonts w:eastAsia="Cambria"/>
          <w:sz w:val="22"/>
          <w:szCs w:val="22"/>
          <w:highlight w:val="green"/>
        </w:rPr>
        <w:t>e-bank</w:t>
      </w:r>
      <w:r w:rsidRPr="00C11DBB">
        <w:rPr>
          <w:rFonts w:eastAsia="Cambria"/>
          <w:sz w:val="22"/>
          <w:szCs w:val="22"/>
        </w:rPr>
        <w:t xml:space="preserve"> guarantee from a reputed </w:t>
      </w:r>
      <w:r w:rsidR="000C5C88" w:rsidRPr="00C11DBB">
        <w:rPr>
          <w:rFonts w:eastAsia="Cambria"/>
          <w:sz w:val="22"/>
          <w:szCs w:val="22"/>
        </w:rPr>
        <w:t xml:space="preserve">scheduled commercial </w:t>
      </w:r>
      <w:r w:rsidRPr="00FD2A11">
        <w:rPr>
          <w:rFonts w:eastAsia="Cambria"/>
          <w:sz w:val="22"/>
          <w:szCs w:val="22"/>
        </w:rPr>
        <w:t>bank</w:t>
      </w:r>
      <w:r w:rsidR="000C5C88" w:rsidRPr="00FD2A11">
        <w:rPr>
          <w:rFonts w:eastAsia="Cambria"/>
          <w:sz w:val="22"/>
          <w:szCs w:val="22"/>
        </w:rPr>
        <w:t xml:space="preserve"> declared by RBI</w:t>
      </w:r>
      <w:r w:rsidRPr="00FD2A11">
        <w:rPr>
          <w:rFonts w:eastAsia="Cambria"/>
          <w:sz w:val="22"/>
          <w:szCs w:val="22"/>
        </w:rPr>
        <w:t xml:space="preserve"> </w:t>
      </w:r>
      <w:bookmarkStart w:id="30" w:name="_GoBack"/>
      <w:bookmarkEnd w:id="30"/>
      <w:r w:rsidR="00DB4AEE" w:rsidRPr="00DA085A">
        <w:rPr>
          <w:rFonts w:eastAsia="Cambria"/>
          <w:b/>
          <w:bCs/>
          <w:sz w:val="22"/>
          <w:szCs w:val="22"/>
          <w:highlight w:val="cyan"/>
        </w:rPr>
        <w:t>or in the form of Insurance Surety Bond</w:t>
      </w:r>
      <w:r w:rsidR="00DB4AEE" w:rsidRPr="00FD2A11">
        <w:rPr>
          <w:rFonts w:eastAsia="Cambria"/>
          <w:sz w:val="22"/>
          <w:szCs w:val="22"/>
        </w:rPr>
        <w:t xml:space="preserve"> </w:t>
      </w:r>
      <w:r w:rsidR="004F0C53" w:rsidRPr="00FD2A11">
        <w:rPr>
          <w:rFonts w:eastAsia="Cambria"/>
          <w:sz w:val="22"/>
          <w:szCs w:val="22"/>
        </w:rPr>
        <w:t>or online payment on e-portal as described above</w:t>
      </w:r>
      <w:r w:rsidRPr="00FD2A11">
        <w:rPr>
          <w:rFonts w:eastAsia="Cambria"/>
          <w:sz w:val="22"/>
          <w:szCs w:val="22"/>
        </w:rPr>
        <w:t xml:space="preserve">. The format of the </w:t>
      </w:r>
      <w:r w:rsidRPr="0076677A">
        <w:rPr>
          <w:rFonts w:eastAsia="Cambria"/>
          <w:sz w:val="22"/>
          <w:szCs w:val="22"/>
          <w:highlight w:val="green"/>
        </w:rPr>
        <w:t>e-bank guarantee</w:t>
      </w:r>
      <w:r w:rsidRPr="00FD2A11">
        <w:rPr>
          <w:rFonts w:eastAsia="Cambria"/>
          <w:sz w:val="22"/>
          <w:szCs w:val="22"/>
        </w:rPr>
        <w:t xml:space="preserve"> shall be</w:t>
      </w:r>
      <w:r w:rsidRPr="00C11DBB">
        <w:rPr>
          <w:rFonts w:eastAsia="Cambria"/>
          <w:sz w:val="22"/>
          <w:szCs w:val="22"/>
        </w:rPr>
        <w:t xml:space="preserve"> in accordance with the form of bid security included in the Bidding Documents. Bid Security shall be valid </w:t>
      </w:r>
      <w:r w:rsidR="00841CD4" w:rsidRPr="00C11DBB">
        <w:rPr>
          <w:rFonts w:eastAsia="Cambria"/>
          <w:sz w:val="22"/>
          <w:szCs w:val="22"/>
        </w:rPr>
        <w:t>up to</w:t>
      </w:r>
      <w:r w:rsidRPr="00C11DBB">
        <w:rPr>
          <w:rFonts w:eastAsia="Cambria"/>
          <w:sz w:val="22"/>
          <w:szCs w:val="22"/>
        </w:rPr>
        <w:t xml:space="preserve"> date as mentioned in BDS, or any other date as subsequently requested under</w:t>
      </w:r>
      <w:r w:rsidRPr="00FD2A11">
        <w:rPr>
          <w:rFonts w:eastAsia="Cambria"/>
          <w:w w:val="105"/>
          <w:sz w:val="22"/>
          <w:szCs w:val="22"/>
        </w:rPr>
        <w:t xml:space="preserve"> </w:t>
      </w:r>
      <w:r w:rsidRPr="00FD2A11">
        <w:rPr>
          <w:rFonts w:eastAsia="Cambria"/>
          <w:b/>
          <w:i/>
          <w:w w:val="105"/>
          <w:sz w:val="22"/>
          <w:szCs w:val="22"/>
        </w:rPr>
        <w:t>ITB Sub-Clause</w:t>
      </w:r>
      <w:r w:rsidRPr="00FD2A11">
        <w:rPr>
          <w:rFonts w:eastAsia="Cambria"/>
          <w:b/>
          <w:i/>
          <w:spacing w:val="1"/>
          <w:w w:val="105"/>
          <w:sz w:val="22"/>
          <w:szCs w:val="22"/>
        </w:rPr>
        <w:t xml:space="preserve"> </w:t>
      </w:r>
      <w:hyperlink w:anchor="_Period_of_Validity" w:history="1">
        <w:r w:rsidRPr="00FD2A11">
          <w:rPr>
            <w:rFonts w:eastAsia="Cambria"/>
            <w:b/>
            <w:i/>
            <w:w w:val="105"/>
            <w:sz w:val="22"/>
            <w:szCs w:val="22"/>
          </w:rPr>
          <w:t>14.2</w:t>
        </w:r>
      </w:hyperlink>
      <w:r w:rsidRPr="00FD2A11">
        <w:rPr>
          <w:rFonts w:eastAsia="Cambria"/>
          <w:w w:val="105"/>
          <w:sz w:val="22"/>
          <w:szCs w:val="22"/>
        </w:rPr>
        <w:t>.</w:t>
      </w:r>
    </w:p>
    <w:p w:rsidR="00394841" w:rsidRPr="00FD2A11" w:rsidRDefault="00394841">
      <w:pPr>
        <w:widowControl w:val="0"/>
        <w:autoSpaceDE w:val="0"/>
        <w:autoSpaceDN w:val="0"/>
        <w:spacing w:before="7"/>
        <w:rPr>
          <w:rFonts w:eastAsia="Cambria"/>
          <w:sz w:val="22"/>
          <w:szCs w:val="22"/>
        </w:rPr>
      </w:pPr>
    </w:p>
    <w:p w:rsidR="002957DC" w:rsidRPr="00FD2A11" w:rsidRDefault="007C76D0" w:rsidP="00394841">
      <w:pPr>
        <w:widowControl w:val="0"/>
        <w:tabs>
          <w:tab w:val="left" w:pos="3570"/>
          <w:tab w:val="left" w:pos="5425"/>
          <w:tab w:val="left" w:pos="7529"/>
        </w:tabs>
        <w:autoSpaceDE w:val="0"/>
        <w:autoSpaceDN w:val="0"/>
        <w:spacing w:before="1" w:line="254" w:lineRule="auto"/>
        <w:ind w:left="1188" w:right="243"/>
        <w:jc w:val="both"/>
        <w:rPr>
          <w:rFonts w:eastAsia="Cambria"/>
          <w:sz w:val="22"/>
          <w:szCs w:val="22"/>
        </w:rPr>
      </w:pPr>
      <w:r w:rsidRPr="00C11DBB">
        <w:rPr>
          <w:rFonts w:eastAsia="Cambria"/>
          <w:sz w:val="22"/>
          <w:szCs w:val="22"/>
        </w:rPr>
        <w:t>If</w:t>
      </w:r>
      <w:r w:rsidR="00DD5EB7" w:rsidRPr="00C11DBB">
        <w:rPr>
          <w:rFonts w:eastAsia="Cambria"/>
          <w:sz w:val="22"/>
          <w:szCs w:val="22"/>
        </w:rPr>
        <w:t xml:space="preserve"> </w:t>
      </w:r>
      <w:r w:rsidRPr="00C11DBB">
        <w:rPr>
          <w:rFonts w:eastAsia="Cambria"/>
          <w:sz w:val="22"/>
          <w:szCs w:val="22"/>
        </w:rPr>
        <w:t xml:space="preserve">the </w:t>
      </w:r>
      <w:r w:rsidR="00DD5EB7" w:rsidRPr="00C11DBB">
        <w:rPr>
          <w:rFonts w:eastAsia="Cambria"/>
          <w:sz w:val="22"/>
          <w:szCs w:val="22"/>
        </w:rPr>
        <w:t xml:space="preserve">bid security is to be submitted in favor of </w:t>
      </w:r>
      <w:r w:rsidR="00B325B9" w:rsidRPr="00C11DBB">
        <w:rPr>
          <w:rFonts w:eastAsia="Cambria"/>
          <w:sz w:val="22"/>
          <w:szCs w:val="22"/>
        </w:rPr>
        <w:t>OPTCL</w:t>
      </w:r>
      <w:r w:rsidR="00DD5EB7" w:rsidRPr="00C11DBB">
        <w:rPr>
          <w:rFonts w:eastAsia="Cambria"/>
          <w:sz w:val="22"/>
          <w:szCs w:val="22"/>
        </w:rPr>
        <w:t xml:space="preserve"> the same can</w:t>
      </w:r>
      <w:r w:rsidR="00394841" w:rsidRPr="00C11DBB">
        <w:rPr>
          <w:rFonts w:eastAsia="Cambria"/>
          <w:sz w:val="22"/>
          <w:szCs w:val="22"/>
        </w:rPr>
        <w:t xml:space="preserve"> be submitted as online payment. </w:t>
      </w:r>
      <w:r w:rsidR="00DD5EB7" w:rsidRPr="00C11DBB">
        <w:rPr>
          <w:rFonts w:eastAsia="Cambria"/>
          <w:sz w:val="22"/>
          <w:szCs w:val="22"/>
        </w:rPr>
        <w:t>While making online payment towards Bid Security, the bidder shall fill in details as follows:</w:t>
      </w:r>
    </w:p>
    <w:tbl>
      <w:tblPr>
        <w:tblW w:w="0" w:type="auto"/>
        <w:tblInd w:w="1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32"/>
        <w:gridCol w:w="5878"/>
      </w:tblGrid>
      <w:tr w:rsidR="00A27BD9" w:rsidTr="000410BF">
        <w:trPr>
          <w:trHeight w:val="297"/>
        </w:trPr>
        <w:tc>
          <w:tcPr>
            <w:tcW w:w="2432" w:type="dxa"/>
          </w:tcPr>
          <w:p w:rsidR="002957DC" w:rsidRPr="000410BF" w:rsidRDefault="007C76D0">
            <w:pPr>
              <w:widowControl w:val="0"/>
              <w:autoSpaceDE w:val="0"/>
              <w:autoSpaceDN w:val="0"/>
              <w:spacing w:before="2" w:line="275" w:lineRule="exact"/>
              <w:ind w:left="107"/>
              <w:rPr>
                <w:rFonts w:eastAsia="Cambria"/>
                <w:b/>
                <w:bCs/>
                <w:sz w:val="22"/>
                <w:szCs w:val="22"/>
              </w:rPr>
            </w:pPr>
            <w:r w:rsidRPr="000410BF">
              <w:rPr>
                <w:rFonts w:eastAsia="Cambria"/>
                <w:b/>
                <w:bCs/>
                <w:w w:val="105"/>
                <w:sz w:val="22"/>
                <w:szCs w:val="22"/>
              </w:rPr>
              <w:t>Payment</w:t>
            </w:r>
            <w:r w:rsidRPr="000410BF">
              <w:rPr>
                <w:rFonts w:eastAsia="Cambria"/>
                <w:b/>
                <w:bCs/>
                <w:spacing w:val="6"/>
                <w:w w:val="105"/>
                <w:sz w:val="22"/>
                <w:szCs w:val="22"/>
              </w:rPr>
              <w:t xml:space="preserve"> </w:t>
            </w:r>
            <w:r w:rsidRPr="000410BF">
              <w:rPr>
                <w:rFonts w:eastAsia="Cambria"/>
                <w:b/>
                <w:bCs/>
                <w:w w:val="105"/>
                <w:sz w:val="22"/>
                <w:szCs w:val="22"/>
              </w:rPr>
              <w:t>Category</w:t>
            </w:r>
          </w:p>
        </w:tc>
        <w:tc>
          <w:tcPr>
            <w:tcW w:w="5878" w:type="dxa"/>
          </w:tcPr>
          <w:p w:rsidR="002957DC" w:rsidRPr="000410BF" w:rsidRDefault="007C76D0">
            <w:pPr>
              <w:widowControl w:val="0"/>
              <w:autoSpaceDE w:val="0"/>
              <w:autoSpaceDN w:val="0"/>
              <w:spacing w:before="2" w:line="275" w:lineRule="exact"/>
              <w:ind w:left="105"/>
              <w:rPr>
                <w:rFonts w:eastAsia="Cambria"/>
                <w:b/>
                <w:bCs/>
                <w:sz w:val="22"/>
                <w:szCs w:val="22"/>
              </w:rPr>
            </w:pPr>
            <w:r w:rsidRPr="000410BF">
              <w:rPr>
                <w:rFonts w:eastAsia="Cambria"/>
                <w:b/>
                <w:bCs/>
                <w:w w:val="115"/>
                <w:sz w:val="22"/>
                <w:szCs w:val="22"/>
              </w:rPr>
              <w:t>EMD</w:t>
            </w:r>
          </w:p>
        </w:tc>
      </w:tr>
      <w:tr w:rsidR="00A27BD9" w:rsidTr="000410BF">
        <w:trPr>
          <w:trHeight w:val="297"/>
        </w:trPr>
        <w:tc>
          <w:tcPr>
            <w:tcW w:w="2432" w:type="dxa"/>
          </w:tcPr>
          <w:p w:rsidR="002957DC" w:rsidRPr="0012514B" w:rsidRDefault="007C76D0">
            <w:pPr>
              <w:widowControl w:val="0"/>
              <w:autoSpaceDE w:val="0"/>
              <w:autoSpaceDN w:val="0"/>
              <w:spacing w:before="2" w:line="275" w:lineRule="exact"/>
              <w:ind w:left="167"/>
              <w:rPr>
                <w:rFonts w:eastAsia="Cambria"/>
                <w:sz w:val="22"/>
                <w:szCs w:val="22"/>
              </w:rPr>
            </w:pPr>
            <w:r w:rsidRPr="0012514B">
              <w:rPr>
                <w:rFonts w:eastAsia="Cambria"/>
                <w:w w:val="105"/>
                <w:sz w:val="22"/>
                <w:szCs w:val="22"/>
              </w:rPr>
              <w:t>Sub-category</w:t>
            </w:r>
          </w:p>
        </w:tc>
        <w:tc>
          <w:tcPr>
            <w:tcW w:w="5878" w:type="dxa"/>
          </w:tcPr>
          <w:p w:rsidR="002957DC" w:rsidRPr="0012514B" w:rsidRDefault="007C76D0">
            <w:pPr>
              <w:widowControl w:val="0"/>
              <w:autoSpaceDE w:val="0"/>
              <w:autoSpaceDN w:val="0"/>
              <w:spacing w:before="2" w:line="275" w:lineRule="exact"/>
              <w:ind w:left="105"/>
              <w:rPr>
                <w:rFonts w:eastAsia="Cambria"/>
                <w:sz w:val="22"/>
                <w:szCs w:val="22"/>
              </w:rPr>
            </w:pPr>
            <w:r w:rsidRPr="0012514B">
              <w:rPr>
                <w:rFonts w:eastAsia="Cambria"/>
                <w:w w:val="110"/>
                <w:sz w:val="22"/>
                <w:szCs w:val="22"/>
              </w:rPr>
              <w:t>EMD</w:t>
            </w:r>
            <w:r w:rsidRPr="0012514B">
              <w:rPr>
                <w:rFonts w:eastAsia="Cambria"/>
                <w:spacing w:val="-8"/>
                <w:w w:val="110"/>
                <w:sz w:val="22"/>
                <w:szCs w:val="22"/>
              </w:rPr>
              <w:t xml:space="preserve"> </w:t>
            </w:r>
            <w:r w:rsidRPr="0012514B">
              <w:rPr>
                <w:rFonts w:eastAsia="Cambria"/>
                <w:w w:val="110"/>
                <w:sz w:val="22"/>
                <w:szCs w:val="22"/>
              </w:rPr>
              <w:t>payment-</w:t>
            </w:r>
          </w:p>
        </w:tc>
      </w:tr>
      <w:tr w:rsidR="00A27BD9" w:rsidTr="000410BF">
        <w:trPr>
          <w:trHeight w:val="1066"/>
        </w:trPr>
        <w:tc>
          <w:tcPr>
            <w:tcW w:w="2432" w:type="dxa"/>
          </w:tcPr>
          <w:p w:rsidR="002957DC" w:rsidRPr="0012514B" w:rsidRDefault="007C76D0">
            <w:pPr>
              <w:widowControl w:val="0"/>
              <w:autoSpaceDE w:val="0"/>
              <w:autoSpaceDN w:val="0"/>
              <w:spacing w:before="4"/>
              <w:ind w:left="107"/>
              <w:rPr>
                <w:rFonts w:eastAsia="Cambria"/>
                <w:sz w:val="22"/>
                <w:szCs w:val="22"/>
              </w:rPr>
            </w:pPr>
            <w:r w:rsidRPr="0012514B">
              <w:rPr>
                <w:rFonts w:eastAsia="Cambria"/>
                <w:w w:val="105"/>
                <w:sz w:val="22"/>
                <w:szCs w:val="22"/>
              </w:rPr>
              <w:t>Name</w:t>
            </w:r>
            <w:r w:rsidRPr="0012514B">
              <w:rPr>
                <w:rFonts w:eastAsia="Cambria"/>
                <w:spacing w:val="4"/>
                <w:w w:val="105"/>
                <w:sz w:val="22"/>
                <w:szCs w:val="22"/>
              </w:rPr>
              <w:t xml:space="preserve"> </w:t>
            </w:r>
            <w:r w:rsidRPr="0012514B">
              <w:rPr>
                <w:rFonts w:eastAsia="Cambria"/>
                <w:w w:val="105"/>
                <w:sz w:val="22"/>
                <w:szCs w:val="22"/>
              </w:rPr>
              <w:t>of</w:t>
            </w:r>
            <w:r w:rsidRPr="0012514B">
              <w:rPr>
                <w:rFonts w:eastAsia="Cambria"/>
                <w:spacing w:val="5"/>
                <w:w w:val="105"/>
                <w:sz w:val="22"/>
                <w:szCs w:val="22"/>
              </w:rPr>
              <w:t xml:space="preserve"> </w:t>
            </w:r>
            <w:r w:rsidRPr="0012514B">
              <w:rPr>
                <w:rFonts w:eastAsia="Cambria"/>
                <w:w w:val="105"/>
                <w:sz w:val="22"/>
                <w:szCs w:val="22"/>
              </w:rPr>
              <w:t>Depositor</w:t>
            </w:r>
          </w:p>
        </w:tc>
        <w:tc>
          <w:tcPr>
            <w:tcW w:w="5878" w:type="dxa"/>
          </w:tcPr>
          <w:p w:rsidR="002957DC" w:rsidRPr="0012514B" w:rsidRDefault="007C76D0">
            <w:pPr>
              <w:widowControl w:val="0"/>
              <w:autoSpaceDE w:val="0"/>
              <w:autoSpaceDN w:val="0"/>
              <w:spacing w:before="8" w:line="213" w:lineRule="auto"/>
              <w:ind w:left="105" w:right="97"/>
              <w:jc w:val="both"/>
              <w:rPr>
                <w:rFonts w:eastAsia="Cambria"/>
                <w:i/>
                <w:sz w:val="22"/>
                <w:szCs w:val="22"/>
              </w:rPr>
            </w:pPr>
            <w:r w:rsidRPr="0012514B">
              <w:rPr>
                <w:rFonts w:eastAsia="Cambria"/>
                <w:sz w:val="22"/>
                <w:szCs w:val="22"/>
              </w:rPr>
              <w:t xml:space="preserve">Name of the Bidder </w:t>
            </w:r>
            <w:r w:rsidR="00B216B4" w:rsidRPr="0012514B">
              <w:rPr>
                <w:rFonts w:eastAsia="Cambria"/>
                <w:sz w:val="22"/>
                <w:szCs w:val="22"/>
              </w:rPr>
              <w:t>(name</w:t>
            </w:r>
            <w:r w:rsidRPr="0012514B">
              <w:rPr>
                <w:rFonts w:eastAsia="Cambria"/>
                <w:i/>
                <w:sz w:val="22"/>
                <w:szCs w:val="22"/>
              </w:rPr>
              <w:t xml:space="preserve"> of the Sole bidder or</w:t>
            </w:r>
            <w:r w:rsidRPr="0012514B">
              <w:rPr>
                <w:rFonts w:eastAsia="Cambria"/>
                <w:i/>
                <w:spacing w:val="1"/>
                <w:sz w:val="22"/>
                <w:szCs w:val="22"/>
              </w:rPr>
              <w:t xml:space="preserve"> </w:t>
            </w:r>
            <w:r w:rsidRPr="0012514B">
              <w:rPr>
                <w:rFonts w:eastAsia="Cambria"/>
                <w:i/>
                <w:sz w:val="22"/>
                <w:szCs w:val="22"/>
              </w:rPr>
              <w:t>name of Lead partner of the Joint Venture (on</w:t>
            </w:r>
            <w:r w:rsidRPr="0012514B">
              <w:rPr>
                <w:rFonts w:eastAsia="Cambria"/>
                <w:i/>
                <w:spacing w:val="1"/>
                <w:sz w:val="22"/>
                <w:szCs w:val="22"/>
              </w:rPr>
              <w:t xml:space="preserve"> </w:t>
            </w:r>
            <w:r w:rsidRPr="0012514B">
              <w:rPr>
                <w:rFonts w:eastAsia="Cambria"/>
                <w:i/>
                <w:sz w:val="22"/>
                <w:szCs w:val="22"/>
              </w:rPr>
              <w:t>behalf</w:t>
            </w:r>
            <w:r w:rsidRPr="0012514B">
              <w:rPr>
                <w:rFonts w:eastAsia="Cambria"/>
                <w:i/>
                <w:spacing w:val="23"/>
                <w:sz w:val="22"/>
                <w:szCs w:val="22"/>
              </w:rPr>
              <w:t xml:space="preserve"> </w:t>
            </w:r>
            <w:r w:rsidRPr="0012514B">
              <w:rPr>
                <w:rFonts w:eastAsia="Cambria"/>
                <w:i/>
                <w:sz w:val="22"/>
                <w:szCs w:val="22"/>
              </w:rPr>
              <w:t>of</w:t>
            </w:r>
            <w:r w:rsidRPr="0012514B">
              <w:rPr>
                <w:rFonts w:eastAsia="Cambria"/>
                <w:i/>
                <w:spacing w:val="22"/>
                <w:sz w:val="22"/>
                <w:szCs w:val="22"/>
              </w:rPr>
              <w:t xml:space="preserve"> </w:t>
            </w:r>
            <w:r w:rsidRPr="0012514B">
              <w:rPr>
                <w:rFonts w:eastAsia="Cambria"/>
                <w:i/>
                <w:sz w:val="22"/>
                <w:szCs w:val="22"/>
              </w:rPr>
              <w:t>the</w:t>
            </w:r>
            <w:r w:rsidRPr="0012514B">
              <w:rPr>
                <w:rFonts w:eastAsia="Cambria"/>
                <w:i/>
                <w:spacing w:val="21"/>
                <w:sz w:val="22"/>
                <w:szCs w:val="22"/>
              </w:rPr>
              <w:t xml:space="preserve"> </w:t>
            </w:r>
            <w:r w:rsidRPr="0012514B">
              <w:rPr>
                <w:rFonts w:eastAsia="Cambria"/>
                <w:i/>
                <w:sz w:val="22"/>
                <w:szCs w:val="22"/>
              </w:rPr>
              <w:t>Joint</w:t>
            </w:r>
            <w:r w:rsidRPr="0012514B">
              <w:rPr>
                <w:rFonts w:eastAsia="Cambria"/>
                <w:i/>
                <w:spacing w:val="21"/>
                <w:sz w:val="22"/>
                <w:szCs w:val="22"/>
              </w:rPr>
              <w:t xml:space="preserve"> </w:t>
            </w:r>
            <w:r w:rsidRPr="0012514B">
              <w:rPr>
                <w:rFonts w:eastAsia="Cambria"/>
                <w:i/>
                <w:sz w:val="22"/>
                <w:szCs w:val="22"/>
              </w:rPr>
              <w:t>Venture)</w:t>
            </w:r>
            <w:r w:rsidRPr="0012514B">
              <w:rPr>
                <w:rFonts w:eastAsia="Cambria"/>
                <w:i/>
                <w:spacing w:val="22"/>
                <w:sz w:val="22"/>
                <w:szCs w:val="22"/>
              </w:rPr>
              <w:t xml:space="preserve"> </w:t>
            </w:r>
            <w:r w:rsidRPr="0012514B">
              <w:rPr>
                <w:rFonts w:eastAsia="Cambria"/>
                <w:i/>
                <w:sz w:val="22"/>
                <w:szCs w:val="22"/>
              </w:rPr>
              <w:t>in</w:t>
            </w:r>
            <w:r w:rsidRPr="0012514B">
              <w:rPr>
                <w:rFonts w:eastAsia="Cambria"/>
                <w:i/>
                <w:spacing w:val="21"/>
                <w:sz w:val="22"/>
                <w:szCs w:val="22"/>
              </w:rPr>
              <w:t xml:space="preserve"> </w:t>
            </w:r>
            <w:r w:rsidRPr="0012514B">
              <w:rPr>
                <w:rFonts w:eastAsia="Cambria"/>
                <w:i/>
                <w:sz w:val="22"/>
                <w:szCs w:val="22"/>
              </w:rPr>
              <w:t>case</w:t>
            </w:r>
            <w:r w:rsidRPr="0012514B">
              <w:rPr>
                <w:rFonts w:eastAsia="Cambria"/>
                <w:i/>
                <w:spacing w:val="22"/>
                <w:sz w:val="22"/>
                <w:szCs w:val="22"/>
              </w:rPr>
              <w:t xml:space="preserve"> </w:t>
            </w:r>
            <w:r w:rsidRPr="0012514B">
              <w:rPr>
                <w:rFonts w:eastAsia="Cambria"/>
                <w:i/>
                <w:sz w:val="22"/>
                <w:szCs w:val="22"/>
              </w:rPr>
              <w:t>of</w:t>
            </w:r>
            <w:r w:rsidRPr="0012514B">
              <w:rPr>
                <w:rFonts w:eastAsia="Cambria"/>
                <w:i/>
                <w:spacing w:val="22"/>
                <w:sz w:val="22"/>
                <w:szCs w:val="22"/>
              </w:rPr>
              <w:t xml:space="preserve"> </w:t>
            </w:r>
            <w:r w:rsidRPr="0012514B">
              <w:rPr>
                <w:rFonts w:eastAsia="Cambria"/>
                <w:i/>
                <w:sz w:val="22"/>
                <w:szCs w:val="22"/>
              </w:rPr>
              <w:t>Joint</w:t>
            </w:r>
          </w:p>
          <w:p w:rsidR="002957DC" w:rsidRPr="0012514B" w:rsidRDefault="007C76D0">
            <w:pPr>
              <w:widowControl w:val="0"/>
              <w:autoSpaceDE w:val="0"/>
              <w:autoSpaceDN w:val="0"/>
              <w:spacing w:line="276" w:lineRule="exact"/>
              <w:ind w:left="105"/>
              <w:jc w:val="both"/>
              <w:rPr>
                <w:rFonts w:eastAsia="Cambria"/>
                <w:i/>
                <w:sz w:val="22"/>
                <w:szCs w:val="22"/>
              </w:rPr>
            </w:pPr>
            <w:r w:rsidRPr="0012514B">
              <w:rPr>
                <w:rFonts w:eastAsia="Cambria"/>
                <w:i/>
                <w:sz w:val="22"/>
                <w:szCs w:val="22"/>
              </w:rPr>
              <w:t>Venture</w:t>
            </w:r>
            <w:r w:rsidRPr="0012514B">
              <w:rPr>
                <w:rFonts w:eastAsia="Cambria"/>
                <w:i/>
                <w:spacing w:val="5"/>
                <w:sz w:val="22"/>
                <w:szCs w:val="22"/>
              </w:rPr>
              <w:t xml:space="preserve"> </w:t>
            </w:r>
            <w:r w:rsidRPr="0012514B">
              <w:rPr>
                <w:rFonts w:eastAsia="Cambria"/>
                <w:i/>
                <w:sz w:val="22"/>
                <w:szCs w:val="22"/>
              </w:rPr>
              <w:t>bids</w:t>
            </w:r>
          </w:p>
        </w:tc>
      </w:tr>
      <w:tr w:rsidR="00A27BD9" w:rsidTr="000410BF">
        <w:trPr>
          <w:trHeight w:val="894"/>
        </w:trPr>
        <w:tc>
          <w:tcPr>
            <w:tcW w:w="2432" w:type="dxa"/>
          </w:tcPr>
          <w:p w:rsidR="002957DC" w:rsidRPr="0012514B" w:rsidRDefault="007C76D0">
            <w:pPr>
              <w:widowControl w:val="0"/>
              <w:tabs>
                <w:tab w:val="left" w:pos="1230"/>
                <w:tab w:val="left" w:pos="2172"/>
              </w:tabs>
              <w:autoSpaceDE w:val="0"/>
              <w:autoSpaceDN w:val="0"/>
              <w:spacing w:before="2" w:line="254" w:lineRule="auto"/>
              <w:ind w:left="107" w:right="97"/>
              <w:rPr>
                <w:rFonts w:eastAsia="Cambria"/>
                <w:sz w:val="22"/>
                <w:szCs w:val="22"/>
              </w:rPr>
            </w:pPr>
            <w:r w:rsidRPr="0012514B">
              <w:rPr>
                <w:rFonts w:eastAsia="Cambria"/>
                <w:w w:val="105"/>
                <w:sz w:val="22"/>
                <w:szCs w:val="22"/>
              </w:rPr>
              <w:t>Vendor</w:t>
            </w:r>
            <w:r w:rsidRPr="0012514B">
              <w:rPr>
                <w:rFonts w:eastAsia="Cambria"/>
                <w:w w:val="105"/>
                <w:sz w:val="22"/>
                <w:szCs w:val="22"/>
              </w:rPr>
              <w:tab/>
              <w:t>Code,</w:t>
            </w:r>
            <w:r w:rsidRPr="0012514B">
              <w:rPr>
                <w:rFonts w:eastAsia="Cambria"/>
                <w:w w:val="105"/>
                <w:sz w:val="22"/>
                <w:szCs w:val="22"/>
              </w:rPr>
              <w:tab/>
              <w:t>if</w:t>
            </w:r>
            <w:r w:rsidRPr="0012514B">
              <w:rPr>
                <w:rFonts w:eastAsia="Cambria"/>
                <w:spacing w:val="-53"/>
                <w:w w:val="105"/>
                <w:sz w:val="22"/>
                <w:szCs w:val="22"/>
              </w:rPr>
              <w:t xml:space="preserve"> </w:t>
            </w:r>
            <w:r w:rsidRPr="0012514B">
              <w:rPr>
                <w:rFonts w:eastAsia="Cambria"/>
                <w:w w:val="105"/>
                <w:sz w:val="22"/>
                <w:szCs w:val="22"/>
              </w:rPr>
              <w:t>applicable</w:t>
            </w:r>
          </w:p>
        </w:tc>
        <w:tc>
          <w:tcPr>
            <w:tcW w:w="5878" w:type="dxa"/>
          </w:tcPr>
          <w:p w:rsidR="002957DC" w:rsidRPr="0012514B" w:rsidRDefault="007C76D0" w:rsidP="0060390E">
            <w:pPr>
              <w:widowControl w:val="0"/>
              <w:autoSpaceDE w:val="0"/>
              <w:autoSpaceDN w:val="0"/>
              <w:spacing w:before="9" w:line="232" w:lineRule="auto"/>
              <w:ind w:left="105" w:right="91"/>
              <w:rPr>
                <w:rFonts w:eastAsia="Cambria"/>
                <w:sz w:val="22"/>
                <w:szCs w:val="22"/>
              </w:rPr>
            </w:pPr>
            <w:r w:rsidRPr="00FD2A11">
              <w:rPr>
                <w:rFonts w:eastAsia="Cambria"/>
                <w:w w:val="105"/>
                <w:sz w:val="22"/>
                <w:szCs w:val="22"/>
              </w:rPr>
              <w:t>OPTCL</w:t>
            </w:r>
            <w:r w:rsidR="00DD5EB7" w:rsidRPr="00FD2A11">
              <w:rPr>
                <w:rFonts w:eastAsia="Cambria"/>
                <w:spacing w:val="39"/>
                <w:w w:val="105"/>
                <w:sz w:val="22"/>
                <w:szCs w:val="22"/>
              </w:rPr>
              <w:t xml:space="preserve"> </w:t>
            </w:r>
            <w:r w:rsidR="00DD5EB7" w:rsidRPr="00FD2A11">
              <w:rPr>
                <w:rFonts w:eastAsia="Cambria"/>
                <w:w w:val="105"/>
                <w:sz w:val="22"/>
                <w:szCs w:val="22"/>
              </w:rPr>
              <w:t>vendor</w:t>
            </w:r>
            <w:r w:rsidR="00DD5EB7" w:rsidRPr="00FD2A11">
              <w:rPr>
                <w:rFonts w:eastAsia="Cambria"/>
                <w:spacing w:val="41"/>
                <w:w w:val="105"/>
                <w:sz w:val="22"/>
                <w:szCs w:val="22"/>
              </w:rPr>
              <w:t xml:space="preserve"> </w:t>
            </w:r>
            <w:r w:rsidR="00DD5EB7" w:rsidRPr="0012514B">
              <w:rPr>
                <w:rFonts w:eastAsia="Cambria"/>
                <w:w w:val="105"/>
                <w:sz w:val="22"/>
                <w:szCs w:val="22"/>
              </w:rPr>
              <w:t>code</w:t>
            </w:r>
            <w:r w:rsidR="00DD5EB7" w:rsidRPr="0012514B">
              <w:rPr>
                <w:rFonts w:eastAsia="Cambria"/>
                <w:spacing w:val="40"/>
                <w:w w:val="105"/>
                <w:sz w:val="22"/>
                <w:szCs w:val="22"/>
              </w:rPr>
              <w:t xml:space="preserve"> </w:t>
            </w:r>
            <w:r w:rsidR="00DD5EB7" w:rsidRPr="0012514B">
              <w:rPr>
                <w:rFonts w:eastAsia="Cambria"/>
                <w:w w:val="105"/>
                <w:sz w:val="22"/>
                <w:szCs w:val="22"/>
              </w:rPr>
              <w:t>of</w:t>
            </w:r>
            <w:r w:rsidR="00DD5EB7" w:rsidRPr="0012514B">
              <w:rPr>
                <w:rFonts w:eastAsia="Cambria"/>
                <w:spacing w:val="39"/>
                <w:w w:val="105"/>
                <w:sz w:val="22"/>
                <w:szCs w:val="22"/>
              </w:rPr>
              <w:t xml:space="preserve"> </w:t>
            </w:r>
            <w:r w:rsidR="00DD5EB7" w:rsidRPr="0012514B">
              <w:rPr>
                <w:rFonts w:eastAsia="Cambria"/>
                <w:w w:val="105"/>
                <w:sz w:val="22"/>
                <w:szCs w:val="22"/>
              </w:rPr>
              <w:t>the</w:t>
            </w:r>
            <w:r w:rsidR="00DD5EB7" w:rsidRPr="0012514B">
              <w:rPr>
                <w:rFonts w:eastAsia="Cambria"/>
                <w:spacing w:val="40"/>
                <w:w w:val="105"/>
                <w:sz w:val="22"/>
                <w:szCs w:val="22"/>
              </w:rPr>
              <w:t xml:space="preserve"> </w:t>
            </w:r>
            <w:r w:rsidR="00DD5EB7" w:rsidRPr="0012514B">
              <w:rPr>
                <w:rFonts w:eastAsia="Cambria"/>
                <w:w w:val="105"/>
                <w:sz w:val="22"/>
                <w:szCs w:val="22"/>
              </w:rPr>
              <w:t>bidder,</w:t>
            </w:r>
            <w:r w:rsidR="00DD5EB7" w:rsidRPr="0012514B">
              <w:rPr>
                <w:rFonts w:eastAsia="Cambria"/>
                <w:spacing w:val="40"/>
                <w:w w:val="105"/>
                <w:sz w:val="22"/>
                <w:szCs w:val="22"/>
              </w:rPr>
              <w:t xml:space="preserve"> </w:t>
            </w:r>
            <w:r w:rsidR="00DD5EB7" w:rsidRPr="0012514B">
              <w:rPr>
                <w:rFonts w:eastAsia="Cambria"/>
                <w:w w:val="105"/>
                <w:sz w:val="22"/>
                <w:szCs w:val="22"/>
              </w:rPr>
              <w:t>if</w:t>
            </w:r>
            <w:r w:rsidR="00DD5EB7" w:rsidRPr="0012514B">
              <w:rPr>
                <w:rFonts w:eastAsia="Cambria"/>
                <w:spacing w:val="-53"/>
                <w:w w:val="105"/>
                <w:sz w:val="22"/>
                <w:szCs w:val="22"/>
              </w:rPr>
              <w:t xml:space="preserve"> </w:t>
            </w:r>
            <w:r w:rsidR="00694258" w:rsidRPr="0012514B">
              <w:rPr>
                <w:rFonts w:eastAsia="Cambria"/>
                <w:spacing w:val="-53"/>
                <w:w w:val="105"/>
                <w:sz w:val="22"/>
                <w:szCs w:val="22"/>
              </w:rPr>
              <w:t xml:space="preserve">                         </w:t>
            </w:r>
            <w:r w:rsidR="00DD5EB7" w:rsidRPr="0012514B">
              <w:rPr>
                <w:rFonts w:eastAsia="Cambria"/>
                <w:w w:val="105"/>
                <w:sz w:val="22"/>
                <w:szCs w:val="22"/>
              </w:rPr>
              <w:t>existing</w:t>
            </w:r>
            <w:r w:rsidR="00DD5EB7" w:rsidRPr="0012514B">
              <w:rPr>
                <w:rFonts w:eastAsia="Cambria"/>
                <w:spacing w:val="17"/>
                <w:w w:val="105"/>
                <w:sz w:val="22"/>
                <w:szCs w:val="22"/>
              </w:rPr>
              <w:t xml:space="preserve"> </w:t>
            </w:r>
            <w:r w:rsidR="00DD5EB7" w:rsidRPr="0012514B">
              <w:rPr>
                <w:rFonts w:eastAsia="Cambria"/>
                <w:w w:val="105"/>
                <w:sz w:val="22"/>
                <w:szCs w:val="22"/>
              </w:rPr>
              <w:t>(</w:t>
            </w:r>
            <w:r w:rsidR="00DD5EB7" w:rsidRPr="0012514B">
              <w:rPr>
                <w:rFonts w:eastAsia="Cambria"/>
                <w:i/>
                <w:w w:val="105"/>
                <w:sz w:val="22"/>
                <w:szCs w:val="22"/>
              </w:rPr>
              <w:t>vendor</w:t>
            </w:r>
            <w:r w:rsidR="00DD5EB7" w:rsidRPr="0012514B">
              <w:rPr>
                <w:rFonts w:eastAsia="Cambria"/>
                <w:i/>
                <w:spacing w:val="9"/>
                <w:w w:val="105"/>
                <w:sz w:val="22"/>
                <w:szCs w:val="22"/>
              </w:rPr>
              <w:t xml:space="preserve"> </w:t>
            </w:r>
            <w:r w:rsidR="00DD5EB7" w:rsidRPr="0012514B">
              <w:rPr>
                <w:rFonts w:eastAsia="Cambria"/>
                <w:i/>
                <w:w w:val="105"/>
                <w:sz w:val="22"/>
                <w:szCs w:val="22"/>
              </w:rPr>
              <w:t>code</w:t>
            </w:r>
            <w:r w:rsidR="00DD5EB7" w:rsidRPr="0012514B">
              <w:rPr>
                <w:rFonts w:eastAsia="Cambria"/>
                <w:i/>
                <w:spacing w:val="10"/>
                <w:w w:val="105"/>
                <w:sz w:val="22"/>
                <w:szCs w:val="22"/>
              </w:rPr>
              <w:t xml:space="preserve"> </w:t>
            </w:r>
            <w:r w:rsidR="00DD5EB7" w:rsidRPr="0012514B">
              <w:rPr>
                <w:rFonts w:eastAsia="Cambria"/>
                <w:i/>
                <w:w w:val="105"/>
                <w:sz w:val="22"/>
                <w:szCs w:val="22"/>
              </w:rPr>
              <w:t>of</w:t>
            </w:r>
            <w:r w:rsidR="00DD5EB7" w:rsidRPr="0012514B">
              <w:rPr>
                <w:rFonts w:eastAsia="Cambria"/>
                <w:i/>
                <w:spacing w:val="10"/>
                <w:w w:val="105"/>
                <w:sz w:val="22"/>
                <w:szCs w:val="22"/>
              </w:rPr>
              <w:t xml:space="preserve"> </w:t>
            </w:r>
            <w:r w:rsidR="00DD5EB7" w:rsidRPr="0012514B">
              <w:rPr>
                <w:rFonts w:eastAsia="Cambria"/>
                <w:i/>
                <w:w w:val="105"/>
                <w:sz w:val="22"/>
                <w:szCs w:val="22"/>
              </w:rPr>
              <w:t>the</w:t>
            </w:r>
            <w:r w:rsidR="00DD5EB7" w:rsidRPr="0012514B">
              <w:rPr>
                <w:rFonts w:eastAsia="Cambria"/>
                <w:i/>
                <w:spacing w:val="9"/>
                <w:w w:val="105"/>
                <w:sz w:val="22"/>
                <w:szCs w:val="22"/>
              </w:rPr>
              <w:t xml:space="preserve"> </w:t>
            </w:r>
            <w:r w:rsidR="00DD5EB7" w:rsidRPr="0012514B">
              <w:rPr>
                <w:rFonts w:eastAsia="Cambria"/>
                <w:i/>
                <w:w w:val="105"/>
                <w:sz w:val="22"/>
                <w:szCs w:val="22"/>
              </w:rPr>
              <w:t>Sole</w:t>
            </w:r>
            <w:r w:rsidR="00DD5EB7" w:rsidRPr="0012514B">
              <w:rPr>
                <w:rFonts w:eastAsia="Cambria"/>
                <w:i/>
                <w:spacing w:val="10"/>
                <w:w w:val="105"/>
                <w:sz w:val="22"/>
                <w:szCs w:val="22"/>
              </w:rPr>
              <w:t xml:space="preserve"> </w:t>
            </w:r>
            <w:r w:rsidR="00DD5EB7" w:rsidRPr="0012514B">
              <w:rPr>
                <w:rFonts w:eastAsia="Cambria"/>
                <w:i/>
                <w:w w:val="105"/>
                <w:sz w:val="22"/>
                <w:szCs w:val="22"/>
              </w:rPr>
              <w:t>bidder</w:t>
            </w:r>
            <w:r w:rsidR="00DD5EB7" w:rsidRPr="0012514B">
              <w:rPr>
                <w:rFonts w:eastAsia="Cambria"/>
                <w:i/>
                <w:spacing w:val="10"/>
                <w:w w:val="105"/>
                <w:sz w:val="22"/>
                <w:szCs w:val="22"/>
              </w:rPr>
              <w:t xml:space="preserve"> </w:t>
            </w:r>
            <w:r w:rsidR="00DD5EB7" w:rsidRPr="0012514B">
              <w:rPr>
                <w:rFonts w:eastAsia="Cambria"/>
                <w:i/>
                <w:w w:val="105"/>
                <w:sz w:val="22"/>
                <w:szCs w:val="22"/>
              </w:rPr>
              <w:t>or</w:t>
            </w:r>
            <w:r w:rsidR="00DD5EB7" w:rsidRPr="0012514B">
              <w:rPr>
                <w:rFonts w:eastAsia="Cambria"/>
                <w:i/>
                <w:spacing w:val="11"/>
                <w:w w:val="105"/>
                <w:sz w:val="22"/>
                <w:szCs w:val="22"/>
              </w:rPr>
              <w:t xml:space="preserve"> </w:t>
            </w:r>
            <w:r w:rsidR="00DD5EB7" w:rsidRPr="0012514B">
              <w:rPr>
                <w:rFonts w:eastAsia="Cambria"/>
                <w:i/>
                <w:w w:val="105"/>
                <w:sz w:val="22"/>
                <w:szCs w:val="22"/>
              </w:rPr>
              <w:t>the</w:t>
            </w:r>
            <w:r w:rsidR="0060390E">
              <w:rPr>
                <w:rFonts w:eastAsia="Cambria"/>
                <w:i/>
                <w:w w:val="105"/>
                <w:sz w:val="22"/>
                <w:szCs w:val="22"/>
              </w:rPr>
              <w:t xml:space="preserve"> </w:t>
            </w:r>
            <w:r w:rsidR="00DD5EB7" w:rsidRPr="0012514B">
              <w:rPr>
                <w:rFonts w:eastAsia="Cambria"/>
                <w:i/>
                <w:sz w:val="22"/>
                <w:szCs w:val="22"/>
              </w:rPr>
              <w:t>lead</w:t>
            </w:r>
            <w:r w:rsidR="00DD5EB7" w:rsidRPr="0012514B">
              <w:rPr>
                <w:rFonts w:eastAsia="Cambria"/>
                <w:i/>
                <w:spacing w:val="-2"/>
                <w:sz w:val="22"/>
                <w:szCs w:val="22"/>
              </w:rPr>
              <w:t xml:space="preserve"> </w:t>
            </w:r>
            <w:r w:rsidR="00DD5EB7" w:rsidRPr="0012514B">
              <w:rPr>
                <w:rFonts w:eastAsia="Cambria"/>
                <w:i/>
                <w:sz w:val="22"/>
                <w:szCs w:val="22"/>
              </w:rPr>
              <w:t>partner</w:t>
            </w:r>
            <w:r w:rsidR="00DD5EB7" w:rsidRPr="0012514B">
              <w:rPr>
                <w:rFonts w:eastAsia="Cambria"/>
                <w:i/>
                <w:spacing w:val="-2"/>
                <w:sz w:val="22"/>
                <w:szCs w:val="22"/>
              </w:rPr>
              <w:t xml:space="preserve"> </w:t>
            </w:r>
            <w:r w:rsidR="00DD5EB7" w:rsidRPr="0012514B">
              <w:rPr>
                <w:rFonts w:eastAsia="Cambria"/>
                <w:i/>
                <w:sz w:val="22"/>
                <w:szCs w:val="22"/>
              </w:rPr>
              <w:t>of</w:t>
            </w:r>
            <w:r w:rsidR="00DD5EB7" w:rsidRPr="0012514B">
              <w:rPr>
                <w:rFonts w:eastAsia="Cambria"/>
                <w:i/>
                <w:spacing w:val="-1"/>
                <w:sz w:val="22"/>
                <w:szCs w:val="22"/>
              </w:rPr>
              <w:t xml:space="preserve"> </w:t>
            </w:r>
            <w:r w:rsidR="00DD5EB7" w:rsidRPr="0012514B">
              <w:rPr>
                <w:rFonts w:eastAsia="Cambria"/>
                <w:i/>
                <w:sz w:val="22"/>
                <w:szCs w:val="22"/>
              </w:rPr>
              <w:t>the</w:t>
            </w:r>
            <w:r w:rsidR="00DD5EB7" w:rsidRPr="0012514B">
              <w:rPr>
                <w:rFonts w:eastAsia="Cambria"/>
                <w:i/>
                <w:spacing w:val="-2"/>
                <w:sz w:val="22"/>
                <w:szCs w:val="22"/>
              </w:rPr>
              <w:t xml:space="preserve"> </w:t>
            </w:r>
            <w:r w:rsidR="00DD5EB7" w:rsidRPr="0012514B">
              <w:rPr>
                <w:rFonts w:eastAsia="Cambria"/>
                <w:i/>
                <w:sz w:val="22"/>
                <w:szCs w:val="22"/>
              </w:rPr>
              <w:t>Joint Ventu</w:t>
            </w:r>
            <w:r w:rsidR="00DD5EB7" w:rsidRPr="0012514B">
              <w:rPr>
                <w:rFonts w:eastAsia="Cambria"/>
                <w:sz w:val="22"/>
                <w:szCs w:val="22"/>
              </w:rPr>
              <w:t>re)</w:t>
            </w:r>
          </w:p>
        </w:tc>
      </w:tr>
      <w:tr w:rsidR="00A27BD9" w:rsidTr="000410BF">
        <w:trPr>
          <w:trHeight w:val="595"/>
        </w:trPr>
        <w:tc>
          <w:tcPr>
            <w:tcW w:w="2432" w:type="dxa"/>
          </w:tcPr>
          <w:p w:rsidR="002957DC" w:rsidRPr="0012514B" w:rsidRDefault="007C76D0">
            <w:pPr>
              <w:widowControl w:val="0"/>
              <w:autoSpaceDE w:val="0"/>
              <w:autoSpaceDN w:val="0"/>
              <w:spacing w:before="2"/>
              <w:ind w:left="107"/>
              <w:rPr>
                <w:rFonts w:eastAsia="Cambria"/>
                <w:sz w:val="22"/>
                <w:szCs w:val="22"/>
              </w:rPr>
            </w:pPr>
            <w:r w:rsidRPr="0012514B">
              <w:rPr>
                <w:rFonts w:eastAsia="Cambria"/>
                <w:w w:val="105"/>
                <w:sz w:val="22"/>
                <w:szCs w:val="22"/>
              </w:rPr>
              <w:t>Payment</w:t>
            </w:r>
            <w:r w:rsidRPr="0012514B">
              <w:rPr>
                <w:rFonts w:eastAsia="Cambria"/>
                <w:spacing w:val="-9"/>
                <w:w w:val="105"/>
                <w:sz w:val="22"/>
                <w:szCs w:val="22"/>
              </w:rPr>
              <w:t xml:space="preserve"> </w:t>
            </w:r>
            <w:r w:rsidRPr="0012514B">
              <w:rPr>
                <w:rFonts w:eastAsia="Cambria"/>
                <w:w w:val="105"/>
                <w:sz w:val="22"/>
                <w:szCs w:val="22"/>
              </w:rPr>
              <w:t>Remarks</w:t>
            </w:r>
          </w:p>
        </w:tc>
        <w:tc>
          <w:tcPr>
            <w:tcW w:w="5878" w:type="dxa"/>
          </w:tcPr>
          <w:p w:rsidR="002957DC" w:rsidRPr="0012514B" w:rsidRDefault="007C76D0">
            <w:pPr>
              <w:widowControl w:val="0"/>
              <w:autoSpaceDE w:val="0"/>
              <w:autoSpaceDN w:val="0"/>
              <w:spacing w:line="289" w:lineRule="exact"/>
              <w:ind w:left="105"/>
              <w:rPr>
                <w:rFonts w:eastAsia="Cambria"/>
                <w:i/>
                <w:sz w:val="22"/>
                <w:szCs w:val="22"/>
              </w:rPr>
            </w:pPr>
            <w:r w:rsidRPr="0012514B">
              <w:rPr>
                <w:rFonts w:eastAsia="Cambria"/>
                <w:w w:val="110"/>
                <w:sz w:val="22"/>
                <w:szCs w:val="22"/>
              </w:rPr>
              <w:t>Bid</w:t>
            </w:r>
            <w:r w:rsidRPr="0012514B">
              <w:rPr>
                <w:rFonts w:eastAsia="Cambria"/>
                <w:spacing w:val="8"/>
                <w:w w:val="110"/>
                <w:sz w:val="22"/>
                <w:szCs w:val="22"/>
              </w:rPr>
              <w:t xml:space="preserve"> </w:t>
            </w:r>
            <w:r w:rsidRPr="0012514B">
              <w:rPr>
                <w:rFonts w:eastAsia="Cambria"/>
                <w:w w:val="110"/>
                <w:sz w:val="22"/>
                <w:szCs w:val="22"/>
              </w:rPr>
              <w:t>Security</w:t>
            </w:r>
            <w:r w:rsidRPr="0012514B">
              <w:rPr>
                <w:rFonts w:eastAsia="Cambria"/>
                <w:spacing w:val="10"/>
                <w:w w:val="110"/>
                <w:sz w:val="22"/>
                <w:szCs w:val="22"/>
              </w:rPr>
              <w:t xml:space="preserve"> </w:t>
            </w:r>
            <w:r w:rsidRPr="0012514B">
              <w:rPr>
                <w:rFonts w:eastAsia="Cambria"/>
                <w:w w:val="110"/>
                <w:sz w:val="22"/>
                <w:szCs w:val="22"/>
              </w:rPr>
              <w:t>for</w:t>
            </w:r>
            <w:r w:rsidRPr="0012514B">
              <w:rPr>
                <w:rFonts w:eastAsia="Cambria"/>
                <w:spacing w:val="10"/>
                <w:w w:val="110"/>
                <w:sz w:val="22"/>
                <w:szCs w:val="22"/>
              </w:rPr>
              <w:t xml:space="preserve"> </w:t>
            </w:r>
            <w:r w:rsidRPr="0012514B">
              <w:rPr>
                <w:rFonts w:eastAsia="Cambria"/>
                <w:w w:val="110"/>
                <w:sz w:val="22"/>
                <w:szCs w:val="22"/>
              </w:rPr>
              <w:t>…………..</w:t>
            </w:r>
            <w:r w:rsidRPr="0012514B">
              <w:rPr>
                <w:rFonts w:eastAsia="Cambria"/>
                <w:spacing w:val="10"/>
                <w:w w:val="110"/>
                <w:sz w:val="22"/>
                <w:szCs w:val="22"/>
              </w:rPr>
              <w:t xml:space="preserve"> </w:t>
            </w:r>
            <w:r w:rsidRPr="0012514B">
              <w:rPr>
                <w:rFonts w:eastAsia="Cambria"/>
                <w:w w:val="110"/>
                <w:sz w:val="22"/>
                <w:szCs w:val="22"/>
              </w:rPr>
              <w:t>[</w:t>
            </w:r>
            <w:r w:rsidRPr="0012514B">
              <w:rPr>
                <w:rFonts w:eastAsia="Cambria"/>
                <w:i/>
                <w:w w:val="110"/>
                <w:sz w:val="22"/>
                <w:szCs w:val="22"/>
              </w:rPr>
              <w:t>enter</w:t>
            </w:r>
            <w:r w:rsidRPr="0012514B">
              <w:rPr>
                <w:rFonts w:eastAsia="Cambria"/>
                <w:i/>
                <w:spacing w:val="4"/>
                <w:w w:val="110"/>
                <w:sz w:val="22"/>
                <w:szCs w:val="22"/>
              </w:rPr>
              <w:t xml:space="preserve"> </w:t>
            </w:r>
            <w:r w:rsidRPr="0012514B">
              <w:rPr>
                <w:rFonts w:eastAsia="Cambria"/>
                <w:i/>
                <w:w w:val="110"/>
                <w:sz w:val="22"/>
                <w:szCs w:val="22"/>
              </w:rPr>
              <w:t>the</w:t>
            </w:r>
            <w:r w:rsidRPr="0012514B">
              <w:rPr>
                <w:rFonts w:eastAsia="Cambria"/>
                <w:i/>
                <w:spacing w:val="1"/>
                <w:w w:val="110"/>
                <w:sz w:val="22"/>
                <w:szCs w:val="22"/>
              </w:rPr>
              <w:t xml:space="preserve"> </w:t>
            </w:r>
            <w:r w:rsidRPr="0012514B">
              <w:rPr>
                <w:rFonts w:eastAsia="Cambria"/>
                <w:i/>
                <w:w w:val="110"/>
                <w:sz w:val="22"/>
                <w:szCs w:val="22"/>
              </w:rPr>
              <w:t>name</w:t>
            </w:r>
            <w:r w:rsidRPr="0012514B">
              <w:rPr>
                <w:rFonts w:eastAsia="Cambria"/>
                <w:i/>
                <w:spacing w:val="2"/>
                <w:w w:val="110"/>
                <w:sz w:val="22"/>
                <w:szCs w:val="22"/>
              </w:rPr>
              <w:t xml:space="preserve"> </w:t>
            </w:r>
            <w:r w:rsidRPr="0012514B">
              <w:rPr>
                <w:rFonts w:eastAsia="Cambria"/>
                <w:i/>
                <w:w w:val="110"/>
                <w:sz w:val="22"/>
                <w:szCs w:val="22"/>
              </w:rPr>
              <w:t>of</w:t>
            </w:r>
          </w:p>
          <w:p w:rsidR="002957DC" w:rsidRPr="0012514B" w:rsidRDefault="007C76D0">
            <w:pPr>
              <w:widowControl w:val="0"/>
              <w:autoSpaceDE w:val="0"/>
              <w:autoSpaceDN w:val="0"/>
              <w:spacing w:line="286" w:lineRule="exact"/>
              <w:ind w:left="105"/>
              <w:rPr>
                <w:rFonts w:eastAsia="Cambria"/>
                <w:sz w:val="22"/>
                <w:szCs w:val="22"/>
              </w:rPr>
            </w:pPr>
            <w:r w:rsidRPr="0012514B">
              <w:rPr>
                <w:rFonts w:eastAsia="Cambria"/>
                <w:i/>
                <w:sz w:val="22"/>
                <w:szCs w:val="22"/>
              </w:rPr>
              <w:t>the</w:t>
            </w:r>
            <w:r w:rsidRPr="0012514B">
              <w:rPr>
                <w:rFonts w:eastAsia="Cambria"/>
                <w:i/>
                <w:spacing w:val="-5"/>
                <w:sz w:val="22"/>
                <w:szCs w:val="22"/>
              </w:rPr>
              <w:t xml:space="preserve"> </w:t>
            </w:r>
            <w:r w:rsidRPr="0012514B">
              <w:rPr>
                <w:rFonts w:eastAsia="Cambria"/>
                <w:i/>
                <w:sz w:val="22"/>
                <w:szCs w:val="22"/>
              </w:rPr>
              <w:t>package</w:t>
            </w:r>
            <w:r w:rsidRPr="0012514B">
              <w:rPr>
                <w:rFonts w:eastAsia="Cambria"/>
                <w:sz w:val="22"/>
                <w:szCs w:val="22"/>
              </w:rPr>
              <w:t>]</w:t>
            </w:r>
          </w:p>
        </w:tc>
      </w:tr>
    </w:tbl>
    <w:p w:rsidR="002957DC" w:rsidRPr="0012514B" w:rsidRDefault="007C76D0">
      <w:pPr>
        <w:widowControl w:val="0"/>
        <w:autoSpaceDE w:val="0"/>
        <w:autoSpaceDN w:val="0"/>
        <w:spacing w:before="69" w:line="254" w:lineRule="auto"/>
        <w:ind w:left="1188" w:right="245"/>
        <w:jc w:val="both"/>
        <w:rPr>
          <w:rFonts w:eastAsia="Cambria"/>
          <w:sz w:val="22"/>
          <w:szCs w:val="22"/>
        </w:rPr>
      </w:pPr>
      <w:r w:rsidRPr="00C11DBB">
        <w:rPr>
          <w:rFonts w:eastAsia="Cambria"/>
          <w:sz w:val="22"/>
          <w:szCs w:val="22"/>
        </w:rPr>
        <w:t>The copy of ‘Online Payment Acknowledgement – Suppliers’ generated subsequent to the payment shall be submitted along with hard copy part of the bid. The online payment facility shall be for payment in Indian Rupees only.</w:t>
      </w:r>
    </w:p>
    <w:p w:rsidR="002957DC" w:rsidRPr="0012514B" w:rsidRDefault="002957DC">
      <w:pPr>
        <w:widowControl w:val="0"/>
        <w:autoSpaceDE w:val="0"/>
        <w:autoSpaceDN w:val="0"/>
        <w:spacing w:before="4"/>
        <w:rPr>
          <w:rFonts w:eastAsia="Cambria"/>
          <w:sz w:val="22"/>
          <w:szCs w:val="22"/>
        </w:rPr>
      </w:pPr>
    </w:p>
    <w:p w:rsidR="002957DC" w:rsidRPr="003A5E18" w:rsidRDefault="007C76D0" w:rsidP="00687C0D">
      <w:pPr>
        <w:widowControl w:val="0"/>
        <w:numPr>
          <w:ilvl w:val="1"/>
          <w:numId w:val="11"/>
        </w:numPr>
        <w:tabs>
          <w:tab w:val="left" w:pos="1188"/>
          <w:tab w:val="left" w:pos="1189"/>
        </w:tabs>
        <w:autoSpaceDE w:val="0"/>
        <w:autoSpaceDN w:val="0"/>
        <w:spacing w:before="1" w:line="254" w:lineRule="auto"/>
        <w:ind w:right="246"/>
        <w:jc w:val="both"/>
        <w:rPr>
          <w:rFonts w:eastAsia="Cambria"/>
          <w:sz w:val="22"/>
          <w:szCs w:val="22"/>
        </w:rPr>
      </w:pPr>
      <w:r w:rsidRPr="00C11DBB">
        <w:rPr>
          <w:rFonts w:eastAsia="Cambria"/>
          <w:sz w:val="22"/>
          <w:szCs w:val="22"/>
        </w:rPr>
        <w:t>Any bid not accompanied by an acceptable bid security</w:t>
      </w:r>
      <w:r w:rsidR="002C3C6F" w:rsidRPr="00C11DBB">
        <w:rPr>
          <w:rFonts w:eastAsia="Cambria"/>
          <w:sz w:val="22"/>
          <w:szCs w:val="22"/>
        </w:rPr>
        <w:t xml:space="preserve"> (EMD)</w:t>
      </w:r>
      <w:r w:rsidRPr="00C11DBB">
        <w:rPr>
          <w:rFonts w:eastAsia="Cambria"/>
          <w:sz w:val="22"/>
          <w:szCs w:val="22"/>
        </w:rPr>
        <w:t xml:space="preserve"> or Online Payment Acknowledgement towards Bid Security along with the bid </w:t>
      </w:r>
      <w:r w:rsidR="002C3C6F" w:rsidRPr="00C11DBB">
        <w:rPr>
          <w:rFonts w:eastAsia="Cambria"/>
          <w:sz w:val="22"/>
          <w:szCs w:val="22"/>
        </w:rPr>
        <w:t xml:space="preserve">  </w:t>
      </w:r>
      <w:r w:rsidRPr="00C11DBB">
        <w:rPr>
          <w:rFonts w:eastAsia="Cambria"/>
          <w:sz w:val="22"/>
          <w:szCs w:val="22"/>
        </w:rPr>
        <w:t>or subsequently pursuant to</w:t>
      </w:r>
      <w:r w:rsidRPr="003A5E18">
        <w:rPr>
          <w:rFonts w:eastAsia="Cambria"/>
          <w:spacing w:val="2"/>
          <w:w w:val="105"/>
          <w:sz w:val="22"/>
          <w:szCs w:val="22"/>
        </w:rPr>
        <w:t xml:space="preserve"> </w:t>
      </w:r>
      <w:r w:rsidRPr="003A5E18">
        <w:rPr>
          <w:rFonts w:eastAsia="Cambria"/>
          <w:b/>
          <w:i/>
          <w:w w:val="105"/>
          <w:sz w:val="22"/>
          <w:szCs w:val="22"/>
        </w:rPr>
        <w:t>ITB</w:t>
      </w:r>
      <w:r w:rsidRPr="003A5E18">
        <w:rPr>
          <w:rFonts w:eastAsia="Cambria"/>
          <w:b/>
          <w:i/>
          <w:spacing w:val="1"/>
          <w:w w:val="105"/>
          <w:sz w:val="22"/>
          <w:szCs w:val="22"/>
        </w:rPr>
        <w:t xml:space="preserve"> </w:t>
      </w:r>
      <w:r w:rsidRPr="003A5E18">
        <w:rPr>
          <w:rFonts w:eastAsia="Cambria"/>
          <w:b/>
          <w:i/>
          <w:w w:val="105"/>
          <w:sz w:val="22"/>
          <w:szCs w:val="22"/>
        </w:rPr>
        <w:t>Clause</w:t>
      </w:r>
      <w:r w:rsidRPr="003A5E18">
        <w:rPr>
          <w:rFonts w:eastAsia="Cambria"/>
          <w:b/>
          <w:i/>
          <w:spacing w:val="1"/>
          <w:w w:val="105"/>
          <w:sz w:val="22"/>
          <w:szCs w:val="22"/>
        </w:rPr>
        <w:t xml:space="preserve"> </w:t>
      </w:r>
      <w:r w:rsidRPr="003A5E18">
        <w:rPr>
          <w:rFonts w:eastAsia="Cambria"/>
          <w:b/>
          <w:i/>
          <w:w w:val="105"/>
          <w:sz w:val="22"/>
          <w:szCs w:val="22"/>
        </w:rPr>
        <w:t>21.1</w:t>
      </w:r>
      <w:r w:rsidRPr="003A5E18">
        <w:rPr>
          <w:rFonts w:eastAsia="Cambria"/>
          <w:w w:val="105"/>
          <w:sz w:val="22"/>
          <w:szCs w:val="22"/>
        </w:rPr>
        <w:t>),</w:t>
      </w:r>
      <w:r w:rsidRPr="003A5E18">
        <w:rPr>
          <w:rFonts w:eastAsia="Cambria"/>
          <w:spacing w:val="1"/>
          <w:w w:val="105"/>
          <w:sz w:val="22"/>
          <w:szCs w:val="22"/>
        </w:rPr>
        <w:t xml:space="preserve"> </w:t>
      </w:r>
      <w:r w:rsidRPr="00C11DBB">
        <w:rPr>
          <w:rFonts w:eastAsia="Cambria"/>
          <w:sz w:val="22"/>
          <w:szCs w:val="22"/>
        </w:rPr>
        <w:t>shall be rejected by the Employer as being non</w:t>
      </w:r>
      <w:r w:rsidR="002C3C6F" w:rsidRPr="00C11DBB">
        <w:rPr>
          <w:rFonts w:eastAsia="Cambria"/>
          <w:sz w:val="22"/>
          <w:szCs w:val="22"/>
        </w:rPr>
        <w:t>-</w:t>
      </w:r>
      <w:r w:rsidRPr="00C11DBB">
        <w:rPr>
          <w:rFonts w:eastAsia="Cambria"/>
          <w:sz w:val="22"/>
          <w:szCs w:val="22"/>
        </w:rPr>
        <w:t>responsive, pursuant to</w:t>
      </w:r>
      <w:r w:rsidRPr="003A5E18">
        <w:rPr>
          <w:rFonts w:eastAsia="Cambria"/>
          <w:w w:val="105"/>
          <w:sz w:val="22"/>
          <w:szCs w:val="22"/>
        </w:rPr>
        <w:t xml:space="preserve"> </w:t>
      </w:r>
      <w:r w:rsidRPr="003A5E18">
        <w:rPr>
          <w:rFonts w:eastAsia="Cambria"/>
          <w:b/>
          <w:i/>
          <w:w w:val="105"/>
          <w:sz w:val="22"/>
          <w:szCs w:val="22"/>
        </w:rPr>
        <w:t>ITB Sub-Clause 22.4</w:t>
      </w:r>
      <w:r w:rsidRPr="003A5E18">
        <w:rPr>
          <w:rFonts w:eastAsia="Cambria"/>
          <w:w w:val="105"/>
          <w:sz w:val="22"/>
          <w:szCs w:val="22"/>
        </w:rPr>
        <w:t xml:space="preserve">. </w:t>
      </w:r>
      <w:r w:rsidRPr="00C11DBB">
        <w:rPr>
          <w:rFonts w:eastAsia="Cambria"/>
          <w:sz w:val="22"/>
          <w:szCs w:val="22"/>
        </w:rPr>
        <w:t>The bid security</w:t>
      </w:r>
      <w:r w:rsidR="001D20F6" w:rsidRPr="00C11DBB">
        <w:rPr>
          <w:rFonts w:eastAsia="Cambria"/>
          <w:sz w:val="22"/>
          <w:szCs w:val="22"/>
        </w:rPr>
        <w:t xml:space="preserve"> </w:t>
      </w:r>
      <w:r w:rsidR="00883499" w:rsidRPr="003A5E18">
        <w:rPr>
          <w:rFonts w:eastAsia="Cambria"/>
          <w:sz w:val="22"/>
          <w:szCs w:val="22"/>
        </w:rPr>
        <w:t xml:space="preserve">(Earnest Money </w:t>
      </w:r>
      <w:r w:rsidR="00753164" w:rsidRPr="003A5E18">
        <w:rPr>
          <w:rFonts w:eastAsia="Cambria"/>
          <w:sz w:val="22"/>
          <w:szCs w:val="22"/>
        </w:rPr>
        <w:t xml:space="preserve">Deposit) </w:t>
      </w:r>
      <w:r w:rsidR="00753164" w:rsidRPr="00C11DBB">
        <w:rPr>
          <w:rFonts w:eastAsia="Cambria"/>
          <w:sz w:val="22"/>
          <w:szCs w:val="22"/>
        </w:rPr>
        <w:t>of</w:t>
      </w:r>
      <w:r w:rsidRPr="00C11DBB">
        <w:rPr>
          <w:rFonts w:eastAsia="Cambria"/>
          <w:sz w:val="22"/>
          <w:szCs w:val="22"/>
        </w:rPr>
        <w:t xml:space="preserve"> a joint venture must be in the name of </w:t>
      </w:r>
      <w:r w:rsidR="003A5E18" w:rsidRPr="00C11DBB">
        <w:rPr>
          <w:rFonts w:eastAsia="Cambria"/>
          <w:sz w:val="22"/>
          <w:szCs w:val="22"/>
        </w:rPr>
        <w:t>the lead partner</w:t>
      </w:r>
      <w:r w:rsidRPr="00C11DBB">
        <w:rPr>
          <w:rFonts w:eastAsia="Cambria"/>
          <w:sz w:val="22"/>
          <w:szCs w:val="22"/>
        </w:rPr>
        <w:t>.</w:t>
      </w:r>
    </w:p>
    <w:p w:rsidR="002957DC" w:rsidRPr="00FD2A11" w:rsidRDefault="002957DC">
      <w:pPr>
        <w:widowControl w:val="0"/>
        <w:autoSpaceDE w:val="0"/>
        <w:autoSpaceDN w:val="0"/>
        <w:spacing w:before="4"/>
        <w:rPr>
          <w:rFonts w:eastAsia="Cambria"/>
          <w:sz w:val="22"/>
          <w:szCs w:val="22"/>
        </w:rPr>
      </w:pPr>
    </w:p>
    <w:p w:rsidR="002957DC" w:rsidRPr="0012514B" w:rsidRDefault="007C76D0">
      <w:pPr>
        <w:widowControl w:val="0"/>
        <w:numPr>
          <w:ilvl w:val="1"/>
          <w:numId w:val="11"/>
        </w:numPr>
        <w:tabs>
          <w:tab w:val="left" w:pos="1188"/>
          <w:tab w:val="left" w:pos="1189"/>
        </w:tabs>
        <w:autoSpaceDE w:val="0"/>
        <w:autoSpaceDN w:val="0"/>
        <w:spacing w:before="1" w:line="254" w:lineRule="auto"/>
        <w:ind w:right="244"/>
        <w:jc w:val="both"/>
        <w:rPr>
          <w:rFonts w:eastAsia="Cambria"/>
          <w:b/>
          <w:bCs/>
          <w:i/>
          <w:iCs/>
          <w:sz w:val="22"/>
          <w:szCs w:val="22"/>
        </w:rPr>
      </w:pPr>
      <w:r w:rsidRPr="00C11DBB">
        <w:rPr>
          <w:rFonts w:eastAsia="Cambria"/>
          <w:sz w:val="22"/>
          <w:szCs w:val="22"/>
        </w:rPr>
        <w:t>The bid securities of unsuccessful bidders will be returned as promptly as possible, but not later than</w:t>
      </w:r>
      <w:r w:rsidRPr="00FD2A11">
        <w:rPr>
          <w:rFonts w:eastAsia="Cambria"/>
          <w:w w:val="105"/>
          <w:sz w:val="22"/>
          <w:szCs w:val="22"/>
        </w:rPr>
        <w:t xml:space="preserve"> </w:t>
      </w:r>
      <w:r w:rsidR="001B5198" w:rsidRPr="00FD2A11">
        <w:rPr>
          <w:rFonts w:eastAsia="Cambria"/>
          <w:b/>
          <w:bCs/>
          <w:i/>
          <w:iCs/>
          <w:w w:val="105"/>
          <w:sz w:val="22"/>
          <w:szCs w:val="22"/>
        </w:rPr>
        <w:t xml:space="preserve">thirty (30) </w:t>
      </w:r>
      <w:r w:rsidRPr="00C11DBB">
        <w:rPr>
          <w:rFonts w:eastAsia="Cambria"/>
          <w:sz w:val="22"/>
          <w:szCs w:val="22"/>
        </w:rPr>
        <w:t>days after the expiration of the bid validity period</w:t>
      </w:r>
      <w:r w:rsidRPr="0012514B">
        <w:rPr>
          <w:rFonts w:eastAsia="Cambria"/>
          <w:b/>
          <w:bCs/>
          <w:i/>
          <w:iCs/>
          <w:w w:val="105"/>
          <w:sz w:val="22"/>
          <w:szCs w:val="22"/>
        </w:rPr>
        <w:t>.</w:t>
      </w:r>
    </w:p>
    <w:p w:rsidR="002957DC" w:rsidRPr="0012514B" w:rsidRDefault="002957DC">
      <w:pPr>
        <w:widowControl w:val="0"/>
        <w:autoSpaceDE w:val="0"/>
        <w:autoSpaceDN w:val="0"/>
        <w:spacing w:before="7"/>
        <w:rPr>
          <w:rFonts w:eastAsia="Cambria"/>
          <w:sz w:val="22"/>
          <w:szCs w:val="22"/>
        </w:rPr>
      </w:pPr>
    </w:p>
    <w:p w:rsidR="002957DC" w:rsidRPr="0012514B" w:rsidRDefault="007C76D0">
      <w:pPr>
        <w:widowControl w:val="0"/>
        <w:numPr>
          <w:ilvl w:val="1"/>
          <w:numId w:val="11"/>
        </w:numPr>
        <w:tabs>
          <w:tab w:val="left" w:pos="1188"/>
          <w:tab w:val="left" w:pos="1189"/>
        </w:tabs>
        <w:autoSpaceDE w:val="0"/>
        <w:autoSpaceDN w:val="0"/>
        <w:spacing w:line="254" w:lineRule="auto"/>
        <w:ind w:right="243"/>
        <w:jc w:val="both"/>
        <w:rPr>
          <w:rFonts w:eastAsia="Cambria"/>
          <w:sz w:val="22"/>
          <w:szCs w:val="22"/>
        </w:rPr>
      </w:pPr>
      <w:r w:rsidRPr="0012514B">
        <w:rPr>
          <w:rFonts w:eastAsia="Cambria"/>
          <w:sz w:val="22"/>
          <w:szCs w:val="22"/>
        </w:rPr>
        <w:t>The</w:t>
      </w:r>
      <w:r w:rsidRPr="00C11DBB">
        <w:rPr>
          <w:rFonts w:eastAsia="Cambria"/>
          <w:sz w:val="22"/>
          <w:szCs w:val="22"/>
        </w:rPr>
        <w:t xml:space="preserve"> </w:t>
      </w:r>
      <w:r w:rsidRPr="0012514B">
        <w:rPr>
          <w:rFonts w:eastAsia="Cambria"/>
          <w:sz w:val="22"/>
          <w:szCs w:val="22"/>
        </w:rPr>
        <w:t>successful</w:t>
      </w:r>
      <w:r w:rsidRPr="00C11DBB">
        <w:rPr>
          <w:rFonts w:eastAsia="Cambria"/>
          <w:sz w:val="22"/>
          <w:szCs w:val="22"/>
        </w:rPr>
        <w:t xml:space="preserve"> </w:t>
      </w:r>
      <w:r w:rsidRPr="0012514B">
        <w:rPr>
          <w:rFonts w:eastAsia="Cambria"/>
          <w:sz w:val="22"/>
          <w:szCs w:val="22"/>
        </w:rPr>
        <w:t>Bidder</w:t>
      </w:r>
      <w:r w:rsidRPr="00C11DBB">
        <w:rPr>
          <w:rFonts w:eastAsia="Cambria"/>
          <w:sz w:val="22"/>
          <w:szCs w:val="22"/>
        </w:rPr>
        <w:t xml:space="preserve"> </w:t>
      </w:r>
      <w:r w:rsidRPr="0012514B">
        <w:rPr>
          <w:rFonts w:eastAsia="Cambria"/>
          <w:sz w:val="22"/>
          <w:szCs w:val="22"/>
        </w:rPr>
        <w:t>shall</w:t>
      </w:r>
      <w:r w:rsidRPr="00C11DBB">
        <w:rPr>
          <w:rFonts w:eastAsia="Cambria"/>
          <w:sz w:val="22"/>
          <w:szCs w:val="22"/>
        </w:rPr>
        <w:t xml:space="preserve"> </w:t>
      </w:r>
      <w:r w:rsidRPr="0012514B">
        <w:rPr>
          <w:rFonts w:eastAsia="Cambria"/>
          <w:sz w:val="22"/>
          <w:szCs w:val="22"/>
        </w:rPr>
        <w:t>be</w:t>
      </w:r>
      <w:r w:rsidRPr="00C11DBB">
        <w:rPr>
          <w:rFonts w:eastAsia="Cambria"/>
          <w:sz w:val="22"/>
          <w:szCs w:val="22"/>
        </w:rPr>
        <w:t xml:space="preserve"> </w:t>
      </w:r>
      <w:r w:rsidRPr="0012514B">
        <w:rPr>
          <w:rFonts w:eastAsia="Cambria"/>
          <w:sz w:val="22"/>
          <w:szCs w:val="22"/>
        </w:rPr>
        <w:t>required</w:t>
      </w:r>
      <w:r w:rsidRPr="00C11DBB">
        <w:rPr>
          <w:rFonts w:eastAsia="Cambria"/>
          <w:sz w:val="22"/>
          <w:szCs w:val="22"/>
        </w:rPr>
        <w:t xml:space="preserve"> </w:t>
      </w:r>
      <w:r w:rsidRPr="0012514B">
        <w:rPr>
          <w:rFonts w:eastAsia="Cambria"/>
          <w:sz w:val="22"/>
          <w:szCs w:val="22"/>
        </w:rPr>
        <w:t>to</w:t>
      </w:r>
      <w:r w:rsidRPr="00C11DBB">
        <w:rPr>
          <w:rFonts w:eastAsia="Cambria"/>
          <w:sz w:val="22"/>
          <w:szCs w:val="22"/>
        </w:rPr>
        <w:t xml:space="preserve"> </w:t>
      </w:r>
      <w:r w:rsidRPr="0012514B">
        <w:rPr>
          <w:rFonts w:eastAsia="Cambria"/>
          <w:sz w:val="22"/>
          <w:szCs w:val="22"/>
        </w:rPr>
        <w:t>keep</w:t>
      </w:r>
      <w:r w:rsidRPr="00C11DBB">
        <w:rPr>
          <w:rFonts w:eastAsia="Cambria"/>
          <w:sz w:val="22"/>
          <w:szCs w:val="22"/>
        </w:rPr>
        <w:t xml:space="preserve"> </w:t>
      </w:r>
      <w:r w:rsidRPr="0012514B">
        <w:rPr>
          <w:rFonts w:eastAsia="Cambria"/>
          <w:sz w:val="22"/>
          <w:szCs w:val="22"/>
        </w:rPr>
        <w:t>its</w:t>
      </w:r>
      <w:r w:rsidRPr="00C11DBB">
        <w:rPr>
          <w:rFonts w:eastAsia="Cambria"/>
          <w:sz w:val="22"/>
          <w:szCs w:val="22"/>
        </w:rPr>
        <w:t xml:space="preserve"> </w:t>
      </w:r>
      <w:r w:rsidRPr="0012514B">
        <w:rPr>
          <w:rFonts w:eastAsia="Cambria"/>
          <w:sz w:val="22"/>
          <w:szCs w:val="22"/>
        </w:rPr>
        <w:t>bid</w:t>
      </w:r>
      <w:r w:rsidRPr="00C11DBB">
        <w:rPr>
          <w:rFonts w:eastAsia="Cambria"/>
          <w:sz w:val="22"/>
          <w:szCs w:val="22"/>
        </w:rPr>
        <w:t xml:space="preserve"> </w:t>
      </w:r>
      <w:r w:rsidRPr="0012514B">
        <w:rPr>
          <w:rFonts w:eastAsia="Cambria"/>
          <w:sz w:val="22"/>
          <w:szCs w:val="22"/>
        </w:rPr>
        <w:t>security</w:t>
      </w:r>
      <w:r w:rsidRPr="00C11DBB">
        <w:rPr>
          <w:rFonts w:eastAsia="Cambria"/>
          <w:sz w:val="22"/>
          <w:szCs w:val="22"/>
        </w:rPr>
        <w:t xml:space="preserve"> </w:t>
      </w:r>
      <w:r w:rsidRPr="0012514B">
        <w:rPr>
          <w:rFonts w:eastAsia="Cambria"/>
          <w:sz w:val="22"/>
          <w:szCs w:val="22"/>
        </w:rPr>
        <w:t>valid</w:t>
      </w:r>
      <w:r w:rsidRPr="00C11DBB">
        <w:rPr>
          <w:rFonts w:eastAsia="Cambria"/>
          <w:sz w:val="22"/>
          <w:szCs w:val="22"/>
        </w:rPr>
        <w:t xml:space="preserve"> </w:t>
      </w:r>
      <w:r w:rsidR="001B5198" w:rsidRPr="00C11DBB">
        <w:rPr>
          <w:rFonts w:eastAsia="Cambria"/>
          <w:sz w:val="22"/>
          <w:szCs w:val="22"/>
        </w:rPr>
        <w:t xml:space="preserve">  </w:t>
      </w:r>
      <w:r w:rsidRPr="0012514B">
        <w:rPr>
          <w:rFonts w:eastAsia="Cambria"/>
          <w:sz w:val="22"/>
          <w:szCs w:val="22"/>
        </w:rPr>
        <w:t>for</w:t>
      </w:r>
      <w:r w:rsidRPr="00C11DBB">
        <w:rPr>
          <w:rFonts w:eastAsia="Cambria"/>
          <w:sz w:val="22"/>
          <w:szCs w:val="22"/>
        </w:rPr>
        <w:t xml:space="preserve"> </w:t>
      </w:r>
      <w:r w:rsidRPr="0012514B">
        <w:rPr>
          <w:rFonts w:eastAsia="Cambria"/>
          <w:sz w:val="22"/>
          <w:szCs w:val="22"/>
        </w:rPr>
        <w:t>a</w:t>
      </w:r>
      <w:r w:rsidRPr="00C11DBB">
        <w:rPr>
          <w:rFonts w:eastAsia="Cambria"/>
          <w:sz w:val="22"/>
          <w:szCs w:val="22"/>
        </w:rPr>
        <w:t xml:space="preserve"> </w:t>
      </w:r>
      <w:r w:rsidRPr="0012514B">
        <w:rPr>
          <w:rFonts w:eastAsia="Cambria"/>
          <w:sz w:val="22"/>
          <w:szCs w:val="22"/>
        </w:rPr>
        <w:t>sufficient</w:t>
      </w:r>
      <w:r w:rsidRPr="00C11DBB">
        <w:rPr>
          <w:rFonts w:eastAsia="Cambria"/>
          <w:sz w:val="22"/>
          <w:szCs w:val="22"/>
        </w:rPr>
        <w:t xml:space="preserve"> </w:t>
      </w:r>
      <w:r w:rsidRPr="0012514B">
        <w:rPr>
          <w:rFonts w:eastAsia="Cambria"/>
          <w:sz w:val="22"/>
          <w:szCs w:val="22"/>
        </w:rPr>
        <w:t>period</w:t>
      </w:r>
      <w:r w:rsidRPr="00C11DBB">
        <w:rPr>
          <w:rFonts w:eastAsia="Cambria"/>
          <w:sz w:val="22"/>
          <w:szCs w:val="22"/>
        </w:rPr>
        <w:t xml:space="preserve"> </w:t>
      </w:r>
      <w:r w:rsidRPr="0012514B">
        <w:rPr>
          <w:rFonts w:eastAsia="Cambria"/>
          <w:sz w:val="22"/>
          <w:szCs w:val="22"/>
        </w:rPr>
        <w:t>till the</w:t>
      </w:r>
      <w:r w:rsidRPr="00C11DBB">
        <w:rPr>
          <w:rFonts w:eastAsia="Cambria"/>
          <w:sz w:val="22"/>
          <w:szCs w:val="22"/>
        </w:rPr>
        <w:t xml:space="preserve"> </w:t>
      </w:r>
      <w:r w:rsidRPr="0012514B">
        <w:rPr>
          <w:rFonts w:eastAsia="Cambria"/>
          <w:sz w:val="22"/>
          <w:szCs w:val="22"/>
        </w:rPr>
        <w:t>performance</w:t>
      </w:r>
      <w:r w:rsidRPr="00C11DBB">
        <w:rPr>
          <w:rFonts w:eastAsia="Cambria"/>
          <w:sz w:val="22"/>
          <w:szCs w:val="22"/>
        </w:rPr>
        <w:t xml:space="preserve"> </w:t>
      </w:r>
      <w:r w:rsidRPr="0012514B">
        <w:rPr>
          <w:rFonts w:eastAsia="Cambria"/>
          <w:sz w:val="22"/>
          <w:szCs w:val="22"/>
        </w:rPr>
        <w:t>security</w:t>
      </w:r>
      <w:r w:rsidR="002C3C6F" w:rsidRPr="0012514B">
        <w:rPr>
          <w:rFonts w:eastAsia="Cambria"/>
          <w:sz w:val="22"/>
          <w:szCs w:val="22"/>
        </w:rPr>
        <w:t xml:space="preserve"> </w:t>
      </w:r>
      <w:r w:rsidRPr="0012514B">
        <w:rPr>
          <w:rFonts w:eastAsia="Cambria"/>
          <w:sz w:val="22"/>
          <w:szCs w:val="22"/>
        </w:rPr>
        <w:t>(</w:t>
      </w:r>
      <w:proofErr w:type="spellStart"/>
      <w:r w:rsidRPr="0012514B">
        <w:rPr>
          <w:rFonts w:eastAsia="Cambria"/>
          <w:sz w:val="22"/>
          <w:szCs w:val="22"/>
        </w:rPr>
        <w:t>ies</w:t>
      </w:r>
      <w:proofErr w:type="spellEnd"/>
      <w:r w:rsidRPr="0012514B">
        <w:rPr>
          <w:rFonts w:eastAsia="Cambria"/>
          <w:sz w:val="22"/>
          <w:szCs w:val="22"/>
        </w:rPr>
        <w:t>) pursuant</w:t>
      </w:r>
      <w:r w:rsidRPr="00C11DBB">
        <w:rPr>
          <w:rFonts w:eastAsia="Cambria"/>
          <w:sz w:val="22"/>
          <w:szCs w:val="22"/>
        </w:rPr>
        <w:t xml:space="preserve"> </w:t>
      </w:r>
      <w:r w:rsidRPr="0012514B">
        <w:rPr>
          <w:rFonts w:eastAsia="Cambria"/>
          <w:sz w:val="22"/>
          <w:szCs w:val="22"/>
        </w:rPr>
        <w:t>to</w:t>
      </w:r>
      <w:r w:rsidRPr="0012514B">
        <w:rPr>
          <w:rFonts w:eastAsia="Cambria"/>
          <w:spacing w:val="1"/>
          <w:sz w:val="22"/>
          <w:szCs w:val="22"/>
        </w:rPr>
        <w:t xml:space="preserve"> </w:t>
      </w:r>
      <w:r w:rsidRPr="0012514B">
        <w:rPr>
          <w:rFonts w:eastAsia="Cambria"/>
          <w:b/>
          <w:i/>
          <w:sz w:val="22"/>
          <w:szCs w:val="22"/>
        </w:rPr>
        <w:t>ITB</w:t>
      </w:r>
      <w:r w:rsidRPr="0012514B">
        <w:rPr>
          <w:rFonts w:eastAsia="Cambria"/>
          <w:b/>
          <w:i/>
          <w:spacing w:val="39"/>
          <w:sz w:val="22"/>
          <w:szCs w:val="22"/>
        </w:rPr>
        <w:t xml:space="preserve"> </w:t>
      </w:r>
      <w:r w:rsidRPr="0012514B">
        <w:rPr>
          <w:rFonts w:eastAsia="Cambria"/>
          <w:b/>
          <w:i/>
          <w:sz w:val="22"/>
          <w:szCs w:val="22"/>
        </w:rPr>
        <w:t>Clause</w:t>
      </w:r>
      <w:r w:rsidRPr="0012514B">
        <w:rPr>
          <w:rFonts w:eastAsia="Cambria"/>
          <w:b/>
          <w:i/>
          <w:spacing w:val="42"/>
          <w:sz w:val="22"/>
          <w:szCs w:val="22"/>
        </w:rPr>
        <w:t xml:space="preserve"> </w:t>
      </w:r>
      <w:r w:rsidRPr="0012514B">
        <w:rPr>
          <w:rFonts w:eastAsia="Cambria"/>
          <w:b/>
          <w:i/>
          <w:sz w:val="22"/>
          <w:szCs w:val="22"/>
        </w:rPr>
        <w:t>35</w:t>
      </w:r>
      <w:r w:rsidRPr="0012514B">
        <w:rPr>
          <w:rFonts w:eastAsia="Cambria"/>
          <w:spacing w:val="41"/>
          <w:sz w:val="22"/>
          <w:szCs w:val="22"/>
        </w:rPr>
        <w:t xml:space="preserve"> </w:t>
      </w:r>
      <w:r w:rsidRPr="0012514B">
        <w:rPr>
          <w:rFonts w:eastAsia="Cambria"/>
          <w:sz w:val="22"/>
          <w:szCs w:val="22"/>
        </w:rPr>
        <w:t>are</w:t>
      </w:r>
      <w:r w:rsidRPr="00C11DBB">
        <w:rPr>
          <w:rFonts w:eastAsia="Cambria"/>
          <w:sz w:val="22"/>
          <w:szCs w:val="22"/>
        </w:rPr>
        <w:t xml:space="preserve"> </w:t>
      </w:r>
      <w:r w:rsidRPr="0012514B">
        <w:rPr>
          <w:rFonts w:eastAsia="Cambria"/>
          <w:sz w:val="22"/>
          <w:szCs w:val="22"/>
        </w:rPr>
        <w:t>furnished</w:t>
      </w:r>
      <w:r w:rsidRPr="00C11DBB">
        <w:rPr>
          <w:rFonts w:eastAsia="Cambria"/>
          <w:sz w:val="22"/>
          <w:szCs w:val="22"/>
        </w:rPr>
        <w:t xml:space="preserve"> </w:t>
      </w:r>
      <w:r w:rsidRPr="0012514B">
        <w:rPr>
          <w:rFonts w:eastAsia="Cambria"/>
          <w:sz w:val="22"/>
          <w:szCs w:val="22"/>
        </w:rPr>
        <w:t>to</w:t>
      </w:r>
      <w:r w:rsidRPr="00C11DBB">
        <w:rPr>
          <w:rFonts w:eastAsia="Cambria"/>
          <w:sz w:val="22"/>
          <w:szCs w:val="22"/>
        </w:rPr>
        <w:t xml:space="preserve"> </w:t>
      </w:r>
      <w:r w:rsidRPr="0012514B">
        <w:rPr>
          <w:rFonts w:eastAsia="Cambria"/>
          <w:sz w:val="22"/>
          <w:szCs w:val="22"/>
        </w:rPr>
        <w:t>the</w:t>
      </w:r>
      <w:r w:rsidRPr="00C11DBB">
        <w:rPr>
          <w:rFonts w:eastAsia="Cambria"/>
          <w:sz w:val="22"/>
          <w:szCs w:val="22"/>
        </w:rPr>
        <w:t xml:space="preserve"> </w:t>
      </w:r>
      <w:r w:rsidRPr="0012514B">
        <w:rPr>
          <w:rFonts w:eastAsia="Cambria"/>
          <w:sz w:val="22"/>
          <w:szCs w:val="22"/>
        </w:rPr>
        <w:t>satisfaction</w:t>
      </w:r>
      <w:r w:rsidRPr="00C11DBB">
        <w:rPr>
          <w:rFonts w:eastAsia="Cambria"/>
          <w:sz w:val="22"/>
          <w:szCs w:val="22"/>
        </w:rPr>
        <w:t xml:space="preserve"> </w:t>
      </w:r>
      <w:r w:rsidRPr="0012514B">
        <w:rPr>
          <w:rFonts w:eastAsia="Cambria"/>
          <w:sz w:val="22"/>
          <w:szCs w:val="22"/>
        </w:rPr>
        <w:t>of</w:t>
      </w:r>
      <w:r w:rsidRPr="00C11DBB">
        <w:rPr>
          <w:rFonts w:eastAsia="Cambria"/>
          <w:sz w:val="22"/>
          <w:szCs w:val="22"/>
        </w:rPr>
        <w:t xml:space="preserve"> </w:t>
      </w:r>
      <w:r w:rsidRPr="0012514B">
        <w:rPr>
          <w:rFonts w:eastAsia="Cambria"/>
          <w:sz w:val="22"/>
          <w:szCs w:val="22"/>
        </w:rPr>
        <w:t>the</w:t>
      </w:r>
      <w:r w:rsidRPr="00C11DBB">
        <w:rPr>
          <w:rFonts w:eastAsia="Cambria"/>
          <w:sz w:val="22"/>
          <w:szCs w:val="22"/>
        </w:rPr>
        <w:t xml:space="preserve"> </w:t>
      </w:r>
      <w:r w:rsidRPr="0012514B">
        <w:rPr>
          <w:rFonts w:eastAsia="Cambria"/>
          <w:sz w:val="22"/>
          <w:szCs w:val="22"/>
        </w:rPr>
        <w:t>Employer.</w:t>
      </w:r>
      <w:r w:rsidRPr="00C11DBB">
        <w:rPr>
          <w:rFonts w:eastAsia="Cambria"/>
          <w:sz w:val="22"/>
          <w:szCs w:val="22"/>
        </w:rPr>
        <w:t xml:space="preserve"> </w:t>
      </w:r>
      <w:r w:rsidRPr="0012514B">
        <w:rPr>
          <w:rFonts w:eastAsia="Cambria"/>
          <w:sz w:val="22"/>
          <w:szCs w:val="22"/>
        </w:rPr>
        <w:t>The</w:t>
      </w:r>
      <w:r w:rsidRPr="00C11DBB">
        <w:rPr>
          <w:rFonts w:eastAsia="Cambria"/>
          <w:sz w:val="22"/>
          <w:szCs w:val="22"/>
        </w:rPr>
        <w:t xml:space="preserve"> </w:t>
      </w:r>
      <w:r w:rsidR="001B5198" w:rsidRPr="00C11DBB">
        <w:rPr>
          <w:rFonts w:eastAsia="Cambria"/>
          <w:sz w:val="22"/>
          <w:szCs w:val="22"/>
        </w:rPr>
        <w:t xml:space="preserve">  </w:t>
      </w:r>
      <w:r w:rsidRPr="0012514B">
        <w:rPr>
          <w:rFonts w:eastAsia="Cambria"/>
          <w:sz w:val="22"/>
          <w:szCs w:val="22"/>
        </w:rPr>
        <w:t>bid security of the successful Bidder will be returned when the Bidder</w:t>
      </w:r>
      <w:r w:rsidRPr="00C11DBB">
        <w:rPr>
          <w:rFonts w:eastAsia="Cambria"/>
          <w:sz w:val="22"/>
          <w:szCs w:val="22"/>
        </w:rPr>
        <w:t xml:space="preserve"> </w:t>
      </w:r>
      <w:r w:rsidRPr="0012514B">
        <w:rPr>
          <w:rFonts w:eastAsia="Cambria"/>
          <w:sz w:val="22"/>
          <w:szCs w:val="22"/>
        </w:rPr>
        <w:t>has</w:t>
      </w:r>
      <w:r w:rsidRPr="00C11DBB">
        <w:rPr>
          <w:rFonts w:eastAsia="Cambria"/>
          <w:sz w:val="22"/>
          <w:szCs w:val="22"/>
        </w:rPr>
        <w:t xml:space="preserve"> </w:t>
      </w:r>
      <w:r w:rsidRPr="0012514B">
        <w:rPr>
          <w:rFonts w:eastAsia="Cambria"/>
          <w:sz w:val="22"/>
          <w:szCs w:val="22"/>
        </w:rPr>
        <w:t>signed</w:t>
      </w:r>
      <w:r w:rsidRPr="00C11DBB">
        <w:rPr>
          <w:rFonts w:eastAsia="Cambria"/>
          <w:sz w:val="22"/>
          <w:szCs w:val="22"/>
        </w:rPr>
        <w:t xml:space="preserve"> </w:t>
      </w:r>
      <w:r w:rsidRPr="0012514B">
        <w:rPr>
          <w:rFonts w:eastAsia="Cambria"/>
          <w:sz w:val="22"/>
          <w:szCs w:val="22"/>
        </w:rPr>
        <w:t>the</w:t>
      </w:r>
      <w:r w:rsidRPr="00C11DBB">
        <w:rPr>
          <w:rFonts w:eastAsia="Cambria"/>
          <w:sz w:val="22"/>
          <w:szCs w:val="22"/>
        </w:rPr>
        <w:t xml:space="preserve"> </w:t>
      </w:r>
      <w:r w:rsidRPr="0012514B">
        <w:rPr>
          <w:rFonts w:eastAsia="Cambria"/>
          <w:sz w:val="22"/>
          <w:szCs w:val="22"/>
        </w:rPr>
        <w:t>Contract</w:t>
      </w:r>
      <w:r w:rsidRPr="00C11DBB">
        <w:rPr>
          <w:rFonts w:eastAsia="Cambria"/>
          <w:sz w:val="22"/>
          <w:szCs w:val="22"/>
        </w:rPr>
        <w:t xml:space="preserve"> </w:t>
      </w:r>
      <w:r w:rsidRPr="0012514B">
        <w:rPr>
          <w:rFonts w:eastAsia="Cambria"/>
          <w:sz w:val="22"/>
          <w:szCs w:val="22"/>
        </w:rPr>
        <w:t>Agreement,</w:t>
      </w:r>
      <w:r w:rsidRPr="00C11DBB">
        <w:rPr>
          <w:rFonts w:eastAsia="Cambria"/>
          <w:sz w:val="22"/>
          <w:szCs w:val="22"/>
        </w:rPr>
        <w:t xml:space="preserve"> </w:t>
      </w:r>
      <w:r w:rsidRPr="0012514B">
        <w:rPr>
          <w:rFonts w:eastAsia="Cambria"/>
          <w:sz w:val="22"/>
          <w:szCs w:val="22"/>
        </w:rPr>
        <w:t>pursuant</w:t>
      </w:r>
      <w:r w:rsidRPr="00C11DBB">
        <w:rPr>
          <w:rFonts w:eastAsia="Cambria"/>
          <w:sz w:val="22"/>
          <w:szCs w:val="22"/>
        </w:rPr>
        <w:t xml:space="preserve"> </w:t>
      </w:r>
      <w:r w:rsidRPr="0012514B">
        <w:rPr>
          <w:rFonts w:eastAsia="Cambria"/>
          <w:sz w:val="22"/>
          <w:szCs w:val="22"/>
        </w:rPr>
        <w:t>to</w:t>
      </w:r>
      <w:r w:rsidRPr="0012514B">
        <w:rPr>
          <w:rFonts w:eastAsia="Cambria"/>
          <w:spacing w:val="52"/>
          <w:sz w:val="22"/>
          <w:szCs w:val="22"/>
        </w:rPr>
        <w:t xml:space="preserve"> </w:t>
      </w:r>
      <w:r w:rsidRPr="0012514B">
        <w:rPr>
          <w:rFonts w:eastAsia="Cambria"/>
          <w:b/>
          <w:i/>
          <w:sz w:val="22"/>
          <w:szCs w:val="22"/>
        </w:rPr>
        <w:t>ITB</w:t>
      </w:r>
      <w:r w:rsidRPr="0012514B">
        <w:rPr>
          <w:rFonts w:eastAsia="Cambria"/>
          <w:b/>
          <w:i/>
          <w:spacing w:val="53"/>
          <w:sz w:val="22"/>
          <w:szCs w:val="22"/>
        </w:rPr>
        <w:t xml:space="preserve"> </w:t>
      </w:r>
      <w:r w:rsidRPr="0012514B">
        <w:rPr>
          <w:rFonts w:eastAsia="Cambria"/>
          <w:b/>
          <w:i/>
          <w:sz w:val="22"/>
          <w:szCs w:val="22"/>
        </w:rPr>
        <w:t>Clause</w:t>
      </w:r>
      <w:r w:rsidRPr="0012514B">
        <w:rPr>
          <w:rFonts w:eastAsia="Cambria"/>
          <w:b/>
          <w:i/>
          <w:spacing w:val="53"/>
          <w:sz w:val="22"/>
          <w:szCs w:val="22"/>
        </w:rPr>
        <w:t xml:space="preserve"> </w:t>
      </w:r>
      <w:r w:rsidRPr="0012514B">
        <w:rPr>
          <w:rFonts w:eastAsia="Cambria"/>
          <w:b/>
          <w:i/>
          <w:sz w:val="22"/>
          <w:szCs w:val="22"/>
        </w:rPr>
        <w:t>34</w:t>
      </w:r>
      <w:r w:rsidRPr="0012514B">
        <w:rPr>
          <w:rFonts w:eastAsia="Cambria"/>
          <w:sz w:val="22"/>
          <w:szCs w:val="22"/>
        </w:rPr>
        <w:t>,</w:t>
      </w:r>
      <w:r w:rsidRPr="0012514B">
        <w:rPr>
          <w:rFonts w:eastAsia="Cambria"/>
          <w:spacing w:val="53"/>
          <w:sz w:val="22"/>
          <w:szCs w:val="22"/>
        </w:rPr>
        <w:t xml:space="preserve"> </w:t>
      </w:r>
      <w:r w:rsidRPr="0012514B">
        <w:rPr>
          <w:rFonts w:eastAsia="Cambria"/>
          <w:sz w:val="22"/>
          <w:szCs w:val="22"/>
        </w:rPr>
        <w:t>and</w:t>
      </w:r>
      <w:r w:rsidR="002C3C6F" w:rsidRPr="0012514B">
        <w:rPr>
          <w:rFonts w:eastAsia="Cambria"/>
          <w:sz w:val="22"/>
          <w:szCs w:val="22"/>
        </w:rPr>
        <w:t xml:space="preserve">  </w:t>
      </w:r>
      <w:r w:rsidRPr="00C11DBB">
        <w:rPr>
          <w:rFonts w:eastAsia="Cambria"/>
          <w:sz w:val="22"/>
          <w:szCs w:val="22"/>
        </w:rPr>
        <w:t xml:space="preserve"> </w:t>
      </w:r>
      <w:r w:rsidRPr="0012514B">
        <w:rPr>
          <w:rFonts w:eastAsia="Cambria"/>
          <w:sz w:val="22"/>
          <w:szCs w:val="22"/>
        </w:rPr>
        <w:t>has</w:t>
      </w:r>
      <w:r w:rsidRPr="00C11DBB">
        <w:rPr>
          <w:rFonts w:eastAsia="Cambria"/>
          <w:sz w:val="22"/>
          <w:szCs w:val="22"/>
        </w:rPr>
        <w:t xml:space="preserve"> </w:t>
      </w:r>
      <w:r w:rsidRPr="0012514B">
        <w:rPr>
          <w:rFonts w:eastAsia="Cambria"/>
          <w:sz w:val="22"/>
          <w:szCs w:val="22"/>
        </w:rPr>
        <w:t>furnished</w:t>
      </w:r>
      <w:r w:rsidRPr="00C11DBB">
        <w:rPr>
          <w:rFonts w:eastAsia="Cambria"/>
          <w:sz w:val="22"/>
          <w:szCs w:val="22"/>
        </w:rPr>
        <w:t xml:space="preserve"> </w:t>
      </w:r>
      <w:r w:rsidRPr="0012514B">
        <w:rPr>
          <w:rFonts w:eastAsia="Cambria"/>
          <w:sz w:val="22"/>
          <w:szCs w:val="22"/>
        </w:rPr>
        <w:t>the</w:t>
      </w:r>
      <w:r w:rsidRPr="00C11DBB">
        <w:rPr>
          <w:rFonts w:eastAsia="Cambria"/>
          <w:sz w:val="22"/>
          <w:szCs w:val="22"/>
        </w:rPr>
        <w:t xml:space="preserve"> </w:t>
      </w:r>
      <w:r w:rsidRPr="0012514B">
        <w:rPr>
          <w:rFonts w:eastAsia="Cambria"/>
          <w:sz w:val="22"/>
          <w:szCs w:val="22"/>
        </w:rPr>
        <w:t>required</w:t>
      </w:r>
      <w:r w:rsidRPr="00C11DBB">
        <w:rPr>
          <w:rFonts w:eastAsia="Cambria"/>
          <w:sz w:val="22"/>
          <w:szCs w:val="22"/>
        </w:rPr>
        <w:t xml:space="preserve"> </w:t>
      </w:r>
      <w:r w:rsidRPr="0012514B">
        <w:rPr>
          <w:rFonts w:eastAsia="Cambria"/>
          <w:sz w:val="22"/>
          <w:szCs w:val="22"/>
        </w:rPr>
        <w:t>performance</w:t>
      </w:r>
      <w:r w:rsidRPr="00C11DBB">
        <w:rPr>
          <w:rFonts w:eastAsia="Cambria"/>
          <w:sz w:val="22"/>
          <w:szCs w:val="22"/>
        </w:rPr>
        <w:t xml:space="preserve"> </w:t>
      </w:r>
      <w:r w:rsidRPr="0012514B">
        <w:rPr>
          <w:rFonts w:eastAsia="Cambria"/>
          <w:sz w:val="22"/>
          <w:szCs w:val="22"/>
        </w:rPr>
        <w:t>security,</w:t>
      </w:r>
      <w:r w:rsidRPr="00C11DBB">
        <w:rPr>
          <w:rFonts w:eastAsia="Cambria"/>
          <w:sz w:val="22"/>
          <w:szCs w:val="22"/>
        </w:rPr>
        <w:t xml:space="preserve"> </w:t>
      </w:r>
      <w:r w:rsidRPr="0012514B">
        <w:rPr>
          <w:rFonts w:eastAsia="Cambria"/>
          <w:sz w:val="22"/>
          <w:szCs w:val="22"/>
        </w:rPr>
        <w:t>pursuant</w:t>
      </w:r>
      <w:r w:rsidRPr="00C11DBB">
        <w:rPr>
          <w:rFonts w:eastAsia="Cambria"/>
          <w:sz w:val="22"/>
          <w:szCs w:val="22"/>
        </w:rPr>
        <w:t xml:space="preserve"> </w:t>
      </w:r>
      <w:r w:rsidRPr="0012514B">
        <w:rPr>
          <w:rFonts w:eastAsia="Cambria"/>
          <w:sz w:val="22"/>
          <w:szCs w:val="22"/>
        </w:rPr>
        <w:t>to</w:t>
      </w:r>
      <w:r w:rsidRPr="0012514B">
        <w:rPr>
          <w:rFonts w:eastAsia="Cambria"/>
          <w:spacing w:val="52"/>
          <w:sz w:val="22"/>
          <w:szCs w:val="22"/>
        </w:rPr>
        <w:t xml:space="preserve"> </w:t>
      </w:r>
      <w:r w:rsidRPr="0012514B">
        <w:rPr>
          <w:rFonts w:eastAsia="Cambria"/>
          <w:b/>
          <w:i/>
          <w:sz w:val="22"/>
          <w:szCs w:val="22"/>
        </w:rPr>
        <w:t>ITB</w:t>
      </w:r>
      <w:r w:rsidRPr="0012514B">
        <w:rPr>
          <w:rFonts w:eastAsia="Cambria"/>
          <w:b/>
          <w:i/>
          <w:spacing w:val="1"/>
          <w:sz w:val="22"/>
          <w:szCs w:val="22"/>
        </w:rPr>
        <w:t xml:space="preserve"> </w:t>
      </w:r>
      <w:r w:rsidRPr="0012514B">
        <w:rPr>
          <w:rFonts w:eastAsia="Cambria"/>
          <w:b/>
          <w:i/>
          <w:sz w:val="22"/>
          <w:szCs w:val="22"/>
        </w:rPr>
        <w:t>Clause</w:t>
      </w:r>
      <w:r w:rsidRPr="0012514B">
        <w:rPr>
          <w:rFonts w:eastAsia="Cambria"/>
          <w:b/>
          <w:i/>
          <w:spacing w:val="7"/>
          <w:sz w:val="22"/>
          <w:szCs w:val="22"/>
        </w:rPr>
        <w:t xml:space="preserve"> </w:t>
      </w:r>
      <w:r w:rsidRPr="0012514B">
        <w:rPr>
          <w:rFonts w:eastAsia="Cambria"/>
          <w:b/>
          <w:i/>
          <w:sz w:val="22"/>
          <w:szCs w:val="22"/>
        </w:rPr>
        <w:t>35</w:t>
      </w:r>
      <w:r w:rsidRPr="0012514B">
        <w:rPr>
          <w:rFonts w:eastAsia="Cambria"/>
          <w:sz w:val="22"/>
          <w:szCs w:val="22"/>
        </w:rPr>
        <w:t>.</w:t>
      </w:r>
    </w:p>
    <w:p w:rsidR="002957DC" w:rsidRPr="0012514B" w:rsidRDefault="002957DC">
      <w:pPr>
        <w:widowControl w:val="0"/>
        <w:autoSpaceDE w:val="0"/>
        <w:autoSpaceDN w:val="0"/>
        <w:spacing w:before="5"/>
        <w:rPr>
          <w:rFonts w:eastAsia="Cambria"/>
          <w:sz w:val="22"/>
          <w:szCs w:val="22"/>
        </w:rPr>
      </w:pPr>
    </w:p>
    <w:p w:rsidR="002957DC" w:rsidRPr="0012514B" w:rsidRDefault="007C76D0">
      <w:pPr>
        <w:widowControl w:val="0"/>
        <w:numPr>
          <w:ilvl w:val="1"/>
          <w:numId w:val="11"/>
        </w:numPr>
        <w:tabs>
          <w:tab w:val="left" w:pos="1188"/>
          <w:tab w:val="left" w:pos="1189"/>
        </w:tabs>
        <w:autoSpaceDE w:val="0"/>
        <w:autoSpaceDN w:val="0"/>
        <w:ind w:hanging="1081"/>
        <w:jc w:val="both"/>
        <w:rPr>
          <w:rFonts w:eastAsia="Cambria"/>
          <w:sz w:val="22"/>
          <w:szCs w:val="22"/>
        </w:rPr>
      </w:pPr>
      <w:r w:rsidRPr="0012514B">
        <w:rPr>
          <w:rFonts w:eastAsia="Cambria"/>
          <w:w w:val="105"/>
          <w:sz w:val="22"/>
          <w:szCs w:val="22"/>
        </w:rPr>
        <w:t>The</w:t>
      </w:r>
      <w:r w:rsidRPr="0012514B">
        <w:rPr>
          <w:rFonts w:eastAsia="Cambria"/>
          <w:spacing w:val="-7"/>
          <w:w w:val="105"/>
          <w:sz w:val="22"/>
          <w:szCs w:val="22"/>
        </w:rPr>
        <w:t xml:space="preserve"> </w:t>
      </w:r>
      <w:r w:rsidRPr="0012514B">
        <w:rPr>
          <w:rFonts w:eastAsia="Cambria"/>
          <w:w w:val="105"/>
          <w:sz w:val="22"/>
          <w:szCs w:val="22"/>
        </w:rPr>
        <w:t>bid</w:t>
      </w:r>
      <w:r w:rsidRPr="0012514B">
        <w:rPr>
          <w:rFonts w:eastAsia="Cambria"/>
          <w:spacing w:val="-7"/>
          <w:w w:val="105"/>
          <w:sz w:val="22"/>
          <w:szCs w:val="22"/>
        </w:rPr>
        <w:t xml:space="preserve"> </w:t>
      </w:r>
      <w:r w:rsidRPr="0012514B">
        <w:rPr>
          <w:rFonts w:eastAsia="Cambria"/>
          <w:w w:val="105"/>
          <w:sz w:val="22"/>
          <w:szCs w:val="22"/>
        </w:rPr>
        <w:t>security</w:t>
      </w:r>
      <w:r w:rsidRPr="0012514B">
        <w:rPr>
          <w:rFonts w:eastAsia="Cambria"/>
          <w:spacing w:val="-7"/>
          <w:w w:val="105"/>
          <w:sz w:val="22"/>
          <w:szCs w:val="22"/>
        </w:rPr>
        <w:t xml:space="preserve"> </w:t>
      </w:r>
      <w:r w:rsidRPr="0012514B">
        <w:rPr>
          <w:rFonts w:eastAsia="Cambria"/>
          <w:w w:val="105"/>
          <w:sz w:val="22"/>
          <w:szCs w:val="22"/>
        </w:rPr>
        <w:t>may</w:t>
      </w:r>
      <w:r w:rsidRPr="0012514B">
        <w:rPr>
          <w:rFonts w:eastAsia="Cambria"/>
          <w:spacing w:val="-7"/>
          <w:w w:val="105"/>
          <w:sz w:val="22"/>
          <w:szCs w:val="22"/>
        </w:rPr>
        <w:t xml:space="preserve"> </w:t>
      </w:r>
      <w:r w:rsidRPr="0012514B">
        <w:rPr>
          <w:rFonts w:eastAsia="Cambria"/>
          <w:w w:val="105"/>
          <w:sz w:val="22"/>
          <w:szCs w:val="22"/>
        </w:rPr>
        <w:t>be</w:t>
      </w:r>
      <w:r w:rsidRPr="0012514B">
        <w:rPr>
          <w:rFonts w:eastAsia="Cambria"/>
          <w:spacing w:val="-6"/>
          <w:w w:val="105"/>
          <w:sz w:val="22"/>
          <w:szCs w:val="22"/>
        </w:rPr>
        <w:t xml:space="preserve"> </w:t>
      </w:r>
      <w:r w:rsidRPr="0012514B">
        <w:rPr>
          <w:rFonts w:eastAsia="Cambria"/>
          <w:w w:val="105"/>
          <w:sz w:val="22"/>
          <w:szCs w:val="22"/>
        </w:rPr>
        <w:t>forfeited</w:t>
      </w:r>
    </w:p>
    <w:p w:rsidR="002957DC" w:rsidRPr="0012514B" w:rsidRDefault="002957DC">
      <w:pPr>
        <w:widowControl w:val="0"/>
        <w:autoSpaceDE w:val="0"/>
        <w:autoSpaceDN w:val="0"/>
        <w:spacing w:before="9"/>
        <w:rPr>
          <w:rFonts w:eastAsia="Cambria"/>
          <w:sz w:val="22"/>
          <w:szCs w:val="22"/>
        </w:rPr>
      </w:pPr>
    </w:p>
    <w:p w:rsidR="002957DC" w:rsidRPr="0012514B" w:rsidRDefault="007C76D0">
      <w:pPr>
        <w:widowControl w:val="0"/>
        <w:numPr>
          <w:ilvl w:val="2"/>
          <w:numId w:val="11"/>
        </w:numPr>
        <w:tabs>
          <w:tab w:val="left" w:pos="1729"/>
        </w:tabs>
        <w:autoSpaceDE w:val="0"/>
        <w:autoSpaceDN w:val="0"/>
        <w:spacing w:line="254" w:lineRule="auto"/>
        <w:ind w:right="244"/>
        <w:jc w:val="both"/>
        <w:rPr>
          <w:rFonts w:eastAsia="Cambria"/>
          <w:sz w:val="22"/>
          <w:szCs w:val="22"/>
        </w:rPr>
      </w:pPr>
      <w:r w:rsidRPr="007B1DDA">
        <w:rPr>
          <w:rFonts w:eastAsia="Cambria"/>
          <w:sz w:val="22"/>
          <w:szCs w:val="22"/>
        </w:rPr>
        <w:t>if the Bidder withdraws its bid during the period of bid validity specified by the Bidder in the Bid Form; or</w:t>
      </w:r>
    </w:p>
    <w:p w:rsidR="002957DC" w:rsidRPr="0012514B" w:rsidRDefault="002957DC">
      <w:pPr>
        <w:widowControl w:val="0"/>
        <w:autoSpaceDE w:val="0"/>
        <w:autoSpaceDN w:val="0"/>
        <w:spacing w:before="5"/>
        <w:rPr>
          <w:rFonts w:eastAsia="Cambria"/>
          <w:sz w:val="22"/>
          <w:szCs w:val="22"/>
        </w:rPr>
      </w:pPr>
    </w:p>
    <w:p w:rsidR="002957DC" w:rsidRPr="0012514B" w:rsidRDefault="007C76D0">
      <w:pPr>
        <w:widowControl w:val="0"/>
        <w:numPr>
          <w:ilvl w:val="2"/>
          <w:numId w:val="11"/>
        </w:numPr>
        <w:tabs>
          <w:tab w:val="left" w:pos="1729"/>
        </w:tabs>
        <w:autoSpaceDE w:val="0"/>
        <w:autoSpaceDN w:val="0"/>
        <w:spacing w:before="1" w:line="254" w:lineRule="auto"/>
        <w:ind w:right="241"/>
        <w:jc w:val="both"/>
        <w:rPr>
          <w:rFonts w:eastAsia="Cambria"/>
          <w:b/>
          <w:bCs/>
          <w:sz w:val="22"/>
          <w:szCs w:val="22"/>
        </w:rPr>
      </w:pPr>
      <w:r w:rsidRPr="0012514B">
        <w:rPr>
          <w:rFonts w:eastAsia="Cambria"/>
          <w:sz w:val="22"/>
          <w:szCs w:val="22"/>
        </w:rPr>
        <w:t>In case the Bidder does not withdraw the deviations proposed by</w:t>
      </w:r>
      <w:r w:rsidRPr="0012514B">
        <w:rPr>
          <w:rFonts w:eastAsia="Cambria"/>
          <w:spacing w:val="1"/>
          <w:sz w:val="22"/>
          <w:szCs w:val="22"/>
        </w:rPr>
        <w:t xml:space="preserve"> </w:t>
      </w:r>
      <w:r w:rsidRPr="0012514B">
        <w:rPr>
          <w:rFonts w:eastAsia="Cambria"/>
          <w:w w:val="105"/>
          <w:sz w:val="22"/>
          <w:szCs w:val="22"/>
        </w:rPr>
        <w:t>him, if any, at the cost of withdrawal stated by him in the bid</w:t>
      </w:r>
      <w:r w:rsidRPr="0012514B">
        <w:rPr>
          <w:rFonts w:eastAsia="Cambria"/>
          <w:spacing w:val="1"/>
          <w:w w:val="105"/>
          <w:sz w:val="22"/>
          <w:szCs w:val="22"/>
        </w:rPr>
        <w:t xml:space="preserve"> </w:t>
      </w:r>
      <w:r w:rsidRPr="0012514B">
        <w:rPr>
          <w:rFonts w:eastAsia="Cambria"/>
          <w:w w:val="105"/>
          <w:sz w:val="22"/>
          <w:szCs w:val="22"/>
        </w:rPr>
        <w:t>and/or accept the withdrawals/rectifications pursuant to the</w:t>
      </w:r>
      <w:r w:rsidRPr="0012514B">
        <w:rPr>
          <w:rFonts w:eastAsia="Cambria"/>
          <w:spacing w:val="1"/>
          <w:w w:val="105"/>
          <w:sz w:val="22"/>
          <w:szCs w:val="22"/>
        </w:rPr>
        <w:t xml:space="preserve"> </w:t>
      </w:r>
      <w:r w:rsidRPr="0012514B">
        <w:rPr>
          <w:rFonts w:eastAsia="Cambria"/>
          <w:w w:val="105"/>
          <w:sz w:val="22"/>
          <w:szCs w:val="22"/>
        </w:rPr>
        <w:t xml:space="preserve">declaration/confirmation  </w:t>
      </w:r>
      <w:r w:rsidRPr="0012514B">
        <w:rPr>
          <w:rFonts w:eastAsia="Cambria"/>
          <w:spacing w:val="32"/>
          <w:w w:val="105"/>
          <w:sz w:val="22"/>
          <w:szCs w:val="22"/>
        </w:rPr>
        <w:t xml:space="preserve"> </w:t>
      </w:r>
      <w:r w:rsidRPr="0012514B">
        <w:rPr>
          <w:rFonts w:eastAsia="Cambria"/>
          <w:w w:val="105"/>
          <w:sz w:val="22"/>
          <w:szCs w:val="22"/>
        </w:rPr>
        <w:t xml:space="preserve">made  </w:t>
      </w:r>
      <w:r w:rsidRPr="0012514B">
        <w:rPr>
          <w:rFonts w:eastAsia="Cambria"/>
          <w:spacing w:val="33"/>
          <w:w w:val="105"/>
          <w:sz w:val="22"/>
          <w:szCs w:val="22"/>
        </w:rPr>
        <w:t xml:space="preserve"> </w:t>
      </w:r>
      <w:r w:rsidRPr="0012514B">
        <w:rPr>
          <w:rFonts w:eastAsia="Cambria"/>
          <w:w w:val="105"/>
          <w:sz w:val="22"/>
          <w:szCs w:val="22"/>
        </w:rPr>
        <w:t xml:space="preserve">by  </w:t>
      </w:r>
      <w:r w:rsidRPr="0012514B">
        <w:rPr>
          <w:rFonts w:eastAsia="Cambria"/>
          <w:spacing w:val="33"/>
          <w:w w:val="105"/>
          <w:sz w:val="22"/>
          <w:szCs w:val="22"/>
        </w:rPr>
        <w:t xml:space="preserve"> </w:t>
      </w:r>
      <w:r w:rsidRPr="0012514B">
        <w:rPr>
          <w:rFonts w:eastAsia="Cambria"/>
          <w:w w:val="105"/>
          <w:sz w:val="22"/>
          <w:szCs w:val="22"/>
        </w:rPr>
        <w:t xml:space="preserve">him  </w:t>
      </w:r>
      <w:r w:rsidRPr="0012514B">
        <w:rPr>
          <w:rFonts w:eastAsia="Cambria"/>
          <w:spacing w:val="34"/>
          <w:w w:val="105"/>
          <w:sz w:val="22"/>
          <w:szCs w:val="22"/>
        </w:rPr>
        <w:t xml:space="preserve"> </w:t>
      </w:r>
      <w:r w:rsidRPr="0012514B">
        <w:rPr>
          <w:rFonts w:eastAsia="Cambria"/>
          <w:w w:val="105"/>
          <w:sz w:val="22"/>
          <w:szCs w:val="22"/>
        </w:rPr>
        <w:t xml:space="preserve">in  </w:t>
      </w:r>
      <w:r w:rsidRPr="0012514B">
        <w:rPr>
          <w:rFonts w:eastAsia="Cambria"/>
          <w:spacing w:val="36"/>
          <w:w w:val="105"/>
          <w:sz w:val="22"/>
          <w:szCs w:val="22"/>
        </w:rPr>
        <w:t xml:space="preserve"> </w:t>
      </w:r>
      <w:r w:rsidRPr="0012514B">
        <w:rPr>
          <w:rFonts w:eastAsia="Cambria"/>
          <w:b/>
          <w:bCs/>
          <w:w w:val="105"/>
          <w:sz w:val="22"/>
          <w:szCs w:val="22"/>
        </w:rPr>
        <w:t xml:space="preserve">Attachment  </w:t>
      </w:r>
      <w:r w:rsidRPr="0012514B">
        <w:rPr>
          <w:rFonts w:eastAsia="Cambria"/>
          <w:b/>
          <w:bCs/>
          <w:spacing w:val="36"/>
          <w:w w:val="105"/>
          <w:sz w:val="22"/>
          <w:szCs w:val="22"/>
        </w:rPr>
        <w:t xml:space="preserve"> </w:t>
      </w:r>
      <w:r w:rsidRPr="0012514B">
        <w:rPr>
          <w:rFonts w:eastAsia="Cambria"/>
          <w:b/>
          <w:bCs/>
          <w:w w:val="105"/>
          <w:sz w:val="22"/>
          <w:szCs w:val="22"/>
        </w:rPr>
        <w:t>–</w:t>
      </w:r>
    </w:p>
    <w:p w:rsidR="002957DC" w:rsidRPr="0012514B" w:rsidRDefault="007C76D0">
      <w:pPr>
        <w:widowControl w:val="0"/>
        <w:autoSpaceDE w:val="0"/>
        <w:autoSpaceDN w:val="0"/>
        <w:ind w:left="1728"/>
        <w:jc w:val="both"/>
        <w:rPr>
          <w:rFonts w:eastAsia="Cambria"/>
          <w:sz w:val="22"/>
          <w:szCs w:val="22"/>
        </w:rPr>
      </w:pPr>
      <w:r w:rsidRPr="0012514B">
        <w:rPr>
          <w:rFonts w:eastAsia="Cambria"/>
          <w:b/>
          <w:bCs/>
          <w:sz w:val="22"/>
          <w:szCs w:val="22"/>
        </w:rPr>
        <w:t>Declaration</w:t>
      </w:r>
      <w:r w:rsidRPr="0012514B">
        <w:rPr>
          <w:rFonts w:eastAsia="Cambria"/>
          <w:b/>
          <w:bCs/>
          <w:spacing w:val="19"/>
          <w:sz w:val="22"/>
          <w:szCs w:val="22"/>
        </w:rPr>
        <w:t xml:space="preserve"> </w:t>
      </w:r>
      <w:r w:rsidRPr="0012514B">
        <w:rPr>
          <w:rFonts w:eastAsia="Cambria"/>
          <w:sz w:val="22"/>
          <w:szCs w:val="22"/>
        </w:rPr>
        <w:t>of</w:t>
      </w:r>
      <w:r w:rsidRPr="0012514B">
        <w:rPr>
          <w:rFonts w:eastAsia="Cambria"/>
          <w:spacing w:val="19"/>
          <w:sz w:val="22"/>
          <w:szCs w:val="22"/>
        </w:rPr>
        <w:t xml:space="preserve"> </w:t>
      </w:r>
      <w:r w:rsidRPr="0012514B">
        <w:rPr>
          <w:rFonts w:eastAsia="Cambria"/>
          <w:sz w:val="22"/>
          <w:szCs w:val="22"/>
        </w:rPr>
        <w:t>the</w:t>
      </w:r>
      <w:r w:rsidRPr="0012514B">
        <w:rPr>
          <w:rFonts w:eastAsia="Cambria"/>
          <w:spacing w:val="18"/>
          <w:sz w:val="22"/>
          <w:szCs w:val="22"/>
        </w:rPr>
        <w:t xml:space="preserve"> </w:t>
      </w:r>
      <w:r w:rsidRPr="0012514B">
        <w:rPr>
          <w:rFonts w:eastAsia="Cambria"/>
          <w:sz w:val="22"/>
          <w:szCs w:val="22"/>
        </w:rPr>
        <w:t>Bid;</w:t>
      </w:r>
      <w:r w:rsidRPr="0012514B">
        <w:rPr>
          <w:rFonts w:eastAsia="Cambria"/>
          <w:spacing w:val="19"/>
          <w:sz w:val="22"/>
          <w:szCs w:val="22"/>
        </w:rPr>
        <w:t xml:space="preserve"> </w:t>
      </w:r>
      <w:r w:rsidRPr="0012514B">
        <w:rPr>
          <w:rFonts w:eastAsia="Cambria"/>
          <w:sz w:val="22"/>
          <w:szCs w:val="22"/>
        </w:rPr>
        <w:t>or</w:t>
      </w:r>
    </w:p>
    <w:p w:rsidR="002957DC" w:rsidRPr="0012514B" w:rsidRDefault="002957DC">
      <w:pPr>
        <w:widowControl w:val="0"/>
        <w:autoSpaceDE w:val="0"/>
        <w:autoSpaceDN w:val="0"/>
        <w:rPr>
          <w:rFonts w:eastAsia="Cambria"/>
          <w:sz w:val="22"/>
          <w:szCs w:val="22"/>
        </w:rPr>
      </w:pPr>
    </w:p>
    <w:p w:rsidR="002957DC" w:rsidRPr="0012514B" w:rsidRDefault="007C76D0">
      <w:pPr>
        <w:widowControl w:val="0"/>
        <w:numPr>
          <w:ilvl w:val="2"/>
          <w:numId w:val="11"/>
        </w:numPr>
        <w:tabs>
          <w:tab w:val="left" w:pos="1729"/>
        </w:tabs>
        <w:autoSpaceDE w:val="0"/>
        <w:autoSpaceDN w:val="0"/>
        <w:spacing w:line="254" w:lineRule="auto"/>
        <w:ind w:right="249"/>
        <w:jc w:val="both"/>
        <w:rPr>
          <w:rFonts w:eastAsia="Cambria"/>
          <w:sz w:val="22"/>
          <w:szCs w:val="22"/>
        </w:rPr>
      </w:pPr>
      <w:r w:rsidRPr="0012514B">
        <w:rPr>
          <w:rFonts w:eastAsia="Cambria"/>
          <w:sz w:val="22"/>
          <w:szCs w:val="22"/>
        </w:rPr>
        <w:t>If a Bidder does not accept the corrections to arithmetical errors</w:t>
      </w:r>
      <w:r w:rsidRPr="0012514B">
        <w:rPr>
          <w:rFonts w:eastAsia="Cambria"/>
          <w:spacing w:val="1"/>
          <w:sz w:val="22"/>
          <w:szCs w:val="22"/>
        </w:rPr>
        <w:t xml:space="preserve"> </w:t>
      </w:r>
      <w:r w:rsidRPr="0012514B">
        <w:rPr>
          <w:rFonts w:eastAsia="Cambria"/>
          <w:sz w:val="22"/>
          <w:szCs w:val="22"/>
        </w:rPr>
        <w:t>identified</w:t>
      </w:r>
      <w:r w:rsidRPr="0012514B">
        <w:rPr>
          <w:rFonts w:eastAsia="Cambria"/>
          <w:spacing w:val="1"/>
          <w:sz w:val="22"/>
          <w:szCs w:val="22"/>
        </w:rPr>
        <w:t xml:space="preserve"> </w:t>
      </w:r>
      <w:r w:rsidRPr="0012514B">
        <w:rPr>
          <w:rFonts w:eastAsia="Cambria"/>
          <w:sz w:val="22"/>
          <w:szCs w:val="22"/>
        </w:rPr>
        <w:t>during</w:t>
      </w:r>
      <w:r w:rsidRPr="0012514B">
        <w:rPr>
          <w:rFonts w:eastAsia="Cambria"/>
          <w:spacing w:val="1"/>
          <w:sz w:val="22"/>
          <w:szCs w:val="22"/>
        </w:rPr>
        <w:t xml:space="preserve"> </w:t>
      </w:r>
      <w:r w:rsidRPr="0012514B">
        <w:rPr>
          <w:rFonts w:eastAsia="Cambria"/>
          <w:sz w:val="22"/>
          <w:szCs w:val="22"/>
        </w:rPr>
        <w:t>preliminary</w:t>
      </w:r>
      <w:r w:rsidRPr="0012514B">
        <w:rPr>
          <w:rFonts w:eastAsia="Cambria"/>
          <w:spacing w:val="1"/>
          <w:sz w:val="22"/>
          <w:szCs w:val="22"/>
        </w:rPr>
        <w:t xml:space="preserve"> </w:t>
      </w:r>
      <w:r w:rsidRPr="0012514B">
        <w:rPr>
          <w:rFonts w:eastAsia="Cambria"/>
          <w:sz w:val="22"/>
          <w:szCs w:val="22"/>
        </w:rPr>
        <w:t>evaluation</w:t>
      </w:r>
      <w:r w:rsidRPr="0012514B">
        <w:rPr>
          <w:rFonts w:eastAsia="Cambria"/>
          <w:spacing w:val="1"/>
          <w:sz w:val="22"/>
          <w:szCs w:val="22"/>
        </w:rPr>
        <w:t xml:space="preserve"> </w:t>
      </w:r>
      <w:r w:rsidRPr="0012514B">
        <w:rPr>
          <w:rFonts w:eastAsia="Cambria"/>
          <w:sz w:val="22"/>
          <w:szCs w:val="22"/>
        </w:rPr>
        <w:t>of</w:t>
      </w:r>
      <w:r w:rsidRPr="0012514B">
        <w:rPr>
          <w:rFonts w:eastAsia="Cambria"/>
          <w:spacing w:val="1"/>
          <w:sz w:val="22"/>
          <w:szCs w:val="22"/>
        </w:rPr>
        <w:t xml:space="preserve"> </w:t>
      </w:r>
      <w:r w:rsidRPr="0012514B">
        <w:rPr>
          <w:rFonts w:eastAsia="Cambria"/>
          <w:sz w:val="22"/>
          <w:szCs w:val="22"/>
        </w:rPr>
        <w:t>his</w:t>
      </w:r>
      <w:r w:rsidRPr="0012514B">
        <w:rPr>
          <w:rFonts w:eastAsia="Cambria"/>
          <w:spacing w:val="1"/>
          <w:sz w:val="22"/>
          <w:szCs w:val="22"/>
        </w:rPr>
        <w:t xml:space="preserve"> </w:t>
      </w:r>
      <w:r w:rsidRPr="0012514B">
        <w:rPr>
          <w:rFonts w:eastAsia="Cambria"/>
          <w:sz w:val="22"/>
          <w:szCs w:val="22"/>
        </w:rPr>
        <w:t>bid</w:t>
      </w:r>
      <w:r w:rsidRPr="0012514B">
        <w:rPr>
          <w:rFonts w:eastAsia="Cambria"/>
          <w:spacing w:val="52"/>
          <w:sz w:val="22"/>
          <w:szCs w:val="22"/>
        </w:rPr>
        <w:t xml:space="preserve"> </w:t>
      </w:r>
      <w:r w:rsidRPr="0012514B">
        <w:rPr>
          <w:rFonts w:eastAsia="Cambria"/>
          <w:sz w:val="22"/>
          <w:szCs w:val="22"/>
        </w:rPr>
        <w:t>pursuant</w:t>
      </w:r>
      <w:r w:rsidRPr="0012514B">
        <w:rPr>
          <w:rFonts w:eastAsia="Cambria"/>
          <w:spacing w:val="53"/>
          <w:sz w:val="22"/>
          <w:szCs w:val="22"/>
        </w:rPr>
        <w:t xml:space="preserve"> </w:t>
      </w:r>
      <w:r w:rsidRPr="0012514B">
        <w:rPr>
          <w:rFonts w:eastAsia="Cambria"/>
          <w:sz w:val="22"/>
          <w:szCs w:val="22"/>
        </w:rPr>
        <w:t>to</w:t>
      </w:r>
      <w:r w:rsidRPr="0012514B">
        <w:rPr>
          <w:rFonts w:eastAsia="Cambria"/>
          <w:spacing w:val="-50"/>
          <w:sz w:val="22"/>
          <w:szCs w:val="22"/>
        </w:rPr>
        <w:t xml:space="preserve"> </w:t>
      </w:r>
      <w:r w:rsidR="001B5198" w:rsidRPr="0012514B">
        <w:rPr>
          <w:rFonts w:eastAsia="Cambria"/>
          <w:spacing w:val="-50"/>
          <w:sz w:val="22"/>
          <w:szCs w:val="22"/>
        </w:rPr>
        <w:t xml:space="preserve">      </w:t>
      </w:r>
      <w:r w:rsidRPr="0012514B">
        <w:rPr>
          <w:rFonts w:eastAsia="Cambria"/>
          <w:b/>
          <w:i/>
          <w:sz w:val="22"/>
          <w:szCs w:val="22"/>
        </w:rPr>
        <w:t>ITB</w:t>
      </w:r>
      <w:r w:rsidRPr="0012514B">
        <w:rPr>
          <w:rFonts w:eastAsia="Cambria"/>
          <w:b/>
          <w:i/>
          <w:spacing w:val="7"/>
          <w:sz w:val="22"/>
          <w:szCs w:val="22"/>
        </w:rPr>
        <w:t xml:space="preserve"> </w:t>
      </w:r>
      <w:r w:rsidRPr="0012514B">
        <w:rPr>
          <w:rFonts w:eastAsia="Cambria"/>
          <w:b/>
          <w:i/>
          <w:sz w:val="22"/>
          <w:szCs w:val="22"/>
        </w:rPr>
        <w:t>Sub-Clause</w:t>
      </w:r>
      <w:r w:rsidRPr="0012514B">
        <w:rPr>
          <w:rFonts w:eastAsia="Cambria"/>
          <w:b/>
          <w:i/>
          <w:spacing w:val="8"/>
          <w:sz w:val="22"/>
          <w:szCs w:val="22"/>
        </w:rPr>
        <w:t xml:space="preserve"> </w:t>
      </w:r>
      <w:r w:rsidRPr="0012514B">
        <w:rPr>
          <w:rFonts w:eastAsia="Cambria"/>
          <w:b/>
          <w:i/>
          <w:sz w:val="22"/>
          <w:szCs w:val="22"/>
        </w:rPr>
        <w:t>27.2</w:t>
      </w:r>
      <w:r w:rsidRPr="0012514B">
        <w:rPr>
          <w:rFonts w:eastAsia="Cambria"/>
          <w:sz w:val="22"/>
          <w:szCs w:val="22"/>
        </w:rPr>
        <w:t>;</w:t>
      </w:r>
      <w:r w:rsidRPr="0012514B">
        <w:rPr>
          <w:rFonts w:eastAsia="Cambria"/>
          <w:spacing w:val="7"/>
          <w:sz w:val="22"/>
          <w:szCs w:val="22"/>
        </w:rPr>
        <w:t xml:space="preserve"> </w:t>
      </w:r>
      <w:r w:rsidRPr="0012514B">
        <w:rPr>
          <w:rFonts w:eastAsia="Cambria"/>
          <w:sz w:val="22"/>
          <w:szCs w:val="22"/>
        </w:rPr>
        <w:t>or</w:t>
      </w:r>
    </w:p>
    <w:p w:rsidR="002957DC" w:rsidRPr="0012514B" w:rsidRDefault="002957DC">
      <w:pPr>
        <w:widowControl w:val="0"/>
        <w:autoSpaceDE w:val="0"/>
        <w:autoSpaceDN w:val="0"/>
        <w:spacing w:before="5"/>
        <w:rPr>
          <w:rFonts w:eastAsia="Cambria"/>
          <w:sz w:val="22"/>
          <w:szCs w:val="22"/>
        </w:rPr>
      </w:pPr>
    </w:p>
    <w:p w:rsidR="002957DC" w:rsidRPr="0012514B" w:rsidRDefault="007C76D0" w:rsidP="00753164">
      <w:pPr>
        <w:widowControl w:val="0"/>
        <w:numPr>
          <w:ilvl w:val="2"/>
          <w:numId w:val="11"/>
        </w:numPr>
        <w:tabs>
          <w:tab w:val="left" w:pos="1729"/>
        </w:tabs>
        <w:autoSpaceDE w:val="0"/>
        <w:autoSpaceDN w:val="0"/>
        <w:spacing w:before="69" w:line="254" w:lineRule="auto"/>
        <w:ind w:right="241"/>
        <w:jc w:val="both"/>
        <w:rPr>
          <w:rFonts w:eastAsia="Cambria"/>
          <w:sz w:val="22"/>
          <w:szCs w:val="22"/>
        </w:rPr>
      </w:pPr>
      <w:r w:rsidRPr="0012514B">
        <w:rPr>
          <w:rFonts w:eastAsia="Cambria"/>
          <w:sz w:val="22"/>
          <w:szCs w:val="22"/>
        </w:rPr>
        <w:t>If,</w:t>
      </w:r>
      <w:r w:rsidRPr="0012514B">
        <w:rPr>
          <w:rFonts w:eastAsia="Cambria"/>
          <w:spacing w:val="1"/>
          <w:sz w:val="22"/>
          <w:szCs w:val="22"/>
        </w:rPr>
        <w:t xml:space="preserve"> </w:t>
      </w:r>
      <w:r w:rsidRPr="0012514B">
        <w:rPr>
          <w:rFonts w:eastAsia="Cambria"/>
          <w:sz w:val="22"/>
          <w:szCs w:val="22"/>
        </w:rPr>
        <w:t>as</w:t>
      </w:r>
      <w:r w:rsidRPr="0012514B">
        <w:rPr>
          <w:rFonts w:eastAsia="Cambria"/>
          <w:spacing w:val="1"/>
          <w:sz w:val="22"/>
          <w:szCs w:val="22"/>
        </w:rPr>
        <w:t xml:space="preserve"> </w:t>
      </w:r>
      <w:r w:rsidRPr="0012514B">
        <w:rPr>
          <w:rFonts w:eastAsia="Cambria"/>
          <w:sz w:val="22"/>
          <w:szCs w:val="22"/>
        </w:rPr>
        <w:t>per</w:t>
      </w:r>
      <w:r w:rsidRPr="0012514B">
        <w:rPr>
          <w:rFonts w:eastAsia="Cambria"/>
          <w:spacing w:val="1"/>
          <w:sz w:val="22"/>
          <w:szCs w:val="22"/>
        </w:rPr>
        <w:t xml:space="preserve"> </w:t>
      </w:r>
      <w:r w:rsidRPr="0012514B">
        <w:rPr>
          <w:rFonts w:eastAsia="Cambria"/>
          <w:sz w:val="22"/>
          <w:szCs w:val="22"/>
        </w:rPr>
        <w:t>the</w:t>
      </w:r>
      <w:r w:rsidRPr="0012514B">
        <w:rPr>
          <w:rFonts w:eastAsia="Cambria"/>
          <w:spacing w:val="1"/>
          <w:sz w:val="22"/>
          <w:szCs w:val="22"/>
        </w:rPr>
        <w:t xml:space="preserve"> </w:t>
      </w:r>
      <w:r w:rsidRPr="0012514B">
        <w:rPr>
          <w:rFonts w:eastAsia="Cambria"/>
          <w:sz w:val="22"/>
          <w:szCs w:val="22"/>
        </w:rPr>
        <w:t>requirement</w:t>
      </w:r>
      <w:r w:rsidRPr="0012514B">
        <w:rPr>
          <w:rFonts w:eastAsia="Cambria"/>
          <w:spacing w:val="1"/>
          <w:sz w:val="22"/>
          <w:szCs w:val="22"/>
        </w:rPr>
        <w:t xml:space="preserve"> </w:t>
      </w:r>
      <w:r w:rsidRPr="0012514B">
        <w:rPr>
          <w:rFonts w:eastAsia="Cambria"/>
          <w:sz w:val="22"/>
          <w:szCs w:val="22"/>
        </w:rPr>
        <w:t>of</w:t>
      </w:r>
      <w:r w:rsidRPr="0012514B">
        <w:rPr>
          <w:rFonts w:eastAsia="Cambria"/>
          <w:spacing w:val="1"/>
          <w:sz w:val="22"/>
          <w:szCs w:val="22"/>
        </w:rPr>
        <w:t xml:space="preserve"> </w:t>
      </w:r>
      <w:r w:rsidRPr="0012514B">
        <w:rPr>
          <w:rFonts w:eastAsia="Cambria"/>
          <w:sz w:val="22"/>
          <w:szCs w:val="22"/>
        </w:rPr>
        <w:t>Qualification</w:t>
      </w:r>
      <w:r w:rsidRPr="0012514B">
        <w:rPr>
          <w:rFonts w:eastAsia="Cambria"/>
          <w:spacing w:val="1"/>
          <w:sz w:val="22"/>
          <w:szCs w:val="22"/>
        </w:rPr>
        <w:t xml:space="preserve"> </w:t>
      </w:r>
      <w:r w:rsidRPr="0012514B">
        <w:rPr>
          <w:rFonts w:eastAsia="Cambria"/>
          <w:sz w:val="22"/>
          <w:szCs w:val="22"/>
        </w:rPr>
        <w:t>Requirements</w:t>
      </w:r>
      <w:r w:rsidRPr="0012514B">
        <w:rPr>
          <w:rFonts w:eastAsia="Cambria"/>
          <w:spacing w:val="52"/>
          <w:sz w:val="22"/>
          <w:szCs w:val="22"/>
        </w:rPr>
        <w:t xml:space="preserve"> </w:t>
      </w:r>
      <w:r w:rsidRPr="0012514B">
        <w:rPr>
          <w:rFonts w:eastAsia="Cambria"/>
          <w:sz w:val="22"/>
          <w:szCs w:val="22"/>
        </w:rPr>
        <w:t>the</w:t>
      </w:r>
      <w:r w:rsidRPr="0012514B">
        <w:rPr>
          <w:rFonts w:eastAsia="Cambria"/>
          <w:spacing w:val="1"/>
          <w:sz w:val="22"/>
          <w:szCs w:val="22"/>
        </w:rPr>
        <w:t xml:space="preserve"> </w:t>
      </w:r>
      <w:r w:rsidRPr="0012514B">
        <w:rPr>
          <w:rFonts w:eastAsia="Cambria"/>
          <w:sz w:val="22"/>
          <w:szCs w:val="22"/>
        </w:rPr>
        <w:t>Bidder is required to submit a Deed of Joint Undertaking and he</w:t>
      </w:r>
      <w:r w:rsidRPr="0012514B">
        <w:rPr>
          <w:rFonts w:eastAsia="Cambria"/>
          <w:spacing w:val="1"/>
          <w:sz w:val="22"/>
          <w:szCs w:val="22"/>
        </w:rPr>
        <w:t xml:space="preserve"> </w:t>
      </w:r>
      <w:r w:rsidRPr="0012514B">
        <w:rPr>
          <w:rFonts w:eastAsia="Cambria"/>
          <w:sz w:val="22"/>
          <w:szCs w:val="22"/>
        </w:rPr>
        <w:t>fails to</w:t>
      </w:r>
      <w:r w:rsidRPr="0012514B">
        <w:rPr>
          <w:rFonts w:eastAsia="Cambria"/>
          <w:spacing w:val="1"/>
          <w:sz w:val="22"/>
          <w:szCs w:val="22"/>
        </w:rPr>
        <w:t xml:space="preserve"> </w:t>
      </w:r>
      <w:r w:rsidRPr="0012514B">
        <w:rPr>
          <w:rFonts w:eastAsia="Cambria"/>
          <w:sz w:val="22"/>
          <w:szCs w:val="22"/>
        </w:rPr>
        <w:t>submit</w:t>
      </w:r>
      <w:r w:rsidRPr="0012514B">
        <w:rPr>
          <w:rFonts w:eastAsia="Cambria"/>
          <w:spacing w:val="1"/>
          <w:sz w:val="22"/>
          <w:szCs w:val="22"/>
        </w:rPr>
        <w:t xml:space="preserve"> </w:t>
      </w:r>
      <w:r w:rsidRPr="0012514B">
        <w:rPr>
          <w:rFonts w:eastAsia="Cambria"/>
          <w:sz w:val="22"/>
          <w:szCs w:val="22"/>
        </w:rPr>
        <w:t>the</w:t>
      </w:r>
      <w:r w:rsidRPr="0012514B">
        <w:rPr>
          <w:rFonts w:eastAsia="Cambria"/>
          <w:spacing w:val="1"/>
          <w:sz w:val="22"/>
          <w:szCs w:val="22"/>
        </w:rPr>
        <w:t xml:space="preserve"> </w:t>
      </w:r>
      <w:r w:rsidRPr="0012514B">
        <w:rPr>
          <w:rFonts w:eastAsia="Cambria"/>
          <w:sz w:val="22"/>
          <w:szCs w:val="22"/>
        </w:rPr>
        <w:t>same,</w:t>
      </w:r>
      <w:r w:rsidRPr="0012514B">
        <w:rPr>
          <w:rFonts w:eastAsia="Cambria"/>
          <w:spacing w:val="1"/>
          <w:sz w:val="22"/>
          <w:szCs w:val="22"/>
        </w:rPr>
        <w:t xml:space="preserve"> </w:t>
      </w:r>
      <w:r w:rsidRPr="0012514B">
        <w:rPr>
          <w:rFonts w:eastAsia="Cambria"/>
          <w:sz w:val="22"/>
          <w:szCs w:val="22"/>
        </w:rPr>
        <w:t>duly</w:t>
      </w:r>
      <w:r w:rsidRPr="0012514B">
        <w:rPr>
          <w:rFonts w:eastAsia="Cambria"/>
          <w:spacing w:val="1"/>
          <w:sz w:val="22"/>
          <w:szCs w:val="22"/>
        </w:rPr>
        <w:t xml:space="preserve"> </w:t>
      </w:r>
      <w:r w:rsidRPr="0012514B">
        <w:rPr>
          <w:rFonts w:eastAsia="Cambria"/>
          <w:sz w:val="22"/>
          <w:szCs w:val="22"/>
        </w:rPr>
        <w:t>attested</w:t>
      </w:r>
      <w:r w:rsidRPr="0012514B">
        <w:rPr>
          <w:rFonts w:eastAsia="Cambria"/>
          <w:spacing w:val="1"/>
          <w:sz w:val="22"/>
          <w:szCs w:val="22"/>
        </w:rPr>
        <w:t xml:space="preserve"> </w:t>
      </w:r>
      <w:r w:rsidRPr="0012514B">
        <w:rPr>
          <w:rFonts w:eastAsia="Cambria"/>
          <w:sz w:val="22"/>
          <w:szCs w:val="22"/>
        </w:rPr>
        <w:t>by Notary</w:t>
      </w:r>
      <w:r w:rsidRPr="0012514B">
        <w:rPr>
          <w:rFonts w:eastAsia="Cambria"/>
          <w:spacing w:val="1"/>
          <w:sz w:val="22"/>
          <w:szCs w:val="22"/>
        </w:rPr>
        <w:t xml:space="preserve"> </w:t>
      </w:r>
      <w:r w:rsidRPr="0012514B">
        <w:rPr>
          <w:rFonts w:eastAsia="Cambria"/>
          <w:sz w:val="22"/>
          <w:szCs w:val="22"/>
        </w:rPr>
        <w:t>Public of the</w:t>
      </w:r>
      <w:r w:rsidRPr="0012514B">
        <w:rPr>
          <w:rFonts w:eastAsia="Cambria"/>
          <w:spacing w:val="1"/>
          <w:sz w:val="22"/>
          <w:szCs w:val="22"/>
        </w:rPr>
        <w:t xml:space="preserve"> </w:t>
      </w:r>
      <w:r w:rsidRPr="0012514B">
        <w:rPr>
          <w:rFonts w:eastAsia="Cambria"/>
          <w:sz w:val="22"/>
          <w:szCs w:val="22"/>
        </w:rPr>
        <w:t>place(s)</w:t>
      </w:r>
      <w:r w:rsidRPr="0012514B">
        <w:rPr>
          <w:rFonts w:eastAsia="Cambria"/>
          <w:spacing w:val="24"/>
          <w:sz w:val="22"/>
          <w:szCs w:val="22"/>
        </w:rPr>
        <w:t xml:space="preserve"> </w:t>
      </w:r>
      <w:r w:rsidRPr="0012514B">
        <w:rPr>
          <w:rFonts w:eastAsia="Cambria"/>
          <w:sz w:val="22"/>
          <w:szCs w:val="22"/>
        </w:rPr>
        <w:t>of</w:t>
      </w:r>
      <w:r w:rsidRPr="0012514B">
        <w:rPr>
          <w:rFonts w:eastAsia="Cambria"/>
          <w:spacing w:val="24"/>
          <w:sz w:val="22"/>
          <w:szCs w:val="22"/>
        </w:rPr>
        <w:t xml:space="preserve"> </w:t>
      </w:r>
      <w:r w:rsidRPr="0012514B">
        <w:rPr>
          <w:rFonts w:eastAsia="Cambria"/>
          <w:sz w:val="22"/>
          <w:szCs w:val="22"/>
        </w:rPr>
        <w:t>the</w:t>
      </w:r>
      <w:r w:rsidRPr="0012514B">
        <w:rPr>
          <w:rFonts w:eastAsia="Cambria"/>
          <w:spacing w:val="24"/>
          <w:sz w:val="22"/>
          <w:szCs w:val="22"/>
        </w:rPr>
        <w:t xml:space="preserve"> </w:t>
      </w:r>
      <w:r w:rsidRPr="0012514B">
        <w:rPr>
          <w:rFonts w:eastAsia="Cambria"/>
          <w:sz w:val="22"/>
          <w:szCs w:val="22"/>
        </w:rPr>
        <w:t>respective</w:t>
      </w:r>
      <w:r w:rsidRPr="0012514B">
        <w:rPr>
          <w:rFonts w:eastAsia="Cambria"/>
          <w:spacing w:val="25"/>
          <w:sz w:val="22"/>
          <w:szCs w:val="22"/>
        </w:rPr>
        <w:t xml:space="preserve"> </w:t>
      </w:r>
      <w:r w:rsidRPr="0012514B">
        <w:rPr>
          <w:rFonts w:eastAsia="Cambria"/>
          <w:sz w:val="22"/>
          <w:szCs w:val="22"/>
        </w:rPr>
        <w:t>executant</w:t>
      </w:r>
      <w:r w:rsidR="004F0C53" w:rsidRPr="0012514B">
        <w:rPr>
          <w:rFonts w:eastAsia="Cambria"/>
          <w:sz w:val="22"/>
          <w:szCs w:val="22"/>
        </w:rPr>
        <w:t xml:space="preserve"> </w:t>
      </w:r>
      <w:r w:rsidRPr="0012514B">
        <w:rPr>
          <w:rFonts w:eastAsia="Cambria"/>
          <w:sz w:val="22"/>
          <w:szCs w:val="22"/>
        </w:rPr>
        <w:t>(s)</w:t>
      </w:r>
      <w:r w:rsidRPr="0012514B">
        <w:rPr>
          <w:rFonts w:eastAsia="Cambria"/>
          <w:spacing w:val="24"/>
          <w:sz w:val="22"/>
          <w:szCs w:val="22"/>
        </w:rPr>
        <w:t xml:space="preserve"> </w:t>
      </w:r>
      <w:r w:rsidRPr="00655820">
        <w:rPr>
          <w:rFonts w:eastAsia="Cambria"/>
          <w:b/>
          <w:bCs/>
          <w:w w:val="105"/>
          <w:sz w:val="22"/>
          <w:szCs w:val="22"/>
        </w:rPr>
        <w:t>within</w:t>
      </w:r>
      <w:r w:rsidRPr="00655820">
        <w:rPr>
          <w:rFonts w:eastAsia="Cambria"/>
          <w:b/>
          <w:bCs/>
          <w:spacing w:val="28"/>
          <w:w w:val="105"/>
          <w:sz w:val="22"/>
          <w:szCs w:val="22"/>
        </w:rPr>
        <w:t xml:space="preserve"> </w:t>
      </w:r>
      <w:r w:rsidRPr="00655820">
        <w:rPr>
          <w:rFonts w:eastAsia="Cambria"/>
          <w:b/>
          <w:bCs/>
          <w:w w:val="105"/>
          <w:sz w:val="22"/>
          <w:szCs w:val="22"/>
        </w:rPr>
        <w:t>ten</w:t>
      </w:r>
      <w:r w:rsidRPr="00655820">
        <w:rPr>
          <w:rFonts w:eastAsia="Cambria"/>
          <w:b/>
          <w:bCs/>
          <w:spacing w:val="-53"/>
          <w:w w:val="105"/>
          <w:sz w:val="22"/>
          <w:szCs w:val="22"/>
        </w:rPr>
        <w:t xml:space="preserve"> </w:t>
      </w:r>
      <w:r w:rsidRPr="00655820">
        <w:rPr>
          <w:rFonts w:eastAsia="Cambria"/>
          <w:b/>
          <w:bCs/>
          <w:w w:val="105"/>
          <w:sz w:val="22"/>
          <w:szCs w:val="22"/>
        </w:rPr>
        <w:t>days</w:t>
      </w:r>
      <w:r w:rsidRPr="00655820">
        <w:rPr>
          <w:rFonts w:eastAsia="Cambria"/>
          <w:b/>
          <w:bCs/>
          <w:spacing w:val="-3"/>
          <w:w w:val="105"/>
          <w:sz w:val="22"/>
          <w:szCs w:val="22"/>
        </w:rPr>
        <w:t xml:space="preserve"> </w:t>
      </w:r>
      <w:r w:rsidRPr="00655820">
        <w:rPr>
          <w:rFonts w:eastAsia="Cambria"/>
          <w:b/>
          <w:bCs/>
          <w:w w:val="105"/>
          <w:sz w:val="22"/>
          <w:szCs w:val="22"/>
        </w:rPr>
        <w:t>from</w:t>
      </w:r>
      <w:r w:rsidRPr="00655820">
        <w:rPr>
          <w:rFonts w:eastAsia="Cambria"/>
          <w:b/>
          <w:bCs/>
          <w:spacing w:val="-2"/>
          <w:w w:val="105"/>
          <w:sz w:val="22"/>
          <w:szCs w:val="22"/>
        </w:rPr>
        <w:t xml:space="preserve"> </w:t>
      </w:r>
      <w:r w:rsidRPr="00655820">
        <w:rPr>
          <w:rFonts w:eastAsia="Cambria"/>
          <w:b/>
          <w:bCs/>
          <w:w w:val="105"/>
          <w:sz w:val="22"/>
          <w:szCs w:val="22"/>
        </w:rPr>
        <w:t>the</w:t>
      </w:r>
      <w:r w:rsidRPr="00655820">
        <w:rPr>
          <w:rFonts w:eastAsia="Cambria"/>
          <w:b/>
          <w:bCs/>
          <w:spacing w:val="-1"/>
          <w:w w:val="105"/>
          <w:sz w:val="22"/>
          <w:szCs w:val="22"/>
        </w:rPr>
        <w:t xml:space="preserve"> </w:t>
      </w:r>
      <w:r w:rsidRPr="00655820">
        <w:rPr>
          <w:rFonts w:eastAsia="Cambria"/>
          <w:b/>
          <w:bCs/>
          <w:w w:val="105"/>
          <w:sz w:val="22"/>
          <w:szCs w:val="22"/>
        </w:rPr>
        <w:t>date</w:t>
      </w:r>
      <w:r w:rsidRPr="00655820">
        <w:rPr>
          <w:rFonts w:eastAsia="Cambria"/>
          <w:b/>
          <w:bCs/>
          <w:spacing w:val="-2"/>
          <w:w w:val="105"/>
          <w:sz w:val="22"/>
          <w:szCs w:val="22"/>
        </w:rPr>
        <w:t xml:space="preserve"> </w:t>
      </w:r>
      <w:r w:rsidRPr="00655820">
        <w:rPr>
          <w:rFonts w:eastAsia="Cambria"/>
          <w:b/>
          <w:bCs/>
          <w:w w:val="105"/>
          <w:sz w:val="22"/>
          <w:szCs w:val="22"/>
        </w:rPr>
        <w:t>of</w:t>
      </w:r>
      <w:r w:rsidRPr="00655820">
        <w:rPr>
          <w:rFonts w:eastAsia="Cambria"/>
          <w:b/>
          <w:bCs/>
          <w:spacing w:val="-1"/>
          <w:w w:val="105"/>
          <w:sz w:val="22"/>
          <w:szCs w:val="22"/>
        </w:rPr>
        <w:t xml:space="preserve"> </w:t>
      </w:r>
      <w:r w:rsidRPr="00655820">
        <w:rPr>
          <w:rFonts w:eastAsia="Cambria"/>
          <w:b/>
          <w:bCs/>
          <w:w w:val="105"/>
          <w:sz w:val="22"/>
          <w:szCs w:val="22"/>
        </w:rPr>
        <w:t>intimation</w:t>
      </w:r>
      <w:r w:rsidRPr="00655820">
        <w:rPr>
          <w:rFonts w:eastAsia="Cambria"/>
          <w:b/>
          <w:bCs/>
          <w:spacing w:val="-1"/>
          <w:w w:val="105"/>
          <w:sz w:val="22"/>
          <w:szCs w:val="22"/>
        </w:rPr>
        <w:t xml:space="preserve"> </w:t>
      </w:r>
      <w:r w:rsidRPr="00655820">
        <w:rPr>
          <w:rFonts w:eastAsia="Cambria"/>
          <w:b/>
          <w:bCs/>
          <w:w w:val="105"/>
          <w:sz w:val="22"/>
          <w:szCs w:val="22"/>
        </w:rPr>
        <w:t>of</w:t>
      </w:r>
      <w:r w:rsidRPr="00655820">
        <w:rPr>
          <w:rFonts w:eastAsia="Cambria"/>
          <w:b/>
          <w:bCs/>
          <w:spacing w:val="-2"/>
          <w:w w:val="105"/>
          <w:sz w:val="22"/>
          <w:szCs w:val="22"/>
        </w:rPr>
        <w:t xml:space="preserve"> </w:t>
      </w:r>
      <w:r w:rsidRPr="00655820">
        <w:rPr>
          <w:rFonts w:eastAsia="Cambria"/>
          <w:b/>
          <w:bCs/>
          <w:w w:val="105"/>
          <w:sz w:val="22"/>
          <w:szCs w:val="22"/>
        </w:rPr>
        <w:t>post</w:t>
      </w:r>
      <w:r w:rsidRPr="00655820">
        <w:rPr>
          <w:rFonts w:eastAsia="Cambria"/>
          <w:b/>
          <w:bCs/>
          <w:spacing w:val="1"/>
          <w:w w:val="105"/>
          <w:sz w:val="22"/>
          <w:szCs w:val="22"/>
        </w:rPr>
        <w:t xml:space="preserve"> </w:t>
      </w:r>
      <w:r w:rsidRPr="00655820">
        <w:rPr>
          <w:rFonts w:eastAsia="Cambria"/>
          <w:b/>
          <w:bCs/>
          <w:w w:val="105"/>
          <w:sz w:val="22"/>
          <w:szCs w:val="22"/>
        </w:rPr>
        <w:t>–</w:t>
      </w:r>
      <w:r w:rsidRPr="00655820">
        <w:rPr>
          <w:rFonts w:eastAsia="Cambria"/>
          <w:b/>
          <w:bCs/>
          <w:spacing w:val="-4"/>
          <w:w w:val="105"/>
          <w:sz w:val="22"/>
          <w:szCs w:val="22"/>
        </w:rPr>
        <w:t xml:space="preserve"> </w:t>
      </w:r>
      <w:r w:rsidRPr="00655820">
        <w:rPr>
          <w:rFonts w:eastAsia="Cambria"/>
          <w:b/>
          <w:bCs/>
          <w:w w:val="105"/>
          <w:sz w:val="22"/>
          <w:szCs w:val="22"/>
        </w:rPr>
        <w:t>bid discussion</w:t>
      </w:r>
      <w:r w:rsidRPr="0012514B">
        <w:rPr>
          <w:rFonts w:eastAsia="Cambria"/>
          <w:w w:val="105"/>
          <w:sz w:val="22"/>
          <w:szCs w:val="22"/>
        </w:rPr>
        <w:t>;</w:t>
      </w:r>
      <w:r w:rsidRPr="0012514B">
        <w:rPr>
          <w:rFonts w:eastAsia="Cambria"/>
          <w:spacing w:val="-1"/>
          <w:w w:val="105"/>
          <w:sz w:val="22"/>
          <w:szCs w:val="22"/>
        </w:rPr>
        <w:t xml:space="preserve"> </w:t>
      </w:r>
      <w:r w:rsidRPr="0012514B">
        <w:rPr>
          <w:rFonts w:eastAsia="Cambria"/>
          <w:w w:val="105"/>
          <w:sz w:val="22"/>
          <w:szCs w:val="22"/>
        </w:rPr>
        <w:t>or</w:t>
      </w:r>
    </w:p>
    <w:p w:rsidR="002957DC" w:rsidRPr="0012514B" w:rsidRDefault="002957DC">
      <w:pPr>
        <w:widowControl w:val="0"/>
        <w:autoSpaceDE w:val="0"/>
        <w:autoSpaceDN w:val="0"/>
        <w:spacing w:before="5"/>
        <w:rPr>
          <w:rFonts w:eastAsia="Cambria"/>
          <w:sz w:val="22"/>
          <w:szCs w:val="22"/>
        </w:rPr>
      </w:pPr>
    </w:p>
    <w:p w:rsidR="002957DC" w:rsidRPr="0012514B" w:rsidRDefault="007C76D0">
      <w:pPr>
        <w:widowControl w:val="0"/>
        <w:numPr>
          <w:ilvl w:val="2"/>
          <w:numId w:val="11"/>
        </w:numPr>
        <w:tabs>
          <w:tab w:val="left" w:pos="1728"/>
          <w:tab w:val="left" w:pos="1729"/>
        </w:tabs>
        <w:autoSpaceDE w:val="0"/>
        <w:autoSpaceDN w:val="0"/>
        <w:spacing w:line="254" w:lineRule="auto"/>
        <w:ind w:right="253"/>
        <w:jc w:val="both"/>
        <w:rPr>
          <w:rFonts w:eastAsia="Cambria"/>
          <w:sz w:val="22"/>
          <w:szCs w:val="22"/>
        </w:rPr>
      </w:pPr>
      <w:r w:rsidRPr="0012514B">
        <w:rPr>
          <w:rFonts w:eastAsia="Cambria"/>
          <w:w w:val="105"/>
          <w:sz w:val="22"/>
          <w:szCs w:val="22"/>
        </w:rPr>
        <w:t>in</w:t>
      </w:r>
      <w:r w:rsidRPr="0012514B">
        <w:rPr>
          <w:rFonts w:eastAsia="Cambria"/>
          <w:spacing w:val="15"/>
          <w:w w:val="105"/>
          <w:sz w:val="22"/>
          <w:szCs w:val="22"/>
        </w:rPr>
        <w:t xml:space="preserve"> </w:t>
      </w:r>
      <w:r w:rsidRPr="0012514B">
        <w:rPr>
          <w:rFonts w:eastAsia="Cambria"/>
          <w:w w:val="105"/>
          <w:sz w:val="22"/>
          <w:szCs w:val="22"/>
        </w:rPr>
        <w:t>the</w:t>
      </w:r>
      <w:r w:rsidRPr="0012514B">
        <w:rPr>
          <w:rFonts w:eastAsia="Cambria"/>
          <w:spacing w:val="15"/>
          <w:w w:val="105"/>
          <w:sz w:val="22"/>
          <w:szCs w:val="22"/>
        </w:rPr>
        <w:t xml:space="preserve"> </w:t>
      </w:r>
      <w:r w:rsidRPr="0012514B">
        <w:rPr>
          <w:rFonts w:eastAsia="Cambria"/>
          <w:w w:val="105"/>
          <w:sz w:val="22"/>
          <w:szCs w:val="22"/>
        </w:rPr>
        <w:t>case</w:t>
      </w:r>
      <w:r w:rsidRPr="0012514B">
        <w:rPr>
          <w:rFonts w:eastAsia="Cambria"/>
          <w:spacing w:val="16"/>
          <w:w w:val="105"/>
          <w:sz w:val="22"/>
          <w:szCs w:val="22"/>
        </w:rPr>
        <w:t xml:space="preserve"> </w:t>
      </w:r>
      <w:r w:rsidRPr="0012514B">
        <w:rPr>
          <w:rFonts w:eastAsia="Cambria"/>
          <w:w w:val="105"/>
          <w:sz w:val="22"/>
          <w:szCs w:val="22"/>
        </w:rPr>
        <w:t>of</w:t>
      </w:r>
      <w:r w:rsidRPr="0012514B">
        <w:rPr>
          <w:rFonts w:eastAsia="Cambria"/>
          <w:spacing w:val="15"/>
          <w:w w:val="105"/>
          <w:sz w:val="22"/>
          <w:szCs w:val="22"/>
        </w:rPr>
        <w:t xml:space="preserve"> </w:t>
      </w:r>
      <w:r w:rsidRPr="0012514B">
        <w:rPr>
          <w:rFonts w:eastAsia="Cambria"/>
          <w:w w:val="105"/>
          <w:sz w:val="22"/>
          <w:szCs w:val="22"/>
        </w:rPr>
        <w:t>a</w:t>
      </w:r>
      <w:r w:rsidRPr="0012514B">
        <w:rPr>
          <w:rFonts w:eastAsia="Cambria"/>
          <w:spacing w:val="18"/>
          <w:w w:val="105"/>
          <w:sz w:val="22"/>
          <w:szCs w:val="22"/>
        </w:rPr>
        <w:t xml:space="preserve"> </w:t>
      </w:r>
      <w:r w:rsidRPr="0012514B">
        <w:rPr>
          <w:rFonts w:eastAsia="Cambria"/>
          <w:w w:val="105"/>
          <w:sz w:val="22"/>
          <w:szCs w:val="22"/>
        </w:rPr>
        <w:t>successful</w:t>
      </w:r>
      <w:r w:rsidRPr="0012514B">
        <w:rPr>
          <w:rFonts w:eastAsia="Cambria"/>
          <w:spacing w:val="18"/>
          <w:w w:val="105"/>
          <w:sz w:val="22"/>
          <w:szCs w:val="22"/>
        </w:rPr>
        <w:t xml:space="preserve"> </w:t>
      </w:r>
      <w:r w:rsidRPr="0012514B">
        <w:rPr>
          <w:rFonts w:eastAsia="Cambria"/>
          <w:w w:val="105"/>
          <w:sz w:val="22"/>
          <w:szCs w:val="22"/>
        </w:rPr>
        <w:t>Bidder,</w:t>
      </w:r>
      <w:r w:rsidRPr="0012514B">
        <w:rPr>
          <w:rFonts w:eastAsia="Cambria"/>
          <w:spacing w:val="16"/>
          <w:w w:val="105"/>
          <w:sz w:val="22"/>
          <w:szCs w:val="22"/>
        </w:rPr>
        <w:t xml:space="preserve"> </w:t>
      </w:r>
      <w:r w:rsidRPr="0012514B">
        <w:rPr>
          <w:rFonts w:eastAsia="Cambria"/>
          <w:w w:val="105"/>
          <w:sz w:val="22"/>
          <w:szCs w:val="22"/>
        </w:rPr>
        <w:t>if</w:t>
      </w:r>
      <w:r w:rsidRPr="0012514B">
        <w:rPr>
          <w:rFonts w:eastAsia="Cambria"/>
          <w:spacing w:val="15"/>
          <w:w w:val="105"/>
          <w:sz w:val="22"/>
          <w:szCs w:val="22"/>
        </w:rPr>
        <w:t xml:space="preserve"> </w:t>
      </w:r>
      <w:r w:rsidRPr="0012514B">
        <w:rPr>
          <w:rFonts w:eastAsia="Cambria"/>
          <w:w w:val="105"/>
          <w:sz w:val="22"/>
          <w:szCs w:val="22"/>
        </w:rPr>
        <w:t>the</w:t>
      </w:r>
      <w:r w:rsidRPr="0012514B">
        <w:rPr>
          <w:rFonts w:eastAsia="Cambria"/>
          <w:spacing w:val="18"/>
          <w:w w:val="105"/>
          <w:sz w:val="22"/>
          <w:szCs w:val="22"/>
        </w:rPr>
        <w:t xml:space="preserve"> </w:t>
      </w:r>
      <w:r w:rsidRPr="0012514B">
        <w:rPr>
          <w:rFonts w:eastAsia="Cambria"/>
          <w:w w:val="105"/>
          <w:sz w:val="22"/>
          <w:szCs w:val="22"/>
        </w:rPr>
        <w:t>Bidder</w:t>
      </w:r>
      <w:r w:rsidRPr="0012514B">
        <w:rPr>
          <w:rFonts w:eastAsia="Cambria"/>
          <w:spacing w:val="16"/>
          <w:w w:val="105"/>
          <w:sz w:val="22"/>
          <w:szCs w:val="22"/>
        </w:rPr>
        <w:t xml:space="preserve"> </w:t>
      </w:r>
      <w:r w:rsidRPr="0012514B">
        <w:rPr>
          <w:rFonts w:eastAsia="Cambria"/>
          <w:w w:val="105"/>
          <w:sz w:val="22"/>
          <w:szCs w:val="22"/>
        </w:rPr>
        <w:t>fails</w:t>
      </w:r>
      <w:r w:rsidRPr="0012514B">
        <w:rPr>
          <w:rFonts w:eastAsia="Cambria"/>
          <w:spacing w:val="17"/>
          <w:w w:val="105"/>
          <w:sz w:val="22"/>
          <w:szCs w:val="22"/>
        </w:rPr>
        <w:t xml:space="preserve"> </w:t>
      </w:r>
      <w:r w:rsidRPr="0012514B">
        <w:rPr>
          <w:rFonts w:eastAsia="Cambria"/>
          <w:w w:val="105"/>
          <w:sz w:val="22"/>
          <w:szCs w:val="22"/>
        </w:rPr>
        <w:t>within</w:t>
      </w:r>
      <w:r w:rsidRPr="0012514B">
        <w:rPr>
          <w:rFonts w:eastAsia="Cambria"/>
          <w:spacing w:val="16"/>
          <w:w w:val="105"/>
          <w:sz w:val="22"/>
          <w:szCs w:val="22"/>
        </w:rPr>
        <w:t xml:space="preserve"> </w:t>
      </w:r>
      <w:r w:rsidRPr="0012514B">
        <w:rPr>
          <w:rFonts w:eastAsia="Cambria"/>
          <w:w w:val="105"/>
          <w:sz w:val="22"/>
          <w:szCs w:val="22"/>
        </w:rPr>
        <w:t>the</w:t>
      </w:r>
      <w:r w:rsidRPr="0012514B">
        <w:rPr>
          <w:rFonts w:eastAsia="Cambria"/>
          <w:spacing w:val="-52"/>
          <w:w w:val="105"/>
          <w:sz w:val="22"/>
          <w:szCs w:val="22"/>
        </w:rPr>
        <w:t xml:space="preserve"> </w:t>
      </w:r>
      <w:r w:rsidR="001B5198" w:rsidRPr="0012514B">
        <w:rPr>
          <w:rFonts w:eastAsia="Cambria"/>
          <w:spacing w:val="-52"/>
          <w:w w:val="105"/>
          <w:sz w:val="22"/>
          <w:szCs w:val="22"/>
        </w:rPr>
        <w:t xml:space="preserve">       </w:t>
      </w:r>
      <w:r w:rsidRPr="0012514B">
        <w:rPr>
          <w:rFonts w:eastAsia="Cambria"/>
          <w:w w:val="105"/>
          <w:sz w:val="22"/>
          <w:szCs w:val="22"/>
        </w:rPr>
        <w:t>specified</w:t>
      </w:r>
      <w:r w:rsidRPr="0012514B">
        <w:rPr>
          <w:rFonts w:eastAsia="Cambria"/>
          <w:spacing w:val="3"/>
          <w:w w:val="105"/>
          <w:sz w:val="22"/>
          <w:szCs w:val="22"/>
        </w:rPr>
        <w:t xml:space="preserve"> </w:t>
      </w:r>
      <w:r w:rsidRPr="0012514B">
        <w:rPr>
          <w:rFonts w:eastAsia="Cambria"/>
          <w:w w:val="105"/>
          <w:sz w:val="22"/>
          <w:szCs w:val="22"/>
        </w:rPr>
        <w:t>time</w:t>
      </w:r>
      <w:r w:rsidRPr="0012514B">
        <w:rPr>
          <w:rFonts w:eastAsia="Cambria"/>
          <w:spacing w:val="4"/>
          <w:w w:val="105"/>
          <w:sz w:val="22"/>
          <w:szCs w:val="22"/>
        </w:rPr>
        <w:t xml:space="preserve"> </w:t>
      </w:r>
      <w:r w:rsidRPr="0012514B">
        <w:rPr>
          <w:rFonts w:eastAsia="Cambria"/>
          <w:w w:val="105"/>
          <w:sz w:val="22"/>
          <w:szCs w:val="22"/>
        </w:rPr>
        <w:t>limit</w:t>
      </w:r>
    </w:p>
    <w:p w:rsidR="002957DC" w:rsidRPr="0012514B" w:rsidRDefault="002957DC">
      <w:pPr>
        <w:widowControl w:val="0"/>
        <w:autoSpaceDE w:val="0"/>
        <w:autoSpaceDN w:val="0"/>
        <w:spacing w:before="6"/>
        <w:rPr>
          <w:rFonts w:eastAsia="Cambria"/>
          <w:sz w:val="22"/>
          <w:szCs w:val="22"/>
        </w:rPr>
      </w:pPr>
    </w:p>
    <w:p w:rsidR="002957DC" w:rsidRPr="0012514B" w:rsidRDefault="007C76D0">
      <w:pPr>
        <w:widowControl w:val="0"/>
        <w:numPr>
          <w:ilvl w:val="3"/>
          <w:numId w:val="11"/>
        </w:numPr>
        <w:tabs>
          <w:tab w:val="left" w:pos="2269"/>
        </w:tabs>
        <w:autoSpaceDE w:val="0"/>
        <w:autoSpaceDN w:val="0"/>
        <w:spacing w:line="254" w:lineRule="auto"/>
        <w:ind w:left="2268" w:right="245" w:hanging="541"/>
        <w:jc w:val="both"/>
        <w:rPr>
          <w:rFonts w:eastAsia="Cambria"/>
          <w:sz w:val="22"/>
          <w:szCs w:val="22"/>
        </w:rPr>
      </w:pPr>
      <w:r w:rsidRPr="0012514B">
        <w:rPr>
          <w:rFonts w:eastAsia="Cambria"/>
          <w:w w:val="105"/>
          <w:sz w:val="22"/>
          <w:szCs w:val="22"/>
        </w:rPr>
        <w:t xml:space="preserve">to sign the Contract Agreement, in accordance with </w:t>
      </w:r>
      <w:r w:rsidRPr="0012514B">
        <w:rPr>
          <w:rFonts w:eastAsia="Cambria"/>
          <w:b/>
          <w:i/>
          <w:w w:val="105"/>
          <w:sz w:val="22"/>
          <w:szCs w:val="22"/>
        </w:rPr>
        <w:t>ITB</w:t>
      </w:r>
      <w:r w:rsidRPr="0012514B">
        <w:rPr>
          <w:rFonts w:eastAsia="Cambria"/>
          <w:b/>
          <w:i/>
          <w:spacing w:val="1"/>
          <w:w w:val="105"/>
          <w:sz w:val="22"/>
          <w:szCs w:val="22"/>
        </w:rPr>
        <w:t xml:space="preserve"> </w:t>
      </w:r>
      <w:r w:rsidRPr="0012514B">
        <w:rPr>
          <w:rFonts w:eastAsia="Cambria"/>
          <w:b/>
          <w:i/>
          <w:w w:val="105"/>
          <w:sz w:val="22"/>
          <w:szCs w:val="22"/>
        </w:rPr>
        <w:t>Clause</w:t>
      </w:r>
      <w:r w:rsidRPr="0012514B">
        <w:rPr>
          <w:rFonts w:eastAsia="Cambria"/>
          <w:b/>
          <w:i/>
          <w:spacing w:val="4"/>
          <w:w w:val="105"/>
          <w:sz w:val="22"/>
          <w:szCs w:val="22"/>
        </w:rPr>
        <w:t xml:space="preserve"> </w:t>
      </w:r>
      <w:r w:rsidRPr="0012514B">
        <w:rPr>
          <w:rFonts w:eastAsia="Cambria"/>
          <w:b/>
          <w:i/>
          <w:w w:val="105"/>
          <w:sz w:val="22"/>
          <w:szCs w:val="22"/>
        </w:rPr>
        <w:t>34,</w:t>
      </w:r>
      <w:r w:rsidRPr="0012514B">
        <w:rPr>
          <w:rFonts w:eastAsia="Cambria"/>
          <w:spacing w:val="4"/>
          <w:w w:val="105"/>
          <w:sz w:val="22"/>
          <w:szCs w:val="22"/>
        </w:rPr>
        <w:t xml:space="preserve"> </w:t>
      </w:r>
      <w:r w:rsidRPr="0012514B">
        <w:rPr>
          <w:rFonts w:eastAsia="Cambria"/>
          <w:w w:val="105"/>
          <w:sz w:val="22"/>
          <w:szCs w:val="22"/>
        </w:rPr>
        <w:t>or</w:t>
      </w:r>
    </w:p>
    <w:p w:rsidR="002957DC" w:rsidRPr="0012514B" w:rsidRDefault="002957DC">
      <w:pPr>
        <w:widowControl w:val="0"/>
        <w:autoSpaceDE w:val="0"/>
        <w:autoSpaceDN w:val="0"/>
        <w:spacing w:before="3"/>
        <w:rPr>
          <w:rFonts w:eastAsia="Cambria"/>
          <w:sz w:val="22"/>
          <w:szCs w:val="22"/>
        </w:rPr>
      </w:pPr>
    </w:p>
    <w:p w:rsidR="002957DC" w:rsidRPr="0012514B" w:rsidRDefault="007C76D0">
      <w:pPr>
        <w:widowControl w:val="0"/>
        <w:numPr>
          <w:ilvl w:val="3"/>
          <w:numId w:val="11"/>
        </w:numPr>
        <w:tabs>
          <w:tab w:val="left" w:pos="2269"/>
        </w:tabs>
        <w:autoSpaceDE w:val="0"/>
        <w:autoSpaceDN w:val="0"/>
        <w:spacing w:line="254" w:lineRule="auto"/>
        <w:ind w:left="2268" w:right="246" w:hanging="541"/>
        <w:jc w:val="both"/>
        <w:rPr>
          <w:rFonts w:eastAsia="Cambria"/>
          <w:sz w:val="22"/>
          <w:szCs w:val="22"/>
        </w:rPr>
      </w:pPr>
      <w:proofErr w:type="gramStart"/>
      <w:r w:rsidRPr="0012514B">
        <w:rPr>
          <w:rFonts w:eastAsia="Cambria"/>
          <w:sz w:val="22"/>
          <w:szCs w:val="22"/>
        </w:rPr>
        <w:t>to</w:t>
      </w:r>
      <w:proofErr w:type="gramEnd"/>
      <w:r w:rsidRPr="0012514B">
        <w:rPr>
          <w:rFonts w:eastAsia="Cambria"/>
          <w:spacing w:val="1"/>
          <w:sz w:val="22"/>
          <w:szCs w:val="22"/>
        </w:rPr>
        <w:t xml:space="preserve"> </w:t>
      </w:r>
      <w:r w:rsidRPr="0012514B">
        <w:rPr>
          <w:rFonts w:eastAsia="Cambria"/>
          <w:sz w:val="22"/>
          <w:szCs w:val="22"/>
        </w:rPr>
        <w:t>furnish</w:t>
      </w:r>
      <w:r w:rsidRPr="0012514B">
        <w:rPr>
          <w:rFonts w:eastAsia="Cambria"/>
          <w:spacing w:val="1"/>
          <w:sz w:val="22"/>
          <w:szCs w:val="22"/>
        </w:rPr>
        <w:t xml:space="preserve"> </w:t>
      </w:r>
      <w:r w:rsidRPr="0012514B">
        <w:rPr>
          <w:rFonts w:eastAsia="Cambria"/>
          <w:sz w:val="22"/>
          <w:szCs w:val="22"/>
        </w:rPr>
        <w:t>the</w:t>
      </w:r>
      <w:r w:rsidRPr="0012514B">
        <w:rPr>
          <w:rFonts w:eastAsia="Cambria"/>
          <w:spacing w:val="1"/>
          <w:sz w:val="22"/>
          <w:szCs w:val="22"/>
        </w:rPr>
        <w:t xml:space="preserve"> </w:t>
      </w:r>
      <w:r w:rsidRPr="0012514B">
        <w:rPr>
          <w:rFonts w:eastAsia="Cambria"/>
          <w:sz w:val="22"/>
          <w:szCs w:val="22"/>
        </w:rPr>
        <w:t>required</w:t>
      </w:r>
      <w:r w:rsidRPr="0012514B">
        <w:rPr>
          <w:rFonts w:eastAsia="Cambria"/>
          <w:spacing w:val="1"/>
          <w:sz w:val="22"/>
          <w:szCs w:val="22"/>
        </w:rPr>
        <w:t xml:space="preserve"> </w:t>
      </w:r>
      <w:r w:rsidRPr="0012514B">
        <w:rPr>
          <w:rFonts w:eastAsia="Cambria"/>
          <w:sz w:val="22"/>
          <w:szCs w:val="22"/>
        </w:rPr>
        <w:t>performance</w:t>
      </w:r>
      <w:r w:rsidRPr="0012514B">
        <w:rPr>
          <w:rFonts w:eastAsia="Cambria"/>
          <w:spacing w:val="1"/>
          <w:sz w:val="22"/>
          <w:szCs w:val="22"/>
        </w:rPr>
        <w:t xml:space="preserve"> </w:t>
      </w:r>
      <w:r w:rsidRPr="0012514B">
        <w:rPr>
          <w:rFonts w:eastAsia="Cambria"/>
          <w:sz w:val="22"/>
          <w:szCs w:val="22"/>
        </w:rPr>
        <w:t>security</w:t>
      </w:r>
      <w:r w:rsidR="004F0C53" w:rsidRPr="0012514B">
        <w:rPr>
          <w:rFonts w:eastAsia="Cambria"/>
          <w:sz w:val="22"/>
          <w:szCs w:val="22"/>
        </w:rPr>
        <w:t xml:space="preserve"> </w:t>
      </w:r>
      <w:r w:rsidRPr="0012514B">
        <w:rPr>
          <w:rFonts w:eastAsia="Cambria"/>
          <w:sz w:val="22"/>
          <w:szCs w:val="22"/>
        </w:rPr>
        <w:t>(</w:t>
      </w:r>
      <w:proofErr w:type="spellStart"/>
      <w:r w:rsidRPr="0012514B">
        <w:rPr>
          <w:rFonts w:eastAsia="Cambria"/>
          <w:sz w:val="22"/>
          <w:szCs w:val="22"/>
        </w:rPr>
        <w:t>ies</w:t>
      </w:r>
      <w:proofErr w:type="spellEnd"/>
      <w:r w:rsidRPr="0012514B">
        <w:rPr>
          <w:rFonts w:eastAsia="Cambria"/>
          <w:sz w:val="22"/>
          <w:szCs w:val="22"/>
        </w:rPr>
        <w:t>),</w:t>
      </w:r>
      <w:r w:rsidRPr="0012514B">
        <w:rPr>
          <w:rFonts w:eastAsia="Cambria"/>
          <w:spacing w:val="1"/>
          <w:sz w:val="22"/>
          <w:szCs w:val="22"/>
        </w:rPr>
        <w:t xml:space="preserve"> </w:t>
      </w:r>
      <w:r w:rsidRPr="0012514B">
        <w:rPr>
          <w:rFonts w:eastAsia="Cambria"/>
          <w:sz w:val="22"/>
          <w:szCs w:val="22"/>
        </w:rPr>
        <w:t>in</w:t>
      </w:r>
      <w:r w:rsidRPr="0012514B">
        <w:rPr>
          <w:rFonts w:eastAsia="Cambria"/>
          <w:spacing w:val="1"/>
          <w:sz w:val="22"/>
          <w:szCs w:val="22"/>
        </w:rPr>
        <w:t xml:space="preserve"> </w:t>
      </w:r>
      <w:r w:rsidRPr="0012514B">
        <w:rPr>
          <w:rFonts w:eastAsia="Cambria"/>
          <w:sz w:val="22"/>
          <w:szCs w:val="22"/>
        </w:rPr>
        <w:t>accordance</w:t>
      </w:r>
      <w:r w:rsidRPr="0012514B">
        <w:rPr>
          <w:rFonts w:eastAsia="Cambria"/>
          <w:spacing w:val="1"/>
          <w:sz w:val="22"/>
          <w:szCs w:val="22"/>
        </w:rPr>
        <w:t xml:space="preserve"> </w:t>
      </w:r>
      <w:r w:rsidRPr="0012514B">
        <w:rPr>
          <w:rFonts w:eastAsia="Cambria"/>
          <w:sz w:val="22"/>
          <w:szCs w:val="22"/>
        </w:rPr>
        <w:t>with</w:t>
      </w:r>
      <w:r w:rsidRPr="0012514B">
        <w:rPr>
          <w:rFonts w:eastAsia="Cambria"/>
          <w:spacing w:val="1"/>
          <w:sz w:val="22"/>
          <w:szCs w:val="22"/>
        </w:rPr>
        <w:t xml:space="preserve"> </w:t>
      </w:r>
      <w:r w:rsidRPr="0012514B">
        <w:rPr>
          <w:rFonts w:eastAsia="Cambria"/>
          <w:b/>
          <w:i/>
          <w:sz w:val="22"/>
          <w:szCs w:val="22"/>
        </w:rPr>
        <w:t>ITB</w:t>
      </w:r>
      <w:r w:rsidRPr="0012514B">
        <w:rPr>
          <w:rFonts w:eastAsia="Cambria"/>
          <w:b/>
          <w:i/>
          <w:spacing w:val="1"/>
          <w:sz w:val="22"/>
          <w:szCs w:val="22"/>
        </w:rPr>
        <w:t xml:space="preserve"> </w:t>
      </w:r>
      <w:r w:rsidRPr="0012514B">
        <w:rPr>
          <w:rFonts w:eastAsia="Cambria"/>
          <w:b/>
          <w:i/>
          <w:sz w:val="22"/>
          <w:szCs w:val="22"/>
        </w:rPr>
        <w:t>Clause</w:t>
      </w:r>
      <w:r w:rsidRPr="0012514B">
        <w:rPr>
          <w:rFonts w:eastAsia="Cambria"/>
          <w:b/>
          <w:i/>
          <w:spacing w:val="1"/>
          <w:sz w:val="22"/>
          <w:szCs w:val="22"/>
        </w:rPr>
        <w:t xml:space="preserve"> </w:t>
      </w:r>
      <w:r w:rsidRPr="0012514B">
        <w:rPr>
          <w:rFonts w:eastAsia="Cambria"/>
          <w:b/>
          <w:i/>
          <w:sz w:val="22"/>
          <w:szCs w:val="22"/>
        </w:rPr>
        <w:t>35</w:t>
      </w:r>
      <w:r w:rsidRPr="0012514B">
        <w:rPr>
          <w:rFonts w:eastAsia="Cambria"/>
          <w:spacing w:val="1"/>
          <w:sz w:val="22"/>
          <w:szCs w:val="22"/>
        </w:rPr>
        <w:t xml:space="preserve"> </w:t>
      </w:r>
      <w:r w:rsidRPr="0012514B">
        <w:rPr>
          <w:rFonts w:eastAsia="Cambria"/>
          <w:sz w:val="22"/>
          <w:szCs w:val="22"/>
        </w:rPr>
        <w:t>and/or</w:t>
      </w:r>
      <w:r w:rsidRPr="0012514B">
        <w:rPr>
          <w:rFonts w:eastAsia="Cambria"/>
          <w:spacing w:val="1"/>
          <w:sz w:val="22"/>
          <w:szCs w:val="22"/>
        </w:rPr>
        <w:t xml:space="preserve"> </w:t>
      </w:r>
      <w:r w:rsidRPr="0012514B">
        <w:rPr>
          <w:rFonts w:eastAsia="Cambria"/>
          <w:sz w:val="22"/>
          <w:szCs w:val="22"/>
        </w:rPr>
        <w:t>to</w:t>
      </w:r>
      <w:r w:rsidRPr="0012514B">
        <w:rPr>
          <w:rFonts w:eastAsia="Cambria"/>
          <w:spacing w:val="1"/>
          <w:sz w:val="22"/>
          <w:szCs w:val="22"/>
        </w:rPr>
        <w:t xml:space="preserve"> </w:t>
      </w:r>
      <w:r w:rsidRPr="0012514B">
        <w:rPr>
          <w:rFonts w:eastAsia="Cambria"/>
          <w:sz w:val="22"/>
          <w:szCs w:val="22"/>
        </w:rPr>
        <w:t>keep</w:t>
      </w:r>
      <w:r w:rsidRPr="0012514B">
        <w:rPr>
          <w:rFonts w:eastAsia="Cambria"/>
          <w:spacing w:val="1"/>
          <w:sz w:val="22"/>
          <w:szCs w:val="22"/>
        </w:rPr>
        <w:t xml:space="preserve"> </w:t>
      </w:r>
      <w:r w:rsidRPr="0012514B">
        <w:rPr>
          <w:rFonts w:eastAsia="Cambria"/>
          <w:sz w:val="22"/>
          <w:szCs w:val="22"/>
        </w:rPr>
        <w:t>the</w:t>
      </w:r>
      <w:r w:rsidRPr="0012514B">
        <w:rPr>
          <w:rFonts w:eastAsia="Cambria"/>
          <w:spacing w:val="1"/>
          <w:sz w:val="22"/>
          <w:szCs w:val="22"/>
        </w:rPr>
        <w:t xml:space="preserve"> </w:t>
      </w:r>
      <w:r w:rsidRPr="0012514B">
        <w:rPr>
          <w:rFonts w:eastAsia="Cambria"/>
          <w:sz w:val="22"/>
          <w:szCs w:val="22"/>
        </w:rPr>
        <w:t>bid</w:t>
      </w:r>
      <w:r w:rsidRPr="0012514B">
        <w:rPr>
          <w:rFonts w:eastAsia="Cambria"/>
          <w:spacing w:val="1"/>
          <w:sz w:val="22"/>
          <w:szCs w:val="22"/>
        </w:rPr>
        <w:t xml:space="preserve"> </w:t>
      </w:r>
      <w:r w:rsidRPr="0012514B">
        <w:rPr>
          <w:rFonts w:eastAsia="Cambria"/>
          <w:sz w:val="22"/>
          <w:szCs w:val="22"/>
        </w:rPr>
        <w:t>security</w:t>
      </w:r>
      <w:r w:rsidRPr="0012514B">
        <w:rPr>
          <w:rFonts w:eastAsia="Cambria"/>
          <w:spacing w:val="8"/>
          <w:sz w:val="22"/>
          <w:szCs w:val="22"/>
        </w:rPr>
        <w:t xml:space="preserve"> </w:t>
      </w:r>
      <w:r w:rsidRPr="0012514B">
        <w:rPr>
          <w:rFonts w:eastAsia="Cambria"/>
          <w:sz w:val="22"/>
          <w:szCs w:val="22"/>
        </w:rPr>
        <w:t>valid</w:t>
      </w:r>
      <w:r w:rsidRPr="0012514B">
        <w:rPr>
          <w:rFonts w:eastAsia="Cambria"/>
          <w:spacing w:val="8"/>
          <w:sz w:val="22"/>
          <w:szCs w:val="22"/>
        </w:rPr>
        <w:t xml:space="preserve"> </w:t>
      </w:r>
      <w:r w:rsidRPr="0012514B">
        <w:rPr>
          <w:rFonts w:eastAsia="Cambria"/>
          <w:sz w:val="22"/>
          <w:szCs w:val="22"/>
        </w:rPr>
        <w:t>as</w:t>
      </w:r>
      <w:r w:rsidRPr="0012514B">
        <w:rPr>
          <w:rFonts w:eastAsia="Cambria"/>
          <w:spacing w:val="6"/>
          <w:sz w:val="22"/>
          <w:szCs w:val="22"/>
        </w:rPr>
        <w:t xml:space="preserve"> </w:t>
      </w:r>
      <w:r w:rsidRPr="0012514B">
        <w:rPr>
          <w:rFonts w:eastAsia="Cambria"/>
          <w:sz w:val="22"/>
          <w:szCs w:val="22"/>
        </w:rPr>
        <w:t>per</w:t>
      </w:r>
      <w:r w:rsidRPr="0012514B">
        <w:rPr>
          <w:rFonts w:eastAsia="Cambria"/>
          <w:spacing w:val="9"/>
          <w:sz w:val="22"/>
          <w:szCs w:val="22"/>
        </w:rPr>
        <w:t xml:space="preserve"> </w:t>
      </w:r>
      <w:r w:rsidRPr="0012514B">
        <w:rPr>
          <w:rFonts w:eastAsia="Cambria"/>
          <w:sz w:val="22"/>
          <w:szCs w:val="22"/>
        </w:rPr>
        <w:t>the</w:t>
      </w:r>
      <w:r w:rsidRPr="0012514B">
        <w:rPr>
          <w:rFonts w:eastAsia="Cambria"/>
          <w:spacing w:val="7"/>
          <w:sz w:val="22"/>
          <w:szCs w:val="22"/>
        </w:rPr>
        <w:t xml:space="preserve"> </w:t>
      </w:r>
      <w:r w:rsidRPr="0012514B">
        <w:rPr>
          <w:rFonts w:eastAsia="Cambria"/>
          <w:sz w:val="22"/>
          <w:szCs w:val="22"/>
        </w:rPr>
        <w:t>requirement</w:t>
      </w:r>
      <w:r w:rsidRPr="0012514B">
        <w:rPr>
          <w:rFonts w:eastAsia="Cambria"/>
          <w:spacing w:val="9"/>
          <w:sz w:val="22"/>
          <w:szCs w:val="22"/>
        </w:rPr>
        <w:t xml:space="preserve"> </w:t>
      </w:r>
      <w:r w:rsidRPr="0012514B">
        <w:rPr>
          <w:rFonts w:eastAsia="Cambria"/>
          <w:sz w:val="22"/>
          <w:szCs w:val="22"/>
        </w:rPr>
        <w:t>of</w:t>
      </w:r>
      <w:r w:rsidRPr="0012514B">
        <w:rPr>
          <w:rFonts w:eastAsia="Cambria"/>
          <w:spacing w:val="8"/>
          <w:sz w:val="22"/>
          <w:szCs w:val="22"/>
        </w:rPr>
        <w:t xml:space="preserve"> </w:t>
      </w:r>
      <w:r w:rsidRPr="0012514B">
        <w:rPr>
          <w:rFonts w:eastAsia="Cambria"/>
          <w:b/>
          <w:i/>
          <w:sz w:val="22"/>
          <w:szCs w:val="22"/>
        </w:rPr>
        <w:t>ITB</w:t>
      </w:r>
      <w:r w:rsidRPr="0012514B">
        <w:rPr>
          <w:rFonts w:eastAsia="Cambria"/>
          <w:b/>
          <w:i/>
          <w:spacing w:val="7"/>
          <w:sz w:val="22"/>
          <w:szCs w:val="22"/>
        </w:rPr>
        <w:t xml:space="preserve"> </w:t>
      </w:r>
      <w:r w:rsidRPr="0012514B">
        <w:rPr>
          <w:rFonts w:eastAsia="Cambria"/>
          <w:b/>
          <w:i/>
          <w:sz w:val="22"/>
          <w:szCs w:val="22"/>
        </w:rPr>
        <w:t>Sub-Clause</w:t>
      </w:r>
      <w:r w:rsidRPr="0012514B">
        <w:rPr>
          <w:rFonts w:eastAsia="Cambria"/>
          <w:b/>
          <w:i/>
          <w:spacing w:val="8"/>
          <w:sz w:val="22"/>
          <w:szCs w:val="22"/>
        </w:rPr>
        <w:t xml:space="preserve"> </w:t>
      </w:r>
      <w:r w:rsidRPr="0012514B">
        <w:rPr>
          <w:rFonts w:eastAsia="Cambria"/>
          <w:b/>
          <w:i/>
          <w:sz w:val="22"/>
          <w:szCs w:val="22"/>
        </w:rPr>
        <w:t>13.5</w:t>
      </w:r>
      <w:r w:rsidRPr="0012514B">
        <w:rPr>
          <w:rFonts w:eastAsia="Cambria"/>
          <w:sz w:val="22"/>
          <w:szCs w:val="22"/>
        </w:rPr>
        <w:t>.</w:t>
      </w:r>
    </w:p>
    <w:p w:rsidR="002957DC" w:rsidRPr="0012514B" w:rsidRDefault="002957DC">
      <w:pPr>
        <w:widowControl w:val="0"/>
        <w:autoSpaceDE w:val="0"/>
        <w:autoSpaceDN w:val="0"/>
        <w:spacing w:before="6"/>
        <w:rPr>
          <w:rFonts w:eastAsia="Cambria"/>
          <w:sz w:val="22"/>
          <w:szCs w:val="22"/>
        </w:rPr>
      </w:pPr>
    </w:p>
    <w:p w:rsidR="002957DC" w:rsidRPr="0012514B" w:rsidRDefault="007C76D0">
      <w:pPr>
        <w:widowControl w:val="0"/>
        <w:numPr>
          <w:ilvl w:val="1"/>
          <w:numId w:val="11"/>
        </w:numPr>
        <w:tabs>
          <w:tab w:val="left" w:pos="1188"/>
          <w:tab w:val="left" w:pos="1189"/>
        </w:tabs>
        <w:autoSpaceDE w:val="0"/>
        <w:autoSpaceDN w:val="0"/>
        <w:spacing w:line="256" w:lineRule="auto"/>
        <w:ind w:right="243"/>
        <w:jc w:val="both"/>
        <w:rPr>
          <w:rFonts w:eastAsia="Cambria"/>
          <w:sz w:val="22"/>
          <w:szCs w:val="22"/>
        </w:rPr>
      </w:pPr>
      <w:r w:rsidRPr="0012514B">
        <w:rPr>
          <w:rFonts w:eastAsia="Cambria"/>
          <w:w w:val="105"/>
          <w:sz w:val="22"/>
          <w:szCs w:val="22"/>
        </w:rPr>
        <w:t>No</w:t>
      </w:r>
      <w:r w:rsidRPr="0012514B">
        <w:rPr>
          <w:rFonts w:eastAsia="Cambria"/>
          <w:spacing w:val="1"/>
          <w:w w:val="105"/>
          <w:sz w:val="22"/>
          <w:szCs w:val="22"/>
        </w:rPr>
        <w:t xml:space="preserve"> </w:t>
      </w:r>
      <w:r w:rsidRPr="0012514B">
        <w:rPr>
          <w:rFonts w:eastAsia="Cambria"/>
          <w:w w:val="105"/>
          <w:sz w:val="22"/>
          <w:szCs w:val="22"/>
        </w:rPr>
        <w:t>interest</w:t>
      </w:r>
      <w:r w:rsidRPr="0012514B">
        <w:rPr>
          <w:rFonts w:eastAsia="Cambria"/>
          <w:spacing w:val="1"/>
          <w:w w:val="105"/>
          <w:sz w:val="22"/>
          <w:szCs w:val="22"/>
        </w:rPr>
        <w:t xml:space="preserve"> </w:t>
      </w:r>
      <w:r w:rsidRPr="0012514B">
        <w:rPr>
          <w:rFonts w:eastAsia="Cambria"/>
          <w:w w:val="105"/>
          <w:sz w:val="22"/>
          <w:szCs w:val="22"/>
        </w:rPr>
        <w:t>shall</w:t>
      </w:r>
      <w:r w:rsidRPr="0012514B">
        <w:rPr>
          <w:rFonts w:eastAsia="Cambria"/>
          <w:spacing w:val="1"/>
          <w:w w:val="105"/>
          <w:sz w:val="22"/>
          <w:szCs w:val="22"/>
        </w:rPr>
        <w:t xml:space="preserve"> </w:t>
      </w:r>
      <w:r w:rsidRPr="0012514B">
        <w:rPr>
          <w:rFonts w:eastAsia="Cambria"/>
          <w:w w:val="105"/>
          <w:sz w:val="22"/>
          <w:szCs w:val="22"/>
        </w:rPr>
        <w:t>be</w:t>
      </w:r>
      <w:r w:rsidRPr="0012514B">
        <w:rPr>
          <w:rFonts w:eastAsia="Cambria"/>
          <w:spacing w:val="1"/>
          <w:w w:val="105"/>
          <w:sz w:val="22"/>
          <w:szCs w:val="22"/>
        </w:rPr>
        <w:t xml:space="preserve"> </w:t>
      </w:r>
      <w:r w:rsidRPr="0012514B">
        <w:rPr>
          <w:rFonts w:eastAsia="Cambria"/>
          <w:w w:val="105"/>
          <w:sz w:val="22"/>
          <w:szCs w:val="22"/>
        </w:rPr>
        <w:t>payable</w:t>
      </w:r>
      <w:r w:rsidRPr="0012514B">
        <w:rPr>
          <w:rFonts w:eastAsia="Cambria"/>
          <w:spacing w:val="1"/>
          <w:w w:val="105"/>
          <w:sz w:val="22"/>
          <w:szCs w:val="22"/>
        </w:rPr>
        <w:t xml:space="preserve"> </w:t>
      </w:r>
      <w:r w:rsidRPr="0012514B">
        <w:rPr>
          <w:rFonts w:eastAsia="Cambria"/>
          <w:w w:val="105"/>
          <w:sz w:val="22"/>
          <w:szCs w:val="22"/>
        </w:rPr>
        <w:t>by</w:t>
      </w:r>
      <w:r w:rsidRPr="0012514B">
        <w:rPr>
          <w:rFonts w:eastAsia="Cambria"/>
          <w:spacing w:val="1"/>
          <w:w w:val="105"/>
          <w:sz w:val="22"/>
          <w:szCs w:val="22"/>
        </w:rPr>
        <w:t xml:space="preserve"> </w:t>
      </w:r>
      <w:r w:rsidRPr="0012514B">
        <w:rPr>
          <w:rFonts w:eastAsia="Cambria"/>
          <w:w w:val="105"/>
          <w:sz w:val="22"/>
          <w:szCs w:val="22"/>
        </w:rPr>
        <w:t>the</w:t>
      </w:r>
      <w:r w:rsidRPr="0012514B">
        <w:rPr>
          <w:rFonts w:eastAsia="Cambria"/>
          <w:spacing w:val="1"/>
          <w:w w:val="105"/>
          <w:sz w:val="22"/>
          <w:szCs w:val="22"/>
        </w:rPr>
        <w:t xml:space="preserve"> </w:t>
      </w:r>
      <w:r w:rsidRPr="0012514B">
        <w:rPr>
          <w:rFonts w:eastAsia="Cambria"/>
          <w:w w:val="105"/>
          <w:sz w:val="22"/>
          <w:szCs w:val="22"/>
        </w:rPr>
        <w:t>Employer</w:t>
      </w:r>
      <w:r w:rsidRPr="0012514B">
        <w:rPr>
          <w:rFonts w:eastAsia="Cambria"/>
          <w:spacing w:val="1"/>
          <w:w w:val="105"/>
          <w:sz w:val="22"/>
          <w:szCs w:val="22"/>
        </w:rPr>
        <w:t xml:space="preserve"> </w:t>
      </w:r>
      <w:r w:rsidRPr="0012514B">
        <w:rPr>
          <w:rFonts w:eastAsia="Cambria"/>
          <w:w w:val="105"/>
          <w:sz w:val="22"/>
          <w:szCs w:val="22"/>
        </w:rPr>
        <w:t>on</w:t>
      </w:r>
      <w:r w:rsidRPr="0012514B">
        <w:rPr>
          <w:rFonts w:eastAsia="Cambria"/>
          <w:spacing w:val="1"/>
          <w:w w:val="105"/>
          <w:sz w:val="22"/>
          <w:szCs w:val="22"/>
        </w:rPr>
        <w:t xml:space="preserve"> </w:t>
      </w:r>
      <w:r w:rsidRPr="0012514B">
        <w:rPr>
          <w:rFonts w:eastAsia="Cambria"/>
          <w:w w:val="105"/>
          <w:sz w:val="22"/>
          <w:szCs w:val="22"/>
        </w:rPr>
        <w:t>the</w:t>
      </w:r>
      <w:r w:rsidRPr="0012514B">
        <w:rPr>
          <w:rFonts w:eastAsia="Cambria"/>
          <w:spacing w:val="1"/>
          <w:w w:val="105"/>
          <w:sz w:val="22"/>
          <w:szCs w:val="22"/>
        </w:rPr>
        <w:t xml:space="preserve"> </w:t>
      </w:r>
      <w:r w:rsidRPr="0012514B">
        <w:rPr>
          <w:rFonts w:eastAsia="Cambria"/>
          <w:w w:val="105"/>
          <w:sz w:val="22"/>
          <w:szCs w:val="22"/>
        </w:rPr>
        <w:t>above</w:t>
      </w:r>
      <w:r w:rsidRPr="0012514B">
        <w:rPr>
          <w:rFonts w:eastAsia="Cambria"/>
          <w:spacing w:val="1"/>
          <w:w w:val="105"/>
          <w:sz w:val="22"/>
          <w:szCs w:val="22"/>
        </w:rPr>
        <w:t xml:space="preserve"> </w:t>
      </w:r>
      <w:r w:rsidRPr="0012514B">
        <w:rPr>
          <w:rFonts w:eastAsia="Cambria"/>
          <w:w w:val="105"/>
          <w:sz w:val="22"/>
          <w:szCs w:val="22"/>
        </w:rPr>
        <w:t>Bid</w:t>
      </w:r>
      <w:r w:rsidRPr="0012514B">
        <w:rPr>
          <w:rFonts w:eastAsia="Cambria"/>
          <w:spacing w:val="1"/>
          <w:w w:val="105"/>
          <w:sz w:val="22"/>
          <w:szCs w:val="22"/>
        </w:rPr>
        <w:t xml:space="preserve"> </w:t>
      </w:r>
      <w:r w:rsidRPr="0012514B">
        <w:rPr>
          <w:rFonts w:eastAsia="Cambria"/>
          <w:w w:val="105"/>
          <w:sz w:val="22"/>
          <w:szCs w:val="22"/>
        </w:rPr>
        <w:t>Security.</w:t>
      </w:r>
    </w:p>
    <w:p w:rsidR="002957DC" w:rsidRPr="0012514B" w:rsidRDefault="002957DC">
      <w:pPr>
        <w:widowControl w:val="0"/>
        <w:autoSpaceDE w:val="0"/>
        <w:autoSpaceDN w:val="0"/>
        <w:spacing w:before="9"/>
        <w:rPr>
          <w:rFonts w:eastAsia="Cambria"/>
          <w:sz w:val="22"/>
          <w:szCs w:val="22"/>
        </w:rPr>
      </w:pPr>
    </w:p>
    <w:p w:rsidR="002957DC" w:rsidRPr="0012514B" w:rsidRDefault="007C76D0">
      <w:pPr>
        <w:widowControl w:val="0"/>
        <w:numPr>
          <w:ilvl w:val="0"/>
          <w:numId w:val="11"/>
        </w:numPr>
        <w:tabs>
          <w:tab w:val="left" w:pos="1188"/>
          <w:tab w:val="left" w:pos="1189"/>
        </w:tabs>
        <w:autoSpaceDE w:val="0"/>
        <w:autoSpaceDN w:val="0"/>
        <w:ind w:hanging="1081"/>
        <w:outlineLvl w:val="0"/>
        <w:rPr>
          <w:rFonts w:eastAsia="Palatino Linotype"/>
          <w:b/>
          <w:bCs/>
          <w:sz w:val="22"/>
          <w:szCs w:val="22"/>
        </w:rPr>
      </w:pPr>
      <w:bookmarkStart w:id="31" w:name="_Period_of_Validity"/>
      <w:bookmarkStart w:id="32" w:name="_Toc132464577"/>
      <w:bookmarkEnd w:id="31"/>
      <w:r w:rsidRPr="0012514B">
        <w:rPr>
          <w:rFonts w:eastAsia="Palatino Linotype"/>
          <w:b/>
          <w:bCs/>
          <w:sz w:val="22"/>
          <w:szCs w:val="22"/>
        </w:rPr>
        <w:t>Period</w:t>
      </w:r>
      <w:r w:rsidRPr="0012514B">
        <w:rPr>
          <w:rFonts w:eastAsia="Palatino Linotype"/>
          <w:b/>
          <w:bCs/>
          <w:spacing w:val="-1"/>
          <w:sz w:val="22"/>
          <w:szCs w:val="22"/>
        </w:rPr>
        <w:t xml:space="preserve"> </w:t>
      </w:r>
      <w:r w:rsidRPr="0012514B">
        <w:rPr>
          <w:rFonts w:eastAsia="Palatino Linotype"/>
          <w:b/>
          <w:bCs/>
          <w:sz w:val="22"/>
          <w:szCs w:val="22"/>
        </w:rPr>
        <w:t>of</w:t>
      </w:r>
      <w:r w:rsidRPr="0012514B">
        <w:rPr>
          <w:rFonts w:eastAsia="Palatino Linotype"/>
          <w:b/>
          <w:bCs/>
          <w:spacing w:val="-1"/>
          <w:sz w:val="22"/>
          <w:szCs w:val="22"/>
        </w:rPr>
        <w:t xml:space="preserve"> </w:t>
      </w:r>
      <w:r w:rsidRPr="0012514B">
        <w:rPr>
          <w:rFonts w:eastAsia="Palatino Linotype"/>
          <w:b/>
          <w:bCs/>
          <w:sz w:val="22"/>
          <w:szCs w:val="22"/>
        </w:rPr>
        <w:t>Validity of</w:t>
      </w:r>
      <w:r w:rsidRPr="0012514B">
        <w:rPr>
          <w:rFonts w:eastAsia="Palatino Linotype"/>
          <w:b/>
          <w:bCs/>
          <w:spacing w:val="-1"/>
          <w:sz w:val="22"/>
          <w:szCs w:val="22"/>
        </w:rPr>
        <w:t xml:space="preserve"> </w:t>
      </w:r>
      <w:r w:rsidRPr="0012514B">
        <w:rPr>
          <w:rFonts w:eastAsia="Palatino Linotype"/>
          <w:b/>
          <w:bCs/>
          <w:sz w:val="22"/>
          <w:szCs w:val="22"/>
        </w:rPr>
        <w:t>Bid</w:t>
      </w:r>
      <w:bookmarkEnd w:id="32"/>
    </w:p>
    <w:p w:rsidR="002957DC" w:rsidRPr="0012514B" w:rsidRDefault="002957DC">
      <w:pPr>
        <w:widowControl w:val="0"/>
        <w:autoSpaceDE w:val="0"/>
        <w:autoSpaceDN w:val="0"/>
        <w:spacing w:before="7"/>
        <w:rPr>
          <w:rFonts w:eastAsia="Cambria"/>
          <w:b/>
          <w:sz w:val="22"/>
          <w:szCs w:val="22"/>
        </w:rPr>
      </w:pPr>
    </w:p>
    <w:p w:rsidR="002957DC" w:rsidRPr="0012514B" w:rsidRDefault="007C76D0">
      <w:pPr>
        <w:widowControl w:val="0"/>
        <w:numPr>
          <w:ilvl w:val="1"/>
          <w:numId w:val="11"/>
        </w:numPr>
        <w:tabs>
          <w:tab w:val="left" w:pos="1188"/>
          <w:tab w:val="left" w:pos="1189"/>
        </w:tabs>
        <w:autoSpaceDE w:val="0"/>
        <w:autoSpaceDN w:val="0"/>
        <w:spacing w:line="254" w:lineRule="auto"/>
        <w:ind w:right="243"/>
        <w:jc w:val="both"/>
        <w:rPr>
          <w:rFonts w:eastAsia="Cambria"/>
          <w:sz w:val="22"/>
          <w:szCs w:val="22"/>
        </w:rPr>
      </w:pPr>
      <w:r w:rsidRPr="0012514B">
        <w:rPr>
          <w:rFonts w:eastAsia="Cambria"/>
          <w:w w:val="105"/>
          <w:sz w:val="22"/>
          <w:szCs w:val="22"/>
        </w:rPr>
        <w:t xml:space="preserve">Bids shall remain valid </w:t>
      </w:r>
      <w:r w:rsidRPr="00FD2A11">
        <w:rPr>
          <w:rFonts w:eastAsia="Cambria"/>
          <w:w w:val="105"/>
          <w:sz w:val="22"/>
          <w:szCs w:val="22"/>
        </w:rPr>
        <w:t xml:space="preserve">for the period </w:t>
      </w:r>
      <w:r w:rsidR="006A6567" w:rsidRPr="00FD2A11">
        <w:rPr>
          <w:rFonts w:eastAsia="Cambria"/>
          <w:w w:val="105"/>
          <w:sz w:val="22"/>
          <w:szCs w:val="22"/>
        </w:rPr>
        <w:t>as</w:t>
      </w:r>
      <w:r w:rsidR="006A6567" w:rsidRPr="00FD2A11">
        <w:rPr>
          <w:rFonts w:eastAsia="Cambria"/>
          <w:spacing w:val="-12"/>
          <w:w w:val="105"/>
          <w:sz w:val="22"/>
          <w:szCs w:val="22"/>
        </w:rPr>
        <w:t xml:space="preserve"> </w:t>
      </w:r>
      <w:r w:rsidR="006A6567" w:rsidRPr="00FD2A11">
        <w:rPr>
          <w:rFonts w:eastAsia="Cambria"/>
          <w:w w:val="105"/>
          <w:sz w:val="22"/>
          <w:szCs w:val="22"/>
        </w:rPr>
        <w:t>mentioned</w:t>
      </w:r>
      <w:r w:rsidR="006A6567" w:rsidRPr="00FD2A11">
        <w:rPr>
          <w:rFonts w:eastAsia="Cambria"/>
          <w:spacing w:val="-13"/>
          <w:w w:val="105"/>
          <w:sz w:val="22"/>
          <w:szCs w:val="22"/>
        </w:rPr>
        <w:t xml:space="preserve"> </w:t>
      </w:r>
      <w:r w:rsidR="006A6567" w:rsidRPr="00FD2A11">
        <w:rPr>
          <w:rFonts w:eastAsia="Cambria"/>
          <w:w w:val="105"/>
          <w:sz w:val="22"/>
          <w:szCs w:val="22"/>
        </w:rPr>
        <w:t>in</w:t>
      </w:r>
      <w:r w:rsidR="006A6567" w:rsidRPr="00FD2A11">
        <w:rPr>
          <w:rFonts w:eastAsia="Cambria"/>
          <w:spacing w:val="-12"/>
          <w:w w:val="105"/>
          <w:sz w:val="22"/>
          <w:szCs w:val="22"/>
        </w:rPr>
        <w:t xml:space="preserve"> </w:t>
      </w:r>
      <w:r w:rsidR="006A6567" w:rsidRPr="000053A9">
        <w:rPr>
          <w:rFonts w:eastAsia="Cambria"/>
          <w:b/>
          <w:bCs/>
          <w:w w:val="105"/>
          <w:sz w:val="22"/>
          <w:szCs w:val="22"/>
        </w:rPr>
        <w:t>BDS</w:t>
      </w:r>
      <w:r w:rsidR="006A6567" w:rsidRPr="00FD2A11">
        <w:rPr>
          <w:rFonts w:eastAsia="Cambria"/>
          <w:w w:val="105"/>
          <w:sz w:val="22"/>
          <w:szCs w:val="22"/>
        </w:rPr>
        <w:t>,</w:t>
      </w:r>
      <w:r w:rsidR="006A6567" w:rsidRPr="00FD2A11">
        <w:rPr>
          <w:rFonts w:eastAsia="Cambria"/>
          <w:spacing w:val="-53"/>
          <w:w w:val="105"/>
          <w:sz w:val="22"/>
          <w:szCs w:val="22"/>
        </w:rPr>
        <w:t xml:space="preserve"> </w:t>
      </w:r>
      <w:r w:rsidR="006A6567" w:rsidRPr="00FD2A11">
        <w:rPr>
          <w:rFonts w:eastAsia="Cambria"/>
          <w:w w:val="105"/>
          <w:sz w:val="22"/>
          <w:szCs w:val="22"/>
        </w:rPr>
        <w:t>or any other date as subsequently requested</w:t>
      </w:r>
      <w:r w:rsidR="00374A3C" w:rsidRPr="00FD2A11">
        <w:rPr>
          <w:rFonts w:eastAsia="Cambria"/>
          <w:w w:val="105"/>
          <w:sz w:val="22"/>
          <w:szCs w:val="22"/>
        </w:rPr>
        <w:t>.</w:t>
      </w:r>
      <w:r w:rsidR="006A6567" w:rsidRPr="00FD2A11">
        <w:rPr>
          <w:rFonts w:eastAsia="Cambria"/>
          <w:w w:val="105"/>
          <w:sz w:val="22"/>
          <w:szCs w:val="22"/>
        </w:rPr>
        <w:t xml:space="preserve"> </w:t>
      </w:r>
      <w:r w:rsidR="00374A3C" w:rsidRPr="00FD2A11">
        <w:rPr>
          <w:rFonts w:eastAsia="Cambria"/>
          <w:w w:val="105"/>
          <w:sz w:val="22"/>
          <w:szCs w:val="22"/>
        </w:rPr>
        <w:t>The period shall be counted</w:t>
      </w:r>
      <w:r w:rsidR="00D35348" w:rsidRPr="00FD2A11">
        <w:rPr>
          <w:rFonts w:eastAsia="Cambria"/>
          <w:w w:val="105"/>
          <w:sz w:val="22"/>
          <w:szCs w:val="22"/>
        </w:rPr>
        <w:t xml:space="preserve"> </w:t>
      </w:r>
      <w:r w:rsidRPr="00FD2A11">
        <w:rPr>
          <w:rFonts w:eastAsia="Cambria"/>
          <w:w w:val="105"/>
          <w:sz w:val="22"/>
          <w:szCs w:val="22"/>
        </w:rPr>
        <w:t xml:space="preserve">after </w:t>
      </w:r>
      <w:r w:rsidRPr="0012514B">
        <w:rPr>
          <w:rFonts w:eastAsia="Cambria"/>
          <w:w w:val="105"/>
          <w:sz w:val="22"/>
          <w:szCs w:val="22"/>
        </w:rPr>
        <w:t>the date of</w:t>
      </w:r>
      <w:r w:rsidRPr="0012514B">
        <w:rPr>
          <w:rFonts w:eastAsia="Cambria"/>
          <w:spacing w:val="1"/>
          <w:w w:val="105"/>
          <w:sz w:val="22"/>
          <w:szCs w:val="22"/>
        </w:rPr>
        <w:t xml:space="preserve"> </w:t>
      </w:r>
      <w:r w:rsidRPr="0012514B">
        <w:rPr>
          <w:rFonts w:eastAsia="Cambria"/>
          <w:w w:val="105"/>
          <w:sz w:val="22"/>
          <w:szCs w:val="22"/>
        </w:rPr>
        <w:t xml:space="preserve">opening of Techno - Commercial Part i.e. </w:t>
      </w:r>
      <w:r w:rsidRPr="0012514B">
        <w:rPr>
          <w:rFonts w:eastAsia="Cambria"/>
          <w:b/>
          <w:w w:val="105"/>
          <w:sz w:val="22"/>
          <w:szCs w:val="22"/>
          <w:u w:val="single"/>
        </w:rPr>
        <w:t>First Envelope</w:t>
      </w:r>
      <w:r w:rsidRPr="0012514B">
        <w:rPr>
          <w:rFonts w:eastAsia="Cambria"/>
          <w:w w:val="105"/>
          <w:sz w:val="22"/>
          <w:szCs w:val="22"/>
        </w:rPr>
        <w:t>, prescribed</w:t>
      </w:r>
      <w:r w:rsidRPr="0012514B">
        <w:rPr>
          <w:rFonts w:eastAsia="Cambria"/>
          <w:spacing w:val="1"/>
          <w:w w:val="105"/>
          <w:sz w:val="22"/>
          <w:szCs w:val="22"/>
        </w:rPr>
        <w:t xml:space="preserve"> </w:t>
      </w:r>
      <w:r w:rsidRPr="0012514B">
        <w:rPr>
          <w:rFonts w:eastAsia="Cambria"/>
          <w:w w:val="105"/>
          <w:sz w:val="22"/>
          <w:szCs w:val="22"/>
        </w:rPr>
        <w:t xml:space="preserve">by the Employer, pursuant to </w:t>
      </w:r>
      <w:r w:rsidRPr="0012514B">
        <w:rPr>
          <w:rFonts w:eastAsia="Cambria"/>
          <w:b/>
          <w:w w:val="105"/>
          <w:sz w:val="22"/>
          <w:szCs w:val="22"/>
        </w:rPr>
        <w:t>ITB Sub-Clause 20.1</w:t>
      </w:r>
      <w:r w:rsidRPr="0012514B">
        <w:rPr>
          <w:rFonts w:eastAsia="Cambria"/>
          <w:w w:val="105"/>
          <w:sz w:val="22"/>
          <w:szCs w:val="22"/>
        </w:rPr>
        <w:t>. A bid valid for a</w:t>
      </w:r>
      <w:r w:rsidRPr="0012514B">
        <w:rPr>
          <w:rFonts w:eastAsia="Cambria"/>
          <w:spacing w:val="1"/>
          <w:w w:val="105"/>
          <w:sz w:val="22"/>
          <w:szCs w:val="22"/>
        </w:rPr>
        <w:t xml:space="preserve"> </w:t>
      </w:r>
      <w:r w:rsidRPr="0012514B">
        <w:rPr>
          <w:rFonts w:eastAsia="Cambria"/>
          <w:w w:val="105"/>
          <w:sz w:val="22"/>
          <w:szCs w:val="22"/>
        </w:rPr>
        <w:t>shorter</w:t>
      </w:r>
      <w:r w:rsidRPr="0012514B">
        <w:rPr>
          <w:rFonts w:eastAsia="Cambria"/>
          <w:spacing w:val="1"/>
          <w:w w:val="105"/>
          <w:sz w:val="22"/>
          <w:szCs w:val="22"/>
        </w:rPr>
        <w:t xml:space="preserve"> </w:t>
      </w:r>
      <w:r w:rsidRPr="0012514B">
        <w:rPr>
          <w:rFonts w:eastAsia="Cambria"/>
          <w:w w:val="105"/>
          <w:sz w:val="22"/>
          <w:szCs w:val="22"/>
        </w:rPr>
        <w:t>period</w:t>
      </w:r>
      <w:r w:rsidRPr="0012514B">
        <w:rPr>
          <w:rFonts w:eastAsia="Cambria"/>
          <w:spacing w:val="1"/>
          <w:w w:val="105"/>
          <w:sz w:val="22"/>
          <w:szCs w:val="22"/>
        </w:rPr>
        <w:t xml:space="preserve"> </w:t>
      </w:r>
      <w:r w:rsidRPr="0012514B">
        <w:rPr>
          <w:rFonts w:eastAsia="Cambria"/>
          <w:w w:val="105"/>
          <w:sz w:val="22"/>
          <w:szCs w:val="22"/>
        </w:rPr>
        <w:t>shall</w:t>
      </w:r>
      <w:r w:rsidRPr="0012514B">
        <w:rPr>
          <w:rFonts w:eastAsia="Cambria"/>
          <w:spacing w:val="1"/>
          <w:w w:val="105"/>
          <w:sz w:val="22"/>
          <w:szCs w:val="22"/>
        </w:rPr>
        <w:t xml:space="preserve"> </w:t>
      </w:r>
      <w:r w:rsidRPr="0012514B">
        <w:rPr>
          <w:rFonts w:eastAsia="Cambria"/>
          <w:w w:val="105"/>
          <w:sz w:val="22"/>
          <w:szCs w:val="22"/>
        </w:rPr>
        <w:t>be</w:t>
      </w:r>
      <w:r w:rsidRPr="0012514B">
        <w:rPr>
          <w:rFonts w:eastAsia="Cambria"/>
          <w:spacing w:val="1"/>
          <w:w w:val="105"/>
          <w:sz w:val="22"/>
          <w:szCs w:val="22"/>
        </w:rPr>
        <w:t xml:space="preserve"> </w:t>
      </w:r>
      <w:r w:rsidRPr="0012514B">
        <w:rPr>
          <w:rFonts w:eastAsia="Cambria"/>
          <w:w w:val="105"/>
          <w:sz w:val="22"/>
          <w:szCs w:val="22"/>
        </w:rPr>
        <w:t>rejected</w:t>
      </w:r>
      <w:r w:rsidRPr="0012514B">
        <w:rPr>
          <w:rFonts w:eastAsia="Cambria"/>
          <w:spacing w:val="1"/>
          <w:w w:val="105"/>
          <w:sz w:val="22"/>
          <w:szCs w:val="22"/>
        </w:rPr>
        <w:t xml:space="preserve"> </w:t>
      </w:r>
      <w:r w:rsidRPr="0012514B">
        <w:rPr>
          <w:rFonts w:eastAsia="Cambria"/>
          <w:w w:val="105"/>
          <w:sz w:val="22"/>
          <w:szCs w:val="22"/>
        </w:rPr>
        <w:t>by</w:t>
      </w:r>
      <w:r w:rsidRPr="0012514B">
        <w:rPr>
          <w:rFonts w:eastAsia="Cambria"/>
          <w:spacing w:val="1"/>
          <w:w w:val="105"/>
          <w:sz w:val="22"/>
          <w:szCs w:val="22"/>
        </w:rPr>
        <w:t xml:space="preserve"> </w:t>
      </w:r>
      <w:r w:rsidRPr="0012514B">
        <w:rPr>
          <w:rFonts w:eastAsia="Cambria"/>
          <w:w w:val="105"/>
          <w:sz w:val="22"/>
          <w:szCs w:val="22"/>
        </w:rPr>
        <w:t>the</w:t>
      </w:r>
      <w:r w:rsidRPr="0012514B">
        <w:rPr>
          <w:rFonts w:eastAsia="Cambria"/>
          <w:spacing w:val="1"/>
          <w:w w:val="105"/>
          <w:sz w:val="22"/>
          <w:szCs w:val="22"/>
        </w:rPr>
        <w:t xml:space="preserve"> </w:t>
      </w:r>
      <w:r w:rsidRPr="0012514B">
        <w:rPr>
          <w:rFonts w:eastAsia="Cambria"/>
          <w:w w:val="105"/>
          <w:sz w:val="22"/>
          <w:szCs w:val="22"/>
        </w:rPr>
        <w:t>Employer</w:t>
      </w:r>
      <w:r w:rsidRPr="0012514B">
        <w:rPr>
          <w:rFonts w:eastAsia="Cambria"/>
          <w:spacing w:val="1"/>
          <w:w w:val="105"/>
          <w:sz w:val="22"/>
          <w:szCs w:val="22"/>
        </w:rPr>
        <w:t xml:space="preserve"> </w:t>
      </w:r>
      <w:r w:rsidRPr="0012514B">
        <w:rPr>
          <w:rFonts w:eastAsia="Cambria"/>
          <w:w w:val="105"/>
          <w:sz w:val="22"/>
          <w:szCs w:val="22"/>
        </w:rPr>
        <w:t>as</w:t>
      </w:r>
      <w:r w:rsidRPr="0012514B">
        <w:rPr>
          <w:rFonts w:eastAsia="Cambria"/>
          <w:spacing w:val="1"/>
          <w:w w:val="105"/>
          <w:sz w:val="22"/>
          <w:szCs w:val="22"/>
        </w:rPr>
        <w:t xml:space="preserve"> </w:t>
      </w:r>
      <w:r w:rsidRPr="0012514B">
        <w:rPr>
          <w:rFonts w:eastAsia="Cambria"/>
          <w:w w:val="105"/>
          <w:sz w:val="22"/>
          <w:szCs w:val="22"/>
        </w:rPr>
        <w:t>being</w:t>
      </w:r>
      <w:r w:rsidRPr="0012514B">
        <w:rPr>
          <w:rFonts w:eastAsia="Cambria"/>
          <w:spacing w:val="1"/>
          <w:w w:val="105"/>
          <w:sz w:val="22"/>
          <w:szCs w:val="22"/>
        </w:rPr>
        <w:t xml:space="preserve"> </w:t>
      </w:r>
      <w:r w:rsidRPr="0012514B">
        <w:rPr>
          <w:rFonts w:eastAsia="Cambria"/>
          <w:w w:val="105"/>
          <w:sz w:val="22"/>
          <w:szCs w:val="22"/>
        </w:rPr>
        <w:t>non-</w:t>
      </w:r>
      <w:r w:rsidRPr="0012514B">
        <w:rPr>
          <w:rFonts w:eastAsia="Cambria"/>
          <w:spacing w:val="1"/>
          <w:w w:val="105"/>
          <w:sz w:val="22"/>
          <w:szCs w:val="22"/>
        </w:rPr>
        <w:t xml:space="preserve"> </w:t>
      </w:r>
      <w:r w:rsidRPr="0012514B">
        <w:rPr>
          <w:rFonts w:eastAsia="Cambria"/>
          <w:w w:val="105"/>
          <w:sz w:val="22"/>
          <w:szCs w:val="22"/>
        </w:rPr>
        <w:t>responsive.</w:t>
      </w:r>
    </w:p>
    <w:p w:rsidR="002957DC" w:rsidRPr="0012514B" w:rsidRDefault="002957DC">
      <w:pPr>
        <w:widowControl w:val="0"/>
        <w:autoSpaceDE w:val="0"/>
        <w:autoSpaceDN w:val="0"/>
        <w:spacing w:before="6"/>
        <w:rPr>
          <w:rFonts w:eastAsia="Cambria"/>
          <w:sz w:val="22"/>
          <w:szCs w:val="22"/>
        </w:rPr>
      </w:pPr>
    </w:p>
    <w:p w:rsidR="002957DC" w:rsidRPr="0012514B" w:rsidRDefault="007C76D0">
      <w:pPr>
        <w:widowControl w:val="0"/>
        <w:numPr>
          <w:ilvl w:val="1"/>
          <w:numId w:val="11"/>
        </w:numPr>
        <w:tabs>
          <w:tab w:val="left" w:pos="1188"/>
          <w:tab w:val="left" w:pos="1189"/>
        </w:tabs>
        <w:autoSpaceDE w:val="0"/>
        <w:autoSpaceDN w:val="0"/>
        <w:spacing w:line="254" w:lineRule="auto"/>
        <w:ind w:right="243"/>
        <w:jc w:val="both"/>
        <w:rPr>
          <w:rFonts w:eastAsia="Cambria"/>
          <w:sz w:val="22"/>
          <w:szCs w:val="22"/>
        </w:rPr>
      </w:pPr>
      <w:r w:rsidRPr="0012514B">
        <w:rPr>
          <w:rFonts w:eastAsia="Cambria"/>
          <w:sz w:val="22"/>
          <w:szCs w:val="22"/>
        </w:rPr>
        <w:t>In</w:t>
      </w:r>
      <w:r w:rsidRPr="0012514B">
        <w:rPr>
          <w:rFonts w:eastAsia="Cambria"/>
          <w:spacing w:val="1"/>
          <w:sz w:val="22"/>
          <w:szCs w:val="22"/>
        </w:rPr>
        <w:t xml:space="preserve"> </w:t>
      </w:r>
      <w:r w:rsidRPr="0012514B">
        <w:rPr>
          <w:rFonts w:eastAsia="Cambria"/>
          <w:sz w:val="22"/>
          <w:szCs w:val="22"/>
        </w:rPr>
        <w:t>exceptional</w:t>
      </w:r>
      <w:r w:rsidRPr="0012514B">
        <w:rPr>
          <w:rFonts w:eastAsia="Cambria"/>
          <w:spacing w:val="1"/>
          <w:sz w:val="22"/>
          <w:szCs w:val="22"/>
        </w:rPr>
        <w:t xml:space="preserve"> </w:t>
      </w:r>
      <w:r w:rsidRPr="0012514B">
        <w:rPr>
          <w:rFonts w:eastAsia="Cambria"/>
          <w:sz w:val="22"/>
          <w:szCs w:val="22"/>
        </w:rPr>
        <w:t>circumstance,</w:t>
      </w:r>
      <w:r w:rsidRPr="0012514B">
        <w:rPr>
          <w:rFonts w:eastAsia="Cambria"/>
          <w:spacing w:val="1"/>
          <w:sz w:val="22"/>
          <w:szCs w:val="22"/>
        </w:rPr>
        <w:t xml:space="preserve"> </w:t>
      </w:r>
      <w:r w:rsidRPr="0012514B">
        <w:rPr>
          <w:rFonts w:eastAsia="Cambria"/>
          <w:sz w:val="22"/>
          <w:szCs w:val="22"/>
        </w:rPr>
        <w:t>the</w:t>
      </w:r>
      <w:r w:rsidRPr="0012514B">
        <w:rPr>
          <w:rFonts w:eastAsia="Cambria"/>
          <w:spacing w:val="1"/>
          <w:sz w:val="22"/>
          <w:szCs w:val="22"/>
        </w:rPr>
        <w:t xml:space="preserve"> </w:t>
      </w:r>
      <w:r w:rsidRPr="0012514B">
        <w:rPr>
          <w:rFonts w:eastAsia="Cambria"/>
          <w:sz w:val="22"/>
          <w:szCs w:val="22"/>
        </w:rPr>
        <w:t>Employer</w:t>
      </w:r>
      <w:r w:rsidRPr="0012514B">
        <w:rPr>
          <w:rFonts w:eastAsia="Cambria"/>
          <w:spacing w:val="1"/>
          <w:sz w:val="22"/>
          <w:szCs w:val="22"/>
        </w:rPr>
        <w:t xml:space="preserve"> </w:t>
      </w:r>
      <w:r w:rsidRPr="0012514B">
        <w:rPr>
          <w:rFonts w:eastAsia="Cambria"/>
          <w:sz w:val="22"/>
          <w:szCs w:val="22"/>
        </w:rPr>
        <w:t>may</w:t>
      </w:r>
      <w:r w:rsidRPr="0012514B">
        <w:rPr>
          <w:rFonts w:eastAsia="Cambria"/>
          <w:spacing w:val="1"/>
          <w:sz w:val="22"/>
          <w:szCs w:val="22"/>
        </w:rPr>
        <w:t xml:space="preserve"> </w:t>
      </w:r>
      <w:r w:rsidRPr="0012514B">
        <w:rPr>
          <w:rFonts w:eastAsia="Cambria"/>
          <w:sz w:val="22"/>
          <w:szCs w:val="22"/>
        </w:rPr>
        <w:t>solicit</w:t>
      </w:r>
      <w:r w:rsidRPr="0012514B">
        <w:rPr>
          <w:rFonts w:eastAsia="Cambria"/>
          <w:spacing w:val="1"/>
          <w:sz w:val="22"/>
          <w:szCs w:val="22"/>
        </w:rPr>
        <w:t xml:space="preserve"> </w:t>
      </w:r>
      <w:r w:rsidRPr="0012514B">
        <w:rPr>
          <w:rFonts w:eastAsia="Cambria"/>
          <w:sz w:val="22"/>
          <w:szCs w:val="22"/>
        </w:rPr>
        <w:t>the</w:t>
      </w:r>
      <w:r w:rsidRPr="0012514B">
        <w:rPr>
          <w:rFonts w:eastAsia="Cambria"/>
          <w:spacing w:val="1"/>
          <w:sz w:val="22"/>
          <w:szCs w:val="22"/>
        </w:rPr>
        <w:t xml:space="preserve"> </w:t>
      </w:r>
      <w:r w:rsidRPr="0012514B">
        <w:rPr>
          <w:rFonts w:eastAsia="Cambria"/>
          <w:sz w:val="22"/>
          <w:szCs w:val="22"/>
        </w:rPr>
        <w:t>Bidder’s</w:t>
      </w:r>
      <w:r w:rsidRPr="0012514B">
        <w:rPr>
          <w:rFonts w:eastAsia="Cambria"/>
          <w:spacing w:val="1"/>
          <w:sz w:val="22"/>
          <w:szCs w:val="22"/>
        </w:rPr>
        <w:t xml:space="preserve"> </w:t>
      </w:r>
      <w:r w:rsidRPr="0012514B">
        <w:rPr>
          <w:rFonts w:eastAsia="Cambria"/>
          <w:sz w:val="22"/>
          <w:szCs w:val="22"/>
        </w:rPr>
        <w:t>consent</w:t>
      </w:r>
      <w:r w:rsidRPr="0012514B">
        <w:rPr>
          <w:rFonts w:eastAsia="Cambria"/>
          <w:spacing w:val="1"/>
          <w:sz w:val="22"/>
          <w:szCs w:val="22"/>
        </w:rPr>
        <w:t xml:space="preserve"> </w:t>
      </w:r>
      <w:r w:rsidRPr="0012514B">
        <w:rPr>
          <w:rFonts w:eastAsia="Cambria"/>
          <w:sz w:val="22"/>
          <w:szCs w:val="22"/>
        </w:rPr>
        <w:t>to</w:t>
      </w:r>
      <w:r w:rsidRPr="0012514B">
        <w:rPr>
          <w:rFonts w:eastAsia="Cambria"/>
          <w:spacing w:val="1"/>
          <w:sz w:val="22"/>
          <w:szCs w:val="22"/>
        </w:rPr>
        <w:t xml:space="preserve"> </w:t>
      </w:r>
      <w:r w:rsidRPr="0012514B">
        <w:rPr>
          <w:rFonts w:eastAsia="Cambria"/>
          <w:sz w:val="22"/>
          <w:szCs w:val="22"/>
        </w:rPr>
        <w:t>an</w:t>
      </w:r>
      <w:r w:rsidRPr="0012514B">
        <w:rPr>
          <w:rFonts w:eastAsia="Cambria"/>
          <w:spacing w:val="1"/>
          <w:sz w:val="22"/>
          <w:szCs w:val="22"/>
        </w:rPr>
        <w:t xml:space="preserve"> </w:t>
      </w:r>
      <w:r w:rsidRPr="0012514B">
        <w:rPr>
          <w:rFonts w:eastAsia="Cambria"/>
          <w:sz w:val="22"/>
          <w:szCs w:val="22"/>
        </w:rPr>
        <w:t>extension</w:t>
      </w:r>
      <w:r w:rsidRPr="0012514B">
        <w:rPr>
          <w:rFonts w:eastAsia="Cambria"/>
          <w:spacing w:val="1"/>
          <w:sz w:val="22"/>
          <w:szCs w:val="22"/>
        </w:rPr>
        <w:t xml:space="preserve"> </w:t>
      </w:r>
      <w:r w:rsidRPr="0012514B">
        <w:rPr>
          <w:rFonts w:eastAsia="Cambria"/>
          <w:sz w:val="22"/>
          <w:szCs w:val="22"/>
        </w:rPr>
        <w:t>of</w:t>
      </w:r>
      <w:r w:rsidRPr="0012514B">
        <w:rPr>
          <w:rFonts w:eastAsia="Cambria"/>
          <w:spacing w:val="1"/>
          <w:sz w:val="22"/>
          <w:szCs w:val="22"/>
        </w:rPr>
        <w:t xml:space="preserve"> </w:t>
      </w:r>
      <w:r w:rsidRPr="0012514B">
        <w:rPr>
          <w:rFonts w:eastAsia="Cambria"/>
          <w:sz w:val="22"/>
          <w:szCs w:val="22"/>
        </w:rPr>
        <w:t>the</w:t>
      </w:r>
      <w:r w:rsidRPr="0012514B">
        <w:rPr>
          <w:rFonts w:eastAsia="Cambria"/>
          <w:spacing w:val="1"/>
          <w:sz w:val="22"/>
          <w:szCs w:val="22"/>
        </w:rPr>
        <w:t xml:space="preserve"> </w:t>
      </w:r>
      <w:r w:rsidRPr="0012514B">
        <w:rPr>
          <w:rFonts w:eastAsia="Cambria"/>
          <w:sz w:val="22"/>
          <w:szCs w:val="22"/>
        </w:rPr>
        <w:t>bid</w:t>
      </w:r>
      <w:r w:rsidRPr="0012514B">
        <w:rPr>
          <w:rFonts w:eastAsia="Cambria"/>
          <w:spacing w:val="1"/>
          <w:sz w:val="22"/>
          <w:szCs w:val="22"/>
        </w:rPr>
        <w:t xml:space="preserve"> </w:t>
      </w:r>
      <w:r w:rsidRPr="0012514B">
        <w:rPr>
          <w:rFonts w:eastAsia="Cambria"/>
          <w:sz w:val="22"/>
          <w:szCs w:val="22"/>
        </w:rPr>
        <w:t>validity</w:t>
      </w:r>
      <w:r w:rsidRPr="0012514B">
        <w:rPr>
          <w:rFonts w:eastAsia="Cambria"/>
          <w:spacing w:val="1"/>
          <w:sz w:val="22"/>
          <w:szCs w:val="22"/>
        </w:rPr>
        <w:t xml:space="preserve"> </w:t>
      </w:r>
      <w:r w:rsidRPr="0012514B">
        <w:rPr>
          <w:rFonts w:eastAsia="Cambria"/>
          <w:sz w:val="22"/>
          <w:szCs w:val="22"/>
        </w:rPr>
        <w:t>period.</w:t>
      </w:r>
      <w:r w:rsidRPr="0012514B">
        <w:rPr>
          <w:rFonts w:eastAsia="Cambria"/>
          <w:spacing w:val="1"/>
          <w:sz w:val="22"/>
          <w:szCs w:val="22"/>
        </w:rPr>
        <w:t xml:space="preserve"> </w:t>
      </w:r>
      <w:r w:rsidRPr="0012514B">
        <w:rPr>
          <w:rFonts w:eastAsia="Cambria"/>
          <w:sz w:val="22"/>
          <w:szCs w:val="22"/>
        </w:rPr>
        <w:t>The</w:t>
      </w:r>
      <w:r w:rsidRPr="0012514B">
        <w:rPr>
          <w:rFonts w:eastAsia="Cambria"/>
          <w:spacing w:val="1"/>
          <w:sz w:val="22"/>
          <w:szCs w:val="22"/>
        </w:rPr>
        <w:t xml:space="preserve"> </w:t>
      </w:r>
      <w:r w:rsidRPr="0012514B">
        <w:rPr>
          <w:rFonts w:eastAsia="Cambria"/>
          <w:sz w:val="22"/>
          <w:szCs w:val="22"/>
        </w:rPr>
        <w:t>request</w:t>
      </w:r>
      <w:r w:rsidRPr="0012514B">
        <w:rPr>
          <w:rFonts w:eastAsia="Cambria"/>
          <w:spacing w:val="1"/>
          <w:sz w:val="22"/>
          <w:szCs w:val="22"/>
        </w:rPr>
        <w:t xml:space="preserve"> </w:t>
      </w:r>
      <w:r w:rsidRPr="0012514B">
        <w:rPr>
          <w:rFonts w:eastAsia="Cambria"/>
          <w:sz w:val="22"/>
          <w:szCs w:val="22"/>
        </w:rPr>
        <w:t>and</w:t>
      </w:r>
      <w:r w:rsidRPr="0012514B">
        <w:rPr>
          <w:rFonts w:eastAsia="Cambria"/>
          <w:spacing w:val="-50"/>
          <w:sz w:val="22"/>
          <w:szCs w:val="22"/>
        </w:rPr>
        <w:t xml:space="preserve"> </w:t>
      </w:r>
      <w:r w:rsidR="001B5198" w:rsidRPr="0012514B">
        <w:rPr>
          <w:rFonts w:eastAsia="Cambria"/>
          <w:spacing w:val="-50"/>
          <w:sz w:val="22"/>
          <w:szCs w:val="22"/>
        </w:rPr>
        <w:t xml:space="preserve">     </w:t>
      </w:r>
      <w:r w:rsidRPr="0012514B">
        <w:rPr>
          <w:rFonts w:eastAsia="Cambria"/>
          <w:sz w:val="22"/>
          <w:szCs w:val="22"/>
        </w:rPr>
        <w:t>responses</w:t>
      </w:r>
      <w:r w:rsidRPr="0012514B">
        <w:rPr>
          <w:rFonts w:eastAsia="Cambria"/>
          <w:spacing w:val="1"/>
          <w:sz w:val="22"/>
          <w:szCs w:val="22"/>
        </w:rPr>
        <w:t xml:space="preserve"> </w:t>
      </w:r>
      <w:r w:rsidRPr="0012514B">
        <w:rPr>
          <w:rFonts w:eastAsia="Cambria"/>
          <w:sz w:val="22"/>
          <w:szCs w:val="22"/>
        </w:rPr>
        <w:t>thereto</w:t>
      </w:r>
      <w:r w:rsidRPr="0012514B">
        <w:rPr>
          <w:rFonts w:eastAsia="Cambria"/>
          <w:spacing w:val="1"/>
          <w:sz w:val="22"/>
          <w:szCs w:val="22"/>
        </w:rPr>
        <w:t xml:space="preserve"> </w:t>
      </w:r>
      <w:r w:rsidRPr="0012514B">
        <w:rPr>
          <w:rFonts w:eastAsia="Cambria"/>
          <w:sz w:val="22"/>
          <w:szCs w:val="22"/>
        </w:rPr>
        <w:t>shall</w:t>
      </w:r>
      <w:r w:rsidRPr="0012514B">
        <w:rPr>
          <w:rFonts w:eastAsia="Cambria"/>
          <w:spacing w:val="1"/>
          <w:sz w:val="22"/>
          <w:szCs w:val="22"/>
        </w:rPr>
        <w:t xml:space="preserve"> </w:t>
      </w:r>
      <w:r w:rsidRPr="0012514B">
        <w:rPr>
          <w:rFonts w:eastAsia="Cambria"/>
          <w:sz w:val="22"/>
          <w:szCs w:val="22"/>
        </w:rPr>
        <w:t>be</w:t>
      </w:r>
      <w:r w:rsidRPr="0012514B">
        <w:rPr>
          <w:rFonts w:eastAsia="Cambria"/>
          <w:spacing w:val="1"/>
          <w:sz w:val="22"/>
          <w:szCs w:val="22"/>
        </w:rPr>
        <w:t xml:space="preserve"> </w:t>
      </w:r>
      <w:r w:rsidRPr="0012514B">
        <w:rPr>
          <w:rFonts w:eastAsia="Cambria"/>
          <w:sz w:val="22"/>
          <w:szCs w:val="22"/>
        </w:rPr>
        <w:t>made</w:t>
      </w:r>
      <w:r w:rsidRPr="0012514B">
        <w:rPr>
          <w:rFonts w:eastAsia="Cambria"/>
          <w:spacing w:val="1"/>
          <w:sz w:val="22"/>
          <w:szCs w:val="22"/>
        </w:rPr>
        <w:t xml:space="preserve"> </w:t>
      </w:r>
      <w:r w:rsidRPr="0012514B">
        <w:rPr>
          <w:rFonts w:eastAsia="Cambria"/>
          <w:sz w:val="22"/>
          <w:szCs w:val="22"/>
        </w:rPr>
        <w:t>in</w:t>
      </w:r>
      <w:r w:rsidRPr="0012514B">
        <w:rPr>
          <w:rFonts w:eastAsia="Cambria"/>
          <w:spacing w:val="1"/>
          <w:sz w:val="22"/>
          <w:szCs w:val="22"/>
        </w:rPr>
        <w:t xml:space="preserve"> </w:t>
      </w:r>
      <w:r w:rsidRPr="0012514B">
        <w:rPr>
          <w:rFonts w:eastAsia="Cambria"/>
          <w:sz w:val="22"/>
          <w:szCs w:val="22"/>
        </w:rPr>
        <w:t>writing.</w:t>
      </w:r>
      <w:r w:rsidRPr="0012514B">
        <w:rPr>
          <w:rFonts w:eastAsia="Cambria"/>
          <w:spacing w:val="1"/>
          <w:sz w:val="22"/>
          <w:szCs w:val="22"/>
        </w:rPr>
        <w:t xml:space="preserve"> </w:t>
      </w:r>
      <w:r w:rsidRPr="0012514B">
        <w:rPr>
          <w:rFonts w:eastAsia="Cambria"/>
          <w:sz w:val="22"/>
          <w:szCs w:val="22"/>
        </w:rPr>
        <w:t>If</w:t>
      </w:r>
      <w:r w:rsidRPr="0012514B">
        <w:rPr>
          <w:rFonts w:eastAsia="Cambria"/>
          <w:spacing w:val="1"/>
          <w:sz w:val="22"/>
          <w:szCs w:val="22"/>
        </w:rPr>
        <w:t xml:space="preserve"> </w:t>
      </w:r>
      <w:r w:rsidRPr="0012514B">
        <w:rPr>
          <w:rFonts w:eastAsia="Cambria"/>
          <w:sz w:val="22"/>
          <w:szCs w:val="22"/>
        </w:rPr>
        <w:t>a</w:t>
      </w:r>
      <w:r w:rsidRPr="0012514B">
        <w:rPr>
          <w:rFonts w:eastAsia="Cambria"/>
          <w:spacing w:val="1"/>
          <w:sz w:val="22"/>
          <w:szCs w:val="22"/>
        </w:rPr>
        <w:t xml:space="preserve"> </w:t>
      </w:r>
      <w:r w:rsidRPr="0012514B">
        <w:rPr>
          <w:rFonts w:eastAsia="Cambria"/>
          <w:sz w:val="22"/>
          <w:szCs w:val="22"/>
        </w:rPr>
        <w:t>Bidder</w:t>
      </w:r>
      <w:r w:rsidRPr="0012514B">
        <w:rPr>
          <w:rFonts w:eastAsia="Cambria"/>
          <w:spacing w:val="-50"/>
          <w:sz w:val="22"/>
          <w:szCs w:val="22"/>
        </w:rPr>
        <w:t xml:space="preserve"> </w:t>
      </w:r>
      <w:r w:rsidRPr="0012514B">
        <w:rPr>
          <w:rFonts w:eastAsia="Cambria"/>
          <w:sz w:val="22"/>
          <w:szCs w:val="22"/>
        </w:rPr>
        <w:t>accepts to prolong the period of validity, the bid security shall also be</w:t>
      </w:r>
      <w:r w:rsidRPr="0012514B">
        <w:rPr>
          <w:rFonts w:eastAsia="Cambria"/>
          <w:spacing w:val="1"/>
          <w:sz w:val="22"/>
          <w:szCs w:val="22"/>
        </w:rPr>
        <w:t xml:space="preserve"> </w:t>
      </w:r>
      <w:r w:rsidRPr="0012514B">
        <w:rPr>
          <w:rFonts w:eastAsia="Cambria"/>
          <w:sz w:val="22"/>
          <w:szCs w:val="22"/>
        </w:rPr>
        <w:t>suitably</w:t>
      </w:r>
      <w:r w:rsidRPr="0012514B">
        <w:rPr>
          <w:rFonts w:eastAsia="Cambria"/>
          <w:spacing w:val="29"/>
          <w:sz w:val="22"/>
          <w:szCs w:val="22"/>
        </w:rPr>
        <w:t xml:space="preserve"> </w:t>
      </w:r>
      <w:r w:rsidRPr="0012514B">
        <w:rPr>
          <w:rFonts w:eastAsia="Cambria"/>
          <w:sz w:val="22"/>
          <w:szCs w:val="22"/>
        </w:rPr>
        <w:t>extended.</w:t>
      </w:r>
      <w:r w:rsidRPr="0012514B">
        <w:rPr>
          <w:rFonts w:eastAsia="Cambria"/>
          <w:spacing w:val="28"/>
          <w:sz w:val="22"/>
          <w:szCs w:val="22"/>
        </w:rPr>
        <w:t xml:space="preserve"> </w:t>
      </w:r>
      <w:r w:rsidRPr="0012514B">
        <w:rPr>
          <w:rFonts w:eastAsia="Cambria"/>
          <w:sz w:val="22"/>
          <w:szCs w:val="22"/>
        </w:rPr>
        <w:t>A</w:t>
      </w:r>
      <w:r w:rsidRPr="0012514B">
        <w:rPr>
          <w:rFonts w:eastAsia="Cambria"/>
          <w:spacing w:val="25"/>
          <w:sz w:val="22"/>
          <w:szCs w:val="22"/>
        </w:rPr>
        <w:t xml:space="preserve"> </w:t>
      </w:r>
      <w:r w:rsidRPr="0012514B">
        <w:rPr>
          <w:rFonts w:eastAsia="Cambria"/>
          <w:sz w:val="22"/>
          <w:szCs w:val="22"/>
        </w:rPr>
        <w:t>Bidder</w:t>
      </w:r>
      <w:r w:rsidRPr="0012514B">
        <w:rPr>
          <w:rFonts w:eastAsia="Cambria"/>
          <w:spacing w:val="29"/>
          <w:sz w:val="22"/>
          <w:szCs w:val="22"/>
        </w:rPr>
        <w:t xml:space="preserve"> </w:t>
      </w:r>
      <w:r w:rsidRPr="0012514B">
        <w:rPr>
          <w:rFonts w:eastAsia="Cambria"/>
          <w:sz w:val="22"/>
          <w:szCs w:val="22"/>
        </w:rPr>
        <w:t>may</w:t>
      </w:r>
      <w:r w:rsidRPr="0012514B">
        <w:rPr>
          <w:rFonts w:eastAsia="Cambria"/>
          <w:spacing w:val="27"/>
          <w:sz w:val="22"/>
          <w:szCs w:val="22"/>
        </w:rPr>
        <w:t xml:space="preserve"> </w:t>
      </w:r>
      <w:r w:rsidRPr="0012514B">
        <w:rPr>
          <w:rFonts w:eastAsia="Cambria"/>
          <w:sz w:val="22"/>
          <w:szCs w:val="22"/>
        </w:rPr>
        <w:t>refuse</w:t>
      </w:r>
      <w:r w:rsidRPr="0012514B">
        <w:rPr>
          <w:rFonts w:eastAsia="Cambria"/>
          <w:spacing w:val="28"/>
          <w:sz w:val="22"/>
          <w:szCs w:val="22"/>
        </w:rPr>
        <w:t xml:space="preserve"> </w:t>
      </w:r>
      <w:r w:rsidRPr="0012514B">
        <w:rPr>
          <w:rFonts w:eastAsia="Cambria"/>
          <w:sz w:val="22"/>
          <w:szCs w:val="22"/>
        </w:rPr>
        <w:t>the</w:t>
      </w:r>
      <w:r w:rsidRPr="0012514B">
        <w:rPr>
          <w:rFonts w:eastAsia="Cambria"/>
          <w:spacing w:val="25"/>
          <w:sz w:val="22"/>
          <w:szCs w:val="22"/>
        </w:rPr>
        <w:t xml:space="preserve"> </w:t>
      </w:r>
      <w:r w:rsidRPr="0012514B">
        <w:rPr>
          <w:rFonts w:eastAsia="Cambria"/>
          <w:sz w:val="22"/>
          <w:szCs w:val="22"/>
        </w:rPr>
        <w:t>request</w:t>
      </w:r>
      <w:r w:rsidRPr="0012514B">
        <w:rPr>
          <w:rFonts w:eastAsia="Cambria"/>
          <w:spacing w:val="29"/>
          <w:sz w:val="22"/>
          <w:szCs w:val="22"/>
        </w:rPr>
        <w:t xml:space="preserve"> </w:t>
      </w:r>
      <w:r w:rsidRPr="0012514B">
        <w:rPr>
          <w:rFonts w:eastAsia="Cambria"/>
          <w:sz w:val="22"/>
          <w:szCs w:val="22"/>
        </w:rPr>
        <w:t>without</w:t>
      </w:r>
      <w:r w:rsidRPr="0012514B">
        <w:rPr>
          <w:rFonts w:eastAsia="Cambria"/>
          <w:spacing w:val="30"/>
          <w:sz w:val="22"/>
          <w:szCs w:val="22"/>
        </w:rPr>
        <w:t xml:space="preserve"> </w:t>
      </w:r>
      <w:r w:rsidRPr="0012514B">
        <w:rPr>
          <w:rFonts w:eastAsia="Cambria"/>
          <w:sz w:val="22"/>
          <w:szCs w:val="22"/>
        </w:rPr>
        <w:t>forfeiting</w:t>
      </w:r>
      <w:r w:rsidRPr="0012514B">
        <w:rPr>
          <w:rFonts w:eastAsia="Cambria"/>
          <w:spacing w:val="-51"/>
          <w:sz w:val="22"/>
          <w:szCs w:val="22"/>
        </w:rPr>
        <w:t xml:space="preserve"> </w:t>
      </w:r>
      <w:r w:rsidRPr="0012514B">
        <w:rPr>
          <w:rFonts w:eastAsia="Cambria"/>
          <w:sz w:val="22"/>
          <w:szCs w:val="22"/>
        </w:rPr>
        <w:t>its bid security. A Bidder granting the request will not be required or</w:t>
      </w:r>
      <w:r w:rsidRPr="0012514B">
        <w:rPr>
          <w:rFonts w:eastAsia="Cambria"/>
          <w:spacing w:val="1"/>
          <w:sz w:val="22"/>
          <w:szCs w:val="22"/>
        </w:rPr>
        <w:t xml:space="preserve"> </w:t>
      </w:r>
      <w:r w:rsidRPr="0012514B">
        <w:rPr>
          <w:rFonts w:eastAsia="Cambria"/>
          <w:sz w:val="22"/>
          <w:szCs w:val="22"/>
        </w:rPr>
        <w:t>permitted</w:t>
      </w:r>
      <w:r w:rsidRPr="0012514B">
        <w:rPr>
          <w:rFonts w:eastAsia="Cambria"/>
          <w:spacing w:val="8"/>
          <w:sz w:val="22"/>
          <w:szCs w:val="22"/>
        </w:rPr>
        <w:t xml:space="preserve"> </w:t>
      </w:r>
      <w:r w:rsidRPr="0012514B">
        <w:rPr>
          <w:rFonts w:eastAsia="Cambria"/>
          <w:sz w:val="22"/>
          <w:szCs w:val="22"/>
        </w:rPr>
        <w:t>to</w:t>
      </w:r>
      <w:r w:rsidRPr="0012514B">
        <w:rPr>
          <w:rFonts w:eastAsia="Cambria"/>
          <w:spacing w:val="8"/>
          <w:sz w:val="22"/>
          <w:szCs w:val="22"/>
        </w:rPr>
        <w:t xml:space="preserve"> </w:t>
      </w:r>
      <w:r w:rsidRPr="0012514B">
        <w:rPr>
          <w:rFonts w:eastAsia="Cambria"/>
          <w:sz w:val="22"/>
          <w:szCs w:val="22"/>
        </w:rPr>
        <w:t>modify</w:t>
      </w:r>
      <w:r w:rsidRPr="0012514B">
        <w:rPr>
          <w:rFonts w:eastAsia="Cambria"/>
          <w:spacing w:val="8"/>
          <w:sz w:val="22"/>
          <w:szCs w:val="22"/>
        </w:rPr>
        <w:t xml:space="preserve"> </w:t>
      </w:r>
      <w:r w:rsidRPr="0012514B">
        <w:rPr>
          <w:rFonts w:eastAsia="Cambria"/>
          <w:sz w:val="22"/>
          <w:szCs w:val="22"/>
        </w:rPr>
        <w:t>its</w:t>
      </w:r>
      <w:r w:rsidRPr="0012514B">
        <w:rPr>
          <w:rFonts w:eastAsia="Cambria"/>
          <w:spacing w:val="7"/>
          <w:sz w:val="22"/>
          <w:szCs w:val="22"/>
        </w:rPr>
        <w:t xml:space="preserve"> </w:t>
      </w:r>
      <w:r w:rsidRPr="0012514B">
        <w:rPr>
          <w:rFonts w:eastAsia="Cambria"/>
          <w:sz w:val="22"/>
          <w:szCs w:val="22"/>
        </w:rPr>
        <w:t>bid.</w:t>
      </w:r>
    </w:p>
    <w:p w:rsidR="002957DC" w:rsidRPr="0012514B" w:rsidRDefault="002957DC">
      <w:pPr>
        <w:widowControl w:val="0"/>
        <w:autoSpaceDE w:val="0"/>
        <w:autoSpaceDN w:val="0"/>
        <w:rPr>
          <w:rFonts w:eastAsia="Cambria"/>
          <w:sz w:val="22"/>
          <w:szCs w:val="22"/>
        </w:rPr>
      </w:pPr>
    </w:p>
    <w:p w:rsidR="002957DC" w:rsidRPr="0012514B" w:rsidRDefault="007C76D0">
      <w:pPr>
        <w:widowControl w:val="0"/>
        <w:numPr>
          <w:ilvl w:val="0"/>
          <w:numId w:val="11"/>
        </w:numPr>
        <w:tabs>
          <w:tab w:val="left" w:pos="1188"/>
          <w:tab w:val="left" w:pos="1189"/>
        </w:tabs>
        <w:autoSpaceDE w:val="0"/>
        <w:autoSpaceDN w:val="0"/>
        <w:ind w:hanging="1081"/>
        <w:outlineLvl w:val="0"/>
        <w:rPr>
          <w:rFonts w:eastAsia="Palatino Linotype"/>
          <w:b/>
          <w:bCs/>
          <w:sz w:val="22"/>
          <w:szCs w:val="22"/>
        </w:rPr>
      </w:pPr>
      <w:bookmarkStart w:id="33" w:name="_Toc132464578"/>
      <w:r w:rsidRPr="0012514B">
        <w:rPr>
          <w:rFonts w:eastAsia="Palatino Linotype"/>
          <w:b/>
          <w:bCs/>
          <w:sz w:val="22"/>
          <w:szCs w:val="22"/>
        </w:rPr>
        <w:t>Format</w:t>
      </w:r>
      <w:r w:rsidRPr="0012514B">
        <w:rPr>
          <w:rFonts w:eastAsia="Palatino Linotype"/>
          <w:b/>
          <w:bCs/>
          <w:spacing w:val="-3"/>
          <w:sz w:val="22"/>
          <w:szCs w:val="22"/>
        </w:rPr>
        <w:t xml:space="preserve"> </w:t>
      </w:r>
      <w:r w:rsidRPr="0012514B">
        <w:rPr>
          <w:rFonts w:eastAsia="Palatino Linotype"/>
          <w:b/>
          <w:bCs/>
          <w:sz w:val="22"/>
          <w:szCs w:val="22"/>
        </w:rPr>
        <w:t>and</w:t>
      </w:r>
      <w:r w:rsidRPr="0012514B">
        <w:rPr>
          <w:rFonts w:eastAsia="Palatino Linotype"/>
          <w:b/>
          <w:bCs/>
          <w:spacing w:val="-2"/>
          <w:sz w:val="22"/>
          <w:szCs w:val="22"/>
        </w:rPr>
        <w:t xml:space="preserve"> </w:t>
      </w:r>
      <w:r w:rsidRPr="0012514B">
        <w:rPr>
          <w:rFonts w:eastAsia="Palatino Linotype"/>
          <w:b/>
          <w:bCs/>
          <w:sz w:val="22"/>
          <w:szCs w:val="22"/>
        </w:rPr>
        <w:t>Signing</w:t>
      </w:r>
      <w:r w:rsidRPr="0012514B">
        <w:rPr>
          <w:rFonts w:eastAsia="Palatino Linotype"/>
          <w:b/>
          <w:bCs/>
          <w:spacing w:val="-2"/>
          <w:sz w:val="22"/>
          <w:szCs w:val="22"/>
        </w:rPr>
        <w:t xml:space="preserve"> </w:t>
      </w:r>
      <w:r w:rsidRPr="0012514B">
        <w:rPr>
          <w:rFonts w:eastAsia="Palatino Linotype"/>
          <w:b/>
          <w:bCs/>
          <w:sz w:val="22"/>
          <w:szCs w:val="22"/>
        </w:rPr>
        <w:t>of</w:t>
      </w:r>
      <w:r w:rsidRPr="0012514B">
        <w:rPr>
          <w:rFonts w:eastAsia="Palatino Linotype"/>
          <w:b/>
          <w:bCs/>
          <w:spacing w:val="-2"/>
          <w:sz w:val="22"/>
          <w:szCs w:val="22"/>
        </w:rPr>
        <w:t xml:space="preserve"> </w:t>
      </w:r>
      <w:r w:rsidRPr="0012514B">
        <w:rPr>
          <w:rFonts w:eastAsia="Palatino Linotype"/>
          <w:b/>
          <w:bCs/>
          <w:sz w:val="22"/>
          <w:szCs w:val="22"/>
        </w:rPr>
        <w:t>Bid</w:t>
      </w:r>
      <w:bookmarkEnd w:id="33"/>
    </w:p>
    <w:p w:rsidR="002957DC" w:rsidRPr="0012514B" w:rsidRDefault="002957DC">
      <w:pPr>
        <w:widowControl w:val="0"/>
        <w:autoSpaceDE w:val="0"/>
        <w:autoSpaceDN w:val="0"/>
        <w:spacing w:before="10"/>
        <w:rPr>
          <w:rFonts w:eastAsia="Cambria"/>
          <w:b/>
          <w:sz w:val="22"/>
          <w:szCs w:val="22"/>
        </w:rPr>
      </w:pPr>
    </w:p>
    <w:p w:rsidR="002957DC" w:rsidRPr="0012514B" w:rsidRDefault="007C76D0" w:rsidP="006808EC">
      <w:pPr>
        <w:widowControl w:val="0"/>
        <w:numPr>
          <w:ilvl w:val="1"/>
          <w:numId w:val="11"/>
        </w:numPr>
        <w:tabs>
          <w:tab w:val="left" w:pos="1188"/>
          <w:tab w:val="left" w:pos="1189"/>
        </w:tabs>
        <w:autoSpaceDE w:val="0"/>
        <w:autoSpaceDN w:val="0"/>
        <w:spacing w:before="16"/>
        <w:ind w:hanging="1081"/>
        <w:jc w:val="both"/>
        <w:rPr>
          <w:rFonts w:eastAsia="Cambria"/>
          <w:sz w:val="22"/>
          <w:szCs w:val="22"/>
        </w:rPr>
      </w:pPr>
      <w:r w:rsidRPr="0012514B">
        <w:rPr>
          <w:rFonts w:eastAsia="Cambria"/>
          <w:spacing w:val="-1"/>
          <w:w w:val="105"/>
          <w:sz w:val="22"/>
          <w:szCs w:val="22"/>
        </w:rPr>
        <w:t>The</w:t>
      </w:r>
      <w:r w:rsidRPr="0012514B">
        <w:rPr>
          <w:rFonts w:eastAsia="Cambria"/>
          <w:spacing w:val="-11"/>
          <w:w w:val="105"/>
          <w:sz w:val="22"/>
          <w:szCs w:val="22"/>
        </w:rPr>
        <w:t xml:space="preserve"> </w:t>
      </w:r>
      <w:r w:rsidRPr="0012514B">
        <w:rPr>
          <w:rFonts w:eastAsia="Cambria"/>
          <w:spacing w:val="-1"/>
          <w:w w:val="105"/>
          <w:sz w:val="22"/>
          <w:szCs w:val="22"/>
        </w:rPr>
        <w:t>bidder</w:t>
      </w:r>
      <w:r w:rsidRPr="0012514B">
        <w:rPr>
          <w:rFonts w:eastAsia="Cambria"/>
          <w:spacing w:val="-9"/>
          <w:w w:val="105"/>
          <w:sz w:val="22"/>
          <w:szCs w:val="22"/>
        </w:rPr>
        <w:t xml:space="preserve"> </w:t>
      </w:r>
      <w:r w:rsidRPr="0012514B">
        <w:rPr>
          <w:rFonts w:eastAsia="Cambria"/>
          <w:spacing w:val="-1"/>
          <w:w w:val="105"/>
          <w:sz w:val="22"/>
          <w:szCs w:val="22"/>
        </w:rPr>
        <w:t>shall</w:t>
      </w:r>
      <w:r w:rsidRPr="0012514B">
        <w:rPr>
          <w:rFonts w:eastAsia="Cambria"/>
          <w:spacing w:val="-11"/>
          <w:w w:val="105"/>
          <w:sz w:val="22"/>
          <w:szCs w:val="22"/>
        </w:rPr>
        <w:t xml:space="preserve"> </w:t>
      </w:r>
      <w:r w:rsidRPr="0012514B">
        <w:rPr>
          <w:rFonts w:eastAsia="Cambria"/>
          <w:spacing w:val="-1"/>
          <w:w w:val="105"/>
          <w:sz w:val="22"/>
          <w:szCs w:val="22"/>
        </w:rPr>
        <w:t>prepare</w:t>
      </w:r>
      <w:r w:rsidRPr="0012514B">
        <w:rPr>
          <w:rFonts w:eastAsia="Cambria"/>
          <w:spacing w:val="-11"/>
          <w:w w:val="105"/>
          <w:sz w:val="22"/>
          <w:szCs w:val="22"/>
        </w:rPr>
        <w:t xml:space="preserve"> </w:t>
      </w:r>
      <w:r w:rsidRPr="0012514B">
        <w:rPr>
          <w:rFonts w:eastAsia="Cambria"/>
          <w:spacing w:val="-1"/>
          <w:w w:val="105"/>
          <w:sz w:val="22"/>
          <w:szCs w:val="22"/>
        </w:rPr>
        <w:t>the</w:t>
      </w:r>
      <w:r w:rsidRPr="0012514B">
        <w:rPr>
          <w:rFonts w:eastAsia="Cambria"/>
          <w:spacing w:val="-11"/>
          <w:w w:val="105"/>
          <w:sz w:val="22"/>
          <w:szCs w:val="22"/>
        </w:rPr>
        <w:t xml:space="preserve"> </w:t>
      </w:r>
      <w:r w:rsidRPr="0012514B">
        <w:rPr>
          <w:rFonts w:eastAsia="Cambria"/>
          <w:spacing w:val="-1"/>
          <w:w w:val="105"/>
          <w:sz w:val="22"/>
          <w:szCs w:val="22"/>
        </w:rPr>
        <w:t>bid</w:t>
      </w:r>
      <w:r w:rsidRPr="0012514B">
        <w:rPr>
          <w:rFonts w:eastAsia="Cambria"/>
          <w:spacing w:val="-10"/>
          <w:w w:val="105"/>
          <w:sz w:val="22"/>
          <w:szCs w:val="22"/>
        </w:rPr>
        <w:t xml:space="preserve"> </w:t>
      </w:r>
      <w:r w:rsidRPr="0012514B">
        <w:rPr>
          <w:rFonts w:eastAsia="Cambria"/>
          <w:spacing w:val="-1"/>
          <w:w w:val="105"/>
          <w:sz w:val="22"/>
          <w:szCs w:val="22"/>
        </w:rPr>
        <w:t>in</w:t>
      </w:r>
      <w:r w:rsidRPr="0012514B">
        <w:rPr>
          <w:rFonts w:eastAsia="Cambria"/>
          <w:spacing w:val="-13"/>
          <w:w w:val="105"/>
          <w:sz w:val="22"/>
          <w:szCs w:val="22"/>
        </w:rPr>
        <w:t xml:space="preserve"> </w:t>
      </w:r>
      <w:r w:rsidRPr="0012514B">
        <w:rPr>
          <w:rFonts w:eastAsia="Cambria"/>
          <w:spacing w:val="-1"/>
          <w:w w:val="105"/>
          <w:sz w:val="22"/>
          <w:szCs w:val="22"/>
        </w:rPr>
        <w:t>the</w:t>
      </w:r>
      <w:r w:rsidRPr="0012514B">
        <w:rPr>
          <w:rFonts w:eastAsia="Cambria"/>
          <w:spacing w:val="-10"/>
          <w:w w:val="105"/>
          <w:sz w:val="22"/>
          <w:szCs w:val="22"/>
        </w:rPr>
        <w:t xml:space="preserve"> </w:t>
      </w:r>
      <w:r w:rsidRPr="0012514B">
        <w:rPr>
          <w:rFonts w:eastAsia="Cambria"/>
          <w:spacing w:val="-1"/>
          <w:w w:val="105"/>
          <w:sz w:val="22"/>
          <w:szCs w:val="22"/>
        </w:rPr>
        <w:t>manner</w:t>
      </w:r>
      <w:r w:rsidRPr="0012514B">
        <w:rPr>
          <w:rFonts w:eastAsia="Cambria"/>
          <w:spacing w:val="-11"/>
          <w:w w:val="105"/>
          <w:sz w:val="22"/>
          <w:szCs w:val="22"/>
        </w:rPr>
        <w:t xml:space="preserve"> </w:t>
      </w:r>
      <w:r w:rsidRPr="0012514B">
        <w:rPr>
          <w:rFonts w:eastAsia="Cambria"/>
          <w:spacing w:val="-1"/>
          <w:w w:val="105"/>
          <w:sz w:val="22"/>
          <w:szCs w:val="22"/>
        </w:rPr>
        <w:t>indicated</w:t>
      </w:r>
      <w:r w:rsidRPr="0012514B">
        <w:rPr>
          <w:rFonts w:eastAsia="Cambria"/>
          <w:spacing w:val="-10"/>
          <w:w w:val="105"/>
          <w:sz w:val="22"/>
          <w:szCs w:val="22"/>
        </w:rPr>
        <w:t xml:space="preserve"> </w:t>
      </w:r>
      <w:r w:rsidRPr="0012514B">
        <w:rPr>
          <w:rFonts w:eastAsia="Cambria"/>
          <w:spacing w:val="-1"/>
          <w:w w:val="105"/>
          <w:sz w:val="22"/>
          <w:szCs w:val="22"/>
        </w:rPr>
        <w:t>in</w:t>
      </w:r>
      <w:r w:rsidRPr="0012514B">
        <w:rPr>
          <w:rFonts w:eastAsia="Cambria"/>
          <w:spacing w:val="-13"/>
          <w:w w:val="105"/>
          <w:sz w:val="22"/>
          <w:szCs w:val="22"/>
        </w:rPr>
        <w:t xml:space="preserve"> </w:t>
      </w:r>
      <w:r w:rsidRPr="0012514B">
        <w:rPr>
          <w:rFonts w:eastAsia="Cambria"/>
          <w:b/>
          <w:bCs/>
          <w:spacing w:val="-1"/>
          <w:w w:val="105"/>
          <w:sz w:val="22"/>
          <w:szCs w:val="22"/>
        </w:rPr>
        <w:t>ITB</w:t>
      </w:r>
      <w:r w:rsidRPr="0012514B">
        <w:rPr>
          <w:rFonts w:eastAsia="Cambria"/>
          <w:b/>
          <w:bCs/>
          <w:spacing w:val="-12"/>
          <w:w w:val="105"/>
          <w:sz w:val="22"/>
          <w:szCs w:val="22"/>
        </w:rPr>
        <w:t xml:space="preserve"> </w:t>
      </w:r>
      <w:r w:rsidRPr="0012514B">
        <w:rPr>
          <w:rFonts w:eastAsia="Cambria"/>
          <w:b/>
          <w:bCs/>
          <w:spacing w:val="-1"/>
          <w:w w:val="105"/>
          <w:sz w:val="22"/>
          <w:szCs w:val="22"/>
        </w:rPr>
        <w:t>Clause</w:t>
      </w:r>
      <w:r w:rsidR="00A30767" w:rsidRPr="0012514B">
        <w:rPr>
          <w:rFonts w:eastAsia="Cambria"/>
          <w:b/>
          <w:bCs/>
          <w:spacing w:val="-1"/>
          <w:w w:val="105"/>
          <w:sz w:val="22"/>
          <w:szCs w:val="22"/>
        </w:rPr>
        <w:t xml:space="preserve"> </w:t>
      </w:r>
      <w:r w:rsidRPr="0012514B">
        <w:rPr>
          <w:rFonts w:eastAsia="Cambria"/>
          <w:b/>
          <w:bCs/>
          <w:spacing w:val="-1"/>
          <w:w w:val="105"/>
          <w:sz w:val="22"/>
          <w:szCs w:val="22"/>
        </w:rPr>
        <w:t>9.0</w:t>
      </w:r>
      <w:r w:rsidRPr="0012514B">
        <w:rPr>
          <w:rFonts w:eastAsia="Cambria"/>
          <w:spacing w:val="-13"/>
          <w:w w:val="105"/>
          <w:sz w:val="22"/>
          <w:szCs w:val="22"/>
        </w:rPr>
        <w:t xml:space="preserve"> </w:t>
      </w:r>
      <w:r w:rsidRPr="0012514B">
        <w:rPr>
          <w:rFonts w:eastAsia="Cambria"/>
          <w:spacing w:val="-1"/>
          <w:w w:val="105"/>
          <w:sz w:val="22"/>
          <w:szCs w:val="22"/>
        </w:rPr>
        <w:t>and</w:t>
      </w:r>
      <w:r w:rsidRPr="0012514B">
        <w:rPr>
          <w:rFonts w:eastAsia="Cambria"/>
          <w:spacing w:val="36"/>
          <w:w w:val="105"/>
          <w:sz w:val="22"/>
          <w:szCs w:val="22"/>
        </w:rPr>
        <w:t xml:space="preserve"> </w:t>
      </w:r>
      <w:r w:rsidRPr="0012514B">
        <w:rPr>
          <w:rFonts w:eastAsia="Cambria"/>
          <w:spacing w:val="-1"/>
          <w:w w:val="105"/>
          <w:sz w:val="22"/>
          <w:szCs w:val="22"/>
        </w:rPr>
        <w:t>submit</w:t>
      </w:r>
      <w:r w:rsidRPr="0012514B">
        <w:rPr>
          <w:rFonts w:eastAsia="Cambria"/>
          <w:spacing w:val="-11"/>
          <w:w w:val="105"/>
          <w:sz w:val="22"/>
          <w:szCs w:val="22"/>
        </w:rPr>
        <w:t xml:space="preserve"> </w:t>
      </w:r>
      <w:r w:rsidRPr="0012514B">
        <w:rPr>
          <w:rFonts w:eastAsia="Cambria"/>
          <w:spacing w:val="-1"/>
          <w:w w:val="105"/>
          <w:sz w:val="22"/>
          <w:szCs w:val="22"/>
        </w:rPr>
        <w:t>the</w:t>
      </w:r>
      <w:r w:rsidRPr="0012514B">
        <w:rPr>
          <w:rFonts w:eastAsia="Cambria"/>
          <w:spacing w:val="-11"/>
          <w:w w:val="105"/>
          <w:sz w:val="22"/>
          <w:szCs w:val="22"/>
        </w:rPr>
        <w:t xml:space="preserve"> </w:t>
      </w:r>
      <w:r w:rsidRPr="0012514B">
        <w:rPr>
          <w:rFonts w:eastAsia="Cambria"/>
          <w:spacing w:val="-1"/>
          <w:w w:val="105"/>
          <w:sz w:val="22"/>
          <w:szCs w:val="22"/>
        </w:rPr>
        <w:t>bid</w:t>
      </w:r>
      <w:r w:rsidRPr="0012514B">
        <w:rPr>
          <w:rFonts w:eastAsia="Cambria"/>
          <w:spacing w:val="-8"/>
          <w:w w:val="105"/>
          <w:sz w:val="22"/>
          <w:szCs w:val="22"/>
        </w:rPr>
        <w:t xml:space="preserve"> </w:t>
      </w:r>
      <w:r w:rsidRPr="0012514B">
        <w:rPr>
          <w:rFonts w:eastAsia="Cambria"/>
          <w:spacing w:val="-1"/>
          <w:w w:val="105"/>
          <w:sz w:val="22"/>
          <w:szCs w:val="22"/>
        </w:rPr>
        <w:t>in</w:t>
      </w:r>
      <w:r w:rsidRPr="0012514B">
        <w:rPr>
          <w:rFonts w:eastAsia="Cambria"/>
          <w:spacing w:val="-13"/>
          <w:w w:val="105"/>
          <w:sz w:val="22"/>
          <w:szCs w:val="22"/>
        </w:rPr>
        <w:t xml:space="preserve"> </w:t>
      </w:r>
      <w:r w:rsidRPr="0012514B">
        <w:rPr>
          <w:rFonts w:eastAsia="Cambria"/>
          <w:spacing w:val="-1"/>
          <w:w w:val="105"/>
          <w:sz w:val="22"/>
          <w:szCs w:val="22"/>
        </w:rPr>
        <w:t>following</w:t>
      </w:r>
      <w:r w:rsidRPr="0012514B">
        <w:rPr>
          <w:rFonts w:eastAsia="Cambria"/>
          <w:spacing w:val="-11"/>
          <w:w w:val="105"/>
          <w:sz w:val="22"/>
          <w:szCs w:val="22"/>
        </w:rPr>
        <w:t xml:space="preserve"> </w:t>
      </w:r>
      <w:r w:rsidRPr="0012514B">
        <w:rPr>
          <w:rFonts w:eastAsia="Cambria"/>
          <w:w w:val="105"/>
          <w:sz w:val="22"/>
          <w:szCs w:val="22"/>
        </w:rPr>
        <w:t>manner:</w:t>
      </w:r>
    </w:p>
    <w:p w:rsidR="006808EC" w:rsidRPr="0012514B" w:rsidRDefault="006808EC" w:rsidP="006808EC">
      <w:pPr>
        <w:widowControl w:val="0"/>
        <w:tabs>
          <w:tab w:val="left" w:pos="1188"/>
          <w:tab w:val="left" w:pos="1189"/>
        </w:tabs>
        <w:autoSpaceDE w:val="0"/>
        <w:autoSpaceDN w:val="0"/>
        <w:spacing w:before="16"/>
        <w:ind w:left="1188"/>
        <w:jc w:val="both"/>
        <w:rPr>
          <w:rFonts w:eastAsia="Cambria"/>
          <w:spacing w:val="-1"/>
          <w:w w:val="105"/>
          <w:sz w:val="22"/>
          <w:szCs w:val="22"/>
        </w:rPr>
      </w:pPr>
    </w:p>
    <w:p w:rsidR="002957DC" w:rsidRPr="0012514B" w:rsidRDefault="007C76D0" w:rsidP="006808EC">
      <w:pPr>
        <w:widowControl w:val="0"/>
        <w:tabs>
          <w:tab w:val="left" w:pos="1188"/>
          <w:tab w:val="left" w:pos="1189"/>
        </w:tabs>
        <w:autoSpaceDE w:val="0"/>
        <w:autoSpaceDN w:val="0"/>
        <w:spacing w:before="16"/>
        <w:ind w:left="1188"/>
        <w:jc w:val="both"/>
        <w:rPr>
          <w:rFonts w:eastAsia="Cambria"/>
          <w:b/>
          <w:bCs/>
          <w:spacing w:val="-1"/>
          <w:w w:val="105"/>
          <w:sz w:val="22"/>
          <w:szCs w:val="22"/>
        </w:rPr>
      </w:pPr>
      <w:r w:rsidRPr="0012514B">
        <w:rPr>
          <w:rFonts w:eastAsia="Cambria"/>
          <w:b/>
          <w:bCs/>
          <w:spacing w:val="-1"/>
          <w:w w:val="105"/>
          <w:sz w:val="22"/>
          <w:szCs w:val="22"/>
        </w:rPr>
        <w:t>First Envelope:</w:t>
      </w:r>
    </w:p>
    <w:p w:rsidR="002957DC" w:rsidRPr="0012514B" w:rsidRDefault="007C76D0">
      <w:pPr>
        <w:widowControl w:val="0"/>
        <w:numPr>
          <w:ilvl w:val="0"/>
          <w:numId w:val="22"/>
        </w:numPr>
        <w:tabs>
          <w:tab w:val="left" w:pos="1549"/>
        </w:tabs>
        <w:autoSpaceDE w:val="0"/>
        <w:autoSpaceDN w:val="0"/>
        <w:spacing w:before="216" w:line="254" w:lineRule="auto"/>
        <w:ind w:right="242"/>
        <w:jc w:val="both"/>
        <w:rPr>
          <w:rFonts w:eastAsia="Cambria"/>
          <w:sz w:val="22"/>
          <w:szCs w:val="22"/>
        </w:rPr>
      </w:pPr>
      <w:r w:rsidRPr="0012514B">
        <w:rPr>
          <w:rFonts w:eastAsia="Cambria"/>
          <w:w w:val="105"/>
          <w:sz w:val="22"/>
          <w:szCs w:val="22"/>
        </w:rPr>
        <w:t>The</w:t>
      </w:r>
      <w:r w:rsidRPr="0012514B">
        <w:rPr>
          <w:rFonts w:eastAsia="Cambria"/>
          <w:spacing w:val="1"/>
          <w:w w:val="105"/>
          <w:sz w:val="22"/>
          <w:szCs w:val="22"/>
        </w:rPr>
        <w:t xml:space="preserve"> </w:t>
      </w:r>
      <w:r w:rsidRPr="0012514B">
        <w:rPr>
          <w:rFonts w:eastAsia="Cambria"/>
          <w:w w:val="105"/>
          <w:sz w:val="22"/>
          <w:szCs w:val="22"/>
        </w:rPr>
        <w:t>Electronic</w:t>
      </w:r>
      <w:r w:rsidRPr="0012514B">
        <w:rPr>
          <w:rFonts w:eastAsia="Cambria"/>
          <w:spacing w:val="1"/>
          <w:w w:val="105"/>
          <w:sz w:val="22"/>
          <w:szCs w:val="22"/>
        </w:rPr>
        <w:t xml:space="preserve"> </w:t>
      </w:r>
      <w:r w:rsidRPr="0012514B">
        <w:rPr>
          <w:rFonts w:eastAsia="Cambria"/>
          <w:w w:val="105"/>
          <w:sz w:val="22"/>
          <w:szCs w:val="22"/>
        </w:rPr>
        <w:t>Form/Template</w:t>
      </w:r>
      <w:r w:rsidRPr="0012514B">
        <w:rPr>
          <w:rFonts w:eastAsia="Cambria"/>
          <w:spacing w:val="1"/>
          <w:w w:val="105"/>
          <w:sz w:val="22"/>
          <w:szCs w:val="22"/>
        </w:rPr>
        <w:t xml:space="preserve"> </w:t>
      </w:r>
      <w:r w:rsidRPr="0012514B">
        <w:rPr>
          <w:rFonts w:eastAsia="Cambria"/>
          <w:w w:val="105"/>
          <w:sz w:val="22"/>
          <w:szCs w:val="22"/>
        </w:rPr>
        <w:t>of</w:t>
      </w:r>
      <w:r w:rsidRPr="0012514B">
        <w:rPr>
          <w:rFonts w:eastAsia="Cambria"/>
          <w:spacing w:val="1"/>
          <w:w w:val="105"/>
          <w:sz w:val="22"/>
          <w:szCs w:val="22"/>
        </w:rPr>
        <w:t xml:space="preserve"> </w:t>
      </w:r>
      <w:r w:rsidRPr="0012514B">
        <w:rPr>
          <w:rFonts w:eastAsia="Cambria"/>
          <w:w w:val="105"/>
          <w:sz w:val="22"/>
          <w:szCs w:val="22"/>
        </w:rPr>
        <w:t>the</w:t>
      </w:r>
      <w:r w:rsidRPr="0012514B">
        <w:rPr>
          <w:rFonts w:eastAsia="Cambria"/>
          <w:spacing w:val="1"/>
          <w:w w:val="105"/>
          <w:sz w:val="22"/>
          <w:szCs w:val="22"/>
        </w:rPr>
        <w:t xml:space="preserve"> </w:t>
      </w:r>
      <w:r w:rsidRPr="0012514B">
        <w:rPr>
          <w:rFonts w:eastAsia="Cambria"/>
          <w:w w:val="105"/>
          <w:sz w:val="22"/>
          <w:szCs w:val="22"/>
        </w:rPr>
        <w:t>bid</w:t>
      </w:r>
      <w:r w:rsidRPr="0012514B">
        <w:rPr>
          <w:rFonts w:eastAsia="Cambria"/>
          <w:spacing w:val="1"/>
          <w:w w:val="105"/>
          <w:sz w:val="22"/>
          <w:szCs w:val="22"/>
        </w:rPr>
        <w:t xml:space="preserve"> </w:t>
      </w:r>
      <w:r w:rsidRPr="0012514B">
        <w:rPr>
          <w:rFonts w:eastAsia="Cambria"/>
          <w:w w:val="105"/>
          <w:sz w:val="22"/>
          <w:szCs w:val="22"/>
        </w:rPr>
        <w:t>for</w:t>
      </w:r>
      <w:r w:rsidRPr="0012514B">
        <w:rPr>
          <w:rFonts w:eastAsia="Cambria"/>
          <w:spacing w:val="1"/>
          <w:w w:val="105"/>
          <w:sz w:val="22"/>
          <w:szCs w:val="22"/>
        </w:rPr>
        <w:t xml:space="preserve"> </w:t>
      </w:r>
      <w:r w:rsidRPr="0012514B">
        <w:rPr>
          <w:rFonts w:eastAsia="Cambria"/>
          <w:b/>
          <w:bCs/>
          <w:w w:val="105"/>
          <w:sz w:val="22"/>
          <w:szCs w:val="22"/>
        </w:rPr>
        <w:t>First</w:t>
      </w:r>
      <w:r w:rsidRPr="0012514B">
        <w:rPr>
          <w:rFonts w:eastAsia="Cambria"/>
          <w:b/>
          <w:bCs/>
          <w:spacing w:val="1"/>
          <w:w w:val="105"/>
          <w:sz w:val="22"/>
          <w:szCs w:val="22"/>
        </w:rPr>
        <w:t xml:space="preserve"> </w:t>
      </w:r>
      <w:r w:rsidRPr="0012514B">
        <w:rPr>
          <w:rFonts w:eastAsia="Cambria"/>
          <w:b/>
          <w:bCs/>
          <w:w w:val="105"/>
          <w:sz w:val="22"/>
          <w:szCs w:val="22"/>
        </w:rPr>
        <w:t>Envelope</w:t>
      </w:r>
      <w:r w:rsidRPr="0012514B">
        <w:rPr>
          <w:rFonts w:eastAsia="Cambria"/>
          <w:spacing w:val="1"/>
          <w:w w:val="105"/>
          <w:sz w:val="22"/>
          <w:szCs w:val="22"/>
        </w:rPr>
        <w:t xml:space="preserve"> </w:t>
      </w:r>
      <w:r w:rsidRPr="0012514B">
        <w:rPr>
          <w:rFonts w:eastAsia="Cambria"/>
          <w:w w:val="105"/>
          <w:sz w:val="22"/>
          <w:szCs w:val="22"/>
        </w:rPr>
        <w:t>(Techno-Commercial),</w:t>
      </w:r>
      <w:r w:rsidRPr="0012514B">
        <w:rPr>
          <w:rFonts w:eastAsia="Cambria"/>
          <w:spacing w:val="1"/>
          <w:w w:val="105"/>
          <w:sz w:val="22"/>
          <w:szCs w:val="22"/>
        </w:rPr>
        <w:t xml:space="preserve"> </w:t>
      </w:r>
      <w:r w:rsidRPr="0012514B">
        <w:rPr>
          <w:rFonts w:eastAsia="Cambria"/>
          <w:w w:val="105"/>
          <w:sz w:val="22"/>
          <w:szCs w:val="22"/>
        </w:rPr>
        <w:t>as available on the portal, shall be duly</w:t>
      </w:r>
      <w:r w:rsidRPr="0012514B">
        <w:rPr>
          <w:rFonts w:eastAsia="Cambria"/>
          <w:spacing w:val="1"/>
          <w:w w:val="105"/>
          <w:sz w:val="22"/>
          <w:szCs w:val="22"/>
        </w:rPr>
        <w:t xml:space="preserve"> </w:t>
      </w:r>
      <w:r w:rsidRPr="0012514B">
        <w:rPr>
          <w:rFonts w:eastAsia="Cambria"/>
          <w:w w:val="105"/>
          <w:sz w:val="22"/>
          <w:szCs w:val="22"/>
        </w:rPr>
        <w:t>filled.</w:t>
      </w:r>
    </w:p>
    <w:p w:rsidR="002957DC" w:rsidRPr="0012514B" w:rsidRDefault="007C76D0">
      <w:pPr>
        <w:widowControl w:val="0"/>
        <w:autoSpaceDE w:val="0"/>
        <w:autoSpaceDN w:val="0"/>
        <w:spacing w:before="123" w:line="256" w:lineRule="auto"/>
        <w:ind w:left="1548" w:right="247"/>
        <w:jc w:val="both"/>
        <w:rPr>
          <w:rFonts w:eastAsia="Cambria"/>
          <w:sz w:val="22"/>
          <w:szCs w:val="22"/>
        </w:rPr>
      </w:pPr>
      <w:r w:rsidRPr="00C15A55">
        <w:rPr>
          <w:rFonts w:eastAsia="Cambria"/>
          <w:w w:val="105"/>
          <w:sz w:val="22"/>
          <w:szCs w:val="22"/>
        </w:rPr>
        <w:t>These Electronic Forms/Templates shall be viewable by all the</w:t>
      </w:r>
      <w:r w:rsidRPr="00C15A55">
        <w:rPr>
          <w:rFonts w:eastAsia="Cambria"/>
          <w:spacing w:val="1"/>
          <w:w w:val="105"/>
          <w:sz w:val="22"/>
          <w:szCs w:val="22"/>
        </w:rPr>
        <w:t xml:space="preserve"> </w:t>
      </w:r>
      <w:r w:rsidRPr="00C15A55">
        <w:rPr>
          <w:rFonts w:eastAsia="Cambria"/>
          <w:w w:val="105"/>
          <w:sz w:val="22"/>
          <w:szCs w:val="22"/>
        </w:rPr>
        <w:t>participating</w:t>
      </w:r>
      <w:r w:rsidRPr="00C15A55">
        <w:rPr>
          <w:rFonts w:eastAsia="Cambria"/>
          <w:spacing w:val="-8"/>
          <w:w w:val="105"/>
          <w:sz w:val="22"/>
          <w:szCs w:val="22"/>
        </w:rPr>
        <w:t xml:space="preserve"> </w:t>
      </w:r>
      <w:r w:rsidRPr="00C15A55">
        <w:rPr>
          <w:rFonts w:eastAsia="Cambria"/>
          <w:w w:val="105"/>
          <w:sz w:val="22"/>
          <w:szCs w:val="22"/>
        </w:rPr>
        <w:t>bidders</w:t>
      </w:r>
      <w:r w:rsidRPr="00C15A55">
        <w:rPr>
          <w:rFonts w:eastAsia="Cambria"/>
          <w:spacing w:val="-7"/>
          <w:w w:val="105"/>
          <w:sz w:val="22"/>
          <w:szCs w:val="22"/>
        </w:rPr>
        <w:t xml:space="preserve"> </w:t>
      </w:r>
      <w:r w:rsidRPr="00C15A55">
        <w:rPr>
          <w:rFonts w:eastAsia="Cambria"/>
          <w:w w:val="105"/>
          <w:sz w:val="22"/>
          <w:szCs w:val="22"/>
        </w:rPr>
        <w:t>after</w:t>
      </w:r>
      <w:r w:rsidRPr="00C15A55">
        <w:rPr>
          <w:rFonts w:eastAsia="Cambria"/>
          <w:spacing w:val="-8"/>
          <w:w w:val="105"/>
          <w:sz w:val="22"/>
          <w:szCs w:val="22"/>
        </w:rPr>
        <w:t xml:space="preserve"> </w:t>
      </w:r>
      <w:r w:rsidRPr="00C15A55">
        <w:rPr>
          <w:rFonts w:eastAsia="Cambria"/>
          <w:w w:val="105"/>
          <w:sz w:val="22"/>
          <w:szCs w:val="22"/>
        </w:rPr>
        <w:t>opening</w:t>
      </w:r>
      <w:r w:rsidRPr="00C15A55">
        <w:rPr>
          <w:rFonts w:eastAsia="Cambria"/>
          <w:spacing w:val="-7"/>
          <w:w w:val="105"/>
          <w:sz w:val="22"/>
          <w:szCs w:val="22"/>
        </w:rPr>
        <w:t xml:space="preserve"> </w:t>
      </w:r>
      <w:r w:rsidRPr="00C15A55">
        <w:rPr>
          <w:rFonts w:eastAsia="Cambria"/>
          <w:w w:val="105"/>
          <w:sz w:val="22"/>
          <w:szCs w:val="22"/>
        </w:rPr>
        <w:t>of</w:t>
      </w:r>
      <w:r w:rsidRPr="00C15A55">
        <w:rPr>
          <w:rFonts w:eastAsia="Cambria"/>
          <w:spacing w:val="-10"/>
          <w:w w:val="105"/>
          <w:sz w:val="22"/>
          <w:szCs w:val="22"/>
        </w:rPr>
        <w:t xml:space="preserve"> </w:t>
      </w:r>
      <w:r w:rsidRPr="00C15A55">
        <w:rPr>
          <w:rFonts w:eastAsia="Cambria"/>
          <w:w w:val="105"/>
          <w:sz w:val="22"/>
          <w:szCs w:val="22"/>
        </w:rPr>
        <w:t>First</w:t>
      </w:r>
      <w:r w:rsidRPr="00C15A55">
        <w:rPr>
          <w:rFonts w:eastAsia="Cambria"/>
          <w:spacing w:val="-5"/>
          <w:w w:val="105"/>
          <w:sz w:val="22"/>
          <w:szCs w:val="22"/>
        </w:rPr>
        <w:t xml:space="preserve"> </w:t>
      </w:r>
      <w:r w:rsidRPr="00C15A55">
        <w:rPr>
          <w:rFonts w:eastAsia="Cambria"/>
          <w:w w:val="105"/>
          <w:sz w:val="22"/>
          <w:szCs w:val="22"/>
        </w:rPr>
        <w:t>Envelope</w:t>
      </w:r>
      <w:r w:rsidRPr="00C15A55">
        <w:rPr>
          <w:rFonts w:eastAsia="Cambria"/>
          <w:spacing w:val="-9"/>
          <w:w w:val="105"/>
          <w:sz w:val="22"/>
          <w:szCs w:val="22"/>
        </w:rPr>
        <w:t xml:space="preserve"> </w:t>
      </w:r>
      <w:r w:rsidRPr="00C15A55">
        <w:rPr>
          <w:rFonts w:eastAsia="Cambria"/>
          <w:w w:val="105"/>
          <w:sz w:val="22"/>
          <w:szCs w:val="22"/>
        </w:rPr>
        <w:t>bids.</w:t>
      </w:r>
    </w:p>
    <w:p w:rsidR="002957DC" w:rsidRPr="0012514B" w:rsidRDefault="007C76D0" w:rsidP="006808EC">
      <w:pPr>
        <w:widowControl w:val="0"/>
        <w:numPr>
          <w:ilvl w:val="0"/>
          <w:numId w:val="22"/>
        </w:numPr>
        <w:tabs>
          <w:tab w:val="left" w:pos="1549"/>
        </w:tabs>
        <w:autoSpaceDE w:val="0"/>
        <w:autoSpaceDN w:val="0"/>
        <w:spacing w:before="216" w:line="254" w:lineRule="auto"/>
        <w:ind w:right="242"/>
        <w:jc w:val="both"/>
        <w:rPr>
          <w:rFonts w:eastAsia="Cambria"/>
          <w:w w:val="105"/>
          <w:sz w:val="22"/>
          <w:szCs w:val="22"/>
        </w:rPr>
      </w:pPr>
      <w:r w:rsidRPr="0012514B">
        <w:rPr>
          <w:rFonts w:eastAsia="Cambria"/>
          <w:w w:val="105"/>
          <w:sz w:val="22"/>
          <w:szCs w:val="22"/>
        </w:rPr>
        <w:t xml:space="preserve">The soft copy of the bid consisting of the documents listed in </w:t>
      </w:r>
      <w:r w:rsidRPr="0012514B">
        <w:rPr>
          <w:rFonts w:eastAsia="Cambria"/>
          <w:b/>
          <w:bCs/>
          <w:w w:val="105"/>
          <w:sz w:val="22"/>
          <w:szCs w:val="22"/>
        </w:rPr>
        <w:t>ITB Clause 9</w:t>
      </w:r>
      <w:r w:rsidRPr="0012514B">
        <w:rPr>
          <w:rFonts w:eastAsia="Cambria"/>
          <w:w w:val="105"/>
          <w:sz w:val="22"/>
          <w:szCs w:val="22"/>
        </w:rPr>
        <w:t xml:space="preserve"> including relevant scanned documents (refer </w:t>
      </w:r>
      <w:r w:rsidRPr="0012514B">
        <w:rPr>
          <w:rFonts w:eastAsia="Cambria"/>
          <w:b/>
          <w:bCs/>
          <w:w w:val="105"/>
          <w:sz w:val="22"/>
          <w:szCs w:val="22"/>
        </w:rPr>
        <w:t>ITB Clause 15.4</w:t>
      </w:r>
      <w:r w:rsidRPr="0012514B">
        <w:rPr>
          <w:rFonts w:eastAsia="Cambria"/>
          <w:w w:val="105"/>
          <w:sz w:val="22"/>
          <w:szCs w:val="22"/>
        </w:rPr>
        <w:t>) shall be uploaded through the portal only. Submission of Soft Copy of any documents by any other means shall not be accepted by the Employer in any circumstances.</w:t>
      </w:r>
    </w:p>
    <w:p w:rsidR="002957DC" w:rsidRPr="0012514B" w:rsidRDefault="002957DC">
      <w:pPr>
        <w:widowControl w:val="0"/>
        <w:autoSpaceDE w:val="0"/>
        <w:autoSpaceDN w:val="0"/>
        <w:spacing w:before="10"/>
        <w:rPr>
          <w:rFonts w:eastAsia="Cambria"/>
          <w:sz w:val="22"/>
          <w:szCs w:val="22"/>
        </w:rPr>
      </w:pPr>
    </w:p>
    <w:p w:rsidR="0076677A" w:rsidRDefault="007C76D0">
      <w:pPr>
        <w:widowControl w:val="0"/>
        <w:autoSpaceDE w:val="0"/>
        <w:autoSpaceDN w:val="0"/>
        <w:spacing w:line="223" w:lineRule="auto"/>
        <w:ind w:left="1548" w:right="241"/>
        <w:jc w:val="both"/>
        <w:rPr>
          <w:rFonts w:eastAsia="Cambria"/>
          <w:w w:val="105"/>
          <w:sz w:val="22"/>
          <w:szCs w:val="22"/>
        </w:rPr>
      </w:pPr>
      <w:r w:rsidRPr="0012514B">
        <w:rPr>
          <w:rFonts w:eastAsia="Cambria"/>
          <w:w w:val="105"/>
          <w:sz w:val="22"/>
          <w:szCs w:val="22"/>
        </w:rPr>
        <w:t>At the time of submission of the bid, Bidders are required to make sure that the First Envelope excel with file named “First Envelope and Bid Forms” must be uploaded along</w:t>
      </w:r>
      <w:r w:rsidR="00EC1E90" w:rsidRPr="0012514B">
        <w:rPr>
          <w:rFonts w:eastAsia="Cambria"/>
          <w:w w:val="105"/>
          <w:sz w:val="22"/>
          <w:szCs w:val="22"/>
        </w:rPr>
        <w:t xml:space="preserve"> </w:t>
      </w:r>
      <w:r w:rsidRPr="0012514B">
        <w:rPr>
          <w:rFonts w:eastAsia="Cambria"/>
          <w:w w:val="105"/>
          <w:sz w:val="22"/>
          <w:szCs w:val="22"/>
        </w:rPr>
        <w:t>with the bid.</w:t>
      </w:r>
    </w:p>
    <w:p w:rsidR="002957DC" w:rsidRPr="0012514B" w:rsidRDefault="007C76D0">
      <w:pPr>
        <w:widowControl w:val="0"/>
        <w:autoSpaceDE w:val="0"/>
        <w:autoSpaceDN w:val="0"/>
        <w:spacing w:line="223" w:lineRule="auto"/>
        <w:ind w:left="1548" w:right="241"/>
        <w:jc w:val="both"/>
        <w:rPr>
          <w:rFonts w:eastAsia="Cambria"/>
          <w:w w:val="105"/>
          <w:sz w:val="22"/>
          <w:szCs w:val="22"/>
        </w:rPr>
      </w:pPr>
      <w:r w:rsidRPr="0012514B">
        <w:rPr>
          <w:rFonts w:eastAsia="Cambria"/>
          <w:w w:val="105"/>
          <w:sz w:val="22"/>
          <w:szCs w:val="22"/>
        </w:rPr>
        <w:t xml:space="preserve"> </w:t>
      </w:r>
    </w:p>
    <w:p w:rsidR="002957DC" w:rsidRPr="0012514B" w:rsidRDefault="002957DC">
      <w:pPr>
        <w:widowControl w:val="0"/>
        <w:autoSpaceDE w:val="0"/>
        <w:autoSpaceDN w:val="0"/>
        <w:spacing w:before="6"/>
        <w:rPr>
          <w:rFonts w:eastAsia="Cambria"/>
          <w:sz w:val="22"/>
          <w:szCs w:val="22"/>
        </w:rPr>
      </w:pPr>
    </w:p>
    <w:p w:rsidR="0092156D" w:rsidRPr="0012514B" w:rsidRDefault="007C76D0" w:rsidP="0076677A">
      <w:pPr>
        <w:widowControl w:val="0"/>
        <w:tabs>
          <w:tab w:val="left" w:pos="1419"/>
        </w:tabs>
        <w:autoSpaceDE w:val="0"/>
        <w:autoSpaceDN w:val="0"/>
        <w:rPr>
          <w:rFonts w:eastAsia="Cambria"/>
          <w:sz w:val="22"/>
          <w:szCs w:val="22"/>
        </w:rPr>
      </w:pPr>
      <w:r>
        <w:rPr>
          <w:rFonts w:eastAsia="Cambria"/>
          <w:spacing w:val="-3"/>
          <w:w w:val="113"/>
          <w:sz w:val="22"/>
          <w:szCs w:val="22"/>
        </w:rPr>
        <w:t xml:space="preserve">                     (iii)</w:t>
      </w:r>
      <w:r w:rsidRPr="0012514B">
        <w:rPr>
          <w:rFonts w:eastAsia="Cambria"/>
          <w:w w:val="105"/>
          <w:sz w:val="22"/>
          <w:szCs w:val="22"/>
          <w:u w:val="single"/>
        </w:rPr>
        <w:t>Hard</w:t>
      </w:r>
      <w:r w:rsidRPr="0012514B">
        <w:rPr>
          <w:rFonts w:eastAsia="Cambria"/>
          <w:spacing w:val="-3"/>
          <w:w w:val="105"/>
          <w:sz w:val="22"/>
          <w:szCs w:val="22"/>
          <w:u w:val="single"/>
        </w:rPr>
        <w:t xml:space="preserve"> </w:t>
      </w:r>
      <w:r w:rsidRPr="0012514B">
        <w:rPr>
          <w:rFonts w:eastAsia="Cambria"/>
          <w:w w:val="105"/>
          <w:sz w:val="22"/>
          <w:szCs w:val="22"/>
          <w:u w:val="single"/>
        </w:rPr>
        <w:t>copy</w:t>
      </w:r>
      <w:r w:rsidRPr="0012514B">
        <w:rPr>
          <w:rFonts w:eastAsia="Cambria"/>
          <w:spacing w:val="-4"/>
          <w:w w:val="105"/>
          <w:sz w:val="22"/>
          <w:szCs w:val="22"/>
          <w:u w:val="single"/>
        </w:rPr>
        <w:t xml:space="preserve"> </w:t>
      </w:r>
      <w:r w:rsidRPr="0012514B">
        <w:rPr>
          <w:rFonts w:eastAsia="Cambria"/>
          <w:w w:val="105"/>
          <w:sz w:val="22"/>
          <w:szCs w:val="22"/>
          <w:u w:val="single"/>
        </w:rPr>
        <w:t>of</w:t>
      </w:r>
      <w:r w:rsidRPr="0012514B">
        <w:rPr>
          <w:rFonts w:eastAsia="Cambria"/>
          <w:spacing w:val="-3"/>
          <w:w w:val="105"/>
          <w:sz w:val="22"/>
          <w:szCs w:val="22"/>
          <w:u w:val="single"/>
        </w:rPr>
        <w:t xml:space="preserve"> </w:t>
      </w:r>
      <w:r w:rsidRPr="0012514B">
        <w:rPr>
          <w:rFonts w:eastAsia="Cambria"/>
          <w:w w:val="105"/>
          <w:sz w:val="22"/>
          <w:szCs w:val="22"/>
          <w:u w:val="single"/>
        </w:rPr>
        <w:t>followings:</w:t>
      </w:r>
    </w:p>
    <w:p w:rsidR="0092156D" w:rsidRPr="00FD2A11" w:rsidRDefault="007C76D0" w:rsidP="0092156D">
      <w:pPr>
        <w:widowControl w:val="0"/>
        <w:numPr>
          <w:ilvl w:val="0"/>
          <w:numId w:val="23"/>
        </w:numPr>
        <w:autoSpaceDE w:val="0"/>
        <w:autoSpaceDN w:val="0"/>
        <w:spacing w:before="1" w:line="254" w:lineRule="auto"/>
        <w:ind w:right="248"/>
        <w:jc w:val="both"/>
        <w:rPr>
          <w:rFonts w:eastAsia="Cambria"/>
          <w:sz w:val="22"/>
          <w:szCs w:val="22"/>
        </w:rPr>
      </w:pPr>
      <w:r w:rsidRPr="00FD2A11">
        <w:rPr>
          <w:rFonts w:eastAsia="Cambria"/>
          <w:w w:val="105"/>
          <w:sz w:val="22"/>
          <w:szCs w:val="22"/>
        </w:rPr>
        <w:t>Online Payment Acknowledgement towards Bidding</w:t>
      </w:r>
      <w:r w:rsidRPr="00FD2A11">
        <w:rPr>
          <w:rFonts w:eastAsia="Cambria"/>
          <w:spacing w:val="-53"/>
          <w:w w:val="105"/>
          <w:sz w:val="22"/>
          <w:szCs w:val="22"/>
        </w:rPr>
        <w:t xml:space="preserve">      </w:t>
      </w:r>
      <w:r w:rsidRPr="00FD2A11">
        <w:rPr>
          <w:rFonts w:eastAsia="Cambria"/>
          <w:w w:val="105"/>
          <w:sz w:val="22"/>
          <w:szCs w:val="22"/>
        </w:rPr>
        <w:t>Document</w:t>
      </w:r>
      <w:r w:rsidRPr="00FD2A11">
        <w:rPr>
          <w:rFonts w:eastAsia="Cambria"/>
          <w:spacing w:val="26"/>
          <w:w w:val="105"/>
          <w:sz w:val="22"/>
          <w:szCs w:val="22"/>
        </w:rPr>
        <w:t xml:space="preserve"> </w:t>
      </w:r>
      <w:r w:rsidRPr="00FD2A11">
        <w:rPr>
          <w:rFonts w:eastAsia="Cambria"/>
          <w:w w:val="105"/>
          <w:sz w:val="22"/>
          <w:szCs w:val="22"/>
        </w:rPr>
        <w:t>fee</w:t>
      </w:r>
      <w:r w:rsidRPr="00FD2A11">
        <w:rPr>
          <w:rFonts w:eastAsia="Cambria"/>
          <w:spacing w:val="26"/>
          <w:w w:val="105"/>
          <w:sz w:val="22"/>
          <w:szCs w:val="22"/>
        </w:rPr>
        <w:t xml:space="preserve"> &amp; </w:t>
      </w:r>
      <w:r w:rsidRPr="00FD2A11">
        <w:rPr>
          <w:rFonts w:eastAsia="Cambria"/>
          <w:w w:val="105"/>
          <w:sz w:val="22"/>
          <w:szCs w:val="22"/>
        </w:rPr>
        <w:t>Tender processing fee of</w:t>
      </w:r>
      <w:r w:rsidRPr="00FD2A11">
        <w:rPr>
          <w:rFonts w:eastAsia="Cambria"/>
          <w:spacing w:val="25"/>
          <w:w w:val="105"/>
          <w:sz w:val="22"/>
          <w:szCs w:val="22"/>
        </w:rPr>
        <w:t xml:space="preserve"> </w:t>
      </w:r>
      <w:r w:rsidRPr="00FD2A11">
        <w:rPr>
          <w:rFonts w:eastAsia="Cambria"/>
          <w:w w:val="105"/>
          <w:sz w:val="22"/>
          <w:szCs w:val="22"/>
        </w:rPr>
        <w:t>the</w:t>
      </w:r>
      <w:r w:rsidRPr="00FD2A11">
        <w:rPr>
          <w:rFonts w:eastAsia="Cambria"/>
          <w:spacing w:val="25"/>
          <w:w w:val="105"/>
          <w:sz w:val="22"/>
          <w:szCs w:val="22"/>
        </w:rPr>
        <w:t xml:space="preserve"> </w:t>
      </w:r>
      <w:r w:rsidRPr="00FD2A11">
        <w:rPr>
          <w:rFonts w:eastAsia="Cambria"/>
          <w:w w:val="105"/>
          <w:sz w:val="22"/>
          <w:szCs w:val="22"/>
        </w:rPr>
        <w:t>amount</w:t>
      </w:r>
      <w:r w:rsidRPr="00FD2A11">
        <w:rPr>
          <w:rFonts w:eastAsia="Cambria"/>
          <w:spacing w:val="27"/>
          <w:w w:val="105"/>
          <w:sz w:val="22"/>
          <w:szCs w:val="22"/>
        </w:rPr>
        <w:t xml:space="preserve"> </w:t>
      </w:r>
      <w:r w:rsidRPr="00FD2A11">
        <w:rPr>
          <w:rFonts w:eastAsia="Cambria"/>
          <w:w w:val="105"/>
          <w:sz w:val="22"/>
          <w:szCs w:val="22"/>
        </w:rPr>
        <w:t>as</w:t>
      </w:r>
      <w:r w:rsidRPr="00FD2A11">
        <w:rPr>
          <w:rFonts w:eastAsia="Cambria"/>
          <w:spacing w:val="25"/>
          <w:w w:val="105"/>
          <w:sz w:val="22"/>
          <w:szCs w:val="22"/>
        </w:rPr>
        <w:t xml:space="preserve"> </w:t>
      </w:r>
      <w:r w:rsidRPr="00FD2A11">
        <w:rPr>
          <w:rFonts w:eastAsia="Cambria"/>
          <w:w w:val="105"/>
          <w:sz w:val="22"/>
          <w:szCs w:val="22"/>
        </w:rPr>
        <w:t>specified in the</w:t>
      </w:r>
      <w:r w:rsidRPr="00FD2A11">
        <w:rPr>
          <w:rFonts w:eastAsia="Cambria"/>
          <w:spacing w:val="26"/>
          <w:w w:val="105"/>
          <w:sz w:val="22"/>
          <w:szCs w:val="22"/>
        </w:rPr>
        <w:t xml:space="preserve"> </w:t>
      </w:r>
      <w:r w:rsidRPr="00FD2A11">
        <w:rPr>
          <w:rFonts w:eastAsia="Cambria"/>
          <w:b/>
          <w:sz w:val="22"/>
          <w:szCs w:val="22"/>
        </w:rPr>
        <w:t xml:space="preserve">BDS </w:t>
      </w:r>
      <w:r w:rsidRPr="00FD2A11">
        <w:rPr>
          <w:rFonts w:eastAsia="Cambria"/>
          <w:w w:val="105"/>
          <w:sz w:val="22"/>
          <w:szCs w:val="22"/>
        </w:rPr>
        <w:t>in</w:t>
      </w:r>
      <w:r w:rsidRPr="00FD2A11">
        <w:rPr>
          <w:rFonts w:eastAsia="Cambria"/>
          <w:spacing w:val="24"/>
          <w:w w:val="105"/>
          <w:sz w:val="22"/>
          <w:szCs w:val="22"/>
        </w:rPr>
        <w:t xml:space="preserve"> </w:t>
      </w:r>
      <w:r w:rsidRPr="00FD2A11">
        <w:rPr>
          <w:rFonts w:eastAsia="Cambria"/>
          <w:w w:val="105"/>
          <w:sz w:val="22"/>
          <w:szCs w:val="22"/>
        </w:rPr>
        <w:t xml:space="preserve">accordance with clause </w:t>
      </w:r>
      <w:r w:rsidRPr="00FD2A11">
        <w:rPr>
          <w:rFonts w:eastAsia="Cambria"/>
          <w:b/>
          <w:i/>
          <w:w w:val="105"/>
          <w:sz w:val="22"/>
          <w:szCs w:val="22"/>
        </w:rPr>
        <w:t>5.4 of ITB</w:t>
      </w:r>
      <w:r w:rsidRPr="00FD2A11">
        <w:rPr>
          <w:rFonts w:eastAsia="Cambria"/>
          <w:w w:val="105"/>
          <w:sz w:val="22"/>
          <w:szCs w:val="22"/>
        </w:rPr>
        <w:t xml:space="preserve">. </w:t>
      </w:r>
    </w:p>
    <w:p w:rsidR="0092156D" w:rsidRPr="0012514B" w:rsidRDefault="007C76D0" w:rsidP="0092156D">
      <w:pPr>
        <w:widowControl w:val="0"/>
        <w:numPr>
          <w:ilvl w:val="0"/>
          <w:numId w:val="23"/>
        </w:numPr>
        <w:tabs>
          <w:tab w:val="left" w:pos="1729"/>
        </w:tabs>
        <w:autoSpaceDE w:val="0"/>
        <w:autoSpaceDN w:val="0"/>
        <w:spacing w:before="1" w:line="254" w:lineRule="auto"/>
        <w:ind w:right="248"/>
        <w:jc w:val="both"/>
        <w:rPr>
          <w:rFonts w:eastAsia="Cambria"/>
          <w:sz w:val="22"/>
          <w:szCs w:val="22"/>
        </w:rPr>
      </w:pPr>
      <w:r w:rsidRPr="00FD2A11">
        <w:rPr>
          <w:rFonts w:eastAsia="Cambria"/>
          <w:w w:val="105"/>
          <w:sz w:val="22"/>
          <w:szCs w:val="22"/>
        </w:rPr>
        <w:t xml:space="preserve">Bid Security </w:t>
      </w:r>
      <w:r w:rsidRPr="00FD2A11">
        <w:rPr>
          <w:rFonts w:eastAsia="Cambria"/>
          <w:sz w:val="22"/>
          <w:szCs w:val="22"/>
        </w:rPr>
        <w:t>(</w:t>
      </w:r>
      <w:r w:rsidRPr="00FD2A11">
        <w:rPr>
          <w:rFonts w:eastAsia="Cambria"/>
          <w:b/>
          <w:bCs/>
          <w:sz w:val="22"/>
          <w:szCs w:val="22"/>
        </w:rPr>
        <w:t>Earnest Money Deposit</w:t>
      </w:r>
      <w:r w:rsidRPr="00FD2A11">
        <w:rPr>
          <w:rFonts w:eastAsia="Cambria"/>
          <w:sz w:val="22"/>
          <w:szCs w:val="22"/>
        </w:rPr>
        <w:t xml:space="preserve">) </w:t>
      </w:r>
      <w:r w:rsidRPr="00FD2A11">
        <w:rPr>
          <w:rFonts w:eastAsia="Cambria"/>
          <w:w w:val="105"/>
          <w:sz w:val="22"/>
          <w:szCs w:val="22"/>
        </w:rPr>
        <w:t xml:space="preserve">(in Original) </w:t>
      </w:r>
      <w:r w:rsidRPr="00C4781A">
        <w:rPr>
          <w:rFonts w:eastAsia="Cambria"/>
          <w:w w:val="105"/>
          <w:sz w:val="22"/>
          <w:szCs w:val="22"/>
          <w:highlight w:val="green"/>
        </w:rPr>
        <w:t>a copy of e-Bank Guarantee with Unique Reference Number (URN)</w:t>
      </w:r>
      <w:r w:rsidRPr="00FD2A11">
        <w:rPr>
          <w:rFonts w:eastAsia="Cambria"/>
          <w:sz w:val="22"/>
          <w:szCs w:val="22"/>
        </w:rPr>
        <w:t xml:space="preserve">/DD (in favour of OPTCL, payable at </w:t>
      </w:r>
      <w:r w:rsidR="00E66BB8" w:rsidRPr="00FD2A11">
        <w:rPr>
          <w:rFonts w:eastAsia="Cambria"/>
          <w:sz w:val="22"/>
          <w:szCs w:val="22"/>
        </w:rPr>
        <w:t xml:space="preserve">Bhubaneswar) </w:t>
      </w:r>
      <w:r w:rsidRPr="00FD2A11">
        <w:rPr>
          <w:rFonts w:eastAsia="Cambria"/>
          <w:w w:val="105"/>
          <w:sz w:val="22"/>
          <w:szCs w:val="22"/>
        </w:rPr>
        <w:t>or</w:t>
      </w:r>
      <w:r w:rsidRPr="002E3C30">
        <w:rPr>
          <w:rFonts w:eastAsia="Cambria"/>
          <w:b/>
          <w:bCs/>
          <w:sz w:val="22"/>
          <w:szCs w:val="22"/>
          <w:highlight w:val="cyan"/>
        </w:rPr>
        <w:t xml:space="preserve"> </w:t>
      </w:r>
      <w:r w:rsidRPr="00DA085A">
        <w:rPr>
          <w:rFonts w:eastAsia="Cambria"/>
          <w:b/>
          <w:bCs/>
          <w:sz w:val="22"/>
          <w:szCs w:val="22"/>
          <w:highlight w:val="cyan"/>
        </w:rPr>
        <w:t>Insurance Surety Bond</w:t>
      </w:r>
      <w:r w:rsidRPr="00FD2A11">
        <w:rPr>
          <w:rFonts w:eastAsia="Cambria"/>
          <w:w w:val="105"/>
          <w:sz w:val="22"/>
          <w:szCs w:val="22"/>
        </w:rPr>
        <w:t xml:space="preserve"> </w:t>
      </w:r>
      <w:r w:rsidR="00E66BB8" w:rsidRPr="00FD2A11">
        <w:rPr>
          <w:rFonts w:eastAsia="Cambria"/>
          <w:w w:val="105"/>
          <w:sz w:val="22"/>
          <w:szCs w:val="22"/>
        </w:rPr>
        <w:t>or</w:t>
      </w:r>
      <w:r w:rsidRPr="00FD2A11">
        <w:rPr>
          <w:rFonts w:eastAsia="Cambria"/>
          <w:w w:val="105"/>
          <w:sz w:val="22"/>
          <w:szCs w:val="22"/>
        </w:rPr>
        <w:t xml:space="preserve"> Online Payment </w:t>
      </w:r>
      <w:r w:rsidR="00E66BB8" w:rsidRPr="00FD2A11">
        <w:rPr>
          <w:rFonts w:eastAsia="Cambria"/>
          <w:w w:val="105"/>
          <w:sz w:val="22"/>
          <w:szCs w:val="22"/>
        </w:rPr>
        <w:t>Acknowledgement towards</w:t>
      </w:r>
      <w:r w:rsidRPr="00FD2A11">
        <w:rPr>
          <w:rFonts w:eastAsia="Cambria"/>
          <w:w w:val="105"/>
          <w:sz w:val="22"/>
          <w:szCs w:val="22"/>
        </w:rPr>
        <w:t xml:space="preserve"> </w:t>
      </w:r>
      <w:r w:rsidRPr="0012514B">
        <w:rPr>
          <w:rFonts w:eastAsia="Cambria"/>
          <w:w w:val="105"/>
          <w:sz w:val="22"/>
          <w:szCs w:val="22"/>
        </w:rPr>
        <w:t>Bid Security, in separate envelope in accordance</w:t>
      </w:r>
      <w:r w:rsidRPr="0012514B">
        <w:rPr>
          <w:rFonts w:eastAsia="Cambria"/>
          <w:spacing w:val="1"/>
          <w:w w:val="105"/>
          <w:sz w:val="22"/>
          <w:szCs w:val="22"/>
        </w:rPr>
        <w:t xml:space="preserve"> </w:t>
      </w:r>
      <w:r w:rsidRPr="0012514B">
        <w:rPr>
          <w:rFonts w:eastAsia="Cambria"/>
          <w:w w:val="105"/>
          <w:sz w:val="22"/>
          <w:szCs w:val="22"/>
        </w:rPr>
        <w:t>with</w:t>
      </w:r>
      <w:r w:rsidRPr="0012514B">
        <w:rPr>
          <w:rFonts w:eastAsia="Cambria"/>
          <w:spacing w:val="3"/>
          <w:w w:val="105"/>
          <w:sz w:val="22"/>
          <w:szCs w:val="22"/>
        </w:rPr>
        <w:t xml:space="preserve"> </w:t>
      </w:r>
      <w:r w:rsidRPr="0012514B">
        <w:rPr>
          <w:rFonts w:eastAsia="Cambria"/>
          <w:w w:val="105"/>
          <w:sz w:val="22"/>
          <w:szCs w:val="22"/>
        </w:rPr>
        <w:t>clause</w:t>
      </w:r>
      <w:r w:rsidRPr="0012514B">
        <w:rPr>
          <w:rFonts w:eastAsia="Cambria"/>
          <w:spacing w:val="3"/>
          <w:w w:val="105"/>
          <w:sz w:val="22"/>
          <w:szCs w:val="22"/>
        </w:rPr>
        <w:t xml:space="preserve"> </w:t>
      </w:r>
      <w:r w:rsidRPr="0012514B">
        <w:rPr>
          <w:rFonts w:eastAsia="Cambria"/>
          <w:b/>
          <w:i/>
          <w:w w:val="105"/>
          <w:sz w:val="22"/>
          <w:szCs w:val="22"/>
        </w:rPr>
        <w:t>13</w:t>
      </w:r>
      <w:r w:rsidRPr="0012514B">
        <w:rPr>
          <w:rFonts w:eastAsia="Cambria"/>
          <w:b/>
          <w:i/>
          <w:spacing w:val="3"/>
          <w:w w:val="105"/>
          <w:sz w:val="22"/>
          <w:szCs w:val="22"/>
        </w:rPr>
        <w:t xml:space="preserve"> </w:t>
      </w:r>
      <w:r w:rsidRPr="0012514B">
        <w:rPr>
          <w:rFonts w:eastAsia="Cambria"/>
          <w:b/>
          <w:i/>
          <w:w w:val="105"/>
          <w:sz w:val="22"/>
          <w:szCs w:val="22"/>
        </w:rPr>
        <w:t>of</w:t>
      </w:r>
      <w:r w:rsidRPr="0012514B">
        <w:rPr>
          <w:rFonts w:eastAsia="Cambria"/>
          <w:b/>
          <w:i/>
          <w:spacing w:val="3"/>
          <w:w w:val="105"/>
          <w:sz w:val="22"/>
          <w:szCs w:val="22"/>
        </w:rPr>
        <w:t xml:space="preserve"> </w:t>
      </w:r>
      <w:r w:rsidRPr="0012514B">
        <w:rPr>
          <w:rFonts w:eastAsia="Cambria"/>
          <w:b/>
          <w:i/>
          <w:w w:val="105"/>
          <w:sz w:val="22"/>
          <w:szCs w:val="22"/>
        </w:rPr>
        <w:t>ITB</w:t>
      </w:r>
      <w:r>
        <w:rPr>
          <w:rFonts w:eastAsia="Cambria"/>
          <w:b/>
          <w:i/>
          <w:w w:val="105"/>
          <w:sz w:val="22"/>
          <w:szCs w:val="22"/>
        </w:rPr>
        <w:t xml:space="preserve"> </w:t>
      </w:r>
      <w:r w:rsidRPr="0076677A">
        <w:rPr>
          <w:rFonts w:eastAsia="Cambria"/>
          <w:b/>
          <w:i/>
          <w:w w:val="105"/>
          <w:sz w:val="22"/>
          <w:szCs w:val="22"/>
          <w:highlight w:val="green"/>
        </w:rPr>
        <w:t>read with Clause 37</w:t>
      </w:r>
      <w:r w:rsidRPr="0012514B">
        <w:rPr>
          <w:rFonts w:eastAsia="Cambria"/>
          <w:w w:val="105"/>
          <w:sz w:val="22"/>
          <w:szCs w:val="22"/>
        </w:rPr>
        <w:t>,</w:t>
      </w:r>
      <w:r w:rsidRPr="0012514B">
        <w:rPr>
          <w:rFonts w:eastAsia="Cambria"/>
          <w:spacing w:val="3"/>
          <w:w w:val="105"/>
          <w:sz w:val="22"/>
          <w:szCs w:val="22"/>
        </w:rPr>
        <w:t xml:space="preserve"> </w:t>
      </w:r>
      <w:r w:rsidRPr="0012514B">
        <w:rPr>
          <w:rFonts w:eastAsia="Cambria"/>
          <w:w w:val="105"/>
          <w:sz w:val="22"/>
          <w:szCs w:val="22"/>
        </w:rPr>
        <w:t>Section-II.</w:t>
      </w:r>
    </w:p>
    <w:p w:rsidR="0092156D" w:rsidRPr="0012514B" w:rsidRDefault="007C76D0" w:rsidP="0092156D">
      <w:pPr>
        <w:widowControl w:val="0"/>
        <w:numPr>
          <w:ilvl w:val="0"/>
          <w:numId w:val="23"/>
        </w:numPr>
        <w:tabs>
          <w:tab w:val="left" w:pos="1729"/>
        </w:tabs>
        <w:autoSpaceDE w:val="0"/>
        <w:autoSpaceDN w:val="0"/>
        <w:spacing w:before="1" w:line="254" w:lineRule="auto"/>
        <w:ind w:right="248"/>
        <w:jc w:val="both"/>
        <w:rPr>
          <w:rFonts w:eastAsia="Cambria"/>
          <w:w w:val="105"/>
          <w:sz w:val="22"/>
          <w:szCs w:val="22"/>
        </w:rPr>
      </w:pPr>
      <w:r w:rsidRPr="0012514B">
        <w:rPr>
          <w:rFonts w:eastAsia="Cambria"/>
          <w:w w:val="105"/>
          <w:sz w:val="22"/>
          <w:szCs w:val="22"/>
        </w:rPr>
        <w:t xml:space="preserve">Integrity Pact (in Original) in accordance with clause </w:t>
      </w:r>
      <w:r w:rsidRPr="0012514B">
        <w:rPr>
          <w:rFonts w:eastAsia="Cambria"/>
          <w:b/>
          <w:bCs/>
          <w:w w:val="105"/>
          <w:sz w:val="22"/>
          <w:szCs w:val="22"/>
        </w:rPr>
        <w:t>9.3 (o) of ITB</w:t>
      </w:r>
      <w:r w:rsidRPr="0012514B">
        <w:rPr>
          <w:rFonts w:eastAsia="Cambria"/>
          <w:w w:val="105"/>
          <w:sz w:val="22"/>
          <w:szCs w:val="22"/>
        </w:rPr>
        <w:t>, Section-II in separate envelope.</w:t>
      </w:r>
    </w:p>
    <w:p w:rsidR="0092156D" w:rsidRPr="0012514B" w:rsidRDefault="007C76D0" w:rsidP="0092156D">
      <w:pPr>
        <w:widowControl w:val="0"/>
        <w:numPr>
          <w:ilvl w:val="0"/>
          <w:numId w:val="23"/>
        </w:numPr>
        <w:tabs>
          <w:tab w:val="left" w:pos="1729"/>
        </w:tabs>
        <w:autoSpaceDE w:val="0"/>
        <w:autoSpaceDN w:val="0"/>
        <w:spacing w:before="59"/>
        <w:ind w:hanging="541"/>
        <w:jc w:val="both"/>
        <w:rPr>
          <w:rFonts w:eastAsia="Cambria"/>
          <w:sz w:val="22"/>
          <w:szCs w:val="22"/>
        </w:rPr>
      </w:pPr>
      <w:r w:rsidRPr="0012514B">
        <w:rPr>
          <w:rFonts w:eastAsia="Cambria"/>
          <w:spacing w:val="-2"/>
          <w:w w:val="105"/>
          <w:sz w:val="22"/>
          <w:szCs w:val="22"/>
        </w:rPr>
        <w:t>Power</w:t>
      </w:r>
      <w:r w:rsidRPr="0012514B">
        <w:rPr>
          <w:rFonts w:eastAsia="Cambria"/>
          <w:spacing w:val="-10"/>
          <w:w w:val="105"/>
          <w:sz w:val="22"/>
          <w:szCs w:val="22"/>
        </w:rPr>
        <w:t xml:space="preserve"> </w:t>
      </w:r>
      <w:r w:rsidRPr="0012514B">
        <w:rPr>
          <w:rFonts w:eastAsia="Cambria"/>
          <w:spacing w:val="-2"/>
          <w:w w:val="105"/>
          <w:sz w:val="22"/>
          <w:szCs w:val="22"/>
        </w:rPr>
        <w:t>of</w:t>
      </w:r>
      <w:r w:rsidRPr="0012514B">
        <w:rPr>
          <w:rFonts w:eastAsia="Cambria"/>
          <w:spacing w:val="-12"/>
          <w:w w:val="105"/>
          <w:sz w:val="22"/>
          <w:szCs w:val="22"/>
        </w:rPr>
        <w:t xml:space="preserve"> </w:t>
      </w:r>
      <w:r w:rsidRPr="0012514B">
        <w:rPr>
          <w:rFonts w:eastAsia="Cambria"/>
          <w:spacing w:val="-2"/>
          <w:w w:val="105"/>
          <w:sz w:val="22"/>
          <w:szCs w:val="22"/>
        </w:rPr>
        <w:t>Attorney</w:t>
      </w:r>
      <w:r w:rsidRPr="0012514B">
        <w:rPr>
          <w:rFonts w:eastAsia="Cambria"/>
          <w:spacing w:val="-9"/>
          <w:w w:val="105"/>
          <w:sz w:val="22"/>
          <w:szCs w:val="22"/>
        </w:rPr>
        <w:t xml:space="preserve"> </w:t>
      </w:r>
      <w:r w:rsidRPr="0012514B">
        <w:rPr>
          <w:rFonts w:eastAsia="Cambria"/>
          <w:spacing w:val="-2"/>
          <w:w w:val="105"/>
          <w:sz w:val="22"/>
          <w:szCs w:val="22"/>
        </w:rPr>
        <w:t>as</w:t>
      </w:r>
      <w:r w:rsidRPr="0012514B">
        <w:rPr>
          <w:rFonts w:eastAsia="Cambria"/>
          <w:spacing w:val="-10"/>
          <w:w w:val="105"/>
          <w:sz w:val="22"/>
          <w:szCs w:val="22"/>
        </w:rPr>
        <w:t xml:space="preserve"> </w:t>
      </w:r>
      <w:r w:rsidRPr="0012514B">
        <w:rPr>
          <w:rFonts w:eastAsia="Cambria"/>
          <w:spacing w:val="-2"/>
          <w:w w:val="105"/>
          <w:sz w:val="22"/>
          <w:szCs w:val="22"/>
        </w:rPr>
        <w:t>per</w:t>
      </w:r>
      <w:r w:rsidRPr="0012514B">
        <w:rPr>
          <w:rFonts w:eastAsia="Cambria"/>
          <w:spacing w:val="-10"/>
          <w:w w:val="105"/>
          <w:sz w:val="22"/>
          <w:szCs w:val="22"/>
        </w:rPr>
        <w:t xml:space="preserve"> </w:t>
      </w:r>
      <w:r w:rsidRPr="0012514B">
        <w:rPr>
          <w:rFonts w:eastAsia="Cambria"/>
          <w:spacing w:val="-2"/>
          <w:w w:val="105"/>
          <w:sz w:val="22"/>
          <w:szCs w:val="22"/>
        </w:rPr>
        <w:t>Clause</w:t>
      </w:r>
      <w:r w:rsidRPr="0012514B">
        <w:rPr>
          <w:rFonts w:eastAsia="Cambria"/>
          <w:spacing w:val="-10"/>
          <w:w w:val="105"/>
          <w:sz w:val="22"/>
          <w:szCs w:val="22"/>
        </w:rPr>
        <w:t xml:space="preserve"> </w:t>
      </w:r>
      <w:r w:rsidRPr="0012514B">
        <w:rPr>
          <w:rFonts w:eastAsia="Cambria"/>
          <w:b/>
          <w:bCs/>
          <w:spacing w:val="-1"/>
          <w:w w:val="105"/>
          <w:sz w:val="22"/>
          <w:szCs w:val="22"/>
        </w:rPr>
        <w:t>9.3</w:t>
      </w:r>
      <w:r w:rsidRPr="0012514B">
        <w:rPr>
          <w:rFonts w:eastAsia="Cambria"/>
          <w:b/>
          <w:bCs/>
          <w:spacing w:val="-9"/>
          <w:w w:val="105"/>
          <w:sz w:val="22"/>
          <w:szCs w:val="22"/>
        </w:rPr>
        <w:t xml:space="preserve"> </w:t>
      </w:r>
      <w:r w:rsidRPr="0012514B">
        <w:rPr>
          <w:rFonts w:eastAsia="Cambria"/>
          <w:b/>
          <w:bCs/>
          <w:spacing w:val="-1"/>
          <w:w w:val="105"/>
          <w:sz w:val="22"/>
          <w:szCs w:val="22"/>
        </w:rPr>
        <w:t>(b).</w:t>
      </w:r>
    </w:p>
    <w:p w:rsidR="0092156D" w:rsidRPr="0012514B" w:rsidRDefault="007C76D0" w:rsidP="0092156D">
      <w:pPr>
        <w:widowControl w:val="0"/>
        <w:numPr>
          <w:ilvl w:val="0"/>
          <w:numId w:val="23"/>
        </w:numPr>
        <w:tabs>
          <w:tab w:val="left" w:pos="1728"/>
          <w:tab w:val="left" w:pos="1729"/>
        </w:tabs>
        <w:autoSpaceDE w:val="0"/>
        <w:autoSpaceDN w:val="0"/>
        <w:spacing w:before="62" w:line="292" w:lineRule="auto"/>
        <w:ind w:right="246"/>
        <w:jc w:val="both"/>
        <w:rPr>
          <w:rFonts w:eastAsia="Cambria"/>
          <w:sz w:val="22"/>
          <w:szCs w:val="22"/>
        </w:rPr>
      </w:pPr>
      <w:r w:rsidRPr="0012514B">
        <w:rPr>
          <w:rFonts w:eastAsia="Cambria"/>
          <w:w w:val="105"/>
          <w:sz w:val="22"/>
          <w:szCs w:val="22"/>
        </w:rPr>
        <w:t>In</w:t>
      </w:r>
      <w:r w:rsidRPr="0012514B">
        <w:rPr>
          <w:rFonts w:eastAsia="Cambria"/>
          <w:spacing w:val="-10"/>
          <w:w w:val="105"/>
          <w:sz w:val="22"/>
          <w:szCs w:val="22"/>
        </w:rPr>
        <w:t xml:space="preserve"> </w:t>
      </w:r>
      <w:r w:rsidRPr="0012514B">
        <w:rPr>
          <w:rFonts w:eastAsia="Cambria"/>
          <w:w w:val="105"/>
          <w:sz w:val="22"/>
          <w:szCs w:val="22"/>
        </w:rPr>
        <w:t>case</w:t>
      </w:r>
      <w:r w:rsidRPr="0012514B">
        <w:rPr>
          <w:rFonts w:eastAsia="Cambria"/>
          <w:spacing w:val="-9"/>
          <w:w w:val="105"/>
          <w:sz w:val="22"/>
          <w:szCs w:val="22"/>
        </w:rPr>
        <w:t xml:space="preserve"> </w:t>
      </w:r>
      <w:r w:rsidRPr="0012514B">
        <w:rPr>
          <w:rFonts w:eastAsia="Cambria"/>
          <w:w w:val="105"/>
          <w:sz w:val="22"/>
          <w:szCs w:val="22"/>
        </w:rPr>
        <w:t>of</w:t>
      </w:r>
      <w:r w:rsidRPr="0012514B">
        <w:rPr>
          <w:rFonts w:eastAsia="Cambria"/>
          <w:spacing w:val="-8"/>
          <w:w w:val="105"/>
          <w:sz w:val="22"/>
          <w:szCs w:val="22"/>
        </w:rPr>
        <w:t xml:space="preserve"> </w:t>
      </w:r>
      <w:r w:rsidRPr="0012514B">
        <w:rPr>
          <w:rFonts w:eastAsia="Cambria"/>
          <w:w w:val="105"/>
          <w:sz w:val="22"/>
          <w:szCs w:val="22"/>
        </w:rPr>
        <w:t>Bid</w:t>
      </w:r>
      <w:r w:rsidRPr="0012514B">
        <w:rPr>
          <w:rFonts w:eastAsia="Cambria"/>
          <w:spacing w:val="-10"/>
          <w:w w:val="105"/>
          <w:sz w:val="22"/>
          <w:szCs w:val="22"/>
        </w:rPr>
        <w:t xml:space="preserve"> </w:t>
      </w:r>
      <w:r w:rsidRPr="0012514B">
        <w:rPr>
          <w:rFonts w:eastAsia="Cambria"/>
          <w:w w:val="105"/>
          <w:sz w:val="22"/>
          <w:szCs w:val="22"/>
        </w:rPr>
        <w:t>from</w:t>
      </w:r>
      <w:r w:rsidRPr="0012514B">
        <w:rPr>
          <w:rFonts w:eastAsia="Cambria"/>
          <w:spacing w:val="-8"/>
          <w:w w:val="105"/>
          <w:sz w:val="22"/>
          <w:szCs w:val="22"/>
        </w:rPr>
        <w:t xml:space="preserve"> </w:t>
      </w:r>
      <w:r w:rsidRPr="0012514B">
        <w:rPr>
          <w:rFonts w:eastAsia="Cambria"/>
          <w:w w:val="105"/>
          <w:sz w:val="22"/>
          <w:szCs w:val="22"/>
        </w:rPr>
        <w:t>Joint</w:t>
      </w:r>
      <w:r w:rsidRPr="0012514B">
        <w:rPr>
          <w:rFonts w:eastAsia="Cambria"/>
          <w:spacing w:val="-9"/>
          <w:w w:val="105"/>
          <w:sz w:val="22"/>
          <w:szCs w:val="22"/>
        </w:rPr>
        <w:t xml:space="preserve"> </w:t>
      </w:r>
      <w:r w:rsidRPr="0012514B">
        <w:rPr>
          <w:rFonts w:eastAsia="Cambria"/>
          <w:w w:val="105"/>
          <w:sz w:val="22"/>
          <w:szCs w:val="22"/>
        </w:rPr>
        <w:t>Venture,</w:t>
      </w:r>
      <w:r w:rsidRPr="0012514B">
        <w:rPr>
          <w:rFonts w:eastAsia="Cambria"/>
          <w:spacing w:val="-10"/>
          <w:w w:val="105"/>
          <w:sz w:val="22"/>
          <w:szCs w:val="22"/>
        </w:rPr>
        <w:t xml:space="preserve"> </w:t>
      </w:r>
      <w:r w:rsidRPr="0012514B">
        <w:rPr>
          <w:rFonts w:eastAsia="Cambria"/>
          <w:w w:val="105"/>
          <w:sz w:val="22"/>
          <w:szCs w:val="22"/>
        </w:rPr>
        <w:t>the</w:t>
      </w:r>
      <w:r w:rsidRPr="0012514B">
        <w:rPr>
          <w:rFonts w:eastAsia="Cambria"/>
          <w:spacing w:val="-7"/>
          <w:w w:val="105"/>
          <w:sz w:val="22"/>
          <w:szCs w:val="22"/>
        </w:rPr>
        <w:t xml:space="preserve"> </w:t>
      </w:r>
      <w:r w:rsidRPr="0012514B">
        <w:rPr>
          <w:rFonts w:eastAsia="Cambria"/>
          <w:w w:val="105"/>
          <w:sz w:val="22"/>
          <w:szCs w:val="22"/>
        </w:rPr>
        <w:t>Joint</w:t>
      </w:r>
      <w:r w:rsidRPr="0012514B">
        <w:rPr>
          <w:rFonts w:eastAsia="Cambria"/>
          <w:spacing w:val="-9"/>
          <w:w w:val="105"/>
          <w:sz w:val="22"/>
          <w:szCs w:val="22"/>
        </w:rPr>
        <w:t xml:space="preserve"> </w:t>
      </w:r>
      <w:r w:rsidRPr="0012514B">
        <w:rPr>
          <w:rFonts w:eastAsia="Cambria"/>
          <w:w w:val="105"/>
          <w:sz w:val="22"/>
          <w:szCs w:val="22"/>
        </w:rPr>
        <w:t>Venture</w:t>
      </w:r>
      <w:r w:rsidRPr="0012514B">
        <w:rPr>
          <w:rFonts w:eastAsia="Cambria"/>
          <w:spacing w:val="-9"/>
          <w:w w:val="105"/>
          <w:sz w:val="22"/>
          <w:szCs w:val="22"/>
        </w:rPr>
        <w:t xml:space="preserve"> </w:t>
      </w:r>
      <w:r w:rsidRPr="0012514B">
        <w:rPr>
          <w:rFonts w:eastAsia="Cambria"/>
          <w:w w:val="105"/>
          <w:sz w:val="22"/>
          <w:szCs w:val="22"/>
        </w:rPr>
        <w:t>Agreement</w:t>
      </w:r>
      <w:r w:rsidRPr="0012514B">
        <w:rPr>
          <w:rFonts w:eastAsia="Cambria"/>
          <w:spacing w:val="-9"/>
          <w:w w:val="105"/>
          <w:sz w:val="22"/>
          <w:szCs w:val="22"/>
        </w:rPr>
        <w:t xml:space="preserve"> </w:t>
      </w:r>
      <w:r w:rsidRPr="0012514B">
        <w:rPr>
          <w:rFonts w:eastAsia="Cambria"/>
          <w:w w:val="105"/>
          <w:sz w:val="22"/>
          <w:szCs w:val="22"/>
        </w:rPr>
        <w:t>&amp;</w:t>
      </w:r>
      <w:r w:rsidRPr="0012514B">
        <w:rPr>
          <w:rFonts w:eastAsia="Cambria"/>
          <w:spacing w:val="-52"/>
          <w:w w:val="105"/>
          <w:sz w:val="22"/>
          <w:szCs w:val="22"/>
        </w:rPr>
        <w:t xml:space="preserve"> </w:t>
      </w:r>
      <w:r w:rsidRPr="0012514B">
        <w:rPr>
          <w:rFonts w:eastAsia="Cambria"/>
          <w:w w:val="105"/>
          <w:sz w:val="22"/>
          <w:szCs w:val="22"/>
        </w:rPr>
        <w:t>Power</w:t>
      </w:r>
      <w:r w:rsidRPr="0012514B">
        <w:rPr>
          <w:rFonts w:eastAsia="Cambria"/>
          <w:spacing w:val="-11"/>
          <w:w w:val="105"/>
          <w:sz w:val="22"/>
          <w:szCs w:val="22"/>
        </w:rPr>
        <w:t xml:space="preserve"> </w:t>
      </w:r>
      <w:r w:rsidRPr="0012514B">
        <w:rPr>
          <w:rFonts w:eastAsia="Cambria"/>
          <w:w w:val="105"/>
          <w:sz w:val="22"/>
          <w:szCs w:val="22"/>
        </w:rPr>
        <w:t>of</w:t>
      </w:r>
      <w:r w:rsidRPr="0012514B">
        <w:rPr>
          <w:rFonts w:eastAsia="Cambria"/>
          <w:spacing w:val="-12"/>
          <w:w w:val="105"/>
          <w:sz w:val="22"/>
          <w:szCs w:val="22"/>
        </w:rPr>
        <w:t xml:space="preserve"> </w:t>
      </w:r>
      <w:r w:rsidRPr="0012514B">
        <w:rPr>
          <w:rFonts w:eastAsia="Cambria"/>
          <w:w w:val="105"/>
          <w:sz w:val="22"/>
          <w:szCs w:val="22"/>
        </w:rPr>
        <w:t>Attorney</w:t>
      </w:r>
      <w:r w:rsidRPr="0012514B">
        <w:rPr>
          <w:rFonts w:eastAsia="Cambria"/>
          <w:spacing w:val="-10"/>
          <w:w w:val="105"/>
          <w:sz w:val="22"/>
          <w:szCs w:val="22"/>
        </w:rPr>
        <w:t xml:space="preserve"> </w:t>
      </w:r>
      <w:r w:rsidRPr="0012514B">
        <w:rPr>
          <w:rFonts w:eastAsia="Cambria"/>
          <w:w w:val="105"/>
          <w:sz w:val="22"/>
          <w:szCs w:val="22"/>
        </w:rPr>
        <w:t>of</w:t>
      </w:r>
      <w:r w:rsidRPr="0012514B">
        <w:rPr>
          <w:rFonts w:eastAsia="Cambria"/>
          <w:spacing w:val="-12"/>
          <w:w w:val="105"/>
          <w:sz w:val="22"/>
          <w:szCs w:val="22"/>
        </w:rPr>
        <w:t xml:space="preserve"> </w:t>
      </w:r>
      <w:r w:rsidRPr="0012514B">
        <w:rPr>
          <w:rFonts w:eastAsia="Cambria"/>
          <w:w w:val="105"/>
          <w:sz w:val="22"/>
          <w:szCs w:val="22"/>
        </w:rPr>
        <w:t>Joint</w:t>
      </w:r>
      <w:r w:rsidRPr="0012514B">
        <w:rPr>
          <w:rFonts w:eastAsia="Cambria"/>
          <w:spacing w:val="-11"/>
          <w:w w:val="105"/>
          <w:sz w:val="22"/>
          <w:szCs w:val="22"/>
        </w:rPr>
        <w:t xml:space="preserve"> </w:t>
      </w:r>
      <w:r w:rsidRPr="0012514B">
        <w:rPr>
          <w:rFonts w:eastAsia="Cambria"/>
          <w:w w:val="105"/>
          <w:sz w:val="22"/>
          <w:szCs w:val="22"/>
        </w:rPr>
        <w:t>Venture</w:t>
      </w:r>
      <w:r w:rsidRPr="0012514B">
        <w:rPr>
          <w:rFonts w:eastAsia="Cambria"/>
          <w:spacing w:val="-11"/>
          <w:w w:val="105"/>
          <w:sz w:val="22"/>
          <w:szCs w:val="22"/>
        </w:rPr>
        <w:t xml:space="preserve"> </w:t>
      </w:r>
      <w:r w:rsidRPr="0012514B">
        <w:rPr>
          <w:rFonts w:eastAsia="Cambria"/>
          <w:w w:val="105"/>
          <w:sz w:val="22"/>
          <w:szCs w:val="22"/>
        </w:rPr>
        <w:t>Agreement,</w:t>
      </w:r>
      <w:r w:rsidRPr="0012514B">
        <w:rPr>
          <w:rFonts w:eastAsia="Cambria"/>
          <w:spacing w:val="-11"/>
          <w:w w:val="105"/>
          <w:sz w:val="22"/>
          <w:szCs w:val="22"/>
        </w:rPr>
        <w:t xml:space="preserve"> </w:t>
      </w:r>
      <w:r w:rsidRPr="0012514B">
        <w:rPr>
          <w:rFonts w:eastAsia="Cambria"/>
          <w:w w:val="105"/>
          <w:sz w:val="22"/>
          <w:szCs w:val="22"/>
        </w:rPr>
        <w:t>both</w:t>
      </w:r>
      <w:r w:rsidRPr="0012514B">
        <w:rPr>
          <w:rFonts w:eastAsia="Cambria"/>
          <w:spacing w:val="-12"/>
          <w:w w:val="105"/>
          <w:sz w:val="22"/>
          <w:szCs w:val="22"/>
        </w:rPr>
        <w:t xml:space="preserve"> </w:t>
      </w:r>
      <w:r w:rsidRPr="0012514B">
        <w:rPr>
          <w:rFonts w:eastAsia="Cambria"/>
          <w:w w:val="105"/>
          <w:sz w:val="22"/>
          <w:szCs w:val="22"/>
        </w:rPr>
        <w:t>in</w:t>
      </w:r>
      <w:r w:rsidRPr="0012514B">
        <w:rPr>
          <w:rFonts w:eastAsia="Cambria"/>
          <w:spacing w:val="-13"/>
          <w:w w:val="105"/>
          <w:sz w:val="22"/>
          <w:szCs w:val="22"/>
        </w:rPr>
        <w:t xml:space="preserve"> </w:t>
      </w:r>
      <w:r w:rsidRPr="0012514B">
        <w:rPr>
          <w:rFonts w:eastAsia="Cambria"/>
          <w:w w:val="105"/>
          <w:sz w:val="22"/>
          <w:szCs w:val="22"/>
        </w:rPr>
        <w:t>original</w:t>
      </w:r>
    </w:p>
    <w:p w:rsidR="0092156D" w:rsidRPr="0012514B" w:rsidRDefault="007C76D0" w:rsidP="0092156D">
      <w:pPr>
        <w:widowControl w:val="0"/>
        <w:numPr>
          <w:ilvl w:val="0"/>
          <w:numId w:val="23"/>
        </w:numPr>
        <w:tabs>
          <w:tab w:val="left" w:pos="1729"/>
        </w:tabs>
        <w:autoSpaceDE w:val="0"/>
        <w:autoSpaceDN w:val="0"/>
        <w:spacing w:before="62" w:line="292" w:lineRule="auto"/>
        <w:ind w:right="246"/>
        <w:jc w:val="both"/>
        <w:rPr>
          <w:rFonts w:eastAsia="Cambria"/>
          <w:w w:val="105"/>
          <w:sz w:val="22"/>
          <w:szCs w:val="22"/>
        </w:rPr>
      </w:pPr>
      <w:r w:rsidRPr="0012514B">
        <w:rPr>
          <w:rFonts w:eastAsia="Cambria"/>
          <w:w w:val="105"/>
          <w:sz w:val="22"/>
          <w:szCs w:val="22"/>
        </w:rPr>
        <w:t xml:space="preserve">Safety Pact (in Original) in accordance with clause </w:t>
      </w:r>
      <w:r w:rsidRPr="0012514B">
        <w:rPr>
          <w:rFonts w:eastAsia="Cambria"/>
          <w:b/>
          <w:bCs/>
          <w:w w:val="105"/>
          <w:sz w:val="22"/>
          <w:szCs w:val="22"/>
        </w:rPr>
        <w:t>9.3 (s) of ITB</w:t>
      </w:r>
      <w:r w:rsidRPr="0012514B">
        <w:rPr>
          <w:rFonts w:eastAsia="Cambria"/>
          <w:w w:val="105"/>
          <w:sz w:val="22"/>
          <w:szCs w:val="22"/>
        </w:rPr>
        <w:t>, Section-II in separate envelope</w:t>
      </w:r>
    </w:p>
    <w:p w:rsidR="0092156D" w:rsidRPr="0012514B" w:rsidRDefault="007C76D0" w:rsidP="0092156D">
      <w:pPr>
        <w:widowControl w:val="0"/>
        <w:numPr>
          <w:ilvl w:val="0"/>
          <w:numId w:val="23"/>
        </w:numPr>
        <w:tabs>
          <w:tab w:val="left" w:pos="1729"/>
        </w:tabs>
        <w:autoSpaceDE w:val="0"/>
        <w:autoSpaceDN w:val="0"/>
        <w:spacing w:before="62" w:line="292" w:lineRule="auto"/>
        <w:ind w:right="243"/>
        <w:jc w:val="both"/>
        <w:rPr>
          <w:rFonts w:eastAsia="Cambria"/>
          <w:sz w:val="22"/>
          <w:szCs w:val="22"/>
        </w:rPr>
      </w:pPr>
      <w:r w:rsidRPr="0012514B">
        <w:rPr>
          <w:rFonts w:eastAsia="Cambria"/>
          <w:w w:val="105"/>
          <w:sz w:val="22"/>
          <w:szCs w:val="22"/>
        </w:rPr>
        <w:t>Bidders</w:t>
      </w:r>
      <w:r w:rsidRPr="0012514B">
        <w:rPr>
          <w:rFonts w:eastAsia="Cambria"/>
          <w:spacing w:val="1"/>
          <w:w w:val="105"/>
          <w:sz w:val="22"/>
          <w:szCs w:val="22"/>
        </w:rPr>
        <w:t xml:space="preserve"> </w:t>
      </w:r>
      <w:r w:rsidRPr="0012514B">
        <w:rPr>
          <w:rFonts w:eastAsia="Cambria"/>
          <w:w w:val="105"/>
          <w:sz w:val="22"/>
          <w:szCs w:val="22"/>
        </w:rPr>
        <w:t>shall</w:t>
      </w:r>
      <w:r w:rsidRPr="0012514B">
        <w:rPr>
          <w:rFonts w:eastAsia="Cambria"/>
          <w:spacing w:val="1"/>
          <w:w w:val="105"/>
          <w:sz w:val="22"/>
          <w:szCs w:val="22"/>
        </w:rPr>
        <w:t xml:space="preserve"> </w:t>
      </w:r>
      <w:r w:rsidRPr="0012514B">
        <w:rPr>
          <w:rFonts w:eastAsia="Cambria"/>
          <w:w w:val="105"/>
          <w:sz w:val="22"/>
          <w:szCs w:val="22"/>
        </w:rPr>
        <w:t>also</w:t>
      </w:r>
      <w:r w:rsidRPr="0012514B">
        <w:rPr>
          <w:rFonts w:eastAsia="Cambria"/>
          <w:spacing w:val="1"/>
          <w:w w:val="105"/>
          <w:sz w:val="22"/>
          <w:szCs w:val="22"/>
        </w:rPr>
        <w:t xml:space="preserve"> </w:t>
      </w:r>
      <w:r w:rsidRPr="0012514B">
        <w:rPr>
          <w:rFonts w:eastAsia="Cambria"/>
          <w:w w:val="105"/>
          <w:sz w:val="22"/>
          <w:szCs w:val="22"/>
        </w:rPr>
        <w:t>submit</w:t>
      </w:r>
      <w:r w:rsidRPr="0012514B">
        <w:rPr>
          <w:rFonts w:eastAsia="Cambria"/>
          <w:spacing w:val="1"/>
          <w:w w:val="105"/>
          <w:sz w:val="22"/>
          <w:szCs w:val="22"/>
        </w:rPr>
        <w:t xml:space="preserve"> </w:t>
      </w:r>
      <w:r w:rsidRPr="0012514B">
        <w:rPr>
          <w:rFonts w:eastAsia="Cambria"/>
          <w:w w:val="105"/>
          <w:sz w:val="22"/>
          <w:szCs w:val="22"/>
        </w:rPr>
        <w:t>Joint</w:t>
      </w:r>
      <w:r w:rsidRPr="0012514B">
        <w:rPr>
          <w:rFonts w:eastAsia="Cambria"/>
          <w:spacing w:val="1"/>
          <w:w w:val="105"/>
          <w:sz w:val="22"/>
          <w:szCs w:val="22"/>
        </w:rPr>
        <w:t xml:space="preserve"> </w:t>
      </w:r>
      <w:r w:rsidRPr="0012514B">
        <w:rPr>
          <w:rFonts w:eastAsia="Cambria"/>
          <w:w w:val="105"/>
          <w:sz w:val="22"/>
          <w:szCs w:val="22"/>
        </w:rPr>
        <w:t>Deed</w:t>
      </w:r>
      <w:r w:rsidRPr="0012514B">
        <w:rPr>
          <w:rFonts w:eastAsia="Cambria"/>
          <w:spacing w:val="1"/>
          <w:w w:val="105"/>
          <w:sz w:val="22"/>
          <w:szCs w:val="22"/>
        </w:rPr>
        <w:t xml:space="preserve"> </w:t>
      </w:r>
      <w:r w:rsidRPr="0012514B">
        <w:rPr>
          <w:rFonts w:eastAsia="Cambria"/>
          <w:w w:val="105"/>
          <w:sz w:val="22"/>
          <w:szCs w:val="22"/>
        </w:rPr>
        <w:t>of</w:t>
      </w:r>
      <w:r w:rsidRPr="0012514B">
        <w:rPr>
          <w:rFonts w:eastAsia="Cambria"/>
          <w:spacing w:val="1"/>
          <w:w w:val="105"/>
          <w:sz w:val="22"/>
          <w:szCs w:val="22"/>
        </w:rPr>
        <w:t xml:space="preserve"> </w:t>
      </w:r>
      <w:r w:rsidRPr="0012514B">
        <w:rPr>
          <w:rFonts w:eastAsia="Cambria"/>
          <w:w w:val="105"/>
          <w:sz w:val="22"/>
          <w:szCs w:val="22"/>
        </w:rPr>
        <w:t>Undertaking</w:t>
      </w:r>
      <w:r w:rsidRPr="0012514B">
        <w:rPr>
          <w:rFonts w:eastAsia="Cambria"/>
          <w:spacing w:val="1"/>
          <w:w w:val="105"/>
          <w:sz w:val="22"/>
          <w:szCs w:val="22"/>
        </w:rPr>
        <w:t xml:space="preserve"> </w:t>
      </w:r>
      <w:r w:rsidRPr="0012514B">
        <w:rPr>
          <w:rFonts w:eastAsia="Cambria"/>
          <w:w w:val="105"/>
          <w:sz w:val="22"/>
          <w:szCs w:val="22"/>
        </w:rPr>
        <w:t>by</w:t>
      </w:r>
      <w:r w:rsidRPr="0012514B">
        <w:rPr>
          <w:rFonts w:eastAsia="Cambria"/>
          <w:spacing w:val="1"/>
          <w:w w:val="105"/>
          <w:sz w:val="22"/>
          <w:szCs w:val="22"/>
        </w:rPr>
        <w:t xml:space="preserve"> </w:t>
      </w:r>
      <w:r w:rsidRPr="0012514B">
        <w:rPr>
          <w:rFonts w:eastAsia="Cambria"/>
          <w:w w:val="105"/>
          <w:sz w:val="22"/>
          <w:szCs w:val="22"/>
        </w:rPr>
        <w:t>the</w:t>
      </w:r>
      <w:r w:rsidRPr="0012514B">
        <w:rPr>
          <w:rFonts w:eastAsia="Cambria"/>
          <w:spacing w:val="1"/>
          <w:w w:val="105"/>
          <w:sz w:val="22"/>
          <w:szCs w:val="22"/>
        </w:rPr>
        <w:t xml:space="preserve"> </w:t>
      </w:r>
      <w:r w:rsidRPr="0012514B">
        <w:rPr>
          <w:rFonts w:eastAsia="Cambria"/>
          <w:w w:val="105"/>
          <w:sz w:val="22"/>
          <w:szCs w:val="22"/>
        </w:rPr>
        <w:t>collaborator along with the bidder/manufacturer, duly signed</w:t>
      </w:r>
      <w:r w:rsidRPr="0012514B">
        <w:rPr>
          <w:rFonts w:eastAsia="Cambria"/>
          <w:spacing w:val="1"/>
          <w:w w:val="105"/>
          <w:sz w:val="22"/>
          <w:szCs w:val="22"/>
        </w:rPr>
        <w:t xml:space="preserve"> </w:t>
      </w:r>
      <w:r w:rsidRPr="0012514B">
        <w:rPr>
          <w:rFonts w:eastAsia="Cambria"/>
          <w:w w:val="105"/>
          <w:sz w:val="22"/>
          <w:szCs w:val="22"/>
        </w:rPr>
        <w:t>and</w:t>
      </w:r>
      <w:r w:rsidRPr="0012514B">
        <w:rPr>
          <w:rFonts w:eastAsia="Cambria"/>
          <w:spacing w:val="1"/>
          <w:w w:val="105"/>
          <w:sz w:val="22"/>
          <w:szCs w:val="22"/>
        </w:rPr>
        <w:t xml:space="preserve"> </w:t>
      </w:r>
      <w:r w:rsidRPr="0012514B">
        <w:rPr>
          <w:rFonts w:eastAsia="Cambria"/>
          <w:w w:val="105"/>
          <w:sz w:val="22"/>
          <w:szCs w:val="22"/>
        </w:rPr>
        <w:t>stamped</w:t>
      </w:r>
      <w:r w:rsidRPr="0012514B">
        <w:rPr>
          <w:rFonts w:eastAsia="Cambria"/>
          <w:spacing w:val="1"/>
          <w:w w:val="105"/>
          <w:sz w:val="22"/>
          <w:szCs w:val="22"/>
        </w:rPr>
        <w:t xml:space="preserve"> </w:t>
      </w:r>
      <w:r w:rsidRPr="0012514B">
        <w:rPr>
          <w:rFonts w:eastAsia="Cambria"/>
          <w:w w:val="105"/>
          <w:sz w:val="22"/>
          <w:szCs w:val="22"/>
        </w:rPr>
        <w:t>on</w:t>
      </w:r>
      <w:r w:rsidRPr="0012514B">
        <w:rPr>
          <w:rFonts w:eastAsia="Cambria"/>
          <w:spacing w:val="1"/>
          <w:w w:val="105"/>
          <w:sz w:val="22"/>
          <w:szCs w:val="22"/>
        </w:rPr>
        <w:t xml:space="preserve"> </w:t>
      </w:r>
      <w:r w:rsidRPr="0012514B">
        <w:rPr>
          <w:rFonts w:eastAsia="Cambria"/>
          <w:w w:val="105"/>
          <w:sz w:val="22"/>
          <w:szCs w:val="22"/>
        </w:rPr>
        <w:t>each</w:t>
      </w:r>
      <w:r w:rsidRPr="0012514B">
        <w:rPr>
          <w:rFonts w:eastAsia="Cambria"/>
          <w:spacing w:val="1"/>
          <w:w w:val="105"/>
          <w:sz w:val="22"/>
          <w:szCs w:val="22"/>
        </w:rPr>
        <w:t xml:space="preserve"> </w:t>
      </w:r>
      <w:r w:rsidRPr="0012514B">
        <w:rPr>
          <w:rFonts w:eastAsia="Cambria"/>
          <w:w w:val="105"/>
          <w:sz w:val="22"/>
          <w:szCs w:val="22"/>
        </w:rPr>
        <w:t>page</w:t>
      </w:r>
      <w:r w:rsidRPr="0012514B">
        <w:rPr>
          <w:rFonts w:eastAsia="Cambria"/>
          <w:spacing w:val="1"/>
          <w:w w:val="105"/>
          <w:sz w:val="22"/>
          <w:szCs w:val="22"/>
        </w:rPr>
        <w:t xml:space="preserve"> </w:t>
      </w:r>
      <w:r w:rsidRPr="0012514B">
        <w:rPr>
          <w:rFonts w:eastAsia="Cambria"/>
          <w:w w:val="105"/>
          <w:sz w:val="22"/>
          <w:szCs w:val="22"/>
        </w:rPr>
        <w:t>in</w:t>
      </w:r>
      <w:r w:rsidRPr="0012514B">
        <w:rPr>
          <w:rFonts w:eastAsia="Cambria"/>
          <w:spacing w:val="1"/>
          <w:w w:val="105"/>
          <w:sz w:val="22"/>
          <w:szCs w:val="22"/>
        </w:rPr>
        <w:t xml:space="preserve"> </w:t>
      </w:r>
      <w:r w:rsidRPr="0012514B">
        <w:rPr>
          <w:rFonts w:eastAsia="Cambria"/>
          <w:w w:val="105"/>
          <w:sz w:val="22"/>
          <w:szCs w:val="22"/>
        </w:rPr>
        <w:t>original,</w:t>
      </w:r>
      <w:r w:rsidRPr="0012514B">
        <w:rPr>
          <w:rFonts w:eastAsia="Cambria"/>
          <w:spacing w:val="1"/>
          <w:w w:val="105"/>
          <w:sz w:val="22"/>
          <w:szCs w:val="22"/>
        </w:rPr>
        <w:t xml:space="preserve"> </w:t>
      </w:r>
      <w:r w:rsidRPr="0012514B">
        <w:rPr>
          <w:rFonts w:eastAsia="Cambria"/>
          <w:w w:val="105"/>
          <w:sz w:val="22"/>
          <w:szCs w:val="22"/>
        </w:rPr>
        <w:t>if</w:t>
      </w:r>
      <w:r w:rsidRPr="0012514B">
        <w:rPr>
          <w:rFonts w:eastAsia="Cambria"/>
          <w:spacing w:val="1"/>
          <w:w w:val="105"/>
          <w:sz w:val="22"/>
          <w:szCs w:val="22"/>
        </w:rPr>
        <w:t xml:space="preserve"> </w:t>
      </w:r>
      <w:r w:rsidRPr="0012514B">
        <w:rPr>
          <w:rFonts w:eastAsia="Cambria"/>
          <w:w w:val="105"/>
          <w:sz w:val="22"/>
          <w:szCs w:val="22"/>
        </w:rPr>
        <w:t>applicable</w:t>
      </w:r>
      <w:r w:rsidRPr="0012514B">
        <w:rPr>
          <w:rFonts w:eastAsia="Cambria"/>
          <w:spacing w:val="1"/>
          <w:w w:val="105"/>
          <w:sz w:val="22"/>
          <w:szCs w:val="22"/>
        </w:rPr>
        <w:t xml:space="preserve"> </w:t>
      </w:r>
      <w:r w:rsidRPr="0012514B">
        <w:rPr>
          <w:rFonts w:eastAsia="Cambria"/>
          <w:w w:val="105"/>
          <w:sz w:val="22"/>
          <w:szCs w:val="22"/>
        </w:rPr>
        <w:t>as</w:t>
      </w:r>
      <w:r w:rsidRPr="0012514B">
        <w:rPr>
          <w:rFonts w:eastAsia="Cambria"/>
          <w:spacing w:val="1"/>
          <w:w w:val="105"/>
          <w:sz w:val="22"/>
          <w:szCs w:val="22"/>
        </w:rPr>
        <w:t xml:space="preserve"> </w:t>
      </w:r>
      <w:r w:rsidRPr="0012514B">
        <w:rPr>
          <w:rFonts w:eastAsia="Cambria"/>
          <w:w w:val="105"/>
          <w:sz w:val="22"/>
          <w:szCs w:val="22"/>
        </w:rPr>
        <w:t>per</w:t>
      </w:r>
      <w:r w:rsidRPr="0012514B">
        <w:rPr>
          <w:rFonts w:eastAsia="Cambria"/>
          <w:spacing w:val="1"/>
          <w:w w:val="105"/>
          <w:sz w:val="22"/>
          <w:szCs w:val="22"/>
        </w:rPr>
        <w:t xml:space="preserve"> </w:t>
      </w:r>
      <w:r w:rsidRPr="0012514B">
        <w:rPr>
          <w:rFonts w:eastAsia="Cambria"/>
          <w:b/>
          <w:bCs/>
          <w:w w:val="105"/>
          <w:sz w:val="22"/>
          <w:szCs w:val="22"/>
        </w:rPr>
        <w:t>Annexure-</w:t>
      </w:r>
      <w:r w:rsidRPr="0012514B">
        <w:rPr>
          <w:rFonts w:eastAsia="Cambria"/>
          <w:b/>
          <w:bCs/>
          <w:spacing w:val="-2"/>
          <w:w w:val="105"/>
          <w:sz w:val="22"/>
          <w:szCs w:val="22"/>
        </w:rPr>
        <w:t xml:space="preserve"> </w:t>
      </w:r>
      <w:r w:rsidRPr="0012514B">
        <w:rPr>
          <w:rFonts w:eastAsia="Cambria"/>
          <w:b/>
          <w:bCs/>
          <w:w w:val="105"/>
          <w:sz w:val="22"/>
          <w:szCs w:val="22"/>
        </w:rPr>
        <w:t>A</w:t>
      </w:r>
      <w:r w:rsidRPr="0012514B">
        <w:rPr>
          <w:rFonts w:eastAsia="Cambria"/>
          <w:b/>
          <w:bCs/>
          <w:spacing w:val="2"/>
          <w:w w:val="105"/>
          <w:sz w:val="22"/>
          <w:szCs w:val="22"/>
        </w:rPr>
        <w:t xml:space="preserve"> </w:t>
      </w:r>
      <w:r w:rsidRPr="0012514B">
        <w:rPr>
          <w:rFonts w:eastAsia="Cambria"/>
          <w:b/>
          <w:bCs/>
          <w:w w:val="105"/>
          <w:sz w:val="22"/>
          <w:szCs w:val="22"/>
        </w:rPr>
        <w:t>(BDS)</w:t>
      </w:r>
      <w:r w:rsidRPr="0012514B">
        <w:rPr>
          <w:rFonts w:eastAsia="Cambria"/>
          <w:w w:val="105"/>
          <w:sz w:val="22"/>
          <w:szCs w:val="22"/>
        </w:rPr>
        <w:t>;</w:t>
      </w:r>
      <w:r w:rsidRPr="0012514B">
        <w:rPr>
          <w:rFonts w:eastAsia="Cambria"/>
          <w:spacing w:val="-1"/>
          <w:w w:val="105"/>
          <w:sz w:val="22"/>
          <w:szCs w:val="22"/>
        </w:rPr>
        <w:t xml:space="preserve"> </w:t>
      </w:r>
      <w:r w:rsidRPr="0012514B">
        <w:rPr>
          <w:rFonts w:eastAsia="Cambria"/>
          <w:w w:val="105"/>
          <w:sz w:val="22"/>
          <w:szCs w:val="22"/>
        </w:rPr>
        <w:t>and.</w:t>
      </w:r>
    </w:p>
    <w:p w:rsidR="0092156D" w:rsidRPr="0012514B" w:rsidRDefault="007C76D0" w:rsidP="0092156D">
      <w:pPr>
        <w:widowControl w:val="0"/>
        <w:numPr>
          <w:ilvl w:val="0"/>
          <w:numId w:val="23"/>
        </w:numPr>
        <w:tabs>
          <w:tab w:val="left" w:pos="1729"/>
        </w:tabs>
        <w:autoSpaceDE w:val="0"/>
        <w:autoSpaceDN w:val="0"/>
        <w:spacing w:before="62" w:line="292" w:lineRule="auto"/>
        <w:ind w:right="243"/>
        <w:jc w:val="both"/>
        <w:rPr>
          <w:rFonts w:eastAsia="Cambria"/>
          <w:sz w:val="22"/>
          <w:szCs w:val="22"/>
        </w:rPr>
      </w:pPr>
      <w:r w:rsidRPr="0012514B">
        <w:rPr>
          <w:rFonts w:eastAsia="Cambria"/>
          <w:sz w:val="22"/>
          <w:szCs w:val="22"/>
        </w:rPr>
        <w:t>Any</w:t>
      </w:r>
      <w:r w:rsidRPr="0012514B">
        <w:rPr>
          <w:rFonts w:eastAsia="Cambria"/>
          <w:spacing w:val="6"/>
          <w:sz w:val="22"/>
          <w:szCs w:val="22"/>
        </w:rPr>
        <w:t xml:space="preserve"> </w:t>
      </w:r>
      <w:r w:rsidRPr="0012514B">
        <w:rPr>
          <w:rFonts w:eastAsia="Cambria"/>
          <w:sz w:val="22"/>
          <w:szCs w:val="22"/>
        </w:rPr>
        <w:t>other</w:t>
      </w:r>
      <w:r w:rsidRPr="0012514B">
        <w:rPr>
          <w:rFonts w:eastAsia="Cambria"/>
          <w:spacing w:val="5"/>
          <w:sz w:val="22"/>
          <w:szCs w:val="22"/>
        </w:rPr>
        <w:t xml:space="preserve"> </w:t>
      </w:r>
      <w:r w:rsidRPr="0012514B">
        <w:rPr>
          <w:rFonts w:eastAsia="Cambria"/>
          <w:sz w:val="22"/>
          <w:szCs w:val="22"/>
        </w:rPr>
        <w:t>document</w:t>
      </w:r>
      <w:r w:rsidRPr="0012514B">
        <w:rPr>
          <w:rFonts w:eastAsia="Cambria"/>
          <w:spacing w:val="5"/>
          <w:sz w:val="22"/>
          <w:szCs w:val="22"/>
        </w:rPr>
        <w:t xml:space="preserve"> </w:t>
      </w:r>
      <w:r w:rsidRPr="0012514B">
        <w:rPr>
          <w:rFonts w:eastAsia="Cambria"/>
          <w:sz w:val="22"/>
          <w:szCs w:val="22"/>
        </w:rPr>
        <w:t>further</w:t>
      </w:r>
      <w:r w:rsidRPr="0012514B">
        <w:rPr>
          <w:rFonts w:eastAsia="Cambria"/>
          <w:spacing w:val="7"/>
          <w:sz w:val="22"/>
          <w:szCs w:val="22"/>
        </w:rPr>
        <w:t xml:space="preserve"> </w:t>
      </w:r>
      <w:r w:rsidRPr="0012514B">
        <w:rPr>
          <w:rFonts w:eastAsia="Cambria"/>
          <w:sz w:val="22"/>
          <w:szCs w:val="22"/>
        </w:rPr>
        <w:t>specified</w:t>
      </w:r>
      <w:r w:rsidRPr="0012514B">
        <w:rPr>
          <w:rFonts w:eastAsia="Cambria"/>
          <w:spacing w:val="6"/>
          <w:sz w:val="22"/>
          <w:szCs w:val="22"/>
        </w:rPr>
        <w:t xml:space="preserve"> </w:t>
      </w:r>
      <w:r w:rsidRPr="0012514B">
        <w:rPr>
          <w:rFonts w:eastAsia="Cambria"/>
          <w:sz w:val="22"/>
          <w:szCs w:val="22"/>
        </w:rPr>
        <w:t>in</w:t>
      </w:r>
      <w:r w:rsidRPr="0012514B">
        <w:rPr>
          <w:rFonts w:eastAsia="Cambria"/>
          <w:spacing w:val="4"/>
          <w:sz w:val="22"/>
          <w:szCs w:val="22"/>
        </w:rPr>
        <w:t xml:space="preserve"> </w:t>
      </w:r>
      <w:r w:rsidRPr="0012514B">
        <w:rPr>
          <w:rFonts w:eastAsia="Cambria"/>
          <w:sz w:val="22"/>
          <w:szCs w:val="22"/>
        </w:rPr>
        <w:t>the</w:t>
      </w:r>
      <w:r w:rsidRPr="0012514B">
        <w:rPr>
          <w:rFonts w:eastAsia="Cambria"/>
          <w:spacing w:val="7"/>
          <w:sz w:val="22"/>
          <w:szCs w:val="22"/>
        </w:rPr>
        <w:t xml:space="preserve"> </w:t>
      </w:r>
      <w:r w:rsidRPr="0012514B">
        <w:rPr>
          <w:rFonts w:eastAsia="Cambria"/>
          <w:sz w:val="22"/>
          <w:szCs w:val="22"/>
        </w:rPr>
        <w:t>BDS</w:t>
      </w:r>
      <w:r w:rsidRPr="0012514B">
        <w:rPr>
          <w:rFonts w:eastAsia="Cambria"/>
          <w:spacing w:val="6"/>
          <w:sz w:val="22"/>
          <w:szCs w:val="22"/>
        </w:rPr>
        <w:t xml:space="preserve"> </w:t>
      </w:r>
      <w:r w:rsidRPr="0012514B">
        <w:rPr>
          <w:rFonts w:eastAsia="Cambria"/>
          <w:sz w:val="22"/>
          <w:szCs w:val="22"/>
        </w:rPr>
        <w:t>duly</w:t>
      </w:r>
      <w:r w:rsidRPr="0012514B">
        <w:rPr>
          <w:rFonts w:eastAsia="Cambria"/>
          <w:spacing w:val="6"/>
          <w:sz w:val="22"/>
          <w:szCs w:val="22"/>
        </w:rPr>
        <w:t xml:space="preserve"> </w:t>
      </w:r>
      <w:r w:rsidRPr="0012514B">
        <w:rPr>
          <w:rFonts w:eastAsia="Cambria"/>
          <w:sz w:val="22"/>
          <w:szCs w:val="22"/>
        </w:rPr>
        <w:t>signed and</w:t>
      </w:r>
      <w:r w:rsidRPr="0012514B">
        <w:rPr>
          <w:rFonts w:eastAsia="Cambria"/>
          <w:spacing w:val="-13"/>
          <w:sz w:val="22"/>
          <w:szCs w:val="22"/>
        </w:rPr>
        <w:t xml:space="preserve"> </w:t>
      </w:r>
      <w:r w:rsidRPr="0012514B">
        <w:rPr>
          <w:rFonts w:eastAsia="Cambria"/>
          <w:sz w:val="22"/>
          <w:szCs w:val="22"/>
        </w:rPr>
        <w:t>stamped</w:t>
      </w:r>
      <w:r w:rsidRPr="0012514B">
        <w:rPr>
          <w:rFonts w:eastAsia="Cambria"/>
          <w:spacing w:val="-12"/>
          <w:sz w:val="22"/>
          <w:szCs w:val="22"/>
        </w:rPr>
        <w:t xml:space="preserve"> </w:t>
      </w:r>
      <w:r w:rsidRPr="0012514B">
        <w:rPr>
          <w:rFonts w:eastAsia="Cambria"/>
          <w:sz w:val="22"/>
          <w:szCs w:val="22"/>
        </w:rPr>
        <w:t>on</w:t>
      </w:r>
      <w:r w:rsidRPr="0012514B">
        <w:rPr>
          <w:rFonts w:eastAsia="Cambria"/>
          <w:spacing w:val="-12"/>
          <w:sz w:val="22"/>
          <w:szCs w:val="22"/>
        </w:rPr>
        <w:t xml:space="preserve"> </w:t>
      </w:r>
      <w:r w:rsidRPr="0012514B">
        <w:rPr>
          <w:rFonts w:eastAsia="Cambria"/>
          <w:sz w:val="22"/>
          <w:szCs w:val="22"/>
        </w:rPr>
        <w:t>each</w:t>
      </w:r>
      <w:r w:rsidRPr="0012514B">
        <w:rPr>
          <w:rFonts w:eastAsia="Cambria"/>
          <w:spacing w:val="-11"/>
          <w:sz w:val="22"/>
          <w:szCs w:val="22"/>
        </w:rPr>
        <w:t xml:space="preserve"> </w:t>
      </w:r>
      <w:r w:rsidRPr="0012514B">
        <w:rPr>
          <w:rFonts w:eastAsia="Cambria"/>
          <w:sz w:val="22"/>
          <w:szCs w:val="22"/>
        </w:rPr>
        <w:t>page.</w:t>
      </w:r>
    </w:p>
    <w:p w:rsidR="00E66BB8" w:rsidRPr="0012514B" w:rsidRDefault="00E66BB8" w:rsidP="00971669">
      <w:pPr>
        <w:widowControl w:val="0"/>
        <w:tabs>
          <w:tab w:val="left" w:pos="1188"/>
          <w:tab w:val="left" w:pos="1189"/>
        </w:tabs>
        <w:autoSpaceDE w:val="0"/>
        <w:autoSpaceDN w:val="0"/>
        <w:spacing w:before="16"/>
        <w:ind w:left="1188"/>
        <w:jc w:val="both"/>
        <w:rPr>
          <w:rFonts w:eastAsia="Cambria"/>
          <w:b/>
          <w:bCs/>
          <w:spacing w:val="-1"/>
          <w:w w:val="105"/>
          <w:sz w:val="22"/>
          <w:szCs w:val="22"/>
        </w:rPr>
      </w:pPr>
    </w:p>
    <w:p w:rsidR="002957DC" w:rsidRPr="0012514B" w:rsidRDefault="007C76D0" w:rsidP="008C4CF1">
      <w:pPr>
        <w:widowControl w:val="0"/>
        <w:tabs>
          <w:tab w:val="left" w:pos="1188"/>
          <w:tab w:val="left" w:pos="1189"/>
        </w:tabs>
        <w:autoSpaceDE w:val="0"/>
        <w:autoSpaceDN w:val="0"/>
        <w:spacing w:before="16"/>
        <w:ind w:left="1188"/>
        <w:jc w:val="both"/>
        <w:rPr>
          <w:rFonts w:eastAsia="Cambria"/>
          <w:b/>
          <w:bCs/>
          <w:spacing w:val="-1"/>
          <w:w w:val="105"/>
          <w:sz w:val="22"/>
          <w:szCs w:val="22"/>
        </w:rPr>
      </w:pPr>
      <w:r w:rsidRPr="0012514B">
        <w:rPr>
          <w:rFonts w:eastAsia="Cambria"/>
          <w:b/>
          <w:bCs/>
          <w:spacing w:val="-1"/>
          <w:w w:val="105"/>
          <w:sz w:val="22"/>
          <w:szCs w:val="22"/>
        </w:rPr>
        <w:t>Second Envelope:</w:t>
      </w:r>
    </w:p>
    <w:p w:rsidR="002957DC" w:rsidRPr="0012514B" w:rsidRDefault="007C76D0">
      <w:pPr>
        <w:widowControl w:val="0"/>
        <w:autoSpaceDE w:val="0"/>
        <w:autoSpaceDN w:val="0"/>
        <w:spacing w:before="93" w:line="254" w:lineRule="auto"/>
        <w:ind w:left="1918" w:right="244" w:hanging="457"/>
        <w:jc w:val="both"/>
        <w:rPr>
          <w:rFonts w:eastAsia="Cambria"/>
          <w:sz w:val="22"/>
          <w:szCs w:val="22"/>
          <w:highlight w:val="yellow"/>
        </w:rPr>
      </w:pPr>
      <w:r w:rsidRPr="0012514B">
        <w:rPr>
          <w:rFonts w:eastAsia="Cambria"/>
          <w:w w:val="105"/>
          <w:sz w:val="22"/>
          <w:szCs w:val="22"/>
        </w:rPr>
        <w:t>(</w:t>
      </w:r>
      <w:proofErr w:type="spellStart"/>
      <w:r w:rsidRPr="0012514B">
        <w:rPr>
          <w:rFonts w:eastAsia="Cambria"/>
          <w:w w:val="105"/>
          <w:sz w:val="22"/>
          <w:szCs w:val="22"/>
        </w:rPr>
        <w:t>i</w:t>
      </w:r>
      <w:proofErr w:type="spellEnd"/>
      <w:r w:rsidRPr="0012514B">
        <w:rPr>
          <w:rFonts w:eastAsia="Cambria"/>
          <w:w w:val="105"/>
          <w:sz w:val="22"/>
          <w:szCs w:val="22"/>
        </w:rPr>
        <w:t>)</w:t>
      </w:r>
      <w:r w:rsidRPr="0012514B">
        <w:rPr>
          <w:rFonts w:eastAsia="Cambria"/>
          <w:spacing w:val="1"/>
          <w:w w:val="105"/>
          <w:sz w:val="22"/>
          <w:szCs w:val="22"/>
        </w:rPr>
        <w:t xml:space="preserve"> </w:t>
      </w:r>
      <w:r w:rsidRPr="0012514B">
        <w:rPr>
          <w:rFonts w:eastAsia="Cambria"/>
          <w:w w:val="105"/>
          <w:sz w:val="22"/>
          <w:szCs w:val="22"/>
        </w:rPr>
        <w:t xml:space="preserve">The Electronic Form/Template </w:t>
      </w:r>
      <w:r w:rsidR="00490809" w:rsidRPr="00FD2A11">
        <w:rPr>
          <w:rFonts w:eastAsia="Cambria"/>
          <w:w w:val="105"/>
          <w:sz w:val="22"/>
          <w:szCs w:val="22"/>
        </w:rPr>
        <w:t xml:space="preserve">(MS excel sheet) </w:t>
      </w:r>
      <w:r w:rsidRPr="0012514B">
        <w:rPr>
          <w:rFonts w:eastAsia="Cambria"/>
          <w:w w:val="105"/>
          <w:sz w:val="22"/>
          <w:szCs w:val="22"/>
        </w:rPr>
        <w:t xml:space="preserve">of the bid for </w:t>
      </w:r>
      <w:r w:rsidRPr="0012514B">
        <w:rPr>
          <w:rFonts w:eastAsia="Cambria"/>
          <w:b/>
          <w:w w:val="105"/>
          <w:sz w:val="22"/>
          <w:szCs w:val="22"/>
        </w:rPr>
        <w:t>Second Envelope</w:t>
      </w:r>
      <w:r w:rsidRPr="0012514B">
        <w:rPr>
          <w:rFonts w:eastAsia="Cambria"/>
          <w:spacing w:val="1"/>
          <w:w w:val="105"/>
          <w:sz w:val="22"/>
          <w:szCs w:val="22"/>
        </w:rPr>
        <w:t xml:space="preserve"> </w:t>
      </w:r>
      <w:r w:rsidRPr="0012514B">
        <w:rPr>
          <w:rFonts w:eastAsia="Cambria"/>
          <w:w w:val="105"/>
          <w:sz w:val="22"/>
          <w:szCs w:val="22"/>
        </w:rPr>
        <w:t>(Price -</w:t>
      </w:r>
      <w:r w:rsidRPr="0012514B">
        <w:rPr>
          <w:rFonts w:eastAsia="Cambria"/>
          <w:spacing w:val="1"/>
          <w:w w:val="105"/>
          <w:sz w:val="22"/>
          <w:szCs w:val="22"/>
        </w:rPr>
        <w:t xml:space="preserve"> </w:t>
      </w:r>
      <w:r w:rsidRPr="0012514B">
        <w:rPr>
          <w:rFonts w:eastAsia="Cambria"/>
          <w:w w:val="105"/>
          <w:sz w:val="22"/>
          <w:szCs w:val="22"/>
        </w:rPr>
        <w:t>Part)</w:t>
      </w:r>
      <w:r w:rsidRPr="0012514B">
        <w:rPr>
          <w:rFonts w:eastAsia="Cambria"/>
          <w:spacing w:val="1"/>
          <w:w w:val="105"/>
          <w:sz w:val="22"/>
          <w:szCs w:val="22"/>
        </w:rPr>
        <w:t xml:space="preserve"> </w:t>
      </w:r>
      <w:r w:rsidRPr="0012514B">
        <w:rPr>
          <w:rFonts w:eastAsia="Cambria"/>
          <w:w w:val="105"/>
          <w:sz w:val="22"/>
          <w:szCs w:val="22"/>
        </w:rPr>
        <w:t>covering details</w:t>
      </w:r>
      <w:r w:rsidRPr="0012514B">
        <w:rPr>
          <w:rFonts w:eastAsia="Cambria"/>
          <w:spacing w:val="1"/>
          <w:w w:val="105"/>
          <w:sz w:val="22"/>
          <w:szCs w:val="22"/>
        </w:rPr>
        <w:t xml:space="preserve"> </w:t>
      </w:r>
      <w:r w:rsidRPr="0012514B">
        <w:rPr>
          <w:rFonts w:eastAsia="Cambria"/>
          <w:w w:val="105"/>
          <w:sz w:val="22"/>
          <w:szCs w:val="22"/>
        </w:rPr>
        <w:t>regarding</w:t>
      </w:r>
      <w:r w:rsidRPr="0012514B">
        <w:rPr>
          <w:rFonts w:eastAsia="Cambria"/>
          <w:spacing w:val="1"/>
          <w:w w:val="105"/>
          <w:sz w:val="22"/>
          <w:szCs w:val="22"/>
        </w:rPr>
        <w:t xml:space="preserve"> </w:t>
      </w:r>
      <w:r w:rsidRPr="0012514B">
        <w:rPr>
          <w:rFonts w:eastAsia="Cambria"/>
          <w:w w:val="105"/>
          <w:sz w:val="22"/>
          <w:szCs w:val="22"/>
        </w:rPr>
        <w:t>summary of price</w:t>
      </w:r>
      <w:r w:rsidRPr="0012514B">
        <w:rPr>
          <w:rFonts w:eastAsia="Cambria"/>
          <w:spacing w:val="1"/>
          <w:w w:val="105"/>
          <w:sz w:val="22"/>
          <w:szCs w:val="22"/>
        </w:rPr>
        <w:t xml:space="preserve"> </w:t>
      </w:r>
      <w:r w:rsidRPr="0012514B">
        <w:rPr>
          <w:rFonts w:eastAsia="Cambria"/>
          <w:w w:val="105"/>
          <w:sz w:val="22"/>
          <w:szCs w:val="22"/>
        </w:rPr>
        <w:t>details.</w:t>
      </w:r>
    </w:p>
    <w:p w:rsidR="002957DC" w:rsidRPr="0012514B" w:rsidRDefault="007C76D0">
      <w:pPr>
        <w:widowControl w:val="0"/>
        <w:autoSpaceDE w:val="0"/>
        <w:autoSpaceDN w:val="0"/>
        <w:spacing w:before="200" w:line="254" w:lineRule="auto"/>
        <w:ind w:left="1548" w:right="243"/>
        <w:jc w:val="both"/>
        <w:rPr>
          <w:rFonts w:eastAsia="Cambria"/>
          <w:sz w:val="22"/>
          <w:szCs w:val="22"/>
        </w:rPr>
      </w:pPr>
      <w:r w:rsidRPr="0012514B">
        <w:rPr>
          <w:rFonts w:eastAsia="Cambria"/>
          <w:w w:val="105"/>
          <w:sz w:val="22"/>
          <w:szCs w:val="22"/>
        </w:rPr>
        <w:t>These electronic forms/templates shall be viewable by all the</w:t>
      </w:r>
      <w:r w:rsidRPr="0012514B">
        <w:rPr>
          <w:rFonts w:eastAsia="Cambria"/>
          <w:spacing w:val="1"/>
          <w:w w:val="105"/>
          <w:sz w:val="22"/>
          <w:szCs w:val="22"/>
        </w:rPr>
        <w:t xml:space="preserve"> </w:t>
      </w:r>
      <w:r w:rsidRPr="0012514B">
        <w:rPr>
          <w:rFonts w:eastAsia="Cambria"/>
          <w:w w:val="105"/>
          <w:sz w:val="22"/>
          <w:szCs w:val="22"/>
        </w:rPr>
        <w:t>participating</w:t>
      </w:r>
      <w:r w:rsidRPr="0012514B">
        <w:rPr>
          <w:rFonts w:eastAsia="Cambria"/>
          <w:spacing w:val="1"/>
          <w:w w:val="105"/>
          <w:sz w:val="22"/>
          <w:szCs w:val="22"/>
        </w:rPr>
        <w:t xml:space="preserve"> </w:t>
      </w:r>
      <w:r w:rsidRPr="0012514B">
        <w:rPr>
          <w:rFonts w:eastAsia="Cambria"/>
          <w:w w:val="105"/>
          <w:sz w:val="22"/>
          <w:szCs w:val="22"/>
        </w:rPr>
        <w:t>bidders</w:t>
      </w:r>
      <w:r w:rsidRPr="0012514B">
        <w:rPr>
          <w:rFonts w:eastAsia="Cambria"/>
          <w:spacing w:val="1"/>
          <w:w w:val="105"/>
          <w:sz w:val="22"/>
          <w:szCs w:val="22"/>
        </w:rPr>
        <w:t xml:space="preserve"> </w:t>
      </w:r>
      <w:r w:rsidRPr="0012514B">
        <w:rPr>
          <w:rFonts w:eastAsia="Cambria"/>
          <w:w w:val="105"/>
          <w:sz w:val="22"/>
          <w:szCs w:val="22"/>
        </w:rPr>
        <w:t>after</w:t>
      </w:r>
      <w:r w:rsidRPr="0012514B">
        <w:rPr>
          <w:rFonts w:eastAsia="Cambria"/>
          <w:spacing w:val="1"/>
          <w:w w:val="105"/>
          <w:sz w:val="22"/>
          <w:szCs w:val="22"/>
        </w:rPr>
        <w:t xml:space="preserve"> </w:t>
      </w:r>
      <w:r w:rsidRPr="0012514B">
        <w:rPr>
          <w:rFonts w:eastAsia="Cambria"/>
          <w:w w:val="105"/>
          <w:sz w:val="22"/>
          <w:szCs w:val="22"/>
        </w:rPr>
        <w:t>opening</w:t>
      </w:r>
      <w:r w:rsidRPr="0012514B">
        <w:rPr>
          <w:rFonts w:eastAsia="Cambria"/>
          <w:spacing w:val="1"/>
          <w:w w:val="105"/>
          <w:sz w:val="22"/>
          <w:szCs w:val="22"/>
        </w:rPr>
        <w:t xml:space="preserve"> </w:t>
      </w:r>
      <w:r w:rsidRPr="0012514B">
        <w:rPr>
          <w:rFonts w:eastAsia="Cambria"/>
          <w:w w:val="105"/>
          <w:sz w:val="22"/>
          <w:szCs w:val="22"/>
        </w:rPr>
        <w:t>of</w:t>
      </w:r>
      <w:r w:rsidRPr="0012514B">
        <w:rPr>
          <w:rFonts w:eastAsia="Cambria"/>
          <w:spacing w:val="1"/>
          <w:w w:val="105"/>
          <w:sz w:val="22"/>
          <w:szCs w:val="22"/>
        </w:rPr>
        <w:t xml:space="preserve"> </w:t>
      </w:r>
      <w:r w:rsidRPr="0012514B">
        <w:rPr>
          <w:rFonts w:eastAsia="Cambria"/>
          <w:w w:val="105"/>
          <w:sz w:val="22"/>
          <w:szCs w:val="22"/>
        </w:rPr>
        <w:t>Second</w:t>
      </w:r>
      <w:r w:rsidRPr="0012514B">
        <w:rPr>
          <w:rFonts w:eastAsia="Cambria"/>
          <w:spacing w:val="1"/>
          <w:w w:val="105"/>
          <w:sz w:val="22"/>
          <w:szCs w:val="22"/>
        </w:rPr>
        <w:t xml:space="preserve"> </w:t>
      </w:r>
      <w:r w:rsidRPr="0012514B">
        <w:rPr>
          <w:rFonts w:eastAsia="Cambria"/>
          <w:w w:val="105"/>
          <w:sz w:val="22"/>
          <w:szCs w:val="22"/>
        </w:rPr>
        <w:t>Envelope</w:t>
      </w:r>
      <w:r w:rsidRPr="0012514B">
        <w:rPr>
          <w:rFonts w:eastAsia="Cambria"/>
          <w:spacing w:val="1"/>
          <w:w w:val="105"/>
          <w:sz w:val="22"/>
          <w:szCs w:val="22"/>
        </w:rPr>
        <w:t xml:space="preserve"> </w:t>
      </w:r>
      <w:r w:rsidRPr="0012514B">
        <w:rPr>
          <w:rFonts w:eastAsia="Cambria"/>
          <w:w w:val="105"/>
          <w:sz w:val="22"/>
          <w:szCs w:val="22"/>
        </w:rPr>
        <w:t>bids.</w:t>
      </w:r>
      <w:r w:rsidRPr="0012514B">
        <w:rPr>
          <w:rFonts w:eastAsia="Cambria"/>
          <w:spacing w:val="1"/>
          <w:w w:val="105"/>
          <w:sz w:val="22"/>
          <w:szCs w:val="22"/>
        </w:rPr>
        <w:t xml:space="preserve"> </w:t>
      </w:r>
      <w:r w:rsidRPr="0012514B">
        <w:rPr>
          <w:rFonts w:eastAsia="Cambria"/>
          <w:w w:val="105"/>
          <w:sz w:val="22"/>
          <w:szCs w:val="22"/>
        </w:rPr>
        <w:t>Bidders to note that notwithstanding the prices quoted by the</w:t>
      </w:r>
      <w:r w:rsidRPr="0012514B">
        <w:rPr>
          <w:rFonts w:eastAsia="Cambria"/>
          <w:spacing w:val="1"/>
          <w:w w:val="105"/>
          <w:sz w:val="22"/>
          <w:szCs w:val="22"/>
        </w:rPr>
        <w:t xml:space="preserve"> </w:t>
      </w:r>
      <w:r w:rsidRPr="0012514B">
        <w:rPr>
          <w:rFonts w:eastAsia="Cambria"/>
          <w:w w:val="105"/>
          <w:sz w:val="22"/>
          <w:szCs w:val="22"/>
        </w:rPr>
        <w:t>bidder in this electronic form, the Employer reserve the right to</w:t>
      </w:r>
      <w:r w:rsidRPr="0012514B">
        <w:rPr>
          <w:rFonts w:eastAsia="Cambria"/>
          <w:spacing w:val="1"/>
          <w:w w:val="105"/>
          <w:sz w:val="22"/>
          <w:szCs w:val="22"/>
        </w:rPr>
        <w:t xml:space="preserve"> </w:t>
      </w:r>
      <w:r w:rsidRPr="0012514B">
        <w:rPr>
          <w:rFonts w:eastAsia="Cambria"/>
          <w:sz w:val="22"/>
          <w:szCs w:val="22"/>
        </w:rPr>
        <w:t>correct</w:t>
      </w:r>
      <w:r w:rsidRPr="0012514B">
        <w:rPr>
          <w:rFonts w:eastAsia="Cambria"/>
          <w:spacing w:val="-7"/>
          <w:sz w:val="22"/>
          <w:szCs w:val="22"/>
        </w:rPr>
        <w:t xml:space="preserve"> </w:t>
      </w:r>
      <w:r w:rsidRPr="0012514B">
        <w:rPr>
          <w:rFonts w:eastAsia="Cambria"/>
          <w:sz w:val="22"/>
          <w:szCs w:val="22"/>
        </w:rPr>
        <w:lastRenderedPageBreak/>
        <w:t>the</w:t>
      </w:r>
      <w:r w:rsidRPr="0012514B">
        <w:rPr>
          <w:rFonts w:eastAsia="Cambria"/>
          <w:spacing w:val="-7"/>
          <w:sz w:val="22"/>
          <w:szCs w:val="22"/>
        </w:rPr>
        <w:t xml:space="preserve"> </w:t>
      </w:r>
      <w:r w:rsidRPr="0012514B">
        <w:rPr>
          <w:rFonts w:eastAsia="Cambria"/>
          <w:sz w:val="22"/>
          <w:szCs w:val="22"/>
        </w:rPr>
        <w:t>prices</w:t>
      </w:r>
      <w:r w:rsidRPr="0012514B">
        <w:rPr>
          <w:rFonts w:eastAsia="Cambria"/>
          <w:spacing w:val="-6"/>
          <w:sz w:val="22"/>
          <w:szCs w:val="22"/>
        </w:rPr>
        <w:t xml:space="preserve"> </w:t>
      </w:r>
      <w:r w:rsidRPr="0012514B">
        <w:rPr>
          <w:rFonts w:eastAsia="Cambria"/>
          <w:sz w:val="22"/>
          <w:szCs w:val="22"/>
        </w:rPr>
        <w:t>for</w:t>
      </w:r>
      <w:r w:rsidRPr="0012514B">
        <w:rPr>
          <w:rFonts w:eastAsia="Cambria"/>
          <w:spacing w:val="-5"/>
          <w:sz w:val="22"/>
          <w:szCs w:val="22"/>
        </w:rPr>
        <w:t xml:space="preserve"> </w:t>
      </w:r>
      <w:r w:rsidRPr="0012514B">
        <w:rPr>
          <w:rFonts w:eastAsia="Cambria"/>
          <w:sz w:val="22"/>
          <w:szCs w:val="22"/>
        </w:rPr>
        <w:t>purpose</w:t>
      </w:r>
      <w:r w:rsidRPr="0012514B">
        <w:rPr>
          <w:rFonts w:eastAsia="Cambria"/>
          <w:spacing w:val="-7"/>
          <w:sz w:val="22"/>
          <w:szCs w:val="22"/>
        </w:rPr>
        <w:t xml:space="preserve"> </w:t>
      </w:r>
      <w:r w:rsidRPr="0012514B">
        <w:rPr>
          <w:rFonts w:eastAsia="Cambria"/>
          <w:sz w:val="22"/>
          <w:szCs w:val="22"/>
        </w:rPr>
        <w:t>of</w:t>
      </w:r>
      <w:r w:rsidRPr="0012514B">
        <w:rPr>
          <w:rFonts w:eastAsia="Cambria"/>
          <w:spacing w:val="-8"/>
          <w:sz w:val="22"/>
          <w:szCs w:val="22"/>
        </w:rPr>
        <w:t xml:space="preserve"> </w:t>
      </w:r>
      <w:r w:rsidRPr="0012514B">
        <w:rPr>
          <w:rFonts w:eastAsia="Cambria"/>
          <w:sz w:val="22"/>
          <w:szCs w:val="22"/>
        </w:rPr>
        <w:t>evaluation</w:t>
      </w:r>
      <w:r w:rsidRPr="0012514B">
        <w:rPr>
          <w:rFonts w:eastAsia="Cambria"/>
          <w:spacing w:val="-8"/>
          <w:sz w:val="22"/>
          <w:szCs w:val="22"/>
        </w:rPr>
        <w:t xml:space="preserve"> </w:t>
      </w:r>
      <w:r w:rsidRPr="0012514B">
        <w:rPr>
          <w:rFonts w:eastAsia="Cambria"/>
          <w:sz w:val="22"/>
          <w:szCs w:val="22"/>
        </w:rPr>
        <w:t>and</w:t>
      </w:r>
      <w:r w:rsidRPr="0012514B">
        <w:rPr>
          <w:rFonts w:eastAsia="Cambria"/>
          <w:spacing w:val="-4"/>
          <w:sz w:val="22"/>
          <w:szCs w:val="22"/>
        </w:rPr>
        <w:t xml:space="preserve"> </w:t>
      </w:r>
      <w:r w:rsidRPr="0012514B">
        <w:rPr>
          <w:rFonts w:eastAsia="Cambria"/>
          <w:sz w:val="22"/>
          <w:szCs w:val="22"/>
        </w:rPr>
        <w:t>award</w:t>
      </w:r>
      <w:r w:rsidRPr="0012514B">
        <w:rPr>
          <w:rFonts w:eastAsia="Cambria"/>
          <w:spacing w:val="-5"/>
          <w:sz w:val="22"/>
          <w:szCs w:val="22"/>
        </w:rPr>
        <w:t xml:space="preserve"> </w:t>
      </w:r>
      <w:r w:rsidRPr="0012514B">
        <w:rPr>
          <w:rFonts w:eastAsia="Cambria"/>
          <w:sz w:val="22"/>
          <w:szCs w:val="22"/>
        </w:rPr>
        <w:t>in</w:t>
      </w:r>
      <w:r w:rsidRPr="0012514B">
        <w:rPr>
          <w:rFonts w:eastAsia="Cambria"/>
          <w:spacing w:val="-7"/>
          <w:sz w:val="22"/>
          <w:szCs w:val="22"/>
        </w:rPr>
        <w:t xml:space="preserve"> </w:t>
      </w:r>
      <w:r w:rsidR="00374A3C" w:rsidRPr="0012514B">
        <w:rPr>
          <w:rFonts w:eastAsia="Cambria"/>
          <w:sz w:val="22"/>
          <w:szCs w:val="22"/>
        </w:rPr>
        <w:t>accordance with</w:t>
      </w:r>
      <w:r w:rsidRPr="0012514B">
        <w:rPr>
          <w:rFonts w:eastAsia="Cambria"/>
          <w:sz w:val="22"/>
          <w:szCs w:val="22"/>
        </w:rPr>
        <w:t xml:space="preserve"> the provisions of</w:t>
      </w:r>
      <w:r w:rsidRPr="0012514B">
        <w:rPr>
          <w:rFonts w:eastAsia="Cambria"/>
          <w:spacing w:val="-1"/>
          <w:w w:val="105"/>
          <w:sz w:val="22"/>
          <w:szCs w:val="22"/>
        </w:rPr>
        <w:t xml:space="preserve"> </w:t>
      </w:r>
      <w:r w:rsidRPr="0012514B">
        <w:rPr>
          <w:rFonts w:eastAsia="Cambria"/>
          <w:w w:val="105"/>
          <w:sz w:val="22"/>
          <w:szCs w:val="22"/>
        </w:rPr>
        <w:t>bidding</w:t>
      </w:r>
      <w:r w:rsidRPr="0012514B">
        <w:rPr>
          <w:rFonts w:eastAsia="Cambria"/>
          <w:spacing w:val="-1"/>
          <w:w w:val="105"/>
          <w:sz w:val="22"/>
          <w:szCs w:val="22"/>
        </w:rPr>
        <w:t xml:space="preserve"> </w:t>
      </w:r>
      <w:r w:rsidRPr="0012514B">
        <w:rPr>
          <w:rFonts w:eastAsia="Cambria"/>
          <w:w w:val="105"/>
          <w:sz w:val="22"/>
          <w:szCs w:val="22"/>
        </w:rPr>
        <w:t>documents.</w:t>
      </w:r>
    </w:p>
    <w:p w:rsidR="002957DC" w:rsidRPr="0012514B" w:rsidRDefault="007C76D0" w:rsidP="00A30767">
      <w:pPr>
        <w:widowControl w:val="0"/>
        <w:autoSpaceDE w:val="0"/>
        <w:autoSpaceDN w:val="0"/>
        <w:spacing w:before="200" w:line="254" w:lineRule="auto"/>
        <w:ind w:left="1548" w:right="243"/>
        <w:jc w:val="both"/>
        <w:rPr>
          <w:rFonts w:eastAsia="Cambria"/>
          <w:w w:val="105"/>
          <w:sz w:val="22"/>
          <w:szCs w:val="22"/>
        </w:rPr>
      </w:pPr>
      <w:r w:rsidRPr="0012514B">
        <w:rPr>
          <w:rFonts w:eastAsia="Cambria"/>
          <w:w w:val="105"/>
          <w:sz w:val="22"/>
          <w:szCs w:val="22"/>
        </w:rPr>
        <w:t xml:space="preserve">The soft copy of the price schedules as per </w:t>
      </w:r>
      <w:r w:rsidRPr="0012514B">
        <w:rPr>
          <w:rFonts w:eastAsia="Cambria"/>
          <w:b/>
          <w:bCs/>
          <w:w w:val="105"/>
          <w:sz w:val="22"/>
          <w:szCs w:val="22"/>
        </w:rPr>
        <w:t>ITB Clause 11</w:t>
      </w:r>
      <w:r w:rsidRPr="0012514B">
        <w:rPr>
          <w:rFonts w:eastAsia="Cambria"/>
          <w:w w:val="105"/>
          <w:sz w:val="22"/>
          <w:szCs w:val="22"/>
        </w:rPr>
        <w:t xml:space="preserve"> to be uploaded on the portal. Submission of Soft Copy of any documents by any other means shall not be accepted by the Employer in any circumstances.</w:t>
      </w:r>
    </w:p>
    <w:p w:rsidR="002957DC" w:rsidRPr="0012514B" w:rsidRDefault="007C76D0" w:rsidP="00A30767">
      <w:pPr>
        <w:widowControl w:val="0"/>
        <w:autoSpaceDE w:val="0"/>
        <w:autoSpaceDN w:val="0"/>
        <w:spacing w:before="200" w:line="254" w:lineRule="auto"/>
        <w:ind w:left="1548" w:right="243"/>
        <w:jc w:val="both"/>
        <w:rPr>
          <w:rFonts w:eastAsia="Cambria"/>
          <w:w w:val="105"/>
          <w:sz w:val="22"/>
          <w:szCs w:val="22"/>
        </w:rPr>
      </w:pPr>
      <w:r w:rsidRPr="0012514B">
        <w:rPr>
          <w:rFonts w:eastAsia="Cambria"/>
          <w:w w:val="105"/>
          <w:sz w:val="22"/>
          <w:szCs w:val="22"/>
        </w:rPr>
        <w:t xml:space="preserve">At the time of submission of the bid, Bidders are required to make sure that the Second Envelope excel with file named </w:t>
      </w:r>
      <w:r w:rsidRPr="00FD2A11">
        <w:rPr>
          <w:rFonts w:eastAsia="Cambria"/>
          <w:w w:val="105"/>
          <w:sz w:val="22"/>
          <w:szCs w:val="22"/>
        </w:rPr>
        <w:t>“</w:t>
      </w:r>
      <w:r w:rsidR="00D6223A" w:rsidRPr="00FD2A11">
        <w:rPr>
          <w:rFonts w:eastAsia="Cambria"/>
          <w:w w:val="105"/>
          <w:sz w:val="22"/>
          <w:szCs w:val="22"/>
        </w:rPr>
        <w:t>Price schedule</w:t>
      </w:r>
      <w:r w:rsidRPr="00FD2A11">
        <w:rPr>
          <w:rFonts w:eastAsia="Cambria"/>
          <w:w w:val="105"/>
          <w:sz w:val="22"/>
          <w:szCs w:val="22"/>
        </w:rPr>
        <w:t xml:space="preserve">” must </w:t>
      </w:r>
      <w:r w:rsidRPr="0012514B">
        <w:rPr>
          <w:rFonts w:eastAsia="Cambria"/>
          <w:w w:val="105"/>
          <w:sz w:val="22"/>
          <w:szCs w:val="22"/>
        </w:rPr>
        <w:t>be uploaded along</w:t>
      </w:r>
      <w:r w:rsidR="00EC1E90" w:rsidRPr="0012514B">
        <w:rPr>
          <w:rFonts w:eastAsia="Cambria"/>
          <w:w w:val="105"/>
          <w:sz w:val="22"/>
          <w:szCs w:val="22"/>
        </w:rPr>
        <w:t xml:space="preserve"> </w:t>
      </w:r>
      <w:r w:rsidRPr="0012514B">
        <w:rPr>
          <w:rFonts w:eastAsia="Cambria"/>
          <w:w w:val="105"/>
          <w:sz w:val="22"/>
          <w:szCs w:val="22"/>
        </w:rPr>
        <w:t xml:space="preserve">with the bid. </w:t>
      </w:r>
    </w:p>
    <w:p w:rsidR="002957DC" w:rsidRPr="0012514B" w:rsidRDefault="007C76D0">
      <w:pPr>
        <w:widowControl w:val="0"/>
        <w:numPr>
          <w:ilvl w:val="1"/>
          <w:numId w:val="11"/>
        </w:numPr>
        <w:tabs>
          <w:tab w:val="left" w:pos="1188"/>
          <w:tab w:val="left" w:pos="1189"/>
        </w:tabs>
        <w:autoSpaceDE w:val="0"/>
        <w:autoSpaceDN w:val="0"/>
        <w:spacing w:before="94" w:line="254" w:lineRule="auto"/>
        <w:ind w:right="247"/>
        <w:jc w:val="both"/>
        <w:rPr>
          <w:rFonts w:eastAsia="Cambria"/>
          <w:sz w:val="22"/>
          <w:szCs w:val="22"/>
        </w:rPr>
      </w:pPr>
      <w:r w:rsidRPr="0012514B">
        <w:rPr>
          <w:rFonts w:eastAsia="Cambria"/>
          <w:w w:val="105"/>
          <w:sz w:val="22"/>
          <w:szCs w:val="22"/>
        </w:rPr>
        <w:t>The bid shall contain no alterations, omissions or additions, unless</w:t>
      </w:r>
      <w:r w:rsidRPr="0012514B">
        <w:rPr>
          <w:rFonts w:eastAsia="Cambria"/>
          <w:spacing w:val="1"/>
          <w:w w:val="105"/>
          <w:sz w:val="22"/>
          <w:szCs w:val="22"/>
        </w:rPr>
        <w:t xml:space="preserve"> </w:t>
      </w:r>
      <w:r w:rsidRPr="0012514B">
        <w:rPr>
          <w:rFonts w:eastAsia="Cambria"/>
          <w:sz w:val="22"/>
          <w:szCs w:val="22"/>
        </w:rPr>
        <w:t>such</w:t>
      </w:r>
      <w:r w:rsidRPr="0012514B">
        <w:rPr>
          <w:rFonts w:eastAsia="Cambria"/>
          <w:spacing w:val="13"/>
          <w:sz w:val="22"/>
          <w:szCs w:val="22"/>
        </w:rPr>
        <w:t xml:space="preserve"> </w:t>
      </w:r>
      <w:r w:rsidRPr="0012514B">
        <w:rPr>
          <w:rFonts w:eastAsia="Cambria"/>
          <w:sz w:val="22"/>
          <w:szCs w:val="22"/>
        </w:rPr>
        <w:t>corrections</w:t>
      </w:r>
      <w:r w:rsidRPr="0012514B">
        <w:rPr>
          <w:rFonts w:eastAsia="Cambria"/>
          <w:spacing w:val="11"/>
          <w:sz w:val="22"/>
          <w:szCs w:val="22"/>
        </w:rPr>
        <w:t xml:space="preserve"> </w:t>
      </w:r>
      <w:r w:rsidRPr="0012514B">
        <w:rPr>
          <w:rFonts w:eastAsia="Cambria"/>
          <w:sz w:val="22"/>
          <w:szCs w:val="22"/>
        </w:rPr>
        <w:t>are</w:t>
      </w:r>
      <w:r w:rsidRPr="0012514B">
        <w:rPr>
          <w:rFonts w:eastAsia="Cambria"/>
          <w:spacing w:val="12"/>
          <w:sz w:val="22"/>
          <w:szCs w:val="22"/>
        </w:rPr>
        <w:t xml:space="preserve"> </w:t>
      </w:r>
      <w:r w:rsidRPr="0012514B">
        <w:rPr>
          <w:rFonts w:eastAsia="Cambria"/>
          <w:sz w:val="22"/>
          <w:szCs w:val="22"/>
        </w:rPr>
        <w:t>initialed</w:t>
      </w:r>
      <w:r w:rsidRPr="0012514B">
        <w:rPr>
          <w:rFonts w:eastAsia="Cambria"/>
          <w:spacing w:val="12"/>
          <w:sz w:val="22"/>
          <w:szCs w:val="22"/>
        </w:rPr>
        <w:t xml:space="preserve"> </w:t>
      </w:r>
      <w:r w:rsidRPr="0012514B">
        <w:rPr>
          <w:rFonts w:eastAsia="Cambria"/>
          <w:sz w:val="22"/>
          <w:szCs w:val="22"/>
        </w:rPr>
        <w:t>by</w:t>
      </w:r>
      <w:r w:rsidRPr="0012514B">
        <w:rPr>
          <w:rFonts w:eastAsia="Cambria"/>
          <w:spacing w:val="12"/>
          <w:sz w:val="22"/>
          <w:szCs w:val="22"/>
        </w:rPr>
        <w:t xml:space="preserve"> </w:t>
      </w:r>
      <w:r w:rsidRPr="0012514B">
        <w:rPr>
          <w:rFonts w:eastAsia="Cambria"/>
          <w:sz w:val="22"/>
          <w:szCs w:val="22"/>
        </w:rPr>
        <w:t>the</w:t>
      </w:r>
      <w:r w:rsidRPr="0012514B">
        <w:rPr>
          <w:rFonts w:eastAsia="Cambria"/>
          <w:spacing w:val="12"/>
          <w:sz w:val="22"/>
          <w:szCs w:val="22"/>
        </w:rPr>
        <w:t xml:space="preserve"> </w:t>
      </w:r>
      <w:r w:rsidRPr="0012514B">
        <w:rPr>
          <w:rFonts w:eastAsia="Cambria"/>
          <w:sz w:val="22"/>
          <w:szCs w:val="22"/>
        </w:rPr>
        <w:t>person</w:t>
      </w:r>
      <w:r w:rsidRPr="0012514B">
        <w:rPr>
          <w:rFonts w:eastAsia="Cambria"/>
          <w:spacing w:val="11"/>
          <w:sz w:val="22"/>
          <w:szCs w:val="22"/>
        </w:rPr>
        <w:t xml:space="preserve"> </w:t>
      </w:r>
      <w:r w:rsidRPr="0012514B">
        <w:rPr>
          <w:rFonts w:eastAsia="Cambria"/>
          <w:sz w:val="22"/>
          <w:szCs w:val="22"/>
        </w:rPr>
        <w:t>or</w:t>
      </w:r>
      <w:r w:rsidRPr="0012514B">
        <w:rPr>
          <w:rFonts w:eastAsia="Cambria"/>
          <w:spacing w:val="17"/>
          <w:sz w:val="22"/>
          <w:szCs w:val="22"/>
        </w:rPr>
        <w:t xml:space="preserve"> </w:t>
      </w:r>
      <w:r w:rsidRPr="0012514B">
        <w:rPr>
          <w:rFonts w:eastAsia="Cambria"/>
          <w:sz w:val="22"/>
          <w:szCs w:val="22"/>
        </w:rPr>
        <w:t>persons</w:t>
      </w:r>
      <w:r w:rsidRPr="0012514B">
        <w:rPr>
          <w:rFonts w:eastAsia="Cambria"/>
          <w:spacing w:val="10"/>
          <w:sz w:val="22"/>
          <w:szCs w:val="22"/>
        </w:rPr>
        <w:t xml:space="preserve"> </w:t>
      </w:r>
      <w:r w:rsidRPr="0012514B">
        <w:rPr>
          <w:rFonts w:eastAsia="Cambria"/>
          <w:sz w:val="22"/>
          <w:szCs w:val="22"/>
        </w:rPr>
        <w:t>signing</w:t>
      </w:r>
      <w:r w:rsidRPr="0012514B">
        <w:rPr>
          <w:rFonts w:eastAsia="Cambria"/>
          <w:spacing w:val="13"/>
          <w:sz w:val="22"/>
          <w:szCs w:val="22"/>
        </w:rPr>
        <w:t xml:space="preserve"> </w:t>
      </w:r>
      <w:r w:rsidRPr="0012514B">
        <w:rPr>
          <w:rFonts w:eastAsia="Cambria"/>
          <w:sz w:val="22"/>
          <w:szCs w:val="22"/>
        </w:rPr>
        <w:t>the</w:t>
      </w:r>
      <w:r w:rsidRPr="0012514B">
        <w:rPr>
          <w:rFonts w:eastAsia="Cambria"/>
          <w:spacing w:val="15"/>
          <w:sz w:val="22"/>
          <w:szCs w:val="22"/>
        </w:rPr>
        <w:t xml:space="preserve"> </w:t>
      </w:r>
      <w:r w:rsidRPr="0012514B">
        <w:rPr>
          <w:rFonts w:eastAsia="Cambria"/>
          <w:sz w:val="22"/>
          <w:szCs w:val="22"/>
        </w:rPr>
        <w:t>bid.</w:t>
      </w:r>
    </w:p>
    <w:p w:rsidR="002957DC" w:rsidRPr="0012514B" w:rsidRDefault="002957DC">
      <w:pPr>
        <w:widowControl w:val="0"/>
        <w:autoSpaceDE w:val="0"/>
        <w:autoSpaceDN w:val="0"/>
        <w:spacing w:before="3"/>
        <w:rPr>
          <w:rFonts w:eastAsia="Cambria"/>
          <w:sz w:val="22"/>
          <w:szCs w:val="22"/>
        </w:rPr>
      </w:pPr>
    </w:p>
    <w:p w:rsidR="002957DC" w:rsidRPr="0012514B" w:rsidRDefault="007C76D0">
      <w:pPr>
        <w:widowControl w:val="0"/>
        <w:numPr>
          <w:ilvl w:val="1"/>
          <w:numId w:val="11"/>
        </w:numPr>
        <w:tabs>
          <w:tab w:val="left" w:pos="1188"/>
          <w:tab w:val="left" w:pos="1189"/>
        </w:tabs>
        <w:autoSpaceDE w:val="0"/>
        <w:autoSpaceDN w:val="0"/>
        <w:spacing w:line="254" w:lineRule="auto"/>
        <w:ind w:right="245"/>
        <w:jc w:val="both"/>
        <w:rPr>
          <w:rFonts w:eastAsia="Cambria"/>
          <w:sz w:val="22"/>
          <w:szCs w:val="22"/>
        </w:rPr>
      </w:pPr>
      <w:r w:rsidRPr="0012514B">
        <w:rPr>
          <w:rFonts w:eastAsia="Cambria"/>
          <w:w w:val="105"/>
          <w:sz w:val="22"/>
          <w:szCs w:val="22"/>
        </w:rPr>
        <w:t>The</w:t>
      </w:r>
      <w:r w:rsidRPr="0012514B">
        <w:rPr>
          <w:rFonts w:eastAsia="Cambria"/>
          <w:spacing w:val="1"/>
          <w:w w:val="105"/>
          <w:sz w:val="22"/>
          <w:szCs w:val="22"/>
        </w:rPr>
        <w:t xml:space="preserve"> </w:t>
      </w:r>
      <w:r w:rsidRPr="0012514B">
        <w:rPr>
          <w:rFonts w:eastAsia="Cambria"/>
          <w:w w:val="105"/>
          <w:sz w:val="22"/>
          <w:szCs w:val="22"/>
        </w:rPr>
        <w:t>Bidder</w:t>
      </w:r>
      <w:r w:rsidRPr="0012514B">
        <w:rPr>
          <w:rFonts w:eastAsia="Cambria"/>
          <w:spacing w:val="1"/>
          <w:w w:val="105"/>
          <w:sz w:val="22"/>
          <w:szCs w:val="22"/>
        </w:rPr>
        <w:t xml:space="preserve"> </w:t>
      </w:r>
      <w:r w:rsidRPr="0012514B">
        <w:rPr>
          <w:rFonts w:eastAsia="Cambria"/>
          <w:w w:val="105"/>
          <w:sz w:val="22"/>
          <w:szCs w:val="22"/>
        </w:rPr>
        <w:t>shall</w:t>
      </w:r>
      <w:r w:rsidRPr="0012514B">
        <w:rPr>
          <w:rFonts w:eastAsia="Cambria"/>
          <w:spacing w:val="1"/>
          <w:w w:val="105"/>
          <w:sz w:val="22"/>
          <w:szCs w:val="22"/>
        </w:rPr>
        <w:t xml:space="preserve"> </w:t>
      </w:r>
      <w:r w:rsidRPr="0012514B">
        <w:rPr>
          <w:rFonts w:eastAsia="Cambria"/>
          <w:w w:val="105"/>
          <w:sz w:val="22"/>
          <w:szCs w:val="22"/>
        </w:rPr>
        <w:t>furnish</w:t>
      </w:r>
      <w:r w:rsidRPr="0012514B">
        <w:rPr>
          <w:rFonts w:eastAsia="Cambria"/>
          <w:spacing w:val="1"/>
          <w:w w:val="105"/>
          <w:sz w:val="22"/>
          <w:szCs w:val="22"/>
        </w:rPr>
        <w:t xml:space="preserve"> </w:t>
      </w:r>
      <w:r w:rsidRPr="0012514B">
        <w:rPr>
          <w:rFonts w:eastAsia="Cambria"/>
          <w:w w:val="105"/>
          <w:sz w:val="22"/>
          <w:szCs w:val="22"/>
        </w:rPr>
        <w:t>information</w:t>
      </w:r>
      <w:r w:rsidRPr="0012514B">
        <w:rPr>
          <w:rFonts w:eastAsia="Cambria"/>
          <w:spacing w:val="1"/>
          <w:w w:val="105"/>
          <w:sz w:val="22"/>
          <w:szCs w:val="22"/>
        </w:rPr>
        <w:t xml:space="preserve"> </w:t>
      </w:r>
      <w:r w:rsidRPr="0012514B">
        <w:rPr>
          <w:rFonts w:eastAsia="Cambria"/>
          <w:w w:val="105"/>
          <w:sz w:val="22"/>
          <w:szCs w:val="22"/>
        </w:rPr>
        <w:t>as</w:t>
      </w:r>
      <w:r w:rsidRPr="0012514B">
        <w:rPr>
          <w:rFonts w:eastAsia="Cambria"/>
          <w:spacing w:val="1"/>
          <w:w w:val="105"/>
          <w:sz w:val="22"/>
          <w:szCs w:val="22"/>
        </w:rPr>
        <w:t xml:space="preserve"> </w:t>
      </w:r>
      <w:r w:rsidRPr="0012514B">
        <w:rPr>
          <w:rFonts w:eastAsia="Cambria"/>
          <w:w w:val="105"/>
          <w:sz w:val="22"/>
          <w:szCs w:val="22"/>
        </w:rPr>
        <w:t>described</w:t>
      </w:r>
      <w:r w:rsidRPr="0012514B">
        <w:rPr>
          <w:rFonts w:eastAsia="Cambria"/>
          <w:spacing w:val="1"/>
          <w:w w:val="105"/>
          <w:sz w:val="22"/>
          <w:szCs w:val="22"/>
        </w:rPr>
        <w:t xml:space="preserve"> </w:t>
      </w:r>
      <w:r w:rsidRPr="0012514B">
        <w:rPr>
          <w:rFonts w:eastAsia="Cambria"/>
          <w:w w:val="105"/>
          <w:sz w:val="22"/>
          <w:szCs w:val="22"/>
        </w:rPr>
        <w:t>in</w:t>
      </w:r>
      <w:r w:rsidRPr="0012514B">
        <w:rPr>
          <w:rFonts w:eastAsia="Cambria"/>
          <w:spacing w:val="1"/>
          <w:w w:val="105"/>
          <w:sz w:val="22"/>
          <w:szCs w:val="22"/>
        </w:rPr>
        <w:t xml:space="preserve"> </w:t>
      </w:r>
      <w:r w:rsidRPr="0012514B">
        <w:rPr>
          <w:rFonts w:eastAsia="Cambria"/>
          <w:w w:val="105"/>
          <w:sz w:val="22"/>
          <w:szCs w:val="22"/>
        </w:rPr>
        <w:t>the</w:t>
      </w:r>
      <w:r w:rsidRPr="0012514B">
        <w:rPr>
          <w:rFonts w:eastAsia="Cambria"/>
          <w:spacing w:val="1"/>
          <w:w w:val="105"/>
          <w:sz w:val="22"/>
          <w:szCs w:val="22"/>
        </w:rPr>
        <w:t xml:space="preserve"> </w:t>
      </w:r>
      <w:r w:rsidRPr="0012514B">
        <w:rPr>
          <w:rFonts w:eastAsia="Cambria"/>
          <w:w w:val="105"/>
          <w:sz w:val="22"/>
          <w:szCs w:val="22"/>
        </w:rPr>
        <w:t>last</w:t>
      </w:r>
      <w:r w:rsidRPr="0012514B">
        <w:rPr>
          <w:rFonts w:eastAsia="Cambria"/>
          <w:spacing w:val="1"/>
          <w:w w:val="105"/>
          <w:sz w:val="22"/>
          <w:szCs w:val="22"/>
        </w:rPr>
        <w:t xml:space="preserve"> </w:t>
      </w:r>
      <w:r w:rsidRPr="0012514B">
        <w:rPr>
          <w:rFonts w:eastAsia="Cambria"/>
          <w:w w:val="105"/>
          <w:sz w:val="22"/>
          <w:szCs w:val="22"/>
        </w:rPr>
        <w:t>paragraph of the Bid Form on commissions or gratuities, if any, paid</w:t>
      </w:r>
      <w:r w:rsidRPr="0012514B">
        <w:rPr>
          <w:rFonts w:eastAsia="Cambria"/>
          <w:spacing w:val="1"/>
          <w:w w:val="105"/>
          <w:sz w:val="22"/>
          <w:szCs w:val="22"/>
        </w:rPr>
        <w:t xml:space="preserve"> </w:t>
      </w:r>
      <w:r w:rsidRPr="0012514B">
        <w:rPr>
          <w:rFonts w:eastAsia="Cambria"/>
          <w:w w:val="105"/>
          <w:sz w:val="22"/>
          <w:szCs w:val="22"/>
        </w:rPr>
        <w:t>or</w:t>
      </w:r>
      <w:r w:rsidRPr="0012514B">
        <w:rPr>
          <w:rFonts w:eastAsia="Cambria"/>
          <w:spacing w:val="-7"/>
          <w:w w:val="105"/>
          <w:sz w:val="22"/>
          <w:szCs w:val="22"/>
        </w:rPr>
        <w:t xml:space="preserve"> </w:t>
      </w:r>
      <w:r w:rsidRPr="0012514B">
        <w:rPr>
          <w:rFonts w:eastAsia="Cambria"/>
          <w:w w:val="105"/>
          <w:sz w:val="22"/>
          <w:szCs w:val="22"/>
        </w:rPr>
        <w:t>to</w:t>
      </w:r>
      <w:r w:rsidRPr="0012514B">
        <w:rPr>
          <w:rFonts w:eastAsia="Cambria"/>
          <w:spacing w:val="-8"/>
          <w:w w:val="105"/>
          <w:sz w:val="22"/>
          <w:szCs w:val="22"/>
        </w:rPr>
        <w:t xml:space="preserve"> </w:t>
      </w:r>
      <w:r w:rsidRPr="0012514B">
        <w:rPr>
          <w:rFonts w:eastAsia="Cambria"/>
          <w:w w:val="105"/>
          <w:sz w:val="22"/>
          <w:szCs w:val="22"/>
        </w:rPr>
        <w:t>be</w:t>
      </w:r>
      <w:r w:rsidRPr="0012514B">
        <w:rPr>
          <w:rFonts w:eastAsia="Cambria"/>
          <w:spacing w:val="-7"/>
          <w:w w:val="105"/>
          <w:sz w:val="22"/>
          <w:szCs w:val="22"/>
        </w:rPr>
        <w:t xml:space="preserve"> </w:t>
      </w:r>
      <w:r w:rsidRPr="0012514B">
        <w:rPr>
          <w:rFonts w:eastAsia="Cambria"/>
          <w:w w:val="105"/>
          <w:sz w:val="22"/>
          <w:szCs w:val="22"/>
        </w:rPr>
        <w:t>paid</w:t>
      </w:r>
      <w:r w:rsidRPr="0012514B">
        <w:rPr>
          <w:rFonts w:eastAsia="Cambria"/>
          <w:spacing w:val="-7"/>
          <w:w w:val="105"/>
          <w:sz w:val="22"/>
          <w:szCs w:val="22"/>
        </w:rPr>
        <w:t xml:space="preserve"> </w:t>
      </w:r>
      <w:r w:rsidRPr="0012514B">
        <w:rPr>
          <w:rFonts w:eastAsia="Cambria"/>
          <w:w w:val="105"/>
          <w:sz w:val="22"/>
          <w:szCs w:val="22"/>
        </w:rPr>
        <w:t>to</w:t>
      </w:r>
      <w:r w:rsidRPr="0012514B">
        <w:rPr>
          <w:rFonts w:eastAsia="Cambria"/>
          <w:spacing w:val="-8"/>
          <w:w w:val="105"/>
          <w:sz w:val="22"/>
          <w:szCs w:val="22"/>
        </w:rPr>
        <w:t xml:space="preserve"> </w:t>
      </w:r>
      <w:r w:rsidRPr="0012514B">
        <w:rPr>
          <w:rFonts w:eastAsia="Cambria"/>
          <w:w w:val="105"/>
          <w:sz w:val="22"/>
          <w:szCs w:val="22"/>
        </w:rPr>
        <w:t>agents</w:t>
      </w:r>
      <w:r w:rsidRPr="0012514B">
        <w:rPr>
          <w:rFonts w:eastAsia="Cambria"/>
          <w:spacing w:val="-8"/>
          <w:w w:val="105"/>
          <w:sz w:val="22"/>
          <w:szCs w:val="22"/>
        </w:rPr>
        <w:t xml:space="preserve"> </w:t>
      </w:r>
      <w:r w:rsidRPr="0012514B">
        <w:rPr>
          <w:rFonts w:eastAsia="Cambria"/>
          <w:w w:val="105"/>
          <w:sz w:val="22"/>
          <w:szCs w:val="22"/>
        </w:rPr>
        <w:t>relating</w:t>
      </w:r>
      <w:r w:rsidRPr="0012514B">
        <w:rPr>
          <w:rFonts w:eastAsia="Cambria"/>
          <w:spacing w:val="-7"/>
          <w:w w:val="105"/>
          <w:sz w:val="22"/>
          <w:szCs w:val="22"/>
        </w:rPr>
        <w:t xml:space="preserve"> </w:t>
      </w:r>
      <w:r w:rsidRPr="0012514B">
        <w:rPr>
          <w:rFonts w:eastAsia="Cambria"/>
          <w:w w:val="105"/>
          <w:sz w:val="22"/>
          <w:szCs w:val="22"/>
        </w:rPr>
        <w:t>to</w:t>
      </w:r>
      <w:r w:rsidRPr="0012514B">
        <w:rPr>
          <w:rFonts w:eastAsia="Cambria"/>
          <w:spacing w:val="-8"/>
          <w:w w:val="105"/>
          <w:sz w:val="22"/>
          <w:szCs w:val="22"/>
        </w:rPr>
        <w:t xml:space="preserve"> </w:t>
      </w:r>
      <w:r w:rsidRPr="0012514B">
        <w:rPr>
          <w:rFonts w:eastAsia="Cambria"/>
          <w:w w:val="105"/>
          <w:sz w:val="22"/>
          <w:szCs w:val="22"/>
        </w:rPr>
        <w:t>this</w:t>
      </w:r>
      <w:r w:rsidRPr="0012514B">
        <w:rPr>
          <w:rFonts w:eastAsia="Cambria"/>
          <w:spacing w:val="-8"/>
          <w:w w:val="105"/>
          <w:sz w:val="22"/>
          <w:szCs w:val="22"/>
        </w:rPr>
        <w:t xml:space="preserve"> </w:t>
      </w:r>
      <w:r w:rsidRPr="0012514B">
        <w:rPr>
          <w:rFonts w:eastAsia="Cambria"/>
          <w:w w:val="105"/>
          <w:sz w:val="22"/>
          <w:szCs w:val="22"/>
        </w:rPr>
        <w:t>bid,</w:t>
      </w:r>
      <w:r w:rsidRPr="0012514B">
        <w:rPr>
          <w:rFonts w:eastAsia="Cambria"/>
          <w:spacing w:val="-7"/>
          <w:w w:val="105"/>
          <w:sz w:val="22"/>
          <w:szCs w:val="22"/>
        </w:rPr>
        <w:t xml:space="preserve"> </w:t>
      </w:r>
      <w:r w:rsidRPr="0012514B">
        <w:rPr>
          <w:rFonts w:eastAsia="Cambria"/>
          <w:w w:val="105"/>
          <w:sz w:val="22"/>
          <w:szCs w:val="22"/>
        </w:rPr>
        <w:t>and</w:t>
      </w:r>
      <w:r w:rsidRPr="0012514B">
        <w:rPr>
          <w:rFonts w:eastAsia="Cambria"/>
          <w:spacing w:val="-8"/>
          <w:w w:val="105"/>
          <w:sz w:val="22"/>
          <w:szCs w:val="22"/>
        </w:rPr>
        <w:t xml:space="preserve"> </w:t>
      </w:r>
      <w:r w:rsidRPr="0012514B">
        <w:rPr>
          <w:rFonts w:eastAsia="Cambria"/>
          <w:w w:val="105"/>
          <w:sz w:val="22"/>
          <w:szCs w:val="22"/>
        </w:rPr>
        <w:t>to</w:t>
      </w:r>
      <w:r w:rsidRPr="0012514B">
        <w:rPr>
          <w:rFonts w:eastAsia="Cambria"/>
          <w:spacing w:val="-7"/>
          <w:w w:val="105"/>
          <w:sz w:val="22"/>
          <w:szCs w:val="22"/>
        </w:rPr>
        <w:t xml:space="preserve"> </w:t>
      </w:r>
      <w:r w:rsidRPr="0012514B">
        <w:rPr>
          <w:rFonts w:eastAsia="Cambria"/>
          <w:w w:val="105"/>
          <w:sz w:val="22"/>
          <w:szCs w:val="22"/>
        </w:rPr>
        <w:t>contract</w:t>
      </w:r>
      <w:r w:rsidRPr="0012514B">
        <w:rPr>
          <w:rFonts w:eastAsia="Cambria"/>
          <w:spacing w:val="-9"/>
          <w:w w:val="105"/>
          <w:sz w:val="22"/>
          <w:szCs w:val="22"/>
        </w:rPr>
        <w:t xml:space="preserve"> </w:t>
      </w:r>
      <w:r w:rsidRPr="0012514B">
        <w:rPr>
          <w:rFonts w:eastAsia="Cambria"/>
          <w:w w:val="105"/>
          <w:sz w:val="22"/>
          <w:szCs w:val="22"/>
        </w:rPr>
        <w:t>execution</w:t>
      </w:r>
      <w:r w:rsidRPr="0012514B">
        <w:rPr>
          <w:rFonts w:eastAsia="Cambria"/>
          <w:spacing w:val="-10"/>
          <w:w w:val="105"/>
          <w:sz w:val="22"/>
          <w:szCs w:val="22"/>
        </w:rPr>
        <w:t xml:space="preserve"> </w:t>
      </w:r>
      <w:r w:rsidRPr="0012514B">
        <w:rPr>
          <w:rFonts w:eastAsia="Cambria"/>
          <w:w w:val="105"/>
          <w:sz w:val="22"/>
          <w:szCs w:val="22"/>
        </w:rPr>
        <w:t>if</w:t>
      </w:r>
      <w:r w:rsidRPr="0012514B">
        <w:rPr>
          <w:rFonts w:eastAsia="Cambria"/>
          <w:spacing w:val="-53"/>
          <w:w w:val="105"/>
          <w:sz w:val="22"/>
          <w:szCs w:val="22"/>
        </w:rPr>
        <w:t xml:space="preserve"> </w:t>
      </w:r>
      <w:r w:rsidR="00932DD8" w:rsidRPr="0012514B">
        <w:rPr>
          <w:rFonts w:eastAsia="Cambria"/>
          <w:spacing w:val="-53"/>
          <w:w w:val="105"/>
          <w:sz w:val="22"/>
          <w:szCs w:val="22"/>
        </w:rPr>
        <w:t xml:space="preserve">           </w:t>
      </w:r>
      <w:r w:rsidRPr="0012514B">
        <w:rPr>
          <w:rFonts w:eastAsia="Cambria"/>
          <w:w w:val="105"/>
          <w:sz w:val="22"/>
          <w:szCs w:val="22"/>
        </w:rPr>
        <w:t>the</w:t>
      </w:r>
      <w:r w:rsidRPr="0012514B">
        <w:rPr>
          <w:rFonts w:eastAsia="Cambria"/>
          <w:spacing w:val="3"/>
          <w:w w:val="105"/>
          <w:sz w:val="22"/>
          <w:szCs w:val="22"/>
        </w:rPr>
        <w:t xml:space="preserve"> </w:t>
      </w:r>
      <w:r w:rsidRPr="0012514B">
        <w:rPr>
          <w:rFonts w:eastAsia="Cambria"/>
          <w:w w:val="105"/>
          <w:sz w:val="22"/>
          <w:szCs w:val="22"/>
        </w:rPr>
        <w:t>Bidder</w:t>
      </w:r>
      <w:r w:rsidRPr="0012514B">
        <w:rPr>
          <w:rFonts w:eastAsia="Cambria"/>
          <w:spacing w:val="4"/>
          <w:w w:val="105"/>
          <w:sz w:val="22"/>
          <w:szCs w:val="22"/>
        </w:rPr>
        <w:t xml:space="preserve"> </w:t>
      </w:r>
      <w:r w:rsidRPr="0012514B">
        <w:rPr>
          <w:rFonts w:eastAsia="Cambria"/>
          <w:w w:val="105"/>
          <w:sz w:val="22"/>
          <w:szCs w:val="22"/>
        </w:rPr>
        <w:t>is</w:t>
      </w:r>
      <w:r w:rsidRPr="0012514B">
        <w:rPr>
          <w:rFonts w:eastAsia="Cambria"/>
          <w:spacing w:val="1"/>
          <w:w w:val="105"/>
          <w:sz w:val="22"/>
          <w:szCs w:val="22"/>
        </w:rPr>
        <w:t xml:space="preserve"> </w:t>
      </w:r>
      <w:r w:rsidRPr="0012514B">
        <w:rPr>
          <w:rFonts w:eastAsia="Cambria"/>
          <w:w w:val="105"/>
          <w:sz w:val="22"/>
          <w:szCs w:val="22"/>
        </w:rPr>
        <w:t>awarded</w:t>
      </w:r>
      <w:r w:rsidRPr="0012514B">
        <w:rPr>
          <w:rFonts w:eastAsia="Cambria"/>
          <w:spacing w:val="3"/>
          <w:w w:val="105"/>
          <w:sz w:val="22"/>
          <w:szCs w:val="22"/>
        </w:rPr>
        <w:t xml:space="preserve"> </w:t>
      </w:r>
      <w:r w:rsidRPr="0012514B">
        <w:rPr>
          <w:rFonts w:eastAsia="Cambria"/>
          <w:w w:val="105"/>
          <w:sz w:val="22"/>
          <w:szCs w:val="22"/>
        </w:rPr>
        <w:t>the</w:t>
      </w:r>
      <w:r w:rsidRPr="0012514B">
        <w:rPr>
          <w:rFonts w:eastAsia="Cambria"/>
          <w:spacing w:val="3"/>
          <w:w w:val="105"/>
          <w:sz w:val="22"/>
          <w:szCs w:val="22"/>
        </w:rPr>
        <w:t xml:space="preserve"> </w:t>
      </w:r>
      <w:r w:rsidRPr="0012514B">
        <w:rPr>
          <w:rFonts w:eastAsia="Cambria"/>
          <w:w w:val="105"/>
          <w:sz w:val="22"/>
          <w:szCs w:val="22"/>
        </w:rPr>
        <w:t>contract.</w:t>
      </w:r>
    </w:p>
    <w:p w:rsidR="002957DC" w:rsidRPr="0012514B" w:rsidRDefault="007C76D0">
      <w:pPr>
        <w:widowControl w:val="0"/>
        <w:autoSpaceDE w:val="0"/>
        <w:autoSpaceDN w:val="0"/>
        <w:spacing w:before="7"/>
        <w:rPr>
          <w:rFonts w:eastAsia="Cambria"/>
          <w:sz w:val="22"/>
          <w:szCs w:val="22"/>
        </w:rPr>
      </w:pPr>
      <w:r w:rsidRPr="0012514B">
        <w:rPr>
          <w:rFonts w:eastAsia="Cambria"/>
          <w:sz w:val="22"/>
          <w:szCs w:val="22"/>
        </w:rPr>
        <w:t xml:space="preserve">  </w:t>
      </w:r>
    </w:p>
    <w:p w:rsidR="002957DC" w:rsidRPr="0012514B" w:rsidRDefault="007C76D0">
      <w:pPr>
        <w:widowControl w:val="0"/>
        <w:numPr>
          <w:ilvl w:val="1"/>
          <w:numId w:val="11"/>
        </w:numPr>
        <w:tabs>
          <w:tab w:val="left" w:pos="1224"/>
          <w:tab w:val="left" w:pos="1225"/>
        </w:tabs>
        <w:autoSpaceDE w:val="0"/>
        <w:autoSpaceDN w:val="0"/>
        <w:spacing w:line="254" w:lineRule="auto"/>
        <w:ind w:right="251"/>
        <w:jc w:val="both"/>
        <w:rPr>
          <w:rFonts w:eastAsia="Cambria"/>
          <w:sz w:val="22"/>
          <w:szCs w:val="22"/>
        </w:rPr>
      </w:pPr>
      <w:r w:rsidRPr="0012514B">
        <w:rPr>
          <w:rFonts w:eastAsia="Cambria"/>
          <w:w w:val="105"/>
          <w:sz w:val="22"/>
          <w:szCs w:val="22"/>
        </w:rPr>
        <w:t>The List of following documents shall be scanned &amp; uploaded on the</w:t>
      </w:r>
      <w:r w:rsidRPr="0012514B">
        <w:rPr>
          <w:rFonts w:eastAsia="Cambria"/>
          <w:spacing w:val="-53"/>
          <w:w w:val="105"/>
          <w:sz w:val="22"/>
          <w:szCs w:val="22"/>
        </w:rPr>
        <w:t xml:space="preserve"> </w:t>
      </w:r>
      <w:r w:rsidRPr="0012514B">
        <w:rPr>
          <w:rFonts w:eastAsia="Cambria"/>
          <w:w w:val="105"/>
          <w:sz w:val="22"/>
          <w:szCs w:val="22"/>
        </w:rPr>
        <w:t>portal</w:t>
      </w:r>
      <w:r w:rsidRPr="0012514B">
        <w:rPr>
          <w:rFonts w:eastAsia="Cambria"/>
          <w:spacing w:val="3"/>
          <w:w w:val="105"/>
          <w:sz w:val="22"/>
          <w:szCs w:val="22"/>
        </w:rPr>
        <w:t xml:space="preserve"> </w:t>
      </w:r>
      <w:r w:rsidRPr="0012514B">
        <w:rPr>
          <w:rFonts w:eastAsia="Cambria"/>
          <w:w w:val="105"/>
          <w:sz w:val="22"/>
          <w:szCs w:val="22"/>
        </w:rPr>
        <w:t>as</w:t>
      </w:r>
      <w:r w:rsidRPr="0012514B">
        <w:rPr>
          <w:rFonts w:eastAsia="Cambria"/>
          <w:spacing w:val="1"/>
          <w:w w:val="105"/>
          <w:sz w:val="22"/>
          <w:szCs w:val="22"/>
        </w:rPr>
        <w:t xml:space="preserve"> </w:t>
      </w:r>
      <w:r w:rsidRPr="0012514B">
        <w:rPr>
          <w:rFonts w:eastAsia="Cambria"/>
          <w:w w:val="105"/>
          <w:sz w:val="22"/>
          <w:szCs w:val="22"/>
        </w:rPr>
        <w:t>per</w:t>
      </w:r>
      <w:r w:rsidRPr="0012514B">
        <w:rPr>
          <w:rFonts w:eastAsia="Cambria"/>
          <w:spacing w:val="1"/>
          <w:w w:val="105"/>
          <w:sz w:val="22"/>
          <w:szCs w:val="22"/>
        </w:rPr>
        <w:t xml:space="preserve"> </w:t>
      </w:r>
      <w:r w:rsidRPr="0012514B">
        <w:rPr>
          <w:rFonts w:eastAsia="Cambria"/>
          <w:w w:val="105"/>
          <w:sz w:val="22"/>
          <w:szCs w:val="22"/>
        </w:rPr>
        <w:t>table</w:t>
      </w:r>
      <w:r w:rsidRPr="0012514B">
        <w:rPr>
          <w:rFonts w:eastAsia="Cambria"/>
          <w:spacing w:val="4"/>
          <w:w w:val="105"/>
          <w:sz w:val="22"/>
          <w:szCs w:val="22"/>
        </w:rPr>
        <w:t xml:space="preserve"> </w:t>
      </w:r>
      <w:r w:rsidRPr="0012514B">
        <w:rPr>
          <w:rFonts w:eastAsia="Cambria"/>
          <w:w w:val="105"/>
          <w:sz w:val="22"/>
          <w:szCs w:val="22"/>
        </w:rPr>
        <w:t>given</w:t>
      </w:r>
      <w:r w:rsidRPr="0012514B">
        <w:rPr>
          <w:rFonts w:eastAsia="Cambria"/>
          <w:spacing w:val="3"/>
          <w:w w:val="105"/>
          <w:sz w:val="22"/>
          <w:szCs w:val="22"/>
        </w:rPr>
        <w:t xml:space="preserve"> </w:t>
      </w:r>
      <w:r w:rsidRPr="0012514B">
        <w:rPr>
          <w:rFonts w:eastAsia="Cambria"/>
          <w:w w:val="105"/>
          <w:sz w:val="22"/>
          <w:szCs w:val="22"/>
        </w:rPr>
        <w:t>below:</w:t>
      </w:r>
    </w:p>
    <w:tbl>
      <w:tblPr>
        <w:tblW w:w="0" w:type="auto"/>
        <w:tblInd w:w="1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1"/>
        <w:gridCol w:w="4678"/>
        <w:gridCol w:w="3118"/>
      </w:tblGrid>
      <w:tr w:rsidR="00A27BD9" w:rsidTr="000410BF">
        <w:trPr>
          <w:trHeight w:val="578"/>
        </w:trPr>
        <w:tc>
          <w:tcPr>
            <w:tcW w:w="851" w:type="dxa"/>
          </w:tcPr>
          <w:p w:rsidR="002957DC" w:rsidRPr="0012514B" w:rsidRDefault="007C76D0">
            <w:pPr>
              <w:widowControl w:val="0"/>
              <w:autoSpaceDE w:val="0"/>
              <w:autoSpaceDN w:val="0"/>
              <w:spacing w:line="298" w:lineRule="exact"/>
              <w:ind w:left="107"/>
              <w:rPr>
                <w:rFonts w:eastAsia="Cambria"/>
                <w:b/>
                <w:sz w:val="22"/>
                <w:szCs w:val="22"/>
              </w:rPr>
            </w:pPr>
            <w:r w:rsidRPr="0012514B">
              <w:rPr>
                <w:rFonts w:eastAsia="Cambria"/>
                <w:b/>
                <w:sz w:val="22"/>
                <w:szCs w:val="22"/>
              </w:rPr>
              <w:t>S.</w:t>
            </w:r>
            <w:r w:rsidRPr="0012514B">
              <w:rPr>
                <w:rFonts w:eastAsia="Cambria"/>
                <w:b/>
                <w:spacing w:val="-4"/>
                <w:sz w:val="22"/>
                <w:szCs w:val="22"/>
              </w:rPr>
              <w:t xml:space="preserve"> </w:t>
            </w:r>
            <w:r w:rsidRPr="0012514B">
              <w:rPr>
                <w:rFonts w:eastAsia="Cambria"/>
                <w:b/>
                <w:sz w:val="22"/>
                <w:szCs w:val="22"/>
              </w:rPr>
              <w:t>No.</w:t>
            </w:r>
          </w:p>
        </w:tc>
        <w:tc>
          <w:tcPr>
            <w:tcW w:w="4678" w:type="dxa"/>
          </w:tcPr>
          <w:p w:rsidR="002957DC" w:rsidRPr="0012514B" w:rsidRDefault="007C76D0">
            <w:pPr>
              <w:widowControl w:val="0"/>
              <w:autoSpaceDE w:val="0"/>
              <w:autoSpaceDN w:val="0"/>
              <w:spacing w:line="298" w:lineRule="exact"/>
              <w:ind w:left="108"/>
              <w:rPr>
                <w:rFonts w:eastAsia="Cambria"/>
                <w:b/>
                <w:sz w:val="22"/>
                <w:szCs w:val="22"/>
              </w:rPr>
            </w:pPr>
            <w:r w:rsidRPr="0012514B">
              <w:rPr>
                <w:rFonts w:eastAsia="Cambria"/>
                <w:b/>
                <w:sz w:val="22"/>
                <w:szCs w:val="22"/>
              </w:rPr>
              <w:t>Description</w:t>
            </w:r>
            <w:r w:rsidRPr="0012514B">
              <w:rPr>
                <w:rFonts w:eastAsia="Cambria"/>
                <w:b/>
                <w:spacing w:val="-2"/>
                <w:sz w:val="22"/>
                <w:szCs w:val="22"/>
              </w:rPr>
              <w:t xml:space="preserve"> </w:t>
            </w:r>
            <w:r w:rsidRPr="0012514B">
              <w:rPr>
                <w:rFonts w:eastAsia="Cambria"/>
                <w:b/>
                <w:sz w:val="22"/>
                <w:szCs w:val="22"/>
              </w:rPr>
              <w:t>of</w:t>
            </w:r>
            <w:r w:rsidRPr="0012514B">
              <w:rPr>
                <w:rFonts w:eastAsia="Cambria"/>
                <w:b/>
                <w:spacing w:val="-3"/>
                <w:sz w:val="22"/>
                <w:szCs w:val="22"/>
              </w:rPr>
              <w:t xml:space="preserve"> </w:t>
            </w:r>
            <w:r w:rsidRPr="0012514B">
              <w:rPr>
                <w:rFonts w:eastAsia="Cambria"/>
                <w:b/>
                <w:sz w:val="22"/>
                <w:szCs w:val="22"/>
              </w:rPr>
              <w:t>Documents</w:t>
            </w:r>
          </w:p>
        </w:tc>
        <w:tc>
          <w:tcPr>
            <w:tcW w:w="3118" w:type="dxa"/>
          </w:tcPr>
          <w:p w:rsidR="002957DC" w:rsidRPr="0012514B" w:rsidRDefault="007C76D0">
            <w:pPr>
              <w:widowControl w:val="0"/>
              <w:tabs>
                <w:tab w:val="left" w:pos="1029"/>
                <w:tab w:val="left" w:pos="1525"/>
                <w:tab w:val="left" w:pos="2206"/>
                <w:tab w:val="left" w:pos="2688"/>
              </w:tabs>
              <w:autoSpaceDE w:val="0"/>
              <w:autoSpaceDN w:val="0"/>
              <w:spacing w:line="281" w:lineRule="exact"/>
              <w:ind w:left="107"/>
              <w:rPr>
                <w:rFonts w:eastAsia="Cambria"/>
                <w:b/>
                <w:sz w:val="22"/>
                <w:szCs w:val="22"/>
              </w:rPr>
            </w:pPr>
            <w:r w:rsidRPr="0012514B">
              <w:rPr>
                <w:rFonts w:eastAsia="Cambria"/>
                <w:b/>
                <w:sz w:val="22"/>
                <w:szCs w:val="22"/>
              </w:rPr>
              <w:t>Name</w:t>
            </w:r>
            <w:r w:rsidRPr="0012514B">
              <w:rPr>
                <w:rFonts w:eastAsia="Cambria"/>
                <w:b/>
                <w:sz w:val="22"/>
                <w:szCs w:val="22"/>
              </w:rPr>
              <w:tab/>
              <w:t>of</w:t>
            </w:r>
            <w:r w:rsidRPr="0012514B">
              <w:rPr>
                <w:rFonts w:eastAsia="Cambria"/>
                <w:b/>
                <w:sz w:val="22"/>
                <w:szCs w:val="22"/>
              </w:rPr>
              <w:tab/>
              <w:t>File</w:t>
            </w:r>
            <w:r w:rsidRPr="0012514B">
              <w:rPr>
                <w:rFonts w:eastAsia="Cambria"/>
                <w:b/>
                <w:sz w:val="22"/>
                <w:szCs w:val="22"/>
              </w:rPr>
              <w:tab/>
              <w:t>to</w:t>
            </w:r>
            <w:r w:rsidRPr="0012514B">
              <w:rPr>
                <w:rFonts w:eastAsia="Cambria"/>
                <w:b/>
                <w:sz w:val="22"/>
                <w:szCs w:val="22"/>
              </w:rPr>
              <w:tab/>
              <w:t>be</w:t>
            </w:r>
          </w:p>
          <w:p w:rsidR="002957DC" w:rsidRPr="0012514B" w:rsidRDefault="007C76D0">
            <w:pPr>
              <w:widowControl w:val="0"/>
              <w:autoSpaceDE w:val="0"/>
              <w:autoSpaceDN w:val="0"/>
              <w:spacing w:line="277" w:lineRule="exact"/>
              <w:ind w:left="107"/>
              <w:rPr>
                <w:rFonts w:eastAsia="Cambria"/>
                <w:b/>
                <w:sz w:val="22"/>
                <w:szCs w:val="22"/>
              </w:rPr>
            </w:pPr>
            <w:r w:rsidRPr="0012514B">
              <w:rPr>
                <w:rFonts w:eastAsia="Cambria"/>
                <w:b/>
                <w:sz w:val="22"/>
                <w:szCs w:val="22"/>
              </w:rPr>
              <w:t>uploaded</w:t>
            </w:r>
            <w:r w:rsidRPr="0012514B">
              <w:rPr>
                <w:rFonts w:eastAsia="Cambria"/>
                <w:b/>
                <w:spacing w:val="-2"/>
                <w:sz w:val="22"/>
                <w:szCs w:val="22"/>
              </w:rPr>
              <w:t xml:space="preserve"> </w:t>
            </w:r>
            <w:r w:rsidRPr="0012514B">
              <w:rPr>
                <w:rFonts w:eastAsia="Cambria"/>
                <w:b/>
                <w:sz w:val="22"/>
                <w:szCs w:val="22"/>
              </w:rPr>
              <w:t>on</w:t>
            </w:r>
            <w:r w:rsidRPr="0012514B">
              <w:rPr>
                <w:rFonts w:eastAsia="Cambria"/>
                <w:b/>
                <w:spacing w:val="-3"/>
                <w:sz w:val="22"/>
                <w:szCs w:val="22"/>
              </w:rPr>
              <w:t xml:space="preserve"> </w:t>
            </w:r>
            <w:r w:rsidRPr="0012514B">
              <w:rPr>
                <w:rFonts w:eastAsia="Cambria"/>
                <w:b/>
                <w:sz w:val="22"/>
                <w:szCs w:val="22"/>
              </w:rPr>
              <w:t>the</w:t>
            </w:r>
            <w:r w:rsidRPr="0012514B">
              <w:rPr>
                <w:rFonts w:eastAsia="Cambria"/>
                <w:b/>
                <w:spacing w:val="-2"/>
                <w:sz w:val="22"/>
                <w:szCs w:val="22"/>
              </w:rPr>
              <w:t xml:space="preserve"> </w:t>
            </w:r>
            <w:r w:rsidRPr="0012514B">
              <w:rPr>
                <w:rFonts w:eastAsia="Cambria"/>
                <w:b/>
                <w:sz w:val="22"/>
                <w:szCs w:val="22"/>
              </w:rPr>
              <w:t>portal</w:t>
            </w:r>
          </w:p>
        </w:tc>
      </w:tr>
      <w:tr w:rsidR="00A27BD9" w:rsidTr="000410BF">
        <w:trPr>
          <w:trHeight w:val="297"/>
        </w:trPr>
        <w:tc>
          <w:tcPr>
            <w:tcW w:w="851" w:type="dxa"/>
          </w:tcPr>
          <w:p w:rsidR="002957DC" w:rsidRPr="00DE0974" w:rsidRDefault="007C76D0">
            <w:pPr>
              <w:widowControl w:val="0"/>
              <w:autoSpaceDE w:val="0"/>
              <w:autoSpaceDN w:val="0"/>
              <w:spacing w:before="2" w:line="275" w:lineRule="exact"/>
              <w:ind w:left="107"/>
              <w:rPr>
                <w:rFonts w:eastAsia="Cambria"/>
                <w:sz w:val="22"/>
                <w:szCs w:val="22"/>
              </w:rPr>
            </w:pPr>
            <w:r w:rsidRPr="00DE0974">
              <w:rPr>
                <w:rFonts w:eastAsia="Cambria"/>
                <w:sz w:val="22"/>
                <w:szCs w:val="22"/>
              </w:rPr>
              <w:t>1.</w:t>
            </w:r>
          </w:p>
        </w:tc>
        <w:tc>
          <w:tcPr>
            <w:tcW w:w="4678" w:type="dxa"/>
          </w:tcPr>
          <w:p w:rsidR="002957DC" w:rsidRPr="00DE0974" w:rsidRDefault="007C76D0">
            <w:pPr>
              <w:widowControl w:val="0"/>
              <w:autoSpaceDE w:val="0"/>
              <w:autoSpaceDN w:val="0"/>
              <w:spacing w:before="2" w:line="275" w:lineRule="exact"/>
              <w:ind w:left="108"/>
              <w:rPr>
                <w:rFonts w:eastAsia="Cambria"/>
                <w:sz w:val="22"/>
                <w:szCs w:val="22"/>
              </w:rPr>
            </w:pPr>
            <w:r w:rsidRPr="00DE0974">
              <w:rPr>
                <w:rFonts w:eastAsia="Cambria"/>
                <w:w w:val="105"/>
                <w:sz w:val="22"/>
                <w:szCs w:val="22"/>
              </w:rPr>
              <w:t>Power of Attorney</w:t>
            </w:r>
          </w:p>
        </w:tc>
        <w:tc>
          <w:tcPr>
            <w:tcW w:w="3118" w:type="dxa"/>
          </w:tcPr>
          <w:p w:rsidR="002957DC" w:rsidRPr="00DE0974" w:rsidRDefault="007C76D0">
            <w:pPr>
              <w:widowControl w:val="0"/>
              <w:autoSpaceDE w:val="0"/>
              <w:autoSpaceDN w:val="0"/>
              <w:spacing w:before="2" w:line="275" w:lineRule="exact"/>
              <w:ind w:left="107"/>
              <w:rPr>
                <w:rFonts w:eastAsia="Cambria"/>
                <w:sz w:val="22"/>
                <w:szCs w:val="22"/>
              </w:rPr>
            </w:pPr>
            <w:r w:rsidRPr="00DE0974">
              <w:rPr>
                <w:rFonts w:eastAsia="Cambria"/>
                <w:w w:val="110"/>
                <w:sz w:val="22"/>
                <w:szCs w:val="22"/>
              </w:rPr>
              <w:t>poa.pdf</w:t>
            </w:r>
          </w:p>
        </w:tc>
      </w:tr>
      <w:tr w:rsidR="00A27BD9" w:rsidTr="000410BF">
        <w:trPr>
          <w:trHeight w:val="255"/>
        </w:trPr>
        <w:tc>
          <w:tcPr>
            <w:tcW w:w="851" w:type="dxa"/>
          </w:tcPr>
          <w:p w:rsidR="00DE0974" w:rsidRPr="00DE0974" w:rsidRDefault="007C76D0" w:rsidP="00DE0974">
            <w:pPr>
              <w:widowControl w:val="0"/>
              <w:autoSpaceDE w:val="0"/>
              <w:autoSpaceDN w:val="0"/>
              <w:spacing w:before="4"/>
              <w:ind w:left="107"/>
              <w:rPr>
                <w:rFonts w:eastAsia="Cambria"/>
                <w:sz w:val="22"/>
                <w:szCs w:val="22"/>
              </w:rPr>
            </w:pPr>
            <w:r w:rsidRPr="00DE0974">
              <w:rPr>
                <w:rFonts w:eastAsia="Cambria"/>
                <w:sz w:val="22"/>
                <w:szCs w:val="22"/>
              </w:rPr>
              <w:t>2.</w:t>
            </w:r>
          </w:p>
        </w:tc>
        <w:tc>
          <w:tcPr>
            <w:tcW w:w="4678" w:type="dxa"/>
          </w:tcPr>
          <w:p w:rsidR="00DE0974" w:rsidRPr="00DE0974" w:rsidRDefault="007C76D0" w:rsidP="00DE0974">
            <w:pPr>
              <w:widowControl w:val="0"/>
              <w:autoSpaceDE w:val="0"/>
              <w:autoSpaceDN w:val="0"/>
              <w:spacing w:before="15" w:line="251" w:lineRule="exact"/>
              <w:ind w:left="108"/>
              <w:rPr>
                <w:rFonts w:eastAsia="Cambria"/>
                <w:sz w:val="22"/>
                <w:szCs w:val="22"/>
              </w:rPr>
            </w:pPr>
            <w:r w:rsidRPr="00DE0974">
              <w:rPr>
                <w:rFonts w:eastAsia="Cambria"/>
                <w:w w:val="105"/>
                <w:sz w:val="22"/>
                <w:szCs w:val="22"/>
              </w:rPr>
              <w:t>Constitution</w:t>
            </w:r>
            <w:r w:rsidRPr="00DE0974">
              <w:rPr>
                <w:rFonts w:eastAsia="Cambria"/>
                <w:spacing w:val="-3"/>
                <w:w w:val="105"/>
                <w:sz w:val="22"/>
                <w:szCs w:val="22"/>
              </w:rPr>
              <w:t xml:space="preserve"> </w:t>
            </w:r>
            <w:r w:rsidRPr="00DE0974">
              <w:rPr>
                <w:rFonts w:eastAsia="Cambria"/>
                <w:w w:val="105"/>
                <w:sz w:val="22"/>
                <w:szCs w:val="22"/>
              </w:rPr>
              <w:t>of</w:t>
            </w:r>
            <w:r w:rsidRPr="00DE0974">
              <w:rPr>
                <w:rFonts w:eastAsia="Cambria"/>
                <w:spacing w:val="-3"/>
                <w:w w:val="105"/>
                <w:sz w:val="22"/>
                <w:szCs w:val="22"/>
              </w:rPr>
              <w:t xml:space="preserve"> </w:t>
            </w:r>
            <w:r w:rsidRPr="00DE0974">
              <w:rPr>
                <w:rFonts w:eastAsia="Cambria"/>
                <w:w w:val="105"/>
                <w:sz w:val="22"/>
                <w:szCs w:val="22"/>
              </w:rPr>
              <w:t>legal</w:t>
            </w:r>
            <w:r w:rsidRPr="00DE0974">
              <w:rPr>
                <w:rFonts w:eastAsia="Cambria"/>
                <w:spacing w:val="-2"/>
                <w:w w:val="105"/>
                <w:sz w:val="22"/>
                <w:szCs w:val="22"/>
              </w:rPr>
              <w:t xml:space="preserve"> </w:t>
            </w:r>
            <w:r w:rsidRPr="00DE0974">
              <w:rPr>
                <w:rFonts w:eastAsia="Cambria"/>
                <w:w w:val="105"/>
                <w:sz w:val="22"/>
                <w:szCs w:val="22"/>
              </w:rPr>
              <w:t>status</w:t>
            </w:r>
          </w:p>
        </w:tc>
        <w:tc>
          <w:tcPr>
            <w:tcW w:w="3118" w:type="dxa"/>
          </w:tcPr>
          <w:p w:rsidR="00DE0974" w:rsidRPr="00DE0974" w:rsidRDefault="007C76D0" w:rsidP="00DE0974">
            <w:pPr>
              <w:widowControl w:val="0"/>
              <w:autoSpaceDE w:val="0"/>
              <w:autoSpaceDN w:val="0"/>
              <w:spacing w:before="2"/>
              <w:ind w:left="107"/>
              <w:rPr>
                <w:rFonts w:eastAsia="Cambria"/>
                <w:w w:val="110"/>
                <w:sz w:val="22"/>
                <w:szCs w:val="22"/>
              </w:rPr>
            </w:pPr>
            <w:r w:rsidRPr="00DE0974">
              <w:rPr>
                <w:rFonts w:eastAsia="Cambria"/>
                <w:w w:val="110"/>
                <w:sz w:val="22"/>
                <w:szCs w:val="22"/>
              </w:rPr>
              <w:t>legal.pdf</w:t>
            </w:r>
          </w:p>
        </w:tc>
      </w:tr>
      <w:tr w:rsidR="00A27BD9" w:rsidTr="000410BF">
        <w:trPr>
          <w:trHeight w:val="299"/>
        </w:trPr>
        <w:tc>
          <w:tcPr>
            <w:tcW w:w="851" w:type="dxa"/>
          </w:tcPr>
          <w:p w:rsidR="00DE0974" w:rsidRPr="00DE0974" w:rsidRDefault="007C76D0" w:rsidP="00DE0974">
            <w:pPr>
              <w:widowControl w:val="0"/>
              <w:autoSpaceDE w:val="0"/>
              <w:autoSpaceDN w:val="0"/>
              <w:spacing w:before="2" w:line="277" w:lineRule="exact"/>
              <w:ind w:left="107"/>
              <w:rPr>
                <w:rFonts w:eastAsia="Cambria"/>
                <w:sz w:val="22"/>
                <w:szCs w:val="22"/>
              </w:rPr>
            </w:pPr>
            <w:r w:rsidRPr="00DE0974">
              <w:rPr>
                <w:rFonts w:eastAsia="Cambria"/>
                <w:sz w:val="22"/>
                <w:szCs w:val="22"/>
              </w:rPr>
              <w:t>3.</w:t>
            </w:r>
          </w:p>
        </w:tc>
        <w:tc>
          <w:tcPr>
            <w:tcW w:w="4678" w:type="dxa"/>
          </w:tcPr>
          <w:p w:rsidR="00DE0974" w:rsidRPr="00DE0974" w:rsidRDefault="007C76D0" w:rsidP="00DE0974">
            <w:pPr>
              <w:widowControl w:val="0"/>
              <w:autoSpaceDE w:val="0"/>
              <w:autoSpaceDN w:val="0"/>
              <w:spacing w:before="2" w:line="277" w:lineRule="exact"/>
              <w:ind w:left="108"/>
              <w:rPr>
                <w:rFonts w:eastAsia="Cambria"/>
                <w:sz w:val="22"/>
                <w:szCs w:val="22"/>
              </w:rPr>
            </w:pPr>
            <w:r w:rsidRPr="00DE0974">
              <w:rPr>
                <w:rFonts w:eastAsia="Cambria"/>
                <w:w w:val="105"/>
                <w:sz w:val="22"/>
                <w:szCs w:val="22"/>
              </w:rPr>
              <w:t>Declaration for</w:t>
            </w:r>
            <w:r w:rsidRPr="00DE0974">
              <w:rPr>
                <w:rFonts w:eastAsia="Cambria"/>
                <w:w w:val="105"/>
                <w:sz w:val="22"/>
                <w:szCs w:val="22"/>
              </w:rPr>
              <w:tab/>
            </w:r>
            <w:r w:rsidRPr="00DE0974">
              <w:rPr>
                <w:rFonts w:eastAsia="Cambria"/>
                <w:sz w:val="22"/>
                <w:szCs w:val="22"/>
              </w:rPr>
              <w:t xml:space="preserve">anticipated </w:t>
            </w:r>
            <w:r w:rsidRPr="00DE0974">
              <w:rPr>
                <w:rFonts w:eastAsia="Cambria"/>
                <w:w w:val="105"/>
                <w:sz w:val="22"/>
                <w:szCs w:val="22"/>
              </w:rPr>
              <w:t>change in legal structure</w:t>
            </w:r>
            <w:r w:rsidRPr="00DE0974">
              <w:rPr>
                <w:rFonts w:eastAsia="Cambria"/>
                <w:sz w:val="22"/>
                <w:szCs w:val="22"/>
              </w:rPr>
              <w:t xml:space="preserve"> / </w:t>
            </w:r>
            <w:r w:rsidRPr="00DE0974">
              <w:rPr>
                <w:rFonts w:eastAsia="Cambria"/>
                <w:w w:val="105"/>
                <w:sz w:val="22"/>
                <w:szCs w:val="22"/>
              </w:rPr>
              <w:t>ownership</w:t>
            </w:r>
          </w:p>
        </w:tc>
        <w:tc>
          <w:tcPr>
            <w:tcW w:w="3118" w:type="dxa"/>
          </w:tcPr>
          <w:p w:rsidR="00DE0974" w:rsidRPr="00DE0974" w:rsidRDefault="007C76D0" w:rsidP="00DE0974">
            <w:pPr>
              <w:widowControl w:val="0"/>
              <w:autoSpaceDE w:val="0"/>
              <w:autoSpaceDN w:val="0"/>
              <w:spacing w:before="2" w:line="277" w:lineRule="exact"/>
              <w:ind w:left="107"/>
              <w:rPr>
                <w:rFonts w:eastAsia="Cambria"/>
                <w:sz w:val="22"/>
                <w:szCs w:val="22"/>
              </w:rPr>
            </w:pPr>
            <w:r w:rsidRPr="00DE0974">
              <w:rPr>
                <w:rFonts w:eastAsia="Cambria"/>
                <w:w w:val="110"/>
                <w:sz w:val="22"/>
                <w:szCs w:val="22"/>
              </w:rPr>
              <w:t>decl_legal.pdf</w:t>
            </w:r>
          </w:p>
        </w:tc>
      </w:tr>
      <w:tr w:rsidR="00A27BD9" w:rsidTr="000410BF">
        <w:trPr>
          <w:trHeight w:val="413"/>
        </w:trPr>
        <w:tc>
          <w:tcPr>
            <w:tcW w:w="851" w:type="dxa"/>
          </w:tcPr>
          <w:p w:rsidR="00DE0974" w:rsidRPr="00DE0974" w:rsidRDefault="007C76D0" w:rsidP="00DE0974">
            <w:pPr>
              <w:widowControl w:val="0"/>
              <w:autoSpaceDE w:val="0"/>
              <w:autoSpaceDN w:val="0"/>
              <w:spacing w:before="2"/>
              <w:ind w:left="107"/>
              <w:rPr>
                <w:rFonts w:eastAsia="Cambria"/>
                <w:sz w:val="22"/>
                <w:szCs w:val="22"/>
              </w:rPr>
            </w:pPr>
            <w:r w:rsidRPr="00DE0974">
              <w:rPr>
                <w:rFonts w:eastAsia="Cambria"/>
                <w:sz w:val="22"/>
                <w:szCs w:val="22"/>
              </w:rPr>
              <w:t>4.</w:t>
            </w:r>
          </w:p>
        </w:tc>
        <w:tc>
          <w:tcPr>
            <w:tcW w:w="4678" w:type="dxa"/>
          </w:tcPr>
          <w:p w:rsidR="00DE0974" w:rsidRPr="00DE0974" w:rsidRDefault="007C76D0" w:rsidP="00DE0974">
            <w:pPr>
              <w:widowControl w:val="0"/>
              <w:tabs>
                <w:tab w:val="left" w:pos="1077"/>
                <w:tab w:val="left" w:pos="1501"/>
                <w:tab w:val="left" w:pos="1587"/>
                <w:tab w:val="left" w:pos="2144"/>
                <w:tab w:val="left" w:pos="2228"/>
              </w:tabs>
              <w:autoSpaceDE w:val="0"/>
              <w:autoSpaceDN w:val="0"/>
              <w:spacing w:before="2"/>
              <w:ind w:left="108" w:right="97"/>
              <w:rPr>
                <w:rFonts w:eastAsia="Cambria"/>
                <w:sz w:val="22"/>
                <w:szCs w:val="22"/>
              </w:rPr>
            </w:pPr>
            <w:r w:rsidRPr="00DE0974">
              <w:rPr>
                <w:rFonts w:eastAsia="Cambria"/>
                <w:sz w:val="22"/>
                <w:szCs w:val="22"/>
              </w:rPr>
              <w:t>The</w:t>
            </w:r>
            <w:r w:rsidRPr="00DE0974">
              <w:rPr>
                <w:rFonts w:eastAsia="Cambria"/>
                <w:spacing w:val="9"/>
                <w:sz w:val="22"/>
                <w:szCs w:val="22"/>
              </w:rPr>
              <w:t xml:space="preserve"> </w:t>
            </w:r>
            <w:r w:rsidRPr="00DE0974">
              <w:rPr>
                <w:rFonts w:eastAsia="Cambria"/>
                <w:sz w:val="22"/>
                <w:szCs w:val="22"/>
              </w:rPr>
              <w:t>principal</w:t>
            </w:r>
            <w:r w:rsidRPr="00DE0974">
              <w:rPr>
                <w:rFonts w:eastAsia="Cambria"/>
                <w:spacing w:val="9"/>
                <w:sz w:val="22"/>
                <w:szCs w:val="22"/>
              </w:rPr>
              <w:t xml:space="preserve"> </w:t>
            </w:r>
            <w:r w:rsidRPr="00DE0974">
              <w:rPr>
                <w:rFonts w:eastAsia="Cambria"/>
                <w:sz w:val="22"/>
                <w:szCs w:val="22"/>
              </w:rPr>
              <w:t>place</w:t>
            </w:r>
            <w:r w:rsidRPr="00DE0974">
              <w:rPr>
                <w:rFonts w:eastAsia="Cambria"/>
                <w:spacing w:val="10"/>
                <w:sz w:val="22"/>
                <w:szCs w:val="22"/>
              </w:rPr>
              <w:t xml:space="preserve"> </w:t>
            </w:r>
            <w:r w:rsidRPr="00DE0974">
              <w:rPr>
                <w:rFonts w:eastAsia="Cambria"/>
                <w:sz w:val="22"/>
                <w:szCs w:val="22"/>
              </w:rPr>
              <w:t>of</w:t>
            </w:r>
            <w:r w:rsidRPr="00DE0974">
              <w:rPr>
                <w:rFonts w:eastAsia="Cambria"/>
                <w:spacing w:val="8"/>
                <w:sz w:val="22"/>
                <w:szCs w:val="22"/>
              </w:rPr>
              <w:t xml:space="preserve"> </w:t>
            </w:r>
            <w:r w:rsidRPr="00DE0974">
              <w:rPr>
                <w:rFonts w:eastAsia="Cambria"/>
                <w:sz w:val="22"/>
                <w:szCs w:val="22"/>
              </w:rPr>
              <w:t>business</w:t>
            </w:r>
          </w:p>
        </w:tc>
        <w:tc>
          <w:tcPr>
            <w:tcW w:w="3118" w:type="dxa"/>
          </w:tcPr>
          <w:p w:rsidR="00DE0974" w:rsidRPr="00DE0974" w:rsidRDefault="007C76D0" w:rsidP="00DE0974">
            <w:pPr>
              <w:widowControl w:val="0"/>
              <w:autoSpaceDE w:val="0"/>
              <w:autoSpaceDN w:val="0"/>
              <w:spacing w:before="2"/>
              <w:ind w:left="107"/>
              <w:rPr>
                <w:rFonts w:eastAsia="Cambria"/>
                <w:sz w:val="22"/>
                <w:szCs w:val="22"/>
              </w:rPr>
            </w:pPr>
            <w:r w:rsidRPr="00DE0974">
              <w:rPr>
                <w:rFonts w:eastAsia="Cambria"/>
                <w:w w:val="105"/>
                <w:sz w:val="22"/>
                <w:szCs w:val="22"/>
              </w:rPr>
              <w:t>principal.pdf</w:t>
            </w:r>
          </w:p>
        </w:tc>
      </w:tr>
      <w:tr w:rsidR="00A27BD9" w:rsidTr="000410BF">
        <w:trPr>
          <w:trHeight w:val="297"/>
        </w:trPr>
        <w:tc>
          <w:tcPr>
            <w:tcW w:w="851" w:type="dxa"/>
          </w:tcPr>
          <w:p w:rsidR="00DE0974" w:rsidRPr="00DE0974" w:rsidRDefault="007C76D0" w:rsidP="00DE0974">
            <w:pPr>
              <w:widowControl w:val="0"/>
              <w:autoSpaceDE w:val="0"/>
              <w:autoSpaceDN w:val="0"/>
              <w:spacing w:before="2" w:line="275" w:lineRule="exact"/>
              <w:ind w:left="107"/>
              <w:rPr>
                <w:rFonts w:eastAsia="Cambria"/>
                <w:sz w:val="22"/>
                <w:szCs w:val="22"/>
              </w:rPr>
            </w:pPr>
            <w:r w:rsidRPr="00DE0974">
              <w:rPr>
                <w:rFonts w:eastAsia="Cambria"/>
                <w:sz w:val="22"/>
                <w:szCs w:val="22"/>
              </w:rPr>
              <w:t>5.</w:t>
            </w:r>
          </w:p>
        </w:tc>
        <w:tc>
          <w:tcPr>
            <w:tcW w:w="4678" w:type="dxa"/>
          </w:tcPr>
          <w:p w:rsidR="00DE0974" w:rsidRPr="00DE0974" w:rsidRDefault="007C76D0" w:rsidP="00DE0974">
            <w:pPr>
              <w:widowControl w:val="0"/>
              <w:autoSpaceDE w:val="0"/>
              <w:autoSpaceDN w:val="0"/>
              <w:spacing w:before="2" w:line="275" w:lineRule="exact"/>
              <w:ind w:left="108"/>
              <w:rPr>
                <w:rFonts w:eastAsia="Cambria"/>
                <w:sz w:val="22"/>
                <w:szCs w:val="22"/>
              </w:rPr>
            </w:pPr>
            <w:r w:rsidRPr="00DE0974">
              <w:rPr>
                <w:rFonts w:eastAsia="Cambria"/>
                <w:w w:val="105"/>
                <w:sz w:val="22"/>
                <w:szCs w:val="22"/>
              </w:rPr>
              <w:t>The</w:t>
            </w:r>
            <w:r w:rsidRPr="00DE0974">
              <w:rPr>
                <w:rFonts w:eastAsia="Cambria"/>
                <w:spacing w:val="19"/>
                <w:w w:val="105"/>
                <w:sz w:val="22"/>
                <w:szCs w:val="22"/>
              </w:rPr>
              <w:t xml:space="preserve"> </w:t>
            </w:r>
            <w:r w:rsidRPr="00DE0974">
              <w:rPr>
                <w:rFonts w:eastAsia="Cambria"/>
                <w:w w:val="105"/>
                <w:sz w:val="22"/>
                <w:szCs w:val="22"/>
              </w:rPr>
              <w:t>place</w:t>
            </w:r>
            <w:r w:rsidRPr="00DE0974">
              <w:rPr>
                <w:rFonts w:eastAsia="Cambria"/>
                <w:spacing w:val="19"/>
                <w:w w:val="105"/>
                <w:sz w:val="22"/>
                <w:szCs w:val="22"/>
              </w:rPr>
              <w:t xml:space="preserve"> </w:t>
            </w:r>
            <w:r w:rsidRPr="00DE0974">
              <w:rPr>
                <w:rFonts w:eastAsia="Cambria"/>
                <w:w w:val="105"/>
                <w:sz w:val="22"/>
                <w:szCs w:val="22"/>
              </w:rPr>
              <w:t>of</w:t>
            </w:r>
            <w:r w:rsidRPr="00DE0974">
              <w:rPr>
                <w:rFonts w:eastAsia="Cambria"/>
                <w:spacing w:val="19"/>
                <w:w w:val="105"/>
                <w:sz w:val="22"/>
                <w:szCs w:val="22"/>
              </w:rPr>
              <w:t xml:space="preserve"> </w:t>
            </w:r>
            <w:r w:rsidRPr="00DE0974">
              <w:rPr>
                <w:rFonts w:eastAsia="Cambria"/>
                <w:w w:val="105"/>
                <w:sz w:val="22"/>
                <w:szCs w:val="22"/>
              </w:rPr>
              <w:t>Incorporation</w:t>
            </w:r>
            <w:r w:rsidRPr="00DE0974">
              <w:rPr>
                <w:rFonts w:eastAsia="Cambria"/>
                <w:spacing w:val="19"/>
                <w:w w:val="105"/>
                <w:sz w:val="22"/>
                <w:szCs w:val="22"/>
              </w:rPr>
              <w:t xml:space="preserve"> </w:t>
            </w:r>
            <w:r w:rsidRPr="00DE0974">
              <w:rPr>
                <w:rFonts w:eastAsia="Cambria"/>
                <w:w w:val="105"/>
                <w:sz w:val="22"/>
                <w:szCs w:val="22"/>
              </w:rPr>
              <w:t>or the</w:t>
            </w:r>
            <w:r w:rsidRPr="00DE0974">
              <w:rPr>
                <w:rFonts w:eastAsia="Cambria"/>
                <w:spacing w:val="48"/>
                <w:w w:val="105"/>
                <w:sz w:val="22"/>
                <w:szCs w:val="22"/>
              </w:rPr>
              <w:t xml:space="preserve"> </w:t>
            </w:r>
            <w:r w:rsidRPr="00DE0974">
              <w:rPr>
                <w:rFonts w:eastAsia="Cambria"/>
                <w:w w:val="105"/>
                <w:sz w:val="22"/>
                <w:szCs w:val="22"/>
              </w:rPr>
              <w:t>place</w:t>
            </w:r>
            <w:r w:rsidRPr="00DE0974">
              <w:rPr>
                <w:rFonts w:eastAsia="Cambria"/>
                <w:spacing w:val="48"/>
                <w:w w:val="105"/>
                <w:sz w:val="22"/>
                <w:szCs w:val="22"/>
              </w:rPr>
              <w:t xml:space="preserve"> </w:t>
            </w:r>
            <w:r w:rsidRPr="00DE0974">
              <w:rPr>
                <w:rFonts w:eastAsia="Cambria"/>
                <w:w w:val="105"/>
                <w:sz w:val="22"/>
                <w:szCs w:val="22"/>
              </w:rPr>
              <w:t>of</w:t>
            </w:r>
            <w:r w:rsidRPr="00DE0974">
              <w:rPr>
                <w:rFonts w:eastAsia="Cambria"/>
                <w:spacing w:val="47"/>
                <w:w w:val="105"/>
                <w:sz w:val="22"/>
                <w:szCs w:val="22"/>
              </w:rPr>
              <w:t xml:space="preserve"> </w:t>
            </w:r>
            <w:r w:rsidRPr="00DE0974">
              <w:rPr>
                <w:rFonts w:eastAsia="Cambria"/>
                <w:w w:val="105"/>
                <w:sz w:val="22"/>
                <w:szCs w:val="22"/>
              </w:rPr>
              <w:t>registration</w:t>
            </w:r>
            <w:r w:rsidRPr="00DE0974">
              <w:rPr>
                <w:rFonts w:eastAsia="Cambria"/>
                <w:spacing w:val="48"/>
                <w:w w:val="105"/>
                <w:sz w:val="22"/>
                <w:szCs w:val="22"/>
              </w:rPr>
              <w:t xml:space="preserve"> </w:t>
            </w:r>
            <w:r w:rsidRPr="00DE0974">
              <w:rPr>
                <w:rFonts w:eastAsia="Cambria"/>
                <w:w w:val="105"/>
                <w:sz w:val="22"/>
                <w:szCs w:val="22"/>
              </w:rPr>
              <w:t xml:space="preserve">and  </w:t>
            </w:r>
            <w:r w:rsidRPr="00DE0974">
              <w:rPr>
                <w:rFonts w:eastAsia="Cambria"/>
                <w:spacing w:val="-53"/>
                <w:w w:val="105"/>
                <w:sz w:val="22"/>
                <w:szCs w:val="22"/>
              </w:rPr>
              <w:t xml:space="preserve"> </w:t>
            </w:r>
            <w:r w:rsidRPr="00DE0974">
              <w:rPr>
                <w:rFonts w:eastAsia="Cambria"/>
                <w:w w:val="105"/>
                <w:sz w:val="22"/>
                <w:szCs w:val="22"/>
              </w:rPr>
              <w:t>the</w:t>
            </w:r>
            <w:r w:rsidRPr="00DE0974">
              <w:rPr>
                <w:rFonts w:eastAsia="Cambria"/>
                <w:spacing w:val="-4"/>
                <w:w w:val="105"/>
                <w:sz w:val="22"/>
                <w:szCs w:val="22"/>
              </w:rPr>
              <w:t xml:space="preserve"> </w:t>
            </w:r>
            <w:r w:rsidRPr="00DE0974">
              <w:rPr>
                <w:rFonts w:eastAsia="Cambria"/>
                <w:w w:val="105"/>
                <w:sz w:val="22"/>
                <w:szCs w:val="22"/>
              </w:rPr>
              <w:t>nationality</w:t>
            </w:r>
            <w:r w:rsidRPr="00DE0974">
              <w:rPr>
                <w:rFonts w:eastAsia="Cambria"/>
                <w:spacing w:val="-3"/>
                <w:w w:val="105"/>
                <w:sz w:val="22"/>
                <w:szCs w:val="22"/>
              </w:rPr>
              <w:t xml:space="preserve"> </w:t>
            </w:r>
            <w:r w:rsidRPr="00DE0974">
              <w:rPr>
                <w:rFonts w:eastAsia="Cambria"/>
                <w:w w:val="105"/>
                <w:sz w:val="22"/>
                <w:szCs w:val="22"/>
              </w:rPr>
              <w:t>of</w:t>
            </w:r>
            <w:r w:rsidRPr="00DE0974">
              <w:rPr>
                <w:rFonts w:eastAsia="Cambria"/>
                <w:spacing w:val="-6"/>
                <w:w w:val="105"/>
                <w:sz w:val="22"/>
                <w:szCs w:val="22"/>
              </w:rPr>
              <w:t xml:space="preserve"> </w:t>
            </w:r>
            <w:r w:rsidRPr="00DE0974">
              <w:rPr>
                <w:rFonts w:eastAsia="Cambria"/>
                <w:w w:val="105"/>
                <w:sz w:val="22"/>
                <w:szCs w:val="22"/>
              </w:rPr>
              <w:t>the</w:t>
            </w:r>
            <w:r w:rsidRPr="00DE0974">
              <w:rPr>
                <w:rFonts w:eastAsia="Cambria"/>
                <w:spacing w:val="-4"/>
                <w:w w:val="105"/>
                <w:sz w:val="22"/>
                <w:szCs w:val="22"/>
              </w:rPr>
              <w:t xml:space="preserve"> </w:t>
            </w:r>
            <w:r w:rsidRPr="00DE0974">
              <w:rPr>
                <w:rFonts w:eastAsia="Cambria"/>
                <w:w w:val="105"/>
                <w:sz w:val="22"/>
                <w:szCs w:val="22"/>
              </w:rPr>
              <w:t>owner</w:t>
            </w:r>
          </w:p>
        </w:tc>
        <w:tc>
          <w:tcPr>
            <w:tcW w:w="3118" w:type="dxa"/>
          </w:tcPr>
          <w:p w:rsidR="00DE0974" w:rsidRPr="00DE0974" w:rsidRDefault="007C76D0" w:rsidP="00DE0974">
            <w:pPr>
              <w:widowControl w:val="0"/>
              <w:autoSpaceDE w:val="0"/>
              <w:autoSpaceDN w:val="0"/>
              <w:spacing w:before="2" w:line="275" w:lineRule="exact"/>
              <w:ind w:left="107"/>
              <w:rPr>
                <w:rFonts w:eastAsia="Cambria"/>
                <w:sz w:val="22"/>
                <w:szCs w:val="22"/>
              </w:rPr>
            </w:pPr>
            <w:r w:rsidRPr="00DE0974">
              <w:rPr>
                <w:rFonts w:eastAsia="Cambria"/>
                <w:w w:val="105"/>
                <w:sz w:val="22"/>
                <w:szCs w:val="22"/>
              </w:rPr>
              <w:t>incorporation.pdf</w:t>
            </w:r>
          </w:p>
        </w:tc>
      </w:tr>
      <w:tr w:rsidR="00A27BD9" w:rsidTr="000410BF">
        <w:trPr>
          <w:trHeight w:val="429"/>
        </w:trPr>
        <w:tc>
          <w:tcPr>
            <w:tcW w:w="851" w:type="dxa"/>
          </w:tcPr>
          <w:p w:rsidR="00DE0974" w:rsidRPr="00DE0974" w:rsidRDefault="007C76D0" w:rsidP="00DE0974">
            <w:pPr>
              <w:widowControl w:val="0"/>
              <w:autoSpaceDE w:val="0"/>
              <w:autoSpaceDN w:val="0"/>
              <w:spacing w:before="2"/>
              <w:ind w:left="107"/>
              <w:rPr>
                <w:rFonts w:eastAsia="Cambria"/>
                <w:sz w:val="22"/>
                <w:szCs w:val="22"/>
              </w:rPr>
            </w:pPr>
            <w:r w:rsidRPr="00DE0974">
              <w:rPr>
                <w:rFonts w:eastAsia="Cambria"/>
                <w:sz w:val="22"/>
                <w:szCs w:val="22"/>
              </w:rPr>
              <w:t>6.</w:t>
            </w:r>
          </w:p>
        </w:tc>
        <w:tc>
          <w:tcPr>
            <w:tcW w:w="4678" w:type="dxa"/>
          </w:tcPr>
          <w:p w:rsidR="00DE0974" w:rsidRPr="00DE0974" w:rsidRDefault="007C76D0" w:rsidP="00DE0974">
            <w:pPr>
              <w:widowControl w:val="0"/>
              <w:autoSpaceDE w:val="0"/>
              <w:autoSpaceDN w:val="0"/>
              <w:spacing w:before="2"/>
              <w:ind w:left="108"/>
              <w:rPr>
                <w:rFonts w:eastAsia="Cambria"/>
                <w:sz w:val="22"/>
                <w:szCs w:val="22"/>
              </w:rPr>
            </w:pPr>
            <w:r w:rsidRPr="00DE0974">
              <w:rPr>
                <w:rFonts w:eastAsia="Cambria"/>
                <w:w w:val="105"/>
                <w:sz w:val="22"/>
                <w:szCs w:val="22"/>
              </w:rPr>
              <w:t>Technical Experience certificate</w:t>
            </w:r>
            <w:r w:rsidRPr="00DE0974">
              <w:rPr>
                <w:rFonts w:eastAsia="Cambria"/>
                <w:spacing w:val="-10"/>
                <w:w w:val="105"/>
                <w:sz w:val="22"/>
                <w:szCs w:val="22"/>
              </w:rPr>
              <w:t xml:space="preserve"> </w:t>
            </w:r>
            <w:r w:rsidRPr="00DE0974">
              <w:rPr>
                <w:rFonts w:eastAsia="Cambria"/>
                <w:w w:val="105"/>
                <w:sz w:val="22"/>
                <w:szCs w:val="22"/>
              </w:rPr>
              <w:t>issued</w:t>
            </w:r>
            <w:r w:rsidRPr="00DE0974">
              <w:rPr>
                <w:rFonts w:eastAsia="Cambria"/>
                <w:spacing w:val="-11"/>
                <w:w w:val="105"/>
                <w:sz w:val="22"/>
                <w:szCs w:val="22"/>
              </w:rPr>
              <w:t xml:space="preserve"> </w:t>
            </w:r>
            <w:r w:rsidRPr="00DE0974">
              <w:rPr>
                <w:rFonts w:eastAsia="Cambria"/>
                <w:w w:val="105"/>
                <w:sz w:val="22"/>
                <w:szCs w:val="22"/>
              </w:rPr>
              <w:t>by</w:t>
            </w:r>
            <w:r w:rsidRPr="00DE0974">
              <w:rPr>
                <w:rFonts w:eastAsia="Cambria"/>
                <w:spacing w:val="-9"/>
                <w:w w:val="105"/>
                <w:sz w:val="22"/>
                <w:szCs w:val="22"/>
              </w:rPr>
              <w:t xml:space="preserve"> </w:t>
            </w:r>
            <w:r w:rsidRPr="00DE0974">
              <w:rPr>
                <w:rFonts w:eastAsia="Cambria"/>
                <w:w w:val="105"/>
                <w:sz w:val="22"/>
                <w:szCs w:val="22"/>
              </w:rPr>
              <w:t>utility</w:t>
            </w:r>
          </w:p>
        </w:tc>
        <w:tc>
          <w:tcPr>
            <w:tcW w:w="3118" w:type="dxa"/>
          </w:tcPr>
          <w:p w:rsidR="00DE0974" w:rsidRPr="00DE0974" w:rsidRDefault="007C76D0" w:rsidP="00DE0974">
            <w:pPr>
              <w:widowControl w:val="0"/>
              <w:autoSpaceDE w:val="0"/>
              <w:autoSpaceDN w:val="0"/>
              <w:spacing w:before="2"/>
              <w:ind w:left="107"/>
              <w:rPr>
                <w:rFonts w:eastAsia="Cambria"/>
                <w:sz w:val="22"/>
                <w:szCs w:val="22"/>
              </w:rPr>
            </w:pPr>
            <w:r w:rsidRPr="00DE0974">
              <w:rPr>
                <w:rFonts w:eastAsia="Cambria"/>
                <w:w w:val="105"/>
                <w:sz w:val="22"/>
                <w:szCs w:val="22"/>
              </w:rPr>
              <w:t>techexp.pdf</w:t>
            </w:r>
          </w:p>
        </w:tc>
      </w:tr>
      <w:tr w:rsidR="00A27BD9" w:rsidTr="000410BF">
        <w:trPr>
          <w:trHeight w:val="275"/>
        </w:trPr>
        <w:tc>
          <w:tcPr>
            <w:tcW w:w="851" w:type="dxa"/>
          </w:tcPr>
          <w:p w:rsidR="00DE0974" w:rsidRPr="00DE0974" w:rsidRDefault="007C76D0" w:rsidP="00DE0974">
            <w:pPr>
              <w:widowControl w:val="0"/>
              <w:autoSpaceDE w:val="0"/>
              <w:autoSpaceDN w:val="0"/>
              <w:spacing w:before="2"/>
              <w:ind w:left="107"/>
              <w:rPr>
                <w:rFonts w:eastAsia="Cambria"/>
                <w:sz w:val="22"/>
                <w:szCs w:val="22"/>
              </w:rPr>
            </w:pPr>
            <w:r w:rsidRPr="00DE0974">
              <w:rPr>
                <w:rFonts w:eastAsia="Cambria"/>
                <w:sz w:val="22"/>
                <w:szCs w:val="22"/>
              </w:rPr>
              <w:t>7.</w:t>
            </w:r>
          </w:p>
        </w:tc>
        <w:tc>
          <w:tcPr>
            <w:tcW w:w="4678" w:type="dxa"/>
          </w:tcPr>
          <w:p w:rsidR="00DE0974" w:rsidRPr="00DE0974" w:rsidRDefault="007C76D0" w:rsidP="00DE0974">
            <w:pPr>
              <w:widowControl w:val="0"/>
              <w:tabs>
                <w:tab w:val="left" w:pos="2161"/>
              </w:tabs>
              <w:autoSpaceDE w:val="0"/>
              <w:autoSpaceDN w:val="0"/>
              <w:spacing w:before="2"/>
              <w:ind w:left="108"/>
              <w:rPr>
                <w:rFonts w:eastAsia="Cambria"/>
                <w:sz w:val="22"/>
                <w:szCs w:val="22"/>
              </w:rPr>
            </w:pPr>
            <w:r w:rsidRPr="00DE0974">
              <w:rPr>
                <w:rFonts w:eastAsia="Cambria"/>
                <w:sz w:val="22"/>
                <w:szCs w:val="22"/>
              </w:rPr>
              <w:t>Audited Financial</w:t>
            </w:r>
            <w:r w:rsidRPr="00DE0974">
              <w:rPr>
                <w:rFonts w:eastAsia="Cambria"/>
                <w:spacing w:val="33"/>
                <w:sz w:val="22"/>
                <w:szCs w:val="22"/>
              </w:rPr>
              <w:t xml:space="preserve"> </w:t>
            </w:r>
            <w:r w:rsidRPr="00DE0974">
              <w:rPr>
                <w:rFonts w:eastAsia="Cambria"/>
                <w:sz w:val="22"/>
                <w:szCs w:val="22"/>
              </w:rPr>
              <w:t>Statements</w:t>
            </w:r>
            <w:r w:rsidRPr="00DE0974">
              <w:rPr>
                <w:rFonts w:eastAsia="Cambria"/>
                <w:spacing w:val="85"/>
                <w:sz w:val="22"/>
                <w:szCs w:val="22"/>
              </w:rPr>
              <w:t xml:space="preserve"> </w:t>
            </w:r>
            <w:r w:rsidRPr="00DE0974">
              <w:rPr>
                <w:rFonts w:eastAsia="Cambria"/>
                <w:sz w:val="22"/>
                <w:szCs w:val="22"/>
              </w:rPr>
              <w:t>(for last</w:t>
            </w:r>
            <w:r w:rsidRPr="00DE0974">
              <w:rPr>
                <w:rFonts w:eastAsia="Cambria"/>
                <w:spacing w:val="12"/>
                <w:sz w:val="22"/>
                <w:szCs w:val="22"/>
              </w:rPr>
              <w:t xml:space="preserve"> </w:t>
            </w:r>
            <w:r w:rsidRPr="00DE0974">
              <w:rPr>
                <w:rFonts w:eastAsia="Cambria"/>
                <w:sz w:val="22"/>
                <w:szCs w:val="22"/>
              </w:rPr>
              <w:t>five</w:t>
            </w:r>
            <w:r w:rsidRPr="00DE0974">
              <w:rPr>
                <w:rFonts w:eastAsia="Cambria"/>
                <w:spacing w:val="13"/>
                <w:sz w:val="22"/>
                <w:szCs w:val="22"/>
              </w:rPr>
              <w:t xml:space="preserve"> </w:t>
            </w:r>
            <w:r w:rsidRPr="00DE0974">
              <w:rPr>
                <w:rFonts w:eastAsia="Cambria"/>
                <w:sz w:val="22"/>
                <w:szCs w:val="22"/>
              </w:rPr>
              <w:t>years)</w:t>
            </w:r>
          </w:p>
        </w:tc>
        <w:tc>
          <w:tcPr>
            <w:tcW w:w="3118" w:type="dxa"/>
          </w:tcPr>
          <w:p w:rsidR="00DE0974" w:rsidRPr="00DE0974" w:rsidRDefault="007C76D0" w:rsidP="00DE0974">
            <w:pPr>
              <w:widowControl w:val="0"/>
              <w:autoSpaceDE w:val="0"/>
              <w:autoSpaceDN w:val="0"/>
              <w:spacing w:before="2"/>
              <w:ind w:left="107"/>
              <w:rPr>
                <w:rFonts w:eastAsia="Cambria"/>
                <w:sz w:val="22"/>
                <w:szCs w:val="22"/>
              </w:rPr>
            </w:pPr>
            <w:r w:rsidRPr="00DE0974">
              <w:rPr>
                <w:rFonts w:eastAsia="Cambria"/>
                <w:w w:val="105"/>
                <w:sz w:val="22"/>
                <w:szCs w:val="22"/>
              </w:rPr>
              <w:t>audfincer.pdf</w:t>
            </w:r>
          </w:p>
        </w:tc>
      </w:tr>
      <w:tr w:rsidR="00A27BD9" w:rsidTr="000410BF">
        <w:trPr>
          <w:trHeight w:val="265"/>
        </w:trPr>
        <w:tc>
          <w:tcPr>
            <w:tcW w:w="851" w:type="dxa"/>
          </w:tcPr>
          <w:p w:rsidR="00DE0974" w:rsidRPr="00DE0974" w:rsidRDefault="007C76D0" w:rsidP="00DE0974">
            <w:pPr>
              <w:widowControl w:val="0"/>
              <w:autoSpaceDE w:val="0"/>
              <w:autoSpaceDN w:val="0"/>
              <w:spacing w:before="2"/>
              <w:ind w:left="107"/>
              <w:rPr>
                <w:rFonts w:eastAsia="Cambria"/>
                <w:sz w:val="22"/>
                <w:szCs w:val="22"/>
              </w:rPr>
            </w:pPr>
            <w:r w:rsidRPr="00DE0974">
              <w:rPr>
                <w:rFonts w:eastAsia="Cambria"/>
                <w:sz w:val="22"/>
                <w:szCs w:val="22"/>
              </w:rPr>
              <w:t>8.</w:t>
            </w:r>
          </w:p>
        </w:tc>
        <w:tc>
          <w:tcPr>
            <w:tcW w:w="4678" w:type="dxa"/>
          </w:tcPr>
          <w:p w:rsidR="00DE0974" w:rsidRPr="00DE0974" w:rsidRDefault="007C76D0" w:rsidP="00DE0974">
            <w:pPr>
              <w:widowControl w:val="0"/>
              <w:autoSpaceDE w:val="0"/>
              <w:autoSpaceDN w:val="0"/>
              <w:spacing w:before="2"/>
              <w:ind w:left="108"/>
              <w:rPr>
                <w:rFonts w:eastAsia="Cambria"/>
                <w:sz w:val="22"/>
                <w:szCs w:val="22"/>
              </w:rPr>
            </w:pPr>
            <w:r w:rsidRPr="00DE0974">
              <w:rPr>
                <w:rFonts w:eastAsia="Cambria"/>
                <w:sz w:val="22"/>
                <w:szCs w:val="22"/>
              </w:rPr>
              <w:t>Declaration in regard</w:t>
            </w:r>
            <w:r w:rsidRPr="00DE0974">
              <w:rPr>
                <w:rFonts w:eastAsia="Cambria"/>
                <w:sz w:val="22"/>
                <w:szCs w:val="22"/>
              </w:rPr>
              <w:tab/>
              <w:t>to financial</w:t>
            </w:r>
            <w:r w:rsidRPr="00DE0974">
              <w:rPr>
                <w:rFonts w:eastAsia="Cambria"/>
                <w:spacing w:val="30"/>
                <w:sz w:val="22"/>
                <w:szCs w:val="22"/>
              </w:rPr>
              <w:t xml:space="preserve"> </w:t>
            </w:r>
            <w:r w:rsidRPr="00DE0974">
              <w:rPr>
                <w:rFonts w:eastAsia="Cambria"/>
                <w:sz w:val="22"/>
                <w:szCs w:val="22"/>
              </w:rPr>
              <w:t>re-structuring</w:t>
            </w:r>
          </w:p>
        </w:tc>
        <w:tc>
          <w:tcPr>
            <w:tcW w:w="3118" w:type="dxa"/>
          </w:tcPr>
          <w:p w:rsidR="00DE0974" w:rsidRPr="00DE0974" w:rsidRDefault="007C76D0" w:rsidP="00DE0974">
            <w:pPr>
              <w:widowControl w:val="0"/>
              <w:autoSpaceDE w:val="0"/>
              <w:autoSpaceDN w:val="0"/>
              <w:spacing w:before="2"/>
              <w:ind w:left="107"/>
              <w:rPr>
                <w:rFonts w:eastAsia="Cambria"/>
                <w:sz w:val="22"/>
                <w:szCs w:val="22"/>
              </w:rPr>
            </w:pPr>
            <w:r w:rsidRPr="00DE0974">
              <w:rPr>
                <w:rFonts w:eastAsia="Cambria"/>
                <w:w w:val="110"/>
                <w:sz w:val="22"/>
                <w:szCs w:val="22"/>
              </w:rPr>
              <w:t>Decl_Fin_re_struc.pdf</w:t>
            </w:r>
          </w:p>
        </w:tc>
      </w:tr>
      <w:tr w:rsidR="00A27BD9" w:rsidTr="000410BF">
        <w:trPr>
          <w:trHeight w:val="269"/>
        </w:trPr>
        <w:tc>
          <w:tcPr>
            <w:tcW w:w="851" w:type="dxa"/>
          </w:tcPr>
          <w:p w:rsidR="00DE0974" w:rsidRPr="00DE0974" w:rsidRDefault="007C76D0" w:rsidP="00DE0974">
            <w:pPr>
              <w:widowControl w:val="0"/>
              <w:autoSpaceDE w:val="0"/>
              <w:autoSpaceDN w:val="0"/>
              <w:spacing w:before="2"/>
              <w:ind w:left="107"/>
              <w:rPr>
                <w:rFonts w:eastAsia="Cambria"/>
                <w:sz w:val="22"/>
                <w:szCs w:val="22"/>
              </w:rPr>
            </w:pPr>
            <w:r w:rsidRPr="00DE0974">
              <w:rPr>
                <w:rFonts w:eastAsia="Cambria"/>
                <w:sz w:val="22"/>
                <w:szCs w:val="22"/>
              </w:rPr>
              <w:t>9.</w:t>
            </w:r>
          </w:p>
        </w:tc>
        <w:tc>
          <w:tcPr>
            <w:tcW w:w="4678" w:type="dxa"/>
          </w:tcPr>
          <w:p w:rsidR="00DE0974" w:rsidRPr="00DE0974" w:rsidRDefault="007C76D0" w:rsidP="00DE0974">
            <w:pPr>
              <w:widowControl w:val="0"/>
              <w:tabs>
                <w:tab w:val="left" w:pos="1628"/>
                <w:tab w:val="left" w:pos="2127"/>
                <w:tab w:val="left" w:pos="3122"/>
              </w:tabs>
              <w:autoSpaceDE w:val="0"/>
              <w:autoSpaceDN w:val="0"/>
              <w:spacing w:before="2"/>
              <w:ind w:left="108"/>
              <w:rPr>
                <w:rFonts w:eastAsia="Cambria"/>
                <w:sz w:val="22"/>
                <w:szCs w:val="22"/>
              </w:rPr>
            </w:pPr>
            <w:r w:rsidRPr="00DE0974">
              <w:rPr>
                <w:rFonts w:eastAsia="Cambria"/>
                <w:w w:val="105"/>
                <w:sz w:val="22"/>
                <w:szCs w:val="22"/>
              </w:rPr>
              <w:t>Technical</w:t>
            </w:r>
            <w:r w:rsidRPr="00DE0974">
              <w:rPr>
                <w:rFonts w:eastAsia="Cambria"/>
                <w:spacing w:val="6"/>
                <w:w w:val="105"/>
                <w:sz w:val="22"/>
                <w:szCs w:val="22"/>
              </w:rPr>
              <w:t xml:space="preserve"> </w:t>
            </w:r>
            <w:r w:rsidRPr="00DE0974">
              <w:rPr>
                <w:rFonts w:eastAsia="Cambria"/>
                <w:w w:val="105"/>
                <w:sz w:val="22"/>
                <w:szCs w:val="22"/>
              </w:rPr>
              <w:t>GTP</w:t>
            </w:r>
          </w:p>
        </w:tc>
        <w:tc>
          <w:tcPr>
            <w:tcW w:w="3118" w:type="dxa"/>
          </w:tcPr>
          <w:p w:rsidR="00DE0974" w:rsidRPr="00DE0974" w:rsidRDefault="007C76D0" w:rsidP="00DE0974">
            <w:pPr>
              <w:widowControl w:val="0"/>
              <w:autoSpaceDE w:val="0"/>
              <w:autoSpaceDN w:val="0"/>
              <w:spacing w:before="2"/>
              <w:ind w:left="107"/>
              <w:rPr>
                <w:rFonts w:eastAsia="Cambria"/>
                <w:sz w:val="22"/>
                <w:szCs w:val="22"/>
              </w:rPr>
            </w:pPr>
            <w:r w:rsidRPr="00DE0974">
              <w:rPr>
                <w:rFonts w:eastAsia="Cambria"/>
                <w:w w:val="110"/>
                <w:sz w:val="22"/>
                <w:szCs w:val="22"/>
              </w:rPr>
              <w:t>gtp.pdf</w:t>
            </w:r>
          </w:p>
        </w:tc>
      </w:tr>
      <w:tr w:rsidR="00A27BD9" w:rsidTr="000410BF">
        <w:trPr>
          <w:trHeight w:val="299"/>
        </w:trPr>
        <w:tc>
          <w:tcPr>
            <w:tcW w:w="851" w:type="dxa"/>
          </w:tcPr>
          <w:p w:rsidR="00DE0974" w:rsidRPr="00DE0974" w:rsidRDefault="007C76D0" w:rsidP="00DE0974">
            <w:pPr>
              <w:widowControl w:val="0"/>
              <w:autoSpaceDE w:val="0"/>
              <w:autoSpaceDN w:val="0"/>
              <w:spacing w:before="2" w:line="277" w:lineRule="exact"/>
              <w:ind w:left="107"/>
              <w:rPr>
                <w:rFonts w:eastAsia="Cambria"/>
                <w:sz w:val="22"/>
                <w:szCs w:val="22"/>
              </w:rPr>
            </w:pPr>
            <w:r w:rsidRPr="00DE0974">
              <w:rPr>
                <w:rFonts w:eastAsia="Cambria"/>
                <w:sz w:val="22"/>
                <w:szCs w:val="22"/>
              </w:rPr>
              <w:t>10.</w:t>
            </w:r>
          </w:p>
        </w:tc>
        <w:tc>
          <w:tcPr>
            <w:tcW w:w="4678" w:type="dxa"/>
          </w:tcPr>
          <w:p w:rsidR="00DE0974" w:rsidRPr="00DE0974" w:rsidRDefault="007C76D0" w:rsidP="00DE0974">
            <w:pPr>
              <w:widowControl w:val="0"/>
              <w:autoSpaceDE w:val="0"/>
              <w:autoSpaceDN w:val="0"/>
              <w:spacing w:before="2" w:line="277" w:lineRule="exact"/>
              <w:ind w:left="108"/>
              <w:rPr>
                <w:rFonts w:eastAsia="Cambria"/>
                <w:sz w:val="22"/>
                <w:szCs w:val="22"/>
              </w:rPr>
            </w:pPr>
            <w:r w:rsidRPr="00DE0974">
              <w:rPr>
                <w:rFonts w:eastAsia="Cambria"/>
                <w:sz w:val="22"/>
                <w:szCs w:val="22"/>
              </w:rPr>
              <w:t>Type</w:t>
            </w:r>
            <w:r w:rsidRPr="00DE0974">
              <w:rPr>
                <w:rFonts w:eastAsia="Cambria"/>
                <w:spacing w:val="18"/>
                <w:sz w:val="22"/>
                <w:szCs w:val="22"/>
              </w:rPr>
              <w:t xml:space="preserve"> </w:t>
            </w:r>
            <w:r w:rsidRPr="00DE0974">
              <w:rPr>
                <w:rFonts w:eastAsia="Cambria"/>
                <w:sz w:val="22"/>
                <w:szCs w:val="22"/>
              </w:rPr>
              <w:t>Test</w:t>
            </w:r>
            <w:r w:rsidRPr="00DE0974">
              <w:rPr>
                <w:rFonts w:eastAsia="Cambria"/>
                <w:spacing w:val="18"/>
                <w:sz w:val="22"/>
                <w:szCs w:val="22"/>
              </w:rPr>
              <w:t xml:space="preserve"> </w:t>
            </w:r>
            <w:r w:rsidRPr="00DE0974">
              <w:rPr>
                <w:rFonts w:eastAsia="Cambria"/>
                <w:sz w:val="22"/>
                <w:szCs w:val="22"/>
              </w:rPr>
              <w:t>Report</w:t>
            </w:r>
          </w:p>
        </w:tc>
        <w:tc>
          <w:tcPr>
            <w:tcW w:w="3118" w:type="dxa"/>
          </w:tcPr>
          <w:p w:rsidR="00DE0974" w:rsidRPr="00DE0974" w:rsidRDefault="007C76D0" w:rsidP="00DE0974">
            <w:pPr>
              <w:widowControl w:val="0"/>
              <w:autoSpaceDE w:val="0"/>
              <w:autoSpaceDN w:val="0"/>
              <w:spacing w:before="2" w:line="277" w:lineRule="exact"/>
              <w:ind w:left="107"/>
              <w:rPr>
                <w:rFonts w:eastAsia="Cambria"/>
                <w:sz w:val="22"/>
                <w:szCs w:val="22"/>
              </w:rPr>
            </w:pPr>
            <w:r w:rsidRPr="00DE0974">
              <w:rPr>
                <w:rFonts w:eastAsia="Cambria"/>
                <w:w w:val="105"/>
                <w:sz w:val="22"/>
                <w:szCs w:val="22"/>
              </w:rPr>
              <w:t>ttreport.pdf</w:t>
            </w:r>
          </w:p>
        </w:tc>
      </w:tr>
      <w:tr w:rsidR="00A27BD9" w:rsidTr="000410BF">
        <w:trPr>
          <w:trHeight w:val="297"/>
        </w:trPr>
        <w:tc>
          <w:tcPr>
            <w:tcW w:w="851" w:type="dxa"/>
          </w:tcPr>
          <w:p w:rsidR="00DE0974" w:rsidRPr="00DE0974" w:rsidRDefault="007C76D0" w:rsidP="00DE0974">
            <w:pPr>
              <w:widowControl w:val="0"/>
              <w:autoSpaceDE w:val="0"/>
              <w:autoSpaceDN w:val="0"/>
              <w:spacing w:before="2" w:line="275" w:lineRule="exact"/>
              <w:ind w:left="107"/>
              <w:rPr>
                <w:rFonts w:eastAsia="Cambria"/>
                <w:sz w:val="22"/>
                <w:szCs w:val="22"/>
              </w:rPr>
            </w:pPr>
            <w:r w:rsidRPr="00DE0974">
              <w:rPr>
                <w:rFonts w:eastAsia="Cambria"/>
                <w:sz w:val="22"/>
                <w:szCs w:val="22"/>
              </w:rPr>
              <w:t>11.</w:t>
            </w:r>
          </w:p>
        </w:tc>
        <w:tc>
          <w:tcPr>
            <w:tcW w:w="4678" w:type="dxa"/>
          </w:tcPr>
          <w:p w:rsidR="00DE0974" w:rsidRPr="00DE0974" w:rsidRDefault="007C76D0" w:rsidP="00DE0974">
            <w:pPr>
              <w:widowControl w:val="0"/>
              <w:autoSpaceDE w:val="0"/>
              <w:autoSpaceDN w:val="0"/>
              <w:spacing w:before="2" w:line="275" w:lineRule="exact"/>
              <w:ind w:left="108"/>
              <w:rPr>
                <w:rFonts w:eastAsia="Cambria"/>
                <w:sz w:val="22"/>
                <w:szCs w:val="22"/>
              </w:rPr>
            </w:pPr>
            <w:r w:rsidRPr="00DE0974">
              <w:rPr>
                <w:rFonts w:eastAsia="Cambria"/>
                <w:w w:val="105"/>
                <w:sz w:val="22"/>
                <w:szCs w:val="22"/>
              </w:rPr>
              <w:t>Bank</w:t>
            </w:r>
            <w:r w:rsidRPr="00DE0974">
              <w:rPr>
                <w:rFonts w:eastAsia="Cambria"/>
                <w:spacing w:val="-8"/>
                <w:w w:val="105"/>
                <w:sz w:val="22"/>
                <w:szCs w:val="22"/>
              </w:rPr>
              <w:t xml:space="preserve"> </w:t>
            </w:r>
            <w:r w:rsidRPr="00DE0974">
              <w:rPr>
                <w:rFonts w:eastAsia="Cambria"/>
                <w:w w:val="105"/>
                <w:sz w:val="22"/>
                <w:szCs w:val="22"/>
              </w:rPr>
              <w:t>Certificate</w:t>
            </w:r>
          </w:p>
        </w:tc>
        <w:tc>
          <w:tcPr>
            <w:tcW w:w="3118" w:type="dxa"/>
          </w:tcPr>
          <w:p w:rsidR="00DE0974" w:rsidRPr="00DE0974" w:rsidRDefault="007C76D0" w:rsidP="00DE0974">
            <w:pPr>
              <w:widowControl w:val="0"/>
              <w:autoSpaceDE w:val="0"/>
              <w:autoSpaceDN w:val="0"/>
              <w:spacing w:before="2" w:line="275" w:lineRule="exact"/>
              <w:ind w:left="107"/>
              <w:rPr>
                <w:rFonts w:eastAsia="Cambria"/>
                <w:sz w:val="22"/>
                <w:szCs w:val="22"/>
              </w:rPr>
            </w:pPr>
            <w:r w:rsidRPr="00DE0974">
              <w:rPr>
                <w:rFonts w:eastAsia="Cambria"/>
                <w:w w:val="105"/>
                <w:sz w:val="22"/>
                <w:szCs w:val="22"/>
              </w:rPr>
              <w:t>bank.pdf</w:t>
            </w:r>
          </w:p>
        </w:tc>
      </w:tr>
      <w:tr w:rsidR="00A27BD9" w:rsidTr="000410BF">
        <w:trPr>
          <w:trHeight w:val="300"/>
        </w:trPr>
        <w:tc>
          <w:tcPr>
            <w:tcW w:w="851" w:type="dxa"/>
          </w:tcPr>
          <w:p w:rsidR="00DE0974" w:rsidRPr="00DE0974" w:rsidRDefault="007C76D0" w:rsidP="00DE0974">
            <w:pPr>
              <w:widowControl w:val="0"/>
              <w:autoSpaceDE w:val="0"/>
              <w:autoSpaceDN w:val="0"/>
              <w:spacing w:before="2" w:line="277" w:lineRule="exact"/>
              <w:ind w:left="107"/>
              <w:rPr>
                <w:rFonts w:eastAsia="Cambria"/>
                <w:sz w:val="22"/>
                <w:szCs w:val="22"/>
              </w:rPr>
            </w:pPr>
            <w:r w:rsidRPr="00DE0974">
              <w:rPr>
                <w:rFonts w:eastAsia="Cambria"/>
                <w:sz w:val="22"/>
                <w:szCs w:val="22"/>
              </w:rPr>
              <w:t>12.</w:t>
            </w:r>
          </w:p>
        </w:tc>
        <w:tc>
          <w:tcPr>
            <w:tcW w:w="4678" w:type="dxa"/>
          </w:tcPr>
          <w:p w:rsidR="00DE0974" w:rsidRPr="00DE0974" w:rsidRDefault="007C76D0" w:rsidP="00DE0974">
            <w:pPr>
              <w:widowControl w:val="0"/>
              <w:autoSpaceDE w:val="0"/>
              <w:autoSpaceDN w:val="0"/>
              <w:spacing w:before="2" w:line="277" w:lineRule="exact"/>
              <w:ind w:left="108"/>
              <w:rPr>
                <w:rFonts w:eastAsia="Cambria"/>
                <w:sz w:val="22"/>
                <w:szCs w:val="22"/>
              </w:rPr>
            </w:pPr>
            <w:r w:rsidRPr="00DE0974">
              <w:rPr>
                <w:rFonts w:eastAsia="Cambria"/>
                <w:w w:val="105"/>
                <w:sz w:val="22"/>
                <w:szCs w:val="22"/>
              </w:rPr>
              <w:t>Manufacturer</w:t>
            </w:r>
            <w:r w:rsidRPr="00DE0974">
              <w:rPr>
                <w:rFonts w:eastAsia="Cambria"/>
                <w:spacing w:val="2"/>
                <w:w w:val="105"/>
                <w:sz w:val="22"/>
                <w:szCs w:val="22"/>
              </w:rPr>
              <w:t xml:space="preserve"> </w:t>
            </w:r>
            <w:r w:rsidRPr="00DE0974">
              <w:rPr>
                <w:rFonts w:eastAsia="Cambria"/>
                <w:w w:val="105"/>
                <w:sz w:val="22"/>
                <w:szCs w:val="22"/>
              </w:rPr>
              <w:t>Authorization</w:t>
            </w:r>
          </w:p>
        </w:tc>
        <w:tc>
          <w:tcPr>
            <w:tcW w:w="3118" w:type="dxa"/>
          </w:tcPr>
          <w:p w:rsidR="00DE0974" w:rsidRPr="00DE0974" w:rsidRDefault="007C76D0" w:rsidP="00DE0974">
            <w:pPr>
              <w:widowControl w:val="0"/>
              <w:autoSpaceDE w:val="0"/>
              <w:autoSpaceDN w:val="0"/>
              <w:spacing w:before="2" w:line="277" w:lineRule="exact"/>
              <w:ind w:left="107"/>
              <w:rPr>
                <w:rFonts w:eastAsia="Cambria"/>
                <w:sz w:val="22"/>
                <w:szCs w:val="22"/>
              </w:rPr>
            </w:pPr>
            <w:r w:rsidRPr="00DE0974">
              <w:rPr>
                <w:rFonts w:eastAsia="Cambria"/>
                <w:w w:val="105"/>
                <w:sz w:val="22"/>
                <w:szCs w:val="22"/>
              </w:rPr>
              <w:t>manuauth.pdf</w:t>
            </w:r>
          </w:p>
        </w:tc>
      </w:tr>
      <w:tr w:rsidR="00A27BD9" w:rsidTr="000410BF">
        <w:trPr>
          <w:trHeight w:val="297"/>
        </w:trPr>
        <w:tc>
          <w:tcPr>
            <w:tcW w:w="851" w:type="dxa"/>
          </w:tcPr>
          <w:p w:rsidR="00DE0974" w:rsidRPr="00DE0974" w:rsidRDefault="007C76D0" w:rsidP="00DE0974">
            <w:pPr>
              <w:widowControl w:val="0"/>
              <w:autoSpaceDE w:val="0"/>
              <w:autoSpaceDN w:val="0"/>
              <w:spacing w:before="2" w:line="275" w:lineRule="exact"/>
              <w:ind w:left="107"/>
              <w:rPr>
                <w:rFonts w:eastAsia="Cambria"/>
                <w:sz w:val="22"/>
                <w:szCs w:val="22"/>
              </w:rPr>
            </w:pPr>
            <w:r w:rsidRPr="00DE0974">
              <w:rPr>
                <w:rFonts w:eastAsia="Cambria"/>
                <w:sz w:val="22"/>
                <w:szCs w:val="22"/>
              </w:rPr>
              <w:t>13.</w:t>
            </w:r>
          </w:p>
        </w:tc>
        <w:tc>
          <w:tcPr>
            <w:tcW w:w="4678" w:type="dxa"/>
          </w:tcPr>
          <w:p w:rsidR="00DE0974" w:rsidRPr="00DE0974" w:rsidRDefault="007C76D0" w:rsidP="00DE0974">
            <w:pPr>
              <w:widowControl w:val="0"/>
              <w:autoSpaceDE w:val="0"/>
              <w:autoSpaceDN w:val="0"/>
              <w:spacing w:before="2" w:line="275" w:lineRule="exact"/>
              <w:ind w:left="108"/>
              <w:rPr>
                <w:rFonts w:eastAsia="Cambria"/>
                <w:sz w:val="22"/>
                <w:szCs w:val="22"/>
              </w:rPr>
            </w:pPr>
            <w:r w:rsidRPr="00DE0974">
              <w:rPr>
                <w:rFonts w:eastAsia="Cambria"/>
                <w:w w:val="105"/>
                <w:sz w:val="22"/>
                <w:szCs w:val="22"/>
              </w:rPr>
              <w:t>Work</w:t>
            </w:r>
            <w:r w:rsidRPr="00DE0974">
              <w:rPr>
                <w:rFonts w:eastAsia="Cambria"/>
                <w:spacing w:val="1"/>
                <w:w w:val="105"/>
                <w:sz w:val="22"/>
                <w:szCs w:val="22"/>
              </w:rPr>
              <w:t xml:space="preserve"> </w:t>
            </w:r>
            <w:r w:rsidRPr="00DE0974">
              <w:rPr>
                <w:rFonts w:eastAsia="Cambria"/>
                <w:w w:val="105"/>
                <w:sz w:val="22"/>
                <w:szCs w:val="22"/>
              </w:rPr>
              <w:t>Schedule</w:t>
            </w:r>
            <w:r w:rsidRPr="00DE0974">
              <w:rPr>
                <w:rFonts w:eastAsia="Cambria"/>
                <w:spacing w:val="2"/>
                <w:w w:val="105"/>
                <w:sz w:val="22"/>
                <w:szCs w:val="22"/>
              </w:rPr>
              <w:t xml:space="preserve"> </w:t>
            </w:r>
            <w:r w:rsidRPr="00DE0974">
              <w:rPr>
                <w:rFonts w:eastAsia="Cambria"/>
                <w:w w:val="105"/>
                <w:sz w:val="22"/>
                <w:szCs w:val="22"/>
              </w:rPr>
              <w:t>(BAR</w:t>
            </w:r>
            <w:r w:rsidRPr="00DE0974">
              <w:rPr>
                <w:rFonts w:eastAsia="Cambria"/>
                <w:spacing w:val="2"/>
                <w:w w:val="105"/>
                <w:sz w:val="22"/>
                <w:szCs w:val="22"/>
              </w:rPr>
              <w:t xml:space="preserve"> </w:t>
            </w:r>
            <w:r w:rsidRPr="00DE0974">
              <w:rPr>
                <w:rFonts w:eastAsia="Cambria"/>
                <w:w w:val="105"/>
                <w:sz w:val="22"/>
                <w:szCs w:val="22"/>
              </w:rPr>
              <w:t>Chart)</w:t>
            </w:r>
          </w:p>
        </w:tc>
        <w:tc>
          <w:tcPr>
            <w:tcW w:w="3118" w:type="dxa"/>
          </w:tcPr>
          <w:p w:rsidR="00DE0974" w:rsidRPr="00DE0974" w:rsidRDefault="007C76D0" w:rsidP="00DE0974">
            <w:pPr>
              <w:widowControl w:val="0"/>
              <w:autoSpaceDE w:val="0"/>
              <w:autoSpaceDN w:val="0"/>
              <w:spacing w:before="2" w:line="275" w:lineRule="exact"/>
              <w:ind w:left="107"/>
              <w:rPr>
                <w:rFonts w:eastAsia="Cambria"/>
                <w:sz w:val="22"/>
                <w:szCs w:val="22"/>
              </w:rPr>
            </w:pPr>
            <w:r w:rsidRPr="00DE0974">
              <w:rPr>
                <w:rFonts w:eastAsia="Cambria"/>
                <w:w w:val="105"/>
                <w:sz w:val="22"/>
                <w:szCs w:val="22"/>
              </w:rPr>
              <w:t>barchart.pdf</w:t>
            </w:r>
          </w:p>
        </w:tc>
      </w:tr>
      <w:tr w:rsidR="00A27BD9" w:rsidTr="000410BF">
        <w:trPr>
          <w:trHeight w:val="299"/>
        </w:trPr>
        <w:tc>
          <w:tcPr>
            <w:tcW w:w="851" w:type="dxa"/>
          </w:tcPr>
          <w:p w:rsidR="00DE0974" w:rsidRPr="00DE0974" w:rsidRDefault="007C76D0" w:rsidP="00DE0974">
            <w:pPr>
              <w:widowControl w:val="0"/>
              <w:autoSpaceDE w:val="0"/>
              <w:autoSpaceDN w:val="0"/>
              <w:spacing w:before="2" w:line="277" w:lineRule="exact"/>
              <w:ind w:left="107"/>
              <w:rPr>
                <w:rFonts w:eastAsia="Cambria"/>
                <w:sz w:val="22"/>
                <w:szCs w:val="22"/>
              </w:rPr>
            </w:pPr>
            <w:r w:rsidRPr="00DE0974">
              <w:rPr>
                <w:rFonts w:eastAsia="Cambria"/>
                <w:sz w:val="22"/>
                <w:szCs w:val="22"/>
              </w:rPr>
              <w:t>14.</w:t>
            </w:r>
          </w:p>
        </w:tc>
        <w:tc>
          <w:tcPr>
            <w:tcW w:w="4678" w:type="dxa"/>
          </w:tcPr>
          <w:p w:rsidR="00DE0974" w:rsidRPr="00DE0974" w:rsidRDefault="007C76D0" w:rsidP="00DE0974">
            <w:pPr>
              <w:widowControl w:val="0"/>
              <w:autoSpaceDE w:val="0"/>
              <w:autoSpaceDN w:val="0"/>
              <w:spacing w:before="2" w:line="277" w:lineRule="exact"/>
              <w:ind w:left="108"/>
              <w:rPr>
                <w:rFonts w:eastAsia="Cambria"/>
                <w:sz w:val="22"/>
                <w:szCs w:val="22"/>
              </w:rPr>
            </w:pPr>
            <w:r w:rsidRPr="00DE0974">
              <w:rPr>
                <w:rFonts w:eastAsia="Cambria"/>
                <w:w w:val="105"/>
                <w:sz w:val="22"/>
                <w:szCs w:val="22"/>
              </w:rPr>
              <w:t>Guarantee</w:t>
            </w:r>
            <w:r w:rsidRPr="00DE0974">
              <w:rPr>
                <w:rFonts w:eastAsia="Cambria"/>
                <w:spacing w:val="-7"/>
                <w:w w:val="105"/>
                <w:sz w:val="22"/>
                <w:szCs w:val="22"/>
              </w:rPr>
              <w:t xml:space="preserve"> </w:t>
            </w:r>
            <w:r w:rsidRPr="00DE0974">
              <w:rPr>
                <w:rFonts w:eastAsia="Cambria"/>
                <w:w w:val="105"/>
                <w:sz w:val="22"/>
                <w:szCs w:val="22"/>
              </w:rPr>
              <w:t>Declaration</w:t>
            </w:r>
          </w:p>
        </w:tc>
        <w:tc>
          <w:tcPr>
            <w:tcW w:w="3118" w:type="dxa"/>
          </w:tcPr>
          <w:p w:rsidR="00DE0974" w:rsidRPr="00DE0974" w:rsidRDefault="007C76D0" w:rsidP="00DE0974">
            <w:pPr>
              <w:widowControl w:val="0"/>
              <w:autoSpaceDE w:val="0"/>
              <w:autoSpaceDN w:val="0"/>
              <w:spacing w:before="2" w:line="277" w:lineRule="exact"/>
              <w:ind w:left="107"/>
              <w:rPr>
                <w:rFonts w:eastAsia="Cambria"/>
                <w:sz w:val="22"/>
                <w:szCs w:val="22"/>
              </w:rPr>
            </w:pPr>
            <w:r w:rsidRPr="00DE0974">
              <w:rPr>
                <w:rFonts w:eastAsia="Cambria"/>
                <w:w w:val="105"/>
                <w:sz w:val="22"/>
                <w:szCs w:val="22"/>
              </w:rPr>
              <w:t>guarantee.pdf</w:t>
            </w:r>
          </w:p>
        </w:tc>
      </w:tr>
      <w:tr w:rsidR="00A27BD9" w:rsidTr="000410BF">
        <w:trPr>
          <w:trHeight w:val="299"/>
        </w:trPr>
        <w:tc>
          <w:tcPr>
            <w:tcW w:w="851" w:type="dxa"/>
          </w:tcPr>
          <w:p w:rsidR="00DE0974" w:rsidRPr="00DE0974" w:rsidRDefault="007C76D0" w:rsidP="00DE0974">
            <w:pPr>
              <w:widowControl w:val="0"/>
              <w:autoSpaceDE w:val="0"/>
              <w:autoSpaceDN w:val="0"/>
              <w:spacing w:before="2" w:line="277" w:lineRule="exact"/>
              <w:ind w:left="107"/>
              <w:rPr>
                <w:rFonts w:eastAsia="Cambria"/>
                <w:sz w:val="22"/>
                <w:szCs w:val="22"/>
              </w:rPr>
            </w:pPr>
            <w:r w:rsidRPr="00DE0974">
              <w:rPr>
                <w:rFonts w:eastAsia="Cambria"/>
                <w:sz w:val="22"/>
                <w:szCs w:val="22"/>
              </w:rPr>
              <w:t>15.</w:t>
            </w:r>
          </w:p>
        </w:tc>
        <w:tc>
          <w:tcPr>
            <w:tcW w:w="4678" w:type="dxa"/>
          </w:tcPr>
          <w:p w:rsidR="00DE0974" w:rsidRPr="00DE0974" w:rsidRDefault="007C76D0" w:rsidP="00DE0974">
            <w:pPr>
              <w:widowControl w:val="0"/>
              <w:autoSpaceDE w:val="0"/>
              <w:autoSpaceDN w:val="0"/>
              <w:spacing w:before="2" w:line="277" w:lineRule="exact"/>
              <w:ind w:left="108"/>
              <w:rPr>
                <w:rFonts w:eastAsia="Cambria"/>
                <w:sz w:val="22"/>
                <w:szCs w:val="22"/>
              </w:rPr>
            </w:pPr>
            <w:r w:rsidRPr="00DE0974">
              <w:rPr>
                <w:rFonts w:eastAsia="Cambria"/>
                <w:w w:val="105"/>
                <w:sz w:val="22"/>
                <w:szCs w:val="22"/>
              </w:rPr>
              <w:t>Cancelled</w:t>
            </w:r>
            <w:r w:rsidRPr="00DE0974">
              <w:rPr>
                <w:rFonts w:eastAsia="Cambria"/>
                <w:spacing w:val="15"/>
                <w:w w:val="105"/>
                <w:sz w:val="22"/>
                <w:szCs w:val="22"/>
              </w:rPr>
              <w:t xml:space="preserve"> </w:t>
            </w:r>
            <w:proofErr w:type="spellStart"/>
            <w:r w:rsidRPr="00DE0974">
              <w:rPr>
                <w:rFonts w:eastAsia="Cambria"/>
                <w:w w:val="105"/>
                <w:sz w:val="22"/>
                <w:szCs w:val="22"/>
              </w:rPr>
              <w:t>Cheque</w:t>
            </w:r>
            <w:proofErr w:type="spellEnd"/>
          </w:p>
        </w:tc>
        <w:tc>
          <w:tcPr>
            <w:tcW w:w="3118" w:type="dxa"/>
          </w:tcPr>
          <w:p w:rsidR="00DE0974" w:rsidRPr="00DE0974" w:rsidRDefault="007C76D0" w:rsidP="00DE0974">
            <w:pPr>
              <w:widowControl w:val="0"/>
              <w:autoSpaceDE w:val="0"/>
              <w:autoSpaceDN w:val="0"/>
              <w:spacing w:before="2" w:line="277" w:lineRule="exact"/>
              <w:ind w:left="107"/>
              <w:rPr>
                <w:rFonts w:eastAsia="Cambria"/>
                <w:sz w:val="22"/>
                <w:szCs w:val="22"/>
              </w:rPr>
            </w:pPr>
            <w:r w:rsidRPr="00DE0974">
              <w:rPr>
                <w:rFonts w:eastAsia="Cambria"/>
                <w:w w:val="105"/>
                <w:sz w:val="22"/>
                <w:szCs w:val="22"/>
              </w:rPr>
              <w:t>cheque.pdf</w:t>
            </w:r>
          </w:p>
        </w:tc>
      </w:tr>
      <w:tr w:rsidR="00A27BD9" w:rsidTr="000410BF">
        <w:trPr>
          <w:trHeight w:val="273"/>
        </w:trPr>
        <w:tc>
          <w:tcPr>
            <w:tcW w:w="851" w:type="dxa"/>
          </w:tcPr>
          <w:p w:rsidR="00DE0974" w:rsidRPr="00DE0974" w:rsidRDefault="007C76D0" w:rsidP="00DE0974">
            <w:pPr>
              <w:widowControl w:val="0"/>
              <w:autoSpaceDE w:val="0"/>
              <w:autoSpaceDN w:val="0"/>
              <w:spacing w:before="2"/>
              <w:ind w:left="107"/>
              <w:rPr>
                <w:rFonts w:eastAsia="Cambria"/>
                <w:sz w:val="22"/>
                <w:szCs w:val="22"/>
              </w:rPr>
            </w:pPr>
            <w:r w:rsidRPr="00DE0974">
              <w:rPr>
                <w:rFonts w:eastAsia="Cambria"/>
                <w:sz w:val="22"/>
                <w:szCs w:val="22"/>
              </w:rPr>
              <w:t>16.</w:t>
            </w:r>
          </w:p>
        </w:tc>
        <w:tc>
          <w:tcPr>
            <w:tcW w:w="4678" w:type="dxa"/>
          </w:tcPr>
          <w:p w:rsidR="00DE0974" w:rsidRPr="00DE0974" w:rsidRDefault="007C76D0" w:rsidP="00DE0974">
            <w:pPr>
              <w:widowControl w:val="0"/>
              <w:tabs>
                <w:tab w:val="left" w:pos="1077"/>
                <w:tab w:val="left" w:pos="1501"/>
                <w:tab w:val="left" w:pos="1587"/>
                <w:tab w:val="left" w:pos="2144"/>
                <w:tab w:val="left" w:pos="2228"/>
              </w:tabs>
              <w:autoSpaceDE w:val="0"/>
              <w:autoSpaceDN w:val="0"/>
              <w:spacing w:before="2"/>
              <w:ind w:left="108" w:right="97"/>
              <w:rPr>
                <w:rFonts w:eastAsia="Cambria"/>
                <w:w w:val="105"/>
                <w:sz w:val="22"/>
                <w:szCs w:val="22"/>
              </w:rPr>
            </w:pPr>
            <w:r w:rsidRPr="00DE0974">
              <w:rPr>
                <w:rFonts w:eastAsia="Cambria"/>
                <w:w w:val="105"/>
                <w:sz w:val="22"/>
                <w:szCs w:val="22"/>
              </w:rPr>
              <w:t>Online Payment Acknowledgement towards</w:t>
            </w:r>
          </w:p>
          <w:p w:rsidR="00DE0974" w:rsidRPr="00DE0974" w:rsidRDefault="007C76D0" w:rsidP="00DE0974">
            <w:pPr>
              <w:widowControl w:val="0"/>
              <w:autoSpaceDE w:val="0"/>
              <w:autoSpaceDN w:val="0"/>
              <w:spacing w:before="16" w:line="275" w:lineRule="exact"/>
              <w:ind w:left="108"/>
              <w:rPr>
                <w:rFonts w:eastAsia="Cambria"/>
                <w:sz w:val="22"/>
                <w:szCs w:val="22"/>
              </w:rPr>
            </w:pPr>
            <w:r w:rsidRPr="00DE0974">
              <w:rPr>
                <w:rFonts w:eastAsia="Cambria"/>
                <w:w w:val="105"/>
                <w:sz w:val="22"/>
                <w:szCs w:val="22"/>
              </w:rPr>
              <w:t>Bidding Document fee</w:t>
            </w:r>
          </w:p>
        </w:tc>
        <w:tc>
          <w:tcPr>
            <w:tcW w:w="3118" w:type="dxa"/>
          </w:tcPr>
          <w:p w:rsidR="00DE0974" w:rsidRPr="00DE0974" w:rsidRDefault="007C76D0" w:rsidP="00DE0974">
            <w:pPr>
              <w:widowControl w:val="0"/>
              <w:autoSpaceDE w:val="0"/>
              <w:autoSpaceDN w:val="0"/>
              <w:spacing w:before="2"/>
              <w:ind w:left="107"/>
              <w:rPr>
                <w:rFonts w:eastAsia="Cambria"/>
                <w:sz w:val="22"/>
                <w:szCs w:val="22"/>
              </w:rPr>
            </w:pPr>
            <w:r w:rsidRPr="00DE0974">
              <w:rPr>
                <w:rFonts w:eastAsia="Cambria"/>
                <w:w w:val="105"/>
                <w:sz w:val="22"/>
                <w:szCs w:val="22"/>
              </w:rPr>
              <w:t>Tender_fee_receipt.pdf</w:t>
            </w:r>
          </w:p>
        </w:tc>
      </w:tr>
      <w:tr w:rsidR="00A27BD9" w:rsidTr="000410BF">
        <w:trPr>
          <w:trHeight w:val="299"/>
        </w:trPr>
        <w:tc>
          <w:tcPr>
            <w:tcW w:w="851" w:type="dxa"/>
          </w:tcPr>
          <w:p w:rsidR="00DE0974" w:rsidRPr="00DE0974" w:rsidRDefault="007C76D0" w:rsidP="00DE0974">
            <w:pPr>
              <w:widowControl w:val="0"/>
              <w:autoSpaceDE w:val="0"/>
              <w:autoSpaceDN w:val="0"/>
              <w:spacing w:before="4" w:line="275" w:lineRule="exact"/>
              <w:ind w:left="107"/>
              <w:rPr>
                <w:rFonts w:eastAsia="Cambria"/>
                <w:sz w:val="22"/>
                <w:szCs w:val="22"/>
              </w:rPr>
            </w:pPr>
            <w:r w:rsidRPr="00DE0974">
              <w:rPr>
                <w:rFonts w:eastAsia="Cambria"/>
                <w:sz w:val="22"/>
                <w:szCs w:val="22"/>
              </w:rPr>
              <w:t>17.</w:t>
            </w:r>
          </w:p>
        </w:tc>
        <w:tc>
          <w:tcPr>
            <w:tcW w:w="4678" w:type="dxa"/>
          </w:tcPr>
          <w:p w:rsidR="00DE0974" w:rsidRPr="00DE0974" w:rsidRDefault="007C76D0" w:rsidP="00DE0974">
            <w:pPr>
              <w:widowControl w:val="0"/>
              <w:tabs>
                <w:tab w:val="left" w:pos="1077"/>
                <w:tab w:val="left" w:pos="1501"/>
                <w:tab w:val="left" w:pos="1587"/>
                <w:tab w:val="left" w:pos="2144"/>
                <w:tab w:val="left" w:pos="2228"/>
              </w:tabs>
              <w:autoSpaceDE w:val="0"/>
              <w:autoSpaceDN w:val="0"/>
              <w:spacing w:before="2"/>
              <w:ind w:left="108" w:right="97"/>
              <w:rPr>
                <w:rFonts w:eastAsia="Cambria"/>
                <w:w w:val="105"/>
                <w:sz w:val="22"/>
                <w:szCs w:val="22"/>
              </w:rPr>
            </w:pPr>
            <w:r w:rsidRPr="00DE0974">
              <w:rPr>
                <w:rFonts w:eastAsia="Cambria"/>
                <w:w w:val="105"/>
                <w:sz w:val="22"/>
                <w:szCs w:val="22"/>
              </w:rPr>
              <w:t>Online Payment Acknowledgement towards</w:t>
            </w:r>
          </w:p>
          <w:p w:rsidR="00DE0974" w:rsidRPr="00DE0974" w:rsidRDefault="007C76D0" w:rsidP="00DE0974">
            <w:pPr>
              <w:widowControl w:val="0"/>
              <w:autoSpaceDE w:val="0"/>
              <w:autoSpaceDN w:val="0"/>
              <w:spacing w:before="4" w:line="275" w:lineRule="exact"/>
              <w:ind w:left="108"/>
              <w:rPr>
                <w:rFonts w:eastAsia="Cambria"/>
                <w:sz w:val="22"/>
                <w:szCs w:val="22"/>
              </w:rPr>
            </w:pPr>
            <w:r w:rsidRPr="00DE0974">
              <w:rPr>
                <w:rFonts w:eastAsia="Cambria"/>
                <w:w w:val="105"/>
                <w:sz w:val="22"/>
                <w:szCs w:val="22"/>
              </w:rPr>
              <w:t>Tender Processing fee</w:t>
            </w:r>
          </w:p>
        </w:tc>
        <w:tc>
          <w:tcPr>
            <w:tcW w:w="3118" w:type="dxa"/>
          </w:tcPr>
          <w:p w:rsidR="00DE0974" w:rsidRPr="00DE0974" w:rsidRDefault="007C76D0" w:rsidP="00DE0974">
            <w:pPr>
              <w:widowControl w:val="0"/>
              <w:autoSpaceDE w:val="0"/>
              <w:autoSpaceDN w:val="0"/>
              <w:spacing w:before="4" w:line="275" w:lineRule="exact"/>
              <w:ind w:left="107"/>
              <w:rPr>
                <w:rFonts w:eastAsia="Cambria"/>
                <w:sz w:val="22"/>
                <w:szCs w:val="22"/>
              </w:rPr>
            </w:pPr>
            <w:r w:rsidRPr="00DE0974">
              <w:rPr>
                <w:rFonts w:eastAsia="Cambria"/>
                <w:w w:val="105"/>
                <w:sz w:val="22"/>
                <w:szCs w:val="22"/>
              </w:rPr>
              <w:t>Tender_Processing_receipt.pdf</w:t>
            </w:r>
          </w:p>
        </w:tc>
      </w:tr>
      <w:tr w:rsidR="00A27BD9" w:rsidTr="000410BF">
        <w:trPr>
          <w:trHeight w:val="213"/>
        </w:trPr>
        <w:tc>
          <w:tcPr>
            <w:tcW w:w="851" w:type="dxa"/>
          </w:tcPr>
          <w:p w:rsidR="00DE0974" w:rsidRPr="00DE0974" w:rsidRDefault="007C76D0" w:rsidP="00DE0974">
            <w:pPr>
              <w:widowControl w:val="0"/>
              <w:autoSpaceDE w:val="0"/>
              <w:autoSpaceDN w:val="0"/>
              <w:spacing w:before="2"/>
              <w:ind w:left="107"/>
              <w:rPr>
                <w:rFonts w:eastAsia="Cambria"/>
                <w:sz w:val="22"/>
                <w:szCs w:val="22"/>
              </w:rPr>
            </w:pPr>
            <w:r w:rsidRPr="00DE0974">
              <w:rPr>
                <w:rFonts w:eastAsia="Cambria"/>
                <w:sz w:val="22"/>
                <w:szCs w:val="22"/>
              </w:rPr>
              <w:t>18.</w:t>
            </w:r>
          </w:p>
        </w:tc>
        <w:tc>
          <w:tcPr>
            <w:tcW w:w="4678" w:type="dxa"/>
          </w:tcPr>
          <w:p w:rsidR="00DE0974" w:rsidRPr="00DE0974" w:rsidRDefault="007C76D0" w:rsidP="00DE0974">
            <w:pPr>
              <w:widowControl w:val="0"/>
              <w:tabs>
                <w:tab w:val="left" w:pos="1077"/>
                <w:tab w:val="left" w:pos="1501"/>
                <w:tab w:val="left" w:pos="1587"/>
                <w:tab w:val="left" w:pos="2144"/>
                <w:tab w:val="left" w:pos="2228"/>
              </w:tabs>
              <w:autoSpaceDE w:val="0"/>
              <w:autoSpaceDN w:val="0"/>
              <w:spacing w:before="2"/>
              <w:ind w:left="108" w:right="97"/>
              <w:rPr>
                <w:rFonts w:eastAsia="Cambria"/>
                <w:w w:val="105"/>
                <w:sz w:val="22"/>
                <w:szCs w:val="22"/>
              </w:rPr>
            </w:pPr>
            <w:r w:rsidRPr="00DE0974">
              <w:rPr>
                <w:rFonts w:eastAsia="Cambria"/>
                <w:w w:val="105"/>
                <w:sz w:val="22"/>
                <w:szCs w:val="22"/>
              </w:rPr>
              <w:t>Online Payment Acknowledgement towards</w:t>
            </w:r>
          </w:p>
          <w:p w:rsidR="00DE0974" w:rsidRPr="00DE0974" w:rsidRDefault="007C76D0" w:rsidP="00DE0974">
            <w:pPr>
              <w:widowControl w:val="0"/>
              <w:autoSpaceDE w:val="0"/>
              <w:autoSpaceDN w:val="0"/>
              <w:spacing w:before="2"/>
              <w:ind w:left="108"/>
              <w:rPr>
                <w:rFonts w:eastAsia="Cambria"/>
                <w:sz w:val="22"/>
                <w:szCs w:val="22"/>
              </w:rPr>
            </w:pPr>
            <w:r w:rsidRPr="00DE0974">
              <w:rPr>
                <w:rFonts w:eastAsia="Cambria"/>
                <w:w w:val="105"/>
                <w:sz w:val="22"/>
                <w:szCs w:val="22"/>
              </w:rPr>
              <w:t>Bid security fee</w:t>
            </w:r>
          </w:p>
        </w:tc>
        <w:tc>
          <w:tcPr>
            <w:tcW w:w="3118" w:type="dxa"/>
          </w:tcPr>
          <w:p w:rsidR="00DE0974" w:rsidRPr="00DE0974" w:rsidRDefault="007C76D0" w:rsidP="00DE0974">
            <w:pPr>
              <w:widowControl w:val="0"/>
              <w:autoSpaceDE w:val="0"/>
              <w:autoSpaceDN w:val="0"/>
              <w:spacing w:before="16" w:line="277" w:lineRule="exact"/>
              <w:ind w:left="107"/>
              <w:rPr>
                <w:rFonts w:eastAsia="Cambria"/>
                <w:sz w:val="22"/>
                <w:szCs w:val="22"/>
              </w:rPr>
            </w:pPr>
            <w:r w:rsidRPr="00DE0974">
              <w:rPr>
                <w:rFonts w:eastAsia="Cambria"/>
                <w:w w:val="105"/>
                <w:sz w:val="22"/>
                <w:szCs w:val="22"/>
              </w:rPr>
              <w:t>Bid_security_fee.pdf</w:t>
            </w:r>
          </w:p>
        </w:tc>
      </w:tr>
      <w:tr w:rsidR="00A27BD9" w:rsidTr="000410BF">
        <w:trPr>
          <w:trHeight w:val="357"/>
        </w:trPr>
        <w:tc>
          <w:tcPr>
            <w:tcW w:w="851" w:type="dxa"/>
          </w:tcPr>
          <w:p w:rsidR="00DE0974" w:rsidRPr="00DE0974" w:rsidRDefault="007C76D0" w:rsidP="00DE0974">
            <w:pPr>
              <w:widowControl w:val="0"/>
              <w:autoSpaceDE w:val="0"/>
              <w:autoSpaceDN w:val="0"/>
              <w:spacing w:before="2"/>
              <w:ind w:left="107"/>
              <w:rPr>
                <w:rFonts w:eastAsia="Cambria"/>
                <w:sz w:val="22"/>
                <w:szCs w:val="22"/>
              </w:rPr>
            </w:pPr>
            <w:r w:rsidRPr="00DE0974">
              <w:rPr>
                <w:rFonts w:eastAsia="Cambria"/>
                <w:sz w:val="22"/>
                <w:szCs w:val="22"/>
              </w:rPr>
              <w:t>19.</w:t>
            </w:r>
          </w:p>
        </w:tc>
        <w:tc>
          <w:tcPr>
            <w:tcW w:w="4678" w:type="dxa"/>
          </w:tcPr>
          <w:p w:rsidR="00DE0974" w:rsidRPr="00DE0974" w:rsidRDefault="007C76D0" w:rsidP="00DE0974">
            <w:pPr>
              <w:widowControl w:val="0"/>
              <w:autoSpaceDE w:val="0"/>
              <w:autoSpaceDN w:val="0"/>
              <w:spacing w:before="16" w:line="275" w:lineRule="exact"/>
              <w:ind w:left="108"/>
              <w:rPr>
                <w:rFonts w:eastAsia="Cambria"/>
                <w:sz w:val="22"/>
                <w:szCs w:val="22"/>
              </w:rPr>
            </w:pPr>
            <w:r w:rsidRPr="00DE0974">
              <w:rPr>
                <w:rFonts w:eastAsia="Cambria"/>
                <w:w w:val="105"/>
                <w:sz w:val="22"/>
                <w:szCs w:val="22"/>
              </w:rPr>
              <w:t>Other</w:t>
            </w:r>
            <w:r w:rsidRPr="00DE0974">
              <w:rPr>
                <w:rFonts w:eastAsia="Cambria"/>
                <w:spacing w:val="1"/>
                <w:w w:val="105"/>
                <w:sz w:val="22"/>
                <w:szCs w:val="22"/>
              </w:rPr>
              <w:t xml:space="preserve"> </w:t>
            </w:r>
            <w:r w:rsidRPr="00DE0974">
              <w:rPr>
                <w:rFonts w:eastAsia="Cambria"/>
                <w:w w:val="105"/>
                <w:sz w:val="22"/>
                <w:szCs w:val="22"/>
              </w:rPr>
              <w:t>Documents</w:t>
            </w:r>
          </w:p>
        </w:tc>
        <w:tc>
          <w:tcPr>
            <w:tcW w:w="3118" w:type="dxa"/>
          </w:tcPr>
          <w:p w:rsidR="00DE0974" w:rsidRPr="00DE0974" w:rsidRDefault="007C76D0" w:rsidP="00DE0974">
            <w:pPr>
              <w:widowControl w:val="0"/>
              <w:autoSpaceDE w:val="0"/>
              <w:autoSpaceDN w:val="0"/>
              <w:spacing w:before="2"/>
              <w:ind w:left="107"/>
              <w:rPr>
                <w:rFonts w:eastAsia="Cambria"/>
                <w:sz w:val="22"/>
                <w:szCs w:val="22"/>
              </w:rPr>
            </w:pPr>
            <w:r w:rsidRPr="00DE0974">
              <w:rPr>
                <w:rFonts w:eastAsia="Cambria"/>
                <w:w w:val="105"/>
                <w:sz w:val="22"/>
                <w:szCs w:val="22"/>
              </w:rPr>
              <w:t>other.pdf</w:t>
            </w:r>
          </w:p>
        </w:tc>
      </w:tr>
    </w:tbl>
    <w:p w:rsidR="002957DC" w:rsidRPr="0012514B" w:rsidRDefault="007C76D0">
      <w:pPr>
        <w:widowControl w:val="0"/>
        <w:numPr>
          <w:ilvl w:val="0"/>
          <w:numId w:val="24"/>
        </w:numPr>
        <w:tabs>
          <w:tab w:val="left" w:pos="1602"/>
        </w:tabs>
        <w:autoSpaceDE w:val="0"/>
        <w:autoSpaceDN w:val="0"/>
        <w:spacing w:before="93" w:line="254" w:lineRule="auto"/>
        <w:ind w:right="245"/>
        <w:jc w:val="both"/>
        <w:rPr>
          <w:rFonts w:eastAsia="Cambria"/>
          <w:sz w:val="22"/>
          <w:szCs w:val="22"/>
        </w:rPr>
      </w:pPr>
      <w:r w:rsidRPr="0012514B">
        <w:rPr>
          <w:rFonts w:eastAsia="Cambria"/>
          <w:w w:val="105"/>
          <w:sz w:val="22"/>
          <w:szCs w:val="22"/>
        </w:rPr>
        <w:t>Bidder</w:t>
      </w:r>
      <w:r w:rsidRPr="0012514B">
        <w:rPr>
          <w:rFonts w:eastAsia="Cambria"/>
          <w:spacing w:val="-9"/>
          <w:w w:val="105"/>
          <w:sz w:val="22"/>
          <w:szCs w:val="22"/>
        </w:rPr>
        <w:t xml:space="preserve"> </w:t>
      </w:r>
      <w:r w:rsidRPr="0012514B">
        <w:rPr>
          <w:rFonts w:eastAsia="Cambria"/>
          <w:w w:val="105"/>
          <w:sz w:val="22"/>
          <w:szCs w:val="22"/>
        </w:rPr>
        <w:t>may</w:t>
      </w:r>
      <w:r w:rsidRPr="0012514B">
        <w:rPr>
          <w:rFonts w:eastAsia="Cambria"/>
          <w:spacing w:val="-8"/>
          <w:w w:val="105"/>
          <w:sz w:val="22"/>
          <w:szCs w:val="22"/>
        </w:rPr>
        <w:t xml:space="preserve"> </w:t>
      </w:r>
      <w:r w:rsidRPr="0012514B">
        <w:rPr>
          <w:rFonts w:eastAsia="Cambria"/>
          <w:w w:val="105"/>
          <w:sz w:val="22"/>
          <w:szCs w:val="22"/>
        </w:rPr>
        <w:t>put</w:t>
      </w:r>
      <w:r w:rsidRPr="0012514B">
        <w:rPr>
          <w:rFonts w:eastAsia="Cambria"/>
          <w:spacing w:val="-9"/>
          <w:w w:val="105"/>
          <w:sz w:val="22"/>
          <w:szCs w:val="22"/>
        </w:rPr>
        <w:t xml:space="preserve"> </w:t>
      </w:r>
      <w:r w:rsidRPr="0012514B">
        <w:rPr>
          <w:rFonts w:eastAsia="Cambria"/>
          <w:b/>
          <w:w w:val="105"/>
          <w:sz w:val="22"/>
          <w:szCs w:val="22"/>
        </w:rPr>
        <w:t>three</w:t>
      </w:r>
      <w:r w:rsidRPr="0012514B">
        <w:rPr>
          <w:rFonts w:eastAsia="Cambria"/>
          <w:b/>
          <w:spacing w:val="-7"/>
          <w:w w:val="105"/>
          <w:sz w:val="22"/>
          <w:szCs w:val="22"/>
        </w:rPr>
        <w:t xml:space="preserve"> </w:t>
      </w:r>
      <w:r w:rsidRPr="0012514B">
        <w:rPr>
          <w:rFonts w:eastAsia="Cambria"/>
          <w:b/>
          <w:w w:val="105"/>
          <w:sz w:val="22"/>
          <w:szCs w:val="22"/>
        </w:rPr>
        <w:t>(03)</w:t>
      </w:r>
      <w:r w:rsidRPr="0012514B">
        <w:rPr>
          <w:rFonts w:eastAsia="Cambria"/>
          <w:b/>
          <w:spacing w:val="-9"/>
          <w:w w:val="105"/>
          <w:sz w:val="22"/>
          <w:szCs w:val="22"/>
        </w:rPr>
        <w:t xml:space="preserve"> </w:t>
      </w:r>
      <w:r w:rsidRPr="0012514B">
        <w:rPr>
          <w:rFonts w:eastAsia="Cambria"/>
          <w:b/>
          <w:w w:val="105"/>
          <w:sz w:val="22"/>
          <w:szCs w:val="22"/>
        </w:rPr>
        <w:t>characters</w:t>
      </w:r>
      <w:r w:rsidRPr="0012514B">
        <w:rPr>
          <w:rFonts w:eastAsia="Cambria"/>
          <w:spacing w:val="-10"/>
          <w:w w:val="105"/>
          <w:sz w:val="22"/>
          <w:szCs w:val="22"/>
        </w:rPr>
        <w:t xml:space="preserve"> </w:t>
      </w:r>
      <w:r w:rsidRPr="0012514B">
        <w:rPr>
          <w:rFonts w:eastAsia="Cambria"/>
          <w:w w:val="105"/>
          <w:sz w:val="22"/>
          <w:szCs w:val="22"/>
        </w:rPr>
        <w:t>suffix</w:t>
      </w:r>
      <w:r w:rsidRPr="0012514B">
        <w:rPr>
          <w:rFonts w:eastAsia="Cambria"/>
          <w:spacing w:val="-6"/>
          <w:w w:val="105"/>
          <w:sz w:val="22"/>
          <w:szCs w:val="22"/>
        </w:rPr>
        <w:t xml:space="preserve"> </w:t>
      </w:r>
      <w:r w:rsidRPr="0012514B">
        <w:rPr>
          <w:rFonts w:eastAsia="Cambria"/>
          <w:w w:val="105"/>
          <w:sz w:val="22"/>
          <w:szCs w:val="22"/>
        </w:rPr>
        <w:t>for</w:t>
      </w:r>
      <w:r w:rsidRPr="0012514B">
        <w:rPr>
          <w:rFonts w:eastAsia="Cambria"/>
          <w:spacing w:val="-9"/>
          <w:w w:val="105"/>
          <w:sz w:val="22"/>
          <w:szCs w:val="22"/>
        </w:rPr>
        <w:t xml:space="preserve"> </w:t>
      </w:r>
      <w:r w:rsidRPr="0012514B">
        <w:rPr>
          <w:rFonts w:eastAsia="Cambria"/>
          <w:w w:val="105"/>
          <w:sz w:val="22"/>
          <w:szCs w:val="22"/>
        </w:rPr>
        <w:t>each</w:t>
      </w:r>
      <w:r w:rsidRPr="0012514B">
        <w:rPr>
          <w:rFonts w:eastAsia="Cambria"/>
          <w:spacing w:val="-9"/>
          <w:w w:val="105"/>
          <w:sz w:val="22"/>
          <w:szCs w:val="22"/>
        </w:rPr>
        <w:t xml:space="preserve"> </w:t>
      </w:r>
      <w:r w:rsidRPr="0012514B">
        <w:rPr>
          <w:rFonts w:eastAsia="Cambria"/>
          <w:w w:val="105"/>
          <w:sz w:val="22"/>
          <w:szCs w:val="22"/>
        </w:rPr>
        <w:t>file</w:t>
      </w:r>
      <w:r w:rsidRPr="0012514B">
        <w:rPr>
          <w:rFonts w:eastAsia="Cambria"/>
          <w:spacing w:val="-7"/>
          <w:w w:val="105"/>
          <w:sz w:val="22"/>
          <w:szCs w:val="22"/>
        </w:rPr>
        <w:t xml:space="preserve"> </w:t>
      </w:r>
      <w:r w:rsidRPr="0012514B">
        <w:rPr>
          <w:rFonts w:eastAsia="Cambria"/>
          <w:w w:val="105"/>
          <w:sz w:val="22"/>
          <w:szCs w:val="22"/>
        </w:rPr>
        <w:t>preceded</w:t>
      </w:r>
      <w:r w:rsidRPr="0012514B">
        <w:rPr>
          <w:rFonts w:eastAsia="Cambria"/>
          <w:spacing w:val="-53"/>
          <w:w w:val="105"/>
          <w:sz w:val="22"/>
          <w:szCs w:val="22"/>
        </w:rPr>
        <w:t xml:space="preserve"> </w:t>
      </w:r>
      <w:r w:rsidR="00586BCE" w:rsidRPr="0012514B">
        <w:rPr>
          <w:rFonts w:eastAsia="Cambria"/>
          <w:spacing w:val="-53"/>
          <w:w w:val="105"/>
          <w:sz w:val="22"/>
          <w:szCs w:val="22"/>
        </w:rPr>
        <w:t xml:space="preserve">  </w:t>
      </w:r>
      <w:r w:rsidRPr="0012514B">
        <w:rPr>
          <w:rFonts w:eastAsia="Cambria"/>
          <w:w w:val="105"/>
          <w:sz w:val="22"/>
          <w:szCs w:val="22"/>
        </w:rPr>
        <w:t>by</w:t>
      </w:r>
      <w:r w:rsidRPr="0012514B">
        <w:rPr>
          <w:rFonts w:eastAsia="Cambria"/>
          <w:spacing w:val="1"/>
          <w:w w:val="105"/>
          <w:sz w:val="22"/>
          <w:szCs w:val="22"/>
        </w:rPr>
        <w:t xml:space="preserve"> </w:t>
      </w:r>
      <w:r w:rsidRPr="0012514B">
        <w:rPr>
          <w:rFonts w:eastAsia="Cambria"/>
          <w:w w:val="105"/>
          <w:sz w:val="22"/>
          <w:szCs w:val="22"/>
        </w:rPr>
        <w:t>an</w:t>
      </w:r>
      <w:r w:rsidRPr="0012514B">
        <w:rPr>
          <w:rFonts w:eastAsia="Cambria"/>
          <w:spacing w:val="1"/>
          <w:w w:val="105"/>
          <w:sz w:val="22"/>
          <w:szCs w:val="22"/>
        </w:rPr>
        <w:t xml:space="preserve"> </w:t>
      </w:r>
      <w:r w:rsidRPr="0012514B">
        <w:rPr>
          <w:rFonts w:eastAsia="Cambria"/>
          <w:w w:val="105"/>
          <w:sz w:val="22"/>
          <w:szCs w:val="22"/>
        </w:rPr>
        <w:t>‘under-score’</w:t>
      </w:r>
      <w:r w:rsidRPr="0012514B">
        <w:rPr>
          <w:rFonts w:eastAsia="Cambria"/>
          <w:spacing w:val="1"/>
          <w:w w:val="105"/>
          <w:sz w:val="22"/>
          <w:szCs w:val="22"/>
        </w:rPr>
        <w:t xml:space="preserve"> </w:t>
      </w:r>
      <w:r w:rsidRPr="0012514B">
        <w:rPr>
          <w:rFonts w:eastAsia="Cambria"/>
          <w:w w:val="105"/>
          <w:sz w:val="22"/>
          <w:szCs w:val="22"/>
        </w:rPr>
        <w:t>for</w:t>
      </w:r>
      <w:r w:rsidRPr="0012514B">
        <w:rPr>
          <w:rFonts w:eastAsia="Cambria"/>
          <w:spacing w:val="1"/>
          <w:w w:val="105"/>
          <w:sz w:val="22"/>
          <w:szCs w:val="22"/>
        </w:rPr>
        <w:t xml:space="preserve"> </w:t>
      </w:r>
      <w:r w:rsidRPr="0012514B">
        <w:rPr>
          <w:rFonts w:eastAsia="Cambria"/>
          <w:w w:val="105"/>
          <w:sz w:val="22"/>
          <w:szCs w:val="22"/>
        </w:rPr>
        <w:t>their</w:t>
      </w:r>
      <w:r w:rsidRPr="0012514B">
        <w:rPr>
          <w:rFonts w:eastAsia="Cambria"/>
          <w:spacing w:val="1"/>
          <w:w w:val="105"/>
          <w:sz w:val="22"/>
          <w:szCs w:val="22"/>
        </w:rPr>
        <w:t xml:space="preserve"> </w:t>
      </w:r>
      <w:r w:rsidRPr="0012514B">
        <w:rPr>
          <w:rFonts w:eastAsia="Cambria"/>
          <w:w w:val="105"/>
          <w:sz w:val="22"/>
          <w:szCs w:val="22"/>
        </w:rPr>
        <w:t>identification.</w:t>
      </w:r>
      <w:r w:rsidRPr="0012514B">
        <w:rPr>
          <w:rFonts w:eastAsia="Cambria"/>
          <w:spacing w:val="1"/>
          <w:w w:val="105"/>
          <w:sz w:val="22"/>
          <w:szCs w:val="22"/>
        </w:rPr>
        <w:t xml:space="preserve"> </w:t>
      </w:r>
      <w:r w:rsidRPr="0012514B">
        <w:rPr>
          <w:rFonts w:eastAsia="Cambria"/>
          <w:w w:val="105"/>
          <w:sz w:val="22"/>
          <w:szCs w:val="22"/>
        </w:rPr>
        <w:t>(Example-</w:t>
      </w:r>
      <w:r w:rsidRPr="0012514B">
        <w:rPr>
          <w:rFonts w:eastAsia="Cambria"/>
          <w:spacing w:val="1"/>
          <w:w w:val="105"/>
          <w:sz w:val="22"/>
          <w:szCs w:val="22"/>
        </w:rPr>
        <w:t xml:space="preserve"> </w:t>
      </w:r>
      <w:r w:rsidRPr="0012514B">
        <w:rPr>
          <w:rFonts w:eastAsia="Cambria"/>
          <w:w w:val="105"/>
          <w:sz w:val="22"/>
          <w:szCs w:val="22"/>
        </w:rPr>
        <w:t>poa_xyz.pdf)</w:t>
      </w:r>
    </w:p>
    <w:p w:rsidR="002957DC" w:rsidRPr="0012514B" w:rsidRDefault="007C76D0">
      <w:pPr>
        <w:widowControl w:val="0"/>
        <w:numPr>
          <w:ilvl w:val="0"/>
          <w:numId w:val="24"/>
        </w:numPr>
        <w:tabs>
          <w:tab w:val="left" w:pos="1602"/>
        </w:tabs>
        <w:autoSpaceDE w:val="0"/>
        <w:autoSpaceDN w:val="0"/>
        <w:spacing w:line="254" w:lineRule="auto"/>
        <w:ind w:right="244"/>
        <w:jc w:val="both"/>
        <w:rPr>
          <w:rFonts w:eastAsia="Cambria"/>
          <w:sz w:val="22"/>
          <w:szCs w:val="22"/>
        </w:rPr>
      </w:pPr>
      <w:r w:rsidRPr="0012514B">
        <w:rPr>
          <w:rFonts w:eastAsia="Cambria"/>
          <w:spacing w:val="-1"/>
          <w:w w:val="105"/>
          <w:sz w:val="22"/>
          <w:szCs w:val="22"/>
        </w:rPr>
        <w:t>In</w:t>
      </w:r>
      <w:r w:rsidRPr="0012514B">
        <w:rPr>
          <w:rFonts w:eastAsia="Cambria"/>
          <w:spacing w:val="-12"/>
          <w:w w:val="105"/>
          <w:sz w:val="22"/>
          <w:szCs w:val="22"/>
        </w:rPr>
        <w:t xml:space="preserve"> </w:t>
      </w:r>
      <w:r w:rsidRPr="0012514B">
        <w:rPr>
          <w:rFonts w:eastAsia="Cambria"/>
          <w:spacing w:val="-1"/>
          <w:w w:val="105"/>
          <w:sz w:val="22"/>
          <w:szCs w:val="22"/>
        </w:rPr>
        <w:t>case</w:t>
      </w:r>
      <w:r w:rsidRPr="0012514B">
        <w:rPr>
          <w:rFonts w:eastAsia="Cambria"/>
          <w:spacing w:val="-9"/>
          <w:w w:val="105"/>
          <w:sz w:val="22"/>
          <w:szCs w:val="22"/>
        </w:rPr>
        <w:t xml:space="preserve"> </w:t>
      </w:r>
      <w:r w:rsidRPr="0012514B">
        <w:rPr>
          <w:rFonts w:eastAsia="Cambria"/>
          <w:spacing w:val="-1"/>
          <w:w w:val="105"/>
          <w:sz w:val="22"/>
          <w:szCs w:val="22"/>
        </w:rPr>
        <w:t>more</w:t>
      </w:r>
      <w:r w:rsidRPr="0012514B">
        <w:rPr>
          <w:rFonts w:eastAsia="Cambria"/>
          <w:spacing w:val="-12"/>
          <w:w w:val="105"/>
          <w:sz w:val="22"/>
          <w:szCs w:val="22"/>
        </w:rPr>
        <w:t xml:space="preserve"> </w:t>
      </w:r>
      <w:r w:rsidRPr="0012514B">
        <w:rPr>
          <w:rFonts w:eastAsia="Cambria"/>
          <w:spacing w:val="-1"/>
          <w:w w:val="105"/>
          <w:sz w:val="22"/>
          <w:szCs w:val="22"/>
        </w:rPr>
        <w:t>file</w:t>
      </w:r>
      <w:r w:rsidRPr="0012514B">
        <w:rPr>
          <w:rFonts w:eastAsia="Cambria"/>
          <w:spacing w:val="-12"/>
          <w:w w:val="105"/>
          <w:sz w:val="22"/>
          <w:szCs w:val="22"/>
        </w:rPr>
        <w:t xml:space="preserve"> </w:t>
      </w:r>
      <w:r w:rsidRPr="0012514B">
        <w:rPr>
          <w:rFonts w:eastAsia="Cambria"/>
          <w:spacing w:val="-1"/>
          <w:w w:val="105"/>
          <w:sz w:val="22"/>
          <w:szCs w:val="22"/>
        </w:rPr>
        <w:t>are</w:t>
      </w:r>
      <w:r w:rsidRPr="0012514B">
        <w:rPr>
          <w:rFonts w:eastAsia="Cambria"/>
          <w:spacing w:val="-12"/>
          <w:w w:val="105"/>
          <w:sz w:val="22"/>
          <w:szCs w:val="22"/>
        </w:rPr>
        <w:t xml:space="preserve"> </w:t>
      </w:r>
      <w:r w:rsidRPr="0012514B">
        <w:rPr>
          <w:rFonts w:eastAsia="Cambria"/>
          <w:spacing w:val="-1"/>
          <w:w w:val="105"/>
          <w:sz w:val="22"/>
          <w:szCs w:val="22"/>
        </w:rPr>
        <w:t>to</w:t>
      </w:r>
      <w:r w:rsidRPr="0012514B">
        <w:rPr>
          <w:rFonts w:eastAsia="Cambria"/>
          <w:spacing w:val="-9"/>
          <w:w w:val="105"/>
          <w:sz w:val="22"/>
          <w:szCs w:val="22"/>
        </w:rPr>
        <w:t xml:space="preserve"> </w:t>
      </w:r>
      <w:r w:rsidRPr="0012514B">
        <w:rPr>
          <w:rFonts w:eastAsia="Cambria"/>
          <w:spacing w:val="-1"/>
          <w:w w:val="105"/>
          <w:sz w:val="22"/>
          <w:szCs w:val="22"/>
        </w:rPr>
        <w:t>be</w:t>
      </w:r>
      <w:r w:rsidRPr="0012514B">
        <w:rPr>
          <w:rFonts w:eastAsia="Cambria"/>
          <w:spacing w:val="-13"/>
          <w:w w:val="105"/>
          <w:sz w:val="22"/>
          <w:szCs w:val="22"/>
        </w:rPr>
        <w:t xml:space="preserve"> </w:t>
      </w:r>
      <w:r w:rsidRPr="0012514B">
        <w:rPr>
          <w:rFonts w:eastAsia="Cambria"/>
          <w:spacing w:val="-1"/>
          <w:w w:val="105"/>
          <w:sz w:val="22"/>
          <w:szCs w:val="22"/>
        </w:rPr>
        <w:t>uploaded</w:t>
      </w:r>
      <w:r w:rsidRPr="0012514B">
        <w:rPr>
          <w:rFonts w:eastAsia="Cambria"/>
          <w:spacing w:val="-10"/>
          <w:w w:val="105"/>
          <w:sz w:val="22"/>
          <w:szCs w:val="22"/>
        </w:rPr>
        <w:t xml:space="preserve"> </w:t>
      </w:r>
      <w:r w:rsidRPr="0012514B">
        <w:rPr>
          <w:rFonts w:eastAsia="Cambria"/>
          <w:spacing w:val="-1"/>
          <w:w w:val="105"/>
          <w:sz w:val="22"/>
          <w:szCs w:val="22"/>
        </w:rPr>
        <w:t>under</w:t>
      </w:r>
      <w:r w:rsidRPr="0012514B">
        <w:rPr>
          <w:rFonts w:eastAsia="Cambria"/>
          <w:spacing w:val="-11"/>
          <w:w w:val="105"/>
          <w:sz w:val="22"/>
          <w:szCs w:val="22"/>
        </w:rPr>
        <w:t xml:space="preserve"> </w:t>
      </w:r>
      <w:r w:rsidRPr="0012514B">
        <w:rPr>
          <w:rFonts w:eastAsia="Cambria"/>
          <w:spacing w:val="-1"/>
          <w:w w:val="105"/>
          <w:sz w:val="22"/>
          <w:szCs w:val="22"/>
        </w:rPr>
        <w:t>the</w:t>
      </w:r>
      <w:r w:rsidRPr="0012514B">
        <w:rPr>
          <w:rFonts w:eastAsia="Cambria"/>
          <w:spacing w:val="-10"/>
          <w:w w:val="105"/>
          <w:sz w:val="22"/>
          <w:szCs w:val="22"/>
        </w:rPr>
        <w:t xml:space="preserve"> </w:t>
      </w:r>
      <w:r w:rsidRPr="0012514B">
        <w:rPr>
          <w:rFonts w:eastAsia="Cambria"/>
          <w:w w:val="105"/>
          <w:sz w:val="22"/>
          <w:szCs w:val="22"/>
        </w:rPr>
        <w:t>same</w:t>
      </w:r>
      <w:r w:rsidRPr="0012514B">
        <w:rPr>
          <w:rFonts w:eastAsia="Cambria"/>
          <w:spacing w:val="-12"/>
          <w:w w:val="105"/>
          <w:sz w:val="22"/>
          <w:szCs w:val="22"/>
        </w:rPr>
        <w:t xml:space="preserve"> </w:t>
      </w:r>
      <w:r w:rsidRPr="0012514B">
        <w:rPr>
          <w:rFonts w:eastAsia="Cambria"/>
          <w:w w:val="105"/>
          <w:sz w:val="22"/>
          <w:szCs w:val="22"/>
        </w:rPr>
        <w:t>head</w:t>
      </w:r>
      <w:r w:rsidRPr="0012514B">
        <w:rPr>
          <w:rFonts w:eastAsia="Cambria"/>
          <w:spacing w:val="-10"/>
          <w:w w:val="105"/>
          <w:sz w:val="22"/>
          <w:szCs w:val="22"/>
        </w:rPr>
        <w:t xml:space="preserve"> </w:t>
      </w:r>
      <w:r w:rsidRPr="0012514B">
        <w:rPr>
          <w:rFonts w:eastAsia="Cambria"/>
          <w:w w:val="105"/>
          <w:sz w:val="22"/>
          <w:szCs w:val="22"/>
        </w:rPr>
        <w:t>Numeric</w:t>
      </w:r>
      <w:r w:rsidRPr="0012514B">
        <w:rPr>
          <w:rFonts w:eastAsia="Cambria"/>
          <w:spacing w:val="-53"/>
          <w:w w:val="105"/>
          <w:sz w:val="22"/>
          <w:szCs w:val="22"/>
        </w:rPr>
        <w:t xml:space="preserve"> </w:t>
      </w:r>
      <w:r w:rsidRPr="0012514B">
        <w:rPr>
          <w:rFonts w:eastAsia="Cambria"/>
          <w:w w:val="110"/>
          <w:sz w:val="22"/>
          <w:szCs w:val="22"/>
        </w:rPr>
        <w:t>suffix</w:t>
      </w:r>
      <w:r w:rsidRPr="0012514B">
        <w:rPr>
          <w:rFonts w:eastAsia="Cambria"/>
          <w:spacing w:val="1"/>
          <w:w w:val="110"/>
          <w:sz w:val="22"/>
          <w:szCs w:val="22"/>
        </w:rPr>
        <w:t xml:space="preserve"> </w:t>
      </w:r>
      <w:r w:rsidRPr="0012514B">
        <w:rPr>
          <w:rFonts w:eastAsia="Cambria"/>
          <w:w w:val="110"/>
          <w:sz w:val="22"/>
          <w:szCs w:val="22"/>
        </w:rPr>
        <w:t>may</w:t>
      </w:r>
      <w:r w:rsidRPr="0012514B">
        <w:rPr>
          <w:rFonts w:eastAsia="Cambria"/>
          <w:spacing w:val="1"/>
          <w:w w:val="110"/>
          <w:sz w:val="22"/>
          <w:szCs w:val="22"/>
        </w:rPr>
        <w:t xml:space="preserve"> </w:t>
      </w:r>
      <w:r w:rsidRPr="0012514B">
        <w:rPr>
          <w:rFonts w:eastAsia="Cambria"/>
          <w:w w:val="110"/>
          <w:sz w:val="22"/>
          <w:szCs w:val="22"/>
        </w:rPr>
        <w:t>be</w:t>
      </w:r>
      <w:r w:rsidRPr="0012514B">
        <w:rPr>
          <w:rFonts w:eastAsia="Cambria"/>
          <w:spacing w:val="1"/>
          <w:w w:val="110"/>
          <w:sz w:val="22"/>
          <w:szCs w:val="22"/>
        </w:rPr>
        <w:t xml:space="preserve"> </w:t>
      </w:r>
      <w:r w:rsidRPr="0012514B">
        <w:rPr>
          <w:rFonts w:eastAsia="Cambria"/>
          <w:w w:val="110"/>
          <w:sz w:val="22"/>
          <w:szCs w:val="22"/>
        </w:rPr>
        <w:t>put</w:t>
      </w:r>
      <w:r w:rsidRPr="0012514B">
        <w:rPr>
          <w:rFonts w:eastAsia="Cambria"/>
          <w:spacing w:val="1"/>
          <w:w w:val="110"/>
          <w:sz w:val="22"/>
          <w:szCs w:val="22"/>
        </w:rPr>
        <w:t xml:space="preserve"> </w:t>
      </w:r>
      <w:r w:rsidRPr="0012514B">
        <w:rPr>
          <w:rFonts w:eastAsia="Cambria"/>
          <w:w w:val="110"/>
          <w:sz w:val="22"/>
          <w:szCs w:val="22"/>
        </w:rPr>
        <w:t>by</w:t>
      </w:r>
      <w:r w:rsidRPr="0012514B">
        <w:rPr>
          <w:rFonts w:eastAsia="Cambria"/>
          <w:spacing w:val="1"/>
          <w:w w:val="110"/>
          <w:sz w:val="22"/>
          <w:szCs w:val="22"/>
        </w:rPr>
        <w:t xml:space="preserve"> </w:t>
      </w:r>
      <w:r w:rsidRPr="0012514B">
        <w:rPr>
          <w:rFonts w:eastAsia="Cambria"/>
          <w:w w:val="110"/>
          <w:sz w:val="22"/>
          <w:szCs w:val="22"/>
        </w:rPr>
        <w:lastRenderedPageBreak/>
        <w:t>the</w:t>
      </w:r>
      <w:r w:rsidRPr="0012514B">
        <w:rPr>
          <w:rFonts w:eastAsia="Cambria"/>
          <w:spacing w:val="1"/>
          <w:w w:val="110"/>
          <w:sz w:val="22"/>
          <w:szCs w:val="22"/>
        </w:rPr>
        <w:t xml:space="preserve"> </w:t>
      </w:r>
      <w:r w:rsidRPr="0012514B">
        <w:rPr>
          <w:rFonts w:eastAsia="Cambria"/>
          <w:w w:val="110"/>
          <w:sz w:val="22"/>
          <w:szCs w:val="22"/>
        </w:rPr>
        <w:t>bidder.</w:t>
      </w:r>
      <w:r w:rsidRPr="0012514B">
        <w:rPr>
          <w:rFonts w:eastAsia="Cambria"/>
          <w:spacing w:val="1"/>
          <w:w w:val="110"/>
          <w:sz w:val="22"/>
          <w:szCs w:val="22"/>
        </w:rPr>
        <w:t xml:space="preserve"> </w:t>
      </w:r>
      <w:r w:rsidRPr="0012514B">
        <w:rPr>
          <w:rFonts w:eastAsia="Cambria"/>
          <w:w w:val="110"/>
          <w:sz w:val="22"/>
          <w:szCs w:val="22"/>
        </w:rPr>
        <w:t>(Example</w:t>
      </w:r>
      <w:r w:rsidRPr="0012514B">
        <w:rPr>
          <w:rFonts w:eastAsia="Cambria"/>
          <w:spacing w:val="1"/>
          <w:w w:val="110"/>
          <w:sz w:val="22"/>
          <w:szCs w:val="22"/>
        </w:rPr>
        <w:t xml:space="preserve"> </w:t>
      </w:r>
      <w:r w:rsidRPr="0012514B">
        <w:rPr>
          <w:rFonts w:eastAsia="Cambria"/>
          <w:w w:val="110"/>
          <w:sz w:val="22"/>
          <w:szCs w:val="22"/>
        </w:rPr>
        <w:t>-</w:t>
      </w:r>
      <w:r w:rsidRPr="0012514B">
        <w:rPr>
          <w:rFonts w:eastAsia="Cambria"/>
          <w:spacing w:val="1"/>
          <w:w w:val="110"/>
          <w:sz w:val="22"/>
          <w:szCs w:val="22"/>
        </w:rPr>
        <w:t xml:space="preserve"> </w:t>
      </w:r>
      <w:r w:rsidRPr="0012514B">
        <w:rPr>
          <w:rFonts w:eastAsia="Cambria"/>
          <w:w w:val="110"/>
          <w:sz w:val="22"/>
          <w:szCs w:val="22"/>
        </w:rPr>
        <w:t>poa1_xyz.pdf,</w:t>
      </w:r>
      <w:r w:rsidRPr="0012514B">
        <w:rPr>
          <w:rFonts w:eastAsia="Cambria"/>
          <w:spacing w:val="-56"/>
          <w:w w:val="110"/>
          <w:sz w:val="22"/>
          <w:szCs w:val="22"/>
        </w:rPr>
        <w:t xml:space="preserve"> </w:t>
      </w:r>
      <w:r w:rsidRPr="0012514B">
        <w:rPr>
          <w:rFonts w:eastAsia="Cambria"/>
          <w:w w:val="110"/>
          <w:sz w:val="22"/>
          <w:szCs w:val="22"/>
        </w:rPr>
        <w:t>poa2_xyz.pdf,</w:t>
      </w:r>
      <w:r w:rsidRPr="0012514B">
        <w:rPr>
          <w:rFonts w:eastAsia="Cambria"/>
          <w:spacing w:val="2"/>
          <w:w w:val="110"/>
          <w:sz w:val="22"/>
          <w:szCs w:val="22"/>
        </w:rPr>
        <w:t xml:space="preserve"> </w:t>
      </w:r>
      <w:r w:rsidRPr="0012514B">
        <w:rPr>
          <w:rFonts w:eastAsia="Cambria"/>
          <w:w w:val="110"/>
          <w:sz w:val="22"/>
          <w:szCs w:val="22"/>
        </w:rPr>
        <w:t>poa3_xyz.pdf………)</w:t>
      </w:r>
    </w:p>
    <w:p w:rsidR="002957DC" w:rsidRPr="0012514B" w:rsidRDefault="007C76D0">
      <w:pPr>
        <w:widowControl w:val="0"/>
        <w:numPr>
          <w:ilvl w:val="0"/>
          <w:numId w:val="24"/>
        </w:numPr>
        <w:tabs>
          <w:tab w:val="left" w:pos="1602"/>
          <w:tab w:val="left" w:leader="dot" w:pos="7914"/>
        </w:tabs>
        <w:autoSpaceDE w:val="0"/>
        <w:autoSpaceDN w:val="0"/>
        <w:spacing w:line="254" w:lineRule="auto"/>
        <w:ind w:right="244"/>
        <w:jc w:val="both"/>
        <w:rPr>
          <w:rFonts w:eastAsia="Cambria"/>
          <w:sz w:val="22"/>
          <w:szCs w:val="22"/>
        </w:rPr>
      </w:pPr>
      <w:r w:rsidRPr="0012514B">
        <w:rPr>
          <w:rFonts w:eastAsia="Cambria"/>
          <w:w w:val="105"/>
          <w:sz w:val="22"/>
          <w:szCs w:val="22"/>
        </w:rPr>
        <w:t>For uploading any additional documents bidder may decide the</w:t>
      </w:r>
      <w:r w:rsidRPr="0012514B">
        <w:rPr>
          <w:rFonts w:eastAsia="Cambria"/>
          <w:spacing w:val="1"/>
          <w:w w:val="105"/>
          <w:sz w:val="22"/>
          <w:szCs w:val="22"/>
        </w:rPr>
        <w:t xml:space="preserve"> </w:t>
      </w:r>
      <w:r w:rsidRPr="0012514B">
        <w:rPr>
          <w:rFonts w:eastAsia="Cambria"/>
          <w:w w:val="105"/>
          <w:sz w:val="22"/>
          <w:szCs w:val="22"/>
        </w:rPr>
        <w:t>name of file with prefix as ‘other’ succeeded by ‘under</w:t>
      </w:r>
      <w:r w:rsidR="009F46F8">
        <w:rPr>
          <w:rFonts w:eastAsia="Cambria"/>
          <w:w w:val="105"/>
          <w:sz w:val="22"/>
          <w:szCs w:val="22"/>
        </w:rPr>
        <w:t>-</w:t>
      </w:r>
      <w:r w:rsidRPr="0012514B">
        <w:rPr>
          <w:rFonts w:eastAsia="Cambria"/>
          <w:w w:val="105"/>
          <w:sz w:val="22"/>
          <w:szCs w:val="22"/>
        </w:rPr>
        <w:t>score’ and</w:t>
      </w:r>
      <w:r w:rsidRPr="0012514B">
        <w:rPr>
          <w:rFonts w:eastAsia="Cambria"/>
          <w:spacing w:val="-53"/>
          <w:w w:val="105"/>
          <w:sz w:val="22"/>
          <w:szCs w:val="22"/>
        </w:rPr>
        <w:t xml:space="preserve"> </w:t>
      </w:r>
      <w:r w:rsidRPr="0012514B">
        <w:rPr>
          <w:rFonts w:eastAsia="Cambria"/>
          <w:w w:val="105"/>
          <w:sz w:val="22"/>
          <w:szCs w:val="22"/>
        </w:rPr>
        <w:t>suffix</w:t>
      </w:r>
      <w:r w:rsidRPr="0012514B">
        <w:rPr>
          <w:rFonts w:eastAsia="Cambria"/>
          <w:spacing w:val="1"/>
          <w:w w:val="105"/>
          <w:sz w:val="22"/>
          <w:szCs w:val="22"/>
        </w:rPr>
        <w:t xml:space="preserve"> </w:t>
      </w:r>
      <w:r w:rsidRPr="0012514B">
        <w:rPr>
          <w:rFonts w:eastAsia="Cambria"/>
          <w:w w:val="105"/>
          <w:sz w:val="22"/>
          <w:szCs w:val="22"/>
        </w:rPr>
        <w:t>as</w:t>
      </w:r>
      <w:r w:rsidRPr="0012514B">
        <w:rPr>
          <w:rFonts w:eastAsia="Cambria"/>
          <w:spacing w:val="1"/>
          <w:w w:val="105"/>
          <w:sz w:val="22"/>
          <w:szCs w:val="22"/>
        </w:rPr>
        <w:t xml:space="preserve"> </w:t>
      </w:r>
      <w:r w:rsidRPr="0012514B">
        <w:rPr>
          <w:rFonts w:eastAsia="Cambria"/>
          <w:w w:val="105"/>
          <w:sz w:val="22"/>
          <w:szCs w:val="22"/>
        </w:rPr>
        <w:t>name</w:t>
      </w:r>
      <w:r w:rsidRPr="0012514B">
        <w:rPr>
          <w:rFonts w:eastAsia="Cambria"/>
          <w:spacing w:val="1"/>
          <w:w w:val="105"/>
          <w:sz w:val="22"/>
          <w:szCs w:val="22"/>
        </w:rPr>
        <w:t xml:space="preserve"> </w:t>
      </w:r>
      <w:r w:rsidRPr="0012514B">
        <w:rPr>
          <w:rFonts w:eastAsia="Cambria"/>
          <w:w w:val="105"/>
          <w:sz w:val="22"/>
          <w:szCs w:val="22"/>
        </w:rPr>
        <w:t>of</w:t>
      </w:r>
      <w:r w:rsidRPr="0012514B">
        <w:rPr>
          <w:rFonts w:eastAsia="Cambria"/>
          <w:spacing w:val="1"/>
          <w:w w:val="105"/>
          <w:sz w:val="22"/>
          <w:szCs w:val="22"/>
        </w:rPr>
        <w:t xml:space="preserve"> </w:t>
      </w:r>
      <w:r w:rsidRPr="0012514B">
        <w:rPr>
          <w:rFonts w:eastAsia="Cambria"/>
          <w:w w:val="105"/>
          <w:sz w:val="22"/>
          <w:szCs w:val="22"/>
        </w:rPr>
        <w:t>document</w:t>
      </w:r>
      <w:r w:rsidRPr="0012514B">
        <w:rPr>
          <w:rFonts w:eastAsia="Cambria"/>
          <w:spacing w:val="1"/>
          <w:w w:val="105"/>
          <w:sz w:val="22"/>
          <w:szCs w:val="22"/>
        </w:rPr>
        <w:t xml:space="preserve"> </w:t>
      </w:r>
      <w:r w:rsidRPr="0012514B">
        <w:rPr>
          <w:rFonts w:eastAsia="Cambria"/>
          <w:w w:val="105"/>
          <w:sz w:val="22"/>
          <w:szCs w:val="22"/>
        </w:rPr>
        <w:t>in</w:t>
      </w:r>
      <w:r w:rsidRPr="0012514B">
        <w:rPr>
          <w:rFonts w:eastAsia="Cambria"/>
          <w:spacing w:val="1"/>
          <w:w w:val="105"/>
          <w:sz w:val="22"/>
          <w:szCs w:val="22"/>
        </w:rPr>
        <w:t xml:space="preserve"> </w:t>
      </w:r>
      <w:r w:rsidRPr="0012514B">
        <w:rPr>
          <w:rFonts w:eastAsia="Cambria"/>
          <w:w w:val="105"/>
          <w:sz w:val="22"/>
          <w:szCs w:val="22"/>
        </w:rPr>
        <w:t>short.</w:t>
      </w:r>
      <w:r w:rsidRPr="0012514B">
        <w:rPr>
          <w:rFonts w:eastAsia="Cambria"/>
          <w:spacing w:val="1"/>
          <w:w w:val="105"/>
          <w:sz w:val="22"/>
          <w:szCs w:val="22"/>
        </w:rPr>
        <w:t xml:space="preserve"> </w:t>
      </w:r>
      <w:r w:rsidRPr="0012514B">
        <w:rPr>
          <w:rFonts w:eastAsia="Cambria"/>
          <w:w w:val="105"/>
          <w:sz w:val="22"/>
          <w:szCs w:val="22"/>
        </w:rPr>
        <w:t>(Example</w:t>
      </w:r>
      <w:r w:rsidRPr="0012514B">
        <w:rPr>
          <w:rFonts w:eastAsia="Cambria"/>
          <w:spacing w:val="1"/>
          <w:w w:val="105"/>
          <w:sz w:val="22"/>
          <w:szCs w:val="22"/>
        </w:rPr>
        <w:t xml:space="preserve"> </w:t>
      </w:r>
      <w:r w:rsidRPr="0012514B">
        <w:rPr>
          <w:rFonts w:eastAsia="Cambria"/>
          <w:w w:val="105"/>
          <w:sz w:val="22"/>
          <w:szCs w:val="22"/>
        </w:rPr>
        <w:t>–</w:t>
      </w:r>
      <w:r w:rsidRPr="0012514B">
        <w:rPr>
          <w:rFonts w:eastAsia="Cambria"/>
          <w:spacing w:val="1"/>
          <w:w w:val="105"/>
          <w:sz w:val="22"/>
          <w:szCs w:val="22"/>
        </w:rPr>
        <w:t xml:space="preserve"> </w:t>
      </w:r>
      <w:proofErr w:type="spellStart"/>
      <w:r w:rsidRPr="0012514B">
        <w:rPr>
          <w:rFonts w:eastAsia="Cambria"/>
          <w:w w:val="105"/>
          <w:sz w:val="22"/>
          <w:szCs w:val="22"/>
        </w:rPr>
        <w:t>other_ISO</w:t>
      </w:r>
      <w:proofErr w:type="spellEnd"/>
      <w:r w:rsidRPr="0012514B">
        <w:rPr>
          <w:rFonts w:eastAsia="Cambria"/>
          <w:spacing w:val="1"/>
          <w:w w:val="105"/>
          <w:sz w:val="22"/>
          <w:szCs w:val="22"/>
        </w:rPr>
        <w:t xml:space="preserve"> </w:t>
      </w:r>
      <w:r w:rsidRPr="0012514B">
        <w:rPr>
          <w:rFonts w:eastAsia="Cambria"/>
          <w:w w:val="105"/>
          <w:sz w:val="22"/>
          <w:szCs w:val="22"/>
        </w:rPr>
        <w:t>certificate1_xyz.pdf,</w:t>
      </w:r>
      <w:r w:rsidRPr="0012514B">
        <w:rPr>
          <w:rFonts w:eastAsia="Cambria"/>
          <w:spacing w:val="6"/>
          <w:w w:val="105"/>
          <w:sz w:val="22"/>
          <w:szCs w:val="22"/>
        </w:rPr>
        <w:t xml:space="preserve"> </w:t>
      </w:r>
      <w:proofErr w:type="spellStart"/>
      <w:r w:rsidRPr="0012514B">
        <w:rPr>
          <w:rFonts w:eastAsia="Cambria"/>
          <w:w w:val="105"/>
          <w:sz w:val="22"/>
          <w:szCs w:val="22"/>
        </w:rPr>
        <w:t>other_ISO</w:t>
      </w:r>
      <w:proofErr w:type="spellEnd"/>
      <w:r w:rsidRPr="0012514B">
        <w:rPr>
          <w:rFonts w:eastAsia="Cambria"/>
          <w:spacing w:val="6"/>
          <w:w w:val="105"/>
          <w:sz w:val="22"/>
          <w:szCs w:val="22"/>
        </w:rPr>
        <w:t xml:space="preserve"> </w:t>
      </w:r>
      <w:r w:rsidRPr="0012514B">
        <w:rPr>
          <w:rFonts w:eastAsia="Cambria"/>
          <w:w w:val="105"/>
          <w:sz w:val="22"/>
          <w:szCs w:val="22"/>
        </w:rPr>
        <w:t>certificate2_xyz.pdf</w:t>
      </w:r>
      <w:r w:rsidRPr="0012514B">
        <w:rPr>
          <w:rFonts w:eastAsia="Cambria"/>
          <w:w w:val="105"/>
          <w:sz w:val="22"/>
          <w:szCs w:val="22"/>
        </w:rPr>
        <w:tab/>
        <w:t>)</w:t>
      </w:r>
    </w:p>
    <w:p w:rsidR="002957DC" w:rsidRPr="0012514B" w:rsidRDefault="007C76D0">
      <w:pPr>
        <w:widowControl w:val="0"/>
        <w:numPr>
          <w:ilvl w:val="0"/>
          <w:numId w:val="24"/>
        </w:numPr>
        <w:tabs>
          <w:tab w:val="left" w:pos="1549"/>
        </w:tabs>
        <w:autoSpaceDE w:val="0"/>
        <w:autoSpaceDN w:val="0"/>
        <w:spacing w:before="1" w:line="256" w:lineRule="auto"/>
        <w:ind w:left="1548" w:right="250"/>
        <w:jc w:val="both"/>
        <w:rPr>
          <w:rFonts w:eastAsia="Cambria"/>
          <w:sz w:val="22"/>
          <w:szCs w:val="22"/>
        </w:rPr>
      </w:pPr>
      <w:r w:rsidRPr="0012514B">
        <w:rPr>
          <w:rFonts w:eastAsia="Cambria"/>
          <w:sz w:val="22"/>
          <w:szCs w:val="22"/>
        </w:rPr>
        <w:t>For other types of files supported on the portal, please refer the</w:t>
      </w:r>
      <w:r w:rsidRPr="0012514B">
        <w:rPr>
          <w:rFonts w:eastAsia="Cambria"/>
          <w:spacing w:val="1"/>
          <w:sz w:val="22"/>
          <w:szCs w:val="22"/>
        </w:rPr>
        <w:t xml:space="preserve"> </w:t>
      </w:r>
      <w:r w:rsidRPr="0012514B">
        <w:rPr>
          <w:rFonts w:eastAsia="Cambria"/>
          <w:sz w:val="22"/>
          <w:szCs w:val="22"/>
        </w:rPr>
        <w:t>related</w:t>
      </w:r>
      <w:r w:rsidRPr="0012514B">
        <w:rPr>
          <w:rFonts w:eastAsia="Cambria"/>
          <w:spacing w:val="8"/>
          <w:sz w:val="22"/>
          <w:szCs w:val="22"/>
        </w:rPr>
        <w:t xml:space="preserve"> </w:t>
      </w:r>
      <w:r w:rsidRPr="0012514B">
        <w:rPr>
          <w:rFonts w:eastAsia="Cambria"/>
          <w:sz w:val="22"/>
          <w:szCs w:val="22"/>
        </w:rPr>
        <w:t>provisions</w:t>
      </w:r>
      <w:r w:rsidRPr="0012514B">
        <w:rPr>
          <w:rFonts w:eastAsia="Cambria"/>
          <w:spacing w:val="6"/>
          <w:sz w:val="22"/>
          <w:szCs w:val="22"/>
        </w:rPr>
        <w:t xml:space="preserve"> </w:t>
      </w:r>
      <w:r w:rsidRPr="0012514B">
        <w:rPr>
          <w:rFonts w:eastAsia="Cambria"/>
          <w:sz w:val="22"/>
          <w:szCs w:val="22"/>
        </w:rPr>
        <w:t>on</w:t>
      </w:r>
      <w:r w:rsidRPr="0012514B">
        <w:rPr>
          <w:rFonts w:eastAsia="Cambria"/>
          <w:spacing w:val="8"/>
          <w:sz w:val="22"/>
          <w:szCs w:val="22"/>
        </w:rPr>
        <w:t xml:space="preserve"> </w:t>
      </w:r>
      <w:r w:rsidRPr="0012514B">
        <w:rPr>
          <w:rFonts w:eastAsia="Cambria"/>
          <w:sz w:val="22"/>
          <w:szCs w:val="22"/>
        </w:rPr>
        <w:t>the</w:t>
      </w:r>
      <w:r w:rsidRPr="0012514B">
        <w:rPr>
          <w:rFonts w:eastAsia="Cambria"/>
          <w:spacing w:val="8"/>
          <w:sz w:val="22"/>
          <w:szCs w:val="22"/>
        </w:rPr>
        <w:t xml:space="preserve"> </w:t>
      </w:r>
      <w:r w:rsidRPr="0012514B">
        <w:rPr>
          <w:rFonts w:eastAsia="Cambria"/>
          <w:sz w:val="22"/>
          <w:szCs w:val="22"/>
        </w:rPr>
        <w:t>portal.</w:t>
      </w:r>
    </w:p>
    <w:p w:rsidR="002B133E" w:rsidRPr="0012514B" w:rsidRDefault="002B133E" w:rsidP="002B133E">
      <w:pPr>
        <w:widowControl w:val="0"/>
        <w:tabs>
          <w:tab w:val="left" w:pos="1549"/>
        </w:tabs>
        <w:autoSpaceDE w:val="0"/>
        <w:autoSpaceDN w:val="0"/>
        <w:spacing w:before="1" w:line="256" w:lineRule="auto"/>
        <w:ind w:left="1548" w:right="250"/>
        <w:jc w:val="both"/>
        <w:rPr>
          <w:rFonts w:eastAsia="Cambria"/>
          <w:sz w:val="22"/>
          <w:szCs w:val="22"/>
        </w:rPr>
      </w:pPr>
    </w:p>
    <w:p w:rsidR="002957DC" w:rsidRPr="0012514B" w:rsidRDefault="007C76D0">
      <w:pPr>
        <w:widowControl w:val="0"/>
        <w:numPr>
          <w:ilvl w:val="0"/>
          <w:numId w:val="7"/>
        </w:numPr>
        <w:tabs>
          <w:tab w:val="left" w:pos="1188"/>
          <w:tab w:val="left" w:pos="1189"/>
        </w:tabs>
        <w:autoSpaceDE w:val="0"/>
        <w:autoSpaceDN w:val="0"/>
        <w:spacing w:before="1"/>
        <w:ind w:hanging="1081"/>
        <w:outlineLvl w:val="0"/>
        <w:rPr>
          <w:rFonts w:eastAsia="Palatino Linotype"/>
          <w:b/>
          <w:bCs/>
          <w:sz w:val="28"/>
          <w:szCs w:val="28"/>
        </w:rPr>
      </w:pPr>
      <w:bookmarkStart w:id="34" w:name="_Toc132464579"/>
      <w:r w:rsidRPr="0012514B">
        <w:rPr>
          <w:rFonts w:eastAsia="Palatino Linotype"/>
          <w:b/>
          <w:bCs/>
          <w:sz w:val="28"/>
          <w:szCs w:val="28"/>
        </w:rPr>
        <w:t>SUBMISSION</w:t>
      </w:r>
      <w:r w:rsidRPr="0012514B">
        <w:rPr>
          <w:rFonts w:eastAsia="Palatino Linotype"/>
          <w:b/>
          <w:bCs/>
          <w:spacing w:val="-2"/>
          <w:sz w:val="28"/>
          <w:szCs w:val="28"/>
        </w:rPr>
        <w:t xml:space="preserve"> </w:t>
      </w:r>
      <w:r w:rsidRPr="0012514B">
        <w:rPr>
          <w:rFonts w:eastAsia="Palatino Linotype"/>
          <w:b/>
          <w:bCs/>
          <w:sz w:val="28"/>
          <w:szCs w:val="28"/>
        </w:rPr>
        <w:t>OF</w:t>
      </w:r>
      <w:r w:rsidRPr="0012514B">
        <w:rPr>
          <w:rFonts w:eastAsia="Palatino Linotype"/>
          <w:b/>
          <w:bCs/>
          <w:spacing w:val="-1"/>
          <w:sz w:val="28"/>
          <w:szCs w:val="28"/>
        </w:rPr>
        <w:t xml:space="preserve"> </w:t>
      </w:r>
      <w:r w:rsidRPr="0012514B">
        <w:rPr>
          <w:rFonts w:eastAsia="Palatino Linotype"/>
          <w:b/>
          <w:bCs/>
          <w:sz w:val="28"/>
          <w:szCs w:val="28"/>
        </w:rPr>
        <w:t>HARD</w:t>
      </w:r>
      <w:r w:rsidRPr="0012514B">
        <w:rPr>
          <w:rFonts w:eastAsia="Palatino Linotype"/>
          <w:b/>
          <w:bCs/>
          <w:spacing w:val="-1"/>
          <w:sz w:val="28"/>
          <w:szCs w:val="28"/>
        </w:rPr>
        <w:t xml:space="preserve"> </w:t>
      </w:r>
      <w:r w:rsidRPr="0012514B">
        <w:rPr>
          <w:rFonts w:eastAsia="Palatino Linotype"/>
          <w:b/>
          <w:bCs/>
          <w:sz w:val="28"/>
          <w:szCs w:val="28"/>
        </w:rPr>
        <w:t>COPY</w:t>
      </w:r>
      <w:r w:rsidRPr="0012514B">
        <w:rPr>
          <w:rFonts w:eastAsia="Palatino Linotype"/>
          <w:b/>
          <w:bCs/>
          <w:spacing w:val="-1"/>
          <w:sz w:val="28"/>
          <w:szCs w:val="28"/>
        </w:rPr>
        <w:t xml:space="preserve"> </w:t>
      </w:r>
      <w:r w:rsidRPr="0012514B">
        <w:rPr>
          <w:rFonts w:eastAsia="Palatino Linotype"/>
          <w:b/>
          <w:bCs/>
          <w:sz w:val="28"/>
          <w:szCs w:val="28"/>
        </w:rPr>
        <w:t>OF BIDS</w:t>
      </w:r>
      <w:bookmarkEnd w:id="34"/>
    </w:p>
    <w:p w:rsidR="002957DC" w:rsidRPr="0012514B" w:rsidRDefault="002957DC">
      <w:pPr>
        <w:widowControl w:val="0"/>
        <w:autoSpaceDE w:val="0"/>
        <w:autoSpaceDN w:val="0"/>
        <w:spacing w:before="11"/>
        <w:rPr>
          <w:rFonts w:eastAsia="Cambria"/>
          <w:b/>
          <w:sz w:val="22"/>
          <w:szCs w:val="22"/>
        </w:rPr>
      </w:pPr>
    </w:p>
    <w:p w:rsidR="002957DC" w:rsidRPr="0012514B" w:rsidRDefault="007C76D0">
      <w:pPr>
        <w:widowControl w:val="0"/>
        <w:numPr>
          <w:ilvl w:val="0"/>
          <w:numId w:val="11"/>
        </w:numPr>
        <w:tabs>
          <w:tab w:val="left" w:pos="1188"/>
          <w:tab w:val="left" w:pos="1189"/>
        </w:tabs>
        <w:autoSpaceDE w:val="0"/>
        <w:autoSpaceDN w:val="0"/>
        <w:ind w:hanging="1081"/>
        <w:outlineLvl w:val="0"/>
        <w:rPr>
          <w:rFonts w:eastAsia="Palatino Linotype"/>
          <w:b/>
          <w:bCs/>
          <w:sz w:val="22"/>
          <w:szCs w:val="22"/>
        </w:rPr>
      </w:pPr>
      <w:bookmarkStart w:id="35" w:name="_Toc132464580"/>
      <w:r w:rsidRPr="0012514B">
        <w:rPr>
          <w:rFonts w:eastAsia="Palatino Linotype"/>
          <w:b/>
          <w:bCs/>
          <w:sz w:val="22"/>
          <w:szCs w:val="22"/>
        </w:rPr>
        <w:t>Sealing</w:t>
      </w:r>
      <w:r w:rsidRPr="0012514B">
        <w:rPr>
          <w:rFonts w:eastAsia="Palatino Linotype"/>
          <w:b/>
          <w:bCs/>
          <w:spacing w:val="-1"/>
          <w:sz w:val="22"/>
          <w:szCs w:val="22"/>
        </w:rPr>
        <w:t xml:space="preserve"> </w:t>
      </w:r>
      <w:r w:rsidRPr="0012514B">
        <w:rPr>
          <w:rFonts w:eastAsia="Palatino Linotype"/>
          <w:b/>
          <w:bCs/>
          <w:sz w:val="22"/>
          <w:szCs w:val="22"/>
        </w:rPr>
        <w:t>and</w:t>
      </w:r>
      <w:r w:rsidRPr="0012514B">
        <w:rPr>
          <w:rFonts w:eastAsia="Palatino Linotype"/>
          <w:b/>
          <w:bCs/>
          <w:spacing w:val="-1"/>
          <w:sz w:val="22"/>
          <w:szCs w:val="22"/>
        </w:rPr>
        <w:t xml:space="preserve"> </w:t>
      </w:r>
      <w:r w:rsidRPr="0012514B">
        <w:rPr>
          <w:rFonts w:eastAsia="Palatino Linotype"/>
          <w:b/>
          <w:bCs/>
          <w:sz w:val="22"/>
          <w:szCs w:val="22"/>
        </w:rPr>
        <w:t>Marking</w:t>
      </w:r>
      <w:r w:rsidRPr="0012514B">
        <w:rPr>
          <w:rFonts w:eastAsia="Palatino Linotype"/>
          <w:b/>
          <w:bCs/>
          <w:spacing w:val="1"/>
          <w:sz w:val="22"/>
          <w:szCs w:val="22"/>
        </w:rPr>
        <w:t xml:space="preserve"> </w:t>
      </w:r>
      <w:r w:rsidRPr="0012514B">
        <w:rPr>
          <w:rFonts w:eastAsia="Palatino Linotype"/>
          <w:b/>
          <w:bCs/>
          <w:sz w:val="22"/>
          <w:szCs w:val="22"/>
        </w:rPr>
        <w:t>of</w:t>
      </w:r>
      <w:r w:rsidRPr="0012514B">
        <w:rPr>
          <w:rFonts w:eastAsia="Palatino Linotype"/>
          <w:b/>
          <w:bCs/>
          <w:spacing w:val="-2"/>
          <w:sz w:val="22"/>
          <w:szCs w:val="22"/>
        </w:rPr>
        <w:t xml:space="preserve"> </w:t>
      </w:r>
      <w:r w:rsidRPr="0012514B">
        <w:rPr>
          <w:rFonts w:eastAsia="Palatino Linotype"/>
          <w:b/>
          <w:bCs/>
          <w:sz w:val="22"/>
          <w:szCs w:val="22"/>
        </w:rPr>
        <w:t>Bids</w:t>
      </w:r>
      <w:bookmarkEnd w:id="35"/>
    </w:p>
    <w:p w:rsidR="002957DC" w:rsidRPr="0012514B" w:rsidRDefault="002957DC">
      <w:pPr>
        <w:widowControl w:val="0"/>
        <w:autoSpaceDE w:val="0"/>
        <w:autoSpaceDN w:val="0"/>
        <w:spacing w:before="7"/>
        <w:rPr>
          <w:rFonts w:eastAsia="Cambria"/>
          <w:b/>
          <w:sz w:val="22"/>
          <w:szCs w:val="22"/>
        </w:rPr>
      </w:pPr>
    </w:p>
    <w:p w:rsidR="002957DC" w:rsidRPr="00FD2A11" w:rsidRDefault="007C76D0" w:rsidP="00225988">
      <w:pPr>
        <w:widowControl w:val="0"/>
        <w:numPr>
          <w:ilvl w:val="1"/>
          <w:numId w:val="11"/>
        </w:numPr>
        <w:tabs>
          <w:tab w:val="left" w:pos="1188"/>
          <w:tab w:val="left" w:pos="1189"/>
        </w:tabs>
        <w:autoSpaceDE w:val="0"/>
        <w:autoSpaceDN w:val="0"/>
        <w:spacing w:before="69" w:line="254" w:lineRule="auto"/>
        <w:ind w:right="240"/>
        <w:jc w:val="both"/>
        <w:rPr>
          <w:rFonts w:eastAsia="Cambria"/>
          <w:sz w:val="22"/>
          <w:szCs w:val="22"/>
        </w:rPr>
      </w:pPr>
      <w:r w:rsidRPr="00FD2A11">
        <w:rPr>
          <w:rFonts w:eastAsia="Cambria"/>
          <w:w w:val="105"/>
          <w:sz w:val="22"/>
          <w:szCs w:val="22"/>
        </w:rPr>
        <w:t>The</w:t>
      </w:r>
      <w:r w:rsidRPr="00FD2A11">
        <w:rPr>
          <w:rFonts w:eastAsia="Cambria"/>
          <w:spacing w:val="1"/>
          <w:w w:val="105"/>
          <w:sz w:val="22"/>
          <w:szCs w:val="22"/>
        </w:rPr>
        <w:t xml:space="preserve"> </w:t>
      </w:r>
      <w:r w:rsidRPr="00FD2A11">
        <w:rPr>
          <w:rFonts w:eastAsia="Cambria"/>
          <w:w w:val="105"/>
          <w:sz w:val="22"/>
          <w:szCs w:val="22"/>
        </w:rPr>
        <w:t>Bidder</w:t>
      </w:r>
      <w:r w:rsidRPr="00FD2A11">
        <w:rPr>
          <w:rFonts w:eastAsia="Cambria"/>
          <w:spacing w:val="1"/>
          <w:w w:val="105"/>
          <w:sz w:val="22"/>
          <w:szCs w:val="22"/>
        </w:rPr>
        <w:t xml:space="preserve"> </w:t>
      </w:r>
      <w:r w:rsidRPr="00FD2A11">
        <w:rPr>
          <w:rFonts w:eastAsia="Cambria"/>
          <w:w w:val="105"/>
          <w:sz w:val="22"/>
          <w:szCs w:val="22"/>
        </w:rPr>
        <w:t>shall</w:t>
      </w:r>
      <w:r w:rsidRPr="00FD2A11">
        <w:rPr>
          <w:rFonts w:eastAsia="Cambria"/>
          <w:spacing w:val="1"/>
          <w:w w:val="105"/>
          <w:sz w:val="22"/>
          <w:szCs w:val="22"/>
        </w:rPr>
        <w:t xml:space="preserve"> </w:t>
      </w:r>
      <w:r w:rsidRPr="00FD2A11">
        <w:rPr>
          <w:rFonts w:eastAsia="Cambria"/>
          <w:w w:val="105"/>
          <w:sz w:val="22"/>
          <w:szCs w:val="22"/>
        </w:rPr>
        <w:t>upload</w:t>
      </w:r>
      <w:r w:rsidRPr="00FD2A11">
        <w:rPr>
          <w:rFonts w:eastAsia="Cambria"/>
          <w:spacing w:val="1"/>
          <w:w w:val="105"/>
          <w:sz w:val="22"/>
          <w:szCs w:val="22"/>
        </w:rPr>
        <w:t xml:space="preserve"> </w:t>
      </w:r>
      <w:r w:rsidRPr="00FD2A11">
        <w:rPr>
          <w:rFonts w:eastAsia="Cambria"/>
          <w:w w:val="105"/>
          <w:sz w:val="22"/>
          <w:szCs w:val="22"/>
        </w:rPr>
        <w:t>the</w:t>
      </w:r>
      <w:r w:rsidRPr="00FD2A11">
        <w:rPr>
          <w:rFonts w:eastAsia="Cambria"/>
          <w:spacing w:val="1"/>
          <w:w w:val="105"/>
          <w:sz w:val="22"/>
          <w:szCs w:val="22"/>
        </w:rPr>
        <w:t xml:space="preserve"> </w:t>
      </w:r>
      <w:r w:rsidRPr="00FD2A11">
        <w:rPr>
          <w:rFonts w:eastAsia="Cambria"/>
          <w:w w:val="105"/>
          <w:sz w:val="22"/>
          <w:szCs w:val="22"/>
        </w:rPr>
        <w:t>soft copy</w:t>
      </w:r>
      <w:r w:rsidRPr="00FD2A11">
        <w:rPr>
          <w:rFonts w:eastAsia="Cambria"/>
          <w:spacing w:val="1"/>
          <w:w w:val="105"/>
          <w:sz w:val="22"/>
          <w:szCs w:val="22"/>
        </w:rPr>
        <w:t xml:space="preserve"> </w:t>
      </w:r>
      <w:r w:rsidRPr="00FD2A11">
        <w:rPr>
          <w:rFonts w:eastAsia="Cambria"/>
          <w:w w:val="105"/>
          <w:sz w:val="22"/>
          <w:szCs w:val="22"/>
        </w:rPr>
        <w:t>part of the</w:t>
      </w:r>
      <w:r w:rsidRPr="00FD2A11">
        <w:rPr>
          <w:rFonts w:eastAsia="Cambria"/>
          <w:spacing w:val="1"/>
          <w:w w:val="105"/>
          <w:sz w:val="22"/>
          <w:szCs w:val="22"/>
        </w:rPr>
        <w:t xml:space="preserve"> </w:t>
      </w:r>
      <w:r w:rsidRPr="00FD2A11">
        <w:rPr>
          <w:rFonts w:eastAsia="Cambria"/>
          <w:w w:val="105"/>
          <w:sz w:val="22"/>
          <w:szCs w:val="22"/>
        </w:rPr>
        <w:t>bid</w:t>
      </w:r>
      <w:r w:rsidRPr="00FD2A11">
        <w:rPr>
          <w:rFonts w:eastAsia="Cambria"/>
          <w:spacing w:val="1"/>
          <w:w w:val="105"/>
          <w:sz w:val="22"/>
          <w:szCs w:val="22"/>
        </w:rPr>
        <w:t xml:space="preserve"> </w:t>
      </w:r>
      <w:r w:rsidRPr="00FD2A11">
        <w:rPr>
          <w:rFonts w:eastAsia="Cambria"/>
          <w:w w:val="105"/>
          <w:sz w:val="22"/>
          <w:szCs w:val="22"/>
        </w:rPr>
        <w:t>as per the</w:t>
      </w:r>
      <w:r w:rsidRPr="00FD2A11">
        <w:rPr>
          <w:rFonts w:eastAsia="Cambria"/>
          <w:spacing w:val="1"/>
          <w:w w:val="105"/>
          <w:sz w:val="22"/>
          <w:szCs w:val="22"/>
        </w:rPr>
        <w:t xml:space="preserve"> </w:t>
      </w:r>
      <w:r w:rsidRPr="00FD2A11">
        <w:rPr>
          <w:rFonts w:eastAsia="Cambria"/>
          <w:w w:val="105"/>
          <w:sz w:val="22"/>
          <w:szCs w:val="22"/>
        </w:rPr>
        <w:t>provisions</w:t>
      </w:r>
      <w:r w:rsidRPr="00FD2A11">
        <w:rPr>
          <w:rFonts w:eastAsia="Cambria"/>
          <w:spacing w:val="-8"/>
          <w:w w:val="105"/>
          <w:sz w:val="22"/>
          <w:szCs w:val="22"/>
        </w:rPr>
        <w:t xml:space="preserve"> </w:t>
      </w:r>
      <w:r w:rsidRPr="00FD2A11">
        <w:rPr>
          <w:rFonts w:eastAsia="Cambria"/>
          <w:w w:val="105"/>
          <w:sz w:val="22"/>
          <w:szCs w:val="22"/>
        </w:rPr>
        <w:t>of</w:t>
      </w:r>
      <w:r w:rsidRPr="00FD2A11">
        <w:rPr>
          <w:rFonts w:eastAsia="Cambria"/>
          <w:spacing w:val="-7"/>
          <w:w w:val="105"/>
          <w:sz w:val="22"/>
          <w:szCs w:val="22"/>
        </w:rPr>
        <w:t xml:space="preserve"> </w:t>
      </w:r>
      <w:r w:rsidRPr="00FD2A11">
        <w:rPr>
          <w:rFonts w:eastAsia="Cambria"/>
          <w:w w:val="105"/>
          <w:sz w:val="22"/>
          <w:szCs w:val="22"/>
        </w:rPr>
        <w:t>the</w:t>
      </w:r>
      <w:r w:rsidRPr="00FD2A11">
        <w:rPr>
          <w:rFonts w:eastAsia="Cambria"/>
          <w:spacing w:val="-5"/>
          <w:w w:val="105"/>
          <w:sz w:val="22"/>
          <w:szCs w:val="22"/>
        </w:rPr>
        <w:t xml:space="preserve"> </w:t>
      </w:r>
      <w:r w:rsidRPr="00FD2A11">
        <w:rPr>
          <w:rFonts w:eastAsia="Cambria"/>
          <w:w w:val="105"/>
          <w:sz w:val="22"/>
          <w:szCs w:val="22"/>
        </w:rPr>
        <w:t>portal</w:t>
      </w:r>
      <w:r w:rsidRPr="00FD2A11">
        <w:rPr>
          <w:rFonts w:eastAsia="Cambria"/>
          <w:spacing w:val="-7"/>
          <w:w w:val="105"/>
          <w:sz w:val="22"/>
          <w:szCs w:val="22"/>
        </w:rPr>
        <w:t xml:space="preserve"> </w:t>
      </w:r>
      <w:r w:rsidRPr="00FD2A11">
        <w:rPr>
          <w:rFonts w:eastAsia="Cambria"/>
          <w:w w:val="105"/>
          <w:sz w:val="22"/>
          <w:szCs w:val="22"/>
        </w:rPr>
        <w:t>(refer</w:t>
      </w:r>
      <w:r w:rsidRPr="00FD2A11">
        <w:rPr>
          <w:rFonts w:eastAsia="Cambria"/>
          <w:spacing w:val="-7"/>
          <w:w w:val="105"/>
          <w:sz w:val="22"/>
          <w:szCs w:val="22"/>
        </w:rPr>
        <w:t xml:space="preserve"> </w:t>
      </w:r>
      <w:r w:rsidRPr="00FD2A11">
        <w:rPr>
          <w:rFonts w:eastAsia="Cambria"/>
          <w:w w:val="105"/>
          <w:sz w:val="22"/>
          <w:szCs w:val="22"/>
        </w:rPr>
        <w:t>para</w:t>
      </w:r>
      <w:r w:rsidRPr="00FD2A11">
        <w:rPr>
          <w:rFonts w:eastAsia="Cambria"/>
          <w:spacing w:val="-7"/>
          <w:w w:val="105"/>
          <w:sz w:val="22"/>
          <w:szCs w:val="22"/>
        </w:rPr>
        <w:t xml:space="preserve"> </w:t>
      </w:r>
      <w:r w:rsidRPr="00FD2A11">
        <w:rPr>
          <w:rFonts w:eastAsia="Cambria"/>
          <w:w w:val="105"/>
          <w:sz w:val="22"/>
          <w:szCs w:val="22"/>
        </w:rPr>
        <w:t>15.1</w:t>
      </w:r>
      <w:r w:rsidR="008C4CF1" w:rsidRPr="00FD2A11">
        <w:rPr>
          <w:rFonts w:eastAsia="Cambria"/>
          <w:w w:val="105"/>
          <w:sz w:val="22"/>
          <w:szCs w:val="22"/>
        </w:rPr>
        <w:t xml:space="preserve"> </w:t>
      </w:r>
      <w:r w:rsidRPr="00FD2A11">
        <w:rPr>
          <w:rFonts w:eastAsia="Cambria"/>
          <w:w w:val="105"/>
          <w:sz w:val="22"/>
          <w:szCs w:val="22"/>
        </w:rPr>
        <w:t>&amp;</w:t>
      </w:r>
      <w:r w:rsidRPr="00FD2A11">
        <w:rPr>
          <w:rFonts w:eastAsia="Cambria"/>
          <w:spacing w:val="-6"/>
          <w:w w:val="105"/>
          <w:sz w:val="22"/>
          <w:szCs w:val="22"/>
        </w:rPr>
        <w:t xml:space="preserve"> </w:t>
      </w:r>
      <w:r w:rsidRPr="00FD2A11">
        <w:rPr>
          <w:rFonts w:eastAsia="Cambria"/>
          <w:w w:val="105"/>
          <w:sz w:val="22"/>
          <w:szCs w:val="22"/>
        </w:rPr>
        <w:t>15.4</w:t>
      </w:r>
      <w:r w:rsidRPr="00FD2A11">
        <w:rPr>
          <w:rFonts w:eastAsia="Cambria"/>
          <w:spacing w:val="-8"/>
          <w:w w:val="105"/>
          <w:sz w:val="22"/>
          <w:szCs w:val="22"/>
        </w:rPr>
        <w:t xml:space="preserve"> </w:t>
      </w:r>
      <w:r w:rsidRPr="00FD2A11">
        <w:rPr>
          <w:rFonts w:eastAsia="Cambria"/>
          <w:w w:val="105"/>
          <w:sz w:val="22"/>
          <w:szCs w:val="22"/>
        </w:rPr>
        <w:t>above)</w:t>
      </w:r>
      <w:r w:rsidRPr="00FD2A11">
        <w:rPr>
          <w:rFonts w:eastAsia="Cambria"/>
          <w:spacing w:val="-7"/>
          <w:w w:val="105"/>
          <w:sz w:val="22"/>
          <w:szCs w:val="22"/>
        </w:rPr>
        <w:t xml:space="preserve"> </w:t>
      </w:r>
      <w:r w:rsidRPr="00FD2A11">
        <w:rPr>
          <w:rFonts w:eastAsia="Cambria"/>
          <w:w w:val="105"/>
          <w:sz w:val="22"/>
          <w:szCs w:val="22"/>
        </w:rPr>
        <w:t>and</w:t>
      </w:r>
      <w:r w:rsidRPr="00FD2A11">
        <w:rPr>
          <w:rFonts w:eastAsia="Cambria"/>
          <w:spacing w:val="-7"/>
          <w:w w:val="105"/>
          <w:sz w:val="22"/>
          <w:szCs w:val="22"/>
        </w:rPr>
        <w:t xml:space="preserve"> </w:t>
      </w:r>
      <w:r w:rsidRPr="00FD2A11">
        <w:rPr>
          <w:rFonts w:eastAsia="Cambria"/>
          <w:w w:val="105"/>
          <w:sz w:val="22"/>
          <w:szCs w:val="22"/>
        </w:rPr>
        <w:t>submit</w:t>
      </w:r>
      <w:r w:rsidRPr="00FD2A11">
        <w:rPr>
          <w:rFonts w:eastAsia="Cambria"/>
          <w:spacing w:val="-7"/>
          <w:w w:val="105"/>
          <w:sz w:val="22"/>
          <w:szCs w:val="22"/>
        </w:rPr>
        <w:t xml:space="preserve"> </w:t>
      </w:r>
      <w:r w:rsidRPr="00FD2A11">
        <w:rPr>
          <w:rFonts w:eastAsia="Cambria"/>
          <w:w w:val="105"/>
          <w:sz w:val="22"/>
          <w:szCs w:val="22"/>
        </w:rPr>
        <w:t>the</w:t>
      </w:r>
      <w:r w:rsidRPr="00FD2A11">
        <w:rPr>
          <w:rFonts w:eastAsia="Cambria"/>
          <w:spacing w:val="-53"/>
          <w:w w:val="105"/>
          <w:sz w:val="22"/>
          <w:szCs w:val="22"/>
        </w:rPr>
        <w:t xml:space="preserve"> </w:t>
      </w:r>
      <w:r w:rsidRPr="00FD2A11">
        <w:rPr>
          <w:rFonts w:eastAsia="Cambria"/>
          <w:w w:val="105"/>
          <w:sz w:val="22"/>
          <w:szCs w:val="22"/>
        </w:rPr>
        <w:t>hard</w:t>
      </w:r>
      <w:r w:rsidRPr="00FD2A11">
        <w:rPr>
          <w:rFonts w:eastAsia="Cambria"/>
          <w:spacing w:val="1"/>
          <w:w w:val="105"/>
          <w:sz w:val="22"/>
          <w:szCs w:val="22"/>
        </w:rPr>
        <w:t xml:space="preserve"> </w:t>
      </w:r>
      <w:r w:rsidRPr="00FD2A11">
        <w:rPr>
          <w:rFonts w:eastAsia="Cambria"/>
          <w:w w:val="105"/>
          <w:sz w:val="22"/>
          <w:szCs w:val="22"/>
        </w:rPr>
        <w:t>copy</w:t>
      </w:r>
      <w:r w:rsidRPr="00FD2A11">
        <w:rPr>
          <w:rFonts w:eastAsia="Cambria"/>
          <w:spacing w:val="1"/>
          <w:w w:val="105"/>
          <w:sz w:val="22"/>
          <w:szCs w:val="22"/>
        </w:rPr>
        <w:t xml:space="preserve"> </w:t>
      </w:r>
      <w:r w:rsidRPr="00FD2A11">
        <w:rPr>
          <w:rFonts w:eastAsia="Cambria"/>
          <w:w w:val="105"/>
          <w:sz w:val="22"/>
          <w:szCs w:val="22"/>
        </w:rPr>
        <w:t>of</w:t>
      </w:r>
      <w:r w:rsidRPr="00FD2A11">
        <w:rPr>
          <w:rFonts w:eastAsia="Cambria"/>
          <w:spacing w:val="1"/>
          <w:w w:val="105"/>
          <w:sz w:val="22"/>
          <w:szCs w:val="22"/>
        </w:rPr>
        <w:t xml:space="preserve"> </w:t>
      </w:r>
      <w:r w:rsidRPr="00FD2A11">
        <w:rPr>
          <w:rFonts w:eastAsia="Cambria"/>
          <w:w w:val="105"/>
          <w:sz w:val="22"/>
          <w:szCs w:val="22"/>
        </w:rPr>
        <w:t>Online</w:t>
      </w:r>
      <w:r w:rsidRPr="00FD2A11">
        <w:rPr>
          <w:rFonts w:eastAsia="Cambria"/>
          <w:spacing w:val="1"/>
          <w:w w:val="105"/>
          <w:sz w:val="22"/>
          <w:szCs w:val="22"/>
        </w:rPr>
        <w:t xml:space="preserve"> </w:t>
      </w:r>
      <w:r w:rsidRPr="00FD2A11">
        <w:rPr>
          <w:rFonts w:eastAsia="Cambria"/>
          <w:w w:val="105"/>
          <w:sz w:val="22"/>
          <w:szCs w:val="22"/>
        </w:rPr>
        <w:t>Payment</w:t>
      </w:r>
      <w:r w:rsidRPr="00FD2A11">
        <w:rPr>
          <w:rFonts w:eastAsia="Cambria"/>
          <w:spacing w:val="1"/>
          <w:w w:val="105"/>
          <w:sz w:val="22"/>
          <w:szCs w:val="22"/>
        </w:rPr>
        <w:t xml:space="preserve"> </w:t>
      </w:r>
      <w:r w:rsidRPr="00FD2A11">
        <w:rPr>
          <w:rFonts w:eastAsia="Cambria"/>
          <w:w w:val="105"/>
          <w:sz w:val="22"/>
          <w:szCs w:val="22"/>
        </w:rPr>
        <w:t>Acknowledgement</w:t>
      </w:r>
      <w:r w:rsidRPr="00FD2A11">
        <w:rPr>
          <w:rFonts w:eastAsia="Cambria"/>
          <w:spacing w:val="1"/>
          <w:w w:val="105"/>
          <w:sz w:val="22"/>
          <w:szCs w:val="22"/>
        </w:rPr>
        <w:t xml:space="preserve"> </w:t>
      </w:r>
      <w:r w:rsidRPr="00FD2A11">
        <w:rPr>
          <w:rFonts w:eastAsia="Cambria"/>
          <w:w w:val="105"/>
          <w:sz w:val="22"/>
          <w:szCs w:val="22"/>
        </w:rPr>
        <w:t>towards</w:t>
      </w:r>
      <w:r w:rsidRPr="00FD2A11">
        <w:rPr>
          <w:rFonts w:eastAsia="Cambria"/>
          <w:spacing w:val="1"/>
          <w:w w:val="105"/>
          <w:sz w:val="22"/>
          <w:szCs w:val="22"/>
        </w:rPr>
        <w:t xml:space="preserve"> </w:t>
      </w:r>
      <w:r w:rsidRPr="00FD2A11">
        <w:rPr>
          <w:rFonts w:eastAsia="Cambria"/>
          <w:w w:val="105"/>
          <w:sz w:val="22"/>
          <w:szCs w:val="22"/>
        </w:rPr>
        <w:t>Bidding</w:t>
      </w:r>
      <w:r w:rsidRPr="00FD2A11">
        <w:rPr>
          <w:rFonts w:eastAsia="Cambria"/>
          <w:spacing w:val="1"/>
          <w:w w:val="105"/>
          <w:sz w:val="22"/>
          <w:szCs w:val="22"/>
        </w:rPr>
        <w:t xml:space="preserve"> </w:t>
      </w:r>
      <w:r w:rsidRPr="00FD2A11">
        <w:rPr>
          <w:rFonts w:eastAsia="Cambria"/>
          <w:w w:val="105"/>
          <w:sz w:val="22"/>
          <w:szCs w:val="22"/>
        </w:rPr>
        <w:t>Document</w:t>
      </w:r>
      <w:r w:rsidRPr="00FD2A11">
        <w:rPr>
          <w:rFonts w:eastAsia="Cambria"/>
          <w:spacing w:val="1"/>
          <w:w w:val="105"/>
          <w:sz w:val="22"/>
          <w:szCs w:val="22"/>
        </w:rPr>
        <w:t xml:space="preserve"> </w:t>
      </w:r>
      <w:r w:rsidRPr="00FD2A11">
        <w:rPr>
          <w:rFonts w:eastAsia="Cambria"/>
          <w:w w:val="105"/>
          <w:sz w:val="22"/>
          <w:szCs w:val="22"/>
        </w:rPr>
        <w:t>fee</w:t>
      </w:r>
      <w:r w:rsidR="00175B56" w:rsidRPr="00FD2A11">
        <w:rPr>
          <w:rFonts w:eastAsia="Cambria"/>
          <w:w w:val="105"/>
          <w:sz w:val="22"/>
          <w:szCs w:val="22"/>
        </w:rPr>
        <w:t xml:space="preserve"> &amp; </w:t>
      </w:r>
      <w:r w:rsidR="00225988" w:rsidRPr="00FD2A11">
        <w:rPr>
          <w:rFonts w:eastAsia="Cambria"/>
          <w:w w:val="105"/>
          <w:sz w:val="22"/>
          <w:szCs w:val="22"/>
        </w:rPr>
        <w:t>tender processing fee</w:t>
      </w:r>
      <w:r w:rsidRPr="00FD2A11">
        <w:rPr>
          <w:rFonts w:eastAsia="Cambria"/>
          <w:spacing w:val="1"/>
          <w:w w:val="105"/>
          <w:sz w:val="22"/>
          <w:szCs w:val="22"/>
        </w:rPr>
        <w:t xml:space="preserve"> </w:t>
      </w:r>
      <w:r w:rsidR="008C4CF1" w:rsidRPr="00FD2A11">
        <w:rPr>
          <w:rFonts w:eastAsia="Cambria"/>
          <w:w w:val="105"/>
          <w:sz w:val="22"/>
          <w:szCs w:val="22"/>
        </w:rPr>
        <w:t>,</w:t>
      </w:r>
      <w:r w:rsidRPr="00FD2A11">
        <w:rPr>
          <w:rFonts w:eastAsia="Cambria"/>
          <w:spacing w:val="34"/>
          <w:w w:val="105"/>
          <w:sz w:val="22"/>
          <w:szCs w:val="22"/>
        </w:rPr>
        <w:t xml:space="preserve"> </w:t>
      </w:r>
      <w:r w:rsidRPr="00FD2A11">
        <w:rPr>
          <w:rFonts w:eastAsia="Cambria"/>
          <w:w w:val="105"/>
          <w:sz w:val="22"/>
          <w:szCs w:val="22"/>
        </w:rPr>
        <w:t>Bid</w:t>
      </w:r>
      <w:r w:rsidRPr="00FD2A11">
        <w:rPr>
          <w:rFonts w:eastAsia="Cambria"/>
          <w:spacing w:val="33"/>
          <w:w w:val="105"/>
          <w:sz w:val="22"/>
          <w:szCs w:val="22"/>
        </w:rPr>
        <w:t xml:space="preserve"> </w:t>
      </w:r>
      <w:r w:rsidRPr="00FD2A11">
        <w:rPr>
          <w:rFonts w:eastAsia="Cambria"/>
          <w:w w:val="105"/>
          <w:sz w:val="22"/>
          <w:szCs w:val="22"/>
        </w:rPr>
        <w:t>Security</w:t>
      </w:r>
      <w:r w:rsidRPr="00FD2A11">
        <w:rPr>
          <w:rFonts w:eastAsia="Cambria"/>
          <w:spacing w:val="36"/>
          <w:w w:val="105"/>
          <w:sz w:val="22"/>
          <w:szCs w:val="22"/>
        </w:rPr>
        <w:t xml:space="preserve"> </w:t>
      </w:r>
      <w:r w:rsidR="00883499" w:rsidRPr="00FD2A11">
        <w:rPr>
          <w:rFonts w:eastAsia="Cambria"/>
          <w:sz w:val="22"/>
          <w:szCs w:val="22"/>
        </w:rPr>
        <w:t xml:space="preserve">(Earnest Money Deposit) </w:t>
      </w:r>
      <w:r w:rsidR="008B67A8" w:rsidRPr="00EC5D89">
        <w:rPr>
          <w:rFonts w:eastAsia="Cambria"/>
          <w:sz w:val="22"/>
          <w:szCs w:val="22"/>
          <w:highlight w:val="green"/>
        </w:rPr>
        <w:t>a copy of e-Bank Guarantee with Unique Reference Number (URN)</w:t>
      </w:r>
      <w:r w:rsidRPr="00FD2A11">
        <w:rPr>
          <w:rFonts w:eastAsia="Cambria"/>
          <w:w w:val="105"/>
          <w:sz w:val="22"/>
          <w:szCs w:val="22"/>
        </w:rPr>
        <w:t>or</w:t>
      </w:r>
      <w:r w:rsidRPr="00FD2A11">
        <w:rPr>
          <w:rFonts w:eastAsia="Cambria"/>
          <w:spacing w:val="35"/>
          <w:w w:val="105"/>
          <w:sz w:val="22"/>
          <w:szCs w:val="22"/>
        </w:rPr>
        <w:t xml:space="preserve"> </w:t>
      </w:r>
      <w:r w:rsidRPr="00FD2A11">
        <w:rPr>
          <w:rFonts w:eastAsia="Cambria"/>
          <w:w w:val="105"/>
          <w:sz w:val="22"/>
          <w:szCs w:val="22"/>
        </w:rPr>
        <w:t>Online</w:t>
      </w:r>
      <w:r w:rsidR="00225988" w:rsidRPr="00FD2A11">
        <w:rPr>
          <w:rFonts w:eastAsia="Cambria"/>
          <w:w w:val="105"/>
          <w:sz w:val="22"/>
          <w:szCs w:val="22"/>
        </w:rPr>
        <w:t xml:space="preserve"> </w:t>
      </w:r>
      <w:r w:rsidRPr="00FD2A11">
        <w:rPr>
          <w:rFonts w:eastAsia="Cambria"/>
          <w:w w:val="105"/>
          <w:sz w:val="22"/>
          <w:szCs w:val="22"/>
        </w:rPr>
        <w:t xml:space="preserve">Payment Acknowledgement </w:t>
      </w:r>
      <w:r w:rsidR="008C4CF1" w:rsidRPr="00FD2A11">
        <w:rPr>
          <w:rFonts w:eastAsia="Cambria"/>
          <w:w w:val="105"/>
          <w:sz w:val="22"/>
          <w:szCs w:val="22"/>
        </w:rPr>
        <w:t xml:space="preserve">, </w:t>
      </w:r>
      <w:r w:rsidRPr="00FD2A11">
        <w:rPr>
          <w:rFonts w:eastAsia="Cambria"/>
          <w:w w:val="105"/>
          <w:sz w:val="22"/>
          <w:szCs w:val="22"/>
        </w:rPr>
        <w:t>Integrity Pact, Safety Pact,</w:t>
      </w:r>
      <w:r w:rsidRPr="00FD2A11">
        <w:rPr>
          <w:rFonts w:eastAsia="Cambria"/>
          <w:spacing w:val="1"/>
          <w:w w:val="105"/>
          <w:sz w:val="22"/>
          <w:szCs w:val="22"/>
        </w:rPr>
        <w:t xml:space="preserve"> </w:t>
      </w:r>
      <w:r w:rsidRPr="00FD2A11">
        <w:rPr>
          <w:rFonts w:eastAsia="Cambria"/>
          <w:w w:val="105"/>
          <w:sz w:val="22"/>
          <w:szCs w:val="22"/>
        </w:rPr>
        <w:t>Power</w:t>
      </w:r>
      <w:r w:rsidRPr="00FD2A11">
        <w:rPr>
          <w:rFonts w:eastAsia="Cambria"/>
          <w:spacing w:val="1"/>
          <w:w w:val="105"/>
          <w:sz w:val="22"/>
          <w:szCs w:val="22"/>
        </w:rPr>
        <w:t xml:space="preserve"> </w:t>
      </w:r>
      <w:r w:rsidRPr="00FD2A11">
        <w:rPr>
          <w:rFonts w:eastAsia="Cambria"/>
          <w:w w:val="105"/>
          <w:sz w:val="22"/>
          <w:szCs w:val="22"/>
        </w:rPr>
        <w:t>of</w:t>
      </w:r>
      <w:r w:rsidRPr="00FD2A11">
        <w:rPr>
          <w:rFonts w:eastAsia="Cambria"/>
          <w:spacing w:val="1"/>
          <w:w w:val="105"/>
          <w:sz w:val="22"/>
          <w:szCs w:val="22"/>
        </w:rPr>
        <w:t xml:space="preserve"> </w:t>
      </w:r>
      <w:r w:rsidRPr="00FD2A11">
        <w:rPr>
          <w:rFonts w:eastAsia="Cambria"/>
          <w:w w:val="105"/>
          <w:sz w:val="22"/>
          <w:szCs w:val="22"/>
        </w:rPr>
        <w:t>Attorney,</w:t>
      </w:r>
      <w:r w:rsidRPr="00FD2A11">
        <w:rPr>
          <w:rFonts w:eastAsia="Cambria"/>
          <w:spacing w:val="1"/>
          <w:w w:val="105"/>
          <w:sz w:val="22"/>
          <w:szCs w:val="22"/>
        </w:rPr>
        <w:t xml:space="preserve"> </w:t>
      </w:r>
      <w:r w:rsidRPr="00FD2A11">
        <w:rPr>
          <w:rFonts w:eastAsia="Cambria"/>
          <w:w w:val="105"/>
          <w:sz w:val="22"/>
          <w:szCs w:val="22"/>
        </w:rPr>
        <w:t>Joint</w:t>
      </w:r>
      <w:r w:rsidRPr="00FD2A11">
        <w:rPr>
          <w:rFonts w:eastAsia="Cambria"/>
          <w:spacing w:val="1"/>
          <w:w w:val="105"/>
          <w:sz w:val="22"/>
          <w:szCs w:val="22"/>
        </w:rPr>
        <w:t xml:space="preserve"> </w:t>
      </w:r>
      <w:r w:rsidRPr="00FD2A11">
        <w:rPr>
          <w:rFonts w:eastAsia="Cambria"/>
          <w:w w:val="105"/>
          <w:sz w:val="22"/>
          <w:szCs w:val="22"/>
        </w:rPr>
        <w:t>Venture</w:t>
      </w:r>
      <w:r w:rsidRPr="00FD2A11">
        <w:rPr>
          <w:rFonts w:eastAsia="Cambria"/>
          <w:spacing w:val="1"/>
          <w:w w:val="105"/>
          <w:sz w:val="22"/>
          <w:szCs w:val="22"/>
        </w:rPr>
        <w:t xml:space="preserve"> </w:t>
      </w:r>
      <w:r w:rsidRPr="00FD2A11">
        <w:rPr>
          <w:rFonts w:eastAsia="Cambria"/>
          <w:w w:val="105"/>
          <w:sz w:val="22"/>
          <w:szCs w:val="22"/>
        </w:rPr>
        <w:t>Agreement</w:t>
      </w:r>
      <w:r w:rsidRPr="00FD2A11">
        <w:rPr>
          <w:rFonts w:eastAsia="Cambria"/>
          <w:spacing w:val="1"/>
          <w:w w:val="105"/>
          <w:sz w:val="22"/>
          <w:szCs w:val="22"/>
        </w:rPr>
        <w:t xml:space="preserve"> </w:t>
      </w:r>
      <w:r w:rsidRPr="00FD2A11">
        <w:rPr>
          <w:rFonts w:eastAsia="Cambria"/>
          <w:w w:val="105"/>
          <w:sz w:val="22"/>
          <w:szCs w:val="22"/>
        </w:rPr>
        <w:t>(as</w:t>
      </w:r>
      <w:r w:rsidRPr="00FD2A11">
        <w:rPr>
          <w:rFonts w:eastAsia="Cambria"/>
          <w:spacing w:val="1"/>
          <w:w w:val="105"/>
          <w:sz w:val="22"/>
          <w:szCs w:val="22"/>
        </w:rPr>
        <w:t xml:space="preserve"> </w:t>
      </w:r>
      <w:r w:rsidRPr="00FD2A11">
        <w:rPr>
          <w:rFonts w:eastAsia="Cambria"/>
          <w:w w:val="105"/>
          <w:sz w:val="22"/>
          <w:szCs w:val="22"/>
        </w:rPr>
        <w:t>applicable)</w:t>
      </w:r>
      <w:r w:rsidRPr="00FD2A11">
        <w:rPr>
          <w:rFonts w:eastAsia="Cambria"/>
          <w:spacing w:val="1"/>
          <w:w w:val="105"/>
          <w:sz w:val="22"/>
          <w:szCs w:val="22"/>
        </w:rPr>
        <w:t xml:space="preserve"> </w:t>
      </w:r>
      <w:r w:rsidRPr="00FD2A11">
        <w:rPr>
          <w:rFonts w:eastAsia="Cambria"/>
          <w:w w:val="105"/>
          <w:sz w:val="22"/>
          <w:szCs w:val="22"/>
        </w:rPr>
        <w:t>and</w:t>
      </w:r>
      <w:r w:rsidRPr="00FD2A11">
        <w:rPr>
          <w:rFonts w:eastAsia="Cambria"/>
          <w:spacing w:val="1"/>
          <w:w w:val="105"/>
          <w:sz w:val="22"/>
          <w:szCs w:val="22"/>
        </w:rPr>
        <w:t xml:space="preserve"> </w:t>
      </w:r>
      <w:r w:rsidRPr="00FD2A11">
        <w:rPr>
          <w:rFonts w:eastAsia="Cambria"/>
          <w:sz w:val="22"/>
          <w:szCs w:val="22"/>
        </w:rPr>
        <w:t>Power of Attorney of Joint Venture Agreement (as applicable) and Joint</w:t>
      </w:r>
      <w:r w:rsidRPr="00FD2A11">
        <w:rPr>
          <w:rFonts w:eastAsia="Cambria"/>
          <w:spacing w:val="1"/>
          <w:sz w:val="22"/>
          <w:szCs w:val="22"/>
        </w:rPr>
        <w:t xml:space="preserve"> </w:t>
      </w:r>
      <w:r w:rsidRPr="00FD2A11">
        <w:rPr>
          <w:rFonts w:eastAsia="Cambria"/>
          <w:w w:val="105"/>
          <w:sz w:val="22"/>
          <w:szCs w:val="22"/>
        </w:rPr>
        <w:t xml:space="preserve">Deed of Undertaking (as applicable) (refer </w:t>
      </w:r>
      <w:r w:rsidRPr="00FD2A11">
        <w:rPr>
          <w:rFonts w:eastAsia="Cambria"/>
          <w:b/>
          <w:w w:val="105"/>
          <w:sz w:val="22"/>
          <w:szCs w:val="22"/>
        </w:rPr>
        <w:t>para 15.1 above</w:t>
      </w:r>
      <w:r w:rsidRPr="00FD2A11">
        <w:rPr>
          <w:rFonts w:eastAsia="Cambria"/>
          <w:w w:val="105"/>
          <w:sz w:val="22"/>
          <w:szCs w:val="22"/>
        </w:rPr>
        <w:t>), duly</w:t>
      </w:r>
      <w:r w:rsidRPr="00FD2A11">
        <w:rPr>
          <w:rFonts w:eastAsia="Cambria"/>
          <w:spacing w:val="1"/>
          <w:w w:val="105"/>
          <w:sz w:val="22"/>
          <w:szCs w:val="22"/>
        </w:rPr>
        <w:t xml:space="preserve"> </w:t>
      </w:r>
      <w:r w:rsidRPr="00FD2A11">
        <w:rPr>
          <w:rFonts w:eastAsia="Cambria"/>
          <w:w w:val="105"/>
          <w:sz w:val="22"/>
          <w:szCs w:val="22"/>
        </w:rPr>
        <w:t xml:space="preserve">marked </w:t>
      </w:r>
      <w:r w:rsidRPr="00FD2A11">
        <w:rPr>
          <w:rFonts w:eastAsia="Cambria"/>
          <w:b/>
          <w:w w:val="105"/>
          <w:sz w:val="22"/>
          <w:szCs w:val="22"/>
          <w:u w:val="single"/>
        </w:rPr>
        <w:t>First Envelope</w:t>
      </w:r>
      <w:r w:rsidRPr="00FD2A11">
        <w:rPr>
          <w:rFonts w:eastAsia="Cambria"/>
          <w:w w:val="105"/>
          <w:sz w:val="22"/>
          <w:szCs w:val="22"/>
          <w:u w:val="single"/>
        </w:rPr>
        <w:t xml:space="preserve"> (</w:t>
      </w:r>
      <w:r w:rsidRPr="00FD2A11">
        <w:rPr>
          <w:rFonts w:eastAsia="Cambria"/>
          <w:b/>
          <w:w w:val="105"/>
          <w:sz w:val="22"/>
          <w:szCs w:val="22"/>
          <w:u w:val="single"/>
        </w:rPr>
        <w:t>Techno – Commercia</w:t>
      </w:r>
      <w:r w:rsidRPr="00FD2A11">
        <w:rPr>
          <w:rFonts w:eastAsia="Cambria"/>
          <w:w w:val="105"/>
          <w:sz w:val="22"/>
          <w:szCs w:val="22"/>
          <w:u w:val="single"/>
        </w:rPr>
        <w:t xml:space="preserve">l </w:t>
      </w:r>
      <w:r w:rsidRPr="00FD2A11">
        <w:rPr>
          <w:rFonts w:eastAsia="Cambria"/>
          <w:b/>
          <w:w w:val="105"/>
          <w:sz w:val="22"/>
          <w:szCs w:val="22"/>
          <w:u w:val="single"/>
        </w:rPr>
        <w:t>Part</w:t>
      </w:r>
      <w:r w:rsidRPr="00FD2A11">
        <w:rPr>
          <w:rFonts w:eastAsia="Cambria"/>
          <w:w w:val="105"/>
          <w:sz w:val="22"/>
          <w:szCs w:val="22"/>
          <w:u w:val="single"/>
        </w:rPr>
        <w:t>) in the following</w:t>
      </w:r>
      <w:r w:rsidRPr="00FD2A11">
        <w:rPr>
          <w:rFonts w:eastAsia="Cambria"/>
          <w:spacing w:val="1"/>
          <w:w w:val="105"/>
          <w:sz w:val="22"/>
          <w:szCs w:val="22"/>
        </w:rPr>
        <w:t xml:space="preserve"> </w:t>
      </w:r>
      <w:r w:rsidRPr="00FD2A11">
        <w:rPr>
          <w:rFonts w:eastAsia="Cambria"/>
          <w:w w:val="105"/>
          <w:sz w:val="22"/>
          <w:szCs w:val="22"/>
          <w:u w:val="single"/>
        </w:rPr>
        <w:t>manner.</w:t>
      </w:r>
    </w:p>
    <w:p w:rsidR="002957DC" w:rsidRPr="0012514B" w:rsidRDefault="002957DC">
      <w:pPr>
        <w:widowControl w:val="0"/>
        <w:autoSpaceDE w:val="0"/>
        <w:autoSpaceDN w:val="0"/>
        <w:spacing w:before="5"/>
        <w:rPr>
          <w:rFonts w:eastAsia="Cambria"/>
          <w:sz w:val="22"/>
          <w:szCs w:val="22"/>
        </w:rPr>
      </w:pPr>
    </w:p>
    <w:p w:rsidR="002957DC" w:rsidRPr="00FD2A11" w:rsidRDefault="007C76D0">
      <w:pPr>
        <w:widowControl w:val="0"/>
        <w:autoSpaceDE w:val="0"/>
        <w:autoSpaceDN w:val="0"/>
        <w:spacing w:before="93" w:line="254" w:lineRule="auto"/>
        <w:ind w:left="1188" w:right="240"/>
        <w:jc w:val="both"/>
        <w:rPr>
          <w:rFonts w:eastAsia="Cambria"/>
          <w:sz w:val="22"/>
          <w:szCs w:val="22"/>
        </w:rPr>
      </w:pPr>
      <w:r w:rsidRPr="0012514B">
        <w:rPr>
          <w:rFonts w:eastAsia="Cambria"/>
          <w:b/>
          <w:w w:val="105"/>
          <w:sz w:val="22"/>
          <w:szCs w:val="22"/>
          <w:u w:val="single"/>
        </w:rPr>
        <w:t>Envelope</w:t>
      </w:r>
      <w:r w:rsidRPr="0012514B">
        <w:rPr>
          <w:rFonts w:eastAsia="Cambria"/>
          <w:b/>
          <w:spacing w:val="1"/>
          <w:w w:val="105"/>
          <w:sz w:val="22"/>
          <w:szCs w:val="22"/>
          <w:u w:val="single"/>
        </w:rPr>
        <w:t xml:space="preserve"> </w:t>
      </w:r>
      <w:r w:rsidRPr="0012514B">
        <w:rPr>
          <w:rFonts w:eastAsia="Cambria"/>
          <w:b/>
          <w:w w:val="105"/>
          <w:sz w:val="22"/>
          <w:szCs w:val="22"/>
          <w:u w:val="single"/>
        </w:rPr>
        <w:t>–</w:t>
      </w:r>
      <w:r w:rsidRPr="0012514B">
        <w:rPr>
          <w:rFonts w:eastAsia="Cambria"/>
          <w:b/>
          <w:spacing w:val="1"/>
          <w:w w:val="105"/>
          <w:sz w:val="22"/>
          <w:szCs w:val="22"/>
          <w:u w:val="single"/>
        </w:rPr>
        <w:t xml:space="preserve"> </w:t>
      </w:r>
      <w:r w:rsidRPr="0012514B">
        <w:rPr>
          <w:rFonts w:eastAsia="Cambria"/>
          <w:b/>
          <w:w w:val="105"/>
          <w:sz w:val="22"/>
          <w:szCs w:val="22"/>
          <w:u w:val="single"/>
        </w:rPr>
        <w:t>1</w:t>
      </w:r>
      <w:r w:rsidRPr="0012514B">
        <w:rPr>
          <w:rFonts w:eastAsia="Cambria"/>
          <w:w w:val="105"/>
          <w:sz w:val="22"/>
          <w:szCs w:val="22"/>
        </w:rPr>
        <w:t>:</w:t>
      </w:r>
      <w:r w:rsidRPr="0012514B">
        <w:rPr>
          <w:rFonts w:eastAsia="Cambria"/>
          <w:spacing w:val="1"/>
          <w:w w:val="105"/>
          <w:sz w:val="22"/>
          <w:szCs w:val="22"/>
        </w:rPr>
        <w:t xml:space="preserve"> </w:t>
      </w:r>
      <w:r w:rsidRPr="00FD2A11">
        <w:rPr>
          <w:rFonts w:eastAsia="Cambria"/>
          <w:w w:val="105"/>
          <w:sz w:val="22"/>
          <w:szCs w:val="22"/>
        </w:rPr>
        <w:t>Bidding</w:t>
      </w:r>
      <w:r w:rsidRPr="00FD2A11">
        <w:rPr>
          <w:rFonts w:eastAsia="Cambria"/>
          <w:spacing w:val="1"/>
          <w:w w:val="105"/>
          <w:sz w:val="22"/>
          <w:szCs w:val="22"/>
        </w:rPr>
        <w:t xml:space="preserve"> </w:t>
      </w:r>
      <w:r w:rsidRPr="00FD2A11">
        <w:rPr>
          <w:rFonts w:eastAsia="Cambria"/>
          <w:w w:val="105"/>
          <w:sz w:val="22"/>
          <w:szCs w:val="22"/>
        </w:rPr>
        <w:t>Document</w:t>
      </w:r>
      <w:r w:rsidRPr="00FD2A11">
        <w:rPr>
          <w:rFonts w:eastAsia="Cambria"/>
          <w:spacing w:val="1"/>
          <w:w w:val="105"/>
          <w:sz w:val="22"/>
          <w:szCs w:val="22"/>
        </w:rPr>
        <w:t xml:space="preserve"> </w:t>
      </w:r>
      <w:r w:rsidRPr="00FD2A11">
        <w:rPr>
          <w:rFonts w:eastAsia="Cambria"/>
          <w:w w:val="105"/>
          <w:sz w:val="22"/>
          <w:szCs w:val="22"/>
        </w:rPr>
        <w:t>fee</w:t>
      </w:r>
      <w:r w:rsidRPr="00FD2A11">
        <w:rPr>
          <w:rFonts w:eastAsia="Cambria"/>
          <w:spacing w:val="1"/>
          <w:w w:val="105"/>
          <w:sz w:val="22"/>
          <w:szCs w:val="22"/>
        </w:rPr>
        <w:t xml:space="preserve"> </w:t>
      </w:r>
      <w:r w:rsidR="00175B56" w:rsidRPr="00FD2A11">
        <w:rPr>
          <w:rFonts w:eastAsia="Cambria"/>
          <w:w w:val="105"/>
          <w:sz w:val="22"/>
          <w:szCs w:val="22"/>
        </w:rPr>
        <w:t xml:space="preserve">&amp; </w:t>
      </w:r>
      <w:r w:rsidR="00883499" w:rsidRPr="00FD2A11">
        <w:rPr>
          <w:rFonts w:eastAsia="Cambria"/>
          <w:w w:val="105"/>
          <w:sz w:val="22"/>
          <w:szCs w:val="22"/>
        </w:rPr>
        <w:t>tender processing fee</w:t>
      </w:r>
      <w:r w:rsidRPr="00FD2A11">
        <w:rPr>
          <w:rFonts w:eastAsia="Cambria"/>
          <w:spacing w:val="1"/>
          <w:w w:val="105"/>
          <w:sz w:val="22"/>
          <w:szCs w:val="22"/>
        </w:rPr>
        <w:t xml:space="preserve"> </w:t>
      </w:r>
      <w:r w:rsidR="00883499" w:rsidRPr="00FD2A11">
        <w:rPr>
          <w:rFonts w:eastAsia="Cambria"/>
          <w:w w:val="105"/>
          <w:sz w:val="22"/>
          <w:szCs w:val="22"/>
        </w:rPr>
        <w:t>/</w:t>
      </w:r>
      <w:r w:rsidRPr="00FD2A11">
        <w:rPr>
          <w:rFonts w:eastAsia="Cambria"/>
          <w:w w:val="105"/>
          <w:sz w:val="22"/>
          <w:szCs w:val="22"/>
        </w:rPr>
        <w:t>Online</w:t>
      </w:r>
      <w:r w:rsidRPr="00FD2A11">
        <w:rPr>
          <w:rFonts w:eastAsia="Cambria"/>
          <w:spacing w:val="1"/>
          <w:w w:val="105"/>
          <w:sz w:val="22"/>
          <w:szCs w:val="22"/>
        </w:rPr>
        <w:t xml:space="preserve"> </w:t>
      </w:r>
      <w:r w:rsidRPr="00FD2A11">
        <w:rPr>
          <w:rFonts w:eastAsia="Cambria"/>
          <w:w w:val="105"/>
          <w:sz w:val="22"/>
          <w:szCs w:val="22"/>
        </w:rPr>
        <w:t>Payment</w:t>
      </w:r>
      <w:r w:rsidRPr="00FD2A11">
        <w:rPr>
          <w:rFonts w:eastAsia="Cambria"/>
          <w:spacing w:val="1"/>
          <w:w w:val="105"/>
          <w:sz w:val="22"/>
          <w:szCs w:val="22"/>
        </w:rPr>
        <w:t xml:space="preserve"> </w:t>
      </w:r>
      <w:r w:rsidRPr="00FD2A11">
        <w:rPr>
          <w:rFonts w:eastAsia="Cambria"/>
          <w:w w:val="105"/>
          <w:sz w:val="22"/>
          <w:szCs w:val="22"/>
        </w:rPr>
        <w:t>Acknowledgement</w:t>
      </w:r>
      <w:r w:rsidRPr="00FD2A11">
        <w:rPr>
          <w:rFonts w:eastAsia="Cambria"/>
          <w:spacing w:val="1"/>
          <w:w w:val="105"/>
          <w:sz w:val="22"/>
          <w:szCs w:val="22"/>
        </w:rPr>
        <w:t xml:space="preserve"> </w:t>
      </w:r>
      <w:r w:rsidRPr="00FD2A11">
        <w:rPr>
          <w:rFonts w:eastAsia="Cambria"/>
          <w:w w:val="105"/>
          <w:sz w:val="22"/>
          <w:szCs w:val="22"/>
        </w:rPr>
        <w:t>towards</w:t>
      </w:r>
      <w:r w:rsidRPr="00FD2A11">
        <w:rPr>
          <w:rFonts w:eastAsia="Cambria"/>
          <w:spacing w:val="1"/>
          <w:w w:val="105"/>
          <w:sz w:val="22"/>
          <w:szCs w:val="22"/>
        </w:rPr>
        <w:t xml:space="preserve"> </w:t>
      </w:r>
      <w:r w:rsidRPr="00FD2A11">
        <w:rPr>
          <w:rFonts w:eastAsia="Cambria"/>
          <w:w w:val="105"/>
          <w:sz w:val="22"/>
          <w:szCs w:val="22"/>
        </w:rPr>
        <w:t>Bidding</w:t>
      </w:r>
      <w:r w:rsidRPr="00FD2A11">
        <w:rPr>
          <w:rFonts w:eastAsia="Cambria"/>
          <w:spacing w:val="1"/>
          <w:w w:val="105"/>
          <w:sz w:val="22"/>
          <w:szCs w:val="22"/>
        </w:rPr>
        <w:t xml:space="preserve"> </w:t>
      </w:r>
      <w:r w:rsidRPr="00FD2A11">
        <w:rPr>
          <w:rFonts w:eastAsia="Cambria"/>
          <w:w w:val="105"/>
          <w:sz w:val="22"/>
          <w:szCs w:val="22"/>
        </w:rPr>
        <w:t>Document</w:t>
      </w:r>
      <w:r w:rsidRPr="00FD2A11">
        <w:rPr>
          <w:rFonts w:eastAsia="Cambria"/>
          <w:spacing w:val="1"/>
          <w:w w:val="105"/>
          <w:sz w:val="22"/>
          <w:szCs w:val="22"/>
        </w:rPr>
        <w:t xml:space="preserve"> </w:t>
      </w:r>
      <w:r w:rsidRPr="00FD2A11">
        <w:rPr>
          <w:rFonts w:eastAsia="Cambria"/>
          <w:w w:val="105"/>
          <w:sz w:val="22"/>
          <w:szCs w:val="22"/>
        </w:rPr>
        <w:t>fee</w:t>
      </w:r>
      <w:r w:rsidR="00175B56" w:rsidRPr="00FD2A11">
        <w:rPr>
          <w:rFonts w:eastAsia="Cambria"/>
          <w:w w:val="105"/>
          <w:sz w:val="22"/>
          <w:szCs w:val="22"/>
        </w:rPr>
        <w:t xml:space="preserve"> &amp; tender processing fee</w:t>
      </w:r>
      <w:r w:rsidR="008C4CF1" w:rsidRPr="00FD2A11">
        <w:rPr>
          <w:rFonts w:eastAsia="Cambria"/>
          <w:w w:val="105"/>
          <w:sz w:val="22"/>
          <w:szCs w:val="22"/>
        </w:rPr>
        <w:t>.</w:t>
      </w:r>
      <w:r w:rsidR="00175B56" w:rsidRPr="00FD2A11">
        <w:rPr>
          <w:rFonts w:eastAsia="Cambria"/>
          <w:spacing w:val="1"/>
          <w:w w:val="105"/>
          <w:sz w:val="22"/>
          <w:szCs w:val="22"/>
        </w:rPr>
        <w:t xml:space="preserve"> </w:t>
      </w:r>
    </w:p>
    <w:p w:rsidR="002957DC" w:rsidRPr="00FD2A11" w:rsidRDefault="002957DC">
      <w:pPr>
        <w:widowControl w:val="0"/>
        <w:autoSpaceDE w:val="0"/>
        <w:autoSpaceDN w:val="0"/>
        <w:spacing w:before="6"/>
        <w:rPr>
          <w:rFonts w:eastAsia="Cambria"/>
          <w:sz w:val="22"/>
          <w:szCs w:val="22"/>
        </w:rPr>
      </w:pPr>
    </w:p>
    <w:p w:rsidR="002957DC" w:rsidRPr="00FD2A11" w:rsidRDefault="007C76D0">
      <w:pPr>
        <w:widowControl w:val="0"/>
        <w:autoSpaceDE w:val="0"/>
        <w:autoSpaceDN w:val="0"/>
        <w:spacing w:line="254" w:lineRule="auto"/>
        <w:ind w:left="1188" w:right="242"/>
        <w:jc w:val="both"/>
        <w:rPr>
          <w:rFonts w:eastAsia="Cambria"/>
          <w:sz w:val="22"/>
          <w:szCs w:val="22"/>
        </w:rPr>
      </w:pPr>
      <w:r w:rsidRPr="00FD2A11">
        <w:rPr>
          <w:rFonts w:eastAsia="Cambria"/>
          <w:b/>
          <w:w w:val="105"/>
          <w:sz w:val="22"/>
          <w:szCs w:val="22"/>
          <w:u w:val="single"/>
        </w:rPr>
        <w:t>Envelope</w:t>
      </w:r>
      <w:r w:rsidRPr="00FD2A11">
        <w:rPr>
          <w:rFonts w:eastAsia="Cambria"/>
          <w:b/>
          <w:spacing w:val="1"/>
          <w:w w:val="105"/>
          <w:sz w:val="22"/>
          <w:szCs w:val="22"/>
          <w:u w:val="single"/>
        </w:rPr>
        <w:t xml:space="preserve"> </w:t>
      </w:r>
      <w:r w:rsidRPr="00FD2A11">
        <w:rPr>
          <w:rFonts w:eastAsia="Cambria"/>
          <w:b/>
          <w:w w:val="105"/>
          <w:sz w:val="22"/>
          <w:szCs w:val="22"/>
          <w:u w:val="single"/>
        </w:rPr>
        <w:t>–</w:t>
      </w:r>
      <w:r w:rsidRPr="00FD2A11">
        <w:rPr>
          <w:rFonts w:eastAsia="Cambria"/>
          <w:b/>
          <w:spacing w:val="1"/>
          <w:w w:val="105"/>
          <w:sz w:val="22"/>
          <w:szCs w:val="22"/>
          <w:u w:val="single"/>
        </w:rPr>
        <w:t xml:space="preserve"> </w:t>
      </w:r>
      <w:r w:rsidRPr="00FD2A11">
        <w:rPr>
          <w:rFonts w:eastAsia="Cambria"/>
          <w:b/>
          <w:w w:val="105"/>
          <w:sz w:val="22"/>
          <w:szCs w:val="22"/>
          <w:u w:val="single"/>
        </w:rPr>
        <w:t>2</w:t>
      </w:r>
      <w:r w:rsidRPr="00FD2A11">
        <w:rPr>
          <w:rFonts w:eastAsia="Cambria"/>
          <w:w w:val="105"/>
          <w:sz w:val="22"/>
          <w:szCs w:val="22"/>
        </w:rPr>
        <w:t>:</w:t>
      </w:r>
      <w:r w:rsidRPr="00FD2A11">
        <w:rPr>
          <w:rFonts w:eastAsia="Cambria"/>
          <w:spacing w:val="1"/>
          <w:w w:val="105"/>
          <w:sz w:val="22"/>
          <w:szCs w:val="22"/>
        </w:rPr>
        <w:t xml:space="preserve"> </w:t>
      </w:r>
      <w:r w:rsidRPr="00FD2A11">
        <w:rPr>
          <w:rFonts w:eastAsia="Cambria"/>
          <w:b/>
          <w:bCs/>
          <w:w w:val="105"/>
          <w:sz w:val="22"/>
          <w:szCs w:val="22"/>
        </w:rPr>
        <w:t>Bid</w:t>
      </w:r>
      <w:r w:rsidRPr="00FD2A11">
        <w:rPr>
          <w:rFonts w:eastAsia="Cambria"/>
          <w:b/>
          <w:bCs/>
          <w:spacing w:val="1"/>
          <w:w w:val="105"/>
          <w:sz w:val="22"/>
          <w:szCs w:val="22"/>
        </w:rPr>
        <w:t xml:space="preserve"> </w:t>
      </w:r>
      <w:r w:rsidRPr="00FD2A11">
        <w:rPr>
          <w:rFonts w:eastAsia="Cambria"/>
          <w:b/>
          <w:bCs/>
          <w:w w:val="105"/>
          <w:sz w:val="22"/>
          <w:szCs w:val="22"/>
        </w:rPr>
        <w:t>Security</w:t>
      </w:r>
      <w:r w:rsidR="00883499" w:rsidRPr="00FD2A11">
        <w:rPr>
          <w:rFonts w:eastAsia="Cambria"/>
          <w:w w:val="105"/>
          <w:sz w:val="22"/>
          <w:szCs w:val="22"/>
        </w:rPr>
        <w:t xml:space="preserve"> </w:t>
      </w:r>
      <w:r w:rsidR="00883499" w:rsidRPr="00FD2A11">
        <w:rPr>
          <w:rFonts w:eastAsia="Cambria"/>
          <w:sz w:val="22"/>
          <w:szCs w:val="22"/>
        </w:rPr>
        <w:t xml:space="preserve">(Earnest Money Deposit) </w:t>
      </w:r>
      <w:r w:rsidR="008B67A8" w:rsidRPr="00EC5D89">
        <w:rPr>
          <w:rFonts w:eastAsia="Cambria"/>
          <w:sz w:val="22"/>
          <w:szCs w:val="22"/>
          <w:highlight w:val="green"/>
        </w:rPr>
        <w:t>a copy of e-Bank Guarantee with Unique Reference Number (URN)</w:t>
      </w:r>
      <w:r w:rsidRPr="00FD2A11">
        <w:rPr>
          <w:rFonts w:eastAsia="Cambria"/>
          <w:w w:val="105"/>
          <w:sz w:val="22"/>
          <w:szCs w:val="22"/>
        </w:rPr>
        <w:t>/</w:t>
      </w:r>
      <w:r w:rsidRPr="00FD2A11">
        <w:rPr>
          <w:rFonts w:eastAsia="Cambria"/>
          <w:spacing w:val="1"/>
          <w:w w:val="105"/>
          <w:sz w:val="22"/>
          <w:szCs w:val="22"/>
        </w:rPr>
        <w:t xml:space="preserve"> </w:t>
      </w:r>
      <w:r w:rsidRPr="00FD2A11">
        <w:rPr>
          <w:rFonts w:eastAsia="Cambria"/>
          <w:w w:val="105"/>
          <w:sz w:val="22"/>
          <w:szCs w:val="22"/>
        </w:rPr>
        <w:t>Online</w:t>
      </w:r>
      <w:r w:rsidRPr="00FD2A11">
        <w:rPr>
          <w:rFonts w:eastAsia="Cambria"/>
          <w:spacing w:val="1"/>
          <w:w w:val="105"/>
          <w:sz w:val="22"/>
          <w:szCs w:val="22"/>
        </w:rPr>
        <w:t xml:space="preserve"> </w:t>
      </w:r>
      <w:r w:rsidRPr="00FD2A11">
        <w:rPr>
          <w:rFonts w:eastAsia="Cambria"/>
          <w:w w:val="105"/>
          <w:sz w:val="22"/>
          <w:szCs w:val="22"/>
        </w:rPr>
        <w:t>Payment</w:t>
      </w:r>
      <w:r w:rsidRPr="00FD2A11">
        <w:rPr>
          <w:rFonts w:eastAsia="Cambria"/>
          <w:spacing w:val="1"/>
          <w:w w:val="105"/>
          <w:sz w:val="22"/>
          <w:szCs w:val="22"/>
        </w:rPr>
        <w:t xml:space="preserve"> </w:t>
      </w:r>
      <w:r w:rsidRPr="00FD2A11">
        <w:rPr>
          <w:rFonts w:eastAsia="Cambria"/>
          <w:w w:val="105"/>
          <w:sz w:val="22"/>
          <w:szCs w:val="22"/>
        </w:rPr>
        <w:t>Acknowledgement</w:t>
      </w:r>
      <w:r w:rsidRPr="00FD2A11">
        <w:rPr>
          <w:rFonts w:eastAsia="Cambria"/>
          <w:spacing w:val="1"/>
          <w:w w:val="105"/>
          <w:sz w:val="22"/>
          <w:szCs w:val="22"/>
        </w:rPr>
        <w:t xml:space="preserve"> </w:t>
      </w:r>
      <w:r w:rsidRPr="00FD2A11">
        <w:rPr>
          <w:rFonts w:eastAsia="Cambria"/>
          <w:spacing w:val="-2"/>
          <w:w w:val="105"/>
          <w:sz w:val="22"/>
          <w:szCs w:val="22"/>
        </w:rPr>
        <w:t>towards</w:t>
      </w:r>
      <w:r w:rsidRPr="00FD2A11">
        <w:rPr>
          <w:rFonts w:eastAsia="Cambria"/>
          <w:spacing w:val="-10"/>
          <w:w w:val="105"/>
          <w:sz w:val="22"/>
          <w:szCs w:val="22"/>
        </w:rPr>
        <w:t xml:space="preserve"> </w:t>
      </w:r>
      <w:r w:rsidRPr="00FD2A11">
        <w:rPr>
          <w:rFonts w:eastAsia="Cambria"/>
          <w:spacing w:val="-2"/>
          <w:w w:val="105"/>
          <w:sz w:val="22"/>
          <w:szCs w:val="22"/>
        </w:rPr>
        <w:t>Bid</w:t>
      </w:r>
      <w:r w:rsidRPr="00FD2A11">
        <w:rPr>
          <w:rFonts w:eastAsia="Cambria"/>
          <w:spacing w:val="-8"/>
          <w:w w:val="105"/>
          <w:sz w:val="22"/>
          <w:szCs w:val="22"/>
        </w:rPr>
        <w:t xml:space="preserve"> </w:t>
      </w:r>
      <w:r w:rsidRPr="00FD2A11">
        <w:rPr>
          <w:rFonts w:eastAsia="Cambria"/>
          <w:spacing w:val="-2"/>
          <w:w w:val="105"/>
          <w:sz w:val="22"/>
          <w:szCs w:val="22"/>
        </w:rPr>
        <w:t>Security</w:t>
      </w:r>
      <w:r w:rsidR="008C4CF1" w:rsidRPr="00FD2A11">
        <w:rPr>
          <w:rFonts w:eastAsia="Cambria"/>
          <w:spacing w:val="-2"/>
          <w:w w:val="105"/>
          <w:sz w:val="22"/>
          <w:szCs w:val="22"/>
        </w:rPr>
        <w:t>.</w:t>
      </w:r>
    </w:p>
    <w:p w:rsidR="002957DC" w:rsidRPr="0012514B" w:rsidRDefault="002957DC">
      <w:pPr>
        <w:widowControl w:val="0"/>
        <w:autoSpaceDE w:val="0"/>
        <w:autoSpaceDN w:val="0"/>
        <w:spacing w:before="5"/>
        <w:rPr>
          <w:rFonts w:eastAsia="Cambria"/>
          <w:sz w:val="22"/>
          <w:szCs w:val="22"/>
        </w:rPr>
      </w:pPr>
    </w:p>
    <w:p w:rsidR="002957DC" w:rsidRPr="0012514B" w:rsidRDefault="007C76D0">
      <w:pPr>
        <w:widowControl w:val="0"/>
        <w:autoSpaceDE w:val="0"/>
        <w:autoSpaceDN w:val="0"/>
        <w:ind w:left="1188"/>
        <w:jc w:val="both"/>
        <w:rPr>
          <w:rFonts w:eastAsia="Cambria"/>
          <w:sz w:val="22"/>
          <w:szCs w:val="22"/>
        </w:rPr>
      </w:pPr>
      <w:r w:rsidRPr="0012514B">
        <w:rPr>
          <w:rFonts w:eastAsia="Cambria"/>
          <w:b/>
          <w:sz w:val="22"/>
          <w:szCs w:val="22"/>
          <w:u w:val="single"/>
        </w:rPr>
        <w:t>Envelope</w:t>
      </w:r>
      <w:r w:rsidRPr="0012514B">
        <w:rPr>
          <w:rFonts w:eastAsia="Cambria"/>
          <w:b/>
          <w:spacing w:val="13"/>
          <w:sz w:val="22"/>
          <w:szCs w:val="22"/>
          <w:u w:val="single"/>
        </w:rPr>
        <w:t xml:space="preserve"> </w:t>
      </w:r>
      <w:r w:rsidRPr="0012514B">
        <w:rPr>
          <w:rFonts w:eastAsia="Cambria"/>
          <w:b/>
          <w:sz w:val="22"/>
          <w:szCs w:val="22"/>
          <w:u w:val="single"/>
        </w:rPr>
        <w:t>–</w:t>
      </w:r>
      <w:r w:rsidRPr="0012514B">
        <w:rPr>
          <w:rFonts w:eastAsia="Cambria"/>
          <w:b/>
          <w:spacing w:val="9"/>
          <w:sz w:val="22"/>
          <w:szCs w:val="22"/>
          <w:u w:val="single"/>
        </w:rPr>
        <w:t xml:space="preserve"> </w:t>
      </w:r>
      <w:proofErr w:type="gramStart"/>
      <w:r w:rsidRPr="0012514B">
        <w:rPr>
          <w:rFonts w:eastAsia="Cambria"/>
          <w:b/>
          <w:sz w:val="22"/>
          <w:szCs w:val="22"/>
          <w:u w:val="single"/>
        </w:rPr>
        <w:t>3</w:t>
      </w:r>
      <w:r w:rsidRPr="0012514B">
        <w:rPr>
          <w:rFonts w:eastAsia="Cambria"/>
          <w:sz w:val="22"/>
          <w:szCs w:val="22"/>
        </w:rPr>
        <w:t xml:space="preserve"> </w:t>
      </w:r>
      <w:r w:rsidR="00753164" w:rsidRPr="0012514B">
        <w:rPr>
          <w:rFonts w:eastAsia="Cambria"/>
          <w:sz w:val="22"/>
          <w:szCs w:val="22"/>
        </w:rPr>
        <w:t>:</w:t>
      </w:r>
      <w:proofErr w:type="gramEnd"/>
      <w:r w:rsidR="00753164" w:rsidRPr="0012514B">
        <w:rPr>
          <w:rFonts w:eastAsia="Cambria"/>
          <w:sz w:val="22"/>
          <w:szCs w:val="22"/>
        </w:rPr>
        <w:t xml:space="preserve"> </w:t>
      </w:r>
      <w:r w:rsidRPr="0012514B">
        <w:rPr>
          <w:rFonts w:eastAsia="Cambria"/>
          <w:b/>
          <w:bCs/>
          <w:sz w:val="22"/>
          <w:szCs w:val="22"/>
        </w:rPr>
        <w:t>Integrity</w:t>
      </w:r>
      <w:r w:rsidRPr="0012514B">
        <w:rPr>
          <w:rFonts w:eastAsia="Cambria"/>
          <w:b/>
          <w:bCs/>
          <w:spacing w:val="12"/>
          <w:sz w:val="22"/>
          <w:szCs w:val="22"/>
        </w:rPr>
        <w:t xml:space="preserve"> </w:t>
      </w:r>
      <w:r w:rsidRPr="0012514B">
        <w:rPr>
          <w:rFonts w:eastAsia="Cambria"/>
          <w:b/>
          <w:bCs/>
          <w:sz w:val="22"/>
          <w:szCs w:val="22"/>
        </w:rPr>
        <w:t>Pact</w:t>
      </w:r>
    </w:p>
    <w:p w:rsidR="002957DC" w:rsidRPr="0012514B" w:rsidRDefault="002957DC">
      <w:pPr>
        <w:widowControl w:val="0"/>
        <w:autoSpaceDE w:val="0"/>
        <w:autoSpaceDN w:val="0"/>
        <w:rPr>
          <w:rFonts w:eastAsia="Cambria"/>
          <w:sz w:val="22"/>
          <w:szCs w:val="22"/>
        </w:rPr>
      </w:pPr>
    </w:p>
    <w:p w:rsidR="002957DC" w:rsidRPr="0012514B" w:rsidRDefault="007C76D0">
      <w:pPr>
        <w:widowControl w:val="0"/>
        <w:autoSpaceDE w:val="0"/>
        <w:autoSpaceDN w:val="0"/>
        <w:spacing w:before="93" w:line="254" w:lineRule="auto"/>
        <w:ind w:left="1188" w:right="240"/>
        <w:jc w:val="both"/>
        <w:rPr>
          <w:rFonts w:eastAsia="Cambria"/>
          <w:sz w:val="22"/>
          <w:szCs w:val="22"/>
        </w:rPr>
      </w:pPr>
      <w:r w:rsidRPr="0012514B">
        <w:rPr>
          <w:rFonts w:eastAsia="Cambria"/>
          <w:b/>
          <w:sz w:val="22"/>
          <w:szCs w:val="22"/>
          <w:u w:val="single"/>
        </w:rPr>
        <w:t>Envelope – 4</w:t>
      </w:r>
      <w:r w:rsidRPr="0012514B">
        <w:rPr>
          <w:rFonts w:eastAsia="Cambria"/>
          <w:sz w:val="22"/>
          <w:szCs w:val="22"/>
        </w:rPr>
        <w:t>:</w:t>
      </w:r>
      <w:r w:rsidRPr="0012514B">
        <w:rPr>
          <w:rFonts w:eastAsia="Cambria"/>
          <w:spacing w:val="1"/>
          <w:sz w:val="22"/>
          <w:szCs w:val="22"/>
        </w:rPr>
        <w:t xml:space="preserve"> </w:t>
      </w:r>
      <w:r w:rsidRPr="0012514B">
        <w:rPr>
          <w:rFonts w:eastAsia="Cambria"/>
          <w:sz w:val="22"/>
          <w:szCs w:val="22"/>
        </w:rPr>
        <w:t>Power</w:t>
      </w:r>
      <w:r w:rsidRPr="0012514B">
        <w:rPr>
          <w:rFonts w:eastAsia="Cambria"/>
          <w:spacing w:val="1"/>
          <w:sz w:val="22"/>
          <w:szCs w:val="22"/>
        </w:rPr>
        <w:t xml:space="preserve"> </w:t>
      </w:r>
      <w:r w:rsidRPr="0012514B">
        <w:rPr>
          <w:rFonts w:eastAsia="Cambria"/>
          <w:sz w:val="22"/>
          <w:szCs w:val="22"/>
        </w:rPr>
        <w:t>of</w:t>
      </w:r>
      <w:r w:rsidRPr="0012514B">
        <w:rPr>
          <w:rFonts w:eastAsia="Cambria"/>
          <w:spacing w:val="1"/>
          <w:sz w:val="22"/>
          <w:szCs w:val="22"/>
        </w:rPr>
        <w:t xml:space="preserve"> </w:t>
      </w:r>
      <w:r w:rsidRPr="0012514B">
        <w:rPr>
          <w:rFonts w:eastAsia="Cambria"/>
          <w:sz w:val="22"/>
          <w:szCs w:val="22"/>
        </w:rPr>
        <w:t>Attorney,</w:t>
      </w:r>
      <w:r w:rsidRPr="0012514B">
        <w:rPr>
          <w:rFonts w:eastAsia="Cambria"/>
          <w:spacing w:val="1"/>
          <w:sz w:val="22"/>
          <w:szCs w:val="22"/>
        </w:rPr>
        <w:t xml:space="preserve"> </w:t>
      </w:r>
      <w:r w:rsidRPr="0012514B">
        <w:rPr>
          <w:rFonts w:eastAsia="Cambria"/>
          <w:sz w:val="22"/>
          <w:szCs w:val="22"/>
        </w:rPr>
        <w:t>Joint</w:t>
      </w:r>
      <w:r w:rsidRPr="0012514B">
        <w:rPr>
          <w:rFonts w:eastAsia="Cambria"/>
          <w:spacing w:val="1"/>
          <w:sz w:val="22"/>
          <w:szCs w:val="22"/>
        </w:rPr>
        <w:t xml:space="preserve"> </w:t>
      </w:r>
      <w:r w:rsidRPr="0012514B">
        <w:rPr>
          <w:rFonts w:eastAsia="Cambria"/>
          <w:sz w:val="22"/>
          <w:szCs w:val="22"/>
        </w:rPr>
        <w:t>Venture</w:t>
      </w:r>
      <w:r w:rsidRPr="0012514B">
        <w:rPr>
          <w:rFonts w:eastAsia="Cambria"/>
          <w:spacing w:val="1"/>
          <w:sz w:val="22"/>
          <w:szCs w:val="22"/>
        </w:rPr>
        <w:t xml:space="preserve"> </w:t>
      </w:r>
      <w:r w:rsidRPr="0012514B">
        <w:rPr>
          <w:rFonts w:eastAsia="Cambria"/>
          <w:sz w:val="22"/>
          <w:szCs w:val="22"/>
        </w:rPr>
        <w:t>Agreement</w:t>
      </w:r>
      <w:r w:rsidRPr="0012514B">
        <w:rPr>
          <w:rFonts w:eastAsia="Cambria"/>
          <w:spacing w:val="1"/>
          <w:sz w:val="22"/>
          <w:szCs w:val="22"/>
        </w:rPr>
        <w:t xml:space="preserve"> </w:t>
      </w:r>
      <w:r w:rsidRPr="0012514B">
        <w:rPr>
          <w:rFonts w:eastAsia="Cambria"/>
          <w:sz w:val="22"/>
          <w:szCs w:val="22"/>
        </w:rPr>
        <w:t>(as</w:t>
      </w:r>
      <w:r w:rsidRPr="0012514B">
        <w:rPr>
          <w:rFonts w:eastAsia="Cambria"/>
          <w:spacing w:val="1"/>
          <w:sz w:val="22"/>
          <w:szCs w:val="22"/>
        </w:rPr>
        <w:t xml:space="preserve"> </w:t>
      </w:r>
      <w:r w:rsidRPr="0012514B">
        <w:rPr>
          <w:rFonts w:eastAsia="Cambria"/>
          <w:sz w:val="22"/>
          <w:szCs w:val="22"/>
        </w:rPr>
        <w:t>applicable)</w:t>
      </w:r>
      <w:r w:rsidRPr="0012514B">
        <w:rPr>
          <w:rFonts w:eastAsia="Cambria"/>
          <w:spacing w:val="1"/>
          <w:sz w:val="22"/>
          <w:szCs w:val="22"/>
        </w:rPr>
        <w:t xml:space="preserve"> </w:t>
      </w:r>
      <w:r w:rsidRPr="0012514B">
        <w:rPr>
          <w:rFonts w:eastAsia="Cambria"/>
          <w:sz w:val="22"/>
          <w:szCs w:val="22"/>
        </w:rPr>
        <w:t>and</w:t>
      </w:r>
      <w:r w:rsidRPr="0012514B">
        <w:rPr>
          <w:rFonts w:eastAsia="Cambria"/>
          <w:spacing w:val="1"/>
          <w:sz w:val="22"/>
          <w:szCs w:val="22"/>
        </w:rPr>
        <w:t xml:space="preserve"> </w:t>
      </w:r>
      <w:r w:rsidRPr="0012514B">
        <w:rPr>
          <w:rFonts w:eastAsia="Cambria"/>
          <w:sz w:val="22"/>
          <w:szCs w:val="22"/>
        </w:rPr>
        <w:t>Power</w:t>
      </w:r>
      <w:r w:rsidRPr="0012514B">
        <w:rPr>
          <w:rFonts w:eastAsia="Cambria"/>
          <w:spacing w:val="1"/>
          <w:sz w:val="22"/>
          <w:szCs w:val="22"/>
        </w:rPr>
        <w:t xml:space="preserve"> </w:t>
      </w:r>
      <w:r w:rsidRPr="0012514B">
        <w:rPr>
          <w:rFonts w:eastAsia="Cambria"/>
          <w:sz w:val="22"/>
          <w:szCs w:val="22"/>
        </w:rPr>
        <w:t>of</w:t>
      </w:r>
      <w:r w:rsidRPr="0012514B">
        <w:rPr>
          <w:rFonts w:eastAsia="Cambria"/>
          <w:spacing w:val="1"/>
          <w:sz w:val="22"/>
          <w:szCs w:val="22"/>
        </w:rPr>
        <w:t xml:space="preserve"> </w:t>
      </w:r>
      <w:r w:rsidRPr="0012514B">
        <w:rPr>
          <w:rFonts w:eastAsia="Cambria"/>
          <w:sz w:val="22"/>
          <w:szCs w:val="22"/>
        </w:rPr>
        <w:t>Attorney</w:t>
      </w:r>
      <w:r w:rsidRPr="0012514B">
        <w:rPr>
          <w:rFonts w:eastAsia="Cambria"/>
          <w:spacing w:val="1"/>
          <w:sz w:val="22"/>
          <w:szCs w:val="22"/>
        </w:rPr>
        <w:t xml:space="preserve"> </w:t>
      </w:r>
      <w:r w:rsidRPr="0012514B">
        <w:rPr>
          <w:rFonts w:eastAsia="Cambria"/>
          <w:sz w:val="22"/>
          <w:szCs w:val="22"/>
        </w:rPr>
        <w:t>of</w:t>
      </w:r>
      <w:r w:rsidRPr="0012514B">
        <w:rPr>
          <w:rFonts w:eastAsia="Cambria"/>
          <w:spacing w:val="1"/>
          <w:sz w:val="22"/>
          <w:szCs w:val="22"/>
        </w:rPr>
        <w:t xml:space="preserve"> </w:t>
      </w:r>
      <w:r w:rsidRPr="0012514B">
        <w:rPr>
          <w:rFonts w:eastAsia="Cambria"/>
          <w:sz w:val="22"/>
          <w:szCs w:val="22"/>
        </w:rPr>
        <w:t>Joint</w:t>
      </w:r>
      <w:r w:rsidRPr="0012514B">
        <w:rPr>
          <w:rFonts w:eastAsia="Cambria"/>
          <w:spacing w:val="1"/>
          <w:sz w:val="22"/>
          <w:szCs w:val="22"/>
        </w:rPr>
        <w:t xml:space="preserve"> </w:t>
      </w:r>
      <w:r w:rsidRPr="0012514B">
        <w:rPr>
          <w:rFonts w:eastAsia="Cambria"/>
          <w:sz w:val="22"/>
          <w:szCs w:val="22"/>
        </w:rPr>
        <w:t>Venture</w:t>
      </w:r>
      <w:r w:rsidRPr="0012514B">
        <w:rPr>
          <w:rFonts w:eastAsia="Cambria"/>
          <w:spacing w:val="1"/>
          <w:sz w:val="22"/>
          <w:szCs w:val="22"/>
        </w:rPr>
        <w:t xml:space="preserve"> </w:t>
      </w:r>
      <w:r w:rsidRPr="0012514B">
        <w:rPr>
          <w:rFonts w:eastAsia="Cambria"/>
          <w:sz w:val="22"/>
          <w:szCs w:val="22"/>
        </w:rPr>
        <w:t>Agreement</w:t>
      </w:r>
      <w:r w:rsidRPr="0012514B">
        <w:rPr>
          <w:rFonts w:eastAsia="Cambria"/>
          <w:spacing w:val="1"/>
          <w:sz w:val="22"/>
          <w:szCs w:val="22"/>
        </w:rPr>
        <w:t xml:space="preserve"> </w:t>
      </w:r>
      <w:r w:rsidRPr="0012514B">
        <w:rPr>
          <w:rFonts w:eastAsia="Cambria"/>
          <w:sz w:val="22"/>
          <w:szCs w:val="22"/>
        </w:rPr>
        <w:t>(as</w:t>
      </w:r>
      <w:r w:rsidRPr="0012514B">
        <w:rPr>
          <w:rFonts w:eastAsia="Cambria"/>
          <w:spacing w:val="1"/>
          <w:sz w:val="22"/>
          <w:szCs w:val="22"/>
        </w:rPr>
        <w:t xml:space="preserve"> </w:t>
      </w:r>
      <w:r w:rsidRPr="0012514B">
        <w:rPr>
          <w:rFonts w:eastAsia="Cambria"/>
          <w:sz w:val="22"/>
          <w:szCs w:val="22"/>
        </w:rPr>
        <w:t>applicable) and Joint Deed of Undertaking (as applicable) and any other</w:t>
      </w:r>
      <w:r w:rsidRPr="0012514B">
        <w:rPr>
          <w:rFonts w:eastAsia="Cambria"/>
          <w:spacing w:val="1"/>
          <w:sz w:val="22"/>
          <w:szCs w:val="22"/>
        </w:rPr>
        <w:t xml:space="preserve"> </w:t>
      </w:r>
      <w:r w:rsidRPr="0012514B">
        <w:rPr>
          <w:rFonts w:eastAsia="Cambria"/>
          <w:sz w:val="22"/>
          <w:szCs w:val="22"/>
        </w:rPr>
        <w:t>documents</w:t>
      </w:r>
      <w:r w:rsidRPr="0012514B">
        <w:rPr>
          <w:rFonts w:eastAsia="Cambria"/>
          <w:spacing w:val="2"/>
          <w:sz w:val="22"/>
          <w:szCs w:val="22"/>
        </w:rPr>
        <w:t xml:space="preserve"> </w:t>
      </w:r>
      <w:r w:rsidRPr="0012514B">
        <w:rPr>
          <w:rFonts w:eastAsia="Cambria"/>
          <w:sz w:val="22"/>
          <w:szCs w:val="22"/>
        </w:rPr>
        <w:t>as required</w:t>
      </w:r>
      <w:r w:rsidRPr="0012514B">
        <w:rPr>
          <w:rFonts w:eastAsia="Cambria"/>
          <w:spacing w:val="3"/>
          <w:sz w:val="22"/>
          <w:szCs w:val="22"/>
        </w:rPr>
        <w:t xml:space="preserve"> </w:t>
      </w:r>
      <w:r w:rsidRPr="0012514B">
        <w:rPr>
          <w:rFonts w:eastAsia="Cambria"/>
          <w:sz w:val="22"/>
          <w:szCs w:val="22"/>
        </w:rPr>
        <w:t>(refer</w:t>
      </w:r>
      <w:r w:rsidRPr="0012514B">
        <w:rPr>
          <w:rFonts w:eastAsia="Cambria"/>
          <w:spacing w:val="2"/>
          <w:sz w:val="22"/>
          <w:szCs w:val="22"/>
        </w:rPr>
        <w:t xml:space="preserve"> </w:t>
      </w:r>
      <w:r w:rsidRPr="0012514B">
        <w:rPr>
          <w:rFonts w:eastAsia="Cambria"/>
          <w:b/>
          <w:sz w:val="22"/>
          <w:szCs w:val="22"/>
        </w:rPr>
        <w:t>para</w:t>
      </w:r>
      <w:r w:rsidRPr="0012514B">
        <w:rPr>
          <w:rFonts w:eastAsia="Cambria"/>
          <w:b/>
          <w:spacing w:val="2"/>
          <w:sz w:val="22"/>
          <w:szCs w:val="22"/>
        </w:rPr>
        <w:t xml:space="preserve"> </w:t>
      </w:r>
      <w:r w:rsidRPr="0012514B">
        <w:rPr>
          <w:rFonts w:eastAsia="Cambria"/>
          <w:b/>
          <w:sz w:val="22"/>
          <w:szCs w:val="22"/>
        </w:rPr>
        <w:t>15.1</w:t>
      </w:r>
      <w:r w:rsidRPr="0012514B">
        <w:rPr>
          <w:rFonts w:eastAsia="Cambria"/>
          <w:spacing w:val="1"/>
          <w:sz w:val="22"/>
          <w:szCs w:val="22"/>
        </w:rPr>
        <w:t xml:space="preserve"> </w:t>
      </w:r>
      <w:r w:rsidRPr="0012514B">
        <w:rPr>
          <w:rFonts w:eastAsia="Cambria"/>
          <w:sz w:val="22"/>
          <w:szCs w:val="22"/>
        </w:rPr>
        <w:t>above).</w:t>
      </w:r>
    </w:p>
    <w:p w:rsidR="002957DC" w:rsidRPr="0012514B" w:rsidRDefault="007C76D0">
      <w:pPr>
        <w:widowControl w:val="0"/>
        <w:autoSpaceDE w:val="0"/>
        <w:autoSpaceDN w:val="0"/>
        <w:spacing w:before="200"/>
        <w:ind w:left="1188"/>
        <w:jc w:val="both"/>
        <w:rPr>
          <w:rFonts w:eastAsia="Cambria"/>
          <w:sz w:val="22"/>
          <w:szCs w:val="22"/>
        </w:rPr>
      </w:pPr>
      <w:r w:rsidRPr="0012514B">
        <w:rPr>
          <w:rFonts w:eastAsia="Cambria"/>
          <w:b/>
          <w:w w:val="105"/>
          <w:sz w:val="22"/>
          <w:szCs w:val="22"/>
          <w:u w:val="single"/>
        </w:rPr>
        <w:t>Envelope</w:t>
      </w:r>
      <w:r w:rsidRPr="0012514B">
        <w:rPr>
          <w:rFonts w:eastAsia="Cambria"/>
          <w:b/>
          <w:spacing w:val="-7"/>
          <w:w w:val="105"/>
          <w:sz w:val="22"/>
          <w:szCs w:val="22"/>
          <w:u w:val="single"/>
        </w:rPr>
        <w:t xml:space="preserve"> </w:t>
      </w:r>
      <w:r w:rsidRPr="0012514B">
        <w:rPr>
          <w:rFonts w:eastAsia="Cambria"/>
          <w:b/>
          <w:w w:val="105"/>
          <w:sz w:val="22"/>
          <w:szCs w:val="22"/>
          <w:u w:val="single"/>
        </w:rPr>
        <w:t>–5</w:t>
      </w:r>
      <w:r w:rsidRPr="0012514B">
        <w:rPr>
          <w:rFonts w:eastAsia="Cambria"/>
          <w:w w:val="105"/>
          <w:sz w:val="22"/>
          <w:szCs w:val="22"/>
        </w:rPr>
        <w:t>:</w:t>
      </w:r>
      <w:r w:rsidRPr="0012514B">
        <w:rPr>
          <w:rFonts w:eastAsia="Cambria"/>
          <w:spacing w:val="41"/>
          <w:w w:val="105"/>
          <w:sz w:val="22"/>
          <w:szCs w:val="22"/>
        </w:rPr>
        <w:t xml:space="preserve"> </w:t>
      </w:r>
      <w:r w:rsidRPr="0012514B">
        <w:rPr>
          <w:rFonts w:eastAsia="Cambria"/>
          <w:b/>
          <w:bCs/>
          <w:w w:val="105"/>
          <w:sz w:val="22"/>
          <w:szCs w:val="22"/>
        </w:rPr>
        <w:t>Safety</w:t>
      </w:r>
      <w:r w:rsidRPr="0012514B">
        <w:rPr>
          <w:rFonts w:eastAsia="Cambria"/>
          <w:b/>
          <w:bCs/>
          <w:spacing w:val="-7"/>
          <w:w w:val="105"/>
          <w:sz w:val="22"/>
          <w:szCs w:val="22"/>
        </w:rPr>
        <w:t xml:space="preserve"> </w:t>
      </w:r>
      <w:r w:rsidRPr="0012514B">
        <w:rPr>
          <w:rFonts w:eastAsia="Cambria"/>
          <w:b/>
          <w:bCs/>
          <w:w w:val="105"/>
          <w:sz w:val="22"/>
          <w:szCs w:val="22"/>
        </w:rPr>
        <w:t>Pact</w:t>
      </w:r>
    </w:p>
    <w:p w:rsidR="002957DC" w:rsidRPr="0012514B" w:rsidRDefault="002957DC">
      <w:pPr>
        <w:widowControl w:val="0"/>
        <w:autoSpaceDE w:val="0"/>
        <w:autoSpaceDN w:val="0"/>
        <w:spacing w:before="1"/>
        <w:rPr>
          <w:rFonts w:eastAsia="Cambria"/>
          <w:sz w:val="22"/>
          <w:szCs w:val="22"/>
        </w:rPr>
      </w:pPr>
    </w:p>
    <w:p w:rsidR="002957DC" w:rsidRPr="0012514B" w:rsidRDefault="007C76D0">
      <w:pPr>
        <w:widowControl w:val="0"/>
        <w:autoSpaceDE w:val="0"/>
        <w:autoSpaceDN w:val="0"/>
        <w:spacing w:before="93" w:line="254" w:lineRule="auto"/>
        <w:ind w:left="1188" w:right="243"/>
        <w:jc w:val="both"/>
        <w:rPr>
          <w:rFonts w:eastAsia="Cambria"/>
          <w:sz w:val="22"/>
          <w:szCs w:val="22"/>
        </w:rPr>
      </w:pPr>
      <w:r w:rsidRPr="0012514B">
        <w:rPr>
          <w:rFonts w:eastAsia="Cambria"/>
          <w:w w:val="105"/>
          <w:sz w:val="22"/>
          <w:szCs w:val="22"/>
        </w:rPr>
        <w:t>The</w:t>
      </w:r>
      <w:r w:rsidRPr="0012514B">
        <w:rPr>
          <w:rFonts w:eastAsia="Cambria"/>
          <w:spacing w:val="1"/>
          <w:w w:val="105"/>
          <w:sz w:val="22"/>
          <w:szCs w:val="22"/>
        </w:rPr>
        <w:t xml:space="preserve"> </w:t>
      </w:r>
      <w:r w:rsidRPr="0012514B">
        <w:rPr>
          <w:rFonts w:eastAsia="Cambria"/>
          <w:w w:val="105"/>
          <w:sz w:val="22"/>
          <w:szCs w:val="22"/>
        </w:rPr>
        <w:t>Bidder</w:t>
      </w:r>
      <w:r w:rsidRPr="0012514B">
        <w:rPr>
          <w:rFonts w:eastAsia="Cambria"/>
          <w:spacing w:val="1"/>
          <w:w w:val="105"/>
          <w:sz w:val="22"/>
          <w:szCs w:val="22"/>
        </w:rPr>
        <w:t xml:space="preserve"> </w:t>
      </w:r>
      <w:r w:rsidRPr="0012514B">
        <w:rPr>
          <w:rFonts w:eastAsia="Cambria"/>
          <w:w w:val="105"/>
          <w:sz w:val="22"/>
          <w:szCs w:val="22"/>
        </w:rPr>
        <w:t>shall</w:t>
      </w:r>
      <w:r w:rsidRPr="0012514B">
        <w:rPr>
          <w:rFonts w:eastAsia="Cambria"/>
          <w:spacing w:val="1"/>
          <w:w w:val="105"/>
          <w:sz w:val="22"/>
          <w:szCs w:val="22"/>
        </w:rPr>
        <w:t xml:space="preserve"> </w:t>
      </w:r>
      <w:r w:rsidRPr="0012514B">
        <w:rPr>
          <w:rFonts w:eastAsia="Cambria"/>
          <w:w w:val="105"/>
          <w:sz w:val="22"/>
          <w:szCs w:val="22"/>
        </w:rPr>
        <w:t>upload</w:t>
      </w:r>
      <w:r w:rsidRPr="0012514B">
        <w:rPr>
          <w:rFonts w:eastAsia="Cambria"/>
          <w:spacing w:val="1"/>
          <w:w w:val="105"/>
          <w:sz w:val="22"/>
          <w:szCs w:val="22"/>
        </w:rPr>
        <w:t xml:space="preserve"> </w:t>
      </w:r>
      <w:r w:rsidRPr="0012514B">
        <w:rPr>
          <w:rFonts w:eastAsia="Cambria"/>
          <w:w w:val="105"/>
          <w:sz w:val="22"/>
          <w:szCs w:val="22"/>
        </w:rPr>
        <w:t>the</w:t>
      </w:r>
      <w:r w:rsidRPr="0012514B">
        <w:rPr>
          <w:rFonts w:eastAsia="Cambria"/>
          <w:spacing w:val="1"/>
          <w:w w:val="105"/>
          <w:sz w:val="22"/>
          <w:szCs w:val="22"/>
        </w:rPr>
        <w:t xml:space="preserve"> </w:t>
      </w:r>
      <w:r w:rsidRPr="0012514B">
        <w:rPr>
          <w:rFonts w:eastAsia="Cambria"/>
          <w:b/>
          <w:w w:val="105"/>
          <w:sz w:val="22"/>
          <w:szCs w:val="22"/>
        </w:rPr>
        <w:t>Excel</w:t>
      </w:r>
      <w:r w:rsidRPr="0012514B">
        <w:rPr>
          <w:rFonts w:eastAsia="Cambria"/>
          <w:b/>
          <w:spacing w:val="1"/>
          <w:w w:val="105"/>
          <w:sz w:val="22"/>
          <w:szCs w:val="22"/>
        </w:rPr>
        <w:t xml:space="preserve"> </w:t>
      </w:r>
      <w:r w:rsidRPr="0012514B">
        <w:rPr>
          <w:rFonts w:eastAsia="Cambria"/>
          <w:b/>
          <w:w w:val="105"/>
          <w:sz w:val="22"/>
          <w:szCs w:val="22"/>
        </w:rPr>
        <w:t>files</w:t>
      </w:r>
      <w:r w:rsidRPr="0012514B">
        <w:rPr>
          <w:rFonts w:eastAsia="Cambria"/>
          <w:b/>
          <w:spacing w:val="1"/>
          <w:w w:val="105"/>
          <w:sz w:val="22"/>
          <w:szCs w:val="22"/>
        </w:rPr>
        <w:t xml:space="preserve"> </w:t>
      </w:r>
      <w:r w:rsidRPr="0012514B">
        <w:rPr>
          <w:rFonts w:eastAsia="Cambria"/>
          <w:b/>
          <w:w w:val="105"/>
          <w:sz w:val="22"/>
          <w:szCs w:val="22"/>
        </w:rPr>
        <w:t>of</w:t>
      </w:r>
      <w:r w:rsidRPr="0012514B">
        <w:rPr>
          <w:rFonts w:eastAsia="Cambria"/>
          <w:b/>
          <w:spacing w:val="1"/>
          <w:w w:val="105"/>
          <w:sz w:val="22"/>
          <w:szCs w:val="22"/>
        </w:rPr>
        <w:t xml:space="preserve"> </w:t>
      </w:r>
      <w:r w:rsidRPr="0012514B">
        <w:rPr>
          <w:rFonts w:eastAsia="Cambria"/>
          <w:b/>
          <w:w w:val="105"/>
          <w:sz w:val="22"/>
          <w:szCs w:val="22"/>
        </w:rPr>
        <w:t>Price</w:t>
      </w:r>
      <w:r w:rsidRPr="0012514B">
        <w:rPr>
          <w:rFonts w:eastAsia="Cambria"/>
          <w:b/>
          <w:spacing w:val="1"/>
          <w:w w:val="105"/>
          <w:sz w:val="22"/>
          <w:szCs w:val="22"/>
        </w:rPr>
        <w:t xml:space="preserve"> </w:t>
      </w:r>
      <w:r w:rsidRPr="0012514B">
        <w:rPr>
          <w:rFonts w:eastAsia="Cambria"/>
          <w:b/>
          <w:w w:val="105"/>
          <w:sz w:val="22"/>
          <w:szCs w:val="22"/>
        </w:rPr>
        <w:t>Schedule</w:t>
      </w:r>
      <w:r w:rsidRPr="0012514B">
        <w:rPr>
          <w:rFonts w:eastAsia="Cambria"/>
          <w:spacing w:val="1"/>
          <w:w w:val="105"/>
          <w:sz w:val="22"/>
          <w:szCs w:val="22"/>
        </w:rPr>
        <w:t xml:space="preserve"> </w:t>
      </w:r>
      <w:r w:rsidRPr="0012514B">
        <w:rPr>
          <w:rFonts w:eastAsia="Cambria"/>
          <w:w w:val="105"/>
          <w:sz w:val="22"/>
          <w:szCs w:val="22"/>
        </w:rPr>
        <w:t>and</w:t>
      </w:r>
      <w:r w:rsidRPr="0012514B">
        <w:rPr>
          <w:rFonts w:eastAsia="Cambria"/>
          <w:spacing w:val="1"/>
          <w:w w:val="105"/>
          <w:sz w:val="22"/>
          <w:szCs w:val="22"/>
        </w:rPr>
        <w:t xml:space="preserve"> </w:t>
      </w:r>
      <w:r w:rsidRPr="0012514B">
        <w:rPr>
          <w:rFonts w:eastAsia="Cambria"/>
          <w:w w:val="105"/>
          <w:sz w:val="22"/>
          <w:szCs w:val="22"/>
        </w:rPr>
        <w:t>Attachments</w:t>
      </w:r>
      <w:r w:rsidRPr="0012514B">
        <w:rPr>
          <w:rFonts w:eastAsia="Cambria"/>
          <w:spacing w:val="-9"/>
          <w:w w:val="105"/>
          <w:sz w:val="22"/>
          <w:szCs w:val="22"/>
        </w:rPr>
        <w:t xml:space="preserve"> </w:t>
      </w:r>
      <w:r w:rsidRPr="0012514B">
        <w:rPr>
          <w:rFonts w:eastAsia="Cambria"/>
          <w:w w:val="105"/>
          <w:sz w:val="22"/>
          <w:szCs w:val="22"/>
        </w:rPr>
        <w:t>downloaded</w:t>
      </w:r>
      <w:r w:rsidRPr="0012514B">
        <w:rPr>
          <w:rFonts w:eastAsia="Cambria"/>
          <w:spacing w:val="-8"/>
          <w:w w:val="105"/>
          <w:sz w:val="22"/>
          <w:szCs w:val="22"/>
        </w:rPr>
        <w:t xml:space="preserve"> </w:t>
      </w:r>
      <w:r w:rsidRPr="0012514B">
        <w:rPr>
          <w:rFonts w:eastAsia="Cambria"/>
          <w:w w:val="105"/>
          <w:sz w:val="22"/>
          <w:szCs w:val="22"/>
        </w:rPr>
        <w:t>from</w:t>
      </w:r>
      <w:r w:rsidRPr="0012514B">
        <w:rPr>
          <w:rFonts w:eastAsia="Cambria"/>
          <w:spacing w:val="-10"/>
          <w:w w:val="105"/>
          <w:sz w:val="22"/>
          <w:szCs w:val="22"/>
        </w:rPr>
        <w:t xml:space="preserve"> </w:t>
      </w:r>
      <w:r w:rsidRPr="0012514B">
        <w:rPr>
          <w:rFonts w:eastAsia="Cambria"/>
          <w:w w:val="105"/>
          <w:sz w:val="22"/>
          <w:szCs w:val="22"/>
        </w:rPr>
        <w:t>the</w:t>
      </w:r>
      <w:r w:rsidRPr="0012514B">
        <w:rPr>
          <w:rFonts w:eastAsia="Cambria"/>
          <w:spacing w:val="-8"/>
          <w:w w:val="105"/>
          <w:sz w:val="22"/>
          <w:szCs w:val="22"/>
        </w:rPr>
        <w:t xml:space="preserve"> </w:t>
      </w:r>
      <w:r w:rsidRPr="0012514B">
        <w:rPr>
          <w:rFonts w:eastAsia="Cambria"/>
          <w:w w:val="105"/>
          <w:sz w:val="22"/>
          <w:szCs w:val="22"/>
        </w:rPr>
        <w:t>portal</w:t>
      </w:r>
      <w:r w:rsidRPr="0012514B">
        <w:rPr>
          <w:rFonts w:eastAsia="Cambria"/>
          <w:spacing w:val="-10"/>
          <w:w w:val="105"/>
          <w:sz w:val="22"/>
          <w:szCs w:val="22"/>
        </w:rPr>
        <w:t xml:space="preserve"> </w:t>
      </w:r>
      <w:r w:rsidRPr="0012514B">
        <w:rPr>
          <w:rFonts w:eastAsia="Cambria"/>
          <w:w w:val="105"/>
          <w:sz w:val="22"/>
          <w:szCs w:val="22"/>
        </w:rPr>
        <w:t>as</w:t>
      </w:r>
      <w:r w:rsidRPr="0012514B">
        <w:rPr>
          <w:rFonts w:eastAsia="Cambria"/>
          <w:spacing w:val="-8"/>
          <w:w w:val="105"/>
          <w:sz w:val="22"/>
          <w:szCs w:val="22"/>
        </w:rPr>
        <w:t xml:space="preserve"> </w:t>
      </w:r>
      <w:r w:rsidRPr="0012514B">
        <w:rPr>
          <w:rFonts w:eastAsia="Cambria"/>
          <w:w w:val="105"/>
          <w:sz w:val="22"/>
          <w:szCs w:val="22"/>
        </w:rPr>
        <w:t>part</w:t>
      </w:r>
      <w:r w:rsidRPr="0012514B">
        <w:rPr>
          <w:rFonts w:eastAsia="Cambria"/>
          <w:spacing w:val="-9"/>
          <w:w w:val="105"/>
          <w:sz w:val="22"/>
          <w:szCs w:val="22"/>
        </w:rPr>
        <w:t xml:space="preserve"> </w:t>
      </w:r>
      <w:r w:rsidRPr="0012514B">
        <w:rPr>
          <w:rFonts w:eastAsia="Cambria"/>
          <w:w w:val="105"/>
          <w:sz w:val="22"/>
          <w:szCs w:val="22"/>
        </w:rPr>
        <w:t>of</w:t>
      </w:r>
      <w:r w:rsidRPr="0012514B">
        <w:rPr>
          <w:rFonts w:eastAsia="Cambria"/>
          <w:spacing w:val="-10"/>
          <w:w w:val="105"/>
          <w:sz w:val="22"/>
          <w:szCs w:val="22"/>
        </w:rPr>
        <w:t xml:space="preserve"> </w:t>
      </w:r>
      <w:r w:rsidRPr="0012514B">
        <w:rPr>
          <w:rFonts w:eastAsia="Cambria"/>
          <w:w w:val="105"/>
          <w:sz w:val="22"/>
          <w:szCs w:val="22"/>
        </w:rPr>
        <w:t>the</w:t>
      </w:r>
      <w:r w:rsidRPr="0012514B">
        <w:rPr>
          <w:rFonts w:eastAsia="Cambria"/>
          <w:spacing w:val="-8"/>
          <w:w w:val="105"/>
          <w:sz w:val="22"/>
          <w:szCs w:val="22"/>
        </w:rPr>
        <w:t xml:space="preserve"> </w:t>
      </w:r>
      <w:r w:rsidRPr="0012514B">
        <w:rPr>
          <w:rFonts w:eastAsia="Cambria"/>
          <w:w w:val="105"/>
          <w:sz w:val="22"/>
          <w:szCs w:val="22"/>
        </w:rPr>
        <w:t>bid</w:t>
      </w:r>
      <w:r w:rsidRPr="0012514B">
        <w:rPr>
          <w:rFonts w:eastAsia="Cambria"/>
          <w:spacing w:val="-8"/>
          <w:w w:val="105"/>
          <w:sz w:val="22"/>
          <w:szCs w:val="22"/>
        </w:rPr>
        <w:t xml:space="preserve"> </w:t>
      </w:r>
      <w:r w:rsidRPr="0012514B">
        <w:rPr>
          <w:rFonts w:eastAsia="Cambria"/>
          <w:w w:val="105"/>
          <w:sz w:val="22"/>
          <w:szCs w:val="22"/>
        </w:rPr>
        <w:t>duly</w:t>
      </w:r>
      <w:r w:rsidRPr="0012514B">
        <w:rPr>
          <w:rFonts w:eastAsia="Cambria"/>
          <w:spacing w:val="-7"/>
          <w:w w:val="105"/>
          <w:sz w:val="22"/>
          <w:szCs w:val="22"/>
        </w:rPr>
        <w:t xml:space="preserve"> </w:t>
      </w:r>
      <w:r w:rsidRPr="0012514B">
        <w:rPr>
          <w:rFonts w:eastAsia="Cambria"/>
          <w:w w:val="105"/>
          <w:sz w:val="22"/>
          <w:szCs w:val="22"/>
        </w:rPr>
        <w:t>filled</w:t>
      </w:r>
      <w:r w:rsidRPr="0012514B">
        <w:rPr>
          <w:rFonts w:eastAsia="Cambria"/>
          <w:spacing w:val="-53"/>
          <w:w w:val="105"/>
          <w:sz w:val="22"/>
          <w:szCs w:val="22"/>
        </w:rPr>
        <w:t xml:space="preserve"> </w:t>
      </w:r>
      <w:r w:rsidRPr="0012514B">
        <w:rPr>
          <w:rFonts w:eastAsia="Cambria"/>
          <w:w w:val="105"/>
          <w:sz w:val="22"/>
          <w:szCs w:val="22"/>
        </w:rPr>
        <w:t>in the required cells. If the bid submitted by the bidder is found</w:t>
      </w:r>
      <w:r w:rsidRPr="0012514B">
        <w:rPr>
          <w:rFonts w:eastAsia="Cambria"/>
          <w:spacing w:val="1"/>
          <w:w w:val="105"/>
          <w:sz w:val="22"/>
          <w:szCs w:val="22"/>
        </w:rPr>
        <w:t xml:space="preserve"> </w:t>
      </w:r>
      <w:r w:rsidRPr="0012514B">
        <w:rPr>
          <w:rFonts w:eastAsia="Cambria"/>
          <w:w w:val="105"/>
          <w:sz w:val="22"/>
          <w:szCs w:val="22"/>
        </w:rPr>
        <w:t>different from the files downloaded from the portal, as part of the</w:t>
      </w:r>
      <w:r w:rsidRPr="0012514B">
        <w:rPr>
          <w:rFonts w:eastAsia="Cambria"/>
          <w:spacing w:val="1"/>
          <w:w w:val="105"/>
          <w:sz w:val="22"/>
          <w:szCs w:val="22"/>
        </w:rPr>
        <w:t xml:space="preserve"> </w:t>
      </w:r>
      <w:r w:rsidRPr="0012514B">
        <w:rPr>
          <w:rFonts w:eastAsia="Cambria"/>
          <w:w w:val="105"/>
          <w:sz w:val="22"/>
          <w:szCs w:val="22"/>
        </w:rPr>
        <w:t>bidding</w:t>
      </w:r>
      <w:r w:rsidRPr="0012514B">
        <w:rPr>
          <w:rFonts w:eastAsia="Cambria"/>
          <w:spacing w:val="-9"/>
          <w:w w:val="105"/>
          <w:sz w:val="22"/>
          <w:szCs w:val="22"/>
        </w:rPr>
        <w:t xml:space="preserve"> </w:t>
      </w:r>
      <w:r w:rsidRPr="0012514B">
        <w:rPr>
          <w:rFonts w:eastAsia="Cambria"/>
          <w:w w:val="105"/>
          <w:sz w:val="22"/>
          <w:szCs w:val="22"/>
        </w:rPr>
        <w:t>document</w:t>
      </w:r>
      <w:r w:rsidRPr="0012514B">
        <w:rPr>
          <w:rFonts w:eastAsia="Cambria"/>
          <w:spacing w:val="-8"/>
          <w:w w:val="105"/>
          <w:sz w:val="22"/>
          <w:szCs w:val="22"/>
        </w:rPr>
        <w:t xml:space="preserve"> </w:t>
      </w:r>
      <w:r w:rsidRPr="0012514B">
        <w:rPr>
          <w:rFonts w:eastAsia="Cambria"/>
          <w:w w:val="105"/>
          <w:sz w:val="22"/>
          <w:szCs w:val="22"/>
        </w:rPr>
        <w:t>or</w:t>
      </w:r>
      <w:r w:rsidRPr="0012514B">
        <w:rPr>
          <w:rFonts w:eastAsia="Cambria"/>
          <w:spacing w:val="-7"/>
          <w:w w:val="105"/>
          <w:sz w:val="22"/>
          <w:szCs w:val="22"/>
        </w:rPr>
        <w:t xml:space="preserve"> </w:t>
      </w:r>
      <w:r w:rsidRPr="0012514B">
        <w:rPr>
          <w:rFonts w:eastAsia="Cambria"/>
          <w:w w:val="105"/>
          <w:sz w:val="22"/>
          <w:szCs w:val="22"/>
        </w:rPr>
        <w:t>tampered/modified</w:t>
      </w:r>
      <w:r w:rsidRPr="0012514B">
        <w:rPr>
          <w:rFonts w:eastAsia="Cambria"/>
          <w:spacing w:val="-9"/>
          <w:w w:val="105"/>
          <w:sz w:val="22"/>
          <w:szCs w:val="22"/>
        </w:rPr>
        <w:t xml:space="preserve"> </w:t>
      </w:r>
      <w:r w:rsidRPr="0012514B">
        <w:rPr>
          <w:rFonts w:eastAsia="Cambria"/>
          <w:w w:val="105"/>
          <w:sz w:val="22"/>
          <w:szCs w:val="22"/>
        </w:rPr>
        <w:t>locked</w:t>
      </w:r>
      <w:r w:rsidRPr="0012514B">
        <w:rPr>
          <w:rFonts w:eastAsia="Cambria"/>
          <w:spacing w:val="-9"/>
          <w:w w:val="105"/>
          <w:sz w:val="22"/>
          <w:szCs w:val="22"/>
        </w:rPr>
        <w:t xml:space="preserve"> </w:t>
      </w:r>
      <w:r w:rsidRPr="0012514B">
        <w:rPr>
          <w:rFonts w:eastAsia="Cambria"/>
          <w:w w:val="105"/>
          <w:sz w:val="22"/>
          <w:szCs w:val="22"/>
        </w:rPr>
        <w:t>contents,</w:t>
      </w:r>
      <w:r w:rsidRPr="0012514B">
        <w:rPr>
          <w:rFonts w:eastAsia="Cambria"/>
          <w:spacing w:val="-9"/>
          <w:w w:val="105"/>
          <w:sz w:val="22"/>
          <w:szCs w:val="22"/>
        </w:rPr>
        <w:t xml:space="preserve"> </w:t>
      </w:r>
      <w:r w:rsidRPr="0012514B">
        <w:rPr>
          <w:rFonts w:eastAsia="Cambria"/>
          <w:w w:val="105"/>
          <w:sz w:val="22"/>
          <w:szCs w:val="22"/>
        </w:rPr>
        <w:t>the</w:t>
      </w:r>
      <w:r w:rsidRPr="0012514B">
        <w:rPr>
          <w:rFonts w:eastAsia="Cambria"/>
          <w:spacing w:val="-7"/>
          <w:w w:val="105"/>
          <w:sz w:val="22"/>
          <w:szCs w:val="22"/>
        </w:rPr>
        <w:t xml:space="preserve"> </w:t>
      </w:r>
      <w:r w:rsidR="00753164" w:rsidRPr="0012514B">
        <w:rPr>
          <w:rFonts w:eastAsia="Cambria"/>
          <w:w w:val="105"/>
          <w:sz w:val="22"/>
          <w:szCs w:val="22"/>
        </w:rPr>
        <w:t>bidder may</w:t>
      </w:r>
      <w:r w:rsidRPr="0012514B">
        <w:rPr>
          <w:rFonts w:eastAsia="Cambria"/>
          <w:w w:val="105"/>
          <w:sz w:val="22"/>
          <w:szCs w:val="22"/>
        </w:rPr>
        <w:t xml:space="preserve"> run with</w:t>
      </w:r>
      <w:r w:rsidRPr="0012514B">
        <w:rPr>
          <w:rFonts w:eastAsia="Cambria"/>
          <w:spacing w:val="-3"/>
          <w:w w:val="105"/>
          <w:sz w:val="22"/>
          <w:szCs w:val="22"/>
        </w:rPr>
        <w:t xml:space="preserve"> </w:t>
      </w:r>
      <w:r w:rsidRPr="0012514B">
        <w:rPr>
          <w:rFonts w:eastAsia="Cambria"/>
          <w:w w:val="105"/>
          <w:sz w:val="22"/>
          <w:szCs w:val="22"/>
        </w:rPr>
        <w:t>risk</w:t>
      </w:r>
      <w:r w:rsidRPr="0012514B">
        <w:rPr>
          <w:rFonts w:eastAsia="Cambria"/>
          <w:spacing w:val="-1"/>
          <w:w w:val="105"/>
          <w:sz w:val="22"/>
          <w:szCs w:val="22"/>
        </w:rPr>
        <w:t xml:space="preserve"> </w:t>
      </w:r>
      <w:r w:rsidRPr="0012514B">
        <w:rPr>
          <w:rFonts w:eastAsia="Cambria"/>
          <w:w w:val="105"/>
          <w:sz w:val="22"/>
          <w:szCs w:val="22"/>
        </w:rPr>
        <w:t>of</w:t>
      </w:r>
      <w:r w:rsidRPr="0012514B">
        <w:rPr>
          <w:rFonts w:eastAsia="Cambria"/>
          <w:spacing w:val="-4"/>
          <w:w w:val="105"/>
          <w:sz w:val="22"/>
          <w:szCs w:val="22"/>
        </w:rPr>
        <w:t xml:space="preserve"> </w:t>
      </w:r>
      <w:r w:rsidRPr="0012514B">
        <w:rPr>
          <w:rFonts w:eastAsia="Cambria"/>
          <w:w w:val="105"/>
          <w:sz w:val="22"/>
          <w:szCs w:val="22"/>
        </w:rPr>
        <w:t>rejection of</w:t>
      </w:r>
      <w:r w:rsidRPr="0012514B">
        <w:rPr>
          <w:rFonts w:eastAsia="Cambria"/>
          <w:spacing w:val="-3"/>
          <w:w w:val="105"/>
          <w:sz w:val="22"/>
          <w:szCs w:val="22"/>
        </w:rPr>
        <w:t xml:space="preserve"> </w:t>
      </w:r>
      <w:r w:rsidRPr="0012514B">
        <w:rPr>
          <w:rFonts w:eastAsia="Cambria"/>
          <w:w w:val="105"/>
          <w:sz w:val="22"/>
          <w:szCs w:val="22"/>
        </w:rPr>
        <w:t>bid.</w:t>
      </w:r>
    </w:p>
    <w:p w:rsidR="002957DC" w:rsidRPr="0012514B" w:rsidRDefault="002957DC">
      <w:pPr>
        <w:widowControl w:val="0"/>
        <w:autoSpaceDE w:val="0"/>
        <w:autoSpaceDN w:val="0"/>
        <w:spacing w:before="6"/>
        <w:rPr>
          <w:rFonts w:eastAsia="Cambria"/>
          <w:sz w:val="22"/>
          <w:szCs w:val="22"/>
        </w:rPr>
      </w:pPr>
    </w:p>
    <w:p w:rsidR="002957DC" w:rsidRPr="0012514B" w:rsidRDefault="007C76D0">
      <w:pPr>
        <w:widowControl w:val="0"/>
        <w:numPr>
          <w:ilvl w:val="1"/>
          <w:numId w:val="11"/>
        </w:numPr>
        <w:tabs>
          <w:tab w:val="left" w:pos="1188"/>
          <w:tab w:val="left" w:pos="1189"/>
        </w:tabs>
        <w:autoSpaceDE w:val="0"/>
        <w:autoSpaceDN w:val="0"/>
        <w:ind w:hanging="1081"/>
        <w:jc w:val="both"/>
        <w:rPr>
          <w:rFonts w:eastAsia="Cambria"/>
          <w:sz w:val="22"/>
          <w:szCs w:val="22"/>
        </w:rPr>
      </w:pPr>
      <w:r w:rsidRPr="0012514B">
        <w:rPr>
          <w:rFonts w:eastAsia="Cambria"/>
          <w:w w:val="105"/>
          <w:sz w:val="22"/>
          <w:szCs w:val="22"/>
        </w:rPr>
        <w:t>The</w:t>
      </w:r>
      <w:r w:rsidRPr="0012514B">
        <w:rPr>
          <w:rFonts w:eastAsia="Cambria"/>
          <w:spacing w:val="-6"/>
          <w:w w:val="105"/>
          <w:sz w:val="22"/>
          <w:szCs w:val="22"/>
        </w:rPr>
        <w:t xml:space="preserve"> </w:t>
      </w:r>
      <w:r w:rsidRPr="0012514B">
        <w:rPr>
          <w:rFonts w:eastAsia="Cambria"/>
          <w:w w:val="105"/>
          <w:sz w:val="22"/>
          <w:szCs w:val="22"/>
        </w:rPr>
        <w:t>envelope</w:t>
      </w:r>
      <w:r w:rsidRPr="0012514B">
        <w:rPr>
          <w:rFonts w:eastAsia="Cambria"/>
          <w:spacing w:val="-6"/>
          <w:w w:val="105"/>
          <w:sz w:val="22"/>
          <w:szCs w:val="22"/>
        </w:rPr>
        <w:t xml:space="preserve"> </w:t>
      </w:r>
      <w:r w:rsidRPr="0012514B">
        <w:rPr>
          <w:rFonts w:eastAsia="Cambria"/>
          <w:w w:val="105"/>
          <w:sz w:val="22"/>
          <w:szCs w:val="22"/>
        </w:rPr>
        <w:t>shall</w:t>
      </w:r>
    </w:p>
    <w:p w:rsidR="002957DC" w:rsidRPr="0012514B" w:rsidRDefault="002957DC">
      <w:pPr>
        <w:widowControl w:val="0"/>
        <w:autoSpaceDE w:val="0"/>
        <w:autoSpaceDN w:val="0"/>
        <w:spacing w:before="9"/>
        <w:rPr>
          <w:rFonts w:eastAsia="Cambria"/>
          <w:sz w:val="22"/>
          <w:szCs w:val="22"/>
        </w:rPr>
      </w:pPr>
    </w:p>
    <w:p w:rsidR="002957DC" w:rsidRPr="0012514B" w:rsidRDefault="007C76D0">
      <w:pPr>
        <w:widowControl w:val="0"/>
        <w:numPr>
          <w:ilvl w:val="2"/>
          <w:numId w:val="11"/>
        </w:numPr>
        <w:tabs>
          <w:tab w:val="left" w:pos="1729"/>
        </w:tabs>
        <w:autoSpaceDE w:val="0"/>
        <w:autoSpaceDN w:val="0"/>
        <w:ind w:right="244"/>
        <w:jc w:val="both"/>
        <w:rPr>
          <w:rFonts w:eastAsia="Cambria"/>
          <w:sz w:val="22"/>
          <w:szCs w:val="22"/>
        </w:rPr>
      </w:pPr>
      <w:r w:rsidRPr="0012514B">
        <w:rPr>
          <w:rFonts w:eastAsia="Cambria"/>
          <w:w w:val="105"/>
          <w:sz w:val="22"/>
          <w:szCs w:val="22"/>
        </w:rPr>
        <w:t xml:space="preserve">be addressed to the Employer at the address given in the </w:t>
      </w:r>
      <w:r w:rsidRPr="0012514B">
        <w:rPr>
          <w:rFonts w:eastAsia="Cambria"/>
          <w:b/>
          <w:w w:val="105"/>
          <w:sz w:val="22"/>
          <w:szCs w:val="22"/>
        </w:rPr>
        <w:t>BDS</w:t>
      </w:r>
      <w:r w:rsidRPr="0012514B">
        <w:rPr>
          <w:rFonts w:eastAsia="Cambria"/>
          <w:w w:val="105"/>
          <w:sz w:val="22"/>
          <w:szCs w:val="22"/>
        </w:rPr>
        <w:t>,</w:t>
      </w:r>
      <w:r w:rsidRPr="0012514B">
        <w:rPr>
          <w:rFonts w:eastAsia="Cambria"/>
          <w:spacing w:val="1"/>
          <w:w w:val="105"/>
          <w:sz w:val="22"/>
          <w:szCs w:val="22"/>
        </w:rPr>
        <w:t xml:space="preserve"> </w:t>
      </w:r>
      <w:r w:rsidRPr="0012514B">
        <w:rPr>
          <w:rFonts w:eastAsia="Cambria"/>
          <w:w w:val="105"/>
          <w:sz w:val="22"/>
          <w:szCs w:val="22"/>
        </w:rPr>
        <w:t>and</w:t>
      </w:r>
    </w:p>
    <w:p w:rsidR="002957DC" w:rsidRPr="0012514B" w:rsidRDefault="002957DC">
      <w:pPr>
        <w:widowControl w:val="0"/>
        <w:autoSpaceDE w:val="0"/>
        <w:autoSpaceDN w:val="0"/>
        <w:spacing w:before="7"/>
        <w:rPr>
          <w:rFonts w:eastAsia="Cambria"/>
          <w:sz w:val="22"/>
          <w:szCs w:val="22"/>
        </w:rPr>
      </w:pPr>
    </w:p>
    <w:p w:rsidR="002957DC" w:rsidRPr="0012514B" w:rsidRDefault="007C76D0">
      <w:pPr>
        <w:widowControl w:val="0"/>
        <w:numPr>
          <w:ilvl w:val="2"/>
          <w:numId w:val="11"/>
        </w:numPr>
        <w:tabs>
          <w:tab w:val="left" w:pos="1729"/>
        </w:tabs>
        <w:autoSpaceDE w:val="0"/>
        <w:autoSpaceDN w:val="0"/>
        <w:spacing w:line="230" w:lineRule="auto"/>
        <w:ind w:right="245"/>
        <w:jc w:val="both"/>
        <w:rPr>
          <w:rFonts w:eastAsia="Cambria"/>
          <w:sz w:val="22"/>
          <w:szCs w:val="22"/>
        </w:rPr>
      </w:pPr>
      <w:r w:rsidRPr="0012514B">
        <w:rPr>
          <w:rFonts w:eastAsia="Cambria"/>
          <w:w w:val="105"/>
          <w:sz w:val="22"/>
          <w:szCs w:val="22"/>
        </w:rPr>
        <w:t xml:space="preserve">bear the contract name indicated in the </w:t>
      </w:r>
      <w:r w:rsidRPr="0012514B">
        <w:rPr>
          <w:rFonts w:eastAsia="Cambria"/>
          <w:b/>
          <w:w w:val="105"/>
          <w:sz w:val="22"/>
          <w:szCs w:val="22"/>
        </w:rPr>
        <w:t>BDS</w:t>
      </w:r>
      <w:r w:rsidRPr="0012514B">
        <w:rPr>
          <w:rFonts w:eastAsia="Cambria"/>
          <w:w w:val="105"/>
          <w:sz w:val="22"/>
          <w:szCs w:val="22"/>
        </w:rPr>
        <w:t xml:space="preserve">, the </w:t>
      </w:r>
      <w:r w:rsidRPr="0012514B">
        <w:rPr>
          <w:rFonts w:eastAsia="Cambria"/>
          <w:b/>
          <w:w w:val="105"/>
          <w:sz w:val="22"/>
          <w:szCs w:val="22"/>
        </w:rPr>
        <w:t>Invitation for</w:t>
      </w:r>
      <w:r w:rsidRPr="0012514B">
        <w:rPr>
          <w:rFonts w:eastAsia="Cambria"/>
          <w:b/>
          <w:spacing w:val="1"/>
          <w:w w:val="105"/>
          <w:sz w:val="22"/>
          <w:szCs w:val="22"/>
        </w:rPr>
        <w:t xml:space="preserve"> </w:t>
      </w:r>
      <w:r w:rsidRPr="0012514B">
        <w:rPr>
          <w:rFonts w:eastAsia="Cambria"/>
          <w:b/>
          <w:w w:val="105"/>
          <w:sz w:val="22"/>
          <w:szCs w:val="22"/>
        </w:rPr>
        <w:t>Bids</w:t>
      </w:r>
      <w:r w:rsidRPr="0012514B">
        <w:rPr>
          <w:rFonts w:eastAsia="Cambria"/>
          <w:w w:val="105"/>
          <w:sz w:val="22"/>
          <w:szCs w:val="22"/>
        </w:rPr>
        <w:t xml:space="preserve"> title and number indicated in the BDS, and the statement</w:t>
      </w:r>
      <w:r w:rsidRPr="0012514B">
        <w:rPr>
          <w:rFonts w:eastAsia="Cambria"/>
          <w:spacing w:val="1"/>
          <w:w w:val="105"/>
          <w:sz w:val="22"/>
          <w:szCs w:val="22"/>
        </w:rPr>
        <w:t xml:space="preserve"> </w:t>
      </w:r>
      <w:r w:rsidRPr="0012514B">
        <w:rPr>
          <w:rFonts w:eastAsia="Cambria"/>
          <w:w w:val="105"/>
          <w:sz w:val="22"/>
          <w:szCs w:val="22"/>
        </w:rPr>
        <w:t>“Do Not Open Before [</w:t>
      </w:r>
      <w:r w:rsidRPr="0012514B">
        <w:rPr>
          <w:rFonts w:eastAsia="Cambria"/>
          <w:i/>
          <w:w w:val="105"/>
          <w:sz w:val="22"/>
          <w:szCs w:val="22"/>
        </w:rPr>
        <w:t>date</w:t>
      </w:r>
      <w:r w:rsidRPr="0012514B">
        <w:rPr>
          <w:rFonts w:eastAsia="Cambria"/>
          <w:w w:val="105"/>
          <w:sz w:val="22"/>
          <w:szCs w:val="22"/>
        </w:rPr>
        <w:t>],” to be completed with the time and</w:t>
      </w:r>
      <w:r w:rsidRPr="0012514B">
        <w:rPr>
          <w:rFonts w:eastAsia="Cambria"/>
          <w:spacing w:val="1"/>
          <w:w w:val="105"/>
          <w:sz w:val="22"/>
          <w:szCs w:val="22"/>
        </w:rPr>
        <w:t xml:space="preserve"> </w:t>
      </w:r>
      <w:r w:rsidRPr="0012514B">
        <w:rPr>
          <w:rFonts w:eastAsia="Cambria"/>
          <w:w w:val="105"/>
          <w:sz w:val="22"/>
          <w:szCs w:val="22"/>
        </w:rPr>
        <w:t>date</w:t>
      </w:r>
      <w:r w:rsidRPr="0012514B">
        <w:rPr>
          <w:rFonts w:eastAsia="Cambria"/>
          <w:spacing w:val="-3"/>
          <w:w w:val="105"/>
          <w:sz w:val="22"/>
          <w:szCs w:val="22"/>
        </w:rPr>
        <w:t xml:space="preserve"> </w:t>
      </w:r>
      <w:r w:rsidRPr="0012514B">
        <w:rPr>
          <w:rFonts w:eastAsia="Cambria"/>
          <w:w w:val="105"/>
          <w:sz w:val="22"/>
          <w:szCs w:val="22"/>
        </w:rPr>
        <w:t>specified</w:t>
      </w:r>
      <w:r w:rsidRPr="0012514B">
        <w:rPr>
          <w:rFonts w:eastAsia="Cambria"/>
          <w:spacing w:val="-2"/>
          <w:w w:val="105"/>
          <w:sz w:val="22"/>
          <w:szCs w:val="22"/>
        </w:rPr>
        <w:t xml:space="preserve"> </w:t>
      </w:r>
      <w:r w:rsidRPr="0012514B">
        <w:rPr>
          <w:rFonts w:eastAsia="Cambria"/>
          <w:w w:val="105"/>
          <w:sz w:val="22"/>
          <w:szCs w:val="22"/>
        </w:rPr>
        <w:t>in</w:t>
      </w:r>
      <w:r w:rsidRPr="0012514B">
        <w:rPr>
          <w:rFonts w:eastAsia="Cambria"/>
          <w:spacing w:val="-4"/>
          <w:w w:val="105"/>
          <w:sz w:val="22"/>
          <w:szCs w:val="22"/>
        </w:rPr>
        <w:t xml:space="preserve"> </w:t>
      </w:r>
      <w:r w:rsidRPr="0012514B">
        <w:rPr>
          <w:rFonts w:eastAsia="Cambria"/>
          <w:w w:val="105"/>
          <w:sz w:val="22"/>
          <w:szCs w:val="22"/>
        </w:rPr>
        <w:t>the</w:t>
      </w:r>
      <w:r w:rsidRPr="0012514B">
        <w:rPr>
          <w:rFonts w:eastAsia="Cambria"/>
          <w:spacing w:val="-1"/>
          <w:w w:val="105"/>
          <w:sz w:val="22"/>
          <w:szCs w:val="22"/>
        </w:rPr>
        <w:t xml:space="preserve"> </w:t>
      </w:r>
      <w:r w:rsidRPr="0012514B">
        <w:rPr>
          <w:rFonts w:eastAsia="Cambria"/>
          <w:b/>
          <w:w w:val="105"/>
          <w:sz w:val="22"/>
          <w:szCs w:val="22"/>
        </w:rPr>
        <w:t>BDS</w:t>
      </w:r>
      <w:r w:rsidRPr="0012514B">
        <w:rPr>
          <w:rFonts w:eastAsia="Cambria"/>
          <w:w w:val="105"/>
          <w:sz w:val="22"/>
          <w:szCs w:val="22"/>
        </w:rPr>
        <w:t>,</w:t>
      </w:r>
      <w:r w:rsidRPr="0012514B">
        <w:rPr>
          <w:rFonts w:eastAsia="Cambria"/>
          <w:spacing w:val="-3"/>
          <w:w w:val="105"/>
          <w:sz w:val="22"/>
          <w:szCs w:val="22"/>
        </w:rPr>
        <w:t xml:space="preserve"> </w:t>
      </w:r>
      <w:r w:rsidRPr="0012514B">
        <w:rPr>
          <w:rFonts w:eastAsia="Cambria"/>
          <w:w w:val="105"/>
          <w:sz w:val="22"/>
          <w:szCs w:val="22"/>
        </w:rPr>
        <w:t>pursuant</w:t>
      </w:r>
      <w:r w:rsidRPr="0012514B">
        <w:rPr>
          <w:rFonts w:eastAsia="Cambria"/>
          <w:spacing w:val="-2"/>
          <w:w w:val="105"/>
          <w:sz w:val="22"/>
          <w:szCs w:val="22"/>
        </w:rPr>
        <w:t xml:space="preserve"> </w:t>
      </w:r>
      <w:r w:rsidRPr="0012514B">
        <w:rPr>
          <w:rFonts w:eastAsia="Cambria"/>
          <w:w w:val="105"/>
          <w:sz w:val="22"/>
          <w:szCs w:val="22"/>
        </w:rPr>
        <w:t>to</w:t>
      </w:r>
      <w:r w:rsidRPr="0012514B">
        <w:rPr>
          <w:rFonts w:eastAsia="Cambria"/>
          <w:spacing w:val="-2"/>
          <w:w w:val="105"/>
          <w:sz w:val="22"/>
          <w:szCs w:val="22"/>
        </w:rPr>
        <w:t xml:space="preserve"> </w:t>
      </w:r>
      <w:r w:rsidRPr="0012514B">
        <w:rPr>
          <w:rFonts w:eastAsia="Cambria"/>
          <w:b/>
          <w:w w:val="105"/>
          <w:sz w:val="22"/>
          <w:szCs w:val="22"/>
        </w:rPr>
        <w:t>ITB</w:t>
      </w:r>
      <w:r w:rsidRPr="0012514B">
        <w:rPr>
          <w:rFonts w:eastAsia="Cambria"/>
          <w:b/>
          <w:spacing w:val="-4"/>
          <w:w w:val="105"/>
          <w:sz w:val="22"/>
          <w:szCs w:val="22"/>
        </w:rPr>
        <w:t xml:space="preserve"> </w:t>
      </w:r>
      <w:r w:rsidRPr="0012514B">
        <w:rPr>
          <w:rFonts w:eastAsia="Cambria"/>
          <w:b/>
          <w:w w:val="105"/>
          <w:sz w:val="22"/>
          <w:szCs w:val="22"/>
        </w:rPr>
        <w:t>Sub-Clause</w:t>
      </w:r>
      <w:r w:rsidRPr="0012514B">
        <w:rPr>
          <w:rFonts w:eastAsia="Cambria"/>
          <w:b/>
          <w:spacing w:val="-2"/>
          <w:w w:val="105"/>
          <w:sz w:val="22"/>
          <w:szCs w:val="22"/>
        </w:rPr>
        <w:t xml:space="preserve"> </w:t>
      </w:r>
      <w:r w:rsidRPr="0012514B">
        <w:rPr>
          <w:rFonts w:eastAsia="Cambria"/>
          <w:b/>
          <w:w w:val="105"/>
          <w:sz w:val="22"/>
          <w:szCs w:val="22"/>
        </w:rPr>
        <w:t>20.1</w:t>
      </w:r>
      <w:r w:rsidRPr="0012514B">
        <w:rPr>
          <w:rFonts w:eastAsia="Cambria"/>
          <w:w w:val="105"/>
          <w:sz w:val="22"/>
          <w:szCs w:val="22"/>
        </w:rPr>
        <w:t>.</w:t>
      </w:r>
    </w:p>
    <w:p w:rsidR="002957DC" w:rsidRPr="0012514B" w:rsidRDefault="002957DC">
      <w:pPr>
        <w:widowControl w:val="0"/>
        <w:autoSpaceDE w:val="0"/>
        <w:autoSpaceDN w:val="0"/>
        <w:spacing w:before="11"/>
        <w:rPr>
          <w:rFonts w:eastAsia="Cambria"/>
          <w:sz w:val="22"/>
          <w:szCs w:val="22"/>
        </w:rPr>
      </w:pPr>
    </w:p>
    <w:p w:rsidR="002957DC" w:rsidRPr="009D58BA" w:rsidRDefault="007C76D0" w:rsidP="00413740">
      <w:pPr>
        <w:widowControl w:val="0"/>
        <w:numPr>
          <w:ilvl w:val="1"/>
          <w:numId w:val="11"/>
        </w:numPr>
        <w:tabs>
          <w:tab w:val="left" w:pos="1188"/>
          <w:tab w:val="left" w:pos="1189"/>
        </w:tabs>
        <w:autoSpaceDE w:val="0"/>
        <w:autoSpaceDN w:val="0"/>
        <w:spacing w:before="69" w:line="254" w:lineRule="auto"/>
        <w:ind w:right="247"/>
        <w:jc w:val="both"/>
        <w:rPr>
          <w:rFonts w:eastAsia="Cambria"/>
          <w:sz w:val="22"/>
          <w:szCs w:val="22"/>
        </w:rPr>
      </w:pPr>
      <w:r w:rsidRPr="00FD2A11">
        <w:rPr>
          <w:rFonts w:eastAsia="Cambria"/>
          <w:b/>
          <w:bCs/>
          <w:i/>
          <w:iCs/>
          <w:w w:val="105"/>
          <w:sz w:val="22"/>
          <w:szCs w:val="22"/>
        </w:rPr>
        <w:lastRenderedPageBreak/>
        <w:t>Online</w:t>
      </w:r>
      <w:r w:rsidRPr="00FD2A11">
        <w:rPr>
          <w:rFonts w:eastAsia="Cambria"/>
          <w:b/>
          <w:bCs/>
          <w:i/>
          <w:iCs/>
          <w:spacing w:val="1"/>
          <w:w w:val="105"/>
          <w:sz w:val="22"/>
          <w:szCs w:val="22"/>
        </w:rPr>
        <w:t xml:space="preserve"> </w:t>
      </w:r>
      <w:r w:rsidRPr="00FD2A11">
        <w:rPr>
          <w:rFonts w:eastAsia="Cambria"/>
          <w:b/>
          <w:bCs/>
          <w:i/>
          <w:iCs/>
          <w:w w:val="105"/>
          <w:sz w:val="22"/>
          <w:szCs w:val="22"/>
        </w:rPr>
        <w:t>Payment</w:t>
      </w:r>
      <w:r w:rsidRPr="00FD2A11">
        <w:rPr>
          <w:rFonts w:eastAsia="Cambria"/>
          <w:b/>
          <w:bCs/>
          <w:i/>
          <w:iCs/>
          <w:spacing w:val="1"/>
          <w:w w:val="105"/>
          <w:sz w:val="22"/>
          <w:szCs w:val="22"/>
        </w:rPr>
        <w:t xml:space="preserve"> </w:t>
      </w:r>
      <w:r w:rsidRPr="00FD2A11">
        <w:rPr>
          <w:rFonts w:eastAsia="Cambria"/>
          <w:b/>
          <w:bCs/>
          <w:i/>
          <w:iCs/>
          <w:w w:val="105"/>
          <w:sz w:val="22"/>
          <w:szCs w:val="22"/>
        </w:rPr>
        <w:t>Acknowledgement</w:t>
      </w:r>
      <w:r w:rsidRPr="00FD2A11">
        <w:rPr>
          <w:rFonts w:eastAsia="Cambria"/>
          <w:b/>
          <w:bCs/>
          <w:i/>
          <w:iCs/>
          <w:spacing w:val="1"/>
          <w:w w:val="105"/>
          <w:sz w:val="22"/>
          <w:szCs w:val="22"/>
        </w:rPr>
        <w:t xml:space="preserve"> </w:t>
      </w:r>
      <w:r w:rsidRPr="00FD2A11">
        <w:rPr>
          <w:rFonts w:eastAsia="Cambria"/>
          <w:b/>
          <w:bCs/>
          <w:i/>
          <w:iCs/>
          <w:w w:val="105"/>
          <w:sz w:val="22"/>
          <w:szCs w:val="22"/>
        </w:rPr>
        <w:t>towards</w:t>
      </w:r>
      <w:r w:rsidRPr="00FD2A11">
        <w:rPr>
          <w:rFonts w:eastAsia="Cambria"/>
          <w:b/>
          <w:bCs/>
          <w:i/>
          <w:iCs/>
          <w:spacing w:val="1"/>
          <w:w w:val="105"/>
          <w:sz w:val="22"/>
          <w:szCs w:val="22"/>
        </w:rPr>
        <w:t xml:space="preserve"> </w:t>
      </w:r>
      <w:r w:rsidRPr="00FD2A11">
        <w:rPr>
          <w:rFonts w:eastAsia="Cambria"/>
          <w:b/>
          <w:bCs/>
          <w:i/>
          <w:iCs/>
          <w:w w:val="105"/>
          <w:sz w:val="22"/>
          <w:szCs w:val="22"/>
        </w:rPr>
        <w:t>Bidding</w:t>
      </w:r>
      <w:r w:rsidRPr="00FD2A11">
        <w:rPr>
          <w:rFonts w:eastAsia="Cambria"/>
          <w:b/>
          <w:bCs/>
          <w:i/>
          <w:iCs/>
          <w:spacing w:val="1"/>
          <w:w w:val="105"/>
          <w:sz w:val="22"/>
          <w:szCs w:val="22"/>
        </w:rPr>
        <w:t xml:space="preserve"> </w:t>
      </w:r>
      <w:r w:rsidRPr="00FD2A11">
        <w:rPr>
          <w:rFonts w:eastAsia="Cambria"/>
          <w:b/>
          <w:bCs/>
          <w:i/>
          <w:iCs/>
          <w:w w:val="105"/>
          <w:sz w:val="22"/>
          <w:szCs w:val="22"/>
        </w:rPr>
        <w:t>Document,</w:t>
      </w:r>
      <w:r w:rsidR="0071302E" w:rsidRPr="00FD2A11">
        <w:rPr>
          <w:rFonts w:eastAsia="Cambria"/>
          <w:b/>
          <w:bCs/>
          <w:i/>
          <w:iCs/>
          <w:w w:val="105"/>
          <w:sz w:val="22"/>
          <w:szCs w:val="22"/>
        </w:rPr>
        <w:t xml:space="preserve"> </w:t>
      </w:r>
      <w:r w:rsidR="0071302E" w:rsidRPr="00FD2A11">
        <w:rPr>
          <w:rFonts w:eastAsia="Cambria"/>
          <w:w w:val="105"/>
          <w:sz w:val="22"/>
          <w:szCs w:val="22"/>
        </w:rPr>
        <w:t>tender processing fee,</w:t>
      </w:r>
      <w:r w:rsidRPr="00FD2A11">
        <w:rPr>
          <w:rFonts w:eastAsia="Cambria"/>
          <w:b/>
          <w:bCs/>
          <w:i/>
          <w:iCs/>
          <w:spacing w:val="22"/>
          <w:w w:val="105"/>
          <w:sz w:val="22"/>
          <w:szCs w:val="22"/>
        </w:rPr>
        <w:t xml:space="preserve"> </w:t>
      </w:r>
      <w:r w:rsidRPr="00FD2A11">
        <w:rPr>
          <w:rFonts w:eastAsia="Cambria"/>
          <w:b/>
          <w:bCs/>
          <w:i/>
          <w:iCs/>
          <w:w w:val="105"/>
          <w:sz w:val="22"/>
          <w:szCs w:val="22"/>
        </w:rPr>
        <w:t>Bid</w:t>
      </w:r>
      <w:r w:rsidRPr="00FD2A11">
        <w:rPr>
          <w:rFonts w:eastAsia="Cambria"/>
          <w:b/>
          <w:bCs/>
          <w:i/>
          <w:iCs/>
          <w:spacing w:val="22"/>
          <w:w w:val="105"/>
          <w:sz w:val="22"/>
          <w:szCs w:val="22"/>
        </w:rPr>
        <w:t xml:space="preserve"> </w:t>
      </w:r>
      <w:r w:rsidRPr="00FD2A11">
        <w:rPr>
          <w:rFonts w:eastAsia="Cambria"/>
          <w:b/>
          <w:bCs/>
          <w:i/>
          <w:iCs/>
          <w:w w:val="105"/>
          <w:sz w:val="22"/>
          <w:szCs w:val="22"/>
        </w:rPr>
        <w:t>Securities</w:t>
      </w:r>
      <w:r w:rsidRPr="00FD2A11">
        <w:rPr>
          <w:rFonts w:eastAsia="Cambria"/>
          <w:b/>
          <w:bCs/>
          <w:i/>
          <w:iCs/>
          <w:spacing w:val="22"/>
          <w:w w:val="105"/>
          <w:sz w:val="22"/>
          <w:szCs w:val="22"/>
        </w:rPr>
        <w:t xml:space="preserve"> </w:t>
      </w:r>
      <w:r w:rsidR="008B67A8" w:rsidRPr="00EC5D89">
        <w:rPr>
          <w:rFonts w:eastAsia="Cambria"/>
          <w:sz w:val="22"/>
          <w:szCs w:val="22"/>
          <w:highlight w:val="green"/>
        </w:rPr>
        <w:t>a copy of e-Bank Guarantee with Unique Reference Number (URN</w:t>
      </w:r>
      <w:proofErr w:type="gramStart"/>
      <w:r w:rsidR="008B67A8" w:rsidRPr="00EC5D89">
        <w:rPr>
          <w:rFonts w:eastAsia="Cambria"/>
          <w:sz w:val="22"/>
          <w:szCs w:val="22"/>
          <w:highlight w:val="green"/>
        </w:rPr>
        <w:t>)</w:t>
      </w:r>
      <w:r w:rsidRPr="00FD2A11">
        <w:rPr>
          <w:rFonts w:eastAsia="Cambria"/>
          <w:b/>
          <w:bCs/>
          <w:i/>
          <w:iCs/>
          <w:w w:val="105"/>
          <w:sz w:val="22"/>
          <w:szCs w:val="22"/>
        </w:rPr>
        <w:t>or</w:t>
      </w:r>
      <w:proofErr w:type="gramEnd"/>
      <w:r w:rsidRPr="00FD2A11">
        <w:rPr>
          <w:rFonts w:eastAsia="Cambria"/>
          <w:b/>
          <w:bCs/>
          <w:i/>
          <w:iCs/>
          <w:spacing w:val="24"/>
          <w:w w:val="105"/>
          <w:sz w:val="22"/>
          <w:szCs w:val="22"/>
        </w:rPr>
        <w:t xml:space="preserve"> </w:t>
      </w:r>
      <w:r w:rsidRPr="00FD2A11">
        <w:rPr>
          <w:rFonts w:eastAsia="Cambria"/>
          <w:b/>
          <w:bCs/>
          <w:i/>
          <w:iCs/>
          <w:w w:val="105"/>
          <w:sz w:val="22"/>
          <w:szCs w:val="22"/>
        </w:rPr>
        <w:t>Online</w:t>
      </w:r>
      <w:r w:rsidRPr="00FD2A11">
        <w:rPr>
          <w:rFonts w:eastAsia="Cambria"/>
          <w:b/>
          <w:bCs/>
          <w:i/>
          <w:iCs/>
          <w:spacing w:val="23"/>
          <w:w w:val="105"/>
          <w:sz w:val="22"/>
          <w:szCs w:val="22"/>
        </w:rPr>
        <w:t xml:space="preserve"> </w:t>
      </w:r>
      <w:r w:rsidRPr="00FD2A11">
        <w:rPr>
          <w:rFonts w:eastAsia="Cambria"/>
          <w:b/>
          <w:bCs/>
          <w:i/>
          <w:iCs/>
          <w:w w:val="105"/>
          <w:sz w:val="22"/>
          <w:szCs w:val="22"/>
        </w:rPr>
        <w:t>Payment</w:t>
      </w:r>
      <w:r w:rsidRPr="00FD2A11">
        <w:rPr>
          <w:rFonts w:eastAsia="Cambria"/>
          <w:b/>
          <w:bCs/>
          <w:i/>
          <w:iCs/>
          <w:spacing w:val="24"/>
          <w:w w:val="105"/>
          <w:sz w:val="22"/>
          <w:szCs w:val="22"/>
        </w:rPr>
        <w:t xml:space="preserve"> </w:t>
      </w:r>
      <w:r w:rsidRPr="00FD2A11">
        <w:rPr>
          <w:rFonts w:eastAsia="Cambria"/>
          <w:b/>
          <w:bCs/>
          <w:i/>
          <w:iCs/>
          <w:w w:val="105"/>
          <w:sz w:val="22"/>
          <w:szCs w:val="22"/>
        </w:rPr>
        <w:t>Acknowledgement</w:t>
      </w:r>
      <w:r w:rsidR="0071302E" w:rsidRPr="00FD2A11">
        <w:rPr>
          <w:rFonts w:eastAsia="Cambria"/>
          <w:b/>
          <w:bCs/>
          <w:i/>
          <w:iCs/>
          <w:w w:val="105"/>
          <w:sz w:val="22"/>
          <w:szCs w:val="22"/>
        </w:rPr>
        <w:t xml:space="preserve"> </w:t>
      </w:r>
      <w:r w:rsidRPr="00FD2A11">
        <w:rPr>
          <w:rFonts w:eastAsia="Cambria"/>
          <w:w w:val="105"/>
          <w:sz w:val="22"/>
          <w:szCs w:val="22"/>
        </w:rPr>
        <w:t>towards</w:t>
      </w:r>
      <w:r w:rsidRPr="00FD2A11">
        <w:rPr>
          <w:rFonts w:eastAsia="Cambria"/>
          <w:spacing w:val="1"/>
          <w:w w:val="105"/>
          <w:sz w:val="22"/>
          <w:szCs w:val="22"/>
        </w:rPr>
        <w:t xml:space="preserve"> </w:t>
      </w:r>
      <w:r w:rsidRPr="00FD2A11">
        <w:rPr>
          <w:rFonts w:eastAsia="Cambria"/>
          <w:w w:val="105"/>
          <w:sz w:val="22"/>
          <w:szCs w:val="22"/>
        </w:rPr>
        <w:t>Bid</w:t>
      </w:r>
      <w:r w:rsidRPr="00FD2A11">
        <w:rPr>
          <w:rFonts w:eastAsia="Cambria"/>
          <w:spacing w:val="1"/>
          <w:w w:val="105"/>
          <w:sz w:val="22"/>
          <w:szCs w:val="22"/>
        </w:rPr>
        <w:t xml:space="preserve"> </w:t>
      </w:r>
      <w:r w:rsidRPr="00FD2A11">
        <w:rPr>
          <w:rFonts w:eastAsia="Cambria"/>
          <w:w w:val="105"/>
          <w:sz w:val="22"/>
          <w:szCs w:val="22"/>
        </w:rPr>
        <w:t>Security,</w:t>
      </w:r>
      <w:r w:rsidRPr="00FD2A11">
        <w:rPr>
          <w:rFonts w:eastAsia="Cambria"/>
          <w:spacing w:val="1"/>
          <w:w w:val="105"/>
          <w:sz w:val="22"/>
          <w:szCs w:val="22"/>
        </w:rPr>
        <w:t xml:space="preserve"> </w:t>
      </w:r>
      <w:r w:rsidRPr="00FD2A11">
        <w:rPr>
          <w:rFonts w:eastAsia="Cambria"/>
          <w:w w:val="105"/>
          <w:sz w:val="22"/>
          <w:szCs w:val="22"/>
        </w:rPr>
        <w:t>Integrity</w:t>
      </w:r>
      <w:r w:rsidRPr="00FD2A11">
        <w:rPr>
          <w:rFonts w:eastAsia="Cambria"/>
          <w:spacing w:val="1"/>
          <w:w w:val="105"/>
          <w:sz w:val="22"/>
          <w:szCs w:val="22"/>
        </w:rPr>
        <w:t xml:space="preserve"> </w:t>
      </w:r>
      <w:r w:rsidRPr="00FD2A11">
        <w:rPr>
          <w:rFonts w:eastAsia="Cambria"/>
          <w:w w:val="105"/>
          <w:sz w:val="22"/>
          <w:szCs w:val="22"/>
        </w:rPr>
        <w:t>Pact</w:t>
      </w:r>
      <w:r w:rsidRPr="00FD2A11">
        <w:rPr>
          <w:rFonts w:eastAsia="Cambria"/>
          <w:spacing w:val="1"/>
          <w:w w:val="105"/>
          <w:sz w:val="22"/>
          <w:szCs w:val="22"/>
        </w:rPr>
        <w:t xml:space="preserve"> </w:t>
      </w:r>
      <w:r w:rsidRPr="00FD2A11">
        <w:rPr>
          <w:rFonts w:eastAsia="Cambria"/>
          <w:w w:val="105"/>
          <w:sz w:val="22"/>
          <w:szCs w:val="22"/>
        </w:rPr>
        <w:t>and</w:t>
      </w:r>
      <w:r w:rsidRPr="00FD2A11">
        <w:rPr>
          <w:rFonts w:eastAsia="Cambria"/>
          <w:spacing w:val="1"/>
          <w:w w:val="105"/>
          <w:sz w:val="22"/>
          <w:szCs w:val="22"/>
        </w:rPr>
        <w:t xml:space="preserve"> </w:t>
      </w:r>
      <w:r w:rsidRPr="00FD2A11">
        <w:rPr>
          <w:rFonts w:eastAsia="Cambria"/>
          <w:w w:val="105"/>
          <w:sz w:val="22"/>
          <w:szCs w:val="22"/>
        </w:rPr>
        <w:t>the</w:t>
      </w:r>
      <w:r w:rsidRPr="00FD2A11">
        <w:rPr>
          <w:rFonts w:eastAsia="Cambria"/>
          <w:spacing w:val="1"/>
          <w:w w:val="105"/>
          <w:sz w:val="22"/>
          <w:szCs w:val="22"/>
        </w:rPr>
        <w:t xml:space="preserve"> </w:t>
      </w:r>
      <w:r w:rsidRPr="00FD2A11">
        <w:rPr>
          <w:rFonts w:eastAsia="Cambria"/>
          <w:w w:val="105"/>
          <w:sz w:val="22"/>
          <w:szCs w:val="22"/>
        </w:rPr>
        <w:t>Safety</w:t>
      </w:r>
      <w:r w:rsidRPr="00FD2A11">
        <w:rPr>
          <w:rFonts w:eastAsia="Cambria"/>
          <w:spacing w:val="1"/>
          <w:w w:val="105"/>
          <w:sz w:val="22"/>
          <w:szCs w:val="22"/>
        </w:rPr>
        <w:t xml:space="preserve"> </w:t>
      </w:r>
      <w:r w:rsidRPr="00FD2A11">
        <w:rPr>
          <w:rFonts w:eastAsia="Cambria"/>
          <w:w w:val="105"/>
          <w:sz w:val="22"/>
          <w:szCs w:val="22"/>
        </w:rPr>
        <w:t>Pact</w:t>
      </w:r>
      <w:r w:rsidRPr="00FD2A11">
        <w:rPr>
          <w:rFonts w:eastAsia="Cambria"/>
          <w:spacing w:val="1"/>
          <w:w w:val="105"/>
          <w:sz w:val="22"/>
          <w:szCs w:val="22"/>
        </w:rPr>
        <w:t xml:space="preserve"> </w:t>
      </w:r>
      <w:r w:rsidRPr="00FD2A11">
        <w:rPr>
          <w:rFonts w:eastAsia="Cambria"/>
          <w:w w:val="105"/>
          <w:sz w:val="22"/>
          <w:szCs w:val="22"/>
        </w:rPr>
        <w:t>in</w:t>
      </w:r>
      <w:r w:rsidRPr="00FD2A11">
        <w:rPr>
          <w:rFonts w:eastAsia="Cambria"/>
          <w:spacing w:val="1"/>
          <w:w w:val="105"/>
          <w:sz w:val="22"/>
          <w:szCs w:val="22"/>
        </w:rPr>
        <w:t xml:space="preserve"> </w:t>
      </w:r>
      <w:r w:rsidRPr="00FD2A11">
        <w:rPr>
          <w:rFonts w:eastAsia="Cambria"/>
          <w:sz w:val="22"/>
          <w:szCs w:val="22"/>
        </w:rPr>
        <w:t xml:space="preserve">original shall be submitted in separate </w:t>
      </w:r>
      <w:proofErr w:type="spellStart"/>
      <w:r w:rsidRPr="00FD2A11">
        <w:rPr>
          <w:rFonts w:eastAsia="Cambria"/>
          <w:sz w:val="22"/>
          <w:szCs w:val="22"/>
        </w:rPr>
        <w:t>superscribed</w:t>
      </w:r>
      <w:proofErr w:type="spellEnd"/>
      <w:r w:rsidRPr="00FD2A11">
        <w:rPr>
          <w:rFonts w:eastAsia="Cambria"/>
          <w:sz w:val="22"/>
          <w:szCs w:val="22"/>
        </w:rPr>
        <w:t xml:space="preserve"> envelopes (one for</w:t>
      </w:r>
      <w:r w:rsidRPr="00FD2A11">
        <w:rPr>
          <w:rFonts w:eastAsia="Cambria"/>
          <w:spacing w:val="1"/>
          <w:sz w:val="22"/>
          <w:szCs w:val="22"/>
        </w:rPr>
        <w:t xml:space="preserve"> </w:t>
      </w:r>
      <w:r w:rsidRPr="00FD2A11">
        <w:rPr>
          <w:rFonts w:eastAsia="Cambria"/>
          <w:w w:val="105"/>
          <w:sz w:val="22"/>
          <w:szCs w:val="22"/>
        </w:rPr>
        <w:t>towards</w:t>
      </w:r>
      <w:r w:rsidRPr="00FD2A11">
        <w:rPr>
          <w:rFonts w:eastAsia="Cambria"/>
          <w:spacing w:val="-10"/>
          <w:w w:val="105"/>
          <w:sz w:val="22"/>
          <w:szCs w:val="22"/>
        </w:rPr>
        <w:t xml:space="preserve"> </w:t>
      </w:r>
      <w:r w:rsidRPr="00FD2A11">
        <w:rPr>
          <w:rFonts w:eastAsia="Cambria"/>
          <w:w w:val="105"/>
          <w:sz w:val="22"/>
          <w:szCs w:val="22"/>
        </w:rPr>
        <w:t>Bidding</w:t>
      </w:r>
      <w:r w:rsidRPr="00FD2A11">
        <w:rPr>
          <w:rFonts w:eastAsia="Cambria"/>
          <w:spacing w:val="-8"/>
          <w:w w:val="105"/>
          <w:sz w:val="22"/>
          <w:szCs w:val="22"/>
        </w:rPr>
        <w:t xml:space="preserve"> </w:t>
      </w:r>
      <w:r w:rsidRPr="00FD2A11">
        <w:rPr>
          <w:rFonts w:eastAsia="Cambria"/>
          <w:w w:val="105"/>
          <w:sz w:val="22"/>
          <w:szCs w:val="22"/>
        </w:rPr>
        <w:t>Document</w:t>
      </w:r>
      <w:r w:rsidR="00621FD8">
        <w:rPr>
          <w:rFonts w:eastAsia="Cambria"/>
          <w:w w:val="105"/>
          <w:sz w:val="22"/>
          <w:szCs w:val="22"/>
        </w:rPr>
        <w:t xml:space="preserve"> fee</w:t>
      </w:r>
      <w:r w:rsidRPr="00FD2A11">
        <w:rPr>
          <w:rFonts w:eastAsia="Cambria"/>
          <w:w w:val="105"/>
          <w:sz w:val="22"/>
          <w:szCs w:val="22"/>
        </w:rPr>
        <w:t>,</w:t>
      </w:r>
      <w:r w:rsidRPr="00FD2A11">
        <w:rPr>
          <w:rFonts w:eastAsia="Cambria"/>
          <w:spacing w:val="-9"/>
          <w:w w:val="105"/>
          <w:sz w:val="22"/>
          <w:szCs w:val="22"/>
        </w:rPr>
        <w:t xml:space="preserve"> </w:t>
      </w:r>
      <w:r w:rsidR="0071302E" w:rsidRPr="00FD2A11">
        <w:rPr>
          <w:rFonts w:eastAsia="Cambria"/>
          <w:spacing w:val="-9"/>
          <w:w w:val="105"/>
          <w:sz w:val="22"/>
          <w:szCs w:val="22"/>
        </w:rPr>
        <w:t xml:space="preserve">one for </w:t>
      </w:r>
      <w:r w:rsidR="0071302E" w:rsidRPr="00FD2A11">
        <w:rPr>
          <w:rFonts w:eastAsia="Cambria"/>
          <w:w w:val="105"/>
          <w:sz w:val="22"/>
          <w:szCs w:val="22"/>
        </w:rPr>
        <w:t>towards</w:t>
      </w:r>
      <w:r w:rsidR="0071302E" w:rsidRPr="00FD2A11">
        <w:rPr>
          <w:rFonts w:eastAsia="Cambria"/>
          <w:spacing w:val="-10"/>
          <w:w w:val="105"/>
          <w:sz w:val="22"/>
          <w:szCs w:val="22"/>
        </w:rPr>
        <w:t xml:space="preserve"> </w:t>
      </w:r>
      <w:r w:rsidR="0071302E" w:rsidRPr="00FD2A11">
        <w:rPr>
          <w:rFonts w:eastAsia="Cambria"/>
          <w:w w:val="105"/>
          <w:sz w:val="22"/>
          <w:szCs w:val="22"/>
        </w:rPr>
        <w:t>tender processing fee,</w:t>
      </w:r>
      <w:r w:rsidR="0071302E" w:rsidRPr="00FD2A11">
        <w:rPr>
          <w:rFonts w:eastAsia="Cambria"/>
          <w:spacing w:val="1"/>
          <w:w w:val="105"/>
          <w:sz w:val="22"/>
          <w:szCs w:val="22"/>
        </w:rPr>
        <w:t xml:space="preserve"> </w:t>
      </w:r>
      <w:r w:rsidRPr="0012514B">
        <w:rPr>
          <w:rFonts w:eastAsia="Cambria"/>
          <w:w w:val="105"/>
          <w:sz w:val="22"/>
          <w:szCs w:val="22"/>
        </w:rPr>
        <w:t>one</w:t>
      </w:r>
      <w:r w:rsidRPr="0012514B">
        <w:rPr>
          <w:rFonts w:eastAsia="Cambria"/>
          <w:spacing w:val="-9"/>
          <w:w w:val="105"/>
          <w:sz w:val="22"/>
          <w:szCs w:val="22"/>
        </w:rPr>
        <w:t xml:space="preserve"> </w:t>
      </w:r>
      <w:r w:rsidRPr="0012514B">
        <w:rPr>
          <w:rFonts w:eastAsia="Cambria"/>
          <w:w w:val="105"/>
          <w:sz w:val="22"/>
          <w:szCs w:val="22"/>
        </w:rPr>
        <w:t>for</w:t>
      </w:r>
      <w:r w:rsidRPr="0012514B">
        <w:rPr>
          <w:rFonts w:eastAsia="Cambria"/>
          <w:spacing w:val="-8"/>
          <w:w w:val="105"/>
          <w:sz w:val="22"/>
          <w:szCs w:val="22"/>
        </w:rPr>
        <w:t xml:space="preserve"> </w:t>
      </w:r>
      <w:r w:rsidRPr="0012514B">
        <w:rPr>
          <w:rFonts w:eastAsia="Cambria"/>
          <w:w w:val="105"/>
          <w:sz w:val="22"/>
          <w:szCs w:val="22"/>
        </w:rPr>
        <w:t>Bid</w:t>
      </w:r>
      <w:r w:rsidRPr="0012514B">
        <w:rPr>
          <w:rFonts w:eastAsia="Cambria"/>
          <w:spacing w:val="-10"/>
          <w:w w:val="105"/>
          <w:sz w:val="22"/>
          <w:szCs w:val="22"/>
        </w:rPr>
        <w:t xml:space="preserve"> </w:t>
      </w:r>
      <w:r w:rsidRPr="0012514B">
        <w:rPr>
          <w:rFonts w:eastAsia="Cambria"/>
          <w:w w:val="105"/>
          <w:sz w:val="22"/>
          <w:szCs w:val="22"/>
        </w:rPr>
        <w:t>Security,</w:t>
      </w:r>
      <w:r w:rsidRPr="0012514B">
        <w:rPr>
          <w:rFonts w:eastAsia="Cambria"/>
          <w:spacing w:val="-9"/>
          <w:w w:val="105"/>
          <w:sz w:val="22"/>
          <w:szCs w:val="22"/>
        </w:rPr>
        <w:t xml:space="preserve"> </w:t>
      </w:r>
      <w:r w:rsidRPr="0012514B">
        <w:rPr>
          <w:rFonts w:eastAsia="Cambria"/>
          <w:w w:val="105"/>
          <w:sz w:val="22"/>
          <w:szCs w:val="22"/>
        </w:rPr>
        <w:t>one</w:t>
      </w:r>
      <w:r w:rsidRPr="0012514B">
        <w:rPr>
          <w:rFonts w:eastAsia="Cambria"/>
          <w:spacing w:val="-9"/>
          <w:w w:val="105"/>
          <w:sz w:val="22"/>
          <w:szCs w:val="22"/>
        </w:rPr>
        <w:t xml:space="preserve"> </w:t>
      </w:r>
      <w:r w:rsidRPr="0012514B">
        <w:rPr>
          <w:rFonts w:eastAsia="Cambria"/>
          <w:w w:val="105"/>
          <w:sz w:val="22"/>
          <w:szCs w:val="22"/>
        </w:rPr>
        <w:t>for</w:t>
      </w:r>
      <w:r w:rsidRPr="0012514B">
        <w:rPr>
          <w:rFonts w:eastAsia="Cambria"/>
          <w:spacing w:val="-10"/>
          <w:w w:val="105"/>
          <w:sz w:val="22"/>
          <w:szCs w:val="22"/>
        </w:rPr>
        <w:t xml:space="preserve"> </w:t>
      </w:r>
      <w:r w:rsidRPr="0012514B">
        <w:rPr>
          <w:rFonts w:eastAsia="Cambria"/>
          <w:w w:val="105"/>
          <w:sz w:val="22"/>
          <w:szCs w:val="22"/>
        </w:rPr>
        <w:t>Integrity</w:t>
      </w:r>
      <w:r w:rsidRPr="0012514B">
        <w:rPr>
          <w:rFonts w:eastAsia="Cambria"/>
          <w:spacing w:val="-53"/>
          <w:w w:val="105"/>
          <w:sz w:val="22"/>
          <w:szCs w:val="22"/>
        </w:rPr>
        <w:t xml:space="preserve"> </w:t>
      </w:r>
      <w:r w:rsidRPr="0012514B">
        <w:rPr>
          <w:rFonts w:eastAsia="Cambria"/>
          <w:w w:val="105"/>
          <w:sz w:val="22"/>
          <w:szCs w:val="22"/>
        </w:rPr>
        <w:t>Pact</w:t>
      </w:r>
      <w:r w:rsidRPr="0012514B">
        <w:rPr>
          <w:rFonts w:eastAsia="Cambria"/>
          <w:spacing w:val="1"/>
          <w:w w:val="105"/>
          <w:sz w:val="22"/>
          <w:szCs w:val="22"/>
        </w:rPr>
        <w:t xml:space="preserve"> </w:t>
      </w:r>
      <w:r w:rsidRPr="0012514B">
        <w:rPr>
          <w:rFonts w:eastAsia="Cambria"/>
          <w:w w:val="105"/>
          <w:sz w:val="22"/>
          <w:szCs w:val="22"/>
        </w:rPr>
        <w:t>and one</w:t>
      </w:r>
      <w:r w:rsidRPr="0012514B">
        <w:rPr>
          <w:rFonts w:eastAsia="Cambria"/>
          <w:spacing w:val="2"/>
          <w:w w:val="105"/>
          <w:sz w:val="22"/>
          <w:szCs w:val="22"/>
        </w:rPr>
        <w:t xml:space="preserve"> </w:t>
      </w:r>
      <w:r w:rsidRPr="0012514B">
        <w:rPr>
          <w:rFonts w:eastAsia="Cambria"/>
          <w:w w:val="105"/>
          <w:sz w:val="22"/>
          <w:szCs w:val="22"/>
        </w:rPr>
        <w:t>for</w:t>
      </w:r>
      <w:r w:rsidRPr="0012514B">
        <w:rPr>
          <w:rFonts w:eastAsia="Cambria"/>
          <w:spacing w:val="2"/>
          <w:w w:val="105"/>
          <w:sz w:val="22"/>
          <w:szCs w:val="22"/>
        </w:rPr>
        <w:t xml:space="preserve"> </w:t>
      </w:r>
      <w:r w:rsidRPr="0012514B">
        <w:rPr>
          <w:rFonts w:eastAsia="Cambria"/>
          <w:w w:val="105"/>
          <w:sz w:val="22"/>
          <w:szCs w:val="22"/>
        </w:rPr>
        <w:t>Safety</w:t>
      </w:r>
      <w:r w:rsidRPr="0012514B">
        <w:rPr>
          <w:rFonts w:eastAsia="Cambria"/>
          <w:spacing w:val="3"/>
          <w:w w:val="105"/>
          <w:sz w:val="22"/>
          <w:szCs w:val="22"/>
        </w:rPr>
        <w:t xml:space="preserve"> </w:t>
      </w:r>
      <w:r w:rsidRPr="0012514B">
        <w:rPr>
          <w:rFonts w:eastAsia="Cambria"/>
          <w:w w:val="105"/>
          <w:sz w:val="22"/>
          <w:szCs w:val="22"/>
        </w:rPr>
        <w:t>Pact)</w:t>
      </w:r>
      <w:r w:rsidRPr="0012514B">
        <w:rPr>
          <w:rFonts w:eastAsia="Cambria"/>
          <w:spacing w:val="1"/>
          <w:w w:val="105"/>
          <w:sz w:val="22"/>
          <w:szCs w:val="22"/>
        </w:rPr>
        <w:t xml:space="preserve"> </w:t>
      </w:r>
      <w:r w:rsidRPr="0012514B">
        <w:rPr>
          <w:rFonts w:eastAsia="Cambria"/>
          <w:w w:val="105"/>
          <w:sz w:val="22"/>
          <w:szCs w:val="22"/>
        </w:rPr>
        <w:t>along</w:t>
      </w:r>
      <w:r w:rsidR="0071302E" w:rsidRPr="0012514B">
        <w:rPr>
          <w:rFonts w:eastAsia="Cambria"/>
          <w:w w:val="105"/>
          <w:sz w:val="22"/>
          <w:szCs w:val="22"/>
        </w:rPr>
        <w:t xml:space="preserve"> </w:t>
      </w:r>
      <w:r w:rsidRPr="0012514B">
        <w:rPr>
          <w:rFonts w:eastAsia="Cambria"/>
          <w:w w:val="105"/>
          <w:sz w:val="22"/>
          <w:szCs w:val="22"/>
        </w:rPr>
        <w:t>with</w:t>
      </w:r>
      <w:r w:rsidRPr="0012514B">
        <w:rPr>
          <w:rFonts w:eastAsia="Cambria"/>
          <w:spacing w:val="1"/>
          <w:w w:val="105"/>
          <w:sz w:val="22"/>
          <w:szCs w:val="22"/>
        </w:rPr>
        <w:t xml:space="preserve"> </w:t>
      </w:r>
      <w:r w:rsidRPr="0012514B">
        <w:rPr>
          <w:rFonts w:eastAsia="Cambria"/>
          <w:b/>
          <w:w w:val="105"/>
          <w:sz w:val="22"/>
          <w:szCs w:val="22"/>
        </w:rPr>
        <w:t>First</w:t>
      </w:r>
      <w:r w:rsidRPr="0012514B">
        <w:rPr>
          <w:rFonts w:eastAsia="Cambria"/>
          <w:b/>
          <w:spacing w:val="2"/>
          <w:w w:val="105"/>
          <w:sz w:val="22"/>
          <w:szCs w:val="22"/>
        </w:rPr>
        <w:t xml:space="preserve"> </w:t>
      </w:r>
      <w:r w:rsidRPr="0012514B">
        <w:rPr>
          <w:rFonts w:eastAsia="Cambria"/>
          <w:b/>
          <w:w w:val="105"/>
          <w:sz w:val="22"/>
          <w:szCs w:val="22"/>
        </w:rPr>
        <w:t>Envelope</w:t>
      </w:r>
      <w:r w:rsidRPr="0012514B">
        <w:rPr>
          <w:rFonts w:eastAsia="Cambria"/>
          <w:w w:val="105"/>
          <w:sz w:val="22"/>
          <w:szCs w:val="22"/>
        </w:rPr>
        <w:t>.</w:t>
      </w:r>
    </w:p>
    <w:p w:rsidR="009D58BA" w:rsidRPr="0012514B" w:rsidRDefault="009D58BA" w:rsidP="009D58BA">
      <w:pPr>
        <w:widowControl w:val="0"/>
        <w:tabs>
          <w:tab w:val="left" w:pos="1188"/>
          <w:tab w:val="left" w:pos="1189"/>
        </w:tabs>
        <w:autoSpaceDE w:val="0"/>
        <w:autoSpaceDN w:val="0"/>
        <w:spacing w:before="69" w:line="254" w:lineRule="auto"/>
        <w:ind w:left="1188" w:right="247"/>
        <w:jc w:val="both"/>
        <w:rPr>
          <w:rFonts w:eastAsia="Cambria"/>
          <w:sz w:val="22"/>
          <w:szCs w:val="22"/>
        </w:rPr>
      </w:pPr>
    </w:p>
    <w:p w:rsidR="002957DC" w:rsidRPr="0012514B" w:rsidRDefault="007C76D0">
      <w:pPr>
        <w:widowControl w:val="0"/>
        <w:autoSpaceDE w:val="0"/>
        <w:autoSpaceDN w:val="0"/>
        <w:spacing w:line="254" w:lineRule="auto"/>
        <w:ind w:left="1188" w:right="250"/>
        <w:jc w:val="both"/>
        <w:rPr>
          <w:rFonts w:eastAsia="Cambria"/>
          <w:sz w:val="22"/>
          <w:szCs w:val="22"/>
        </w:rPr>
      </w:pPr>
      <w:r w:rsidRPr="0012514B">
        <w:rPr>
          <w:rFonts w:eastAsia="Cambria"/>
          <w:w w:val="105"/>
          <w:sz w:val="22"/>
          <w:szCs w:val="22"/>
        </w:rPr>
        <w:t xml:space="preserve">Bidder may upload </w:t>
      </w:r>
      <w:r w:rsidR="001117F1" w:rsidRPr="0012514B">
        <w:rPr>
          <w:rFonts w:eastAsia="Cambria"/>
          <w:w w:val="105"/>
          <w:sz w:val="22"/>
          <w:szCs w:val="22"/>
        </w:rPr>
        <w:t>soft</w:t>
      </w:r>
      <w:r w:rsidRPr="0012514B">
        <w:rPr>
          <w:rFonts w:eastAsia="Cambria"/>
          <w:w w:val="105"/>
          <w:sz w:val="22"/>
          <w:szCs w:val="22"/>
        </w:rPr>
        <w:t xml:space="preserve"> copy of the any other documents which they</w:t>
      </w:r>
      <w:r w:rsidRPr="0012514B">
        <w:rPr>
          <w:rFonts w:eastAsia="Cambria"/>
          <w:spacing w:val="-53"/>
          <w:w w:val="105"/>
          <w:sz w:val="22"/>
          <w:szCs w:val="22"/>
        </w:rPr>
        <w:t xml:space="preserve"> </w:t>
      </w:r>
      <w:r w:rsidRPr="0012514B">
        <w:rPr>
          <w:rFonts w:eastAsia="Cambria"/>
          <w:w w:val="105"/>
          <w:sz w:val="22"/>
          <w:szCs w:val="22"/>
        </w:rPr>
        <w:t>consider</w:t>
      </w:r>
      <w:r w:rsidRPr="0012514B">
        <w:rPr>
          <w:rFonts w:eastAsia="Cambria"/>
          <w:spacing w:val="2"/>
          <w:w w:val="105"/>
          <w:sz w:val="22"/>
          <w:szCs w:val="22"/>
        </w:rPr>
        <w:t xml:space="preserve"> </w:t>
      </w:r>
      <w:r w:rsidRPr="0012514B">
        <w:rPr>
          <w:rFonts w:eastAsia="Cambria"/>
          <w:w w:val="105"/>
          <w:sz w:val="22"/>
          <w:szCs w:val="22"/>
        </w:rPr>
        <w:t>relevant</w:t>
      </w:r>
      <w:r w:rsidRPr="0012514B">
        <w:rPr>
          <w:rFonts w:eastAsia="Cambria"/>
          <w:spacing w:val="3"/>
          <w:w w:val="105"/>
          <w:sz w:val="22"/>
          <w:szCs w:val="22"/>
        </w:rPr>
        <w:t xml:space="preserve"> </w:t>
      </w:r>
      <w:r w:rsidRPr="0012514B">
        <w:rPr>
          <w:rFonts w:eastAsia="Cambria"/>
          <w:w w:val="105"/>
          <w:sz w:val="22"/>
          <w:szCs w:val="22"/>
        </w:rPr>
        <w:t>along</w:t>
      </w:r>
      <w:r w:rsidRPr="0012514B">
        <w:rPr>
          <w:rFonts w:eastAsia="Cambria"/>
          <w:spacing w:val="3"/>
          <w:w w:val="105"/>
          <w:sz w:val="22"/>
          <w:szCs w:val="22"/>
        </w:rPr>
        <w:t xml:space="preserve"> </w:t>
      </w:r>
      <w:r w:rsidRPr="0012514B">
        <w:rPr>
          <w:rFonts w:eastAsia="Cambria"/>
          <w:w w:val="105"/>
          <w:sz w:val="22"/>
          <w:szCs w:val="22"/>
        </w:rPr>
        <w:t>with</w:t>
      </w:r>
      <w:r w:rsidRPr="0012514B">
        <w:rPr>
          <w:rFonts w:eastAsia="Cambria"/>
          <w:spacing w:val="3"/>
          <w:w w:val="105"/>
          <w:sz w:val="22"/>
          <w:szCs w:val="22"/>
        </w:rPr>
        <w:t xml:space="preserve"> </w:t>
      </w:r>
      <w:r w:rsidRPr="0012514B">
        <w:rPr>
          <w:rFonts w:eastAsia="Cambria"/>
          <w:b/>
          <w:w w:val="105"/>
          <w:sz w:val="22"/>
          <w:szCs w:val="22"/>
        </w:rPr>
        <w:t>First</w:t>
      </w:r>
      <w:r w:rsidRPr="0012514B">
        <w:rPr>
          <w:rFonts w:eastAsia="Cambria"/>
          <w:b/>
          <w:spacing w:val="3"/>
          <w:w w:val="105"/>
          <w:sz w:val="22"/>
          <w:szCs w:val="22"/>
        </w:rPr>
        <w:t xml:space="preserve"> </w:t>
      </w:r>
      <w:r w:rsidRPr="0012514B">
        <w:rPr>
          <w:rFonts w:eastAsia="Cambria"/>
          <w:b/>
          <w:w w:val="105"/>
          <w:sz w:val="22"/>
          <w:szCs w:val="22"/>
        </w:rPr>
        <w:t>Envelope</w:t>
      </w:r>
      <w:r w:rsidRPr="0012514B">
        <w:rPr>
          <w:rFonts w:eastAsia="Cambria"/>
          <w:w w:val="105"/>
          <w:sz w:val="22"/>
          <w:szCs w:val="22"/>
        </w:rPr>
        <w:t>.</w:t>
      </w:r>
    </w:p>
    <w:p w:rsidR="002957DC" w:rsidRPr="0012514B" w:rsidRDefault="002957DC">
      <w:pPr>
        <w:widowControl w:val="0"/>
        <w:autoSpaceDE w:val="0"/>
        <w:autoSpaceDN w:val="0"/>
        <w:spacing w:before="3"/>
        <w:rPr>
          <w:rFonts w:eastAsia="Cambria"/>
          <w:sz w:val="22"/>
          <w:szCs w:val="22"/>
        </w:rPr>
      </w:pPr>
    </w:p>
    <w:p w:rsidR="002957DC" w:rsidRPr="0012514B" w:rsidRDefault="007C76D0">
      <w:pPr>
        <w:widowControl w:val="0"/>
        <w:autoSpaceDE w:val="0"/>
        <w:autoSpaceDN w:val="0"/>
        <w:spacing w:line="254" w:lineRule="auto"/>
        <w:ind w:left="1188" w:right="247"/>
        <w:jc w:val="both"/>
        <w:rPr>
          <w:rFonts w:eastAsia="Cambria"/>
          <w:w w:val="105"/>
          <w:sz w:val="22"/>
          <w:szCs w:val="22"/>
        </w:rPr>
      </w:pPr>
      <w:r w:rsidRPr="0012514B">
        <w:rPr>
          <w:rFonts w:eastAsia="Cambria"/>
          <w:w w:val="105"/>
          <w:sz w:val="22"/>
          <w:szCs w:val="22"/>
        </w:rPr>
        <w:t>All the envelopes shall also indicate the name and address of the</w:t>
      </w:r>
      <w:r w:rsidRPr="0012514B">
        <w:rPr>
          <w:rFonts w:eastAsia="Cambria"/>
          <w:spacing w:val="1"/>
          <w:w w:val="105"/>
          <w:sz w:val="22"/>
          <w:szCs w:val="22"/>
        </w:rPr>
        <w:t xml:space="preserve"> </w:t>
      </w:r>
      <w:r w:rsidRPr="0012514B">
        <w:rPr>
          <w:rFonts w:eastAsia="Cambria"/>
          <w:w w:val="105"/>
          <w:sz w:val="22"/>
          <w:szCs w:val="22"/>
        </w:rPr>
        <w:t>Bidder</w:t>
      </w:r>
      <w:r w:rsidRPr="0012514B">
        <w:rPr>
          <w:rFonts w:eastAsia="Cambria"/>
          <w:spacing w:val="-6"/>
          <w:w w:val="105"/>
          <w:sz w:val="22"/>
          <w:szCs w:val="22"/>
        </w:rPr>
        <w:t xml:space="preserve"> </w:t>
      </w:r>
      <w:r w:rsidRPr="0012514B">
        <w:rPr>
          <w:rFonts w:eastAsia="Cambria"/>
          <w:w w:val="105"/>
          <w:sz w:val="22"/>
          <w:szCs w:val="22"/>
        </w:rPr>
        <w:t>so</w:t>
      </w:r>
      <w:r w:rsidRPr="0012514B">
        <w:rPr>
          <w:rFonts w:eastAsia="Cambria"/>
          <w:spacing w:val="-6"/>
          <w:w w:val="105"/>
          <w:sz w:val="22"/>
          <w:szCs w:val="22"/>
        </w:rPr>
        <w:t xml:space="preserve"> </w:t>
      </w:r>
      <w:r w:rsidRPr="0012514B">
        <w:rPr>
          <w:rFonts w:eastAsia="Cambria"/>
          <w:w w:val="105"/>
          <w:sz w:val="22"/>
          <w:szCs w:val="22"/>
        </w:rPr>
        <w:t>that</w:t>
      </w:r>
      <w:r w:rsidRPr="0012514B">
        <w:rPr>
          <w:rFonts w:eastAsia="Cambria"/>
          <w:spacing w:val="-7"/>
          <w:w w:val="105"/>
          <w:sz w:val="22"/>
          <w:szCs w:val="22"/>
        </w:rPr>
        <w:t xml:space="preserve"> </w:t>
      </w:r>
      <w:r w:rsidRPr="0012514B">
        <w:rPr>
          <w:rFonts w:eastAsia="Cambria"/>
          <w:w w:val="105"/>
          <w:sz w:val="22"/>
          <w:szCs w:val="22"/>
        </w:rPr>
        <w:t>the</w:t>
      </w:r>
      <w:r w:rsidRPr="0012514B">
        <w:rPr>
          <w:rFonts w:eastAsia="Cambria"/>
          <w:spacing w:val="-7"/>
          <w:w w:val="105"/>
          <w:sz w:val="22"/>
          <w:szCs w:val="22"/>
        </w:rPr>
        <w:t xml:space="preserve"> </w:t>
      </w:r>
      <w:r w:rsidRPr="0012514B">
        <w:rPr>
          <w:rFonts w:eastAsia="Cambria"/>
          <w:w w:val="105"/>
          <w:sz w:val="22"/>
          <w:szCs w:val="22"/>
        </w:rPr>
        <w:t>bid</w:t>
      </w:r>
      <w:r w:rsidRPr="0012514B">
        <w:rPr>
          <w:rFonts w:eastAsia="Cambria"/>
          <w:spacing w:val="-7"/>
          <w:w w:val="105"/>
          <w:sz w:val="22"/>
          <w:szCs w:val="22"/>
        </w:rPr>
        <w:t xml:space="preserve"> </w:t>
      </w:r>
      <w:r w:rsidRPr="0012514B">
        <w:rPr>
          <w:rFonts w:eastAsia="Cambria"/>
          <w:w w:val="105"/>
          <w:sz w:val="22"/>
          <w:szCs w:val="22"/>
        </w:rPr>
        <w:t>can</w:t>
      </w:r>
      <w:r w:rsidRPr="0012514B">
        <w:rPr>
          <w:rFonts w:eastAsia="Cambria"/>
          <w:spacing w:val="-7"/>
          <w:w w:val="105"/>
          <w:sz w:val="22"/>
          <w:szCs w:val="22"/>
        </w:rPr>
        <w:t xml:space="preserve"> </w:t>
      </w:r>
      <w:r w:rsidRPr="0012514B">
        <w:rPr>
          <w:rFonts w:eastAsia="Cambria"/>
          <w:w w:val="105"/>
          <w:sz w:val="22"/>
          <w:szCs w:val="22"/>
        </w:rPr>
        <w:t>be</w:t>
      </w:r>
      <w:r w:rsidRPr="0012514B">
        <w:rPr>
          <w:rFonts w:eastAsia="Cambria"/>
          <w:spacing w:val="-8"/>
          <w:w w:val="105"/>
          <w:sz w:val="22"/>
          <w:szCs w:val="22"/>
        </w:rPr>
        <w:t xml:space="preserve"> </w:t>
      </w:r>
      <w:r w:rsidRPr="0012514B">
        <w:rPr>
          <w:rFonts w:eastAsia="Cambria"/>
          <w:w w:val="105"/>
          <w:sz w:val="22"/>
          <w:szCs w:val="22"/>
        </w:rPr>
        <w:t>returned</w:t>
      </w:r>
      <w:r w:rsidRPr="0012514B">
        <w:rPr>
          <w:rFonts w:eastAsia="Cambria"/>
          <w:spacing w:val="-7"/>
          <w:w w:val="105"/>
          <w:sz w:val="22"/>
          <w:szCs w:val="22"/>
        </w:rPr>
        <w:t xml:space="preserve"> </w:t>
      </w:r>
      <w:r w:rsidRPr="0012514B">
        <w:rPr>
          <w:rFonts w:eastAsia="Cambria"/>
          <w:w w:val="105"/>
          <w:sz w:val="22"/>
          <w:szCs w:val="22"/>
        </w:rPr>
        <w:t>unopened</w:t>
      </w:r>
      <w:r w:rsidRPr="0012514B">
        <w:rPr>
          <w:rFonts w:eastAsia="Cambria"/>
          <w:spacing w:val="-7"/>
          <w:w w:val="105"/>
          <w:sz w:val="22"/>
          <w:szCs w:val="22"/>
        </w:rPr>
        <w:t xml:space="preserve"> </w:t>
      </w:r>
      <w:r w:rsidRPr="0012514B">
        <w:rPr>
          <w:rFonts w:eastAsia="Cambria"/>
          <w:w w:val="105"/>
          <w:sz w:val="22"/>
          <w:szCs w:val="22"/>
        </w:rPr>
        <w:t>in</w:t>
      </w:r>
      <w:r w:rsidRPr="0012514B">
        <w:rPr>
          <w:rFonts w:eastAsia="Cambria"/>
          <w:spacing w:val="-8"/>
          <w:w w:val="105"/>
          <w:sz w:val="22"/>
          <w:szCs w:val="22"/>
        </w:rPr>
        <w:t xml:space="preserve"> </w:t>
      </w:r>
      <w:r w:rsidRPr="0012514B">
        <w:rPr>
          <w:rFonts w:eastAsia="Cambria"/>
          <w:w w:val="105"/>
          <w:sz w:val="22"/>
          <w:szCs w:val="22"/>
        </w:rPr>
        <w:t>case</w:t>
      </w:r>
      <w:r w:rsidRPr="0012514B">
        <w:rPr>
          <w:rFonts w:eastAsia="Cambria"/>
          <w:spacing w:val="-6"/>
          <w:w w:val="105"/>
          <w:sz w:val="22"/>
          <w:szCs w:val="22"/>
        </w:rPr>
        <w:t xml:space="preserve"> </w:t>
      </w:r>
      <w:r w:rsidRPr="0012514B">
        <w:rPr>
          <w:rFonts w:eastAsia="Cambria"/>
          <w:w w:val="105"/>
          <w:sz w:val="22"/>
          <w:szCs w:val="22"/>
        </w:rPr>
        <w:t>it is declared “late.”</w:t>
      </w:r>
    </w:p>
    <w:p w:rsidR="002957DC" w:rsidRDefault="002957DC">
      <w:pPr>
        <w:widowControl w:val="0"/>
        <w:autoSpaceDE w:val="0"/>
        <w:autoSpaceDN w:val="0"/>
        <w:spacing w:before="5"/>
        <w:rPr>
          <w:rFonts w:eastAsia="Cambria"/>
          <w:sz w:val="22"/>
          <w:szCs w:val="22"/>
        </w:rPr>
      </w:pPr>
    </w:p>
    <w:p w:rsidR="009D58BA" w:rsidRPr="0012514B" w:rsidRDefault="009D58BA">
      <w:pPr>
        <w:widowControl w:val="0"/>
        <w:autoSpaceDE w:val="0"/>
        <w:autoSpaceDN w:val="0"/>
        <w:spacing w:before="5"/>
        <w:rPr>
          <w:rFonts w:eastAsia="Cambria"/>
          <w:sz w:val="22"/>
          <w:szCs w:val="22"/>
        </w:rPr>
      </w:pPr>
    </w:p>
    <w:p w:rsidR="002957DC" w:rsidRPr="00FD2A11" w:rsidRDefault="007C76D0">
      <w:pPr>
        <w:widowControl w:val="0"/>
        <w:autoSpaceDE w:val="0"/>
        <w:autoSpaceDN w:val="0"/>
        <w:spacing w:before="1" w:line="254" w:lineRule="auto"/>
        <w:ind w:left="1188" w:right="245"/>
        <w:jc w:val="both"/>
        <w:rPr>
          <w:rFonts w:eastAsia="Cambria"/>
          <w:sz w:val="22"/>
          <w:szCs w:val="22"/>
        </w:rPr>
      </w:pPr>
      <w:r w:rsidRPr="00FD2A11">
        <w:rPr>
          <w:rFonts w:eastAsia="Cambria"/>
          <w:w w:val="105"/>
          <w:sz w:val="22"/>
          <w:szCs w:val="22"/>
        </w:rPr>
        <w:t xml:space="preserve">In pursuant to Ministry of Finance, GOI’s Circular dated </w:t>
      </w:r>
      <w:r w:rsidRPr="00FD2A11">
        <w:rPr>
          <w:rFonts w:eastAsia="Cambria"/>
          <w:b/>
          <w:i/>
          <w:w w:val="105"/>
          <w:sz w:val="22"/>
          <w:szCs w:val="22"/>
        </w:rPr>
        <w:t>17th</w:t>
      </w:r>
      <w:r w:rsidRPr="00FD2A11">
        <w:rPr>
          <w:rFonts w:eastAsia="Cambria"/>
          <w:b/>
          <w:i/>
          <w:spacing w:val="1"/>
          <w:w w:val="105"/>
          <w:sz w:val="22"/>
          <w:szCs w:val="22"/>
        </w:rPr>
        <w:t xml:space="preserve"> </w:t>
      </w:r>
      <w:r w:rsidRPr="00FD2A11">
        <w:rPr>
          <w:rFonts w:eastAsia="Cambria"/>
          <w:b/>
          <w:i/>
          <w:w w:val="105"/>
          <w:sz w:val="22"/>
          <w:szCs w:val="22"/>
        </w:rPr>
        <w:t xml:space="preserve">July, 2012, the Bank Guarantee is </w:t>
      </w:r>
      <w:r w:rsidR="00586BCE" w:rsidRPr="00FD2A11">
        <w:rPr>
          <w:rFonts w:eastAsia="Cambria"/>
          <w:b/>
          <w:i/>
          <w:w w:val="105"/>
          <w:sz w:val="22"/>
          <w:szCs w:val="22"/>
        </w:rPr>
        <w:t xml:space="preserve">to be </w:t>
      </w:r>
      <w:r w:rsidRPr="00FD2A11">
        <w:rPr>
          <w:rFonts w:eastAsia="Cambria"/>
          <w:b/>
          <w:i/>
          <w:w w:val="105"/>
          <w:sz w:val="22"/>
          <w:szCs w:val="22"/>
        </w:rPr>
        <w:t>issued using SFMS Platform</w:t>
      </w:r>
      <w:r w:rsidRPr="00FD2A11">
        <w:rPr>
          <w:rFonts w:eastAsia="Cambria"/>
          <w:w w:val="105"/>
          <w:sz w:val="22"/>
          <w:szCs w:val="22"/>
        </w:rPr>
        <w:t xml:space="preserve"> by the</w:t>
      </w:r>
      <w:r w:rsidRPr="00FD2A11">
        <w:rPr>
          <w:rFonts w:eastAsia="Cambria"/>
          <w:spacing w:val="1"/>
          <w:w w:val="105"/>
          <w:sz w:val="22"/>
          <w:szCs w:val="22"/>
        </w:rPr>
        <w:t xml:space="preserve"> </w:t>
      </w:r>
      <w:r w:rsidRPr="00FD2A11">
        <w:rPr>
          <w:rFonts w:eastAsia="Cambria"/>
          <w:w w:val="105"/>
          <w:sz w:val="22"/>
          <w:szCs w:val="22"/>
        </w:rPr>
        <w:t>banks located in India, the copy of such Bank Guarantee shall be</w:t>
      </w:r>
      <w:r w:rsidRPr="00FD2A11">
        <w:rPr>
          <w:rFonts w:eastAsia="Cambria"/>
          <w:spacing w:val="1"/>
          <w:w w:val="105"/>
          <w:sz w:val="22"/>
          <w:szCs w:val="22"/>
        </w:rPr>
        <w:t xml:space="preserve"> </w:t>
      </w:r>
      <w:r w:rsidRPr="00FD2A11">
        <w:rPr>
          <w:rFonts w:eastAsia="Cambria"/>
          <w:w w:val="105"/>
          <w:sz w:val="22"/>
          <w:szCs w:val="22"/>
        </w:rPr>
        <w:t xml:space="preserve">submitted by the bidder along with the </w:t>
      </w:r>
      <w:r w:rsidRPr="00FD2A11">
        <w:rPr>
          <w:rFonts w:eastAsia="Cambria"/>
          <w:b/>
          <w:w w:val="105"/>
          <w:sz w:val="22"/>
          <w:szCs w:val="22"/>
        </w:rPr>
        <w:t>First Envelope</w:t>
      </w:r>
      <w:r w:rsidRPr="00FD2A11">
        <w:rPr>
          <w:rFonts w:eastAsia="Cambria"/>
          <w:w w:val="105"/>
          <w:sz w:val="22"/>
          <w:szCs w:val="22"/>
        </w:rPr>
        <w:t xml:space="preserve">. The </w:t>
      </w:r>
      <w:r w:rsidR="00586BCE" w:rsidRPr="00FD2A11">
        <w:rPr>
          <w:rFonts w:eastAsia="Cambria"/>
          <w:w w:val="105"/>
          <w:sz w:val="22"/>
          <w:szCs w:val="22"/>
        </w:rPr>
        <w:t xml:space="preserve">details of SFMS requirements are annexed to the BG formats (Section - VI -Forms and Procedures). </w:t>
      </w:r>
    </w:p>
    <w:p w:rsidR="002957DC" w:rsidRPr="0012514B" w:rsidRDefault="007C76D0">
      <w:pPr>
        <w:widowControl w:val="0"/>
        <w:autoSpaceDE w:val="0"/>
        <w:autoSpaceDN w:val="0"/>
        <w:spacing w:before="69" w:line="247" w:lineRule="auto"/>
        <w:ind w:left="1188" w:right="243"/>
        <w:jc w:val="both"/>
        <w:rPr>
          <w:rFonts w:eastAsia="Cambria"/>
          <w:b/>
          <w:sz w:val="22"/>
          <w:szCs w:val="22"/>
        </w:rPr>
      </w:pPr>
      <w:r w:rsidRPr="0012514B">
        <w:rPr>
          <w:rFonts w:eastAsia="Cambria"/>
          <w:sz w:val="22"/>
          <w:szCs w:val="22"/>
        </w:rPr>
        <w:t xml:space="preserve">In addition to the above, </w:t>
      </w:r>
      <w:r w:rsidR="008B67A8" w:rsidRPr="00EC5D89">
        <w:rPr>
          <w:rFonts w:eastAsia="Cambria"/>
          <w:sz w:val="22"/>
          <w:szCs w:val="22"/>
          <w:highlight w:val="green"/>
        </w:rPr>
        <w:t>a copy of e-Bank Guarantee with Unique Reference Number (URN)</w:t>
      </w:r>
      <w:r w:rsidR="008B67A8" w:rsidRPr="0012514B">
        <w:rPr>
          <w:rFonts w:eastAsia="Cambria"/>
          <w:sz w:val="22"/>
          <w:szCs w:val="22"/>
        </w:rPr>
        <w:t xml:space="preserve"> </w:t>
      </w:r>
      <w:r w:rsidRPr="0012514B">
        <w:rPr>
          <w:rFonts w:eastAsia="Cambria"/>
          <w:sz w:val="22"/>
          <w:szCs w:val="22"/>
        </w:rPr>
        <w:t xml:space="preserve">(towards </w:t>
      </w:r>
      <w:r w:rsidRPr="0012514B">
        <w:rPr>
          <w:rFonts w:eastAsia="Cambria"/>
          <w:b/>
          <w:sz w:val="22"/>
          <w:szCs w:val="22"/>
        </w:rPr>
        <w:t xml:space="preserve">Bid </w:t>
      </w:r>
      <w:r w:rsidRPr="00FD2A11">
        <w:rPr>
          <w:rFonts w:eastAsia="Cambria"/>
          <w:sz w:val="22"/>
          <w:szCs w:val="22"/>
        </w:rPr>
        <w:t>Security</w:t>
      </w:r>
      <w:r w:rsidR="00413740" w:rsidRPr="00FD2A11">
        <w:rPr>
          <w:rFonts w:eastAsia="Cambria"/>
          <w:sz w:val="22"/>
          <w:szCs w:val="22"/>
        </w:rPr>
        <w:t>-EMD</w:t>
      </w:r>
      <w:r w:rsidRPr="00FD2A11">
        <w:rPr>
          <w:rFonts w:eastAsia="Cambria"/>
          <w:sz w:val="22"/>
          <w:szCs w:val="22"/>
        </w:rPr>
        <w:t>)</w:t>
      </w:r>
      <w:r w:rsidRPr="00FD2A11">
        <w:rPr>
          <w:rFonts w:eastAsia="Cambria"/>
          <w:spacing w:val="1"/>
          <w:sz w:val="22"/>
          <w:szCs w:val="22"/>
        </w:rPr>
        <w:t xml:space="preserve"> </w:t>
      </w:r>
      <w:r w:rsidRPr="0012514B">
        <w:rPr>
          <w:rFonts w:eastAsia="Cambria"/>
          <w:sz w:val="22"/>
          <w:szCs w:val="22"/>
        </w:rPr>
        <w:t>should</w:t>
      </w:r>
      <w:r w:rsidRPr="0012514B">
        <w:rPr>
          <w:rFonts w:eastAsia="Cambria"/>
          <w:spacing w:val="48"/>
          <w:sz w:val="22"/>
          <w:szCs w:val="22"/>
        </w:rPr>
        <w:t xml:space="preserve"> </w:t>
      </w:r>
      <w:r w:rsidRPr="0012514B">
        <w:rPr>
          <w:rFonts w:eastAsia="Cambria"/>
          <w:sz w:val="22"/>
          <w:szCs w:val="22"/>
        </w:rPr>
        <w:t>be</w:t>
      </w:r>
      <w:r w:rsidRPr="0012514B">
        <w:rPr>
          <w:rFonts w:eastAsia="Cambria"/>
          <w:spacing w:val="48"/>
          <w:sz w:val="22"/>
          <w:szCs w:val="22"/>
        </w:rPr>
        <w:t xml:space="preserve"> </w:t>
      </w:r>
      <w:r w:rsidRPr="0012514B">
        <w:rPr>
          <w:rFonts w:eastAsia="Cambria"/>
          <w:sz w:val="22"/>
          <w:szCs w:val="22"/>
        </w:rPr>
        <w:t>submitted</w:t>
      </w:r>
      <w:r w:rsidRPr="0012514B">
        <w:rPr>
          <w:rFonts w:eastAsia="Cambria"/>
          <w:spacing w:val="49"/>
          <w:sz w:val="22"/>
          <w:szCs w:val="22"/>
        </w:rPr>
        <w:t xml:space="preserve"> </w:t>
      </w:r>
      <w:r w:rsidRPr="0012514B">
        <w:rPr>
          <w:rFonts w:eastAsia="Cambria"/>
          <w:sz w:val="22"/>
          <w:szCs w:val="22"/>
        </w:rPr>
        <w:t>in</w:t>
      </w:r>
      <w:r w:rsidRPr="0012514B">
        <w:rPr>
          <w:rFonts w:eastAsia="Cambria"/>
          <w:spacing w:val="47"/>
          <w:sz w:val="22"/>
          <w:szCs w:val="22"/>
        </w:rPr>
        <w:t xml:space="preserve"> </w:t>
      </w:r>
      <w:r w:rsidRPr="0012514B">
        <w:rPr>
          <w:rFonts w:eastAsia="Cambria"/>
          <w:sz w:val="22"/>
          <w:szCs w:val="22"/>
        </w:rPr>
        <w:t>the</w:t>
      </w:r>
      <w:r w:rsidRPr="0012514B">
        <w:rPr>
          <w:rFonts w:eastAsia="Cambria"/>
          <w:spacing w:val="48"/>
          <w:sz w:val="22"/>
          <w:szCs w:val="22"/>
        </w:rPr>
        <w:t xml:space="preserve"> </w:t>
      </w:r>
      <w:r w:rsidRPr="0012514B">
        <w:rPr>
          <w:rFonts w:eastAsia="Cambria"/>
          <w:sz w:val="22"/>
          <w:szCs w:val="22"/>
        </w:rPr>
        <w:t>Physical</w:t>
      </w:r>
      <w:r w:rsidRPr="0012514B">
        <w:rPr>
          <w:rFonts w:eastAsia="Cambria"/>
          <w:spacing w:val="48"/>
          <w:sz w:val="22"/>
          <w:szCs w:val="22"/>
        </w:rPr>
        <w:t xml:space="preserve"> </w:t>
      </w:r>
      <w:r w:rsidRPr="0012514B">
        <w:rPr>
          <w:rFonts w:eastAsia="Cambria"/>
          <w:sz w:val="22"/>
          <w:szCs w:val="22"/>
        </w:rPr>
        <w:t>form</w:t>
      </w:r>
      <w:r w:rsidRPr="0012514B">
        <w:rPr>
          <w:rFonts w:eastAsia="Cambria"/>
          <w:spacing w:val="47"/>
          <w:sz w:val="22"/>
          <w:szCs w:val="22"/>
        </w:rPr>
        <w:t xml:space="preserve"> </w:t>
      </w:r>
      <w:r w:rsidRPr="0012514B">
        <w:rPr>
          <w:rFonts w:eastAsia="Cambria"/>
          <w:sz w:val="22"/>
          <w:szCs w:val="22"/>
        </w:rPr>
        <w:t>as</w:t>
      </w:r>
      <w:r w:rsidRPr="0012514B">
        <w:rPr>
          <w:rFonts w:eastAsia="Cambria"/>
          <w:spacing w:val="47"/>
          <w:sz w:val="22"/>
          <w:szCs w:val="22"/>
        </w:rPr>
        <w:t xml:space="preserve"> </w:t>
      </w:r>
      <w:r w:rsidRPr="0012514B">
        <w:rPr>
          <w:rFonts w:eastAsia="Cambria"/>
          <w:sz w:val="22"/>
          <w:szCs w:val="22"/>
        </w:rPr>
        <w:t>specified</w:t>
      </w:r>
      <w:r w:rsidRPr="0012514B">
        <w:rPr>
          <w:rFonts w:eastAsia="Cambria"/>
          <w:spacing w:val="49"/>
          <w:sz w:val="22"/>
          <w:szCs w:val="22"/>
        </w:rPr>
        <w:t xml:space="preserve"> </w:t>
      </w:r>
      <w:r w:rsidRPr="0012514B">
        <w:rPr>
          <w:rFonts w:eastAsia="Cambria"/>
          <w:sz w:val="22"/>
          <w:szCs w:val="22"/>
        </w:rPr>
        <w:t>in</w:t>
      </w:r>
      <w:r w:rsidRPr="0012514B">
        <w:rPr>
          <w:rFonts w:eastAsia="Cambria"/>
          <w:spacing w:val="47"/>
          <w:sz w:val="22"/>
          <w:szCs w:val="22"/>
        </w:rPr>
        <w:t xml:space="preserve"> </w:t>
      </w:r>
      <w:r w:rsidRPr="0012514B">
        <w:rPr>
          <w:rFonts w:eastAsia="Cambria"/>
          <w:b/>
          <w:sz w:val="22"/>
          <w:szCs w:val="22"/>
        </w:rPr>
        <w:t>ITB</w:t>
      </w:r>
      <w:r w:rsidRPr="0012514B">
        <w:rPr>
          <w:rFonts w:eastAsia="Cambria"/>
          <w:b/>
          <w:spacing w:val="48"/>
          <w:sz w:val="22"/>
          <w:szCs w:val="22"/>
        </w:rPr>
        <w:t xml:space="preserve"> </w:t>
      </w:r>
      <w:r w:rsidRPr="0012514B">
        <w:rPr>
          <w:rFonts w:eastAsia="Cambria"/>
          <w:b/>
          <w:sz w:val="22"/>
          <w:szCs w:val="22"/>
        </w:rPr>
        <w:t>Clause</w:t>
      </w:r>
      <w:r w:rsidRPr="0012514B">
        <w:rPr>
          <w:rFonts w:eastAsia="Cambria"/>
          <w:b/>
          <w:spacing w:val="-50"/>
          <w:sz w:val="22"/>
          <w:szCs w:val="22"/>
        </w:rPr>
        <w:t xml:space="preserve"> </w:t>
      </w:r>
      <w:r w:rsidRPr="0012514B">
        <w:rPr>
          <w:rFonts w:eastAsia="Cambria"/>
          <w:b/>
          <w:sz w:val="22"/>
          <w:szCs w:val="22"/>
        </w:rPr>
        <w:t>13</w:t>
      </w:r>
      <w:r w:rsidR="008B67A8">
        <w:rPr>
          <w:rFonts w:eastAsia="Cambria"/>
          <w:b/>
          <w:sz w:val="22"/>
          <w:szCs w:val="22"/>
        </w:rPr>
        <w:t xml:space="preserve"> </w:t>
      </w:r>
      <w:r w:rsidR="008B67A8" w:rsidRPr="008B67A8">
        <w:rPr>
          <w:rFonts w:eastAsia="Cambria"/>
          <w:b/>
          <w:sz w:val="22"/>
          <w:szCs w:val="22"/>
          <w:highlight w:val="green"/>
        </w:rPr>
        <w:t>read with Clause 37</w:t>
      </w:r>
      <w:r w:rsidRPr="0012514B">
        <w:rPr>
          <w:rFonts w:eastAsia="Cambria"/>
          <w:b/>
          <w:sz w:val="22"/>
          <w:szCs w:val="22"/>
        </w:rPr>
        <w:t>.</w:t>
      </w:r>
    </w:p>
    <w:p w:rsidR="002957DC" w:rsidRPr="0012514B" w:rsidRDefault="002957DC">
      <w:pPr>
        <w:widowControl w:val="0"/>
        <w:autoSpaceDE w:val="0"/>
        <w:autoSpaceDN w:val="0"/>
        <w:rPr>
          <w:rFonts w:eastAsia="Cambria"/>
          <w:sz w:val="22"/>
          <w:szCs w:val="22"/>
        </w:rPr>
      </w:pPr>
    </w:p>
    <w:p w:rsidR="002957DC" w:rsidRPr="0012514B" w:rsidRDefault="007C76D0">
      <w:pPr>
        <w:widowControl w:val="0"/>
        <w:numPr>
          <w:ilvl w:val="1"/>
          <w:numId w:val="11"/>
        </w:numPr>
        <w:tabs>
          <w:tab w:val="left" w:pos="1188"/>
          <w:tab w:val="left" w:pos="1189"/>
        </w:tabs>
        <w:autoSpaceDE w:val="0"/>
        <w:autoSpaceDN w:val="0"/>
        <w:spacing w:line="254" w:lineRule="auto"/>
        <w:ind w:right="243"/>
        <w:jc w:val="both"/>
        <w:rPr>
          <w:rFonts w:eastAsia="Cambria"/>
          <w:sz w:val="22"/>
          <w:szCs w:val="22"/>
        </w:rPr>
      </w:pPr>
      <w:r w:rsidRPr="0012514B">
        <w:rPr>
          <w:rFonts w:eastAsia="Cambria"/>
          <w:w w:val="105"/>
          <w:sz w:val="22"/>
          <w:szCs w:val="22"/>
        </w:rPr>
        <w:t xml:space="preserve">If the envelope is not sealed and marked as required by </w:t>
      </w:r>
      <w:r w:rsidRPr="0012514B">
        <w:rPr>
          <w:rFonts w:eastAsia="Cambria"/>
          <w:b/>
          <w:bCs/>
          <w:w w:val="105"/>
          <w:sz w:val="22"/>
          <w:szCs w:val="22"/>
        </w:rPr>
        <w:t>ITB Sub-</w:t>
      </w:r>
      <w:r w:rsidRPr="0012514B">
        <w:rPr>
          <w:rFonts w:eastAsia="Cambria"/>
          <w:b/>
          <w:bCs/>
          <w:spacing w:val="1"/>
          <w:w w:val="105"/>
          <w:sz w:val="22"/>
          <w:szCs w:val="22"/>
        </w:rPr>
        <w:t xml:space="preserve"> </w:t>
      </w:r>
      <w:r w:rsidRPr="0012514B">
        <w:rPr>
          <w:rFonts w:eastAsia="Cambria"/>
          <w:b/>
          <w:bCs/>
          <w:w w:val="105"/>
          <w:sz w:val="22"/>
          <w:szCs w:val="22"/>
        </w:rPr>
        <w:t>Clause</w:t>
      </w:r>
      <w:r w:rsidRPr="0012514B">
        <w:rPr>
          <w:rFonts w:eastAsia="Cambria"/>
          <w:spacing w:val="-10"/>
          <w:w w:val="105"/>
          <w:sz w:val="22"/>
          <w:szCs w:val="22"/>
        </w:rPr>
        <w:t xml:space="preserve"> </w:t>
      </w:r>
      <w:r w:rsidRPr="0012514B">
        <w:rPr>
          <w:rFonts w:eastAsia="Cambria"/>
          <w:b/>
          <w:w w:val="105"/>
          <w:sz w:val="22"/>
          <w:szCs w:val="22"/>
        </w:rPr>
        <w:t>16.2</w:t>
      </w:r>
      <w:r w:rsidRPr="0012514B">
        <w:rPr>
          <w:rFonts w:eastAsia="Cambria"/>
          <w:spacing w:val="-10"/>
          <w:w w:val="105"/>
          <w:sz w:val="22"/>
          <w:szCs w:val="22"/>
        </w:rPr>
        <w:t xml:space="preserve"> </w:t>
      </w:r>
      <w:r w:rsidRPr="0012514B">
        <w:rPr>
          <w:rFonts w:eastAsia="Cambria"/>
          <w:w w:val="105"/>
          <w:sz w:val="22"/>
          <w:szCs w:val="22"/>
        </w:rPr>
        <w:t>above,</w:t>
      </w:r>
      <w:r w:rsidRPr="0012514B">
        <w:rPr>
          <w:rFonts w:eastAsia="Cambria"/>
          <w:spacing w:val="-11"/>
          <w:w w:val="105"/>
          <w:sz w:val="22"/>
          <w:szCs w:val="22"/>
        </w:rPr>
        <w:t xml:space="preserve"> </w:t>
      </w:r>
      <w:r w:rsidRPr="0012514B">
        <w:rPr>
          <w:rFonts w:eastAsia="Cambria"/>
          <w:w w:val="105"/>
          <w:sz w:val="22"/>
          <w:szCs w:val="22"/>
        </w:rPr>
        <w:t>the</w:t>
      </w:r>
      <w:r w:rsidRPr="0012514B">
        <w:rPr>
          <w:rFonts w:eastAsia="Cambria"/>
          <w:spacing w:val="-12"/>
          <w:w w:val="105"/>
          <w:sz w:val="22"/>
          <w:szCs w:val="22"/>
        </w:rPr>
        <w:t xml:space="preserve"> </w:t>
      </w:r>
      <w:r w:rsidRPr="0012514B">
        <w:rPr>
          <w:rFonts w:eastAsia="Cambria"/>
          <w:w w:val="105"/>
          <w:sz w:val="22"/>
          <w:szCs w:val="22"/>
        </w:rPr>
        <w:t>Employer</w:t>
      </w:r>
      <w:r w:rsidRPr="0012514B">
        <w:rPr>
          <w:rFonts w:eastAsia="Cambria"/>
          <w:spacing w:val="-9"/>
          <w:w w:val="105"/>
          <w:sz w:val="22"/>
          <w:szCs w:val="22"/>
        </w:rPr>
        <w:t xml:space="preserve"> </w:t>
      </w:r>
      <w:r w:rsidRPr="0012514B">
        <w:rPr>
          <w:rFonts w:eastAsia="Cambria"/>
          <w:w w:val="105"/>
          <w:sz w:val="22"/>
          <w:szCs w:val="22"/>
        </w:rPr>
        <w:t>will</w:t>
      </w:r>
      <w:r w:rsidRPr="0012514B">
        <w:rPr>
          <w:rFonts w:eastAsia="Cambria"/>
          <w:spacing w:val="-10"/>
          <w:w w:val="105"/>
          <w:sz w:val="22"/>
          <w:szCs w:val="22"/>
        </w:rPr>
        <w:t xml:space="preserve"> </w:t>
      </w:r>
      <w:r w:rsidRPr="0012514B">
        <w:rPr>
          <w:rFonts w:eastAsia="Cambria"/>
          <w:w w:val="105"/>
          <w:sz w:val="22"/>
          <w:szCs w:val="22"/>
        </w:rPr>
        <w:t>assume</w:t>
      </w:r>
      <w:r w:rsidRPr="0012514B">
        <w:rPr>
          <w:rFonts w:eastAsia="Cambria"/>
          <w:spacing w:val="-10"/>
          <w:w w:val="105"/>
          <w:sz w:val="22"/>
          <w:szCs w:val="22"/>
        </w:rPr>
        <w:t xml:space="preserve"> </w:t>
      </w:r>
      <w:r w:rsidRPr="0012514B">
        <w:rPr>
          <w:rFonts w:eastAsia="Cambria"/>
          <w:w w:val="105"/>
          <w:sz w:val="22"/>
          <w:szCs w:val="22"/>
        </w:rPr>
        <w:t>no</w:t>
      </w:r>
      <w:r w:rsidRPr="0012514B">
        <w:rPr>
          <w:rFonts w:eastAsia="Cambria"/>
          <w:spacing w:val="-9"/>
          <w:w w:val="105"/>
          <w:sz w:val="22"/>
          <w:szCs w:val="22"/>
        </w:rPr>
        <w:t xml:space="preserve"> </w:t>
      </w:r>
      <w:r w:rsidRPr="0012514B">
        <w:rPr>
          <w:rFonts w:eastAsia="Cambria"/>
          <w:w w:val="105"/>
          <w:sz w:val="22"/>
          <w:szCs w:val="22"/>
        </w:rPr>
        <w:t>responsibility</w:t>
      </w:r>
      <w:r w:rsidRPr="0012514B">
        <w:rPr>
          <w:rFonts w:eastAsia="Cambria"/>
          <w:spacing w:val="-10"/>
          <w:w w:val="105"/>
          <w:sz w:val="22"/>
          <w:szCs w:val="22"/>
        </w:rPr>
        <w:t xml:space="preserve"> </w:t>
      </w:r>
      <w:r w:rsidRPr="0012514B">
        <w:rPr>
          <w:rFonts w:eastAsia="Cambria"/>
          <w:w w:val="105"/>
          <w:sz w:val="22"/>
          <w:szCs w:val="22"/>
        </w:rPr>
        <w:t>for</w:t>
      </w:r>
      <w:r w:rsidRPr="0012514B">
        <w:rPr>
          <w:rFonts w:eastAsia="Cambria"/>
          <w:spacing w:val="-10"/>
          <w:w w:val="105"/>
          <w:sz w:val="22"/>
          <w:szCs w:val="22"/>
        </w:rPr>
        <w:t xml:space="preserve"> </w:t>
      </w:r>
      <w:r w:rsidR="00671879" w:rsidRPr="0012514B">
        <w:rPr>
          <w:rFonts w:eastAsia="Cambria"/>
          <w:w w:val="105"/>
          <w:sz w:val="22"/>
          <w:szCs w:val="22"/>
        </w:rPr>
        <w:t xml:space="preserve">the </w:t>
      </w:r>
      <w:r w:rsidR="00985804" w:rsidRPr="0012514B">
        <w:rPr>
          <w:rFonts w:eastAsia="Cambria"/>
          <w:w w:val="105"/>
          <w:sz w:val="22"/>
          <w:szCs w:val="22"/>
        </w:rPr>
        <w:t>bid’s</w:t>
      </w:r>
      <w:r w:rsidR="00671879" w:rsidRPr="0012514B">
        <w:rPr>
          <w:rFonts w:eastAsia="Cambria"/>
          <w:w w:val="105"/>
          <w:sz w:val="22"/>
          <w:szCs w:val="22"/>
        </w:rPr>
        <w:t xml:space="preserve"> </w:t>
      </w:r>
      <w:r w:rsidRPr="0012514B">
        <w:rPr>
          <w:rFonts w:eastAsia="Cambria"/>
          <w:w w:val="105"/>
          <w:sz w:val="22"/>
          <w:szCs w:val="22"/>
        </w:rPr>
        <w:t>misplacement</w:t>
      </w:r>
      <w:r w:rsidRPr="0012514B">
        <w:rPr>
          <w:rFonts w:eastAsia="Cambria"/>
          <w:spacing w:val="3"/>
          <w:w w:val="105"/>
          <w:sz w:val="22"/>
          <w:szCs w:val="22"/>
        </w:rPr>
        <w:t xml:space="preserve"> </w:t>
      </w:r>
      <w:r w:rsidRPr="0012514B">
        <w:rPr>
          <w:rFonts w:eastAsia="Cambria"/>
          <w:w w:val="105"/>
          <w:sz w:val="22"/>
          <w:szCs w:val="22"/>
        </w:rPr>
        <w:t>or</w:t>
      </w:r>
      <w:r w:rsidRPr="0012514B">
        <w:rPr>
          <w:rFonts w:eastAsia="Cambria"/>
          <w:spacing w:val="4"/>
          <w:w w:val="105"/>
          <w:sz w:val="22"/>
          <w:szCs w:val="22"/>
        </w:rPr>
        <w:t xml:space="preserve"> </w:t>
      </w:r>
      <w:r w:rsidRPr="0012514B">
        <w:rPr>
          <w:rFonts w:eastAsia="Cambria"/>
          <w:w w:val="105"/>
          <w:sz w:val="22"/>
          <w:szCs w:val="22"/>
        </w:rPr>
        <w:t>premature</w:t>
      </w:r>
      <w:r w:rsidRPr="0012514B">
        <w:rPr>
          <w:rFonts w:eastAsia="Cambria"/>
          <w:spacing w:val="3"/>
          <w:w w:val="105"/>
          <w:sz w:val="22"/>
          <w:szCs w:val="22"/>
        </w:rPr>
        <w:t xml:space="preserve"> </w:t>
      </w:r>
      <w:r w:rsidRPr="0012514B">
        <w:rPr>
          <w:rFonts w:eastAsia="Cambria"/>
          <w:w w:val="105"/>
          <w:sz w:val="22"/>
          <w:szCs w:val="22"/>
        </w:rPr>
        <w:t>opening.</w:t>
      </w:r>
    </w:p>
    <w:p w:rsidR="002957DC" w:rsidRPr="0012514B" w:rsidRDefault="002957DC">
      <w:pPr>
        <w:widowControl w:val="0"/>
        <w:autoSpaceDE w:val="0"/>
        <w:autoSpaceDN w:val="0"/>
        <w:spacing w:before="2"/>
        <w:rPr>
          <w:rFonts w:eastAsia="Cambria"/>
          <w:sz w:val="22"/>
          <w:szCs w:val="22"/>
        </w:rPr>
      </w:pPr>
    </w:p>
    <w:p w:rsidR="002957DC" w:rsidRPr="0012514B" w:rsidRDefault="007C76D0">
      <w:pPr>
        <w:widowControl w:val="0"/>
        <w:numPr>
          <w:ilvl w:val="0"/>
          <w:numId w:val="11"/>
        </w:numPr>
        <w:tabs>
          <w:tab w:val="left" w:pos="1188"/>
          <w:tab w:val="left" w:pos="1189"/>
        </w:tabs>
        <w:autoSpaceDE w:val="0"/>
        <w:autoSpaceDN w:val="0"/>
        <w:ind w:hanging="1081"/>
        <w:outlineLvl w:val="0"/>
        <w:rPr>
          <w:rFonts w:eastAsia="Palatino Linotype"/>
          <w:b/>
          <w:bCs/>
          <w:sz w:val="22"/>
          <w:szCs w:val="22"/>
        </w:rPr>
      </w:pPr>
      <w:bookmarkStart w:id="36" w:name="_Toc132464581"/>
      <w:r w:rsidRPr="0012514B">
        <w:rPr>
          <w:rFonts w:eastAsia="Palatino Linotype"/>
          <w:b/>
          <w:bCs/>
          <w:sz w:val="22"/>
          <w:szCs w:val="22"/>
        </w:rPr>
        <w:t>Deadline</w:t>
      </w:r>
      <w:r w:rsidRPr="0012514B">
        <w:rPr>
          <w:rFonts w:eastAsia="Palatino Linotype"/>
          <w:b/>
          <w:bCs/>
          <w:spacing w:val="-1"/>
          <w:sz w:val="22"/>
          <w:szCs w:val="22"/>
        </w:rPr>
        <w:t xml:space="preserve"> </w:t>
      </w:r>
      <w:r w:rsidRPr="0012514B">
        <w:rPr>
          <w:rFonts w:eastAsia="Palatino Linotype"/>
          <w:b/>
          <w:bCs/>
          <w:sz w:val="22"/>
          <w:szCs w:val="22"/>
        </w:rPr>
        <w:t>for</w:t>
      </w:r>
      <w:r w:rsidRPr="0012514B">
        <w:rPr>
          <w:rFonts w:eastAsia="Palatino Linotype"/>
          <w:b/>
          <w:bCs/>
          <w:spacing w:val="-1"/>
          <w:sz w:val="22"/>
          <w:szCs w:val="22"/>
        </w:rPr>
        <w:t xml:space="preserve"> </w:t>
      </w:r>
      <w:r w:rsidRPr="0012514B">
        <w:rPr>
          <w:rFonts w:eastAsia="Palatino Linotype"/>
          <w:b/>
          <w:bCs/>
          <w:sz w:val="22"/>
          <w:szCs w:val="22"/>
        </w:rPr>
        <w:t>Submission</w:t>
      </w:r>
      <w:r w:rsidRPr="0012514B">
        <w:rPr>
          <w:rFonts w:eastAsia="Palatino Linotype"/>
          <w:b/>
          <w:bCs/>
          <w:spacing w:val="-1"/>
          <w:sz w:val="22"/>
          <w:szCs w:val="22"/>
        </w:rPr>
        <w:t xml:space="preserve"> </w:t>
      </w:r>
      <w:r w:rsidRPr="0012514B">
        <w:rPr>
          <w:rFonts w:eastAsia="Palatino Linotype"/>
          <w:b/>
          <w:bCs/>
          <w:sz w:val="22"/>
          <w:szCs w:val="22"/>
        </w:rPr>
        <w:t>of</w:t>
      </w:r>
      <w:r w:rsidRPr="0012514B">
        <w:rPr>
          <w:rFonts w:eastAsia="Palatino Linotype"/>
          <w:b/>
          <w:bCs/>
          <w:spacing w:val="-1"/>
          <w:sz w:val="22"/>
          <w:szCs w:val="22"/>
        </w:rPr>
        <w:t xml:space="preserve"> </w:t>
      </w:r>
      <w:r w:rsidRPr="0012514B">
        <w:rPr>
          <w:rFonts w:eastAsia="Palatino Linotype"/>
          <w:b/>
          <w:bCs/>
          <w:sz w:val="22"/>
          <w:szCs w:val="22"/>
        </w:rPr>
        <w:t>Bids</w:t>
      </w:r>
      <w:bookmarkEnd w:id="36"/>
    </w:p>
    <w:p w:rsidR="002957DC" w:rsidRPr="0012514B" w:rsidRDefault="002957DC">
      <w:pPr>
        <w:widowControl w:val="0"/>
        <w:autoSpaceDE w:val="0"/>
        <w:autoSpaceDN w:val="0"/>
        <w:spacing w:before="7"/>
        <w:rPr>
          <w:rFonts w:eastAsia="Cambria"/>
          <w:b/>
          <w:sz w:val="22"/>
          <w:szCs w:val="22"/>
        </w:rPr>
      </w:pPr>
    </w:p>
    <w:p w:rsidR="00971669" w:rsidRPr="0012514B" w:rsidRDefault="007C76D0" w:rsidP="00971669">
      <w:pPr>
        <w:widowControl w:val="0"/>
        <w:numPr>
          <w:ilvl w:val="1"/>
          <w:numId w:val="11"/>
        </w:numPr>
        <w:tabs>
          <w:tab w:val="left" w:pos="1188"/>
          <w:tab w:val="left" w:pos="1189"/>
        </w:tabs>
        <w:autoSpaceDE w:val="0"/>
        <w:autoSpaceDN w:val="0"/>
        <w:spacing w:before="69" w:line="244" w:lineRule="auto"/>
        <w:ind w:right="242"/>
        <w:jc w:val="both"/>
        <w:rPr>
          <w:rFonts w:eastAsia="Cambria"/>
          <w:sz w:val="22"/>
          <w:szCs w:val="22"/>
        </w:rPr>
      </w:pPr>
      <w:r w:rsidRPr="0012514B">
        <w:rPr>
          <w:rFonts w:eastAsia="Cambria"/>
          <w:sz w:val="22"/>
          <w:szCs w:val="22"/>
        </w:rPr>
        <w:t xml:space="preserve">Soft copy part of the bid shall be uploaded through the </w:t>
      </w:r>
      <w:r w:rsidRPr="00FD2A11">
        <w:rPr>
          <w:rFonts w:eastAsia="Cambria"/>
          <w:sz w:val="22"/>
          <w:szCs w:val="22"/>
        </w:rPr>
        <w:t>portal</w:t>
      </w:r>
      <w:r w:rsidRPr="00FD2A11">
        <w:rPr>
          <w:rFonts w:eastAsia="Cambria"/>
          <w:spacing w:val="1"/>
          <w:w w:val="105"/>
          <w:sz w:val="22"/>
          <w:szCs w:val="22"/>
        </w:rPr>
        <w:t xml:space="preserve"> </w:t>
      </w:r>
      <w:hyperlink r:id="rId18" w:history="1">
        <w:r w:rsidR="00225988" w:rsidRPr="00FD2A11">
          <w:rPr>
            <w:rFonts w:eastAsia="Cambria"/>
            <w:b/>
            <w:sz w:val="22"/>
            <w:szCs w:val="22"/>
            <w:u w:val="single"/>
          </w:rPr>
          <w:t>www.tenderwizard.com/OPTCL</w:t>
        </w:r>
      </w:hyperlink>
      <w:r w:rsidR="00225988" w:rsidRPr="00FD2A11">
        <w:rPr>
          <w:rFonts w:eastAsia="Cambria"/>
          <w:b/>
          <w:sz w:val="22"/>
          <w:szCs w:val="22"/>
          <w:u w:val="single"/>
        </w:rPr>
        <w:t xml:space="preserve"> </w:t>
      </w:r>
      <w:r w:rsidRPr="00FD2A11">
        <w:rPr>
          <w:rFonts w:eastAsia="Cambria"/>
          <w:w w:val="105"/>
          <w:sz w:val="22"/>
          <w:szCs w:val="22"/>
        </w:rPr>
        <w:t>at or before the submission time and</w:t>
      </w:r>
      <w:r w:rsidRPr="00FD2A11">
        <w:rPr>
          <w:rFonts w:eastAsia="Cambria"/>
          <w:spacing w:val="1"/>
          <w:w w:val="105"/>
          <w:sz w:val="22"/>
          <w:szCs w:val="22"/>
        </w:rPr>
        <w:t xml:space="preserve"> </w:t>
      </w:r>
      <w:r w:rsidRPr="00FD2A11">
        <w:rPr>
          <w:rFonts w:eastAsia="Cambria"/>
          <w:w w:val="105"/>
          <w:sz w:val="22"/>
          <w:szCs w:val="22"/>
        </w:rPr>
        <w:t>date</w:t>
      </w:r>
      <w:r w:rsidRPr="00FD2A11">
        <w:rPr>
          <w:rFonts w:eastAsia="Cambria"/>
          <w:spacing w:val="-6"/>
          <w:w w:val="105"/>
          <w:sz w:val="22"/>
          <w:szCs w:val="22"/>
        </w:rPr>
        <w:t xml:space="preserve"> </w:t>
      </w:r>
      <w:r w:rsidRPr="00FD2A11">
        <w:rPr>
          <w:rFonts w:eastAsia="Cambria"/>
          <w:w w:val="105"/>
          <w:sz w:val="22"/>
          <w:szCs w:val="22"/>
        </w:rPr>
        <w:t>as</w:t>
      </w:r>
      <w:r w:rsidRPr="00FD2A11">
        <w:rPr>
          <w:rFonts w:eastAsia="Cambria"/>
          <w:spacing w:val="-7"/>
          <w:w w:val="105"/>
          <w:sz w:val="22"/>
          <w:szCs w:val="22"/>
        </w:rPr>
        <w:t xml:space="preserve"> </w:t>
      </w:r>
      <w:r w:rsidRPr="00FD2A11">
        <w:rPr>
          <w:rFonts w:eastAsia="Cambria"/>
          <w:w w:val="105"/>
          <w:sz w:val="22"/>
          <w:szCs w:val="22"/>
        </w:rPr>
        <w:t>stipulated</w:t>
      </w:r>
      <w:r w:rsidRPr="00FD2A11">
        <w:rPr>
          <w:rFonts w:eastAsia="Cambria"/>
          <w:spacing w:val="-5"/>
          <w:w w:val="105"/>
          <w:sz w:val="22"/>
          <w:szCs w:val="22"/>
        </w:rPr>
        <w:t xml:space="preserve"> </w:t>
      </w:r>
      <w:r w:rsidRPr="00FD2A11">
        <w:rPr>
          <w:rFonts w:eastAsia="Cambria"/>
          <w:w w:val="105"/>
          <w:sz w:val="22"/>
          <w:szCs w:val="22"/>
        </w:rPr>
        <w:t>in</w:t>
      </w:r>
      <w:r w:rsidRPr="00FD2A11">
        <w:rPr>
          <w:rFonts w:eastAsia="Cambria"/>
          <w:spacing w:val="-7"/>
          <w:w w:val="105"/>
          <w:sz w:val="22"/>
          <w:szCs w:val="22"/>
        </w:rPr>
        <w:t xml:space="preserve"> </w:t>
      </w:r>
      <w:r w:rsidRPr="00FD2A11">
        <w:rPr>
          <w:rFonts w:eastAsia="Cambria"/>
          <w:w w:val="105"/>
          <w:sz w:val="22"/>
          <w:szCs w:val="22"/>
        </w:rPr>
        <w:t>the</w:t>
      </w:r>
      <w:r w:rsidRPr="00FD2A11">
        <w:rPr>
          <w:rFonts w:eastAsia="Cambria"/>
          <w:spacing w:val="-6"/>
          <w:w w:val="105"/>
          <w:sz w:val="22"/>
          <w:szCs w:val="22"/>
        </w:rPr>
        <w:t xml:space="preserve"> </w:t>
      </w:r>
      <w:r w:rsidRPr="00FD2A11">
        <w:rPr>
          <w:rFonts w:eastAsia="Cambria"/>
          <w:w w:val="105"/>
          <w:sz w:val="22"/>
          <w:szCs w:val="22"/>
        </w:rPr>
        <w:t>bidding</w:t>
      </w:r>
      <w:r w:rsidRPr="00FD2A11">
        <w:rPr>
          <w:rFonts w:eastAsia="Cambria"/>
          <w:spacing w:val="-5"/>
          <w:w w:val="105"/>
          <w:sz w:val="22"/>
          <w:szCs w:val="22"/>
        </w:rPr>
        <w:t xml:space="preserve"> </w:t>
      </w:r>
      <w:r w:rsidRPr="00FD2A11">
        <w:rPr>
          <w:rFonts w:eastAsia="Cambria"/>
          <w:w w:val="105"/>
          <w:sz w:val="22"/>
          <w:szCs w:val="22"/>
        </w:rPr>
        <w:t>document.</w:t>
      </w:r>
      <w:r w:rsidRPr="00FD2A11">
        <w:rPr>
          <w:rFonts w:eastAsia="Cambria"/>
          <w:spacing w:val="-6"/>
          <w:w w:val="105"/>
          <w:sz w:val="22"/>
          <w:szCs w:val="22"/>
        </w:rPr>
        <w:t xml:space="preserve"> </w:t>
      </w:r>
      <w:r w:rsidRPr="00FD2A11">
        <w:rPr>
          <w:rFonts w:eastAsia="Cambria"/>
          <w:b/>
          <w:bCs/>
          <w:w w:val="105"/>
          <w:sz w:val="22"/>
          <w:szCs w:val="22"/>
        </w:rPr>
        <w:t>Hard</w:t>
      </w:r>
      <w:r w:rsidRPr="00FD2A11">
        <w:rPr>
          <w:rFonts w:eastAsia="Cambria"/>
          <w:b/>
          <w:bCs/>
          <w:spacing w:val="-6"/>
          <w:w w:val="105"/>
          <w:sz w:val="22"/>
          <w:szCs w:val="22"/>
        </w:rPr>
        <w:t xml:space="preserve"> </w:t>
      </w:r>
      <w:r w:rsidRPr="00FD2A11">
        <w:rPr>
          <w:rFonts w:eastAsia="Cambria"/>
          <w:b/>
          <w:bCs/>
          <w:w w:val="105"/>
          <w:sz w:val="22"/>
          <w:szCs w:val="22"/>
        </w:rPr>
        <w:t>copy</w:t>
      </w:r>
      <w:r w:rsidRPr="00FD2A11">
        <w:rPr>
          <w:rFonts w:eastAsia="Cambria"/>
          <w:spacing w:val="-5"/>
          <w:w w:val="105"/>
          <w:sz w:val="22"/>
          <w:szCs w:val="22"/>
        </w:rPr>
        <w:t xml:space="preserve"> </w:t>
      </w:r>
      <w:r w:rsidRPr="00FD2A11">
        <w:rPr>
          <w:rFonts w:eastAsia="Cambria"/>
          <w:w w:val="105"/>
          <w:sz w:val="22"/>
          <w:szCs w:val="22"/>
        </w:rPr>
        <w:t>of</w:t>
      </w:r>
      <w:r w:rsidRPr="00FD2A11">
        <w:rPr>
          <w:rFonts w:eastAsia="Cambria"/>
          <w:spacing w:val="-3"/>
          <w:w w:val="105"/>
          <w:sz w:val="22"/>
          <w:szCs w:val="22"/>
        </w:rPr>
        <w:t xml:space="preserve"> </w:t>
      </w:r>
      <w:r w:rsidRPr="00FD2A11">
        <w:rPr>
          <w:rFonts w:eastAsia="Cambria"/>
          <w:w w:val="105"/>
          <w:sz w:val="22"/>
          <w:szCs w:val="22"/>
        </w:rPr>
        <w:t>Bid</w:t>
      </w:r>
      <w:r w:rsidRPr="00FD2A11">
        <w:rPr>
          <w:rFonts w:eastAsia="Cambria"/>
          <w:spacing w:val="-8"/>
          <w:w w:val="105"/>
          <w:sz w:val="22"/>
          <w:szCs w:val="22"/>
        </w:rPr>
        <w:t xml:space="preserve"> </w:t>
      </w:r>
      <w:r w:rsidRPr="00FD2A11">
        <w:rPr>
          <w:rFonts w:eastAsia="Cambria"/>
          <w:w w:val="105"/>
          <w:sz w:val="22"/>
          <w:szCs w:val="22"/>
        </w:rPr>
        <w:t>Security</w:t>
      </w:r>
      <w:r w:rsidRPr="00FD2A11">
        <w:rPr>
          <w:rFonts w:eastAsia="Cambria"/>
          <w:spacing w:val="-53"/>
          <w:w w:val="105"/>
          <w:sz w:val="22"/>
          <w:szCs w:val="22"/>
        </w:rPr>
        <w:t xml:space="preserve"> </w:t>
      </w:r>
      <w:r w:rsidR="00413740" w:rsidRPr="00FD2A11">
        <w:rPr>
          <w:rFonts w:eastAsia="Cambria"/>
          <w:sz w:val="22"/>
          <w:szCs w:val="22"/>
        </w:rPr>
        <w:t xml:space="preserve">(Earnest Money Deposit) </w:t>
      </w:r>
      <w:r w:rsidRPr="00FD2A11">
        <w:rPr>
          <w:rFonts w:eastAsia="Cambria"/>
          <w:w w:val="105"/>
          <w:sz w:val="22"/>
          <w:szCs w:val="22"/>
        </w:rPr>
        <w:t>in accordanc</w:t>
      </w:r>
      <w:r w:rsidRPr="0012514B">
        <w:rPr>
          <w:rFonts w:eastAsia="Cambria"/>
          <w:w w:val="105"/>
          <w:sz w:val="22"/>
          <w:szCs w:val="22"/>
        </w:rPr>
        <w:t xml:space="preserve">e with </w:t>
      </w:r>
      <w:r w:rsidRPr="0012514B">
        <w:rPr>
          <w:rFonts w:eastAsia="Cambria"/>
          <w:b/>
          <w:i/>
          <w:w w:val="105"/>
          <w:sz w:val="22"/>
          <w:szCs w:val="22"/>
        </w:rPr>
        <w:t>clause 13 of ITB, Section-II</w:t>
      </w:r>
      <w:r w:rsidRPr="0012514B">
        <w:rPr>
          <w:rFonts w:eastAsia="Cambria"/>
          <w:w w:val="105"/>
          <w:sz w:val="22"/>
          <w:szCs w:val="22"/>
        </w:rPr>
        <w:t xml:space="preserve"> in separate envelope,</w:t>
      </w:r>
      <w:r w:rsidRPr="0012514B">
        <w:rPr>
          <w:rFonts w:eastAsia="Cambria"/>
          <w:spacing w:val="1"/>
          <w:w w:val="105"/>
          <w:sz w:val="22"/>
          <w:szCs w:val="22"/>
        </w:rPr>
        <w:t xml:space="preserve"> </w:t>
      </w:r>
      <w:r w:rsidRPr="0012514B">
        <w:rPr>
          <w:rFonts w:eastAsia="Cambria"/>
          <w:sz w:val="22"/>
          <w:szCs w:val="22"/>
        </w:rPr>
        <w:t>Integrity Pact, Safety Pact, Power of Attorney, Joint Venture Agreement</w:t>
      </w:r>
      <w:r w:rsidRPr="0012514B">
        <w:rPr>
          <w:rFonts w:eastAsia="Cambria"/>
          <w:spacing w:val="1"/>
          <w:sz w:val="22"/>
          <w:szCs w:val="22"/>
        </w:rPr>
        <w:t xml:space="preserve"> </w:t>
      </w:r>
      <w:r w:rsidRPr="0012514B">
        <w:rPr>
          <w:rFonts w:eastAsia="Cambria"/>
          <w:sz w:val="22"/>
          <w:szCs w:val="22"/>
        </w:rPr>
        <w:t>&amp;</w:t>
      </w:r>
      <w:r w:rsidRPr="0012514B">
        <w:rPr>
          <w:rFonts w:eastAsia="Cambria"/>
          <w:spacing w:val="4"/>
          <w:sz w:val="22"/>
          <w:szCs w:val="22"/>
        </w:rPr>
        <w:t xml:space="preserve"> </w:t>
      </w:r>
      <w:r w:rsidRPr="0012514B">
        <w:rPr>
          <w:rFonts w:eastAsia="Cambria"/>
          <w:sz w:val="22"/>
          <w:szCs w:val="22"/>
        </w:rPr>
        <w:t>Power</w:t>
      </w:r>
      <w:r w:rsidRPr="0012514B">
        <w:rPr>
          <w:rFonts w:eastAsia="Cambria"/>
          <w:spacing w:val="9"/>
          <w:sz w:val="22"/>
          <w:szCs w:val="22"/>
        </w:rPr>
        <w:t xml:space="preserve"> </w:t>
      </w:r>
      <w:r w:rsidRPr="0012514B">
        <w:rPr>
          <w:rFonts w:eastAsia="Cambria"/>
          <w:sz w:val="22"/>
          <w:szCs w:val="22"/>
        </w:rPr>
        <w:t>of</w:t>
      </w:r>
      <w:r w:rsidRPr="0012514B">
        <w:rPr>
          <w:rFonts w:eastAsia="Cambria"/>
          <w:spacing w:val="3"/>
          <w:sz w:val="22"/>
          <w:szCs w:val="22"/>
        </w:rPr>
        <w:t xml:space="preserve"> </w:t>
      </w:r>
      <w:r w:rsidRPr="0012514B">
        <w:rPr>
          <w:rFonts w:eastAsia="Cambria"/>
          <w:sz w:val="22"/>
          <w:szCs w:val="22"/>
        </w:rPr>
        <w:t>Attorney</w:t>
      </w:r>
      <w:r w:rsidRPr="0012514B">
        <w:rPr>
          <w:rFonts w:eastAsia="Cambria"/>
          <w:spacing w:val="5"/>
          <w:sz w:val="22"/>
          <w:szCs w:val="22"/>
        </w:rPr>
        <w:t xml:space="preserve"> </w:t>
      </w:r>
      <w:r w:rsidRPr="0012514B">
        <w:rPr>
          <w:rFonts w:eastAsia="Cambria"/>
          <w:sz w:val="22"/>
          <w:szCs w:val="22"/>
        </w:rPr>
        <w:t>of</w:t>
      </w:r>
      <w:r w:rsidRPr="0012514B">
        <w:rPr>
          <w:rFonts w:eastAsia="Cambria"/>
          <w:spacing w:val="6"/>
          <w:sz w:val="22"/>
          <w:szCs w:val="22"/>
        </w:rPr>
        <w:t xml:space="preserve"> </w:t>
      </w:r>
      <w:r w:rsidRPr="0012514B">
        <w:rPr>
          <w:rFonts w:eastAsia="Cambria"/>
          <w:sz w:val="22"/>
          <w:szCs w:val="22"/>
        </w:rPr>
        <w:t>Joint</w:t>
      </w:r>
      <w:r w:rsidRPr="0012514B">
        <w:rPr>
          <w:rFonts w:eastAsia="Cambria"/>
          <w:spacing w:val="7"/>
          <w:sz w:val="22"/>
          <w:szCs w:val="22"/>
        </w:rPr>
        <w:t xml:space="preserve"> </w:t>
      </w:r>
      <w:r w:rsidRPr="0012514B">
        <w:rPr>
          <w:rFonts w:eastAsia="Cambria"/>
          <w:sz w:val="22"/>
          <w:szCs w:val="22"/>
        </w:rPr>
        <w:t>Venture</w:t>
      </w:r>
      <w:r w:rsidRPr="0012514B">
        <w:rPr>
          <w:rFonts w:eastAsia="Cambria"/>
          <w:spacing w:val="3"/>
          <w:sz w:val="22"/>
          <w:szCs w:val="22"/>
        </w:rPr>
        <w:t xml:space="preserve"> </w:t>
      </w:r>
      <w:r w:rsidRPr="0012514B">
        <w:rPr>
          <w:rFonts w:eastAsia="Cambria"/>
          <w:sz w:val="22"/>
          <w:szCs w:val="22"/>
        </w:rPr>
        <w:t>Agreement</w:t>
      </w:r>
      <w:r w:rsidRPr="0012514B">
        <w:rPr>
          <w:rFonts w:eastAsia="Cambria"/>
          <w:spacing w:val="5"/>
          <w:sz w:val="22"/>
          <w:szCs w:val="22"/>
        </w:rPr>
        <w:t xml:space="preserve"> </w:t>
      </w:r>
      <w:r w:rsidRPr="0012514B">
        <w:rPr>
          <w:rFonts w:eastAsia="Cambria"/>
          <w:sz w:val="22"/>
          <w:szCs w:val="22"/>
        </w:rPr>
        <w:t>(in</w:t>
      </w:r>
      <w:r w:rsidRPr="0012514B">
        <w:rPr>
          <w:rFonts w:eastAsia="Cambria"/>
          <w:spacing w:val="6"/>
          <w:sz w:val="22"/>
          <w:szCs w:val="22"/>
        </w:rPr>
        <w:t xml:space="preserve"> </w:t>
      </w:r>
      <w:r w:rsidRPr="0012514B">
        <w:rPr>
          <w:rFonts w:eastAsia="Cambria"/>
          <w:sz w:val="22"/>
          <w:szCs w:val="22"/>
        </w:rPr>
        <w:t>case</w:t>
      </w:r>
      <w:r w:rsidRPr="0012514B">
        <w:rPr>
          <w:rFonts w:eastAsia="Cambria"/>
          <w:spacing w:val="7"/>
          <w:sz w:val="22"/>
          <w:szCs w:val="22"/>
        </w:rPr>
        <w:t xml:space="preserve"> </w:t>
      </w:r>
      <w:r w:rsidRPr="0012514B">
        <w:rPr>
          <w:rFonts w:eastAsia="Cambria"/>
          <w:sz w:val="22"/>
          <w:szCs w:val="22"/>
        </w:rPr>
        <w:t>bid</w:t>
      </w:r>
      <w:r w:rsidRPr="0012514B">
        <w:rPr>
          <w:rFonts w:eastAsia="Cambria"/>
          <w:spacing w:val="6"/>
          <w:sz w:val="22"/>
          <w:szCs w:val="22"/>
        </w:rPr>
        <w:t xml:space="preserve"> </w:t>
      </w:r>
      <w:r w:rsidRPr="0012514B">
        <w:rPr>
          <w:rFonts w:eastAsia="Cambria"/>
          <w:sz w:val="22"/>
          <w:szCs w:val="22"/>
        </w:rPr>
        <w:t>from</w:t>
      </w:r>
      <w:r w:rsidRPr="0012514B">
        <w:rPr>
          <w:rFonts w:eastAsia="Cambria"/>
          <w:spacing w:val="6"/>
          <w:sz w:val="22"/>
          <w:szCs w:val="22"/>
        </w:rPr>
        <w:t xml:space="preserve"> </w:t>
      </w:r>
      <w:r w:rsidRPr="0012514B">
        <w:rPr>
          <w:rFonts w:eastAsia="Cambria"/>
          <w:sz w:val="22"/>
          <w:szCs w:val="22"/>
        </w:rPr>
        <w:t>Joint</w:t>
      </w:r>
      <w:r w:rsidR="00225988" w:rsidRPr="0012514B">
        <w:rPr>
          <w:rFonts w:eastAsia="Cambria"/>
          <w:sz w:val="22"/>
          <w:szCs w:val="22"/>
        </w:rPr>
        <w:t xml:space="preserve"> </w:t>
      </w:r>
      <w:r w:rsidRPr="0012514B">
        <w:rPr>
          <w:rFonts w:eastAsia="Cambria"/>
          <w:w w:val="105"/>
          <w:sz w:val="22"/>
          <w:szCs w:val="22"/>
        </w:rPr>
        <w:t>Venture) must be received by the Employer at the address specified</w:t>
      </w:r>
      <w:r w:rsidRPr="0012514B">
        <w:rPr>
          <w:rFonts w:eastAsia="Cambria"/>
          <w:spacing w:val="1"/>
          <w:w w:val="105"/>
          <w:sz w:val="22"/>
          <w:szCs w:val="22"/>
        </w:rPr>
        <w:t xml:space="preserve"> </w:t>
      </w:r>
      <w:r w:rsidRPr="0012514B">
        <w:rPr>
          <w:rFonts w:eastAsia="Cambria"/>
          <w:sz w:val="22"/>
          <w:szCs w:val="22"/>
        </w:rPr>
        <w:t xml:space="preserve">under </w:t>
      </w:r>
      <w:r w:rsidRPr="0012514B">
        <w:rPr>
          <w:rFonts w:eastAsia="Cambria"/>
          <w:b/>
          <w:sz w:val="22"/>
          <w:szCs w:val="22"/>
        </w:rPr>
        <w:t>ITB Sub-Clause 16.2</w:t>
      </w:r>
      <w:r w:rsidRPr="0012514B">
        <w:rPr>
          <w:rFonts w:eastAsia="Cambria"/>
          <w:sz w:val="22"/>
          <w:szCs w:val="22"/>
        </w:rPr>
        <w:t xml:space="preserve"> no later than the time and date stated in the</w:t>
      </w:r>
      <w:r w:rsidRPr="0012514B">
        <w:rPr>
          <w:rFonts w:eastAsia="Cambria"/>
          <w:spacing w:val="1"/>
          <w:sz w:val="22"/>
          <w:szCs w:val="22"/>
        </w:rPr>
        <w:t xml:space="preserve"> </w:t>
      </w:r>
      <w:r w:rsidRPr="0012514B">
        <w:rPr>
          <w:rFonts w:eastAsia="Cambria"/>
          <w:b/>
          <w:sz w:val="22"/>
          <w:szCs w:val="22"/>
        </w:rPr>
        <w:t>BDS</w:t>
      </w:r>
      <w:r w:rsidRPr="0012514B">
        <w:rPr>
          <w:rFonts w:eastAsia="Cambria"/>
          <w:sz w:val="22"/>
          <w:szCs w:val="22"/>
        </w:rPr>
        <w:t>. In the event of the specified date for the submission of bids being</w:t>
      </w:r>
      <w:r w:rsidRPr="0012514B">
        <w:rPr>
          <w:rFonts w:eastAsia="Cambria"/>
          <w:spacing w:val="1"/>
          <w:sz w:val="22"/>
          <w:szCs w:val="22"/>
        </w:rPr>
        <w:t xml:space="preserve"> </w:t>
      </w:r>
      <w:r w:rsidRPr="0012514B">
        <w:rPr>
          <w:rFonts w:eastAsia="Cambria"/>
          <w:w w:val="105"/>
          <w:sz w:val="22"/>
          <w:szCs w:val="22"/>
        </w:rPr>
        <w:t>declared</w:t>
      </w:r>
      <w:r w:rsidRPr="0012514B">
        <w:rPr>
          <w:rFonts w:eastAsia="Cambria"/>
          <w:spacing w:val="1"/>
          <w:w w:val="105"/>
          <w:sz w:val="22"/>
          <w:szCs w:val="22"/>
        </w:rPr>
        <w:t xml:space="preserve"> </w:t>
      </w:r>
      <w:r w:rsidRPr="0012514B">
        <w:rPr>
          <w:rFonts w:eastAsia="Cambria"/>
          <w:w w:val="105"/>
          <w:sz w:val="22"/>
          <w:szCs w:val="22"/>
        </w:rPr>
        <w:t>a</w:t>
      </w:r>
      <w:r w:rsidRPr="0012514B">
        <w:rPr>
          <w:rFonts w:eastAsia="Cambria"/>
          <w:spacing w:val="1"/>
          <w:w w:val="105"/>
          <w:sz w:val="22"/>
          <w:szCs w:val="22"/>
        </w:rPr>
        <w:t xml:space="preserve"> </w:t>
      </w:r>
      <w:r w:rsidRPr="0012514B">
        <w:rPr>
          <w:rFonts w:eastAsia="Cambria"/>
          <w:w w:val="105"/>
          <w:sz w:val="22"/>
          <w:szCs w:val="22"/>
        </w:rPr>
        <w:t>holiday</w:t>
      </w:r>
      <w:r w:rsidRPr="0012514B">
        <w:rPr>
          <w:rFonts w:eastAsia="Cambria"/>
          <w:spacing w:val="1"/>
          <w:w w:val="105"/>
          <w:sz w:val="22"/>
          <w:szCs w:val="22"/>
        </w:rPr>
        <w:t xml:space="preserve"> </w:t>
      </w:r>
      <w:r w:rsidRPr="0012514B">
        <w:rPr>
          <w:rFonts w:eastAsia="Cambria"/>
          <w:w w:val="105"/>
          <w:sz w:val="22"/>
          <w:szCs w:val="22"/>
        </w:rPr>
        <w:t>for</w:t>
      </w:r>
      <w:r w:rsidRPr="0012514B">
        <w:rPr>
          <w:rFonts w:eastAsia="Cambria"/>
          <w:spacing w:val="1"/>
          <w:w w:val="105"/>
          <w:sz w:val="22"/>
          <w:szCs w:val="22"/>
        </w:rPr>
        <w:t xml:space="preserve"> </w:t>
      </w:r>
      <w:r w:rsidRPr="0012514B">
        <w:rPr>
          <w:rFonts w:eastAsia="Cambria"/>
          <w:w w:val="105"/>
          <w:sz w:val="22"/>
          <w:szCs w:val="22"/>
        </w:rPr>
        <w:t>the</w:t>
      </w:r>
      <w:r w:rsidRPr="0012514B">
        <w:rPr>
          <w:rFonts w:eastAsia="Cambria"/>
          <w:spacing w:val="1"/>
          <w:w w:val="105"/>
          <w:sz w:val="22"/>
          <w:szCs w:val="22"/>
        </w:rPr>
        <w:t xml:space="preserve"> </w:t>
      </w:r>
      <w:r w:rsidRPr="0012514B">
        <w:rPr>
          <w:rFonts w:eastAsia="Cambria"/>
          <w:w w:val="105"/>
          <w:sz w:val="22"/>
          <w:szCs w:val="22"/>
        </w:rPr>
        <w:t>Employer,</w:t>
      </w:r>
      <w:r w:rsidRPr="0012514B">
        <w:rPr>
          <w:rFonts w:eastAsia="Cambria"/>
          <w:spacing w:val="1"/>
          <w:w w:val="105"/>
          <w:sz w:val="22"/>
          <w:szCs w:val="22"/>
        </w:rPr>
        <w:t xml:space="preserve"> </w:t>
      </w:r>
      <w:r w:rsidRPr="0012514B">
        <w:rPr>
          <w:rFonts w:eastAsia="Cambria"/>
          <w:w w:val="105"/>
          <w:sz w:val="22"/>
          <w:szCs w:val="22"/>
        </w:rPr>
        <w:t>the</w:t>
      </w:r>
      <w:r w:rsidRPr="0012514B">
        <w:rPr>
          <w:rFonts w:eastAsia="Cambria"/>
          <w:spacing w:val="1"/>
          <w:w w:val="105"/>
          <w:sz w:val="22"/>
          <w:szCs w:val="22"/>
        </w:rPr>
        <w:t xml:space="preserve"> </w:t>
      </w:r>
      <w:r w:rsidRPr="0012514B">
        <w:rPr>
          <w:rFonts w:eastAsia="Cambria"/>
          <w:w w:val="105"/>
          <w:sz w:val="22"/>
          <w:szCs w:val="22"/>
        </w:rPr>
        <w:t>bids</w:t>
      </w:r>
      <w:r w:rsidRPr="0012514B">
        <w:rPr>
          <w:rFonts w:eastAsia="Cambria"/>
          <w:spacing w:val="1"/>
          <w:w w:val="105"/>
          <w:sz w:val="22"/>
          <w:szCs w:val="22"/>
        </w:rPr>
        <w:t xml:space="preserve"> </w:t>
      </w:r>
      <w:r w:rsidRPr="0012514B">
        <w:rPr>
          <w:rFonts w:eastAsia="Cambria"/>
          <w:w w:val="105"/>
          <w:sz w:val="22"/>
          <w:szCs w:val="22"/>
        </w:rPr>
        <w:t>will</w:t>
      </w:r>
      <w:r w:rsidRPr="0012514B">
        <w:rPr>
          <w:rFonts w:eastAsia="Cambria"/>
          <w:spacing w:val="1"/>
          <w:w w:val="105"/>
          <w:sz w:val="22"/>
          <w:szCs w:val="22"/>
        </w:rPr>
        <w:t xml:space="preserve"> </w:t>
      </w:r>
      <w:r w:rsidRPr="0012514B">
        <w:rPr>
          <w:rFonts w:eastAsia="Cambria"/>
          <w:w w:val="105"/>
          <w:sz w:val="22"/>
          <w:szCs w:val="22"/>
        </w:rPr>
        <w:t>be</w:t>
      </w:r>
      <w:r w:rsidRPr="0012514B">
        <w:rPr>
          <w:rFonts w:eastAsia="Cambria"/>
          <w:spacing w:val="1"/>
          <w:w w:val="105"/>
          <w:sz w:val="22"/>
          <w:szCs w:val="22"/>
        </w:rPr>
        <w:t xml:space="preserve"> </w:t>
      </w:r>
      <w:r w:rsidRPr="0012514B">
        <w:rPr>
          <w:rFonts w:eastAsia="Cambria"/>
          <w:w w:val="105"/>
          <w:sz w:val="22"/>
          <w:szCs w:val="22"/>
        </w:rPr>
        <w:t>received/uploaded</w:t>
      </w:r>
      <w:r w:rsidRPr="0012514B">
        <w:rPr>
          <w:rFonts w:eastAsia="Cambria"/>
          <w:spacing w:val="-7"/>
          <w:w w:val="105"/>
          <w:sz w:val="22"/>
          <w:szCs w:val="22"/>
        </w:rPr>
        <w:t xml:space="preserve"> </w:t>
      </w:r>
      <w:r w:rsidRPr="0012514B">
        <w:rPr>
          <w:rFonts w:eastAsia="Cambria"/>
          <w:w w:val="105"/>
          <w:sz w:val="22"/>
          <w:szCs w:val="22"/>
        </w:rPr>
        <w:t>up</w:t>
      </w:r>
      <w:r w:rsidR="00413740" w:rsidRPr="0012514B">
        <w:rPr>
          <w:rFonts w:eastAsia="Cambria"/>
          <w:w w:val="105"/>
          <w:sz w:val="22"/>
          <w:szCs w:val="22"/>
        </w:rPr>
        <w:t xml:space="preserve"> </w:t>
      </w:r>
      <w:r w:rsidRPr="0012514B">
        <w:rPr>
          <w:rFonts w:eastAsia="Cambria"/>
          <w:w w:val="105"/>
          <w:sz w:val="22"/>
          <w:szCs w:val="22"/>
        </w:rPr>
        <w:t>to</w:t>
      </w:r>
      <w:r w:rsidRPr="0012514B">
        <w:rPr>
          <w:rFonts w:eastAsia="Cambria"/>
          <w:spacing w:val="-6"/>
          <w:w w:val="105"/>
          <w:sz w:val="22"/>
          <w:szCs w:val="22"/>
        </w:rPr>
        <w:t xml:space="preserve"> </w:t>
      </w:r>
      <w:r w:rsidRPr="0012514B">
        <w:rPr>
          <w:rFonts w:eastAsia="Cambria"/>
          <w:w w:val="105"/>
          <w:sz w:val="22"/>
          <w:szCs w:val="22"/>
        </w:rPr>
        <w:t>the</w:t>
      </w:r>
      <w:r w:rsidRPr="0012514B">
        <w:rPr>
          <w:rFonts w:eastAsia="Cambria"/>
          <w:spacing w:val="-6"/>
          <w:w w:val="105"/>
          <w:sz w:val="22"/>
          <w:szCs w:val="22"/>
        </w:rPr>
        <w:t xml:space="preserve"> </w:t>
      </w:r>
      <w:r w:rsidRPr="0012514B">
        <w:rPr>
          <w:rFonts w:eastAsia="Cambria"/>
          <w:w w:val="105"/>
          <w:sz w:val="22"/>
          <w:szCs w:val="22"/>
        </w:rPr>
        <w:t>appointed</w:t>
      </w:r>
      <w:r w:rsidRPr="0012514B">
        <w:rPr>
          <w:rFonts w:eastAsia="Cambria"/>
          <w:spacing w:val="-7"/>
          <w:w w:val="105"/>
          <w:sz w:val="22"/>
          <w:szCs w:val="22"/>
        </w:rPr>
        <w:t xml:space="preserve"> </w:t>
      </w:r>
      <w:r w:rsidRPr="0012514B">
        <w:rPr>
          <w:rFonts w:eastAsia="Cambria"/>
          <w:w w:val="105"/>
          <w:sz w:val="22"/>
          <w:szCs w:val="22"/>
        </w:rPr>
        <w:t>time</w:t>
      </w:r>
      <w:r w:rsidRPr="0012514B">
        <w:rPr>
          <w:rFonts w:eastAsia="Cambria"/>
          <w:spacing w:val="-8"/>
          <w:w w:val="105"/>
          <w:sz w:val="22"/>
          <w:szCs w:val="22"/>
        </w:rPr>
        <w:t xml:space="preserve"> </w:t>
      </w:r>
      <w:r w:rsidRPr="0012514B">
        <w:rPr>
          <w:rFonts w:eastAsia="Cambria"/>
          <w:w w:val="105"/>
          <w:sz w:val="22"/>
          <w:szCs w:val="22"/>
        </w:rPr>
        <w:t>on</w:t>
      </w:r>
      <w:r w:rsidRPr="0012514B">
        <w:rPr>
          <w:rFonts w:eastAsia="Cambria"/>
          <w:spacing w:val="-8"/>
          <w:w w:val="105"/>
          <w:sz w:val="22"/>
          <w:szCs w:val="22"/>
        </w:rPr>
        <w:t xml:space="preserve"> </w:t>
      </w:r>
      <w:r w:rsidRPr="0012514B">
        <w:rPr>
          <w:rFonts w:eastAsia="Cambria"/>
          <w:w w:val="105"/>
          <w:sz w:val="22"/>
          <w:szCs w:val="22"/>
        </w:rPr>
        <w:t>the</w:t>
      </w:r>
      <w:r w:rsidRPr="0012514B">
        <w:rPr>
          <w:rFonts w:eastAsia="Cambria"/>
          <w:spacing w:val="-6"/>
          <w:w w:val="105"/>
          <w:sz w:val="22"/>
          <w:szCs w:val="22"/>
        </w:rPr>
        <w:t xml:space="preserve"> </w:t>
      </w:r>
      <w:r w:rsidRPr="0012514B">
        <w:rPr>
          <w:rFonts w:eastAsia="Cambria"/>
          <w:w w:val="105"/>
          <w:sz w:val="22"/>
          <w:szCs w:val="22"/>
        </w:rPr>
        <w:t>next</w:t>
      </w:r>
      <w:r w:rsidRPr="0012514B">
        <w:rPr>
          <w:rFonts w:eastAsia="Cambria"/>
          <w:spacing w:val="-8"/>
          <w:w w:val="105"/>
          <w:sz w:val="22"/>
          <w:szCs w:val="22"/>
        </w:rPr>
        <w:t xml:space="preserve"> </w:t>
      </w:r>
      <w:r w:rsidRPr="0012514B">
        <w:rPr>
          <w:rFonts w:eastAsia="Cambria"/>
          <w:w w:val="105"/>
          <w:sz w:val="22"/>
          <w:szCs w:val="22"/>
        </w:rPr>
        <w:t>working</w:t>
      </w:r>
      <w:r w:rsidRPr="0012514B">
        <w:rPr>
          <w:rFonts w:eastAsia="Cambria"/>
          <w:spacing w:val="-6"/>
          <w:w w:val="105"/>
          <w:sz w:val="22"/>
          <w:szCs w:val="22"/>
        </w:rPr>
        <w:t xml:space="preserve"> </w:t>
      </w:r>
      <w:r w:rsidRPr="0012514B">
        <w:rPr>
          <w:rFonts w:eastAsia="Cambria"/>
          <w:w w:val="105"/>
          <w:sz w:val="22"/>
          <w:szCs w:val="22"/>
        </w:rPr>
        <w:t>day.</w:t>
      </w:r>
    </w:p>
    <w:p w:rsidR="002957DC" w:rsidRPr="0012514B" w:rsidRDefault="002957DC">
      <w:pPr>
        <w:widowControl w:val="0"/>
        <w:autoSpaceDE w:val="0"/>
        <w:autoSpaceDN w:val="0"/>
        <w:spacing w:before="7"/>
        <w:rPr>
          <w:rFonts w:eastAsia="Cambria"/>
          <w:sz w:val="22"/>
          <w:szCs w:val="22"/>
        </w:rPr>
      </w:pPr>
    </w:p>
    <w:p w:rsidR="002957DC" w:rsidRPr="0012514B" w:rsidRDefault="007C76D0">
      <w:pPr>
        <w:widowControl w:val="0"/>
        <w:numPr>
          <w:ilvl w:val="1"/>
          <w:numId w:val="11"/>
        </w:numPr>
        <w:tabs>
          <w:tab w:val="left" w:pos="1188"/>
          <w:tab w:val="left" w:pos="1189"/>
        </w:tabs>
        <w:autoSpaceDE w:val="0"/>
        <w:autoSpaceDN w:val="0"/>
        <w:spacing w:line="254" w:lineRule="auto"/>
        <w:ind w:right="245"/>
        <w:jc w:val="both"/>
        <w:rPr>
          <w:rFonts w:eastAsia="Cambria"/>
          <w:sz w:val="22"/>
          <w:szCs w:val="22"/>
        </w:rPr>
      </w:pPr>
      <w:r w:rsidRPr="007133FB">
        <w:rPr>
          <w:rFonts w:eastAsia="Cambria"/>
          <w:sz w:val="22"/>
          <w:szCs w:val="22"/>
        </w:rPr>
        <w:t>The Employer may, at its discretion, extend this deadline for submission of bids any time prior to opening of bids, in which case all rights and obligations of Employer and bidders will thereafter be subject to the deadline as extended.</w:t>
      </w:r>
    </w:p>
    <w:p w:rsidR="00FD234A" w:rsidRPr="0012514B" w:rsidRDefault="007C76D0" w:rsidP="00FD234A">
      <w:pPr>
        <w:widowControl w:val="0"/>
        <w:autoSpaceDE w:val="0"/>
        <w:autoSpaceDN w:val="0"/>
        <w:spacing w:before="248" w:line="254" w:lineRule="auto"/>
        <w:ind w:left="1188" w:right="244"/>
        <w:jc w:val="both"/>
        <w:rPr>
          <w:rFonts w:eastAsia="Cambria"/>
          <w:sz w:val="22"/>
          <w:szCs w:val="22"/>
        </w:rPr>
      </w:pPr>
      <w:r w:rsidRPr="0012514B">
        <w:rPr>
          <w:rFonts w:eastAsia="Cambria"/>
          <w:sz w:val="22"/>
          <w:szCs w:val="22"/>
        </w:rPr>
        <w:t>Further the Employer also reserves the right to extend bid submission</w:t>
      </w:r>
      <w:r w:rsidRPr="007133FB">
        <w:rPr>
          <w:rFonts w:eastAsia="Cambria"/>
          <w:sz w:val="22"/>
          <w:szCs w:val="22"/>
        </w:rPr>
        <w:t xml:space="preserve"> </w:t>
      </w:r>
      <w:r w:rsidRPr="0012514B">
        <w:rPr>
          <w:rFonts w:eastAsia="Cambria"/>
          <w:sz w:val="22"/>
          <w:szCs w:val="22"/>
        </w:rPr>
        <w:t>timeline</w:t>
      </w:r>
      <w:r w:rsidRPr="007133FB">
        <w:rPr>
          <w:rFonts w:eastAsia="Cambria"/>
          <w:sz w:val="22"/>
          <w:szCs w:val="22"/>
        </w:rPr>
        <w:t xml:space="preserve"> </w:t>
      </w:r>
      <w:r w:rsidRPr="0012514B">
        <w:rPr>
          <w:rFonts w:eastAsia="Cambria"/>
          <w:sz w:val="22"/>
          <w:szCs w:val="22"/>
        </w:rPr>
        <w:t>or</w:t>
      </w:r>
      <w:r w:rsidRPr="007133FB">
        <w:rPr>
          <w:rFonts w:eastAsia="Cambria"/>
          <w:sz w:val="22"/>
          <w:szCs w:val="22"/>
        </w:rPr>
        <w:t xml:space="preserve"> </w:t>
      </w:r>
      <w:r w:rsidRPr="0012514B">
        <w:rPr>
          <w:rFonts w:eastAsia="Cambria"/>
          <w:sz w:val="22"/>
          <w:szCs w:val="22"/>
        </w:rPr>
        <w:t>recall</w:t>
      </w:r>
      <w:r w:rsidRPr="007133FB">
        <w:rPr>
          <w:rFonts w:eastAsia="Cambria"/>
          <w:sz w:val="22"/>
          <w:szCs w:val="22"/>
        </w:rPr>
        <w:t xml:space="preserve"> </w:t>
      </w:r>
      <w:r w:rsidRPr="0012514B">
        <w:rPr>
          <w:rFonts w:eastAsia="Cambria"/>
          <w:sz w:val="22"/>
          <w:szCs w:val="22"/>
        </w:rPr>
        <w:t>the</w:t>
      </w:r>
      <w:r w:rsidRPr="007133FB">
        <w:rPr>
          <w:rFonts w:eastAsia="Cambria"/>
          <w:sz w:val="22"/>
          <w:szCs w:val="22"/>
        </w:rPr>
        <w:t xml:space="preserve"> </w:t>
      </w:r>
      <w:r w:rsidRPr="0012514B">
        <w:rPr>
          <w:rFonts w:eastAsia="Cambria"/>
          <w:sz w:val="22"/>
          <w:szCs w:val="22"/>
        </w:rPr>
        <w:t>tender</w:t>
      </w:r>
      <w:r w:rsidRPr="007133FB">
        <w:rPr>
          <w:rFonts w:eastAsia="Cambria"/>
          <w:sz w:val="22"/>
          <w:szCs w:val="22"/>
        </w:rPr>
        <w:t xml:space="preserve"> </w:t>
      </w:r>
      <w:r w:rsidRPr="0012514B">
        <w:rPr>
          <w:rFonts w:eastAsia="Cambria"/>
          <w:sz w:val="22"/>
          <w:szCs w:val="22"/>
        </w:rPr>
        <w:t>if</w:t>
      </w:r>
      <w:r w:rsidRPr="007133FB">
        <w:rPr>
          <w:rFonts w:eastAsia="Cambria"/>
          <w:sz w:val="22"/>
          <w:szCs w:val="22"/>
        </w:rPr>
        <w:t xml:space="preserve"> </w:t>
      </w:r>
      <w:r w:rsidRPr="0012514B">
        <w:rPr>
          <w:rFonts w:eastAsia="Cambria"/>
          <w:sz w:val="22"/>
          <w:szCs w:val="22"/>
        </w:rPr>
        <w:t>e-</w:t>
      </w:r>
      <w:r w:rsidRPr="007133FB">
        <w:rPr>
          <w:rFonts w:eastAsia="Cambria"/>
          <w:sz w:val="22"/>
          <w:szCs w:val="22"/>
        </w:rPr>
        <w:t xml:space="preserve"> </w:t>
      </w:r>
      <w:r w:rsidRPr="0012514B">
        <w:rPr>
          <w:rFonts w:eastAsia="Cambria"/>
          <w:sz w:val="22"/>
          <w:szCs w:val="22"/>
        </w:rPr>
        <w:t>Procurement</w:t>
      </w:r>
      <w:r w:rsidRPr="007133FB">
        <w:rPr>
          <w:rFonts w:eastAsia="Cambria"/>
          <w:sz w:val="22"/>
          <w:szCs w:val="22"/>
        </w:rPr>
        <w:t xml:space="preserve"> </w:t>
      </w:r>
      <w:r w:rsidRPr="0012514B">
        <w:rPr>
          <w:rFonts w:eastAsia="Cambria"/>
          <w:sz w:val="22"/>
          <w:szCs w:val="22"/>
        </w:rPr>
        <w:t>server</w:t>
      </w:r>
      <w:r w:rsidRPr="007133FB">
        <w:rPr>
          <w:rFonts w:eastAsia="Cambria"/>
          <w:sz w:val="22"/>
          <w:szCs w:val="22"/>
        </w:rPr>
        <w:t xml:space="preserve"> </w:t>
      </w:r>
      <w:r w:rsidRPr="0012514B">
        <w:rPr>
          <w:rFonts w:eastAsia="Cambria"/>
          <w:sz w:val="22"/>
          <w:szCs w:val="22"/>
        </w:rPr>
        <w:t>is</w:t>
      </w:r>
      <w:r w:rsidRPr="007133FB">
        <w:rPr>
          <w:rFonts w:eastAsia="Cambria"/>
          <w:sz w:val="22"/>
          <w:szCs w:val="22"/>
        </w:rPr>
        <w:t xml:space="preserve"> </w:t>
      </w:r>
      <w:r w:rsidRPr="0012514B">
        <w:rPr>
          <w:rFonts w:eastAsia="Cambria"/>
          <w:sz w:val="22"/>
          <w:szCs w:val="22"/>
        </w:rPr>
        <w:t>down</w:t>
      </w:r>
      <w:r w:rsidRPr="007133FB">
        <w:rPr>
          <w:rFonts w:eastAsia="Cambria"/>
          <w:sz w:val="22"/>
          <w:szCs w:val="22"/>
        </w:rPr>
        <w:t xml:space="preserve"> </w:t>
      </w:r>
      <w:r w:rsidRPr="0012514B">
        <w:rPr>
          <w:rFonts w:eastAsia="Cambria"/>
          <w:sz w:val="22"/>
          <w:szCs w:val="22"/>
        </w:rPr>
        <w:t>(i.e.</w:t>
      </w:r>
      <w:r w:rsidRPr="007133FB">
        <w:rPr>
          <w:rFonts w:eastAsia="Cambria"/>
          <w:sz w:val="22"/>
          <w:szCs w:val="22"/>
        </w:rPr>
        <w:t xml:space="preserve"> </w:t>
      </w:r>
      <w:r w:rsidRPr="0012514B">
        <w:rPr>
          <w:rFonts w:eastAsia="Cambria"/>
          <w:sz w:val="22"/>
          <w:szCs w:val="22"/>
        </w:rPr>
        <w:t>inaccessible</w:t>
      </w:r>
      <w:r w:rsidRPr="007133FB">
        <w:rPr>
          <w:rFonts w:eastAsia="Cambria"/>
          <w:sz w:val="22"/>
          <w:szCs w:val="22"/>
        </w:rPr>
        <w:t xml:space="preserve"> </w:t>
      </w:r>
      <w:r w:rsidRPr="0012514B">
        <w:rPr>
          <w:rFonts w:eastAsia="Cambria"/>
          <w:sz w:val="22"/>
          <w:szCs w:val="22"/>
        </w:rPr>
        <w:t>/</w:t>
      </w:r>
      <w:r w:rsidRPr="007133FB">
        <w:rPr>
          <w:rFonts w:eastAsia="Cambria"/>
          <w:sz w:val="22"/>
          <w:szCs w:val="22"/>
        </w:rPr>
        <w:t xml:space="preserve"> </w:t>
      </w:r>
      <w:r w:rsidRPr="0012514B">
        <w:rPr>
          <w:rFonts w:eastAsia="Cambria"/>
          <w:sz w:val="22"/>
          <w:szCs w:val="22"/>
        </w:rPr>
        <w:t>inoperative) for</w:t>
      </w:r>
      <w:r w:rsidRPr="007133FB">
        <w:rPr>
          <w:rFonts w:eastAsia="Cambria"/>
          <w:sz w:val="22"/>
          <w:szCs w:val="22"/>
        </w:rPr>
        <w:t xml:space="preserve"> </w:t>
      </w:r>
      <w:r w:rsidRPr="0012514B">
        <w:rPr>
          <w:rFonts w:eastAsia="Cambria"/>
          <w:sz w:val="22"/>
          <w:szCs w:val="22"/>
        </w:rPr>
        <w:t>a prolonged</w:t>
      </w:r>
      <w:r w:rsidRPr="007133FB">
        <w:rPr>
          <w:rFonts w:eastAsia="Cambria"/>
          <w:sz w:val="22"/>
          <w:szCs w:val="22"/>
        </w:rPr>
        <w:t xml:space="preserve"> </w:t>
      </w:r>
      <w:r w:rsidRPr="0012514B">
        <w:rPr>
          <w:rFonts w:eastAsia="Cambria"/>
          <w:sz w:val="22"/>
          <w:szCs w:val="22"/>
        </w:rPr>
        <w:t>period of time</w:t>
      </w:r>
      <w:r w:rsidRPr="007133FB">
        <w:rPr>
          <w:rFonts w:eastAsia="Cambria"/>
          <w:sz w:val="22"/>
          <w:szCs w:val="22"/>
        </w:rPr>
        <w:t xml:space="preserve"> </w:t>
      </w:r>
      <w:r w:rsidRPr="0012514B">
        <w:rPr>
          <w:rFonts w:eastAsia="Cambria"/>
          <w:sz w:val="22"/>
          <w:szCs w:val="22"/>
        </w:rPr>
        <w:t>within the</w:t>
      </w:r>
      <w:r w:rsidRPr="007133FB">
        <w:rPr>
          <w:rFonts w:eastAsia="Cambria"/>
          <w:sz w:val="22"/>
          <w:szCs w:val="22"/>
        </w:rPr>
        <w:t xml:space="preserve"> </w:t>
      </w:r>
      <w:r w:rsidRPr="0012514B">
        <w:rPr>
          <w:rFonts w:eastAsia="Cambria"/>
          <w:sz w:val="22"/>
          <w:szCs w:val="22"/>
        </w:rPr>
        <w:t>last</w:t>
      </w:r>
      <w:r w:rsidRPr="007133FB">
        <w:rPr>
          <w:rFonts w:eastAsia="Cambria"/>
          <w:sz w:val="22"/>
          <w:szCs w:val="22"/>
        </w:rPr>
        <w:t xml:space="preserve"> </w:t>
      </w:r>
      <w:r w:rsidRPr="0012514B">
        <w:rPr>
          <w:rFonts w:eastAsia="Cambria"/>
          <w:sz w:val="22"/>
          <w:szCs w:val="22"/>
        </w:rPr>
        <w:t>24</w:t>
      </w:r>
      <w:r w:rsidRPr="007133FB">
        <w:rPr>
          <w:rFonts w:eastAsia="Cambria"/>
          <w:sz w:val="22"/>
          <w:szCs w:val="22"/>
        </w:rPr>
        <w:t xml:space="preserve"> </w:t>
      </w:r>
      <w:r w:rsidRPr="0012514B">
        <w:rPr>
          <w:rFonts w:eastAsia="Cambria"/>
          <w:sz w:val="22"/>
          <w:szCs w:val="22"/>
        </w:rPr>
        <w:t>hours</w:t>
      </w:r>
      <w:r w:rsidRPr="007133FB">
        <w:rPr>
          <w:rFonts w:eastAsia="Cambria"/>
          <w:sz w:val="22"/>
          <w:szCs w:val="22"/>
        </w:rPr>
        <w:t xml:space="preserve"> </w:t>
      </w:r>
      <w:r w:rsidRPr="0012514B">
        <w:rPr>
          <w:rFonts w:eastAsia="Cambria"/>
          <w:sz w:val="22"/>
          <w:szCs w:val="22"/>
        </w:rPr>
        <w:t>of</w:t>
      </w:r>
      <w:r w:rsidRPr="007133FB">
        <w:rPr>
          <w:rFonts w:eastAsia="Cambria"/>
          <w:sz w:val="22"/>
          <w:szCs w:val="22"/>
        </w:rPr>
        <w:t xml:space="preserve"> </w:t>
      </w:r>
      <w:r w:rsidRPr="0012514B">
        <w:rPr>
          <w:rFonts w:eastAsia="Cambria"/>
          <w:sz w:val="22"/>
          <w:szCs w:val="22"/>
        </w:rPr>
        <w:t>the</w:t>
      </w:r>
      <w:r w:rsidRPr="007133FB">
        <w:rPr>
          <w:rFonts w:eastAsia="Cambria"/>
          <w:sz w:val="22"/>
          <w:szCs w:val="22"/>
        </w:rPr>
        <w:t xml:space="preserve"> </w:t>
      </w:r>
      <w:r w:rsidRPr="0012514B">
        <w:rPr>
          <w:rFonts w:eastAsia="Cambria"/>
          <w:sz w:val="22"/>
          <w:szCs w:val="22"/>
        </w:rPr>
        <w:t>bid</w:t>
      </w:r>
      <w:r w:rsidRPr="007133FB">
        <w:rPr>
          <w:rFonts w:eastAsia="Cambria"/>
          <w:sz w:val="22"/>
          <w:szCs w:val="22"/>
        </w:rPr>
        <w:t xml:space="preserve"> </w:t>
      </w:r>
      <w:r w:rsidRPr="0012514B">
        <w:rPr>
          <w:rFonts w:eastAsia="Cambria"/>
          <w:sz w:val="22"/>
          <w:szCs w:val="22"/>
        </w:rPr>
        <w:t>submission</w:t>
      </w:r>
      <w:r w:rsidRPr="007133FB">
        <w:rPr>
          <w:rFonts w:eastAsia="Cambria"/>
          <w:sz w:val="22"/>
          <w:szCs w:val="22"/>
        </w:rPr>
        <w:t xml:space="preserve"> </w:t>
      </w:r>
      <w:r w:rsidRPr="0012514B">
        <w:rPr>
          <w:rFonts w:eastAsia="Cambria"/>
          <w:sz w:val="22"/>
          <w:szCs w:val="22"/>
        </w:rPr>
        <w:t>due</w:t>
      </w:r>
      <w:r w:rsidRPr="007133FB">
        <w:rPr>
          <w:rFonts w:eastAsia="Cambria"/>
          <w:sz w:val="22"/>
          <w:szCs w:val="22"/>
        </w:rPr>
        <w:t xml:space="preserve"> </w:t>
      </w:r>
      <w:r w:rsidRPr="0012514B">
        <w:rPr>
          <w:rFonts w:eastAsia="Cambria"/>
          <w:sz w:val="22"/>
          <w:szCs w:val="22"/>
        </w:rPr>
        <w:t>date.</w:t>
      </w:r>
    </w:p>
    <w:p w:rsidR="002957DC" w:rsidRPr="0012514B" w:rsidRDefault="002957DC">
      <w:pPr>
        <w:widowControl w:val="0"/>
        <w:autoSpaceDE w:val="0"/>
        <w:autoSpaceDN w:val="0"/>
        <w:spacing w:before="6"/>
        <w:rPr>
          <w:rFonts w:eastAsia="Cambria"/>
          <w:sz w:val="22"/>
          <w:szCs w:val="22"/>
        </w:rPr>
      </w:pPr>
    </w:p>
    <w:p w:rsidR="002957DC" w:rsidRPr="0012514B" w:rsidRDefault="007C76D0">
      <w:pPr>
        <w:widowControl w:val="0"/>
        <w:numPr>
          <w:ilvl w:val="0"/>
          <w:numId w:val="11"/>
        </w:numPr>
        <w:tabs>
          <w:tab w:val="left" w:pos="1188"/>
          <w:tab w:val="left" w:pos="1189"/>
        </w:tabs>
        <w:autoSpaceDE w:val="0"/>
        <w:autoSpaceDN w:val="0"/>
        <w:ind w:hanging="1081"/>
        <w:outlineLvl w:val="0"/>
        <w:rPr>
          <w:rFonts w:eastAsia="Palatino Linotype"/>
          <w:b/>
          <w:bCs/>
          <w:sz w:val="22"/>
          <w:szCs w:val="22"/>
        </w:rPr>
      </w:pPr>
      <w:bookmarkStart w:id="37" w:name="_Toc132464582"/>
      <w:r w:rsidRPr="0012514B">
        <w:rPr>
          <w:rFonts w:eastAsia="Palatino Linotype"/>
          <w:b/>
          <w:bCs/>
          <w:sz w:val="22"/>
          <w:szCs w:val="22"/>
        </w:rPr>
        <w:t>Late Bids</w:t>
      </w:r>
      <w:bookmarkEnd w:id="37"/>
    </w:p>
    <w:p w:rsidR="002957DC" w:rsidRPr="0012514B" w:rsidRDefault="002957DC">
      <w:pPr>
        <w:widowControl w:val="0"/>
        <w:autoSpaceDE w:val="0"/>
        <w:autoSpaceDN w:val="0"/>
        <w:spacing w:before="8"/>
        <w:rPr>
          <w:rFonts w:eastAsia="Cambria"/>
          <w:b/>
          <w:sz w:val="22"/>
          <w:szCs w:val="22"/>
        </w:rPr>
      </w:pPr>
    </w:p>
    <w:p w:rsidR="002957DC" w:rsidRPr="007133FB" w:rsidRDefault="007C76D0" w:rsidP="007133FB">
      <w:pPr>
        <w:widowControl w:val="0"/>
        <w:autoSpaceDE w:val="0"/>
        <w:autoSpaceDN w:val="0"/>
        <w:spacing w:before="248" w:line="254" w:lineRule="auto"/>
        <w:ind w:left="1188" w:right="244"/>
        <w:jc w:val="both"/>
        <w:rPr>
          <w:rFonts w:eastAsia="Cambria"/>
          <w:sz w:val="22"/>
          <w:szCs w:val="22"/>
        </w:rPr>
      </w:pPr>
      <w:r w:rsidRPr="007133FB">
        <w:rPr>
          <w:rFonts w:eastAsia="Cambria"/>
          <w:sz w:val="22"/>
          <w:szCs w:val="22"/>
        </w:rPr>
        <w:t xml:space="preserve">The bidder shall not be permitted to submit the soft copy part of the bid by any mode other than </w:t>
      </w:r>
      <w:r w:rsidRPr="007133FB">
        <w:rPr>
          <w:rFonts w:eastAsia="Cambria"/>
          <w:sz w:val="22"/>
          <w:szCs w:val="22"/>
        </w:rPr>
        <w:lastRenderedPageBreak/>
        <w:t>uploading on the portal within the specified deadline for submission of bids. The e-Procurement system would not allow any late submission of bids through the portal after due date &amp; time as specified in BDS.</w:t>
      </w:r>
    </w:p>
    <w:p w:rsidR="002957DC" w:rsidRPr="0012514B" w:rsidRDefault="007C76D0" w:rsidP="007133FB">
      <w:pPr>
        <w:widowControl w:val="0"/>
        <w:autoSpaceDE w:val="0"/>
        <w:autoSpaceDN w:val="0"/>
        <w:spacing w:before="248" w:line="254" w:lineRule="auto"/>
        <w:ind w:left="1188" w:right="244"/>
        <w:jc w:val="both"/>
        <w:rPr>
          <w:rFonts w:eastAsia="Cambria"/>
          <w:sz w:val="22"/>
          <w:szCs w:val="22"/>
        </w:rPr>
      </w:pPr>
      <w:r w:rsidRPr="007133FB">
        <w:rPr>
          <w:rFonts w:eastAsia="Cambria"/>
          <w:sz w:val="22"/>
          <w:szCs w:val="22"/>
        </w:rPr>
        <w:t xml:space="preserve">In case Hard copy part of the bid is received by the Employer after </w:t>
      </w:r>
      <w:r w:rsidR="00926A02" w:rsidRPr="007133FB">
        <w:rPr>
          <w:rFonts w:eastAsia="Cambria"/>
          <w:sz w:val="22"/>
          <w:szCs w:val="22"/>
        </w:rPr>
        <w:t>the deadline</w:t>
      </w:r>
      <w:r w:rsidRPr="007133FB">
        <w:rPr>
          <w:rFonts w:eastAsia="Cambria"/>
          <w:sz w:val="22"/>
          <w:szCs w:val="22"/>
        </w:rPr>
        <w:t xml:space="preserve"> for submission</w:t>
      </w:r>
      <w:r w:rsidRPr="0012514B">
        <w:rPr>
          <w:rFonts w:eastAsia="Cambria"/>
          <w:sz w:val="22"/>
          <w:szCs w:val="22"/>
        </w:rPr>
        <w:t xml:space="preserve"> of the same prescribed by the Employer in the</w:t>
      </w:r>
      <w:r w:rsidRPr="007133FB">
        <w:rPr>
          <w:rFonts w:eastAsia="Cambria"/>
          <w:sz w:val="22"/>
          <w:szCs w:val="22"/>
        </w:rPr>
        <w:t xml:space="preserve"> BDS, but the bidder has uploaded the soft copy part of the bid, the bid will be considered as late bid. In such a case, the soft copy part of the first envelope bid uploaded on the portal shall be opened in line with the provisions of Bidding Documents. Such bids will be rejected during preliminary examination</w:t>
      </w:r>
      <w:r w:rsidR="00A92F71" w:rsidRPr="007133FB">
        <w:rPr>
          <w:rFonts w:eastAsia="Cambria"/>
          <w:sz w:val="22"/>
          <w:szCs w:val="22"/>
        </w:rPr>
        <w:t>.</w:t>
      </w:r>
    </w:p>
    <w:p w:rsidR="002957DC" w:rsidRPr="0012514B" w:rsidRDefault="002957DC">
      <w:pPr>
        <w:widowControl w:val="0"/>
        <w:autoSpaceDE w:val="0"/>
        <w:autoSpaceDN w:val="0"/>
        <w:spacing w:before="1"/>
        <w:rPr>
          <w:rFonts w:eastAsia="Cambria"/>
          <w:sz w:val="22"/>
          <w:szCs w:val="22"/>
        </w:rPr>
      </w:pPr>
    </w:p>
    <w:p w:rsidR="002957DC" w:rsidRPr="0012514B" w:rsidRDefault="007C76D0">
      <w:pPr>
        <w:widowControl w:val="0"/>
        <w:numPr>
          <w:ilvl w:val="0"/>
          <w:numId w:val="11"/>
        </w:numPr>
        <w:tabs>
          <w:tab w:val="left" w:pos="1188"/>
          <w:tab w:val="left" w:pos="1189"/>
        </w:tabs>
        <w:autoSpaceDE w:val="0"/>
        <w:autoSpaceDN w:val="0"/>
        <w:ind w:hanging="1081"/>
        <w:outlineLvl w:val="0"/>
        <w:rPr>
          <w:rFonts w:eastAsia="Palatino Linotype"/>
          <w:b/>
          <w:bCs/>
          <w:sz w:val="22"/>
          <w:szCs w:val="22"/>
        </w:rPr>
      </w:pPr>
      <w:bookmarkStart w:id="38" w:name="_Toc132464583"/>
      <w:r w:rsidRPr="0012514B">
        <w:rPr>
          <w:rFonts w:eastAsia="Palatino Linotype"/>
          <w:b/>
          <w:bCs/>
          <w:sz w:val="22"/>
          <w:szCs w:val="22"/>
        </w:rPr>
        <w:t>Modification</w:t>
      </w:r>
      <w:r w:rsidRPr="0012514B">
        <w:rPr>
          <w:rFonts w:eastAsia="Palatino Linotype"/>
          <w:b/>
          <w:bCs/>
          <w:spacing w:val="-2"/>
          <w:sz w:val="22"/>
          <w:szCs w:val="22"/>
        </w:rPr>
        <w:t xml:space="preserve"> </w:t>
      </w:r>
      <w:r w:rsidRPr="0012514B">
        <w:rPr>
          <w:rFonts w:eastAsia="Palatino Linotype"/>
          <w:b/>
          <w:bCs/>
          <w:sz w:val="22"/>
          <w:szCs w:val="22"/>
        </w:rPr>
        <w:t>and</w:t>
      </w:r>
      <w:r w:rsidRPr="0012514B">
        <w:rPr>
          <w:rFonts w:eastAsia="Palatino Linotype"/>
          <w:b/>
          <w:bCs/>
          <w:spacing w:val="-3"/>
          <w:sz w:val="22"/>
          <w:szCs w:val="22"/>
        </w:rPr>
        <w:t xml:space="preserve"> </w:t>
      </w:r>
      <w:r w:rsidRPr="0012514B">
        <w:rPr>
          <w:rFonts w:eastAsia="Palatino Linotype"/>
          <w:b/>
          <w:bCs/>
          <w:sz w:val="22"/>
          <w:szCs w:val="22"/>
        </w:rPr>
        <w:t>Withdrawal</w:t>
      </w:r>
      <w:r w:rsidRPr="0012514B">
        <w:rPr>
          <w:rFonts w:eastAsia="Palatino Linotype"/>
          <w:b/>
          <w:bCs/>
          <w:spacing w:val="-1"/>
          <w:sz w:val="22"/>
          <w:szCs w:val="22"/>
        </w:rPr>
        <w:t xml:space="preserve"> </w:t>
      </w:r>
      <w:r w:rsidRPr="0012514B">
        <w:rPr>
          <w:rFonts w:eastAsia="Palatino Linotype"/>
          <w:b/>
          <w:bCs/>
          <w:sz w:val="22"/>
          <w:szCs w:val="22"/>
        </w:rPr>
        <w:t>of</w:t>
      </w:r>
      <w:r w:rsidRPr="0012514B">
        <w:rPr>
          <w:rFonts w:eastAsia="Palatino Linotype"/>
          <w:b/>
          <w:bCs/>
          <w:spacing w:val="-3"/>
          <w:sz w:val="22"/>
          <w:szCs w:val="22"/>
        </w:rPr>
        <w:t xml:space="preserve"> </w:t>
      </w:r>
      <w:r w:rsidRPr="0012514B">
        <w:rPr>
          <w:rFonts w:eastAsia="Palatino Linotype"/>
          <w:b/>
          <w:bCs/>
          <w:sz w:val="22"/>
          <w:szCs w:val="22"/>
        </w:rPr>
        <w:t>Bids</w:t>
      </w:r>
      <w:bookmarkEnd w:id="38"/>
    </w:p>
    <w:p w:rsidR="002957DC" w:rsidRPr="0012514B" w:rsidRDefault="002957DC">
      <w:pPr>
        <w:widowControl w:val="0"/>
        <w:autoSpaceDE w:val="0"/>
        <w:autoSpaceDN w:val="0"/>
        <w:spacing w:before="9"/>
        <w:rPr>
          <w:rFonts w:eastAsia="Cambria"/>
          <w:b/>
          <w:sz w:val="22"/>
          <w:szCs w:val="22"/>
        </w:rPr>
      </w:pPr>
    </w:p>
    <w:p w:rsidR="002957DC" w:rsidRPr="0012514B" w:rsidRDefault="007C76D0">
      <w:pPr>
        <w:widowControl w:val="0"/>
        <w:numPr>
          <w:ilvl w:val="1"/>
          <w:numId w:val="11"/>
        </w:numPr>
        <w:tabs>
          <w:tab w:val="left" w:pos="1188"/>
          <w:tab w:val="left" w:pos="1189"/>
        </w:tabs>
        <w:autoSpaceDE w:val="0"/>
        <w:autoSpaceDN w:val="0"/>
        <w:spacing w:line="244" w:lineRule="auto"/>
        <w:ind w:right="245"/>
        <w:jc w:val="both"/>
        <w:rPr>
          <w:rFonts w:eastAsia="Cambria"/>
          <w:sz w:val="22"/>
          <w:szCs w:val="22"/>
        </w:rPr>
      </w:pPr>
      <w:r w:rsidRPr="007133FB">
        <w:rPr>
          <w:rFonts w:eastAsia="Cambria"/>
          <w:sz w:val="22"/>
          <w:szCs w:val="22"/>
        </w:rPr>
        <w:t>Bidder may modify its bids through the relevant provisions on the portal</w:t>
      </w:r>
      <w:r w:rsidRPr="0012514B">
        <w:rPr>
          <w:rFonts w:eastAsia="Cambria"/>
          <w:color w:val="0000FF"/>
          <w:spacing w:val="1"/>
          <w:w w:val="105"/>
          <w:sz w:val="22"/>
          <w:szCs w:val="22"/>
        </w:rPr>
        <w:t xml:space="preserve"> </w:t>
      </w:r>
      <w:r w:rsidR="00A30767" w:rsidRPr="00FD2A11">
        <w:rPr>
          <w:rFonts w:eastAsia="Cambria"/>
          <w:spacing w:val="1"/>
          <w:w w:val="105"/>
          <w:sz w:val="22"/>
          <w:szCs w:val="22"/>
        </w:rPr>
        <w:t>“</w:t>
      </w:r>
      <w:hyperlink r:id="rId19" w:history="1">
        <w:r w:rsidR="00A30767" w:rsidRPr="00FD2A11">
          <w:rPr>
            <w:rFonts w:eastAsia="Cambria"/>
            <w:b/>
            <w:sz w:val="22"/>
            <w:szCs w:val="22"/>
            <w:u w:val="single"/>
          </w:rPr>
          <w:t>www.tenderwizard.com/OPTCL</w:t>
        </w:r>
      </w:hyperlink>
      <w:r w:rsidR="00A30767" w:rsidRPr="00FD2A11">
        <w:rPr>
          <w:rFonts w:eastAsia="Cambria"/>
          <w:b/>
          <w:sz w:val="22"/>
          <w:szCs w:val="22"/>
          <w:u w:val="single"/>
        </w:rPr>
        <w:t>”</w:t>
      </w:r>
      <w:r w:rsidRPr="00FD2A11">
        <w:rPr>
          <w:rFonts w:eastAsia="Cambria"/>
          <w:i/>
          <w:spacing w:val="1"/>
          <w:w w:val="105"/>
          <w:sz w:val="22"/>
          <w:szCs w:val="22"/>
        </w:rPr>
        <w:t xml:space="preserve"> </w:t>
      </w:r>
      <w:r w:rsidRPr="007133FB">
        <w:rPr>
          <w:rFonts w:eastAsia="Cambria"/>
          <w:sz w:val="22"/>
          <w:szCs w:val="22"/>
        </w:rPr>
        <w:t>The Bidder may modify or withdraw its bid after submission, provided that modification is done on the portal prior to the deadline prescribed for bid submission.</w:t>
      </w:r>
    </w:p>
    <w:p w:rsidR="002957DC" w:rsidRPr="0012514B" w:rsidRDefault="002957DC">
      <w:pPr>
        <w:widowControl w:val="0"/>
        <w:autoSpaceDE w:val="0"/>
        <w:autoSpaceDN w:val="0"/>
        <w:spacing w:before="6"/>
        <w:rPr>
          <w:rFonts w:eastAsia="Cambria"/>
          <w:sz w:val="22"/>
          <w:szCs w:val="22"/>
        </w:rPr>
      </w:pPr>
    </w:p>
    <w:p w:rsidR="002957DC" w:rsidRPr="0012514B" w:rsidRDefault="007C76D0">
      <w:pPr>
        <w:widowControl w:val="0"/>
        <w:numPr>
          <w:ilvl w:val="1"/>
          <w:numId w:val="11"/>
        </w:numPr>
        <w:tabs>
          <w:tab w:val="left" w:pos="1188"/>
          <w:tab w:val="left" w:pos="1189"/>
        </w:tabs>
        <w:autoSpaceDE w:val="0"/>
        <w:autoSpaceDN w:val="0"/>
        <w:ind w:hanging="1081"/>
        <w:jc w:val="both"/>
        <w:rPr>
          <w:rFonts w:eastAsia="Cambria"/>
          <w:sz w:val="22"/>
          <w:szCs w:val="22"/>
        </w:rPr>
      </w:pPr>
      <w:r w:rsidRPr="007133FB">
        <w:rPr>
          <w:rFonts w:eastAsia="Cambria"/>
          <w:sz w:val="22"/>
          <w:szCs w:val="22"/>
        </w:rPr>
        <w:t>The Bidder’s modifications shall be done and submitted as follows:</w:t>
      </w:r>
    </w:p>
    <w:p w:rsidR="002957DC" w:rsidRPr="00FD2A11" w:rsidRDefault="007C76D0">
      <w:pPr>
        <w:widowControl w:val="0"/>
        <w:numPr>
          <w:ilvl w:val="0"/>
          <w:numId w:val="25"/>
        </w:numPr>
        <w:tabs>
          <w:tab w:val="left" w:pos="1618"/>
        </w:tabs>
        <w:autoSpaceDE w:val="0"/>
        <w:autoSpaceDN w:val="0"/>
        <w:spacing w:before="117" w:line="254" w:lineRule="auto"/>
        <w:ind w:right="246" w:hanging="394"/>
        <w:jc w:val="both"/>
        <w:rPr>
          <w:rFonts w:eastAsia="Cambria"/>
          <w:sz w:val="22"/>
          <w:szCs w:val="22"/>
        </w:rPr>
      </w:pPr>
      <w:r w:rsidRPr="007133FB">
        <w:rPr>
          <w:rFonts w:eastAsia="Cambria"/>
          <w:sz w:val="22"/>
          <w:szCs w:val="22"/>
        </w:rPr>
        <w:t>Modified Electronic form of the bid as per the provision of portal</w:t>
      </w:r>
      <w:r w:rsidR="00F80CF8" w:rsidRPr="007133FB">
        <w:rPr>
          <w:rFonts w:eastAsia="Cambria"/>
          <w:sz w:val="22"/>
          <w:szCs w:val="22"/>
        </w:rPr>
        <w:t xml:space="preserve"> therein</w:t>
      </w:r>
      <w:r w:rsidRPr="007133FB">
        <w:rPr>
          <w:rFonts w:eastAsia="Cambria"/>
          <w:sz w:val="22"/>
          <w:szCs w:val="22"/>
        </w:rPr>
        <w:t>.</w:t>
      </w:r>
    </w:p>
    <w:p w:rsidR="002957DC" w:rsidRPr="0012514B" w:rsidRDefault="007C76D0">
      <w:pPr>
        <w:widowControl w:val="0"/>
        <w:numPr>
          <w:ilvl w:val="0"/>
          <w:numId w:val="25"/>
        </w:numPr>
        <w:tabs>
          <w:tab w:val="left" w:pos="1594"/>
        </w:tabs>
        <w:autoSpaceDE w:val="0"/>
        <w:autoSpaceDN w:val="0"/>
        <w:spacing w:before="150"/>
        <w:ind w:left="1594" w:hanging="406"/>
        <w:jc w:val="both"/>
        <w:rPr>
          <w:rFonts w:eastAsia="Cambria"/>
          <w:sz w:val="22"/>
          <w:szCs w:val="22"/>
        </w:rPr>
      </w:pPr>
      <w:r w:rsidRPr="007133FB">
        <w:rPr>
          <w:rFonts w:eastAsia="Cambria"/>
          <w:sz w:val="22"/>
          <w:szCs w:val="22"/>
        </w:rPr>
        <w:t>Soft copy of the entire bid if any modification is there.</w:t>
      </w:r>
    </w:p>
    <w:p w:rsidR="002957DC" w:rsidRPr="0012514B" w:rsidRDefault="002957DC">
      <w:pPr>
        <w:widowControl w:val="0"/>
        <w:autoSpaceDE w:val="0"/>
        <w:autoSpaceDN w:val="0"/>
        <w:spacing w:before="9"/>
        <w:rPr>
          <w:rFonts w:eastAsia="Cambria"/>
          <w:sz w:val="22"/>
          <w:szCs w:val="22"/>
        </w:rPr>
      </w:pPr>
    </w:p>
    <w:p w:rsidR="002957DC" w:rsidRPr="0012514B" w:rsidRDefault="007C76D0">
      <w:pPr>
        <w:widowControl w:val="0"/>
        <w:numPr>
          <w:ilvl w:val="1"/>
          <w:numId w:val="11"/>
        </w:numPr>
        <w:tabs>
          <w:tab w:val="left" w:pos="1188"/>
          <w:tab w:val="left" w:pos="1189"/>
        </w:tabs>
        <w:autoSpaceDE w:val="0"/>
        <w:autoSpaceDN w:val="0"/>
        <w:spacing w:line="254" w:lineRule="auto"/>
        <w:ind w:right="245"/>
        <w:jc w:val="both"/>
        <w:rPr>
          <w:rFonts w:eastAsia="Cambria"/>
          <w:sz w:val="22"/>
          <w:szCs w:val="22"/>
        </w:rPr>
      </w:pPr>
      <w:r w:rsidRPr="007133FB">
        <w:rPr>
          <w:rFonts w:eastAsia="Cambria"/>
          <w:sz w:val="22"/>
          <w:szCs w:val="22"/>
        </w:rPr>
        <w:t>Bidder may withdraw its bid through the relevant provisions of portal</w:t>
      </w:r>
      <w:r w:rsidR="00A30767" w:rsidRPr="007133FB">
        <w:rPr>
          <w:rFonts w:eastAsia="Cambria"/>
          <w:sz w:val="22"/>
          <w:szCs w:val="22"/>
        </w:rPr>
        <w:t xml:space="preserve"> </w:t>
      </w:r>
      <w:r w:rsidRPr="007133FB">
        <w:rPr>
          <w:rFonts w:eastAsia="Cambria"/>
          <w:sz w:val="22"/>
          <w:szCs w:val="22"/>
        </w:rPr>
        <w:t>only</w:t>
      </w:r>
      <w:r w:rsidRPr="0012514B">
        <w:rPr>
          <w:rFonts w:eastAsia="Cambria"/>
          <w:w w:val="105"/>
          <w:sz w:val="22"/>
          <w:szCs w:val="22"/>
        </w:rPr>
        <w:t>.</w:t>
      </w:r>
    </w:p>
    <w:p w:rsidR="002957DC" w:rsidRPr="0012514B" w:rsidRDefault="002957DC">
      <w:pPr>
        <w:widowControl w:val="0"/>
        <w:autoSpaceDE w:val="0"/>
        <w:autoSpaceDN w:val="0"/>
        <w:spacing w:before="5"/>
        <w:rPr>
          <w:rFonts w:eastAsia="Cambria"/>
          <w:sz w:val="22"/>
          <w:szCs w:val="22"/>
        </w:rPr>
      </w:pPr>
    </w:p>
    <w:p w:rsidR="002957DC" w:rsidRPr="0012514B" w:rsidRDefault="007C76D0" w:rsidP="00671879">
      <w:pPr>
        <w:widowControl w:val="0"/>
        <w:numPr>
          <w:ilvl w:val="1"/>
          <w:numId w:val="11"/>
        </w:numPr>
        <w:tabs>
          <w:tab w:val="left" w:pos="1188"/>
          <w:tab w:val="left" w:pos="1189"/>
        </w:tabs>
        <w:autoSpaceDE w:val="0"/>
        <w:autoSpaceDN w:val="0"/>
        <w:spacing w:line="254" w:lineRule="auto"/>
        <w:ind w:right="243"/>
        <w:jc w:val="both"/>
        <w:rPr>
          <w:rFonts w:eastAsia="Cambria"/>
          <w:sz w:val="22"/>
          <w:szCs w:val="22"/>
        </w:rPr>
      </w:pPr>
      <w:r w:rsidRPr="007133FB">
        <w:rPr>
          <w:rFonts w:eastAsia="Cambria"/>
          <w:sz w:val="22"/>
          <w:szCs w:val="22"/>
        </w:rPr>
        <w:t>No bid may be withdrawn in the interval between the bid submission deadline and the expiration of the bid validity period specified in</w:t>
      </w:r>
      <w:r w:rsidRPr="0012514B">
        <w:rPr>
          <w:rFonts w:eastAsia="Cambria"/>
          <w:spacing w:val="-3"/>
          <w:w w:val="105"/>
          <w:sz w:val="22"/>
          <w:szCs w:val="22"/>
        </w:rPr>
        <w:t xml:space="preserve"> </w:t>
      </w:r>
      <w:r w:rsidRPr="0012514B">
        <w:rPr>
          <w:rFonts w:eastAsia="Cambria"/>
          <w:b/>
          <w:i/>
          <w:w w:val="105"/>
          <w:sz w:val="22"/>
          <w:szCs w:val="22"/>
        </w:rPr>
        <w:t>ITB</w:t>
      </w:r>
      <w:r w:rsidRPr="0012514B">
        <w:rPr>
          <w:rFonts w:eastAsia="Cambria"/>
          <w:b/>
          <w:i/>
          <w:spacing w:val="-53"/>
          <w:w w:val="105"/>
          <w:sz w:val="22"/>
          <w:szCs w:val="22"/>
        </w:rPr>
        <w:t xml:space="preserve"> </w:t>
      </w:r>
      <w:r w:rsidRPr="0012514B">
        <w:rPr>
          <w:rFonts w:eastAsia="Cambria"/>
          <w:b/>
          <w:i/>
          <w:w w:val="105"/>
          <w:sz w:val="22"/>
          <w:szCs w:val="22"/>
        </w:rPr>
        <w:t xml:space="preserve">Clause 14. </w:t>
      </w:r>
      <w:r w:rsidRPr="007133FB">
        <w:rPr>
          <w:rFonts w:eastAsia="Cambria"/>
          <w:sz w:val="22"/>
          <w:szCs w:val="22"/>
        </w:rPr>
        <w:t xml:space="preserve">Withdrawal of a bid during this interval may result in the </w:t>
      </w:r>
      <w:r w:rsidRPr="0012514B">
        <w:rPr>
          <w:rFonts w:eastAsia="Cambria"/>
          <w:sz w:val="22"/>
          <w:szCs w:val="22"/>
        </w:rPr>
        <w:t>Bidder’s</w:t>
      </w:r>
      <w:r w:rsidRPr="007133FB">
        <w:rPr>
          <w:rFonts w:eastAsia="Cambria"/>
          <w:sz w:val="22"/>
          <w:szCs w:val="22"/>
        </w:rPr>
        <w:t xml:space="preserve"> </w:t>
      </w:r>
      <w:r w:rsidRPr="0012514B">
        <w:rPr>
          <w:rFonts w:eastAsia="Cambria"/>
          <w:sz w:val="22"/>
          <w:szCs w:val="22"/>
        </w:rPr>
        <w:t>forfeiture</w:t>
      </w:r>
      <w:r w:rsidRPr="007133FB">
        <w:rPr>
          <w:rFonts w:eastAsia="Cambria"/>
          <w:sz w:val="22"/>
          <w:szCs w:val="22"/>
        </w:rPr>
        <w:t xml:space="preserve"> </w:t>
      </w:r>
      <w:r w:rsidRPr="0012514B">
        <w:rPr>
          <w:rFonts w:eastAsia="Cambria"/>
          <w:sz w:val="22"/>
          <w:szCs w:val="22"/>
        </w:rPr>
        <w:t>of</w:t>
      </w:r>
      <w:r w:rsidRPr="007133FB">
        <w:rPr>
          <w:rFonts w:eastAsia="Cambria"/>
          <w:sz w:val="22"/>
          <w:szCs w:val="22"/>
        </w:rPr>
        <w:t xml:space="preserve"> </w:t>
      </w:r>
      <w:r w:rsidRPr="0012514B">
        <w:rPr>
          <w:rFonts w:eastAsia="Cambria"/>
          <w:sz w:val="22"/>
          <w:szCs w:val="22"/>
        </w:rPr>
        <w:t>its</w:t>
      </w:r>
      <w:r w:rsidRPr="007133FB">
        <w:rPr>
          <w:rFonts w:eastAsia="Cambria"/>
          <w:sz w:val="22"/>
          <w:szCs w:val="22"/>
        </w:rPr>
        <w:t xml:space="preserve"> </w:t>
      </w:r>
      <w:r w:rsidRPr="0012514B">
        <w:rPr>
          <w:rFonts w:eastAsia="Cambria"/>
          <w:sz w:val="22"/>
          <w:szCs w:val="22"/>
        </w:rPr>
        <w:t>bid</w:t>
      </w:r>
      <w:r w:rsidRPr="007133FB">
        <w:rPr>
          <w:rFonts w:eastAsia="Cambria"/>
          <w:sz w:val="22"/>
          <w:szCs w:val="22"/>
        </w:rPr>
        <w:t xml:space="preserve"> </w:t>
      </w:r>
      <w:r w:rsidRPr="0012514B">
        <w:rPr>
          <w:rFonts w:eastAsia="Cambria"/>
          <w:sz w:val="22"/>
          <w:szCs w:val="22"/>
        </w:rPr>
        <w:t>security,</w:t>
      </w:r>
      <w:r w:rsidRPr="007133FB">
        <w:rPr>
          <w:rFonts w:eastAsia="Cambria"/>
          <w:sz w:val="22"/>
          <w:szCs w:val="22"/>
        </w:rPr>
        <w:t xml:space="preserve"> </w:t>
      </w:r>
      <w:r w:rsidRPr="0012514B">
        <w:rPr>
          <w:rFonts w:eastAsia="Cambria"/>
          <w:sz w:val="22"/>
          <w:szCs w:val="22"/>
        </w:rPr>
        <w:t>pursuant</w:t>
      </w:r>
      <w:r w:rsidRPr="007133FB">
        <w:rPr>
          <w:rFonts w:eastAsia="Cambria"/>
          <w:sz w:val="22"/>
          <w:szCs w:val="22"/>
        </w:rPr>
        <w:t xml:space="preserve"> </w:t>
      </w:r>
      <w:r w:rsidRPr="0012514B">
        <w:rPr>
          <w:rFonts w:eastAsia="Cambria"/>
          <w:sz w:val="22"/>
          <w:szCs w:val="22"/>
        </w:rPr>
        <w:t>to</w:t>
      </w:r>
      <w:r w:rsidRPr="0012514B">
        <w:rPr>
          <w:rFonts w:eastAsia="Cambria"/>
          <w:spacing w:val="19"/>
          <w:sz w:val="22"/>
          <w:szCs w:val="22"/>
        </w:rPr>
        <w:t xml:space="preserve"> </w:t>
      </w:r>
      <w:r w:rsidRPr="0012514B">
        <w:rPr>
          <w:rFonts w:eastAsia="Cambria"/>
          <w:b/>
          <w:i/>
          <w:sz w:val="22"/>
          <w:szCs w:val="22"/>
        </w:rPr>
        <w:t>ITB</w:t>
      </w:r>
      <w:r w:rsidRPr="0012514B">
        <w:rPr>
          <w:rFonts w:eastAsia="Cambria"/>
          <w:b/>
          <w:i/>
          <w:spacing w:val="17"/>
          <w:sz w:val="22"/>
          <w:szCs w:val="22"/>
        </w:rPr>
        <w:t xml:space="preserve"> </w:t>
      </w:r>
      <w:r w:rsidRPr="0012514B">
        <w:rPr>
          <w:rFonts w:eastAsia="Cambria"/>
          <w:b/>
          <w:i/>
          <w:sz w:val="22"/>
          <w:szCs w:val="22"/>
        </w:rPr>
        <w:t>Sub-Clause</w:t>
      </w:r>
      <w:r w:rsidRPr="0012514B">
        <w:rPr>
          <w:rFonts w:eastAsia="Cambria"/>
          <w:b/>
          <w:i/>
          <w:spacing w:val="19"/>
          <w:sz w:val="22"/>
          <w:szCs w:val="22"/>
        </w:rPr>
        <w:t xml:space="preserve"> </w:t>
      </w:r>
      <w:r w:rsidRPr="0012514B">
        <w:rPr>
          <w:rFonts w:eastAsia="Cambria"/>
          <w:b/>
          <w:i/>
          <w:sz w:val="22"/>
          <w:szCs w:val="22"/>
        </w:rPr>
        <w:t>13.6</w:t>
      </w:r>
      <w:r w:rsidRPr="0012514B">
        <w:rPr>
          <w:rFonts w:eastAsia="Cambria"/>
          <w:sz w:val="22"/>
          <w:szCs w:val="22"/>
        </w:rPr>
        <w:t>.</w:t>
      </w:r>
    </w:p>
    <w:p w:rsidR="002B133E" w:rsidRPr="0012514B" w:rsidRDefault="002B133E" w:rsidP="002B133E">
      <w:pPr>
        <w:widowControl w:val="0"/>
        <w:autoSpaceDE w:val="0"/>
        <w:autoSpaceDN w:val="0"/>
        <w:ind w:left="1188" w:hanging="1080"/>
        <w:jc w:val="both"/>
        <w:rPr>
          <w:rFonts w:eastAsia="Cambria"/>
          <w:sz w:val="22"/>
          <w:szCs w:val="22"/>
        </w:rPr>
      </w:pPr>
    </w:p>
    <w:p w:rsidR="002B133E" w:rsidRPr="0012514B" w:rsidRDefault="002B133E" w:rsidP="002B133E">
      <w:pPr>
        <w:widowControl w:val="0"/>
        <w:tabs>
          <w:tab w:val="left" w:pos="1188"/>
          <w:tab w:val="left" w:pos="1189"/>
        </w:tabs>
        <w:autoSpaceDE w:val="0"/>
        <w:autoSpaceDN w:val="0"/>
        <w:spacing w:line="254" w:lineRule="auto"/>
        <w:ind w:left="1188" w:right="243"/>
        <w:jc w:val="both"/>
        <w:rPr>
          <w:rFonts w:eastAsia="Cambria"/>
          <w:sz w:val="22"/>
          <w:szCs w:val="22"/>
        </w:rPr>
      </w:pPr>
    </w:p>
    <w:p w:rsidR="002957DC" w:rsidRPr="0012514B" w:rsidRDefault="007C76D0">
      <w:pPr>
        <w:widowControl w:val="0"/>
        <w:numPr>
          <w:ilvl w:val="0"/>
          <w:numId w:val="7"/>
        </w:numPr>
        <w:tabs>
          <w:tab w:val="left" w:pos="1188"/>
          <w:tab w:val="left" w:pos="1189"/>
        </w:tabs>
        <w:autoSpaceDE w:val="0"/>
        <w:autoSpaceDN w:val="0"/>
        <w:ind w:hanging="1081"/>
        <w:outlineLvl w:val="0"/>
        <w:rPr>
          <w:rFonts w:eastAsia="Palatino Linotype"/>
          <w:b/>
          <w:bCs/>
          <w:sz w:val="28"/>
          <w:szCs w:val="28"/>
        </w:rPr>
      </w:pPr>
      <w:bookmarkStart w:id="39" w:name="_Toc132464584"/>
      <w:r w:rsidRPr="0012514B">
        <w:rPr>
          <w:rFonts w:eastAsia="Palatino Linotype"/>
          <w:b/>
          <w:bCs/>
          <w:sz w:val="28"/>
          <w:szCs w:val="28"/>
        </w:rPr>
        <w:t>BID</w:t>
      </w:r>
      <w:r w:rsidRPr="0012514B">
        <w:rPr>
          <w:rFonts w:eastAsia="Palatino Linotype"/>
          <w:b/>
          <w:bCs/>
          <w:spacing w:val="-2"/>
          <w:sz w:val="28"/>
          <w:szCs w:val="28"/>
        </w:rPr>
        <w:t xml:space="preserve"> </w:t>
      </w:r>
      <w:r w:rsidRPr="0012514B">
        <w:rPr>
          <w:rFonts w:eastAsia="Palatino Linotype"/>
          <w:b/>
          <w:bCs/>
          <w:sz w:val="28"/>
          <w:szCs w:val="28"/>
        </w:rPr>
        <w:t>OPENING AND</w:t>
      </w:r>
      <w:r w:rsidRPr="0012514B">
        <w:rPr>
          <w:rFonts w:eastAsia="Palatino Linotype"/>
          <w:b/>
          <w:bCs/>
          <w:spacing w:val="-1"/>
          <w:sz w:val="28"/>
          <w:szCs w:val="28"/>
        </w:rPr>
        <w:t xml:space="preserve"> </w:t>
      </w:r>
      <w:r w:rsidRPr="0012514B">
        <w:rPr>
          <w:rFonts w:eastAsia="Palatino Linotype"/>
          <w:b/>
          <w:bCs/>
          <w:sz w:val="28"/>
          <w:szCs w:val="28"/>
        </w:rPr>
        <w:t>EVALUATION</w:t>
      </w:r>
      <w:bookmarkEnd w:id="39"/>
    </w:p>
    <w:p w:rsidR="002957DC" w:rsidRPr="0012514B" w:rsidRDefault="002957DC">
      <w:pPr>
        <w:widowControl w:val="0"/>
        <w:autoSpaceDE w:val="0"/>
        <w:autoSpaceDN w:val="0"/>
        <w:spacing w:before="12"/>
        <w:rPr>
          <w:rFonts w:eastAsia="Cambria"/>
          <w:b/>
          <w:sz w:val="22"/>
          <w:szCs w:val="22"/>
        </w:rPr>
      </w:pPr>
    </w:p>
    <w:p w:rsidR="002957DC" w:rsidRPr="0012514B" w:rsidRDefault="007C76D0">
      <w:pPr>
        <w:widowControl w:val="0"/>
        <w:numPr>
          <w:ilvl w:val="0"/>
          <w:numId w:val="11"/>
        </w:numPr>
        <w:tabs>
          <w:tab w:val="left" w:pos="1188"/>
          <w:tab w:val="left" w:pos="1189"/>
        </w:tabs>
        <w:autoSpaceDE w:val="0"/>
        <w:autoSpaceDN w:val="0"/>
        <w:ind w:hanging="1081"/>
        <w:outlineLvl w:val="0"/>
        <w:rPr>
          <w:rFonts w:eastAsia="Palatino Linotype"/>
          <w:b/>
          <w:bCs/>
          <w:sz w:val="22"/>
          <w:szCs w:val="22"/>
        </w:rPr>
      </w:pPr>
      <w:bookmarkStart w:id="40" w:name="_Toc132464585"/>
      <w:r w:rsidRPr="0012514B">
        <w:rPr>
          <w:rFonts w:eastAsia="Palatino Linotype"/>
          <w:b/>
          <w:bCs/>
          <w:sz w:val="22"/>
          <w:szCs w:val="22"/>
        </w:rPr>
        <w:t>Opening</w:t>
      </w:r>
      <w:r w:rsidRPr="0012514B">
        <w:rPr>
          <w:rFonts w:eastAsia="Palatino Linotype"/>
          <w:b/>
          <w:bCs/>
          <w:spacing w:val="-1"/>
          <w:sz w:val="22"/>
          <w:szCs w:val="22"/>
        </w:rPr>
        <w:t xml:space="preserve"> </w:t>
      </w:r>
      <w:r w:rsidRPr="0012514B">
        <w:rPr>
          <w:rFonts w:eastAsia="Palatino Linotype"/>
          <w:b/>
          <w:bCs/>
          <w:sz w:val="22"/>
          <w:szCs w:val="22"/>
        </w:rPr>
        <w:t xml:space="preserve">of </w:t>
      </w:r>
      <w:r w:rsidRPr="0012514B">
        <w:rPr>
          <w:rFonts w:eastAsia="Palatino Linotype"/>
          <w:b/>
          <w:bCs/>
          <w:sz w:val="22"/>
          <w:szCs w:val="22"/>
          <w:u w:val="single"/>
        </w:rPr>
        <w:t>First</w:t>
      </w:r>
      <w:r w:rsidRPr="0012514B">
        <w:rPr>
          <w:rFonts w:eastAsia="Palatino Linotype"/>
          <w:b/>
          <w:bCs/>
          <w:spacing w:val="-1"/>
          <w:sz w:val="22"/>
          <w:szCs w:val="22"/>
          <w:u w:val="single"/>
        </w:rPr>
        <w:t xml:space="preserve"> </w:t>
      </w:r>
      <w:r w:rsidRPr="0012514B">
        <w:rPr>
          <w:rFonts w:eastAsia="Palatino Linotype"/>
          <w:b/>
          <w:bCs/>
          <w:sz w:val="22"/>
          <w:szCs w:val="22"/>
          <w:u w:val="single"/>
        </w:rPr>
        <w:t>Envelope</w:t>
      </w:r>
      <w:r w:rsidRPr="0012514B">
        <w:rPr>
          <w:rFonts w:eastAsia="Palatino Linotype"/>
          <w:b/>
          <w:bCs/>
          <w:spacing w:val="-1"/>
          <w:sz w:val="22"/>
          <w:szCs w:val="22"/>
        </w:rPr>
        <w:t xml:space="preserve"> </w:t>
      </w:r>
      <w:r w:rsidRPr="0012514B">
        <w:rPr>
          <w:rFonts w:eastAsia="Palatino Linotype"/>
          <w:b/>
          <w:bCs/>
          <w:sz w:val="22"/>
          <w:szCs w:val="22"/>
        </w:rPr>
        <w:t>by</w:t>
      </w:r>
      <w:r w:rsidRPr="0012514B">
        <w:rPr>
          <w:rFonts w:eastAsia="Palatino Linotype"/>
          <w:b/>
          <w:bCs/>
          <w:spacing w:val="-1"/>
          <w:sz w:val="22"/>
          <w:szCs w:val="22"/>
        </w:rPr>
        <w:t xml:space="preserve"> </w:t>
      </w:r>
      <w:r w:rsidRPr="0012514B">
        <w:rPr>
          <w:rFonts w:eastAsia="Palatino Linotype"/>
          <w:b/>
          <w:bCs/>
          <w:sz w:val="22"/>
          <w:szCs w:val="22"/>
        </w:rPr>
        <w:t>Employer</w:t>
      </w:r>
      <w:bookmarkEnd w:id="40"/>
    </w:p>
    <w:p w:rsidR="002957DC" w:rsidRPr="0012514B" w:rsidRDefault="002957DC">
      <w:pPr>
        <w:widowControl w:val="0"/>
        <w:autoSpaceDE w:val="0"/>
        <w:autoSpaceDN w:val="0"/>
        <w:spacing w:before="8"/>
        <w:rPr>
          <w:rFonts w:eastAsia="Cambria"/>
          <w:b/>
          <w:sz w:val="22"/>
          <w:szCs w:val="22"/>
        </w:rPr>
      </w:pPr>
    </w:p>
    <w:p w:rsidR="002957DC" w:rsidRPr="0012514B" w:rsidRDefault="007C76D0" w:rsidP="0057500A">
      <w:pPr>
        <w:widowControl w:val="0"/>
        <w:numPr>
          <w:ilvl w:val="1"/>
          <w:numId w:val="11"/>
        </w:numPr>
        <w:tabs>
          <w:tab w:val="left" w:pos="1188"/>
          <w:tab w:val="left" w:pos="1189"/>
        </w:tabs>
        <w:autoSpaceDE w:val="0"/>
        <w:autoSpaceDN w:val="0"/>
        <w:spacing w:before="69" w:line="254" w:lineRule="auto"/>
        <w:ind w:right="247"/>
        <w:jc w:val="both"/>
        <w:rPr>
          <w:rFonts w:eastAsia="Cambria"/>
          <w:sz w:val="22"/>
          <w:szCs w:val="22"/>
        </w:rPr>
      </w:pPr>
      <w:r w:rsidRPr="0012514B">
        <w:rPr>
          <w:rFonts w:eastAsia="Cambria"/>
          <w:sz w:val="22"/>
          <w:szCs w:val="22"/>
        </w:rPr>
        <w:t xml:space="preserve">The Employer will open the </w:t>
      </w:r>
      <w:r w:rsidRPr="0012514B">
        <w:rPr>
          <w:rFonts w:eastAsia="Cambria"/>
          <w:b/>
          <w:sz w:val="22"/>
          <w:szCs w:val="22"/>
          <w:u w:val="single"/>
        </w:rPr>
        <w:t>First Envelope</w:t>
      </w:r>
      <w:r w:rsidRPr="0012514B">
        <w:rPr>
          <w:rFonts w:eastAsia="Cambria"/>
          <w:sz w:val="22"/>
          <w:szCs w:val="22"/>
        </w:rPr>
        <w:t xml:space="preserve"> i.e. Techno – Commercial</w:t>
      </w:r>
      <w:r w:rsidRPr="007133FB">
        <w:rPr>
          <w:rFonts w:eastAsia="Cambria"/>
          <w:sz w:val="22"/>
          <w:szCs w:val="22"/>
        </w:rPr>
        <w:t xml:space="preserve"> </w:t>
      </w:r>
      <w:r w:rsidRPr="0012514B">
        <w:rPr>
          <w:rFonts w:eastAsia="Cambria"/>
          <w:sz w:val="22"/>
          <w:szCs w:val="22"/>
        </w:rPr>
        <w:t>Part</w:t>
      </w:r>
      <w:r w:rsidRPr="007133FB">
        <w:rPr>
          <w:rFonts w:eastAsia="Cambria"/>
          <w:sz w:val="22"/>
          <w:szCs w:val="22"/>
        </w:rPr>
        <w:t xml:space="preserve"> </w:t>
      </w:r>
      <w:r w:rsidRPr="0012514B">
        <w:rPr>
          <w:rFonts w:eastAsia="Cambria"/>
          <w:sz w:val="22"/>
          <w:szCs w:val="22"/>
        </w:rPr>
        <w:t>in</w:t>
      </w:r>
      <w:r w:rsidRPr="007133FB">
        <w:rPr>
          <w:rFonts w:eastAsia="Cambria"/>
          <w:sz w:val="22"/>
          <w:szCs w:val="22"/>
        </w:rPr>
        <w:t xml:space="preserve"> </w:t>
      </w:r>
      <w:r w:rsidRPr="0012514B">
        <w:rPr>
          <w:rFonts w:eastAsia="Cambria"/>
          <w:sz w:val="22"/>
          <w:szCs w:val="22"/>
        </w:rPr>
        <w:t>public,</w:t>
      </w:r>
      <w:r w:rsidRPr="007133FB">
        <w:rPr>
          <w:rFonts w:eastAsia="Cambria"/>
          <w:sz w:val="22"/>
          <w:szCs w:val="22"/>
        </w:rPr>
        <w:t xml:space="preserve"> </w:t>
      </w:r>
      <w:r w:rsidRPr="0012514B">
        <w:rPr>
          <w:rFonts w:eastAsia="Cambria"/>
          <w:sz w:val="22"/>
          <w:szCs w:val="22"/>
        </w:rPr>
        <w:t>including</w:t>
      </w:r>
      <w:r w:rsidRPr="007133FB">
        <w:rPr>
          <w:rFonts w:eastAsia="Cambria"/>
          <w:sz w:val="22"/>
          <w:szCs w:val="22"/>
        </w:rPr>
        <w:t xml:space="preserve"> </w:t>
      </w:r>
      <w:r w:rsidRPr="0012514B">
        <w:rPr>
          <w:rFonts w:eastAsia="Cambria"/>
          <w:sz w:val="22"/>
          <w:szCs w:val="22"/>
        </w:rPr>
        <w:t>withdrawals</w:t>
      </w:r>
      <w:r w:rsidRPr="007133FB">
        <w:rPr>
          <w:rFonts w:eastAsia="Cambria"/>
          <w:sz w:val="22"/>
          <w:szCs w:val="22"/>
        </w:rPr>
        <w:t xml:space="preserve"> </w:t>
      </w:r>
      <w:r w:rsidRPr="0012514B">
        <w:rPr>
          <w:rFonts w:eastAsia="Cambria"/>
          <w:sz w:val="22"/>
          <w:szCs w:val="22"/>
        </w:rPr>
        <w:t>and</w:t>
      </w:r>
      <w:r w:rsidRPr="007133FB">
        <w:rPr>
          <w:rFonts w:eastAsia="Cambria"/>
          <w:sz w:val="22"/>
          <w:szCs w:val="22"/>
        </w:rPr>
        <w:t xml:space="preserve"> </w:t>
      </w:r>
      <w:r w:rsidRPr="0012514B">
        <w:rPr>
          <w:rFonts w:eastAsia="Cambria"/>
          <w:sz w:val="22"/>
          <w:szCs w:val="22"/>
        </w:rPr>
        <w:t>modifications</w:t>
      </w:r>
      <w:r w:rsidRPr="007133FB">
        <w:rPr>
          <w:rFonts w:eastAsia="Cambria"/>
          <w:sz w:val="22"/>
          <w:szCs w:val="22"/>
        </w:rPr>
        <w:t xml:space="preserve"> </w:t>
      </w:r>
      <w:r w:rsidRPr="0012514B">
        <w:rPr>
          <w:rFonts w:eastAsia="Cambria"/>
          <w:sz w:val="22"/>
          <w:szCs w:val="22"/>
        </w:rPr>
        <w:t>made</w:t>
      </w:r>
      <w:r w:rsidRPr="007133FB">
        <w:rPr>
          <w:rFonts w:eastAsia="Cambria"/>
          <w:sz w:val="22"/>
          <w:szCs w:val="22"/>
        </w:rPr>
        <w:t xml:space="preserve"> </w:t>
      </w:r>
      <w:r w:rsidRPr="0012514B">
        <w:rPr>
          <w:rFonts w:eastAsia="Cambria"/>
          <w:sz w:val="22"/>
          <w:szCs w:val="22"/>
        </w:rPr>
        <w:t>pursuant</w:t>
      </w:r>
      <w:r w:rsidRPr="007133FB">
        <w:rPr>
          <w:rFonts w:eastAsia="Cambria"/>
          <w:sz w:val="22"/>
          <w:szCs w:val="22"/>
        </w:rPr>
        <w:t xml:space="preserve"> </w:t>
      </w:r>
      <w:r w:rsidRPr="0012514B">
        <w:rPr>
          <w:rFonts w:eastAsia="Cambria"/>
          <w:sz w:val="22"/>
          <w:szCs w:val="22"/>
        </w:rPr>
        <w:t>to</w:t>
      </w:r>
      <w:r w:rsidRPr="0012514B">
        <w:rPr>
          <w:rFonts w:eastAsia="Cambria"/>
          <w:spacing w:val="1"/>
          <w:sz w:val="22"/>
          <w:szCs w:val="22"/>
        </w:rPr>
        <w:t xml:space="preserve"> </w:t>
      </w:r>
      <w:r w:rsidRPr="0012514B">
        <w:rPr>
          <w:rFonts w:eastAsia="Cambria"/>
          <w:b/>
          <w:i/>
          <w:sz w:val="22"/>
          <w:szCs w:val="22"/>
        </w:rPr>
        <w:t>ITB</w:t>
      </w:r>
      <w:r w:rsidRPr="0012514B">
        <w:rPr>
          <w:rFonts w:eastAsia="Cambria"/>
          <w:b/>
          <w:i/>
          <w:spacing w:val="1"/>
          <w:sz w:val="22"/>
          <w:szCs w:val="22"/>
        </w:rPr>
        <w:t xml:space="preserve"> </w:t>
      </w:r>
      <w:r w:rsidRPr="0012514B">
        <w:rPr>
          <w:rFonts w:eastAsia="Cambria"/>
          <w:b/>
          <w:i/>
          <w:sz w:val="22"/>
          <w:szCs w:val="22"/>
        </w:rPr>
        <w:t>Clause</w:t>
      </w:r>
      <w:r w:rsidRPr="0012514B">
        <w:rPr>
          <w:rFonts w:eastAsia="Cambria"/>
          <w:b/>
          <w:i/>
          <w:spacing w:val="1"/>
          <w:sz w:val="22"/>
          <w:szCs w:val="22"/>
        </w:rPr>
        <w:t xml:space="preserve"> </w:t>
      </w:r>
      <w:r w:rsidRPr="0012514B">
        <w:rPr>
          <w:rFonts w:eastAsia="Cambria"/>
          <w:b/>
          <w:i/>
          <w:sz w:val="22"/>
          <w:szCs w:val="22"/>
        </w:rPr>
        <w:t>19</w:t>
      </w:r>
      <w:r w:rsidRPr="0012514B">
        <w:rPr>
          <w:rFonts w:eastAsia="Cambria"/>
          <w:sz w:val="22"/>
          <w:szCs w:val="22"/>
        </w:rPr>
        <w:t>,</w:t>
      </w:r>
      <w:r w:rsidRPr="0012514B">
        <w:rPr>
          <w:rFonts w:eastAsia="Cambria"/>
          <w:spacing w:val="1"/>
          <w:sz w:val="22"/>
          <w:szCs w:val="22"/>
        </w:rPr>
        <w:t xml:space="preserve"> </w:t>
      </w:r>
      <w:r w:rsidRPr="0012514B">
        <w:rPr>
          <w:rFonts w:eastAsia="Cambria"/>
          <w:sz w:val="22"/>
          <w:szCs w:val="22"/>
        </w:rPr>
        <w:t>in</w:t>
      </w:r>
      <w:r w:rsidRPr="007133FB">
        <w:rPr>
          <w:rFonts w:eastAsia="Cambria"/>
          <w:sz w:val="22"/>
          <w:szCs w:val="22"/>
        </w:rPr>
        <w:t xml:space="preserve"> </w:t>
      </w:r>
      <w:r w:rsidRPr="0012514B">
        <w:rPr>
          <w:rFonts w:eastAsia="Cambria"/>
          <w:sz w:val="22"/>
          <w:szCs w:val="22"/>
        </w:rPr>
        <w:t>the</w:t>
      </w:r>
      <w:r w:rsidRPr="007133FB">
        <w:rPr>
          <w:rFonts w:eastAsia="Cambria"/>
          <w:sz w:val="22"/>
          <w:szCs w:val="22"/>
        </w:rPr>
        <w:t xml:space="preserve"> </w:t>
      </w:r>
      <w:r w:rsidRPr="0012514B">
        <w:rPr>
          <w:rFonts w:eastAsia="Cambria"/>
          <w:sz w:val="22"/>
          <w:szCs w:val="22"/>
        </w:rPr>
        <w:t>presence</w:t>
      </w:r>
      <w:r w:rsidRPr="007133FB">
        <w:rPr>
          <w:rFonts w:eastAsia="Cambria"/>
          <w:sz w:val="22"/>
          <w:szCs w:val="22"/>
        </w:rPr>
        <w:t xml:space="preserve"> </w:t>
      </w:r>
      <w:r w:rsidRPr="0012514B">
        <w:rPr>
          <w:rFonts w:eastAsia="Cambria"/>
          <w:sz w:val="22"/>
          <w:szCs w:val="22"/>
        </w:rPr>
        <w:t>of</w:t>
      </w:r>
      <w:r w:rsidRPr="007133FB">
        <w:rPr>
          <w:rFonts w:eastAsia="Cambria"/>
          <w:sz w:val="22"/>
          <w:szCs w:val="22"/>
        </w:rPr>
        <w:t xml:space="preserve"> </w:t>
      </w:r>
      <w:r w:rsidRPr="0012514B">
        <w:rPr>
          <w:rFonts w:eastAsia="Cambria"/>
          <w:sz w:val="22"/>
          <w:szCs w:val="22"/>
        </w:rPr>
        <w:t>bidders’</w:t>
      </w:r>
      <w:r w:rsidRPr="007133FB">
        <w:rPr>
          <w:rFonts w:eastAsia="Cambria"/>
          <w:sz w:val="22"/>
          <w:szCs w:val="22"/>
        </w:rPr>
        <w:t xml:space="preserve"> </w:t>
      </w:r>
      <w:r w:rsidRPr="0012514B">
        <w:rPr>
          <w:rFonts w:eastAsia="Cambria"/>
          <w:sz w:val="22"/>
          <w:szCs w:val="22"/>
        </w:rPr>
        <w:t>designated</w:t>
      </w:r>
      <w:r w:rsidRPr="007133FB">
        <w:rPr>
          <w:rFonts w:eastAsia="Cambria"/>
          <w:sz w:val="22"/>
          <w:szCs w:val="22"/>
        </w:rPr>
        <w:t xml:space="preserve"> </w:t>
      </w:r>
      <w:r w:rsidRPr="0012514B">
        <w:rPr>
          <w:rFonts w:eastAsia="Cambria"/>
          <w:sz w:val="22"/>
          <w:szCs w:val="22"/>
        </w:rPr>
        <w:t>representatives who choose to attend, at the time, date, and location</w:t>
      </w:r>
      <w:r w:rsidRPr="007133FB">
        <w:rPr>
          <w:rFonts w:eastAsia="Cambria"/>
          <w:sz w:val="22"/>
          <w:szCs w:val="22"/>
        </w:rPr>
        <w:t xml:space="preserve"> </w:t>
      </w:r>
      <w:r w:rsidRPr="0012514B">
        <w:rPr>
          <w:rFonts w:eastAsia="Cambria"/>
          <w:sz w:val="22"/>
          <w:szCs w:val="22"/>
        </w:rPr>
        <w:t xml:space="preserve">stipulated in the </w:t>
      </w:r>
      <w:r w:rsidRPr="007133FB">
        <w:rPr>
          <w:rFonts w:eastAsia="Cambria"/>
          <w:sz w:val="22"/>
          <w:szCs w:val="22"/>
        </w:rPr>
        <w:t>BDS</w:t>
      </w:r>
      <w:r w:rsidRPr="0012514B">
        <w:rPr>
          <w:rFonts w:eastAsia="Cambria"/>
          <w:sz w:val="22"/>
          <w:szCs w:val="22"/>
        </w:rPr>
        <w:t>. The bidders’ representatives who are present</w:t>
      </w:r>
      <w:r w:rsidRPr="007133FB">
        <w:rPr>
          <w:rFonts w:eastAsia="Cambria"/>
          <w:sz w:val="22"/>
          <w:szCs w:val="22"/>
        </w:rPr>
        <w:t xml:space="preserve"> </w:t>
      </w:r>
      <w:r w:rsidRPr="0012514B">
        <w:rPr>
          <w:rFonts w:eastAsia="Cambria"/>
          <w:sz w:val="22"/>
          <w:szCs w:val="22"/>
        </w:rPr>
        <w:t>shall</w:t>
      </w:r>
      <w:r w:rsidRPr="007133FB">
        <w:rPr>
          <w:rFonts w:eastAsia="Cambria"/>
          <w:sz w:val="22"/>
          <w:szCs w:val="22"/>
        </w:rPr>
        <w:t xml:space="preserve"> </w:t>
      </w:r>
      <w:r w:rsidRPr="0012514B">
        <w:rPr>
          <w:rFonts w:eastAsia="Cambria"/>
          <w:sz w:val="22"/>
          <w:szCs w:val="22"/>
        </w:rPr>
        <w:t>sign</w:t>
      </w:r>
      <w:r w:rsidRPr="007133FB">
        <w:rPr>
          <w:rFonts w:eastAsia="Cambria"/>
          <w:sz w:val="22"/>
          <w:szCs w:val="22"/>
        </w:rPr>
        <w:t xml:space="preserve"> </w:t>
      </w:r>
      <w:r w:rsidRPr="0012514B">
        <w:rPr>
          <w:rFonts w:eastAsia="Cambria"/>
          <w:sz w:val="22"/>
          <w:szCs w:val="22"/>
        </w:rPr>
        <w:t>a</w:t>
      </w:r>
      <w:r w:rsidRPr="007133FB">
        <w:rPr>
          <w:rFonts w:eastAsia="Cambria"/>
          <w:sz w:val="22"/>
          <w:szCs w:val="22"/>
        </w:rPr>
        <w:t xml:space="preserve"> </w:t>
      </w:r>
      <w:r w:rsidRPr="0012514B">
        <w:rPr>
          <w:rFonts w:eastAsia="Cambria"/>
          <w:sz w:val="22"/>
          <w:szCs w:val="22"/>
        </w:rPr>
        <w:t>register</w:t>
      </w:r>
      <w:r w:rsidRPr="007133FB">
        <w:rPr>
          <w:rFonts w:eastAsia="Cambria"/>
          <w:sz w:val="22"/>
          <w:szCs w:val="22"/>
        </w:rPr>
        <w:t xml:space="preserve"> </w:t>
      </w:r>
      <w:r w:rsidRPr="0012514B">
        <w:rPr>
          <w:rFonts w:eastAsia="Cambria"/>
          <w:sz w:val="22"/>
          <w:szCs w:val="22"/>
        </w:rPr>
        <w:t>evidencing</w:t>
      </w:r>
      <w:r w:rsidRPr="007133FB">
        <w:rPr>
          <w:rFonts w:eastAsia="Cambria"/>
          <w:sz w:val="22"/>
          <w:szCs w:val="22"/>
        </w:rPr>
        <w:t xml:space="preserve"> </w:t>
      </w:r>
      <w:r w:rsidRPr="0012514B">
        <w:rPr>
          <w:rFonts w:eastAsia="Cambria"/>
          <w:sz w:val="22"/>
          <w:szCs w:val="22"/>
        </w:rPr>
        <w:t>their</w:t>
      </w:r>
      <w:r w:rsidRPr="007133FB">
        <w:rPr>
          <w:rFonts w:eastAsia="Cambria"/>
          <w:sz w:val="22"/>
          <w:szCs w:val="22"/>
        </w:rPr>
        <w:t xml:space="preserve"> </w:t>
      </w:r>
      <w:r w:rsidRPr="0012514B">
        <w:rPr>
          <w:rFonts w:eastAsia="Cambria"/>
          <w:sz w:val="22"/>
          <w:szCs w:val="22"/>
        </w:rPr>
        <w:t>attendance.</w:t>
      </w:r>
      <w:r w:rsidRPr="007133FB">
        <w:rPr>
          <w:rFonts w:eastAsia="Cambria"/>
          <w:sz w:val="22"/>
          <w:szCs w:val="22"/>
        </w:rPr>
        <w:t xml:space="preserve"> </w:t>
      </w:r>
      <w:r w:rsidRPr="0012514B">
        <w:rPr>
          <w:rFonts w:eastAsia="Cambria"/>
          <w:sz w:val="22"/>
          <w:szCs w:val="22"/>
        </w:rPr>
        <w:t>Bidder</w:t>
      </w:r>
      <w:r w:rsidRPr="007133FB">
        <w:rPr>
          <w:rFonts w:eastAsia="Cambria"/>
          <w:sz w:val="22"/>
          <w:szCs w:val="22"/>
        </w:rPr>
        <w:t xml:space="preserve"> </w:t>
      </w:r>
      <w:r w:rsidRPr="0012514B">
        <w:rPr>
          <w:rFonts w:eastAsia="Cambria"/>
          <w:sz w:val="22"/>
          <w:szCs w:val="22"/>
        </w:rPr>
        <w:t>who</w:t>
      </w:r>
      <w:r w:rsidRPr="007133FB">
        <w:rPr>
          <w:rFonts w:eastAsia="Cambria"/>
          <w:sz w:val="22"/>
          <w:szCs w:val="22"/>
        </w:rPr>
        <w:t xml:space="preserve"> </w:t>
      </w:r>
      <w:r w:rsidRPr="0012514B">
        <w:rPr>
          <w:rFonts w:eastAsia="Cambria"/>
          <w:sz w:val="22"/>
          <w:szCs w:val="22"/>
        </w:rPr>
        <w:t>have</w:t>
      </w:r>
      <w:r w:rsidR="0057500A" w:rsidRPr="0012514B">
        <w:rPr>
          <w:rFonts w:eastAsia="Cambria"/>
          <w:sz w:val="22"/>
          <w:szCs w:val="22"/>
        </w:rPr>
        <w:t xml:space="preserve"> </w:t>
      </w:r>
      <w:r w:rsidRPr="007133FB">
        <w:rPr>
          <w:rFonts w:eastAsia="Cambria"/>
          <w:sz w:val="22"/>
          <w:szCs w:val="22"/>
        </w:rPr>
        <w:t xml:space="preserve">submitted their bid may view on line tender opening on the portal from their end. In the event of the specified date for the submission </w:t>
      </w:r>
      <w:r w:rsidR="0057500A" w:rsidRPr="007133FB">
        <w:rPr>
          <w:rFonts w:eastAsia="Cambria"/>
          <w:sz w:val="22"/>
          <w:szCs w:val="22"/>
        </w:rPr>
        <w:t xml:space="preserve">of bids </w:t>
      </w:r>
      <w:r w:rsidRPr="007133FB">
        <w:rPr>
          <w:rFonts w:eastAsia="Cambria"/>
          <w:sz w:val="22"/>
          <w:szCs w:val="22"/>
        </w:rPr>
        <w:t>being declared a holiday for the Employer, the bids will be</w:t>
      </w:r>
      <w:r w:rsidR="007133FB">
        <w:rPr>
          <w:rFonts w:eastAsia="Cambria"/>
          <w:sz w:val="22"/>
          <w:szCs w:val="22"/>
        </w:rPr>
        <w:t xml:space="preserve"> </w:t>
      </w:r>
      <w:r w:rsidRPr="007133FB">
        <w:rPr>
          <w:rFonts w:eastAsia="Cambria"/>
          <w:sz w:val="22"/>
          <w:szCs w:val="22"/>
        </w:rPr>
        <w:t xml:space="preserve">received </w:t>
      </w:r>
      <w:r w:rsidR="00FD3B5F" w:rsidRPr="007133FB">
        <w:rPr>
          <w:rFonts w:eastAsia="Cambria"/>
          <w:sz w:val="22"/>
          <w:szCs w:val="22"/>
        </w:rPr>
        <w:t>up to</w:t>
      </w:r>
      <w:r w:rsidRPr="007133FB">
        <w:rPr>
          <w:rFonts w:eastAsia="Cambria"/>
          <w:sz w:val="22"/>
          <w:szCs w:val="22"/>
        </w:rPr>
        <w:t xml:space="preserve"> the appointed time on</w:t>
      </w:r>
      <w:r w:rsidRPr="0012514B">
        <w:rPr>
          <w:rFonts w:eastAsia="Cambria"/>
          <w:spacing w:val="2"/>
          <w:w w:val="105"/>
          <w:sz w:val="22"/>
          <w:szCs w:val="22"/>
        </w:rPr>
        <w:t xml:space="preserve"> </w:t>
      </w:r>
      <w:r w:rsidRPr="0012514B">
        <w:rPr>
          <w:rFonts w:eastAsia="Cambria"/>
          <w:b/>
          <w:bCs/>
          <w:i/>
          <w:iCs/>
          <w:w w:val="105"/>
          <w:sz w:val="22"/>
          <w:szCs w:val="22"/>
        </w:rPr>
        <w:t>the</w:t>
      </w:r>
      <w:r w:rsidRPr="0012514B">
        <w:rPr>
          <w:rFonts w:eastAsia="Cambria"/>
          <w:b/>
          <w:bCs/>
          <w:i/>
          <w:iCs/>
          <w:spacing w:val="1"/>
          <w:w w:val="105"/>
          <w:sz w:val="22"/>
          <w:szCs w:val="22"/>
        </w:rPr>
        <w:t xml:space="preserve"> </w:t>
      </w:r>
      <w:r w:rsidRPr="0012514B">
        <w:rPr>
          <w:rFonts w:eastAsia="Cambria"/>
          <w:b/>
          <w:bCs/>
          <w:i/>
          <w:iCs/>
          <w:w w:val="105"/>
          <w:sz w:val="22"/>
          <w:szCs w:val="22"/>
        </w:rPr>
        <w:t>next</w:t>
      </w:r>
      <w:r w:rsidRPr="0012514B">
        <w:rPr>
          <w:rFonts w:eastAsia="Cambria"/>
          <w:b/>
          <w:bCs/>
          <w:i/>
          <w:iCs/>
          <w:spacing w:val="-1"/>
          <w:w w:val="105"/>
          <w:sz w:val="22"/>
          <w:szCs w:val="22"/>
        </w:rPr>
        <w:t xml:space="preserve"> </w:t>
      </w:r>
      <w:r w:rsidRPr="0012514B">
        <w:rPr>
          <w:rFonts w:eastAsia="Cambria"/>
          <w:b/>
          <w:bCs/>
          <w:i/>
          <w:iCs/>
          <w:w w:val="105"/>
          <w:sz w:val="22"/>
          <w:szCs w:val="22"/>
        </w:rPr>
        <w:t>working</w:t>
      </w:r>
      <w:r w:rsidRPr="0012514B">
        <w:rPr>
          <w:rFonts w:eastAsia="Cambria"/>
          <w:b/>
          <w:bCs/>
          <w:i/>
          <w:iCs/>
          <w:spacing w:val="2"/>
          <w:w w:val="105"/>
          <w:sz w:val="22"/>
          <w:szCs w:val="22"/>
        </w:rPr>
        <w:t xml:space="preserve"> </w:t>
      </w:r>
      <w:r w:rsidRPr="0012514B">
        <w:rPr>
          <w:rFonts w:eastAsia="Cambria"/>
          <w:b/>
          <w:bCs/>
          <w:i/>
          <w:iCs/>
          <w:w w:val="105"/>
          <w:sz w:val="22"/>
          <w:szCs w:val="22"/>
        </w:rPr>
        <w:t>day</w:t>
      </w:r>
      <w:r w:rsidRPr="0012514B">
        <w:rPr>
          <w:rFonts w:eastAsia="Cambria"/>
          <w:w w:val="105"/>
          <w:sz w:val="22"/>
          <w:szCs w:val="22"/>
        </w:rPr>
        <w:t>.</w:t>
      </w:r>
    </w:p>
    <w:p w:rsidR="002957DC" w:rsidRPr="0012514B" w:rsidRDefault="002957DC">
      <w:pPr>
        <w:widowControl w:val="0"/>
        <w:autoSpaceDE w:val="0"/>
        <w:autoSpaceDN w:val="0"/>
        <w:spacing w:before="4"/>
        <w:rPr>
          <w:rFonts w:eastAsia="Cambria"/>
          <w:sz w:val="22"/>
          <w:szCs w:val="22"/>
        </w:rPr>
      </w:pPr>
    </w:p>
    <w:p w:rsidR="002957DC" w:rsidRPr="0012514B" w:rsidRDefault="007C76D0">
      <w:pPr>
        <w:widowControl w:val="0"/>
        <w:numPr>
          <w:ilvl w:val="1"/>
          <w:numId w:val="11"/>
        </w:numPr>
        <w:tabs>
          <w:tab w:val="left" w:pos="1188"/>
          <w:tab w:val="left" w:pos="1189"/>
        </w:tabs>
        <w:autoSpaceDE w:val="0"/>
        <w:autoSpaceDN w:val="0"/>
        <w:spacing w:line="254" w:lineRule="auto"/>
        <w:ind w:right="245"/>
        <w:jc w:val="both"/>
        <w:rPr>
          <w:rFonts w:eastAsia="Cambria"/>
          <w:sz w:val="22"/>
          <w:szCs w:val="22"/>
        </w:rPr>
      </w:pPr>
      <w:r w:rsidRPr="0012514B">
        <w:rPr>
          <w:rFonts w:eastAsia="Cambria"/>
          <w:w w:val="105"/>
          <w:sz w:val="22"/>
          <w:szCs w:val="22"/>
        </w:rPr>
        <w:t xml:space="preserve">During the opening of bids, </w:t>
      </w:r>
      <w:r w:rsidRPr="0012514B">
        <w:rPr>
          <w:rFonts w:eastAsia="Cambria"/>
          <w:b/>
          <w:bCs/>
          <w:i/>
          <w:iCs/>
          <w:w w:val="105"/>
          <w:sz w:val="22"/>
          <w:szCs w:val="22"/>
        </w:rPr>
        <w:t>Envelopes marked “Withdrawal” shall be</w:t>
      </w:r>
      <w:r w:rsidRPr="0012514B">
        <w:rPr>
          <w:rFonts w:eastAsia="Cambria"/>
          <w:b/>
          <w:bCs/>
          <w:i/>
          <w:iCs/>
          <w:spacing w:val="-53"/>
          <w:w w:val="105"/>
          <w:sz w:val="22"/>
          <w:szCs w:val="22"/>
        </w:rPr>
        <w:t xml:space="preserve"> </w:t>
      </w:r>
      <w:r w:rsidRPr="0012514B">
        <w:rPr>
          <w:rFonts w:eastAsia="Cambria"/>
          <w:b/>
          <w:bCs/>
          <w:i/>
          <w:iCs/>
          <w:w w:val="105"/>
          <w:sz w:val="22"/>
          <w:szCs w:val="22"/>
        </w:rPr>
        <w:t>opened first.</w:t>
      </w:r>
      <w:r w:rsidRPr="0012514B">
        <w:rPr>
          <w:rFonts w:eastAsia="Cambria"/>
          <w:w w:val="105"/>
          <w:sz w:val="22"/>
          <w:szCs w:val="22"/>
        </w:rPr>
        <w:t xml:space="preserve"> Bids withdrawn pursuant to </w:t>
      </w:r>
      <w:r w:rsidRPr="0012514B">
        <w:rPr>
          <w:rFonts w:eastAsia="Cambria"/>
          <w:b/>
          <w:i/>
          <w:w w:val="105"/>
          <w:sz w:val="22"/>
          <w:szCs w:val="22"/>
        </w:rPr>
        <w:t>ITB Clause 19</w:t>
      </w:r>
      <w:r w:rsidRPr="0012514B">
        <w:rPr>
          <w:rFonts w:eastAsia="Cambria"/>
          <w:w w:val="105"/>
          <w:sz w:val="22"/>
          <w:szCs w:val="22"/>
        </w:rPr>
        <w:t xml:space="preserve"> shall not</w:t>
      </w:r>
      <w:r w:rsidRPr="0012514B">
        <w:rPr>
          <w:rFonts w:eastAsia="Cambria"/>
          <w:spacing w:val="1"/>
          <w:w w:val="105"/>
          <w:sz w:val="22"/>
          <w:szCs w:val="22"/>
        </w:rPr>
        <w:t xml:space="preserve"> </w:t>
      </w:r>
      <w:r w:rsidRPr="0012514B">
        <w:rPr>
          <w:rFonts w:eastAsia="Cambria"/>
          <w:w w:val="105"/>
          <w:sz w:val="22"/>
          <w:szCs w:val="22"/>
        </w:rPr>
        <w:t>be</w:t>
      </w:r>
      <w:r w:rsidRPr="0012514B">
        <w:rPr>
          <w:rFonts w:eastAsia="Cambria"/>
          <w:spacing w:val="4"/>
          <w:w w:val="105"/>
          <w:sz w:val="22"/>
          <w:szCs w:val="22"/>
        </w:rPr>
        <w:t xml:space="preserve"> </w:t>
      </w:r>
      <w:r w:rsidRPr="0012514B">
        <w:rPr>
          <w:rFonts w:eastAsia="Cambria"/>
          <w:w w:val="105"/>
          <w:sz w:val="22"/>
          <w:szCs w:val="22"/>
        </w:rPr>
        <w:t>opened.</w:t>
      </w:r>
    </w:p>
    <w:p w:rsidR="002957DC" w:rsidRPr="0012514B" w:rsidRDefault="002957DC">
      <w:pPr>
        <w:widowControl w:val="0"/>
        <w:autoSpaceDE w:val="0"/>
        <w:autoSpaceDN w:val="0"/>
        <w:spacing w:before="5"/>
        <w:rPr>
          <w:rFonts w:eastAsia="Cambria"/>
          <w:sz w:val="22"/>
          <w:szCs w:val="22"/>
        </w:rPr>
      </w:pPr>
    </w:p>
    <w:p w:rsidR="002957DC" w:rsidRPr="0012514B" w:rsidRDefault="007C76D0">
      <w:pPr>
        <w:widowControl w:val="0"/>
        <w:numPr>
          <w:ilvl w:val="1"/>
          <w:numId w:val="11"/>
        </w:numPr>
        <w:tabs>
          <w:tab w:val="left" w:pos="1188"/>
          <w:tab w:val="left" w:pos="1189"/>
        </w:tabs>
        <w:autoSpaceDE w:val="0"/>
        <w:autoSpaceDN w:val="0"/>
        <w:spacing w:line="254" w:lineRule="auto"/>
        <w:ind w:right="242"/>
        <w:jc w:val="both"/>
        <w:rPr>
          <w:rFonts w:eastAsia="Cambria"/>
          <w:sz w:val="22"/>
          <w:szCs w:val="22"/>
        </w:rPr>
      </w:pPr>
      <w:r w:rsidRPr="007133FB">
        <w:rPr>
          <w:rFonts w:eastAsia="Cambria"/>
          <w:sz w:val="22"/>
          <w:szCs w:val="22"/>
        </w:rPr>
        <w:t>For all other Bids, the bidders’ names, deviation having cost of withdrawal, if any, the presence of bid security, Integrity Pact, Safety Pact and any such other details as the Employer may consider appropriate will be</w:t>
      </w:r>
      <w:r w:rsidR="008569A4" w:rsidRPr="007133FB">
        <w:rPr>
          <w:rFonts w:eastAsia="Cambria"/>
          <w:sz w:val="22"/>
          <w:szCs w:val="22"/>
        </w:rPr>
        <w:t xml:space="preserve"> verified.</w:t>
      </w:r>
      <w:r w:rsidRPr="007133FB">
        <w:rPr>
          <w:rFonts w:eastAsia="Cambria"/>
          <w:sz w:val="22"/>
          <w:szCs w:val="22"/>
        </w:rPr>
        <w:t xml:space="preserve"> No bid shall be rejected </w:t>
      </w:r>
      <w:proofErr w:type="spellStart"/>
      <w:r w:rsidRPr="007133FB">
        <w:rPr>
          <w:rFonts w:eastAsia="Cambria"/>
          <w:sz w:val="22"/>
          <w:szCs w:val="22"/>
        </w:rPr>
        <w:t>at</w:t>
      </w:r>
      <w:proofErr w:type="spellEnd"/>
      <w:r w:rsidRPr="007133FB">
        <w:rPr>
          <w:rFonts w:eastAsia="Cambria"/>
          <w:sz w:val="22"/>
          <w:szCs w:val="22"/>
        </w:rPr>
        <w:t xml:space="preserve"> bid opening except for late bids pursuant </w:t>
      </w:r>
      <w:r w:rsidR="007133FB" w:rsidRPr="007133FB">
        <w:rPr>
          <w:rFonts w:eastAsia="Cambria"/>
          <w:sz w:val="22"/>
          <w:szCs w:val="22"/>
        </w:rPr>
        <w:t>to</w:t>
      </w:r>
      <w:r w:rsidR="007133FB">
        <w:rPr>
          <w:rFonts w:eastAsia="Cambria"/>
          <w:sz w:val="22"/>
          <w:szCs w:val="22"/>
        </w:rPr>
        <w:t xml:space="preserve"> </w:t>
      </w:r>
      <w:r w:rsidR="007133FB" w:rsidRPr="007133FB">
        <w:rPr>
          <w:rFonts w:eastAsia="Cambria"/>
          <w:b/>
          <w:bCs/>
          <w:sz w:val="22"/>
          <w:szCs w:val="22"/>
        </w:rPr>
        <w:t>ITB</w:t>
      </w:r>
      <w:r w:rsidRPr="007133FB">
        <w:rPr>
          <w:rFonts w:eastAsia="Cambria"/>
          <w:b/>
          <w:bCs/>
          <w:sz w:val="22"/>
          <w:szCs w:val="22"/>
        </w:rPr>
        <w:t xml:space="preserve"> Clause 18</w:t>
      </w:r>
      <w:r w:rsidRPr="00FD2A11">
        <w:rPr>
          <w:rFonts w:eastAsia="Cambria"/>
          <w:spacing w:val="-1"/>
          <w:w w:val="105"/>
          <w:sz w:val="22"/>
          <w:szCs w:val="22"/>
        </w:rPr>
        <w:t>.</w:t>
      </w:r>
      <w:r w:rsidRPr="00FD2A11">
        <w:rPr>
          <w:rFonts w:eastAsia="Cambria"/>
          <w:spacing w:val="-11"/>
          <w:w w:val="105"/>
          <w:sz w:val="22"/>
          <w:szCs w:val="22"/>
        </w:rPr>
        <w:t xml:space="preserve"> </w:t>
      </w:r>
      <w:r w:rsidRPr="007133FB">
        <w:rPr>
          <w:rFonts w:eastAsia="Cambria"/>
          <w:sz w:val="22"/>
          <w:szCs w:val="22"/>
        </w:rPr>
        <w:t xml:space="preserve">However, opening of bid, whether or not accompanied with the </w:t>
      </w:r>
      <w:r w:rsidRPr="007133FB">
        <w:rPr>
          <w:rFonts w:eastAsia="Cambria"/>
          <w:sz w:val="22"/>
          <w:szCs w:val="22"/>
        </w:rPr>
        <w:lastRenderedPageBreak/>
        <w:t xml:space="preserve">Tender </w:t>
      </w:r>
      <w:r w:rsidR="006D0A63" w:rsidRPr="007133FB">
        <w:rPr>
          <w:rFonts w:eastAsia="Cambria"/>
          <w:sz w:val="22"/>
          <w:szCs w:val="22"/>
        </w:rPr>
        <w:t xml:space="preserve">document </w:t>
      </w:r>
      <w:r w:rsidRPr="007133FB">
        <w:rPr>
          <w:rFonts w:eastAsia="Cambria"/>
          <w:sz w:val="22"/>
          <w:szCs w:val="22"/>
        </w:rPr>
        <w:t>fee</w:t>
      </w:r>
      <w:r w:rsidR="00FD3B5F" w:rsidRPr="007133FB">
        <w:rPr>
          <w:rFonts w:eastAsia="Cambria"/>
          <w:sz w:val="22"/>
          <w:szCs w:val="22"/>
        </w:rPr>
        <w:t xml:space="preserve"> </w:t>
      </w:r>
      <w:r w:rsidR="006D0A63" w:rsidRPr="007133FB">
        <w:rPr>
          <w:rFonts w:eastAsia="Cambria"/>
          <w:sz w:val="22"/>
          <w:szCs w:val="22"/>
        </w:rPr>
        <w:t>and/or</w:t>
      </w:r>
      <w:r w:rsidR="00FD3B5F" w:rsidRPr="007133FB">
        <w:rPr>
          <w:rFonts w:eastAsia="Cambria"/>
          <w:sz w:val="22"/>
          <w:szCs w:val="22"/>
        </w:rPr>
        <w:t xml:space="preserve"> tender processing fee</w:t>
      </w:r>
      <w:r w:rsidRPr="007133FB">
        <w:rPr>
          <w:rFonts w:eastAsia="Cambria"/>
          <w:sz w:val="22"/>
          <w:szCs w:val="22"/>
        </w:rPr>
        <w:t xml:space="preserve"> and/or bid security and/ or Integrity Pact and/or Safety Pact, shall not be construed to imply its acceptability which shall be examined in detail pursuant to the provisions contained in this Section-II.</w:t>
      </w:r>
    </w:p>
    <w:p w:rsidR="002957DC" w:rsidRPr="0012514B" w:rsidRDefault="002957DC">
      <w:pPr>
        <w:widowControl w:val="0"/>
        <w:autoSpaceDE w:val="0"/>
        <w:autoSpaceDN w:val="0"/>
        <w:spacing w:before="7"/>
        <w:rPr>
          <w:rFonts w:eastAsia="Cambria"/>
          <w:sz w:val="22"/>
          <w:szCs w:val="22"/>
        </w:rPr>
      </w:pPr>
    </w:p>
    <w:p w:rsidR="002957DC" w:rsidRPr="0012514B" w:rsidRDefault="007C76D0">
      <w:pPr>
        <w:widowControl w:val="0"/>
        <w:autoSpaceDE w:val="0"/>
        <w:autoSpaceDN w:val="0"/>
        <w:spacing w:line="254" w:lineRule="auto"/>
        <w:ind w:left="1188" w:right="243"/>
        <w:jc w:val="both"/>
        <w:rPr>
          <w:rFonts w:eastAsia="Cambria"/>
          <w:b/>
          <w:bCs/>
          <w:i/>
          <w:iCs/>
          <w:sz w:val="22"/>
          <w:szCs w:val="22"/>
        </w:rPr>
      </w:pPr>
      <w:r w:rsidRPr="0012514B">
        <w:rPr>
          <w:rFonts w:eastAsia="Cambria"/>
          <w:sz w:val="22"/>
          <w:szCs w:val="22"/>
        </w:rPr>
        <w:t>On</w:t>
      </w:r>
      <w:r w:rsidRPr="007133FB">
        <w:rPr>
          <w:rFonts w:eastAsia="Cambria"/>
          <w:sz w:val="22"/>
          <w:szCs w:val="22"/>
        </w:rPr>
        <w:t xml:space="preserve"> </w:t>
      </w:r>
      <w:r w:rsidRPr="0012514B">
        <w:rPr>
          <w:rFonts w:eastAsia="Cambria"/>
          <w:sz w:val="22"/>
          <w:szCs w:val="22"/>
        </w:rPr>
        <w:t>behalf</w:t>
      </w:r>
      <w:r w:rsidRPr="007133FB">
        <w:rPr>
          <w:rFonts w:eastAsia="Cambria"/>
          <w:sz w:val="22"/>
          <w:szCs w:val="22"/>
        </w:rPr>
        <w:t xml:space="preserve"> </w:t>
      </w:r>
      <w:r w:rsidRPr="0012514B">
        <w:rPr>
          <w:rFonts w:eastAsia="Cambria"/>
          <w:sz w:val="22"/>
          <w:szCs w:val="22"/>
        </w:rPr>
        <w:t>of</w:t>
      </w:r>
      <w:r w:rsidRPr="007133FB">
        <w:rPr>
          <w:rFonts w:eastAsia="Cambria"/>
          <w:sz w:val="22"/>
          <w:szCs w:val="22"/>
        </w:rPr>
        <w:t xml:space="preserve"> </w:t>
      </w:r>
      <w:r w:rsidRPr="0012514B">
        <w:rPr>
          <w:rFonts w:eastAsia="Cambria"/>
          <w:sz w:val="22"/>
          <w:szCs w:val="22"/>
        </w:rPr>
        <w:t>Employer,</w:t>
      </w:r>
      <w:r w:rsidRPr="007133FB">
        <w:rPr>
          <w:rFonts w:eastAsia="Cambria"/>
          <w:sz w:val="22"/>
          <w:szCs w:val="22"/>
        </w:rPr>
        <w:t xml:space="preserve"> </w:t>
      </w:r>
      <w:r w:rsidRPr="0012514B">
        <w:rPr>
          <w:rFonts w:eastAsia="Cambria"/>
          <w:sz w:val="22"/>
          <w:szCs w:val="22"/>
        </w:rPr>
        <w:t>the</w:t>
      </w:r>
      <w:r w:rsidRPr="0012514B">
        <w:rPr>
          <w:rFonts w:eastAsia="Cambria"/>
          <w:spacing w:val="1"/>
          <w:sz w:val="22"/>
          <w:szCs w:val="22"/>
        </w:rPr>
        <w:t xml:space="preserve"> </w:t>
      </w:r>
      <w:r w:rsidRPr="0012514B">
        <w:rPr>
          <w:rFonts w:eastAsia="Cambria"/>
          <w:b/>
          <w:sz w:val="22"/>
          <w:szCs w:val="22"/>
        </w:rPr>
        <w:t>Integrity</w:t>
      </w:r>
      <w:r w:rsidRPr="0012514B">
        <w:rPr>
          <w:rFonts w:eastAsia="Cambria"/>
          <w:b/>
          <w:spacing w:val="1"/>
          <w:sz w:val="22"/>
          <w:szCs w:val="22"/>
        </w:rPr>
        <w:t xml:space="preserve"> </w:t>
      </w:r>
      <w:r w:rsidRPr="0012514B">
        <w:rPr>
          <w:rFonts w:eastAsia="Cambria"/>
          <w:b/>
          <w:sz w:val="22"/>
          <w:szCs w:val="22"/>
        </w:rPr>
        <w:t>Pact</w:t>
      </w:r>
      <w:r w:rsidRPr="0012514B">
        <w:rPr>
          <w:rFonts w:eastAsia="Cambria"/>
          <w:b/>
          <w:spacing w:val="1"/>
          <w:sz w:val="22"/>
          <w:szCs w:val="22"/>
        </w:rPr>
        <w:t xml:space="preserve"> </w:t>
      </w:r>
      <w:r w:rsidRPr="0012514B">
        <w:rPr>
          <w:rFonts w:eastAsia="Cambria"/>
          <w:b/>
          <w:sz w:val="22"/>
          <w:szCs w:val="22"/>
        </w:rPr>
        <w:t>and</w:t>
      </w:r>
      <w:r w:rsidRPr="0012514B">
        <w:rPr>
          <w:rFonts w:eastAsia="Cambria"/>
          <w:b/>
          <w:spacing w:val="52"/>
          <w:sz w:val="22"/>
          <w:szCs w:val="22"/>
        </w:rPr>
        <w:t xml:space="preserve"> </w:t>
      </w:r>
      <w:r w:rsidRPr="0012514B">
        <w:rPr>
          <w:rFonts w:eastAsia="Cambria"/>
          <w:b/>
          <w:sz w:val="22"/>
          <w:szCs w:val="22"/>
        </w:rPr>
        <w:t>Safety</w:t>
      </w:r>
      <w:r w:rsidRPr="0012514B">
        <w:rPr>
          <w:rFonts w:eastAsia="Cambria"/>
          <w:b/>
          <w:spacing w:val="53"/>
          <w:sz w:val="22"/>
          <w:szCs w:val="22"/>
        </w:rPr>
        <w:t xml:space="preserve"> </w:t>
      </w:r>
      <w:r w:rsidRPr="0012514B">
        <w:rPr>
          <w:rFonts w:eastAsia="Cambria"/>
          <w:b/>
          <w:sz w:val="22"/>
          <w:szCs w:val="22"/>
        </w:rPr>
        <w:t>Pact</w:t>
      </w:r>
      <w:r w:rsidRPr="0012514B">
        <w:rPr>
          <w:rFonts w:eastAsia="Cambria"/>
          <w:spacing w:val="53"/>
          <w:sz w:val="22"/>
          <w:szCs w:val="22"/>
        </w:rPr>
        <w:t xml:space="preserve"> </w:t>
      </w:r>
      <w:r w:rsidRPr="0012514B">
        <w:rPr>
          <w:rFonts w:eastAsia="Cambria"/>
          <w:sz w:val="22"/>
          <w:szCs w:val="22"/>
        </w:rPr>
        <w:t>will</w:t>
      </w:r>
      <w:r w:rsidRPr="007133FB">
        <w:rPr>
          <w:rFonts w:eastAsia="Cambria"/>
          <w:sz w:val="22"/>
          <w:szCs w:val="22"/>
        </w:rPr>
        <w:t xml:space="preserve"> </w:t>
      </w:r>
      <w:r w:rsidRPr="0012514B">
        <w:rPr>
          <w:rFonts w:eastAsia="Cambria"/>
          <w:sz w:val="22"/>
          <w:szCs w:val="22"/>
        </w:rPr>
        <w:t>be</w:t>
      </w:r>
      <w:r w:rsidRPr="007133FB">
        <w:rPr>
          <w:rFonts w:eastAsia="Cambria"/>
          <w:sz w:val="22"/>
          <w:szCs w:val="22"/>
        </w:rPr>
        <w:t xml:space="preserve"> </w:t>
      </w:r>
      <w:r w:rsidRPr="0012514B">
        <w:rPr>
          <w:rFonts w:eastAsia="Cambria"/>
          <w:sz w:val="22"/>
          <w:szCs w:val="22"/>
        </w:rPr>
        <w:t>signed</w:t>
      </w:r>
      <w:r w:rsidRPr="007133FB">
        <w:rPr>
          <w:rFonts w:eastAsia="Cambria"/>
          <w:sz w:val="22"/>
          <w:szCs w:val="22"/>
        </w:rPr>
        <w:t xml:space="preserve"> </w:t>
      </w:r>
      <w:r w:rsidRPr="0012514B">
        <w:rPr>
          <w:rFonts w:eastAsia="Cambria"/>
          <w:sz w:val="22"/>
          <w:szCs w:val="22"/>
        </w:rPr>
        <w:t>by</w:t>
      </w:r>
      <w:r w:rsidRPr="007133FB">
        <w:rPr>
          <w:rFonts w:eastAsia="Cambria"/>
          <w:sz w:val="22"/>
          <w:szCs w:val="22"/>
        </w:rPr>
        <w:t xml:space="preserve"> </w:t>
      </w:r>
      <w:r w:rsidRPr="0012514B">
        <w:rPr>
          <w:rFonts w:eastAsia="Cambria"/>
          <w:sz w:val="22"/>
          <w:szCs w:val="22"/>
        </w:rPr>
        <w:t>its</w:t>
      </w:r>
      <w:r w:rsidRPr="007133FB">
        <w:rPr>
          <w:rFonts w:eastAsia="Cambria"/>
          <w:sz w:val="22"/>
          <w:szCs w:val="22"/>
        </w:rPr>
        <w:t xml:space="preserve"> </w:t>
      </w:r>
      <w:r w:rsidRPr="0012514B">
        <w:rPr>
          <w:rFonts w:eastAsia="Cambria"/>
          <w:sz w:val="22"/>
          <w:szCs w:val="22"/>
        </w:rPr>
        <w:t>representative</w:t>
      </w:r>
      <w:r w:rsidRPr="007133FB">
        <w:rPr>
          <w:rFonts w:eastAsia="Cambria"/>
          <w:sz w:val="22"/>
          <w:szCs w:val="22"/>
        </w:rPr>
        <w:t xml:space="preserve"> </w:t>
      </w:r>
      <w:r w:rsidRPr="0012514B">
        <w:rPr>
          <w:rFonts w:eastAsia="Cambria"/>
          <w:sz w:val="22"/>
          <w:szCs w:val="22"/>
        </w:rPr>
        <w:t>at</w:t>
      </w:r>
      <w:r w:rsidRPr="007133FB">
        <w:rPr>
          <w:rFonts w:eastAsia="Cambria"/>
          <w:sz w:val="22"/>
          <w:szCs w:val="22"/>
        </w:rPr>
        <w:t xml:space="preserve"> </w:t>
      </w:r>
      <w:r w:rsidRPr="0012514B">
        <w:rPr>
          <w:rFonts w:eastAsia="Cambria"/>
          <w:sz w:val="22"/>
          <w:szCs w:val="22"/>
        </w:rPr>
        <w:t>the</w:t>
      </w:r>
      <w:r w:rsidRPr="007133FB">
        <w:rPr>
          <w:rFonts w:eastAsia="Cambria"/>
          <w:sz w:val="22"/>
          <w:szCs w:val="22"/>
        </w:rPr>
        <w:t xml:space="preserve"> </w:t>
      </w:r>
      <w:r w:rsidRPr="0012514B">
        <w:rPr>
          <w:rFonts w:eastAsia="Cambria"/>
          <w:sz w:val="22"/>
          <w:szCs w:val="22"/>
        </w:rPr>
        <w:t>time</w:t>
      </w:r>
      <w:r w:rsidRPr="007133FB">
        <w:rPr>
          <w:rFonts w:eastAsia="Cambria"/>
          <w:sz w:val="22"/>
          <w:szCs w:val="22"/>
        </w:rPr>
        <w:t xml:space="preserve"> </w:t>
      </w:r>
      <w:r w:rsidRPr="0012514B">
        <w:rPr>
          <w:rFonts w:eastAsia="Cambria"/>
          <w:sz w:val="22"/>
          <w:szCs w:val="22"/>
        </w:rPr>
        <w:t>of</w:t>
      </w:r>
      <w:r w:rsidRPr="007133FB">
        <w:rPr>
          <w:rFonts w:eastAsia="Cambria"/>
          <w:sz w:val="22"/>
          <w:szCs w:val="22"/>
        </w:rPr>
        <w:t xml:space="preserve"> </w:t>
      </w:r>
      <w:r w:rsidRPr="0012514B">
        <w:rPr>
          <w:rFonts w:eastAsia="Cambria"/>
          <w:sz w:val="22"/>
          <w:szCs w:val="22"/>
        </w:rPr>
        <w:t>Bid</w:t>
      </w:r>
      <w:r w:rsidRPr="007133FB">
        <w:rPr>
          <w:rFonts w:eastAsia="Cambria"/>
          <w:sz w:val="22"/>
          <w:szCs w:val="22"/>
        </w:rPr>
        <w:t xml:space="preserve"> </w:t>
      </w:r>
      <w:r w:rsidRPr="0012514B">
        <w:rPr>
          <w:rFonts w:eastAsia="Cambria"/>
          <w:sz w:val="22"/>
          <w:szCs w:val="22"/>
        </w:rPr>
        <w:t>Opening.</w:t>
      </w:r>
      <w:r w:rsidRPr="007133FB">
        <w:rPr>
          <w:rFonts w:eastAsia="Cambria"/>
          <w:sz w:val="22"/>
          <w:szCs w:val="22"/>
        </w:rPr>
        <w:t xml:space="preserve"> </w:t>
      </w:r>
      <w:r w:rsidRPr="0012514B">
        <w:rPr>
          <w:rFonts w:eastAsia="Cambria"/>
          <w:sz w:val="22"/>
          <w:szCs w:val="22"/>
        </w:rPr>
        <w:t>One</w:t>
      </w:r>
      <w:r w:rsidRPr="007133FB">
        <w:rPr>
          <w:rFonts w:eastAsia="Cambria"/>
          <w:sz w:val="22"/>
          <w:szCs w:val="22"/>
        </w:rPr>
        <w:t xml:space="preserve"> </w:t>
      </w:r>
      <w:r w:rsidRPr="0012514B">
        <w:rPr>
          <w:rFonts w:eastAsia="Cambria"/>
          <w:sz w:val="22"/>
          <w:szCs w:val="22"/>
        </w:rPr>
        <w:t>original</w:t>
      </w:r>
      <w:r w:rsidRPr="007133FB">
        <w:rPr>
          <w:rFonts w:eastAsia="Cambria"/>
          <w:sz w:val="22"/>
          <w:szCs w:val="22"/>
        </w:rPr>
        <w:t xml:space="preserve"> </w:t>
      </w:r>
      <w:r w:rsidRPr="0012514B">
        <w:rPr>
          <w:rFonts w:eastAsia="Cambria"/>
          <w:sz w:val="22"/>
          <w:szCs w:val="22"/>
        </w:rPr>
        <w:t>of the Integrity Pact and Safety Pact will be retained by Employer and</w:t>
      </w:r>
      <w:r w:rsidRPr="007133FB">
        <w:rPr>
          <w:rFonts w:eastAsia="Cambria"/>
          <w:sz w:val="22"/>
          <w:szCs w:val="22"/>
        </w:rPr>
        <w:t xml:space="preserve"> </w:t>
      </w:r>
      <w:r w:rsidRPr="0012514B">
        <w:rPr>
          <w:rFonts w:eastAsia="Cambria"/>
          <w:sz w:val="22"/>
          <w:szCs w:val="22"/>
        </w:rPr>
        <w:t>the other original will be returned to the representative of the bidders</w:t>
      </w:r>
      <w:r w:rsidRPr="007133FB">
        <w:rPr>
          <w:rFonts w:eastAsia="Cambria"/>
          <w:sz w:val="22"/>
          <w:szCs w:val="22"/>
        </w:rPr>
        <w:t xml:space="preserve"> </w:t>
      </w:r>
      <w:r w:rsidRPr="0012514B">
        <w:rPr>
          <w:rFonts w:eastAsia="Cambria"/>
          <w:sz w:val="22"/>
          <w:szCs w:val="22"/>
        </w:rPr>
        <w:t>present</w:t>
      </w:r>
      <w:r w:rsidRPr="007133FB">
        <w:rPr>
          <w:rFonts w:eastAsia="Cambria"/>
          <w:sz w:val="22"/>
          <w:szCs w:val="22"/>
        </w:rPr>
        <w:t xml:space="preserve"> </w:t>
      </w:r>
      <w:r w:rsidRPr="0012514B">
        <w:rPr>
          <w:rFonts w:eastAsia="Cambria"/>
          <w:sz w:val="22"/>
          <w:szCs w:val="22"/>
        </w:rPr>
        <w:t>during</w:t>
      </w:r>
      <w:r w:rsidRPr="007133FB">
        <w:rPr>
          <w:rFonts w:eastAsia="Cambria"/>
          <w:sz w:val="22"/>
          <w:szCs w:val="22"/>
        </w:rPr>
        <w:t xml:space="preserve"> </w:t>
      </w:r>
      <w:r w:rsidRPr="0012514B">
        <w:rPr>
          <w:rFonts w:eastAsia="Cambria"/>
          <w:sz w:val="22"/>
          <w:szCs w:val="22"/>
        </w:rPr>
        <w:t>bid</w:t>
      </w:r>
      <w:r w:rsidRPr="007133FB">
        <w:rPr>
          <w:rFonts w:eastAsia="Cambria"/>
          <w:sz w:val="22"/>
          <w:szCs w:val="22"/>
        </w:rPr>
        <w:t xml:space="preserve"> </w:t>
      </w:r>
      <w:r w:rsidRPr="0012514B">
        <w:rPr>
          <w:rFonts w:eastAsia="Cambria"/>
          <w:sz w:val="22"/>
          <w:szCs w:val="22"/>
        </w:rPr>
        <w:t>opening.</w:t>
      </w:r>
      <w:r w:rsidRPr="0012514B">
        <w:rPr>
          <w:rFonts w:eastAsia="Cambria"/>
          <w:spacing w:val="1"/>
          <w:sz w:val="22"/>
          <w:szCs w:val="22"/>
        </w:rPr>
        <w:t xml:space="preserve"> </w:t>
      </w:r>
      <w:r w:rsidRPr="0012514B">
        <w:rPr>
          <w:rFonts w:eastAsia="Cambria"/>
          <w:b/>
          <w:bCs/>
          <w:i/>
          <w:iCs/>
          <w:sz w:val="22"/>
          <w:szCs w:val="22"/>
        </w:rPr>
        <w:t>If</w:t>
      </w:r>
      <w:r w:rsidRPr="0012514B">
        <w:rPr>
          <w:rFonts w:eastAsia="Cambria"/>
          <w:b/>
          <w:bCs/>
          <w:i/>
          <w:iCs/>
          <w:spacing w:val="1"/>
          <w:sz w:val="22"/>
          <w:szCs w:val="22"/>
        </w:rPr>
        <w:t xml:space="preserve"> </w:t>
      </w:r>
      <w:r w:rsidRPr="0012514B">
        <w:rPr>
          <w:rFonts w:eastAsia="Cambria"/>
          <w:b/>
          <w:bCs/>
          <w:i/>
          <w:iCs/>
          <w:sz w:val="22"/>
          <w:szCs w:val="22"/>
        </w:rPr>
        <w:t>the</w:t>
      </w:r>
      <w:r w:rsidRPr="0012514B">
        <w:rPr>
          <w:rFonts w:eastAsia="Cambria"/>
          <w:b/>
          <w:bCs/>
          <w:i/>
          <w:iCs/>
          <w:spacing w:val="1"/>
          <w:sz w:val="22"/>
          <w:szCs w:val="22"/>
        </w:rPr>
        <w:t xml:space="preserve"> </w:t>
      </w:r>
      <w:r w:rsidRPr="0012514B">
        <w:rPr>
          <w:rFonts w:eastAsia="Cambria"/>
          <w:b/>
          <w:bCs/>
          <w:i/>
          <w:iCs/>
          <w:sz w:val="22"/>
          <w:szCs w:val="22"/>
        </w:rPr>
        <w:t>Bidder’s</w:t>
      </w:r>
      <w:r w:rsidRPr="0012514B">
        <w:rPr>
          <w:rFonts w:eastAsia="Cambria"/>
          <w:b/>
          <w:bCs/>
          <w:i/>
          <w:iCs/>
          <w:spacing w:val="1"/>
          <w:sz w:val="22"/>
          <w:szCs w:val="22"/>
        </w:rPr>
        <w:t xml:space="preserve"> </w:t>
      </w:r>
      <w:r w:rsidRPr="0012514B">
        <w:rPr>
          <w:rFonts w:eastAsia="Cambria"/>
          <w:b/>
          <w:bCs/>
          <w:i/>
          <w:iCs/>
          <w:sz w:val="22"/>
          <w:szCs w:val="22"/>
        </w:rPr>
        <w:t>representative</w:t>
      </w:r>
      <w:r w:rsidRPr="0012514B">
        <w:rPr>
          <w:rFonts w:eastAsia="Cambria"/>
          <w:b/>
          <w:bCs/>
          <w:i/>
          <w:iCs/>
          <w:spacing w:val="52"/>
          <w:sz w:val="22"/>
          <w:szCs w:val="22"/>
        </w:rPr>
        <w:t xml:space="preserve"> </w:t>
      </w:r>
      <w:r w:rsidRPr="0012514B">
        <w:rPr>
          <w:rFonts w:eastAsia="Cambria"/>
          <w:b/>
          <w:bCs/>
          <w:i/>
          <w:iCs/>
          <w:sz w:val="22"/>
          <w:szCs w:val="22"/>
        </w:rPr>
        <w:t>is</w:t>
      </w:r>
      <w:r w:rsidRPr="0012514B">
        <w:rPr>
          <w:rFonts w:eastAsia="Cambria"/>
          <w:b/>
          <w:bCs/>
          <w:i/>
          <w:iCs/>
          <w:spacing w:val="53"/>
          <w:sz w:val="22"/>
          <w:szCs w:val="22"/>
        </w:rPr>
        <w:t xml:space="preserve"> </w:t>
      </w:r>
      <w:r w:rsidRPr="0012514B">
        <w:rPr>
          <w:rFonts w:eastAsia="Cambria"/>
          <w:b/>
          <w:bCs/>
          <w:i/>
          <w:iCs/>
          <w:sz w:val="22"/>
          <w:szCs w:val="22"/>
        </w:rPr>
        <w:t>not</w:t>
      </w:r>
      <w:r w:rsidRPr="0012514B">
        <w:rPr>
          <w:rFonts w:eastAsia="Cambria"/>
          <w:b/>
          <w:bCs/>
          <w:i/>
          <w:iCs/>
          <w:spacing w:val="1"/>
          <w:sz w:val="22"/>
          <w:szCs w:val="22"/>
        </w:rPr>
        <w:t xml:space="preserve"> </w:t>
      </w:r>
      <w:r w:rsidRPr="0012514B">
        <w:rPr>
          <w:rFonts w:eastAsia="Cambria"/>
          <w:b/>
          <w:bCs/>
          <w:i/>
          <w:iCs/>
          <w:sz w:val="22"/>
          <w:szCs w:val="22"/>
        </w:rPr>
        <w:t>present during the Bid Opening, the other original shall be sent to the</w:t>
      </w:r>
      <w:r w:rsidRPr="0012514B">
        <w:rPr>
          <w:rFonts w:eastAsia="Cambria"/>
          <w:b/>
          <w:bCs/>
          <w:i/>
          <w:iCs/>
          <w:spacing w:val="1"/>
          <w:sz w:val="22"/>
          <w:szCs w:val="22"/>
        </w:rPr>
        <w:t xml:space="preserve"> </w:t>
      </w:r>
      <w:r w:rsidRPr="0012514B">
        <w:rPr>
          <w:rFonts w:eastAsia="Cambria"/>
          <w:b/>
          <w:bCs/>
          <w:i/>
          <w:iCs/>
          <w:sz w:val="22"/>
          <w:szCs w:val="22"/>
        </w:rPr>
        <w:t>bidder</w:t>
      </w:r>
      <w:r w:rsidRPr="0012514B">
        <w:rPr>
          <w:rFonts w:eastAsia="Cambria"/>
          <w:b/>
          <w:bCs/>
          <w:i/>
          <w:iCs/>
          <w:spacing w:val="8"/>
          <w:sz w:val="22"/>
          <w:szCs w:val="22"/>
        </w:rPr>
        <w:t xml:space="preserve"> </w:t>
      </w:r>
      <w:r w:rsidRPr="0012514B">
        <w:rPr>
          <w:rFonts w:eastAsia="Cambria"/>
          <w:b/>
          <w:bCs/>
          <w:i/>
          <w:iCs/>
          <w:sz w:val="22"/>
          <w:szCs w:val="22"/>
        </w:rPr>
        <w:t>by</w:t>
      </w:r>
      <w:r w:rsidRPr="0012514B">
        <w:rPr>
          <w:rFonts w:eastAsia="Cambria"/>
          <w:b/>
          <w:bCs/>
          <w:i/>
          <w:iCs/>
          <w:spacing w:val="8"/>
          <w:sz w:val="22"/>
          <w:szCs w:val="22"/>
        </w:rPr>
        <w:t xml:space="preserve"> </w:t>
      </w:r>
      <w:r w:rsidRPr="0012514B">
        <w:rPr>
          <w:rFonts w:eastAsia="Cambria"/>
          <w:b/>
          <w:bCs/>
          <w:i/>
          <w:iCs/>
          <w:sz w:val="22"/>
          <w:szCs w:val="22"/>
        </w:rPr>
        <w:t>post/courier.</w:t>
      </w:r>
    </w:p>
    <w:p w:rsidR="002957DC" w:rsidRPr="0012514B" w:rsidRDefault="002957DC">
      <w:pPr>
        <w:widowControl w:val="0"/>
        <w:autoSpaceDE w:val="0"/>
        <w:autoSpaceDN w:val="0"/>
        <w:spacing w:before="5"/>
        <w:rPr>
          <w:rFonts w:eastAsia="Cambria"/>
          <w:sz w:val="22"/>
          <w:szCs w:val="22"/>
        </w:rPr>
      </w:pPr>
    </w:p>
    <w:p w:rsidR="002957DC" w:rsidRPr="0012514B" w:rsidRDefault="007C76D0">
      <w:pPr>
        <w:widowControl w:val="0"/>
        <w:numPr>
          <w:ilvl w:val="1"/>
          <w:numId w:val="11"/>
        </w:numPr>
        <w:tabs>
          <w:tab w:val="left" w:pos="1188"/>
          <w:tab w:val="left" w:pos="1189"/>
        </w:tabs>
        <w:autoSpaceDE w:val="0"/>
        <w:autoSpaceDN w:val="0"/>
        <w:spacing w:line="254" w:lineRule="auto"/>
        <w:ind w:right="244"/>
        <w:jc w:val="both"/>
        <w:rPr>
          <w:rFonts w:eastAsia="Cambria"/>
          <w:sz w:val="22"/>
          <w:szCs w:val="22"/>
        </w:rPr>
      </w:pPr>
      <w:r w:rsidRPr="007133FB">
        <w:rPr>
          <w:rFonts w:eastAsia="Cambria"/>
          <w:sz w:val="22"/>
          <w:szCs w:val="22"/>
        </w:rPr>
        <w:t>The Employer shall prepare minutes of the bid opening in the form of Bid Opening Statement, including the information disclosed to those present in accordance with</w:t>
      </w:r>
      <w:r w:rsidRPr="0012514B">
        <w:rPr>
          <w:rFonts w:eastAsia="Cambria"/>
          <w:spacing w:val="1"/>
          <w:w w:val="105"/>
          <w:sz w:val="22"/>
          <w:szCs w:val="22"/>
        </w:rPr>
        <w:t xml:space="preserve"> </w:t>
      </w:r>
      <w:r w:rsidRPr="0012514B">
        <w:rPr>
          <w:rFonts w:eastAsia="Cambria"/>
          <w:b/>
          <w:i/>
          <w:w w:val="105"/>
          <w:sz w:val="22"/>
          <w:szCs w:val="22"/>
        </w:rPr>
        <w:t>ITB</w:t>
      </w:r>
      <w:r w:rsidRPr="0012514B">
        <w:rPr>
          <w:rFonts w:eastAsia="Cambria"/>
          <w:b/>
          <w:i/>
          <w:spacing w:val="1"/>
          <w:w w:val="105"/>
          <w:sz w:val="22"/>
          <w:szCs w:val="22"/>
        </w:rPr>
        <w:t xml:space="preserve"> </w:t>
      </w:r>
      <w:r w:rsidRPr="0012514B">
        <w:rPr>
          <w:rFonts w:eastAsia="Cambria"/>
          <w:b/>
          <w:i/>
          <w:w w:val="105"/>
          <w:sz w:val="22"/>
          <w:szCs w:val="22"/>
        </w:rPr>
        <w:t>Sub-Clause</w:t>
      </w:r>
      <w:r w:rsidRPr="0012514B">
        <w:rPr>
          <w:rFonts w:eastAsia="Cambria"/>
          <w:b/>
          <w:i/>
          <w:spacing w:val="2"/>
          <w:w w:val="105"/>
          <w:sz w:val="22"/>
          <w:szCs w:val="22"/>
        </w:rPr>
        <w:t xml:space="preserve"> </w:t>
      </w:r>
      <w:r w:rsidRPr="0012514B">
        <w:rPr>
          <w:rFonts w:eastAsia="Cambria"/>
          <w:b/>
          <w:i/>
          <w:w w:val="105"/>
          <w:sz w:val="22"/>
          <w:szCs w:val="22"/>
        </w:rPr>
        <w:t>20.3</w:t>
      </w:r>
      <w:r w:rsidRPr="0012514B">
        <w:rPr>
          <w:rFonts w:eastAsia="Cambria"/>
          <w:w w:val="105"/>
          <w:sz w:val="22"/>
          <w:szCs w:val="22"/>
        </w:rPr>
        <w:t>.</w:t>
      </w:r>
    </w:p>
    <w:p w:rsidR="002957DC" w:rsidRPr="0012514B" w:rsidRDefault="002957DC">
      <w:pPr>
        <w:widowControl w:val="0"/>
        <w:autoSpaceDE w:val="0"/>
        <w:autoSpaceDN w:val="0"/>
        <w:spacing w:before="6"/>
        <w:rPr>
          <w:rFonts w:eastAsia="Cambria"/>
          <w:sz w:val="22"/>
          <w:szCs w:val="22"/>
        </w:rPr>
      </w:pPr>
    </w:p>
    <w:p w:rsidR="002957DC" w:rsidRPr="0012514B" w:rsidRDefault="007C76D0">
      <w:pPr>
        <w:widowControl w:val="0"/>
        <w:numPr>
          <w:ilvl w:val="1"/>
          <w:numId w:val="11"/>
        </w:numPr>
        <w:tabs>
          <w:tab w:val="left" w:pos="1188"/>
          <w:tab w:val="left" w:pos="1189"/>
        </w:tabs>
        <w:autoSpaceDE w:val="0"/>
        <w:autoSpaceDN w:val="0"/>
        <w:spacing w:line="254" w:lineRule="auto"/>
        <w:ind w:right="243"/>
        <w:jc w:val="both"/>
        <w:rPr>
          <w:rFonts w:eastAsia="Cambria"/>
          <w:sz w:val="22"/>
          <w:szCs w:val="22"/>
        </w:rPr>
      </w:pPr>
      <w:r w:rsidRPr="007133FB">
        <w:rPr>
          <w:rFonts w:eastAsia="Cambria"/>
          <w:sz w:val="22"/>
          <w:szCs w:val="22"/>
        </w:rPr>
        <w:t>Bids not opened at bid opening shall not be considered further for evaluation</w:t>
      </w:r>
      <w:r w:rsidR="008569A4" w:rsidRPr="0012514B">
        <w:rPr>
          <w:rFonts w:eastAsia="Cambria"/>
          <w:w w:val="105"/>
          <w:sz w:val="22"/>
          <w:szCs w:val="22"/>
        </w:rPr>
        <w:t>.</w:t>
      </w:r>
    </w:p>
    <w:p w:rsidR="002957DC" w:rsidRPr="0012514B" w:rsidRDefault="002957DC">
      <w:pPr>
        <w:widowControl w:val="0"/>
        <w:autoSpaceDE w:val="0"/>
        <w:autoSpaceDN w:val="0"/>
        <w:spacing w:before="4"/>
        <w:rPr>
          <w:rFonts w:eastAsia="Cambria"/>
          <w:sz w:val="22"/>
          <w:szCs w:val="22"/>
        </w:rPr>
      </w:pPr>
    </w:p>
    <w:p w:rsidR="002957DC" w:rsidRPr="0012514B" w:rsidRDefault="007C76D0">
      <w:pPr>
        <w:widowControl w:val="0"/>
        <w:numPr>
          <w:ilvl w:val="0"/>
          <w:numId w:val="11"/>
        </w:numPr>
        <w:tabs>
          <w:tab w:val="left" w:pos="1188"/>
          <w:tab w:val="left" w:pos="1189"/>
        </w:tabs>
        <w:autoSpaceDE w:val="0"/>
        <w:autoSpaceDN w:val="0"/>
        <w:ind w:hanging="1081"/>
        <w:outlineLvl w:val="0"/>
        <w:rPr>
          <w:rFonts w:eastAsia="Palatino Linotype"/>
          <w:b/>
          <w:bCs/>
          <w:sz w:val="22"/>
          <w:szCs w:val="22"/>
        </w:rPr>
      </w:pPr>
      <w:bookmarkStart w:id="41" w:name="_Toc132464586"/>
      <w:r w:rsidRPr="0012514B">
        <w:rPr>
          <w:rFonts w:eastAsia="Palatino Linotype"/>
          <w:b/>
          <w:bCs/>
          <w:sz w:val="22"/>
          <w:szCs w:val="22"/>
        </w:rPr>
        <w:t>Clarification</w:t>
      </w:r>
      <w:r w:rsidRPr="0012514B">
        <w:rPr>
          <w:rFonts w:eastAsia="Palatino Linotype"/>
          <w:b/>
          <w:bCs/>
          <w:spacing w:val="-3"/>
          <w:sz w:val="22"/>
          <w:szCs w:val="22"/>
        </w:rPr>
        <w:t xml:space="preserve"> </w:t>
      </w:r>
      <w:r w:rsidRPr="0012514B">
        <w:rPr>
          <w:rFonts w:eastAsia="Palatino Linotype"/>
          <w:b/>
          <w:bCs/>
          <w:sz w:val="22"/>
          <w:szCs w:val="22"/>
        </w:rPr>
        <w:t>of</w:t>
      </w:r>
      <w:r w:rsidRPr="0012514B">
        <w:rPr>
          <w:rFonts w:eastAsia="Palatino Linotype"/>
          <w:b/>
          <w:bCs/>
          <w:spacing w:val="-3"/>
          <w:sz w:val="22"/>
          <w:szCs w:val="22"/>
        </w:rPr>
        <w:t xml:space="preserve"> </w:t>
      </w:r>
      <w:r w:rsidRPr="0012514B">
        <w:rPr>
          <w:rFonts w:eastAsia="Palatino Linotype"/>
          <w:b/>
          <w:bCs/>
          <w:sz w:val="22"/>
          <w:szCs w:val="22"/>
        </w:rPr>
        <w:t>Bids</w:t>
      </w:r>
      <w:bookmarkEnd w:id="41"/>
    </w:p>
    <w:p w:rsidR="00FD234A" w:rsidRPr="0012514B" w:rsidRDefault="007C76D0" w:rsidP="00FD234A">
      <w:pPr>
        <w:widowControl w:val="0"/>
        <w:numPr>
          <w:ilvl w:val="1"/>
          <w:numId w:val="11"/>
        </w:numPr>
        <w:tabs>
          <w:tab w:val="left" w:pos="1188"/>
          <w:tab w:val="left" w:pos="1189"/>
        </w:tabs>
        <w:autoSpaceDE w:val="0"/>
        <w:autoSpaceDN w:val="0"/>
        <w:spacing w:before="216" w:line="254" w:lineRule="auto"/>
        <w:ind w:right="241"/>
        <w:jc w:val="both"/>
        <w:rPr>
          <w:rFonts w:eastAsia="Cambria"/>
          <w:sz w:val="22"/>
          <w:szCs w:val="22"/>
        </w:rPr>
      </w:pPr>
      <w:r w:rsidRPr="0012514B">
        <w:rPr>
          <w:rFonts w:eastAsia="Cambria"/>
          <w:w w:val="105"/>
          <w:sz w:val="22"/>
          <w:szCs w:val="22"/>
        </w:rPr>
        <w:t xml:space="preserve">During </w:t>
      </w:r>
      <w:r w:rsidRPr="007133FB">
        <w:rPr>
          <w:rFonts w:eastAsia="Cambria"/>
          <w:sz w:val="22"/>
          <w:szCs w:val="22"/>
        </w:rPr>
        <w:t>bid evaluation, the Employer may, at its discretion, ask the Bidder for a clarification of its bid. In case of erroneous/non submission of documents related to/identified in</w:t>
      </w:r>
      <w:r w:rsidRPr="0012514B">
        <w:rPr>
          <w:rFonts w:eastAsia="Cambria"/>
          <w:w w:val="105"/>
          <w:sz w:val="22"/>
          <w:szCs w:val="22"/>
        </w:rPr>
        <w:t xml:space="preserve"> </w:t>
      </w:r>
      <w:r w:rsidRPr="0012514B">
        <w:rPr>
          <w:rFonts w:eastAsia="Cambria"/>
          <w:b/>
          <w:i/>
          <w:w w:val="105"/>
          <w:sz w:val="22"/>
          <w:szCs w:val="22"/>
        </w:rPr>
        <w:t>ITB Sub-Clause 9.3</w:t>
      </w:r>
      <w:r w:rsidRPr="0012514B">
        <w:rPr>
          <w:rFonts w:eastAsia="Cambria"/>
          <w:spacing w:val="-53"/>
          <w:w w:val="105"/>
          <w:sz w:val="22"/>
          <w:szCs w:val="22"/>
        </w:rPr>
        <w:t xml:space="preserve"> </w:t>
      </w:r>
      <w:r w:rsidRPr="0012514B">
        <w:rPr>
          <w:rFonts w:eastAsia="Cambria"/>
          <w:b/>
          <w:bCs/>
          <w:w w:val="105"/>
          <w:sz w:val="22"/>
          <w:szCs w:val="22"/>
        </w:rPr>
        <w:t>(b), (</w:t>
      </w:r>
      <w:r w:rsidR="004E3979">
        <w:rPr>
          <w:rFonts w:eastAsia="Cambria"/>
          <w:b/>
          <w:bCs/>
          <w:w w:val="105"/>
          <w:sz w:val="22"/>
          <w:szCs w:val="22"/>
        </w:rPr>
        <w:t>m</w:t>
      </w:r>
      <w:r w:rsidRPr="0012514B">
        <w:rPr>
          <w:rFonts w:eastAsia="Cambria"/>
          <w:b/>
          <w:bCs/>
          <w:w w:val="105"/>
          <w:sz w:val="22"/>
          <w:szCs w:val="22"/>
        </w:rPr>
        <w:t>), (s), (t) and (u)</w:t>
      </w:r>
      <w:r w:rsidRPr="0012514B">
        <w:rPr>
          <w:rFonts w:eastAsia="Cambria"/>
          <w:spacing w:val="1"/>
          <w:w w:val="105"/>
          <w:sz w:val="22"/>
          <w:szCs w:val="22"/>
        </w:rPr>
        <w:t xml:space="preserve"> </w:t>
      </w:r>
      <w:r w:rsidRPr="007133FB">
        <w:rPr>
          <w:rFonts w:eastAsia="Cambria"/>
          <w:sz w:val="22"/>
          <w:szCs w:val="22"/>
        </w:rPr>
        <w:t>or Deed of Joint Undertaking pursuant to</w:t>
      </w:r>
      <w:r w:rsidRPr="0012514B">
        <w:rPr>
          <w:rFonts w:eastAsia="Cambria"/>
          <w:w w:val="105"/>
          <w:sz w:val="22"/>
          <w:szCs w:val="22"/>
        </w:rPr>
        <w:t xml:space="preserve"> </w:t>
      </w:r>
      <w:r w:rsidRPr="0012514B">
        <w:rPr>
          <w:rFonts w:eastAsia="Cambria"/>
          <w:b/>
          <w:bCs/>
          <w:w w:val="105"/>
          <w:sz w:val="22"/>
          <w:szCs w:val="22"/>
        </w:rPr>
        <w:t>ITB</w:t>
      </w:r>
      <w:r w:rsidRPr="0012514B">
        <w:rPr>
          <w:rFonts w:eastAsia="Cambria"/>
          <w:b/>
          <w:bCs/>
          <w:spacing w:val="-53"/>
          <w:w w:val="105"/>
          <w:sz w:val="22"/>
          <w:szCs w:val="22"/>
        </w:rPr>
        <w:t xml:space="preserve"> </w:t>
      </w:r>
      <w:r w:rsidRPr="0012514B">
        <w:rPr>
          <w:rFonts w:eastAsia="Cambria"/>
          <w:b/>
          <w:bCs/>
          <w:w w:val="105"/>
          <w:sz w:val="22"/>
          <w:szCs w:val="22"/>
        </w:rPr>
        <w:t>Sub-Clause</w:t>
      </w:r>
      <w:r w:rsidRPr="0012514B">
        <w:rPr>
          <w:rFonts w:eastAsia="Cambria"/>
          <w:b/>
          <w:bCs/>
          <w:spacing w:val="-9"/>
          <w:w w:val="105"/>
          <w:sz w:val="22"/>
          <w:szCs w:val="22"/>
        </w:rPr>
        <w:t xml:space="preserve"> </w:t>
      </w:r>
      <w:r w:rsidRPr="0012514B">
        <w:rPr>
          <w:rFonts w:eastAsia="Cambria"/>
          <w:b/>
          <w:bCs/>
          <w:w w:val="105"/>
          <w:sz w:val="22"/>
          <w:szCs w:val="22"/>
        </w:rPr>
        <w:t>9.3</w:t>
      </w:r>
      <w:r w:rsidRPr="0012514B">
        <w:rPr>
          <w:rFonts w:eastAsia="Cambria"/>
          <w:b/>
          <w:bCs/>
          <w:spacing w:val="-6"/>
          <w:w w:val="105"/>
          <w:sz w:val="22"/>
          <w:szCs w:val="22"/>
        </w:rPr>
        <w:t xml:space="preserve"> </w:t>
      </w:r>
      <w:r w:rsidRPr="0012514B">
        <w:rPr>
          <w:rFonts w:eastAsia="Cambria"/>
          <w:b/>
          <w:bCs/>
          <w:w w:val="105"/>
          <w:sz w:val="22"/>
          <w:szCs w:val="22"/>
        </w:rPr>
        <w:t>(c)</w:t>
      </w:r>
      <w:r w:rsidRPr="0012514B">
        <w:rPr>
          <w:rFonts w:eastAsia="Cambria"/>
          <w:b/>
          <w:bCs/>
          <w:spacing w:val="-9"/>
          <w:w w:val="105"/>
          <w:sz w:val="22"/>
          <w:szCs w:val="22"/>
        </w:rPr>
        <w:t xml:space="preserve"> </w:t>
      </w:r>
      <w:r w:rsidRPr="0012514B">
        <w:rPr>
          <w:rFonts w:eastAsia="Cambria"/>
          <w:b/>
          <w:bCs/>
          <w:w w:val="105"/>
          <w:sz w:val="22"/>
          <w:szCs w:val="22"/>
        </w:rPr>
        <w:t>&amp;</w:t>
      </w:r>
      <w:r w:rsidRPr="0012514B">
        <w:rPr>
          <w:rFonts w:eastAsia="Cambria"/>
          <w:b/>
          <w:bCs/>
          <w:spacing w:val="-6"/>
          <w:w w:val="105"/>
          <w:sz w:val="22"/>
          <w:szCs w:val="22"/>
        </w:rPr>
        <w:t xml:space="preserve"> </w:t>
      </w:r>
      <w:r w:rsidRPr="0012514B">
        <w:rPr>
          <w:rFonts w:eastAsia="Cambria"/>
          <w:b/>
          <w:bCs/>
          <w:w w:val="105"/>
          <w:sz w:val="22"/>
          <w:szCs w:val="22"/>
        </w:rPr>
        <w:t>(e)</w:t>
      </w:r>
      <w:r w:rsidRPr="0012514B">
        <w:rPr>
          <w:rFonts w:eastAsia="Cambria"/>
          <w:spacing w:val="-7"/>
          <w:w w:val="105"/>
          <w:sz w:val="22"/>
          <w:szCs w:val="22"/>
        </w:rPr>
        <w:t xml:space="preserve"> </w:t>
      </w:r>
      <w:r w:rsidRPr="007133FB">
        <w:rPr>
          <w:rFonts w:eastAsia="Cambria"/>
          <w:sz w:val="22"/>
          <w:szCs w:val="22"/>
        </w:rPr>
        <w:t>or the complete annual reports together with Audited statement of accounts pursuant to</w:t>
      </w:r>
      <w:r w:rsidRPr="0012514B">
        <w:rPr>
          <w:rFonts w:eastAsia="Cambria"/>
          <w:spacing w:val="32"/>
          <w:w w:val="105"/>
          <w:sz w:val="22"/>
          <w:szCs w:val="22"/>
        </w:rPr>
        <w:t xml:space="preserve"> </w:t>
      </w:r>
      <w:r w:rsidRPr="0012514B">
        <w:rPr>
          <w:rFonts w:eastAsia="Cambria"/>
          <w:b/>
          <w:i/>
          <w:w w:val="105"/>
          <w:sz w:val="22"/>
          <w:szCs w:val="22"/>
        </w:rPr>
        <w:t>ITB</w:t>
      </w:r>
      <w:r w:rsidRPr="0012514B">
        <w:rPr>
          <w:rFonts w:eastAsia="Cambria"/>
          <w:b/>
          <w:i/>
          <w:spacing w:val="35"/>
          <w:w w:val="105"/>
          <w:sz w:val="22"/>
          <w:szCs w:val="22"/>
        </w:rPr>
        <w:t xml:space="preserve"> </w:t>
      </w:r>
      <w:r w:rsidRPr="0012514B">
        <w:rPr>
          <w:rFonts w:eastAsia="Cambria"/>
          <w:b/>
          <w:i/>
          <w:w w:val="105"/>
          <w:sz w:val="22"/>
          <w:szCs w:val="22"/>
        </w:rPr>
        <w:t>Sub-Clause</w:t>
      </w:r>
      <w:r w:rsidRPr="0012514B">
        <w:rPr>
          <w:rFonts w:eastAsia="Cambria"/>
          <w:b/>
          <w:i/>
          <w:spacing w:val="35"/>
          <w:w w:val="105"/>
          <w:sz w:val="22"/>
          <w:szCs w:val="22"/>
        </w:rPr>
        <w:t xml:space="preserve"> </w:t>
      </w:r>
      <w:r w:rsidRPr="0012514B">
        <w:rPr>
          <w:rFonts w:eastAsia="Cambria"/>
          <w:b/>
          <w:i/>
          <w:w w:val="105"/>
          <w:sz w:val="22"/>
          <w:szCs w:val="22"/>
        </w:rPr>
        <w:t>9.3</w:t>
      </w:r>
      <w:r w:rsidRPr="0012514B">
        <w:rPr>
          <w:rFonts w:eastAsia="Cambria"/>
          <w:b/>
          <w:i/>
          <w:spacing w:val="34"/>
          <w:w w:val="105"/>
          <w:sz w:val="22"/>
          <w:szCs w:val="22"/>
        </w:rPr>
        <w:t xml:space="preserve"> </w:t>
      </w:r>
      <w:r w:rsidRPr="0012514B">
        <w:rPr>
          <w:rFonts w:eastAsia="Cambria"/>
          <w:b/>
          <w:i/>
          <w:w w:val="105"/>
          <w:sz w:val="22"/>
          <w:szCs w:val="22"/>
        </w:rPr>
        <w:t>(c)</w:t>
      </w:r>
      <w:r w:rsidR="000964C7">
        <w:rPr>
          <w:rFonts w:eastAsia="Cambria"/>
          <w:w w:val="105"/>
          <w:sz w:val="22"/>
          <w:szCs w:val="22"/>
        </w:rPr>
        <w:t>.</w:t>
      </w:r>
    </w:p>
    <w:p w:rsidR="002957DC" w:rsidRPr="0012514B" w:rsidRDefault="007C76D0">
      <w:pPr>
        <w:widowControl w:val="0"/>
        <w:numPr>
          <w:ilvl w:val="0"/>
          <w:numId w:val="11"/>
        </w:numPr>
        <w:tabs>
          <w:tab w:val="left" w:pos="1188"/>
          <w:tab w:val="left" w:pos="1189"/>
        </w:tabs>
        <w:autoSpaceDE w:val="0"/>
        <w:autoSpaceDN w:val="0"/>
        <w:spacing w:before="222"/>
        <w:ind w:hanging="1081"/>
        <w:outlineLvl w:val="0"/>
        <w:rPr>
          <w:rFonts w:eastAsia="Palatino Linotype"/>
          <w:b/>
          <w:bCs/>
          <w:sz w:val="22"/>
          <w:szCs w:val="22"/>
        </w:rPr>
      </w:pPr>
      <w:bookmarkStart w:id="42" w:name="_Toc132464587"/>
      <w:r w:rsidRPr="0012514B">
        <w:rPr>
          <w:rFonts w:eastAsia="Palatino Linotype"/>
          <w:b/>
          <w:bCs/>
          <w:sz w:val="22"/>
          <w:szCs w:val="22"/>
        </w:rPr>
        <w:t>Preliminary</w:t>
      </w:r>
      <w:r w:rsidRPr="0012514B">
        <w:rPr>
          <w:rFonts w:eastAsia="Palatino Linotype"/>
          <w:b/>
          <w:bCs/>
          <w:spacing w:val="-2"/>
          <w:sz w:val="22"/>
          <w:szCs w:val="22"/>
        </w:rPr>
        <w:t xml:space="preserve"> </w:t>
      </w:r>
      <w:r w:rsidRPr="0012514B">
        <w:rPr>
          <w:rFonts w:eastAsia="Palatino Linotype"/>
          <w:b/>
          <w:bCs/>
          <w:sz w:val="22"/>
          <w:szCs w:val="22"/>
        </w:rPr>
        <w:t>Examination</w:t>
      </w:r>
      <w:r w:rsidRPr="0012514B">
        <w:rPr>
          <w:rFonts w:eastAsia="Palatino Linotype"/>
          <w:b/>
          <w:bCs/>
          <w:spacing w:val="-1"/>
          <w:sz w:val="22"/>
          <w:szCs w:val="22"/>
        </w:rPr>
        <w:t xml:space="preserve"> </w:t>
      </w:r>
      <w:r w:rsidRPr="0012514B">
        <w:rPr>
          <w:rFonts w:eastAsia="Palatino Linotype"/>
          <w:b/>
          <w:bCs/>
          <w:sz w:val="22"/>
          <w:szCs w:val="22"/>
        </w:rPr>
        <w:t>of</w:t>
      </w:r>
      <w:r w:rsidRPr="0012514B">
        <w:rPr>
          <w:rFonts w:eastAsia="Palatino Linotype"/>
          <w:b/>
          <w:bCs/>
          <w:spacing w:val="-1"/>
          <w:sz w:val="22"/>
          <w:szCs w:val="22"/>
        </w:rPr>
        <w:t xml:space="preserve"> </w:t>
      </w:r>
      <w:r w:rsidRPr="0012514B">
        <w:rPr>
          <w:rFonts w:eastAsia="Palatino Linotype"/>
          <w:b/>
          <w:bCs/>
          <w:sz w:val="22"/>
          <w:szCs w:val="22"/>
          <w:u w:val="single"/>
        </w:rPr>
        <w:t>First</w:t>
      </w:r>
      <w:r w:rsidRPr="0012514B">
        <w:rPr>
          <w:rFonts w:eastAsia="Palatino Linotype"/>
          <w:b/>
          <w:bCs/>
          <w:spacing w:val="-1"/>
          <w:sz w:val="22"/>
          <w:szCs w:val="22"/>
          <w:u w:val="single"/>
        </w:rPr>
        <w:t xml:space="preserve"> </w:t>
      </w:r>
      <w:r w:rsidRPr="0012514B">
        <w:rPr>
          <w:rFonts w:eastAsia="Palatino Linotype"/>
          <w:b/>
          <w:bCs/>
          <w:sz w:val="22"/>
          <w:szCs w:val="22"/>
          <w:u w:val="single"/>
        </w:rPr>
        <w:t>Envelope</w:t>
      </w:r>
      <w:bookmarkEnd w:id="42"/>
    </w:p>
    <w:p w:rsidR="002957DC" w:rsidRPr="0012514B" w:rsidRDefault="007C76D0">
      <w:pPr>
        <w:widowControl w:val="0"/>
        <w:numPr>
          <w:ilvl w:val="1"/>
          <w:numId w:val="11"/>
        </w:numPr>
        <w:tabs>
          <w:tab w:val="left" w:pos="1188"/>
          <w:tab w:val="left" w:pos="1189"/>
        </w:tabs>
        <w:autoSpaceDE w:val="0"/>
        <w:autoSpaceDN w:val="0"/>
        <w:spacing w:before="243" w:line="254" w:lineRule="auto"/>
        <w:ind w:right="243"/>
        <w:jc w:val="both"/>
        <w:rPr>
          <w:rFonts w:eastAsia="Cambria"/>
          <w:sz w:val="22"/>
          <w:szCs w:val="22"/>
        </w:rPr>
      </w:pPr>
      <w:r w:rsidRPr="0012514B">
        <w:rPr>
          <w:rFonts w:eastAsia="Cambria"/>
          <w:w w:val="105"/>
          <w:sz w:val="22"/>
          <w:szCs w:val="22"/>
        </w:rPr>
        <w:t>The Employer will examine the bids to determine whether they are</w:t>
      </w:r>
      <w:r w:rsidRPr="0012514B">
        <w:rPr>
          <w:rFonts w:eastAsia="Cambria"/>
          <w:spacing w:val="1"/>
          <w:w w:val="105"/>
          <w:sz w:val="22"/>
          <w:szCs w:val="22"/>
        </w:rPr>
        <w:t xml:space="preserve"> </w:t>
      </w:r>
      <w:r w:rsidRPr="0012514B">
        <w:rPr>
          <w:rFonts w:eastAsia="Cambria"/>
          <w:sz w:val="22"/>
          <w:szCs w:val="22"/>
        </w:rPr>
        <w:t>complete, whether required sureties have been furnished, whether the</w:t>
      </w:r>
      <w:r w:rsidRPr="0012514B">
        <w:rPr>
          <w:rFonts w:eastAsia="Cambria"/>
          <w:spacing w:val="1"/>
          <w:sz w:val="22"/>
          <w:szCs w:val="22"/>
        </w:rPr>
        <w:t xml:space="preserve"> </w:t>
      </w:r>
      <w:r w:rsidRPr="0012514B">
        <w:rPr>
          <w:rFonts w:eastAsia="Cambria"/>
          <w:w w:val="105"/>
          <w:sz w:val="22"/>
          <w:szCs w:val="22"/>
        </w:rPr>
        <w:t>documents have</w:t>
      </w:r>
      <w:r w:rsidRPr="0012514B">
        <w:rPr>
          <w:rFonts w:eastAsia="Cambria"/>
          <w:spacing w:val="1"/>
          <w:w w:val="105"/>
          <w:sz w:val="22"/>
          <w:szCs w:val="22"/>
        </w:rPr>
        <w:t xml:space="preserve"> </w:t>
      </w:r>
      <w:r w:rsidRPr="0012514B">
        <w:rPr>
          <w:rFonts w:eastAsia="Cambria"/>
          <w:w w:val="105"/>
          <w:sz w:val="22"/>
          <w:szCs w:val="22"/>
        </w:rPr>
        <w:t>been</w:t>
      </w:r>
      <w:r w:rsidRPr="0012514B">
        <w:rPr>
          <w:rFonts w:eastAsia="Cambria"/>
          <w:spacing w:val="1"/>
          <w:w w:val="105"/>
          <w:sz w:val="22"/>
          <w:szCs w:val="22"/>
        </w:rPr>
        <w:t xml:space="preserve"> </w:t>
      </w:r>
      <w:r w:rsidRPr="0012514B">
        <w:rPr>
          <w:rFonts w:eastAsia="Cambria"/>
          <w:w w:val="105"/>
          <w:sz w:val="22"/>
          <w:szCs w:val="22"/>
        </w:rPr>
        <w:t>properly signed, and whether the bids are</w:t>
      </w:r>
      <w:r w:rsidRPr="0012514B">
        <w:rPr>
          <w:rFonts w:eastAsia="Cambria"/>
          <w:spacing w:val="1"/>
          <w:w w:val="105"/>
          <w:sz w:val="22"/>
          <w:szCs w:val="22"/>
        </w:rPr>
        <w:t xml:space="preserve"> </w:t>
      </w:r>
      <w:r w:rsidRPr="0012514B">
        <w:rPr>
          <w:rFonts w:eastAsia="Cambria"/>
          <w:w w:val="105"/>
          <w:sz w:val="22"/>
          <w:szCs w:val="22"/>
        </w:rPr>
        <w:t>generally</w:t>
      </w:r>
      <w:r w:rsidRPr="0012514B">
        <w:rPr>
          <w:rFonts w:eastAsia="Cambria"/>
          <w:spacing w:val="4"/>
          <w:w w:val="105"/>
          <w:sz w:val="22"/>
          <w:szCs w:val="22"/>
        </w:rPr>
        <w:t xml:space="preserve"> </w:t>
      </w:r>
      <w:r w:rsidRPr="0012514B">
        <w:rPr>
          <w:rFonts w:eastAsia="Cambria"/>
          <w:w w:val="105"/>
          <w:sz w:val="22"/>
          <w:szCs w:val="22"/>
        </w:rPr>
        <w:t>in</w:t>
      </w:r>
      <w:r w:rsidRPr="0012514B">
        <w:rPr>
          <w:rFonts w:eastAsia="Cambria"/>
          <w:spacing w:val="4"/>
          <w:w w:val="105"/>
          <w:sz w:val="22"/>
          <w:szCs w:val="22"/>
        </w:rPr>
        <w:t xml:space="preserve"> </w:t>
      </w:r>
      <w:r w:rsidRPr="0012514B">
        <w:rPr>
          <w:rFonts w:eastAsia="Cambria"/>
          <w:w w:val="105"/>
          <w:sz w:val="22"/>
          <w:szCs w:val="22"/>
        </w:rPr>
        <w:t>order.</w:t>
      </w:r>
    </w:p>
    <w:p w:rsidR="002957DC" w:rsidRPr="0012514B" w:rsidRDefault="007C76D0" w:rsidP="00BE0F34">
      <w:pPr>
        <w:widowControl w:val="0"/>
        <w:tabs>
          <w:tab w:val="left" w:pos="1188"/>
          <w:tab w:val="left" w:pos="1189"/>
        </w:tabs>
        <w:autoSpaceDE w:val="0"/>
        <w:autoSpaceDN w:val="0"/>
        <w:spacing w:before="243" w:line="254" w:lineRule="auto"/>
        <w:ind w:left="1188" w:right="243"/>
        <w:jc w:val="both"/>
        <w:rPr>
          <w:rFonts w:eastAsia="Cambria"/>
          <w:w w:val="105"/>
          <w:sz w:val="22"/>
          <w:szCs w:val="22"/>
        </w:rPr>
      </w:pPr>
      <w:r w:rsidRPr="0012514B">
        <w:rPr>
          <w:rFonts w:eastAsia="Cambria"/>
          <w:w w:val="105"/>
          <w:sz w:val="22"/>
          <w:szCs w:val="22"/>
        </w:rPr>
        <w:t>In case of non-submission of bid in the portal (</w:t>
      </w:r>
      <w:r w:rsidRPr="0012514B">
        <w:rPr>
          <w:rFonts w:eastAsia="Cambria"/>
          <w:b/>
          <w:bCs/>
          <w:w w:val="105"/>
          <w:sz w:val="22"/>
          <w:szCs w:val="22"/>
        </w:rPr>
        <w:t>soft copy part of the bid</w:t>
      </w:r>
      <w:r w:rsidRPr="0012514B">
        <w:rPr>
          <w:rFonts w:eastAsia="Cambria"/>
          <w:w w:val="105"/>
          <w:sz w:val="22"/>
          <w:szCs w:val="22"/>
        </w:rPr>
        <w:t xml:space="preserve">) within the stipulated deadline, then even if the bidder has submitted the specific documents in hard copy part in original within the stipulated deadline pursuant to </w:t>
      </w:r>
      <w:r w:rsidRPr="0012514B">
        <w:rPr>
          <w:rFonts w:eastAsia="Cambria"/>
          <w:b/>
          <w:bCs/>
          <w:w w:val="105"/>
          <w:sz w:val="22"/>
          <w:szCs w:val="22"/>
        </w:rPr>
        <w:t>ITB 17.1</w:t>
      </w:r>
      <w:r w:rsidRPr="0012514B">
        <w:rPr>
          <w:rFonts w:eastAsia="Cambria"/>
          <w:w w:val="105"/>
          <w:sz w:val="22"/>
          <w:szCs w:val="22"/>
        </w:rPr>
        <w:t>, its bid shall be considered as incomplete bid, which shall be summarily rejected.</w:t>
      </w:r>
    </w:p>
    <w:p w:rsidR="002957DC" w:rsidRPr="0012514B" w:rsidRDefault="007C76D0" w:rsidP="00BE0F34">
      <w:pPr>
        <w:widowControl w:val="0"/>
        <w:tabs>
          <w:tab w:val="left" w:pos="1188"/>
          <w:tab w:val="left" w:pos="1189"/>
        </w:tabs>
        <w:autoSpaceDE w:val="0"/>
        <w:autoSpaceDN w:val="0"/>
        <w:spacing w:before="243" w:line="254" w:lineRule="auto"/>
        <w:ind w:left="1188" w:right="243"/>
        <w:jc w:val="both"/>
        <w:rPr>
          <w:rFonts w:eastAsia="Cambria"/>
          <w:sz w:val="22"/>
          <w:szCs w:val="22"/>
        </w:rPr>
      </w:pPr>
      <w:r w:rsidRPr="0012514B">
        <w:rPr>
          <w:rFonts w:eastAsia="Cambria"/>
          <w:w w:val="105"/>
          <w:sz w:val="22"/>
          <w:szCs w:val="22"/>
        </w:rPr>
        <w:t xml:space="preserve">Similarly, in case of non-submission of </w:t>
      </w:r>
      <w:r w:rsidRPr="0012514B">
        <w:rPr>
          <w:rFonts w:eastAsia="Cambria"/>
          <w:b/>
          <w:bCs/>
          <w:w w:val="105"/>
          <w:sz w:val="22"/>
          <w:szCs w:val="22"/>
        </w:rPr>
        <w:t>Hard copy part</w:t>
      </w:r>
      <w:r w:rsidRPr="0012514B">
        <w:rPr>
          <w:rFonts w:eastAsia="Cambria"/>
          <w:w w:val="105"/>
          <w:sz w:val="22"/>
          <w:szCs w:val="22"/>
        </w:rPr>
        <w:t xml:space="preserve"> of the bid, but</w:t>
      </w:r>
      <w:r w:rsidRPr="0012514B">
        <w:rPr>
          <w:rFonts w:eastAsia="Cambria"/>
          <w:spacing w:val="-53"/>
          <w:w w:val="105"/>
          <w:sz w:val="22"/>
          <w:szCs w:val="22"/>
        </w:rPr>
        <w:t xml:space="preserve"> </w:t>
      </w:r>
      <w:r w:rsidRPr="0012514B">
        <w:rPr>
          <w:rFonts w:eastAsia="Cambria"/>
          <w:w w:val="105"/>
          <w:sz w:val="22"/>
          <w:szCs w:val="22"/>
        </w:rPr>
        <w:t>the bidder has uploaded the soft copy part of the bid, the bid will be</w:t>
      </w:r>
      <w:r w:rsidRPr="0012514B">
        <w:rPr>
          <w:rFonts w:eastAsia="Cambria"/>
          <w:spacing w:val="1"/>
          <w:w w:val="105"/>
          <w:sz w:val="22"/>
          <w:szCs w:val="22"/>
        </w:rPr>
        <w:t xml:space="preserve"> </w:t>
      </w:r>
      <w:r w:rsidRPr="0012514B">
        <w:rPr>
          <w:rFonts w:eastAsia="Cambria"/>
          <w:w w:val="105"/>
          <w:sz w:val="22"/>
          <w:szCs w:val="22"/>
        </w:rPr>
        <w:t>considered</w:t>
      </w:r>
      <w:r w:rsidRPr="0012514B">
        <w:rPr>
          <w:rFonts w:eastAsia="Cambria"/>
          <w:spacing w:val="-3"/>
          <w:w w:val="105"/>
          <w:sz w:val="22"/>
          <w:szCs w:val="22"/>
        </w:rPr>
        <w:t xml:space="preserve"> </w:t>
      </w:r>
      <w:r w:rsidRPr="0012514B">
        <w:rPr>
          <w:rFonts w:eastAsia="Cambria"/>
          <w:w w:val="105"/>
          <w:sz w:val="22"/>
          <w:szCs w:val="22"/>
        </w:rPr>
        <w:t>as</w:t>
      </w:r>
      <w:r w:rsidRPr="0012514B">
        <w:rPr>
          <w:rFonts w:eastAsia="Cambria"/>
          <w:spacing w:val="-3"/>
          <w:w w:val="105"/>
          <w:sz w:val="22"/>
          <w:szCs w:val="22"/>
        </w:rPr>
        <w:t xml:space="preserve"> </w:t>
      </w:r>
      <w:r w:rsidRPr="0012514B">
        <w:rPr>
          <w:rFonts w:eastAsia="Cambria"/>
          <w:w w:val="105"/>
          <w:sz w:val="22"/>
          <w:szCs w:val="22"/>
        </w:rPr>
        <w:t>incomplete</w:t>
      </w:r>
      <w:r w:rsidRPr="0012514B">
        <w:rPr>
          <w:rFonts w:eastAsia="Cambria"/>
          <w:spacing w:val="-3"/>
          <w:w w:val="105"/>
          <w:sz w:val="22"/>
          <w:szCs w:val="22"/>
        </w:rPr>
        <w:t xml:space="preserve"> </w:t>
      </w:r>
      <w:r w:rsidRPr="0012514B">
        <w:rPr>
          <w:rFonts w:eastAsia="Cambria"/>
          <w:w w:val="105"/>
          <w:sz w:val="22"/>
          <w:szCs w:val="22"/>
        </w:rPr>
        <w:t>bid. In</w:t>
      </w:r>
      <w:r w:rsidRPr="0012514B">
        <w:rPr>
          <w:rFonts w:eastAsia="Cambria"/>
          <w:spacing w:val="-3"/>
          <w:w w:val="105"/>
          <w:sz w:val="22"/>
          <w:szCs w:val="22"/>
        </w:rPr>
        <w:t xml:space="preserve"> </w:t>
      </w:r>
      <w:r w:rsidRPr="0012514B">
        <w:rPr>
          <w:rFonts w:eastAsia="Cambria"/>
          <w:w w:val="105"/>
          <w:sz w:val="22"/>
          <w:szCs w:val="22"/>
        </w:rPr>
        <w:t>such</w:t>
      </w:r>
      <w:r w:rsidRPr="0012514B">
        <w:rPr>
          <w:rFonts w:eastAsia="Cambria"/>
          <w:spacing w:val="-2"/>
          <w:w w:val="105"/>
          <w:sz w:val="22"/>
          <w:szCs w:val="22"/>
        </w:rPr>
        <w:t xml:space="preserve"> </w:t>
      </w:r>
      <w:r w:rsidRPr="0012514B">
        <w:rPr>
          <w:rFonts w:eastAsia="Cambria"/>
          <w:w w:val="105"/>
          <w:sz w:val="22"/>
          <w:szCs w:val="22"/>
        </w:rPr>
        <w:t>a</w:t>
      </w:r>
      <w:r w:rsidRPr="0012514B">
        <w:rPr>
          <w:rFonts w:eastAsia="Cambria"/>
          <w:spacing w:val="-3"/>
          <w:w w:val="105"/>
          <w:sz w:val="22"/>
          <w:szCs w:val="22"/>
        </w:rPr>
        <w:t xml:space="preserve"> </w:t>
      </w:r>
      <w:r w:rsidRPr="0012514B">
        <w:rPr>
          <w:rFonts w:eastAsia="Cambria"/>
          <w:w w:val="105"/>
          <w:sz w:val="22"/>
          <w:szCs w:val="22"/>
        </w:rPr>
        <w:t>case, the</w:t>
      </w:r>
      <w:r w:rsidRPr="0012514B">
        <w:rPr>
          <w:rFonts w:eastAsia="Cambria"/>
          <w:spacing w:val="-2"/>
          <w:w w:val="105"/>
          <w:sz w:val="22"/>
          <w:szCs w:val="22"/>
        </w:rPr>
        <w:t xml:space="preserve"> </w:t>
      </w:r>
      <w:r w:rsidRPr="0012514B">
        <w:rPr>
          <w:rFonts w:eastAsia="Cambria"/>
          <w:w w:val="105"/>
          <w:sz w:val="22"/>
          <w:szCs w:val="22"/>
        </w:rPr>
        <w:t>soft</w:t>
      </w:r>
      <w:r w:rsidRPr="0012514B">
        <w:rPr>
          <w:rFonts w:eastAsia="Cambria"/>
          <w:spacing w:val="-3"/>
          <w:w w:val="105"/>
          <w:sz w:val="22"/>
          <w:szCs w:val="22"/>
        </w:rPr>
        <w:t xml:space="preserve"> </w:t>
      </w:r>
      <w:r w:rsidRPr="0012514B">
        <w:rPr>
          <w:rFonts w:eastAsia="Cambria"/>
          <w:w w:val="105"/>
          <w:sz w:val="22"/>
          <w:szCs w:val="22"/>
        </w:rPr>
        <w:t>copy</w:t>
      </w:r>
      <w:r w:rsidRPr="0012514B">
        <w:rPr>
          <w:rFonts w:eastAsia="Cambria"/>
          <w:spacing w:val="-2"/>
          <w:w w:val="105"/>
          <w:sz w:val="22"/>
          <w:szCs w:val="22"/>
        </w:rPr>
        <w:t xml:space="preserve"> </w:t>
      </w:r>
      <w:r w:rsidRPr="0012514B">
        <w:rPr>
          <w:rFonts w:eastAsia="Cambria"/>
          <w:w w:val="105"/>
          <w:sz w:val="22"/>
          <w:szCs w:val="22"/>
        </w:rPr>
        <w:t>part</w:t>
      </w:r>
      <w:r w:rsidRPr="0012514B">
        <w:rPr>
          <w:rFonts w:eastAsia="Cambria"/>
          <w:spacing w:val="-1"/>
          <w:w w:val="105"/>
          <w:sz w:val="22"/>
          <w:szCs w:val="22"/>
        </w:rPr>
        <w:t xml:space="preserve"> </w:t>
      </w:r>
      <w:r w:rsidRPr="0012514B">
        <w:rPr>
          <w:rFonts w:eastAsia="Cambria"/>
          <w:w w:val="105"/>
          <w:sz w:val="22"/>
          <w:szCs w:val="22"/>
        </w:rPr>
        <w:t>of</w:t>
      </w:r>
      <w:r w:rsidRPr="0012514B">
        <w:rPr>
          <w:rFonts w:eastAsia="Cambria"/>
          <w:spacing w:val="-6"/>
          <w:w w:val="105"/>
          <w:sz w:val="22"/>
          <w:szCs w:val="22"/>
        </w:rPr>
        <w:t xml:space="preserve"> </w:t>
      </w:r>
      <w:r w:rsidRPr="0012514B">
        <w:rPr>
          <w:rFonts w:eastAsia="Cambria"/>
          <w:w w:val="105"/>
          <w:sz w:val="22"/>
          <w:szCs w:val="22"/>
        </w:rPr>
        <w:t>the</w:t>
      </w:r>
      <w:r w:rsidRPr="0012514B">
        <w:rPr>
          <w:rFonts w:eastAsia="Cambria"/>
          <w:spacing w:val="-53"/>
          <w:w w:val="105"/>
          <w:sz w:val="22"/>
          <w:szCs w:val="22"/>
        </w:rPr>
        <w:t xml:space="preserve"> </w:t>
      </w:r>
      <w:r w:rsidRPr="0012514B">
        <w:rPr>
          <w:rFonts w:eastAsia="Cambria"/>
          <w:w w:val="105"/>
          <w:sz w:val="22"/>
          <w:szCs w:val="22"/>
        </w:rPr>
        <w:t>first envelope bid uploaded on the portal shall be opened. Such bids</w:t>
      </w:r>
      <w:r w:rsidRPr="0012514B">
        <w:rPr>
          <w:rFonts w:eastAsia="Cambria"/>
          <w:spacing w:val="1"/>
          <w:w w:val="105"/>
          <w:sz w:val="22"/>
          <w:szCs w:val="22"/>
        </w:rPr>
        <w:t xml:space="preserve"> </w:t>
      </w:r>
      <w:r w:rsidRPr="0012514B">
        <w:rPr>
          <w:rFonts w:eastAsia="Cambria"/>
          <w:w w:val="105"/>
          <w:sz w:val="22"/>
          <w:szCs w:val="22"/>
        </w:rPr>
        <w:t xml:space="preserve">will be rejected during preliminary examination. </w:t>
      </w:r>
    </w:p>
    <w:p w:rsidR="002957DC" w:rsidRPr="0012514B" w:rsidRDefault="002957DC">
      <w:pPr>
        <w:widowControl w:val="0"/>
        <w:autoSpaceDE w:val="0"/>
        <w:autoSpaceDN w:val="0"/>
        <w:spacing w:before="5"/>
        <w:rPr>
          <w:rFonts w:eastAsia="Cambria"/>
          <w:sz w:val="22"/>
          <w:szCs w:val="22"/>
        </w:rPr>
      </w:pPr>
    </w:p>
    <w:p w:rsidR="002957DC" w:rsidRPr="0012514B" w:rsidRDefault="007C76D0" w:rsidP="00B67DFB">
      <w:pPr>
        <w:widowControl w:val="0"/>
        <w:numPr>
          <w:ilvl w:val="1"/>
          <w:numId w:val="11"/>
        </w:numPr>
        <w:tabs>
          <w:tab w:val="left" w:pos="1188"/>
          <w:tab w:val="left" w:pos="1189"/>
        </w:tabs>
        <w:autoSpaceDE w:val="0"/>
        <w:autoSpaceDN w:val="0"/>
        <w:spacing w:before="69" w:line="254" w:lineRule="auto"/>
        <w:ind w:right="245"/>
        <w:jc w:val="both"/>
        <w:rPr>
          <w:rFonts w:eastAsia="Cambria"/>
          <w:sz w:val="22"/>
          <w:szCs w:val="22"/>
        </w:rPr>
      </w:pPr>
      <w:r w:rsidRPr="0012514B">
        <w:rPr>
          <w:rFonts w:eastAsia="Cambria"/>
          <w:w w:val="105"/>
          <w:sz w:val="22"/>
          <w:szCs w:val="22"/>
        </w:rPr>
        <w:t>The Employer may waive any minor informality, nonconformity or</w:t>
      </w:r>
      <w:r w:rsidRPr="0012514B">
        <w:rPr>
          <w:rFonts w:eastAsia="Cambria"/>
          <w:spacing w:val="1"/>
          <w:w w:val="105"/>
          <w:sz w:val="22"/>
          <w:szCs w:val="22"/>
        </w:rPr>
        <w:t xml:space="preserve"> </w:t>
      </w:r>
      <w:r w:rsidRPr="0012514B">
        <w:rPr>
          <w:rFonts w:eastAsia="Cambria"/>
          <w:w w:val="105"/>
          <w:sz w:val="22"/>
          <w:szCs w:val="22"/>
        </w:rPr>
        <w:t>irregularity</w:t>
      </w:r>
      <w:r w:rsidRPr="0012514B">
        <w:rPr>
          <w:rFonts w:eastAsia="Cambria"/>
          <w:spacing w:val="40"/>
          <w:w w:val="105"/>
          <w:sz w:val="22"/>
          <w:szCs w:val="22"/>
        </w:rPr>
        <w:t xml:space="preserve"> </w:t>
      </w:r>
      <w:r w:rsidRPr="0012514B">
        <w:rPr>
          <w:rFonts w:eastAsia="Cambria"/>
          <w:w w:val="105"/>
          <w:sz w:val="22"/>
          <w:szCs w:val="22"/>
        </w:rPr>
        <w:t>in</w:t>
      </w:r>
      <w:r w:rsidRPr="0012514B">
        <w:rPr>
          <w:rFonts w:eastAsia="Cambria"/>
          <w:spacing w:val="39"/>
          <w:w w:val="105"/>
          <w:sz w:val="22"/>
          <w:szCs w:val="22"/>
        </w:rPr>
        <w:t xml:space="preserve"> </w:t>
      </w:r>
      <w:r w:rsidRPr="0012514B">
        <w:rPr>
          <w:rFonts w:eastAsia="Cambria"/>
          <w:w w:val="105"/>
          <w:sz w:val="22"/>
          <w:szCs w:val="22"/>
        </w:rPr>
        <w:t>a</w:t>
      </w:r>
      <w:r w:rsidRPr="0012514B">
        <w:rPr>
          <w:rFonts w:eastAsia="Cambria"/>
          <w:spacing w:val="40"/>
          <w:w w:val="105"/>
          <w:sz w:val="22"/>
          <w:szCs w:val="22"/>
        </w:rPr>
        <w:t xml:space="preserve"> </w:t>
      </w:r>
      <w:r w:rsidRPr="0012514B">
        <w:rPr>
          <w:rFonts w:eastAsia="Cambria"/>
          <w:w w:val="105"/>
          <w:sz w:val="22"/>
          <w:szCs w:val="22"/>
        </w:rPr>
        <w:t>bid</w:t>
      </w:r>
      <w:r w:rsidRPr="0012514B">
        <w:rPr>
          <w:rFonts w:eastAsia="Cambria"/>
          <w:spacing w:val="40"/>
          <w:w w:val="105"/>
          <w:sz w:val="22"/>
          <w:szCs w:val="22"/>
        </w:rPr>
        <w:t xml:space="preserve"> </w:t>
      </w:r>
      <w:r w:rsidRPr="0012514B">
        <w:rPr>
          <w:rFonts w:eastAsia="Cambria"/>
          <w:w w:val="105"/>
          <w:sz w:val="22"/>
          <w:szCs w:val="22"/>
        </w:rPr>
        <w:t>that</w:t>
      </w:r>
      <w:r w:rsidRPr="0012514B">
        <w:rPr>
          <w:rFonts w:eastAsia="Cambria"/>
          <w:spacing w:val="39"/>
          <w:w w:val="105"/>
          <w:sz w:val="22"/>
          <w:szCs w:val="22"/>
        </w:rPr>
        <w:t xml:space="preserve"> </w:t>
      </w:r>
      <w:r w:rsidRPr="0012514B">
        <w:rPr>
          <w:rFonts w:eastAsia="Cambria"/>
          <w:w w:val="105"/>
          <w:sz w:val="22"/>
          <w:szCs w:val="22"/>
        </w:rPr>
        <w:t>does</w:t>
      </w:r>
      <w:r w:rsidRPr="0012514B">
        <w:rPr>
          <w:rFonts w:eastAsia="Cambria"/>
          <w:spacing w:val="39"/>
          <w:w w:val="105"/>
          <w:sz w:val="22"/>
          <w:szCs w:val="22"/>
        </w:rPr>
        <w:t xml:space="preserve"> </w:t>
      </w:r>
      <w:r w:rsidRPr="0012514B">
        <w:rPr>
          <w:rFonts w:eastAsia="Cambria"/>
          <w:w w:val="105"/>
          <w:sz w:val="22"/>
          <w:szCs w:val="22"/>
        </w:rPr>
        <w:t>not</w:t>
      </w:r>
      <w:r w:rsidRPr="0012514B">
        <w:rPr>
          <w:rFonts w:eastAsia="Cambria"/>
          <w:spacing w:val="41"/>
          <w:w w:val="105"/>
          <w:sz w:val="22"/>
          <w:szCs w:val="22"/>
        </w:rPr>
        <w:t xml:space="preserve"> </w:t>
      </w:r>
      <w:r w:rsidRPr="0012514B">
        <w:rPr>
          <w:rFonts w:eastAsia="Cambria"/>
          <w:w w:val="105"/>
          <w:sz w:val="22"/>
          <w:szCs w:val="22"/>
        </w:rPr>
        <w:t>constitute</w:t>
      </w:r>
      <w:r w:rsidRPr="0012514B">
        <w:rPr>
          <w:rFonts w:eastAsia="Cambria"/>
          <w:spacing w:val="40"/>
          <w:w w:val="105"/>
          <w:sz w:val="22"/>
          <w:szCs w:val="22"/>
        </w:rPr>
        <w:t xml:space="preserve"> </w:t>
      </w:r>
      <w:r w:rsidRPr="0012514B">
        <w:rPr>
          <w:rFonts w:eastAsia="Cambria"/>
          <w:w w:val="105"/>
          <w:sz w:val="22"/>
          <w:szCs w:val="22"/>
        </w:rPr>
        <w:t>a</w:t>
      </w:r>
      <w:r w:rsidRPr="0012514B">
        <w:rPr>
          <w:rFonts w:eastAsia="Cambria"/>
          <w:spacing w:val="39"/>
          <w:w w:val="105"/>
          <w:sz w:val="22"/>
          <w:szCs w:val="22"/>
        </w:rPr>
        <w:t xml:space="preserve"> </w:t>
      </w:r>
      <w:r w:rsidRPr="0012514B">
        <w:rPr>
          <w:rFonts w:eastAsia="Cambria"/>
          <w:w w:val="105"/>
          <w:sz w:val="22"/>
          <w:szCs w:val="22"/>
        </w:rPr>
        <w:t>material</w:t>
      </w:r>
      <w:r w:rsidRPr="0012514B">
        <w:rPr>
          <w:rFonts w:eastAsia="Cambria"/>
          <w:spacing w:val="39"/>
          <w:w w:val="105"/>
          <w:sz w:val="22"/>
          <w:szCs w:val="22"/>
        </w:rPr>
        <w:t xml:space="preserve"> </w:t>
      </w:r>
      <w:r w:rsidR="00BE0F34" w:rsidRPr="0012514B">
        <w:rPr>
          <w:rFonts w:eastAsia="Cambria"/>
          <w:w w:val="105"/>
          <w:sz w:val="22"/>
          <w:szCs w:val="22"/>
        </w:rPr>
        <w:t>deviation,</w:t>
      </w:r>
      <w:r w:rsidR="00BE0F34" w:rsidRPr="0012514B">
        <w:rPr>
          <w:rFonts w:eastAsia="Cambria"/>
          <w:sz w:val="22"/>
          <w:szCs w:val="22"/>
        </w:rPr>
        <w:t xml:space="preserve"> whether</w:t>
      </w:r>
      <w:r w:rsidRPr="0012514B">
        <w:rPr>
          <w:rFonts w:eastAsia="Cambria"/>
          <w:sz w:val="22"/>
          <w:szCs w:val="22"/>
        </w:rPr>
        <w:t xml:space="preserve"> or not identified by the Bidder in </w:t>
      </w:r>
      <w:r w:rsidRPr="0012514B">
        <w:rPr>
          <w:rFonts w:eastAsia="Cambria"/>
          <w:b/>
          <w:bCs/>
          <w:i/>
          <w:iCs/>
          <w:sz w:val="22"/>
          <w:szCs w:val="22"/>
        </w:rPr>
        <w:t>Attachment 6</w:t>
      </w:r>
      <w:r w:rsidRPr="0012514B">
        <w:rPr>
          <w:rFonts w:eastAsia="Cambria"/>
          <w:sz w:val="22"/>
          <w:szCs w:val="22"/>
        </w:rPr>
        <w:t xml:space="preserve"> to its bid, and</w:t>
      </w:r>
      <w:r w:rsidRPr="0012514B">
        <w:rPr>
          <w:rFonts w:eastAsia="Cambria"/>
          <w:spacing w:val="1"/>
          <w:sz w:val="22"/>
          <w:szCs w:val="22"/>
        </w:rPr>
        <w:t xml:space="preserve"> </w:t>
      </w:r>
      <w:r w:rsidRPr="0012514B">
        <w:rPr>
          <w:rFonts w:eastAsia="Cambria"/>
          <w:sz w:val="22"/>
          <w:szCs w:val="22"/>
        </w:rPr>
        <w:t>that</w:t>
      </w:r>
      <w:r w:rsidRPr="0012514B">
        <w:rPr>
          <w:rFonts w:eastAsia="Cambria"/>
          <w:spacing w:val="25"/>
          <w:sz w:val="22"/>
          <w:szCs w:val="22"/>
        </w:rPr>
        <w:t xml:space="preserve"> </w:t>
      </w:r>
      <w:r w:rsidRPr="0012514B">
        <w:rPr>
          <w:rFonts w:eastAsia="Cambria"/>
          <w:sz w:val="22"/>
          <w:szCs w:val="22"/>
        </w:rPr>
        <w:t>does</w:t>
      </w:r>
      <w:r w:rsidRPr="0012514B">
        <w:rPr>
          <w:rFonts w:eastAsia="Cambria"/>
          <w:spacing w:val="25"/>
          <w:sz w:val="22"/>
          <w:szCs w:val="22"/>
        </w:rPr>
        <w:t xml:space="preserve"> </w:t>
      </w:r>
      <w:r w:rsidRPr="0012514B">
        <w:rPr>
          <w:rFonts w:eastAsia="Cambria"/>
          <w:sz w:val="22"/>
          <w:szCs w:val="22"/>
        </w:rPr>
        <w:t>not</w:t>
      </w:r>
      <w:r w:rsidRPr="0012514B">
        <w:rPr>
          <w:rFonts w:eastAsia="Cambria"/>
          <w:spacing w:val="27"/>
          <w:sz w:val="22"/>
          <w:szCs w:val="22"/>
        </w:rPr>
        <w:t xml:space="preserve"> </w:t>
      </w:r>
      <w:r w:rsidRPr="0012514B">
        <w:rPr>
          <w:rFonts w:eastAsia="Cambria"/>
          <w:sz w:val="22"/>
          <w:szCs w:val="22"/>
        </w:rPr>
        <w:t>prejudice</w:t>
      </w:r>
      <w:r w:rsidRPr="0012514B">
        <w:rPr>
          <w:rFonts w:eastAsia="Cambria"/>
          <w:spacing w:val="26"/>
          <w:sz w:val="22"/>
          <w:szCs w:val="22"/>
        </w:rPr>
        <w:t xml:space="preserve"> </w:t>
      </w:r>
      <w:r w:rsidRPr="0012514B">
        <w:rPr>
          <w:rFonts w:eastAsia="Cambria"/>
          <w:sz w:val="22"/>
          <w:szCs w:val="22"/>
        </w:rPr>
        <w:t>or</w:t>
      </w:r>
      <w:r w:rsidRPr="0012514B">
        <w:rPr>
          <w:rFonts w:eastAsia="Cambria"/>
          <w:spacing w:val="27"/>
          <w:sz w:val="22"/>
          <w:szCs w:val="22"/>
        </w:rPr>
        <w:t xml:space="preserve"> </w:t>
      </w:r>
      <w:r w:rsidRPr="0012514B">
        <w:rPr>
          <w:rFonts w:eastAsia="Cambria"/>
          <w:sz w:val="22"/>
          <w:szCs w:val="22"/>
        </w:rPr>
        <w:t>affect</w:t>
      </w:r>
      <w:r w:rsidRPr="0012514B">
        <w:rPr>
          <w:rFonts w:eastAsia="Cambria"/>
          <w:spacing w:val="26"/>
          <w:sz w:val="22"/>
          <w:szCs w:val="22"/>
        </w:rPr>
        <w:t xml:space="preserve"> </w:t>
      </w:r>
      <w:r w:rsidRPr="0012514B">
        <w:rPr>
          <w:rFonts w:eastAsia="Cambria"/>
          <w:sz w:val="22"/>
          <w:szCs w:val="22"/>
        </w:rPr>
        <w:t>the</w:t>
      </w:r>
      <w:r w:rsidRPr="0012514B">
        <w:rPr>
          <w:rFonts w:eastAsia="Cambria"/>
          <w:spacing w:val="25"/>
          <w:sz w:val="22"/>
          <w:szCs w:val="22"/>
        </w:rPr>
        <w:t xml:space="preserve"> </w:t>
      </w:r>
      <w:r w:rsidRPr="0012514B">
        <w:rPr>
          <w:rFonts w:eastAsia="Cambria"/>
          <w:sz w:val="22"/>
          <w:szCs w:val="22"/>
        </w:rPr>
        <w:t>relative</w:t>
      </w:r>
      <w:r w:rsidRPr="0012514B">
        <w:rPr>
          <w:rFonts w:eastAsia="Cambria"/>
          <w:spacing w:val="26"/>
          <w:sz w:val="22"/>
          <w:szCs w:val="22"/>
        </w:rPr>
        <w:t xml:space="preserve"> </w:t>
      </w:r>
      <w:r w:rsidRPr="0012514B">
        <w:rPr>
          <w:rFonts w:eastAsia="Cambria"/>
          <w:sz w:val="22"/>
          <w:szCs w:val="22"/>
        </w:rPr>
        <w:t>ranking</w:t>
      </w:r>
      <w:r w:rsidRPr="0012514B">
        <w:rPr>
          <w:rFonts w:eastAsia="Cambria"/>
          <w:spacing w:val="26"/>
          <w:sz w:val="22"/>
          <w:szCs w:val="22"/>
        </w:rPr>
        <w:t xml:space="preserve"> </w:t>
      </w:r>
      <w:r w:rsidRPr="0012514B">
        <w:rPr>
          <w:rFonts w:eastAsia="Cambria"/>
          <w:sz w:val="22"/>
          <w:szCs w:val="22"/>
        </w:rPr>
        <w:t>of</w:t>
      </w:r>
      <w:r w:rsidRPr="0012514B">
        <w:rPr>
          <w:rFonts w:eastAsia="Cambria"/>
          <w:spacing w:val="25"/>
          <w:sz w:val="22"/>
          <w:szCs w:val="22"/>
        </w:rPr>
        <w:t xml:space="preserve"> </w:t>
      </w:r>
      <w:r w:rsidRPr="0012514B">
        <w:rPr>
          <w:rFonts w:eastAsia="Cambria"/>
          <w:sz w:val="22"/>
          <w:szCs w:val="22"/>
        </w:rPr>
        <w:t>any</w:t>
      </w:r>
      <w:r w:rsidRPr="0012514B">
        <w:rPr>
          <w:rFonts w:eastAsia="Cambria"/>
          <w:spacing w:val="26"/>
          <w:sz w:val="22"/>
          <w:szCs w:val="22"/>
        </w:rPr>
        <w:t xml:space="preserve"> </w:t>
      </w:r>
      <w:r w:rsidRPr="0012514B">
        <w:rPr>
          <w:rFonts w:eastAsia="Cambria"/>
          <w:sz w:val="22"/>
          <w:szCs w:val="22"/>
        </w:rPr>
        <w:t>Bidder</w:t>
      </w:r>
      <w:r w:rsidRPr="0012514B">
        <w:rPr>
          <w:rFonts w:eastAsia="Cambria"/>
          <w:spacing w:val="27"/>
          <w:sz w:val="22"/>
          <w:szCs w:val="22"/>
        </w:rPr>
        <w:t xml:space="preserve"> </w:t>
      </w:r>
      <w:r w:rsidRPr="0012514B">
        <w:rPr>
          <w:rFonts w:eastAsia="Cambria"/>
          <w:sz w:val="22"/>
          <w:szCs w:val="22"/>
        </w:rPr>
        <w:t>as</w:t>
      </w:r>
      <w:r w:rsidRPr="0012514B">
        <w:rPr>
          <w:rFonts w:eastAsia="Cambria"/>
          <w:spacing w:val="-51"/>
          <w:sz w:val="22"/>
          <w:szCs w:val="22"/>
        </w:rPr>
        <w:t xml:space="preserve"> </w:t>
      </w:r>
      <w:r w:rsidR="0024290D" w:rsidRPr="0012514B">
        <w:rPr>
          <w:rFonts w:eastAsia="Cambria"/>
          <w:spacing w:val="-51"/>
          <w:sz w:val="22"/>
          <w:szCs w:val="22"/>
        </w:rPr>
        <w:t xml:space="preserve">          </w:t>
      </w:r>
      <w:r w:rsidRPr="0012514B">
        <w:rPr>
          <w:rFonts w:eastAsia="Cambria"/>
          <w:sz w:val="22"/>
          <w:szCs w:val="22"/>
        </w:rPr>
        <w:t xml:space="preserve">a result of the technical and commercial evaluation, pursuant to </w:t>
      </w:r>
      <w:r w:rsidRPr="0012514B">
        <w:rPr>
          <w:rFonts w:eastAsia="Cambria"/>
          <w:b/>
          <w:i/>
          <w:sz w:val="22"/>
          <w:szCs w:val="22"/>
        </w:rPr>
        <w:t>ITB</w:t>
      </w:r>
      <w:r w:rsidRPr="0012514B">
        <w:rPr>
          <w:rFonts w:eastAsia="Cambria"/>
          <w:b/>
          <w:i/>
          <w:spacing w:val="1"/>
          <w:sz w:val="22"/>
          <w:szCs w:val="22"/>
        </w:rPr>
        <w:t xml:space="preserve"> </w:t>
      </w:r>
      <w:r w:rsidRPr="0012514B">
        <w:rPr>
          <w:rFonts w:eastAsia="Cambria"/>
          <w:b/>
          <w:i/>
          <w:sz w:val="22"/>
          <w:szCs w:val="22"/>
        </w:rPr>
        <w:t>Clause</w:t>
      </w:r>
      <w:r w:rsidRPr="0012514B">
        <w:rPr>
          <w:rFonts w:eastAsia="Cambria"/>
          <w:b/>
          <w:i/>
          <w:spacing w:val="7"/>
          <w:sz w:val="22"/>
          <w:szCs w:val="22"/>
        </w:rPr>
        <w:t xml:space="preserve"> </w:t>
      </w:r>
      <w:r w:rsidRPr="0012514B">
        <w:rPr>
          <w:rFonts w:eastAsia="Cambria"/>
          <w:b/>
          <w:i/>
          <w:sz w:val="22"/>
          <w:szCs w:val="22"/>
        </w:rPr>
        <w:t>24</w:t>
      </w:r>
      <w:r w:rsidRPr="0012514B">
        <w:rPr>
          <w:rFonts w:eastAsia="Cambria"/>
          <w:sz w:val="22"/>
          <w:szCs w:val="22"/>
        </w:rPr>
        <w:t>.</w:t>
      </w:r>
    </w:p>
    <w:p w:rsidR="002957DC" w:rsidRPr="0012514B" w:rsidRDefault="002957DC">
      <w:pPr>
        <w:widowControl w:val="0"/>
        <w:autoSpaceDE w:val="0"/>
        <w:autoSpaceDN w:val="0"/>
        <w:spacing w:before="4"/>
        <w:rPr>
          <w:rFonts w:eastAsia="Cambria"/>
          <w:sz w:val="22"/>
          <w:szCs w:val="22"/>
        </w:rPr>
      </w:pPr>
    </w:p>
    <w:p w:rsidR="00BE0F34" w:rsidRPr="00E41985" w:rsidRDefault="007C76D0" w:rsidP="00BE0F34">
      <w:pPr>
        <w:widowControl w:val="0"/>
        <w:numPr>
          <w:ilvl w:val="1"/>
          <w:numId w:val="11"/>
        </w:numPr>
        <w:tabs>
          <w:tab w:val="left" w:pos="1188"/>
          <w:tab w:val="left" w:pos="1189"/>
        </w:tabs>
        <w:autoSpaceDE w:val="0"/>
        <w:autoSpaceDN w:val="0"/>
        <w:spacing w:line="254" w:lineRule="auto"/>
        <w:ind w:right="246"/>
        <w:jc w:val="both"/>
        <w:rPr>
          <w:rFonts w:eastAsia="Cambria"/>
          <w:w w:val="105"/>
          <w:sz w:val="22"/>
          <w:szCs w:val="22"/>
        </w:rPr>
      </w:pPr>
      <w:r w:rsidRPr="00E41985">
        <w:rPr>
          <w:rFonts w:eastAsia="Cambria"/>
          <w:w w:val="105"/>
          <w:sz w:val="22"/>
          <w:szCs w:val="22"/>
        </w:rPr>
        <w:t>Prior to the detailed evaluation, the Employer will determine whether each bid is complete and is substantially responsive to the Bidding Documents. Any deviations, conditionality or reservation introduced in</w:t>
      </w:r>
      <w:r w:rsidRPr="0012514B">
        <w:rPr>
          <w:rFonts w:eastAsia="Cambria"/>
          <w:sz w:val="22"/>
          <w:szCs w:val="22"/>
        </w:rPr>
        <w:t xml:space="preserve"> </w:t>
      </w:r>
      <w:r w:rsidRPr="0012514B">
        <w:rPr>
          <w:rFonts w:eastAsia="Cambria"/>
          <w:b/>
          <w:bCs/>
          <w:i/>
          <w:iCs/>
          <w:sz w:val="22"/>
          <w:szCs w:val="22"/>
        </w:rPr>
        <w:t>Attachment-6</w:t>
      </w:r>
      <w:r w:rsidRPr="0012514B">
        <w:rPr>
          <w:rFonts w:eastAsia="Cambria"/>
          <w:sz w:val="22"/>
          <w:szCs w:val="22"/>
        </w:rPr>
        <w:t xml:space="preserve"> </w:t>
      </w:r>
      <w:r w:rsidRPr="00E41985">
        <w:rPr>
          <w:rFonts w:eastAsia="Cambria"/>
          <w:w w:val="105"/>
          <w:sz w:val="22"/>
          <w:szCs w:val="22"/>
        </w:rPr>
        <w:t xml:space="preserve">and/or in the Bid Form, Technical Data Sheets and covering letter, or in any other part of the bid will be reviewed to conduct a determination of the substantial responsiveness of the bidder’s bid. For purposes of this determination, a substantially </w:t>
      </w:r>
      <w:r w:rsidR="0024290D" w:rsidRPr="00E41985">
        <w:rPr>
          <w:rFonts w:eastAsia="Cambria"/>
          <w:w w:val="105"/>
          <w:sz w:val="22"/>
          <w:szCs w:val="22"/>
        </w:rPr>
        <w:t xml:space="preserve">  </w:t>
      </w:r>
      <w:r w:rsidRPr="00E41985">
        <w:rPr>
          <w:rFonts w:eastAsia="Cambria"/>
          <w:w w:val="105"/>
          <w:sz w:val="22"/>
          <w:szCs w:val="22"/>
        </w:rPr>
        <w:t xml:space="preserve">responsive bid is one that conforms to all the terms, conditions and specifications of the Bidding Documents without material deviations, objections, </w:t>
      </w:r>
      <w:proofErr w:type="spellStart"/>
      <w:r w:rsidRPr="00E41985">
        <w:rPr>
          <w:rFonts w:eastAsia="Cambria"/>
          <w:w w:val="105"/>
          <w:sz w:val="22"/>
          <w:szCs w:val="22"/>
        </w:rPr>
        <w:lastRenderedPageBreak/>
        <w:t>conditionalities</w:t>
      </w:r>
      <w:proofErr w:type="spellEnd"/>
      <w:r w:rsidRPr="00E41985">
        <w:rPr>
          <w:rFonts w:eastAsia="Cambria"/>
          <w:w w:val="105"/>
          <w:sz w:val="22"/>
          <w:szCs w:val="22"/>
        </w:rPr>
        <w:t xml:space="preserve"> or reservations. A material deviation, objection, conditionality or reservation is one (</w:t>
      </w:r>
      <w:proofErr w:type="spellStart"/>
      <w:r w:rsidRPr="00E41985">
        <w:rPr>
          <w:rFonts w:eastAsia="Cambria"/>
          <w:w w:val="105"/>
          <w:sz w:val="22"/>
          <w:szCs w:val="22"/>
        </w:rPr>
        <w:t>i</w:t>
      </w:r>
      <w:proofErr w:type="spellEnd"/>
      <w:r w:rsidRPr="00E41985">
        <w:rPr>
          <w:rFonts w:eastAsia="Cambria"/>
          <w:w w:val="105"/>
          <w:sz w:val="22"/>
          <w:szCs w:val="22"/>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rsidR="007A770E" w:rsidRPr="0012514B" w:rsidRDefault="007A770E" w:rsidP="007A770E">
      <w:pPr>
        <w:widowControl w:val="0"/>
        <w:tabs>
          <w:tab w:val="left" w:pos="1188"/>
          <w:tab w:val="left" w:pos="1189"/>
        </w:tabs>
        <w:autoSpaceDE w:val="0"/>
        <w:autoSpaceDN w:val="0"/>
        <w:spacing w:line="254" w:lineRule="auto"/>
        <w:ind w:left="1188" w:right="246"/>
        <w:jc w:val="both"/>
        <w:rPr>
          <w:rFonts w:eastAsia="Cambria"/>
          <w:sz w:val="22"/>
          <w:szCs w:val="22"/>
        </w:rPr>
      </w:pPr>
    </w:p>
    <w:p w:rsidR="002957DC" w:rsidRPr="0012514B" w:rsidRDefault="007C76D0" w:rsidP="00BE0F34">
      <w:pPr>
        <w:widowControl w:val="0"/>
        <w:numPr>
          <w:ilvl w:val="2"/>
          <w:numId w:val="26"/>
        </w:numPr>
        <w:tabs>
          <w:tab w:val="left" w:pos="1188"/>
          <w:tab w:val="left" w:pos="1189"/>
        </w:tabs>
        <w:autoSpaceDE w:val="0"/>
        <w:autoSpaceDN w:val="0"/>
        <w:spacing w:line="254" w:lineRule="auto"/>
        <w:ind w:left="1276" w:right="246" w:hanging="1168"/>
        <w:jc w:val="both"/>
        <w:rPr>
          <w:rFonts w:eastAsia="Cambria"/>
          <w:sz w:val="22"/>
          <w:szCs w:val="22"/>
        </w:rPr>
      </w:pPr>
      <w:r w:rsidRPr="0012514B">
        <w:rPr>
          <w:rFonts w:eastAsia="Cambria"/>
          <w:sz w:val="22"/>
          <w:szCs w:val="22"/>
        </w:rPr>
        <w:t xml:space="preserve">  </w:t>
      </w:r>
      <w:r w:rsidR="00DD5EB7" w:rsidRPr="00E41985">
        <w:rPr>
          <w:rFonts w:eastAsia="Cambria"/>
          <w:w w:val="105"/>
          <w:sz w:val="22"/>
          <w:szCs w:val="22"/>
        </w:rPr>
        <w:t>Bids containing deviations from critical provisions relating to</w:t>
      </w:r>
      <w:r w:rsidR="00DD5EB7" w:rsidRPr="0012514B">
        <w:rPr>
          <w:rFonts w:eastAsia="Cambria"/>
          <w:sz w:val="22"/>
          <w:szCs w:val="22"/>
        </w:rPr>
        <w:t xml:space="preserve"> </w:t>
      </w:r>
      <w:r w:rsidR="00DD5EB7" w:rsidRPr="0012514B">
        <w:rPr>
          <w:rFonts w:eastAsia="Cambria"/>
          <w:b/>
          <w:bCs/>
          <w:sz w:val="22"/>
          <w:szCs w:val="22"/>
        </w:rPr>
        <w:t>GCC Clauses 2.14</w:t>
      </w:r>
      <w:r w:rsidR="00DD5EB7" w:rsidRPr="0012514B">
        <w:rPr>
          <w:rFonts w:eastAsia="Cambria"/>
          <w:sz w:val="22"/>
          <w:szCs w:val="22"/>
        </w:rPr>
        <w:t xml:space="preserve"> (</w:t>
      </w:r>
      <w:r w:rsidR="00DD5EB7" w:rsidRPr="00E41985">
        <w:rPr>
          <w:rFonts w:eastAsia="Cambria"/>
          <w:w w:val="105"/>
          <w:sz w:val="22"/>
          <w:szCs w:val="22"/>
        </w:rPr>
        <w:t>Governing Law), 8 (Terms of Payment), 9.3 (Performance Security), 10 (Taxes and duties), 21.2 (Completion Time Guarantee), 22 (Defect Liability), 23 (Functional Guarantee), 25 (Patent Indemnity), 26 (Limitation of Liability), 38 (Settlement of Disputes), and Appendix 2 to the Form of Contract Agreement (Price Adjustment) will be considered as non-responsive</w:t>
      </w:r>
      <w:r w:rsidR="00DD5EB7" w:rsidRPr="0012514B">
        <w:rPr>
          <w:rFonts w:eastAsia="Cambria"/>
          <w:sz w:val="22"/>
          <w:szCs w:val="22"/>
        </w:rPr>
        <w:t>.</w:t>
      </w:r>
    </w:p>
    <w:p w:rsidR="002957DC" w:rsidRPr="0012514B" w:rsidRDefault="002957DC">
      <w:pPr>
        <w:widowControl w:val="0"/>
        <w:autoSpaceDE w:val="0"/>
        <w:autoSpaceDN w:val="0"/>
        <w:spacing w:before="5"/>
        <w:rPr>
          <w:rFonts w:eastAsia="Cambria"/>
          <w:sz w:val="22"/>
          <w:szCs w:val="22"/>
        </w:rPr>
      </w:pPr>
    </w:p>
    <w:p w:rsidR="002957DC" w:rsidRPr="00E41985" w:rsidRDefault="007C76D0" w:rsidP="00FD234A">
      <w:pPr>
        <w:widowControl w:val="0"/>
        <w:numPr>
          <w:ilvl w:val="2"/>
          <w:numId w:val="26"/>
        </w:numPr>
        <w:tabs>
          <w:tab w:val="left" w:pos="1189"/>
        </w:tabs>
        <w:autoSpaceDE w:val="0"/>
        <w:autoSpaceDN w:val="0"/>
        <w:spacing w:line="254" w:lineRule="auto"/>
        <w:ind w:left="1276" w:right="246" w:hanging="1168"/>
        <w:jc w:val="both"/>
        <w:rPr>
          <w:rFonts w:eastAsia="Cambria"/>
          <w:w w:val="105"/>
          <w:sz w:val="22"/>
          <w:szCs w:val="22"/>
        </w:rPr>
      </w:pPr>
      <w:r>
        <w:rPr>
          <w:rFonts w:eastAsia="Cambria"/>
          <w:sz w:val="22"/>
          <w:szCs w:val="22"/>
        </w:rPr>
        <w:t xml:space="preserve"> </w:t>
      </w:r>
      <w:r w:rsidR="00DD5EB7" w:rsidRPr="00E41985">
        <w:rPr>
          <w:rFonts w:eastAsia="Cambria"/>
          <w:w w:val="105"/>
          <w:sz w:val="22"/>
          <w:szCs w:val="22"/>
        </w:rPr>
        <w:t>Regarding deviations, conditionality or reservations introduced in the bid, which will be reviewed to conduct a determination of substantial responsiveness of the Bidder’s bid as stated in</w:t>
      </w:r>
      <w:r w:rsidR="00DD5EB7" w:rsidRPr="0012514B">
        <w:rPr>
          <w:rFonts w:eastAsia="Cambria"/>
          <w:sz w:val="22"/>
          <w:szCs w:val="22"/>
        </w:rPr>
        <w:t xml:space="preserve"> </w:t>
      </w:r>
      <w:r w:rsidR="00DD5EB7" w:rsidRPr="0012514B">
        <w:rPr>
          <w:rFonts w:eastAsia="Cambria"/>
          <w:b/>
          <w:bCs/>
          <w:sz w:val="22"/>
          <w:szCs w:val="22"/>
        </w:rPr>
        <w:t>ITB Sub-Clause 22.3</w:t>
      </w:r>
      <w:r w:rsidR="00DD5EB7" w:rsidRPr="0012514B">
        <w:rPr>
          <w:rFonts w:eastAsia="Cambria"/>
          <w:sz w:val="22"/>
          <w:szCs w:val="22"/>
        </w:rPr>
        <w:t xml:space="preserve">, </w:t>
      </w:r>
      <w:r w:rsidR="00DD5EB7" w:rsidRPr="00E41985">
        <w:rPr>
          <w:rFonts w:eastAsia="Cambria"/>
          <w:w w:val="105"/>
          <w:sz w:val="22"/>
          <w:szCs w:val="22"/>
        </w:rPr>
        <w:t>the order of precedence of these documents to address contradictions, if any, in the contents of the bid, shall be as follows:</w:t>
      </w:r>
    </w:p>
    <w:p w:rsidR="002957DC" w:rsidRPr="0012514B" w:rsidRDefault="002957DC">
      <w:pPr>
        <w:widowControl w:val="0"/>
        <w:autoSpaceDE w:val="0"/>
        <w:autoSpaceDN w:val="0"/>
        <w:spacing w:before="6"/>
        <w:rPr>
          <w:rFonts w:eastAsia="Cambria"/>
          <w:sz w:val="22"/>
          <w:szCs w:val="22"/>
        </w:rPr>
      </w:pPr>
    </w:p>
    <w:p w:rsidR="002957DC" w:rsidRPr="0012514B" w:rsidRDefault="007C76D0">
      <w:pPr>
        <w:widowControl w:val="0"/>
        <w:numPr>
          <w:ilvl w:val="3"/>
          <w:numId w:val="27"/>
        </w:numPr>
        <w:tabs>
          <w:tab w:val="left" w:pos="1728"/>
          <w:tab w:val="left" w:pos="1729"/>
        </w:tabs>
        <w:autoSpaceDE w:val="0"/>
        <w:autoSpaceDN w:val="0"/>
        <w:ind w:hanging="541"/>
        <w:jc w:val="both"/>
        <w:rPr>
          <w:rFonts w:eastAsia="Cambria"/>
          <w:b/>
          <w:sz w:val="22"/>
          <w:szCs w:val="22"/>
        </w:rPr>
      </w:pPr>
      <w:r w:rsidRPr="0012514B">
        <w:rPr>
          <w:rFonts w:eastAsia="Cambria"/>
          <w:b/>
          <w:w w:val="105"/>
          <w:sz w:val="22"/>
          <w:szCs w:val="22"/>
        </w:rPr>
        <w:t>Bid</w:t>
      </w:r>
      <w:r w:rsidRPr="0012514B">
        <w:rPr>
          <w:rFonts w:eastAsia="Cambria"/>
          <w:b/>
          <w:spacing w:val="-2"/>
          <w:w w:val="105"/>
          <w:sz w:val="22"/>
          <w:szCs w:val="22"/>
        </w:rPr>
        <w:t xml:space="preserve"> </w:t>
      </w:r>
      <w:r w:rsidRPr="0012514B">
        <w:rPr>
          <w:rFonts w:eastAsia="Cambria"/>
          <w:b/>
          <w:w w:val="105"/>
          <w:sz w:val="22"/>
          <w:szCs w:val="22"/>
        </w:rPr>
        <w:t>Form</w:t>
      </w:r>
    </w:p>
    <w:p w:rsidR="002957DC" w:rsidRPr="0012514B" w:rsidRDefault="007C76D0">
      <w:pPr>
        <w:widowControl w:val="0"/>
        <w:numPr>
          <w:ilvl w:val="3"/>
          <w:numId w:val="27"/>
        </w:numPr>
        <w:tabs>
          <w:tab w:val="left" w:pos="1728"/>
          <w:tab w:val="left" w:pos="1729"/>
        </w:tabs>
        <w:autoSpaceDE w:val="0"/>
        <w:autoSpaceDN w:val="0"/>
        <w:spacing w:before="16"/>
        <w:ind w:hanging="541"/>
        <w:jc w:val="both"/>
        <w:rPr>
          <w:rFonts w:eastAsia="Cambria"/>
          <w:sz w:val="22"/>
          <w:szCs w:val="22"/>
        </w:rPr>
      </w:pPr>
      <w:r w:rsidRPr="0012514B">
        <w:rPr>
          <w:rFonts w:eastAsia="Cambria"/>
          <w:b/>
          <w:bCs/>
          <w:sz w:val="22"/>
          <w:szCs w:val="22"/>
        </w:rPr>
        <w:t>Attachment-</w:t>
      </w:r>
      <w:r w:rsidR="00B67DFB" w:rsidRPr="0012514B">
        <w:rPr>
          <w:rFonts w:eastAsia="Cambria"/>
          <w:b/>
          <w:bCs/>
          <w:sz w:val="22"/>
          <w:szCs w:val="22"/>
        </w:rPr>
        <w:t>6</w:t>
      </w:r>
      <w:r w:rsidR="00B67DFB" w:rsidRPr="0012514B">
        <w:rPr>
          <w:rFonts w:eastAsia="Cambria"/>
          <w:spacing w:val="34"/>
          <w:sz w:val="22"/>
          <w:szCs w:val="22"/>
        </w:rPr>
        <w:t>:</w:t>
      </w:r>
      <w:r w:rsidRPr="0012514B">
        <w:rPr>
          <w:rFonts w:eastAsia="Cambria"/>
          <w:spacing w:val="34"/>
          <w:sz w:val="22"/>
          <w:szCs w:val="22"/>
        </w:rPr>
        <w:t xml:space="preserve"> </w:t>
      </w:r>
      <w:r w:rsidRPr="0012514B">
        <w:rPr>
          <w:rFonts w:eastAsia="Cambria"/>
          <w:sz w:val="22"/>
          <w:szCs w:val="22"/>
        </w:rPr>
        <w:t>Deviations</w:t>
      </w:r>
    </w:p>
    <w:p w:rsidR="002957DC" w:rsidRPr="0012514B" w:rsidRDefault="007C76D0">
      <w:pPr>
        <w:widowControl w:val="0"/>
        <w:numPr>
          <w:ilvl w:val="3"/>
          <w:numId w:val="27"/>
        </w:numPr>
        <w:tabs>
          <w:tab w:val="left" w:pos="1728"/>
          <w:tab w:val="left" w:pos="1729"/>
        </w:tabs>
        <w:autoSpaceDE w:val="0"/>
        <w:autoSpaceDN w:val="0"/>
        <w:spacing w:before="17"/>
        <w:ind w:hanging="541"/>
        <w:jc w:val="both"/>
        <w:rPr>
          <w:rFonts w:eastAsia="Cambria"/>
          <w:b/>
          <w:sz w:val="22"/>
          <w:szCs w:val="22"/>
        </w:rPr>
      </w:pPr>
      <w:r w:rsidRPr="0012514B">
        <w:rPr>
          <w:rFonts w:eastAsia="Cambria"/>
          <w:b/>
          <w:w w:val="105"/>
          <w:sz w:val="22"/>
          <w:szCs w:val="22"/>
        </w:rPr>
        <w:t>Technical</w:t>
      </w:r>
      <w:r w:rsidRPr="0012514B">
        <w:rPr>
          <w:rFonts w:eastAsia="Cambria"/>
          <w:b/>
          <w:spacing w:val="-9"/>
          <w:w w:val="105"/>
          <w:sz w:val="22"/>
          <w:szCs w:val="22"/>
        </w:rPr>
        <w:t xml:space="preserve"> </w:t>
      </w:r>
      <w:r w:rsidRPr="0012514B">
        <w:rPr>
          <w:rFonts w:eastAsia="Cambria"/>
          <w:b/>
          <w:w w:val="105"/>
          <w:sz w:val="22"/>
          <w:szCs w:val="22"/>
        </w:rPr>
        <w:t>Data</w:t>
      </w:r>
      <w:r w:rsidRPr="0012514B">
        <w:rPr>
          <w:rFonts w:eastAsia="Cambria"/>
          <w:b/>
          <w:spacing w:val="-9"/>
          <w:w w:val="105"/>
          <w:sz w:val="22"/>
          <w:szCs w:val="22"/>
        </w:rPr>
        <w:t xml:space="preserve"> </w:t>
      </w:r>
      <w:r w:rsidRPr="0012514B">
        <w:rPr>
          <w:rFonts w:eastAsia="Cambria"/>
          <w:b/>
          <w:w w:val="105"/>
          <w:sz w:val="22"/>
          <w:szCs w:val="22"/>
        </w:rPr>
        <w:t>Sheet</w:t>
      </w:r>
    </w:p>
    <w:p w:rsidR="002957DC" w:rsidRPr="0012514B" w:rsidRDefault="007C76D0">
      <w:pPr>
        <w:widowControl w:val="0"/>
        <w:numPr>
          <w:ilvl w:val="3"/>
          <w:numId w:val="27"/>
        </w:numPr>
        <w:tabs>
          <w:tab w:val="left" w:pos="1728"/>
          <w:tab w:val="left" w:pos="1729"/>
        </w:tabs>
        <w:autoSpaceDE w:val="0"/>
        <w:autoSpaceDN w:val="0"/>
        <w:spacing w:before="18"/>
        <w:ind w:hanging="541"/>
        <w:jc w:val="both"/>
        <w:rPr>
          <w:rFonts w:eastAsia="Cambria"/>
          <w:b/>
          <w:sz w:val="22"/>
          <w:szCs w:val="22"/>
        </w:rPr>
      </w:pPr>
      <w:r w:rsidRPr="0012514B">
        <w:rPr>
          <w:rFonts w:eastAsia="Cambria"/>
          <w:b/>
          <w:w w:val="105"/>
          <w:sz w:val="22"/>
          <w:szCs w:val="22"/>
        </w:rPr>
        <w:t>Any other</w:t>
      </w:r>
      <w:r w:rsidRPr="0012514B">
        <w:rPr>
          <w:rFonts w:eastAsia="Cambria"/>
          <w:b/>
          <w:spacing w:val="1"/>
          <w:w w:val="105"/>
          <w:sz w:val="22"/>
          <w:szCs w:val="22"/>
        </w:rPr>
        <w:t xml:space="preserve"> </w:t>
      </w:r>
      <w:r w:rsidRPr="0012514B">
        <w:rPr>
          <w:rFonts w:eastAsia="Cambria"/>
          <w:b/>
          <w:w w:val="105"/>
          <w:sz w:val="22"/>
          <w:szCs w:val="22"/>
        </w:rPr>
        <w:t>part</w:t>
      </w:r>
      <w:r w:rsidRPr="0012514B">
        <w:rPr>
          <w:rFonts w:eastAsia="Cambria"/>
          <w:b/>
          <w:spacing w:val="-2"/>
          <w:w w:val="105"/>
          <w:sz w:val="22"/>
          <w:szCs w:val="22"/>
        </w:rPr>
        <w:t xml:space="preserve"> </w:t>
      </w:r>
      <w:r w:rsidRPr="0012514B">
        <w:rPr>
          <w:rFonts w:eastAsia="Cambria"/>
          <w:b/>
          <w:w w:val="105"/>
          <w:sz w:val="22"/>
          <w:szCs w:val="22"/>
        </w:rPr>
        <w:t>of the bid</w:t>
      </w:r>
    </w:p>
    <w:p w:rsidR="002957DC" w:rsidRPr="0012514B" w:rsidRDefault="002957DC">
      <w:pPr>
        <w:widowControl w:val="0"/>
        <w:autoSpaceDE w:val="0"/>
        <w:autoSpaceDN w:val="0"/>
        <w:spacing w:before="9"/>
        <w:rPr>
          <w:rFonts w:eastAsia="Cambria"/>
          <w:sz w:val="22"/>
          <w:szCs w:val="22"/>
        </w:rPr>
      </w:pPr>
    </w:p>
    <w:p w:rsidR="002957DC" w:rsidRPr="0012514B" w:rsidRDefault="007C76D0" w:rsidP="00B67DFB">
      <w:pPr>
        <w:widowControl w:val="0"/>
        <w:autoSpaceDE w:val="0"/>
        <w:autoSpaceDN w:val="0"/>
        <w:spacing w:before="1" w:line="256" w:lineRule="auto"/>
        <w:ind w:left="1188" w:right="245"/>
        <w:jc w:val="both"/>
        <w:rPr>
          <w:rFonts w:eastAsia="Cambria"/>
          <w:sz w:val="22"/>
          <w:szCs w:val="22"/>
        </w:rPr>
      </w:pPr>
      <w:r w:rsidRPr="0012514B">
        <w:rPr>
          <w:rFonts w:eastAsia="Cambria"/>
          <w:w w:val="105"/>
          <w:sz w:val="22"/>
          <w:szCs w:val="22"/>
        </w:rPr>
        <w:t>Contents of the document at Sr. No. I above will have over</w:t>
      </w:r>
      <w:r w:rsidR="00B67DFB" w:rsidRPr="0012514B">
        <w:rPr>
          <w:rFonts w:eastAsia="Cambria"/>
          <w:w w:val="105"/>
          <w:sz w:val="22"/>
          <w:szCs w:val="22"/>
        </w:rPr>
        <w:t xml:space="preserve"> </w:t>
      </w:r>
      <w:r w:rsidRPr="0012514B">
        <w:rPr>
          <w:rFonts w:eastAsia="Cambria"/>
          <w:w w:val="105"/>
          <w:sz w:val="22"/>
          <w:szCs w:val="22"/>
        </w:rPr>
        <w:t>riding</w:t>
      </w:r>
      <w:r w:rsidRPr="00E41985">
        <w:rPr>
          <w:rFonts w:eastAsia="Cambria"/>
          <w:w w:val="105"/>
          <w:sz w:val="22"/>
          <w:szCs w:val="22"/>
        </w:rPr>
        <w:t xml:space="preserve"> </w:t>
      </w:r>
      <w:r w:rsidRPr="0012514B">
        <w:rPr>
          <w:rFonts w:eastAsia="Cambria"/>
          <w:w w:val="105"/>
          <w:sz w:val="22"/>
          <w:szCs w:val="22"/>
        </w:rPr>
        <w:t>precedence</w:t>
      </w:r>
      <w:r w:rsidRPr="00E41985">
        <w:rPr>
          <w:rFonts w:eastAsia="Cambria"/>
          <w:w w:val="105"/>
          <w:sz w:val="22"/>
          <w:szCs w:val="22"/>
        </w:rPr>
        <w:t xml:space="preserve"> </w:t>
      </w:r>
      <w:r w:rsidRPr="0012514B">
        <w:rPr>
          <w:rFonts w:eastAsia="Cambria"/>
          <w:w w:val="105"/>
          <w:sz w:val="22"/>
          <w:szCs w:val="22"/>
        </w:rPr>
        <w:t>over</w:t>
      </w:r>
      <w:r w:rsidRPr="00E41985">
        <w:rPr>
          <w:rFonts w:eastAsia="Cambria"/>
          <w:w w:val="105"/>
          <w:sz w:val="22"/>
          <w:szCs w:val="22"/>
        </w:rPr>
        <w:t xml:space="preserve"> </w:t>
      </w:r>
      <w:r w:rsidRPr="0012514B">
        <w:rPr>
          <w:rFonts w:eastAsia="Cambria"/>
          <w:w w:val="105"/>
          <w:sz w:val="22"/>
          <w:szCs w:val="22"/>
        </w:rPr>
        <w:t>other</w:t>
      </w:r>
      <w:r w:rsidRPr="00E41985">
        <w:rPr>
          <w:rFonts w:eastAsia="Cambria"/>
          <w:w w:val="105"/>
          <w:sz w:val="22"/>
          <w:szCs w:val="22"/>
        </w:rPr>
        <w:t xml:space="preserve"> </w:t>
      </w:r>
      <w:r w:rsidRPr="0012514B">
        <w:rPr>
          <w:rFonts w:eastAsia="Cambria"/>
          <w:w w:val="105"/>
          <w:sz w:val="22"/>
          <w:szCs w:val="22"/>
        </w:rPr>
        <w:t>documents</w:t>
      </w:r>
      <w:r w:rsidRPr="00E41985">
        <w:rPr>
          <w:rFonts w:eastAsia="Cambria"/>
          <w:w w:val="105"/>
          <w:sz w:val="22"/>
          <w:szCs w:val="22"/>
        </w:rPr>
        <w:t xml:space="preserve"> </w:t>
      </w:r>
      <w:r w:rsidRPr="0012514B">
        <w:rPr>
          <w:rFonts w:eastAsia="Cambria"/>
          <w:w w:val="105"/>
          <w:sz w:val="22"/>
          <w:szCs w:val="22"/>
        </w:rPr>
        <w:t>(Sr.</w:t>
      </w:r>
      <w:r w:rsidRPr="00E41985">
        <w:rPr>
          <w:rFonts w:eastAsia="Cambria"/>
          <w:w w:val="105"/>
          <w:sz w:val="22"/>
          <w:szCs w:val="22"/>
        </w:rPr>
        <w:t xml:space="preserve"> </w:t>
      </w:r>
      <w:r w:rsidRPr="0012514B">
        <w:rPr>
          <w:rFonts w:eastAsia="Cambria"/>
          <w:w w:val="105"/>
          <w:sz w:val="22"/>
          <w:szCs w:val="22"/>
        </w:rPr>
        <w:t>No.</w:t>
      </w:r>
      <w:r w:rsidRPr="00E41985">
        <w:rPr>
          <w:rFonts w:eastAsia="Cambria"/>
          <w:w w:val="105"/>
          <w:sz w:val="22"/>
          <w:szCs w:val="22"/>
        </w:rPr>
        <w:t xml:space="preserve"> </w:t>
      </w:r>
      <w:r w:rsidRPr="0012514B">
        <w:rPr>
          <w:rFonts w:eastAsia="Cambria"/>
          <w:w w:val="105"/>
          <w:sz w:val="22"/>
          <w:szCs w:val="22"/>
        </w:rPr>
        <w:t>II</w:t>
      </w:r>
      <w:r w:rsidRPr="00E41985">
        <w:rPr>
          <w:rFonts w:eastAsia="Cambria"/>
          <w:w w:val="105"/>
          <w:sz w:val="22"/>
          <w:szCs w:val="22"/>
        </w:rPr>
        <w:t xml:space="preserve"> </w:t>
      </w:r>
      <w:r w:rsidRPr="0012514B">
        <w:rPr>
          <w:rFonts w:eastAsia="Cambria"/>
          <w:w w:val="105"/>
          <w:sz w:val="22"/>
          <w:szCs w:val="22"/>
        </w:rPr>
        <w:t>to</w:t>
      </w:r>
      <w:r w:rsidRPr="00E41985">
        <w:rPr>
          <w:rFonts w:eastAsia="Cambria"/>
          <w:w w:val="105"/>
          <w:sz w:val="22"/>
          <w:szCs w:val="22"/>
        </w:rPr>
        <w:t xml:space="preserve"> </w:t>
      </w:r>
      <w:r w:rsidRPr="0012514B">
        <w:rPr>
          <w:rFonts w:eastAsia="Cambria"/>
          <w:w w:val="105"/>
          <w:sz w:val="22"/>
          <w:szCs w:val="22"/>
        </w:rPr>
        <w:t>IV</w:t>
      </w:r>
      <w:r w:rsidRPr="00E41985">
        <w:rPr>
          <w:rFonts w:eastAsia="Cambria"/>
          <w:w w:val="105"/>
          <w:sz w:val="22"/>
          <w:szCs w:val="22"/>
        </w:rPr>
        <w:t xml:space="preserve"> </w:t>
      </w:r>
      <w:r w:rsidRPr="0012514B">
        <w:rPr>
          <w:rFonts w:eastAsia="Cambria"/>
          <w:w w:val="105"/>
          <w:sz w:val="22"/>
          <w:szCs w:val="22"/>
        </w:rPr>
        <w:t>above).</w:t>
      </w:r>
      <w:r w:rsidRPr="00E41985">
        <w:rPr>
          <w:rFonts w:eastAsia="Cambria"/>
          <w:w w:val="105"/>
          <w:sz w:val="22"/>
          <w:szCs w:val="22"/>
        </w:rPr>
        <w:t xml:space="preserve"> </w:t>
      </w:r>
      <w:r w:rsidRPr="0012514B">
        <w:rPr>
          <w:rFonts w:eastAsia="Cambria"/>
          <w:w w:val="105"/>
          <w:sz w:val="22"/>
          <w:szCs w:val="22"/>
        </w:rPr>
        <w:t>Similarly,</w:t>
      </w:r>
      <w:r w:rsidR="00B67DFB" w:rsidRPr="0012514B">
        <w:rPr>
          <w:rFonts w:eastAsia="Cambria"/>
          <w:w w:val="105"/>
          <w:sz w:val="22"/>
          <w:szCs w:val="22"/>
        </w:rPr>
        <w:t xml:space="preserve"> </w:t>
      </w:r>
      <w:r w:rsidRPr="0012514B">
        <w:rPr>
          <w:rFonts w:eastAsia="Cambria"/>
          <w:w w:val="105"/>
          <w:sz w:val="22"/>
          <w:szCs w:val="22"/>
        </w:rPr>
        <w:t>contents</w:t>
      </w:r>
      <w:r w:rsidRPr="00E41985">
        <w:rPr>
          <w:rFonts w:eastAsia="Cambria"/>
          <w:w w:val="105"/>
          <w:sz w:val="22"/>
          <w:szCs w:val="22"/>
        </w:rPr>
        <w:t xml:space="preserve"> </w:t>
      </w:r>
      <w:r w:rsidRPr="0012514B">
        <w:rPr>
          <w:rFonts w:eastAsia="Cambria"/>
          <w:w w:val="105"/>
          <w:sz w:val="22"/>
          <w:szCs w:val="22"/>
        </w:rPr>
        <w:t>of</w:t>
      </w:r>
      <w:r w:rsidRPr="00E41985">
        <w:rPr>
          <w:rFonts w:eastAsia="Cambria"/>
          <w:w w:val="105"/>
          <w:sz w:val="22"/>
          <w:szCs w:val="22"/>
        </w:rPr>
        <w:t xml:space="preserve"> </w:t>
      </w:r>
      <w:r w:rsidRPr="0012514B">
        <w:rPr>
          <w:rFonts w:eastAsia="Cambria"/>
          <w:w w:val="105"/>
          <w:sz w:val="22"/>
          <w:szCs w:val="22"/>
        </w:rPr>
        <w:t>document</w:t>
      </w:r>
      <w:r w:rsidRPr="00E41985">
        <w:rPr>
          <w:rFonts w:eastAsia="Cambria"/>
          <w:w w:val="105"/>
          <w:sz w:val="22"/>
          <w:szCs w:val="22"/>
        </w:rPr>
        <w:t xml:space="preserve"> </w:t>
      </w:r>
      <w:r w:rsidRPr="0012514B">
        <w:rPr>
          <w:rFonts w:eastAsia="Cambria"/>
          <w:w w:val="105"/>
          <w:sz w:val="22"/>
          <w:szCs w:val="22"/>
        </w:rPr>
        <w:t>at</w:t>
      </w:r>
      <w:r w:rsidRPr="00E41985">
        <w:rPr>
          <w:rFonts w:eastAsia="Cambria"/>
          <w:w w:val="105"/>
          <w:sz w:val="22"/>
          <w:szCs w:val="22"/>
        </w:rPr>
        <w:t xml:space="preserve"> </w:t>
      </w:r>
      <w:r w:rsidRPr="0012514B">
        <w:rPr>
          <w:rFonts w:eastAsia="Cambria"/>
          <w:w w:val="105"/>
          <w:sz w:val="22"/>
          <w:szCs w:val="22"/>
        </w:rPr>
        <w:t>Sr.</w:t>
      </w:r>
      <w:r w:rsidRPr="00E41985">
        <w:rPr>
          <w:rFonts w:eastAsia="Cambria"/>
          <w:w w:val="105"/>
          <w:sz w:val="22"/>
          <w:szCs w:val="22"/>
        </w:rPr>
        <w:t xml:space="preserve"> </w:t>
      </w:r>
      <w:r w:rsidRPr="0012514B">
        <w:rPr>
          <w:rFonts w:eastAsia="Cambria"/>
          <w:w w:val="105"/>
          <w:sz w:val="22"/>
          <w:szCs w:val="22"/>
        </w:rPr>
        <w:t>No.</w:t>
      </w:r>
      <w:r w:rsidRPr="00E41985">
        <w:rPr>
          <w:rFonts w:eastAsia="Cambria"/>
          <w:w w:val="105"/>
          <w:sz w:val="22"/>
          <w:szCs w:val="22"/>
        </w:rPr>
        <w:t xml:space="preserve"> </w:t>
      </w:r>
      <w:r w:rsidRPr="0012514B">
        <w:rPr>
          <w:rFonts w:eastAsia="Cambria"/>
          <w:w w:val="105"/>
          <w:sz w:val="22"/>
          <w:szCs w:val="22"/>
        </w:rPr>
        <w:t>II</w:t>
      </w:r>
      <w:r w:rsidRPr="00E41985">
        <w:rPr>
          <w:rFonts w:eastAsia="Cambria"/>
          <w:w w:val="105"/>
          <w:sz w:val="22"/>
          <w:szCs w:val="22"/>
        </w:rPr>
        <w:t xml:space="preserve"> </w:t>
      </w:r>
      <w:r w:rsidRPr="0012514B">
        <w:rPr>
          <w:rFonts w:eastAsia="Cambria"/>
          <w:w w:val="105"/>
          <w:sz w:val="22"/>
          <w:szCs w:val="22"/>
        </w:rPr>
        <w:t>above</w:t>
      </w:r>
      <w:r w:rsidRPr="00E41985">
        <w:rPr>
          <w:rFonts w:eastAsia="Cambria"/>
          <w:w w:val="105"/>
          <w:sz w:val="22"/>
          <w:szCs w:val="22"/>
        </w:rPr>
        <w:t xml:space="preserve"> </w:t>
      </w:r>
      <w:r w:rsidRPr="0012514B">
        <w:rPr>
          <w:rFonts w:eastAsia="Cambria"/>
          <w:w w:val="105"/>
          <w:sz w:val="22"/>
          <w:szCs w:val="22"/>
        </w:rPr>
        <w:t>will</w:t>
      </w:r>
      <w:r w:rsidRPr="00E41985">
        <w:rPr>
          <w:rFonts w:eastAsia="Cambria"/>
          <w:w w:val="105"/>
          <w:sz w:val="22"/>
          <w:szCs w:val="22"/>
        </w:rPr>
        <w:t xml:space="preserve"> </w:t>
      </w:r>
      <w:r w:rsidRPr="0012514B">
        <w:rPr>
          <w:rFonts w:eastAsia="Cambria"/>
          <w:w w:val="105"/>
          <w:sz w:val="22"/>
          <w:szCs w:val="22"/>
        </w:rPr>
        <w:t>have</w:t>
      </w:r>
      <w:r w:rsidRPr="00E41985">
        <w:rPr>
          <w:rFonts w:eastAsia="Cambria"/>
          <w:w w:val="105"/>
          <w:sz w:val="22"/>
          <w:szCs w:val="22"/>
        </w:rPr>
        <w:t xml:space="preserve"> </w:t>
      </w:r>
      <w:r w:rsidRPr="0012514B">
        <w:rPr>
          <w:rFonts w:eastAsia="Cambria"/>
          <w:w w:val="105"/>
          <w:sz w:val="22"/>
          <w:szCs w:val="22"/>
        </w:rPr>
        <w:t>overriding</w:t>
      </w:r>
      <w:r w:rsidRPr="00E41985">
        <w:rPr>
          <w:rFonts w:eastAsia="Cambria"/>
          <w:w w:val="105"/>
          <w:sz w:val="22"/>
          <w:szCs w:val="22"/>
        </w:rPr>
        <w:t xml:space="preserve"> </w:t>
      </w:r>
      <w:r w:rsidRPr="0012514B">
        <w:rPr>
          <w:rFonts w:eastAsia="Cambria"/>
          <w:w w:val="105"/>
          <w:sz w:val="22"/>
          <w:szCs w:val="22"/>
        </w:rPr>
        <w:t>precedence</w:t>
      </w:r>
      <w:r w:rsidRPr="00E41985">
        <w:rPr>
          <w:rFonts w:eastAsia="Cambria"/>
          <w:w w:val="105"/>
          <w:sz w:val="22"/>
          <w:szCs w:val="22"/>
        </w:rPr>
        <w:t xml:space="preserve"> </w:t>
      </w:r>
      <w:r w:rsidRPr="0012514B">
        <w:rPr>
          <w:rFonts w:eastAsia="Cambria"/>
          <w:w w:val="105"/>
          <w:sz w:val="22"/>
          <w:szCs w:val="22"/>
        </w:rPr>
        <w:t>over</w:t>
      </w:r>
      <w:r w:rsidRPr="00E41985">
        <w:rPr>
          <w:rFonts w:eastAsia="Cambria"/>
          <w:w w:val="105"/>
          <w:sz w:val="22"/>
          <w:szCs w:val="22"/>
        </w:rPr>
        <w:t xml:space="preserve"> </w:t>
      </w:r>
      <w:r w:rsidRPr="0012514B">
        <w:rPr>
          <w:rFonts w:eastAsia="Cambria"/>
          <w:w w:val="105"/>
          <w:sz w:val="22"/>
          <w:szCs w:val="22"/>
        </w:rPr>
        <w:t>other</w:t>
      </w:r>
      <w:r w:rsidRPr="00E41985">
        <w:rPr>
          <w:rFonts w:eastAsia="Cambria"/>
          <w:w w:val="105"/>
          <w:sz w:val="22"/>
          <w:szCs w:val="22"/>
        </w:rPr>
        <w:t xml:space="preserve"> </w:t>
      </w:r>
      <w:r w:rsidRPr="0012514B">
        <w:rPr>
          <w:rFonts w:eastAsia="Cambria"/>
          <w:w w:val="105"/>
          <w:sz w:val="22"/>
          <w:szCs w:val="22"/>
        </w:rPr>
        <w:t>documents</w:t>
      </w:r>
      <w:r w:rsidRPr="0012514B">
        <w:rPr>
          <w:rFonts w:eastAsia="Cambria"/>
          <w:spacing w:val="-4"/>
          <w:w w:val="105"/>
          <w:sz w:val="22"/>
          <w:szCs w:val="22"/>
        </w:rPr>
        <w:t xml:space="preserve"> </w:t>
      </w:r>
      <w:r w:rsidRPr="0012514B">
        <w:rPr>
          <w:rFonts w:eastAsia="Cambria"/>
          <w:w w:val="105"/>
          <w:sz w:val="22"/>
          <w:szCs w:val="22"/>
        </w:rPr>
        <w:t>(</w:t>
      </w:r>
      <w:r w:rsidRPr="0012514B">
        <w:rPr>
          <w:rFonts w:eastAsia="Cambria"/>
          <w:b/>
          <w:i/>
          <w:w w:val="105"/>
          <w:sz w:val="22"/>
          <w:szCs w:val="22"/>
        </w:rPr>
        <w:t>Sr.</w:t>
      </w:r>
      <w:r w:rsidRPr="0012514B">
        <w:rPr>
          <w:rFonts w:eastAsia="Cambria"/>
          <w:b/>
          <w:i/>
          <w:spacing w:val="-4"/>
          <w:w w:val="105"/>
          <w:sz w:val="22"/>
          <w:szCs w:val="22"/>
        </w:rPr>
        <w:t xml:space="preserve"> </w:t>
      </w:r>
      <w:r w:rsidRPr="0012514B">
        <w:rPr>
          <w:rFonts w:eastAsia="Cambria"/>
          <w:b/>
          <w:i/>
          <w:w w:val="105"/>
          <w:sz w:val="22"/>
          <w:szCs w:val="22"/>
        </w:rPr>
        <w:t>No.</w:t>
      </w:r>
      <w:r w:rsidRPr="0012514B">
        <w:rPr>
          <w:rFonts w:eastAsia="Cambria"/>
          <w:b/>
          <w:i/>
          <w:spacing w:val="-4"/>
          <w:w w:val="105"/>
          <w:sz w:val="22"/>
          <w:szCs w:val="22"/>
        </w:rPr>
        <w:t xml:space="preserve"> </w:t>
      </w:r>
      <w:r w:rsidRPr="0012514B">
        <w:rPr>
          <w:rFonts w:eastAsia="Cambria"/>
          <w:b/>
          <w:i/>
          <w:w w:val="105"/>
          <w:sz w:val="22"/>
          <w:szCs w:val="22"/>
        </w:rPr>
        <w:t>III</w:t>
      </w:r>
      <w:r w:rsidRPr="0012514B">
        <w:rPr>
          <w:rFonts w:eastAsia="Cambria"/>
          <w:b/>
          <w:i/>
          <w:spacing w:val="-6"/>
          <w:w w:val="105"/>
          <w:sz w:val="22"/>
          <w:szCs w:val="22"/>
        </w:rPr>
        <w:t xml:space="preserve"> </w:t>
      </w:r>
      <w:r w:rsidRPr="0012514B">
        <w:rPr>
          <w:rFonts w:eastAsia="Cambria"/>
          <w:b/>
          <w:i/>
          <w:w w:val="105"/>
          <w:sz w:val="22"/>
          <w:szCs w:val="22"/>
        </w:rPr>
        <w:t>to</w:t>
      </w:r>
      <w:r w:rsidRPr="0012514B">
        <w:rPr>
          <w:rFonts w:eastAsia="Cambria"/>
          <w:b/>
          <w:i/>
          <w:spacing w:val="1"/>
          <w:w w:val="105"/>
          <w:sz w:val="22"/>
          <w:szCs w:val="22"/>
        </w:rPr>
        <w:t xml:space="preserve"> </w:t>
      </w:r>
      <w:r w:rsidRPr="0012514B">
        <w:rPr>
          <w:rFonts w:eastAsia="Cambria"/>
          <w:b/>
          <w:i/>
          <w:w w:val="105"/>
          <w:sz w:val="22"/>
          <w:szCs w:val="22"/>
        </w:rPr>
        <w:t>IV</w:t>
      </w:r>
      <w:r w:rsidRPr="0012514B">
        <w:rPr>
          <w:rFonts w:eastAsia="Cambria"/>
          <w:b/>
          <w:i/>
          <w:spacing w:val="-4"/>
          <w:w w:val="105"/>
          <w:sz w:val="22"/>
          <w:szCs w:val="22"/>
        </w:rPr>
        <w:t xml:space="preserve"> </w:t>
      </w:r>
      <w:r w:rsidRPr="0012514B">
        <w:rPr>
          <w:rFonts w:eastAsia="Cambria"/>
          <w:b/>
          <w:i/>
          <w:w w:val="105"/>
          <w:sz w:val="22"/>
          <w:szCs w:val="22"/>
        </w:rPr>
        <w:t>above</w:t>
      </w:r>
      <w:r w:rsidRPr="0012514B">
        <w:rPr>
          <w:rFonts w:eastAsia="Cambria"/>
          <w:w w:val="105"/>
          <w:sz w:val="22"/>
          <w:szCs w:val="22"/>
        </w:rPr>
        <w:t>),</w:t>
      </w:r>
      <w:r w:rsidRPr="0012514B">
        <w:rPr>
          <w:rFonts w:eastAsia="Cambria"/>
          <w:spacing w:val="-4"/>
          <w:w w:val="105"/>
          <w:sz w:val="22"/>
          <w:szCs w:val="22"/>
        </w:rPr>
        <w:t xml:space="preserve"> </w:t>
      </w:r>
      <w:r w:rsidRPr="0012514B">
        <w:rPr>
          <w:rFonts w:eastAsia="Cambria"/>
          <w:w w:val="105"/>
          <w:sz w:val="22"/>
          <w:szCs w:val="22"/>
        </w:rPr>
        <w:t>and</w:t>
      </w:r>
      <w:r w:rsidRPr="0012514B">
        <w:rPr>
          <w:rFonts w:eastAsia="Cambria"/>
          <w:spacing w:val="-4"/>
          <w:w w:val="105"/>
          <w:sz w:val="22"/>
          <w:szCs w:val="22"/>
        </w:rPr>
        <w:t xml:space="preserve"> </w:t>
      </w:r>
      <w:r w:rsidRPr="0012514B">
        <w:rPr>
          <w:rFonts w:eastAsia="Cambria"/>
          <w:w w:val="105"/>
          <w:sz w:val="22"/>
          <w:szCs w:val="22"/>
        </w:rPr>
        <w:t>so</w:t>
      </w:r>
      <w:r w:rsidRPr="0012514B">
        <w:rPr>
          <w:rFonts w:eastAsia="Cambria"/>
          <w:spacing w:val="-4"/>
          <w:w w:val="105"/>
          <w:sz w:val="22"/>
          <w:szCs w:val="22"/>
        </w:rPr>
        <w:t xml:space="preserve"> </w:t>
      </w:r>
      <w:r w:rsidRPr="0012514B">
        <w:rPr>
          <w:rFonts w:eastAsia="Cambria"/>
          <w:w w:val="105"/>
          <w:sz w:val="22"/>
          <w:szCs w:val="22"/>
        </w:rPr>
        <w:t>on.</w:t>
      </w:r>
    </w:p>
    <w:p w:rsidR="002957DC" w:rsidRPr="0012514B" w:rsidRDefault="002957DC">
      <w:pPr>
        <w:widowControl w:val="0"/>
        <w:autoSpaceDE w:val="0"/>
        <w:autoSpaceDN w:val="0"/>
        <w:spacing w:before="5"/>
        <w:rPr>
          <w:rFonts w:eastAsia="Cambria"/>
          <w:sz w:val="22"/>
          <w:szCs w:val="22"/>
        </w:rPr>
      </w:pPr>
    </w:p>
    <w:p w:rsidR="002957DC" w:rsidRPr="0012514B" w:rsidRDefault="007C76D0" w:rsidP="00C40948">
      <w:pPr>
        <w:widowControl w:val="0"/>
        <w:numPr>
          <w:ilvl w:val="1"/>
          <w:numId w:val="11"/>
        </w:numPr>
        <w:tabs>
          <w:tab w:val="left" w:pos="1189"/>
        </w:tabs>
        <w:autoSpaceDE w:val="0"/>
        <w:autoSpaceDN w:val="0"/>
        <w:spacing w:line="254" w:lineRule="auto"/>
        <w:ind w:right="246"/>
        <w:jc w:val="both"/>
        <w:rPr>
          <w:rFonts w:eastAsia="Cambria"/>
          <w:sz w:val="22"/>
          <w:szCs w:val="22"/>
        </w:rPr>
      </w:pPr>
      <w:r w:rsidRPr="00E41985">
        <w:rPr>
          <w:rFonts w:eastAsia="Cambria"/>
          <w:w w:val="105"/>
          <w:sz w:val="22"/>
          <w:szCs w:val="22"/>
        </w:rPr>
        <w:t xml:space="preserve">If a bid is not substantially responsive, it will be rejected by the Employer, and may not subsequently be made responsive by the Bidder by correction of the nonconformity. The Employer’s determination of a bid’s responsiveness is to be based on the contents of the bid itself without recourse to extrinsic </w:t>
      </w:r>
      <w:r w:rsidRPr="0012514B">
        <w:rPr>
          <w:rFonts w:eastAsia="Cambria"/>
          <w:sz w:val="22"/>
          <w:szCs w:val="22"/>
        </w:rPr>
        <w:t>evidence.</w:t>
      </w:r>
    </w:p>
    <w:p w:rsidR="002957DC" w:rsidRPr="0012514B" w:rsidRDefault="002957DC">
      <w:pPr>
        <w:widowControl w:val="0"/>
        <w:autoSpaceDE w:val="0"/>
        <w:autoSpaceDN w:val="0"/>
        <w:spacing w:before="3"/>
        <w:rPr>
          <w:rFonts w:eastAsia="Cambria"/>
          <w:sz w:val="22"/>
          <w:szCs w:val="22"/>
        </w:rPr>
      </w:pPr>
    </w:p>
    <w:p w:rsidR="002957DC" w:rsidRPr="0012514B" w:rsidRDefault="007C76D0">
      <w:pPr>
        <w:widowControl w:val="0"/>
        <w:numPr>
          <w:ilvl w:val="0"/>
          <w:numId w:val="11"/>
        </w:numPr>
        <w:tabs>
          <w:tab w:val="left" w:pos="1188"/>
          <w:tab w:val="left" w:pos="1189"/>
        </w:tabs>
        <w:autoSpaceDE w:val="0"/>
        <w:autoSpaceDN w:val="0"/>
        <w:ind w:hanging="1081"/>
        <w:outlineLvl w:val="0"/>
        <w:rPr>
          <w:rFonts w:eastAsia="Palatino Linotype"/>
          <w:b/>
          <w:bCs/>
          <w:sz w:val="22"/>
          <w:szCs w:val="22"/>
        </w:rPr>
      </w:pPr>
      <w:bookmarkStart w:id="43" w:name="_Toc132464588"/>
      <w:r w:rsidRPr="0012514B">
        <w:rPr>
          <w:rFonts w:eastAsia="Palatino Linotype"/>
          <w:b/>
          <w:bCs/>
          <w:sz w:val="22"/>
          <w:szCs w:val="22"/>
        </w:rPr>
        <w:t>Qualification</w:t>
      </w:r>
      <w:bookmarkEnd w:id="43"/>
    </w:p>
    <w:p w:rsidR="002957DC" w:rsidRPr="0012514B" w:rsidRDefault="002957DC">
      <w:pPr>
        <w:widowControl w:val="0"/>
        <w:autoSpaceDE w:val="0"/>
        <w:autoSpaceDN w:val="0"/>
        <w:spacing w:before="1"/>
        <w:rPr>
          <w:rFonts w:eastAsia="Cambria"/>
          <w:b/>
          <w:sz w:val="22"/>
          <w:szCs w:val="22"/>
        </w:rPr>
      </w:pPr>
    </w:p>
    <w:p w:rsidR="002957DC" w:rsidRPr="00E41985" w:rsidRDefault="007C76D0" w:rsidP="00E178D6">
      <w:pPr>
        <w:widowControl w:val="0"/>
        <w:numPr>
          <w:ilvl w:val="1"/>
          <w:numId w:val="11"/>
        </w:numPr>
        <w:tabs>
          <w:tab w:val="left" w:pos="1188"/>
          <w:tab w:val="left" w:pos="1189"/>
        </w:tabs>
        <w:autoSpaceDE w:val="0"/>
        <w:autoSpaceDN w:val="0"/>
        <w:spacing w:line="254" w:lineRule="auto"/>
        <w:ind w:right="247"/>
        <w:jc w:val="both"/>
        <w:rPr>
          <w:rFonts w:eastAsia="Cambria"/>
          <w:w w:val="105"/>
          <w:sz w:val="22"/>
          <w:szCs w:val="22"/>
        </w:rPr>
      </w:pPr>
      <w:r w:rsidRPr="0012514B">
        <w:rPr>
          <w:rFonts w:eastAsia="Cambria"/>
          <w:w w:val="105"/>
          <w:sz w:val="22"/>
          <w:szCs w:val="22"/>
        </w:rPr>
        <w:t>The</w:t>
      </w:r>
      <w:r w:rsidRPr="0012514B">
        <w:rPr>
          <w:rFonts w:eastAsia="Cambria"/>
          <w:spacing w:val="1"/>
          <w:w w:val="105"/>
          <w:sz w:val="22"/>
          <w:szCs w:val="22"/>
        </w:rPr>
        <w:t xml:space="preserve"> </w:t>
      </w:r>
      <w:r w:rsidRPr="0012514B">
        <w:rPr>
          <w:rFonts w:eastAsia="Cambria"/>
          <w:w w:val="105"/>
          <w:sz w:val="22"/>
          <w:szCs w:val="22"/>
        </w:rPr>
        <w:t>Employer</w:t>
      </w:r>
      <w:r w:rsidRPr="00E41985">
        <w:rPr>
          <w:rFonts w:eastAsia="Cambria"/>
          <w:w w:val="105"/>
          <w:sz w:val="22"/>
          <w:szCs w:val="22"/>
        </w:rPr>
        <w:t xml:space="preserve"> </w:t>
      </w:r>
      <w:r w:rsidRPr="0012514B">
        <w:rPr>
          <w:rFonts w:eastAsia="Cambria"/>
          <w:w w:val="105"/>
          <w:sz w:val="22"/>
          <w:szCs w:val="22"/>
        </w:rPr>
        <w:t>will</w:t>
      </w:r>
      <w:r w:rsidRPr="00E41985">
        <w:rPr>
          <w:rFonts w:eastAsia="Cambria"/>
          <w:w w:val="105"/>
          <w:sz w:val="22"/>
          <w:szCs w:val="22"/>
        </w:rPr>
        <w:t xml:space="preserve"> </w:t>
      </w:r>
      <w:r w:rsidRPr="0012514B">
        <w:rPr>
          <w:rFonts w:eastAsia="Cambria"/>
          <w:w w:val="105"/>
          <w:sz w:val="22"/>
          <w:szCs w:val="22"/>
        </w:rPr>
        <w:t>ascertain</w:t>
      </w:r>
      <w:r w:rsidRPr="00E41985">
        <w:rPr>
          <w:rFonts w:eastAsia="Cambria"/>
          <w:w w:val="105"/>
          <w:sz w:val="22"/>
          <w:szCs w:val="22"/>
        </w:rPr>
        <w:t xml:space="preserve"> </w:t>
      </w:r>
      <w:r w:rsidRPr="0012514B">
        <w:rPr>
          <w:rFonts w:eastAsia="Cambria"/>
          <w:w w:val="105"/>
          <w:sz w:val="22"/>
          <w:szCs w:val="22"/>
        </w:rPr>
        <w:t>to</w:t>
      </w:r>
      <w:r w:rsidRPr="00E41985">
        <w:rPr>
          <w:rFonts w:eastAsia="Cambria"/>
          <w:w w:val="105"/>
          <w:sz w:val="22"/>
          <w:szCs w:val="22"/>
        </w:rPr>
        <w:t xml:space="preserve"> </w:t>
      </w:r>
      <w:r w:rsidRPr="0012514B">
        <w:rPr>
          <w:rFonts w:eastAsia="Cambria"/>
          <w:w w:val="105"/>
          <w:sz w:val="22"/>
          <w:szCs w:val="22"/>
        </w:rPr>
        <w:t>its</w:t>
      </w:r>
      <w:r w:rsidRPr="00E41985">
        <w:rPr>
          <w:rFonts w:eastAsia="Cambria"/>
          <w:w w:val="105"/>
          <w:sz w:val="22"/>
          <w:szCs w:val="22"/>
        </w:rPr>
        <w:t xml:space="preserve"> </w:t>
      </w:r>
      <w:r w:rsidRPr="0012514B">
        <w:rPr>
          <w:rFonts w:eastAsia="Cambria"/>
          <w:w w:val="105"/>
          <w:sz w:val="22"/>
          <w:szCs w:val="22"/>
        </w:rPr>
        <w:t>satisfaction</w:t>
      </w:r>
      <w:r w:rsidRPr="00E41985">
        <w:rPr>
          <w:rFonts w:eastAsia="Cambria"/>
          <w:w w:val="105"/>
          <w:sz w:val="22"/>
          <w:szCs w:val="22"/>
        </w:rPr>
        <w:t xml:space="preserve"> </w:t>
      </w:r>
      <w:r w:rsidRPr="0012514B">
        <w:rPr>
          <w:rFonts w:eastAsia="Cambria"/>
          <w:w w:val="105"/>
          <w:sz w:val="22"/>
          <w:szCs w:val="22"/>
        </w:rPr>
        <w:t>whether</w:t>
      </w:r>
      <w:r w:rsidRPr="00E41985">
        <w:rPr>
          <w:rFonts w:eastAsia="Cambria"/>
          <w:w w:val="105"/>
          <w:sz w:val="22"/>
          <w:szCs w:val="22"/>
        </w:rPr>
        <w:t xml:space="preserve"> </w:t>
      </w:r>
      <w:r w:rsidRPr="0012514B">
        <w:rPr>
          <w:rFonts w:eastAsia="Cambria"/>
          <w:w w:val="105"/>
          <w:sz w:val="22"/>
          <w:szCs w:val="22"/>
        </w:rPr>
        <w:t>Bidders</w:t>
      </w:r>
      <w:r w:rsidRPr="00E41985">
        <w:rPr>
          <w:rFonts w:eastAsia="Cambria"/>
          <w:w w:val="105"/>
          <w:sz w:val="22"/>
          <w:szCs w:val="22"/>
        </w:rPr>
        <w:t xml:space="preserve"> </w:t>
      </w:r>
      <w:r w:rsidRPr="0012514B">
        <w:rPr>
          <w:rFonts w:eastAsia="Cambria"/>
          <w:w w:val="105"/>
          <w:sz w:val="22"/>
          <w:szCs w:val="22"/>
        </w:rPr>
        <w:t>determined</w:t>
      </w:r>
      <w:r w:rsidRPr="00E41985">
        <w:rPr>
          <w:rFonts w:eastAsia="Cambria"/>
          <w:w w:val="105"/>
          <w:sz w:val="22"/>
          <w:szCs w:val="22"/>
        </w:rPr>
        <w:t xml:space="preserve"> </w:t>
      </w:r>
      <w:r w:rsidRPr="0012514B">
        <w:rPr>
          <w:rFonts w:eastAsia="Cambria"/>
          <w:w w:val="105"/>
          <w:sz w:val="22"/>
          <w:szCs w:val="22"/>
        </w:rPr>
        <w:t>having</w:t>
      </w:r>
      <w:r w:rsidRPr="00E41985">
        <w:rPr>
          <w:rFonts w:eastAsia="Cambria"/>
          <w:w w:val="105"/>
          <w:sz w:val="22"/>
          <w:szCs w:val="22"/>
        </w:rPr>
        <w:t xml:space="preserve"> </w:t>
      </w:r>
      <w:r w:rsidRPr="0012514B">
        <w:rPr>
          <w:rFonts w:eastAsia="Cambria"/>
          <w:w w:val="105"/>
          <w:sz w:val="22"/>
          <w:szCs w:val="22"/>
        </w:rPr>
        <w:t>submitted</w:t>
      </w:r>
      <w:r w:rsidRPr="00E41985">
        <w:rPr>
          <w:rFonts w:eastAsia="Cambria"/>
          <w:w w:val="105"/>
          <w:sz w:val="22"/>
          <w:szCs w:val="22"/>
        </w:rPr>
        <w:t xml:space="preserve"> </w:t>
      </w:r>
      <w:r w:rsidRPr="0012514B">
        <w:rPr>
          <w:rFonts w:eastAsia="Cambria"/>
          <w:w w:val="105"/>
          <w:sz w:val="22"/>
          <w:szCs w:val="22"/>
        </w:rPr>
        <w:t>substantially</w:t>
      </w:r>
      <w:r w:rsidRPr="00E41985">
        <w:rPr>
          <w:rFonts w:eastAsia="Cambria"/>
          <w:w w:val="105"/>
          <w:sz w:val="22"/>
          <w:szCs w:val="22"/>
        </w:rPr>
        <w:t xml:space="preserve"> </w:t>
      </w:r>
      <w:r w:rsidRPr="0012514B">
        <w:rPr>
          <w:rFonts w:eastAsia="Cambria"/>
          <w:w w:val="105"/>
          <w:sz w:val="22"/>
          <w:szCs w:val="22"/>
        </w:rPr>
        <w:t>responsive</w:t>
      </w:r>
      <w:r w:rsidRPr="00E41985">
        <w:rPr>
          <w:rFonts w:eastAsia="Cambria"/>
          <w:w w:val="105"/>
          <w:sz w:val="22"/>
          <w:szCs w:val="22"/>
        </w:rPr>
        <w:t xml:space="preserve"> </w:t>
      </w:r>
      <w:r w:rsidRPr="0012514B">
        <w:rPr>
          <w:rFonts w:eastAsia="Cambria"/>
          <w:w w:val="105"/>
          <w:sz w:val="22"/>
          <w:szCs w:val="22"/>
        </w:rPr>
        <w:t>bids</w:t>
      </w:r>
      <w:r w:rsidRPr="00E41985">
        <w:rPr>
          <w:rFonts w:eastAsia="Cambria"/>
          <w:w w:val="105"/>
          <w:sz w:val="22"/>
          <w:szCs w:val="22"/>
        </w:rPr>
        <w:t xml:space="preserve"> </w:t>
      </w:r>
      <w:r w:rsidRPr="0012514B">
        <w:rPr>
          <w:rFonts w:eastAsia="Cambria"/>
          <w:w w:val="105"/>
          <w:sz w:val="22"/>
          <w:szCs w:val="22"/>
        </w:rPr>
        <w:t>are</w:t>
      </w:r>
      <w:r w:rsidRPr="00E41985">
        <w:rPr>
          <w:rFonts w:eastAsia="Cambria"/>
          <w:w w:val="105"/>
          <w:sz w:val="22"/>
          <w:szCs w:val="22"/>
        </w:rPr>
        <w:t xml:space="preserve"> </w:t>
      </w:r>
      <w:r w:rsidRPr="0012514B">
        <w:rPr>
          <w:rFonts w:eastAsia="Cambria"/>
          <w:w w:val="105"/>
          <w:sz w:val="22"/>
          <w:szCs w:val="22"/>
        </w:rPr>
        <w:t>qualified,</w:t>
      </w:r>
      <w:r w:rsidRPr="00E41985">
        <w:rPr>
          <w:rFonts w:eastAsia="Cambria"/>
          <w:w w:val="105"/>
          <w:sz w:val="22"/>
          <w:szCs w:val="22"/>
        </w:rPr>
        <w:t xml:space="preserve"> </w:t>
      </w:r>
      <w:r w:rsidRPr="0012514B">
        <w:rPr>
          <w:rFonts w:eastAsia="Cambria"/>
          <w:w w:val="105"/>
          <w:sz w:val="22"/>
          <w:szCs w:val="22"/>
        </w:rPr>
        <w:t>as</w:t>
      </w:r>
      <w:r w:rsidRPr="00E41985">
        <w:rPr>
          <w:rFonts w:eastAsia="Cambria"/>
          <w:w w:val="105"/>
          <w:sz w:val="22"/>
          <w:szCs w:val="22"/>
        </w:rPr>
        <w:t xml:space="preserve"> </w:t>
      </w:r>
      <w:r w:rsidRPr="0012514B">
        <w:rPr>
          <w:rFonts w:eastAsia="Cambria"/>
          <w:w w:val="105"/>
          <w:sz w:val="22"/>
          <w:szCs w:val="22"/>
        </w:rPr>
        <w:t>per</w:t>
      </w:r>
      <w:r w:rsidRPr="00E41985">
        <w:rPr>
          <w:rFonts w:eastAsia="Cambria"/>
          <w:w w:val="105"/>
          <w:sz w:val="22"/>
          <w:szCs w:val="22"/>
        </w:rPr>
        <w:t xml:space="preserve"> </w:t>
      </w:r>
      <w:r w:rsidRPr="0012514B">
        <w:rPr>
          <w:rFonts w:eastAsia="Cambria"/>
          <w:w w:val="105"/>
          <w:sz w:val="22"/>
          <w:szCs w:val="22"/>
        </w:rPr>
        <w:t>the</w:t>
      </w:r>
      <w:r w:rsidRPr="00E41985">
        <w:rPr>
          <w:rFonts w:eastAsia="Cambria"/>
          <w:w w:val="105"/>
          <w:sz w:val="22"/>
          <w:szCs w:val="22"/>
        </w:rPr>
        <w:t xml:space="preserve"> </w:t>
      </w:r>
      <w:r w:rsidRPr="0012514B">
        <w:rPr>
          <w:rFonts w:eastAsia="Cambria"/>
          <w:w w:val="105"/>
          <w:sz w:val="22"/>
          <w:szCs w:val="22"/>
        </w:rPr>
        <w:t>Qualification</w:t>
      </w:r>
      <w:r w:rsidRPr="00E41985">
        <w:rPr>
          <w:rFonts w:eastAsia="Cambria"/>
          <w:w w:val="105"/>
          <w:sz w:val="22"/>
          <w:szCs w:val="22"/>
        </w:rPr>
        <w:t xml:space="preserve"> </w:t>
      </w:r>
      <w:r w:rsidRPr="0012514B">
        <w:rPr>
          <w:rFonts w:eastAsia="Cambria"/>
          <w:w w:val="105"/>
          <w:sz w:val="22"/>
          <w:szCs w:val="22"/>
        </w:rPr>
        <w:t>Requirement</w:t>
      </w:r>
      <w:r w:rsidRPr="00E41985">
        <w:rPr>
          <w:rFonts w:eastAsia="Cambria"/>
          <w:w w:val="105"/>
          <w:sz w:val="22"/>
          <w:szCs w:val="22"/>
        </w:rPr>
        <w:t xml:space="preserve"> </w:t>
      </w:r>
      <w:r w:rsidRPr="0012514B">
        <w:rPr>
          <w:rFonts w:eastAsia="Cambria"/>
          <w:w w:val="105"/>
          <w:sz w:val="22"/>
          <w:szCs w:val="22"/>
        </w:rPr>
        <w:t>specified</w:t>
      </w:r>
      <w:r w:rsidRPr="00E41985">
        <w:rPr>
          <w:rFonts w:eastAsia="Cambria"/>
          <w:w w:val="105"/>
          <w:sz w:val="22"/>
          <w:szCs w:val="22"/>
        </w:rPr>
        <w:t xml:space="preserve"> </w:t>
      </w:r>
      <w:r w:rsidRPr="0012514B">
        <w:rPr>
          <w:rFonts w:eastAsia="Cambria"/>
          <w:w w:val="105"/>
          <w:sz w:val="22"/>
          <w:szCs w:val="22"/>
        </w:rPr>
        <w:t>in</w:t>
      </w:r>
      <w:r w:rsidRPr="0012514B">
        <w:rPr>
          <w:rFonts w:eastAsia="Cambria"/>
          <w:spacing w:val="-4"/>
          <w:w w:val="105"/>
          <w:sz w:val="22"/>
          <w:szCs w:val="22"/>
        </w:rPr>
        <w:t xml:space="preserve"> </w:t>
      </w:r>
      <w:r w:rsidRPr="0012514B">
        <w:rPr>
          <w:rFonts w:eastAsia="Cambria"/>
          <w:b/>
          <w:bCs/>
          <w:i/>
          <w:iCs/>
          <w:w w:val="105"/>
          <w:sz w:val="22"/>
          <w:szCs w:val="22"/>
        </w:rPr>
        <w:t>Annexure</w:t>
      </w:r>
      <w:r w:rsidR="00E178D6" w:rsidRPr="0012514B">
        <w:rPr>
          <w:rFonts w:eastAsia="Cambria"/>
          <w:b/>
          <w:bCs/>
          <w:i/>
          <w:iCs/>
          <w:w w:val="105"/>
          <w:sz w:val="22"/>
          <w:szCs w:val="22"/>
        </w:rPr>
        <w:t xml:space="preserve"> </w:t>
      </w:r>
      <w:r w:rsidRPr="0012514B">
        <w:rPr>
          <w:rFonts w:eastAsia="Cambria"/>
          <w:b/>
          <w:bCs/>
          <w:i/>
          <w:iCs/>
          <w:sz w:val="22"/>
          <w:szCs w:val="22"/>
        </w:rPr>
        <w:t>– A (BDS)</w:t>
      </w:r>
      <w:r w:rsidRPr="0012514B">
        <w:rPr>
          <w:rFonts w:eastAsia="Cambria"/>
          <w:sz w:val="22"/>
          <w:szCs w:val="22"/>
        </w:rPr>
        <w:t xml:space="preserve"> </w:t>
      </w:r>
      <w:r w:rsidRPr="00E41985">
        <w:rPr>
          <w:rFonts w:eastAsia="Cambria"/>
          <w:w w:val="105"/>
          <w:sz w:val="22"/>
          <w:szCs w:val="22"/>
        </w:rPr>
        <w:t xml:space="preserve">to satisfactorily perform the contract. The Employer shall be </w:t>
      </w:r>
      <w:r w:rsidRPr="0012514B">
        <w:rPr>
          <w:rFonts w:eastAsia="Cambria"/>
          <w:w w:val="105"/>
          <w:sz w:val="22"/>
          <w:szCs w:val="22"/>
        </w:rPr>
        <w:t>the sole judge in this regard and the Employer’s interpretation of the</w:t>
      </w:r>
      <w:r w:rsidRPr="00E41985">
        <w:rPr>
          <w:rFonts w:eastAsia="Cambria"/>
          <w:w w:val="105"/>
          <w:sz w:val="22"/>
          <w:szCs w:val="22"/>
        </w:rPr>
        <w:t xml:space="preserve"> </w:t>
      </w:r>
      <w:r w:rsidRPr="0012514B">
        <w:rPr>
          <w:rFonts w:eastAsia="Cambria"/>
          <w:w w:val="105"/>
          <w:sz w:val="22"/>
          <w:szCs w:val="22"/>
        </w:rPr>
        <w:t>Qualification</w:t>
      </w:r>
      <w:r w:rsidRPr="00E41985">
        <w:rPr>
          <w:rFonts w:eastAsia="Cambria"/>
          <w:w w:val="105"/>
          <w:sz w:val="22"/>
          <w:szCs w:val="22"/>
        </w:rPr>
        <w:t xml:space="preserve"> </w:t>
      </w:r>
      <w:r w:rsidRPr="0012514B">
        <w:rPr>
          <w:rFonts w:eastAsia="Cambria"/>
          <w:w w:val="105"/>
          <w:sz w:val="22"/>
          <w:szCs w:val="22"/>
        </w:rPr>
        <w:t>Requirement</w:t>
      </w:r>
      <w:r w:rsidRPr="00E41985">
        <w:rPr>
          <w:rFonts w:eastAsia="Cambria"/>
          <w:w w:val="105"/>
          <w:sz w:val="22"/>
          <w:szCs w:val="22"/>
        </w:rPr>
        <w:t xml:space="preserve"> </w:t>
      </w:r>
      <w:r w:rsidRPr="0012514B">
        <w:rPr>
          <w:rFonts w:eastAsia="Cambria"/>
          <w:w w:val="105"/>
          <w:sz w:val="22"/>
          <w:szCs w:val="22"/>
        </w:rPr>
        <w:t>shall</w:t>
      </w:r>
      <w:r w:rsidRPr="00E41985">
        <w:rPr>
          <w:rFonts w:eastAsia="Cambria"/>
          <w:w w:val="105"/>
          <w:sz w:val="22"/>
          <w:szCs w:val="22"/>
        </w:rPr>
        <w:t xml:space="preserve"> </w:t>
      </w:r>
      <w:r w:rsidRPr="0012514B">
        <w:rPr>
          <w:rFonts w:eastAsia="Cambria"/>
          <w:w w:val="105"/>
          <w:sz w:val="22"/>
          <w:szCs w:val="22"/>
        </w:rPr>
        <w:t>be</w:t>
      </w:r>
      <w:r w:rsidRPr="00E41985">
        <w:rPr>
          <w:rFonts w:eastAsia="Cambria"/>
          <w:w w:val="105"/>
          <w:sz w:val="22"/>
          <w:szCs w:val="22"/>
        </w:rPr>
        <w:t xml:space="preserve"> </w:t>
      </w:r>
      <w:r w:rsidRPr="0012514B">
        <w:rPr>
          <w:rFonts w:eastAsia="Cambria"/>
          <w:w w:val="105"/>
          <w:sz w:val="22"/>
          <w:szCs w:val="22"/>
        </w:rPr>
        <w:t>final</w:t>
      </w:r>
      <w:r w:rsidRPr="00E41985">
        <w:rPr>
          <w:rFonts w:eastAsia="Cambria"/>
          <w:w w:val="105"/>
          <w:sz w:val="22"/>
          <w:szCs w:val="22"/>
        </w:rPr>
        <w:t xml:space="preserve"> </w:t>
      </w:r>
      <w:r w:rsidRPr="0012514B">
        <w:rPr>
          <w:rFonts w:eastAsia="Cambria"/>
          <w:w w:val="105"/>
          <w:sz w:val="22"/>
          <w:szCs w:val="22"/>
        </w:rPr>
        <w:t>and</w:t>
      </w:r>
      <w:r w:rsidRPr="00E41985">
        <w:rPr>
          <w:rFonts w:eastAsia="Cambria"/>
          <w:w w:val="105"/>
          <w:sz w:val="22"/>
          <w:szCs w:val="22"/>
        </w:rPr>
        <w:t xml:space="preserve"> </w:t>
      </w:r>
      <w:r w:rsidRPr="0012514B">
        <w:rPr>
          <w:rFonts w:eastAsia="Cambria"/>
          <w:w w:val="105"/>
          <w:sz w:val="22"/>
          <w:szCs w:val="22"/>
        </w:rPr>
        <w:t>binding.</w:t>
      </w:r>
    </w:p>
    <w:p w:rsidR="002957DC" w:rsidRPr="0012514B" w:rsidRDefault="002957DC">
      <w:pPr>
        <w:widowControl w:val="0"/>
        <w:autoSpaceDE w:val="0"/>
        <w:autoSpaceDN w:val="0"/>
        <w:spacing w:before="5"/>
        <w:rPr>
          <w:rFonts w:eastAsia="Cambria"/>
          <w:sz w:val="22"/>
          <w:szCs w:val="22"/>
        </w:rPr>
      </w:pPr>
    </w:p>
    <w:p w:rsidR="002957DC" w:rsidRPr="0012514B" w:rsidRDefault="007C76D0" w:rsidP="00186061">
      <w:pPr>
        <w:widowControl w:val="0"/>
        <w:tabs>
          <w:tab w:val="left" w:pos="1188"/>
          <w:tab w:val="left" w:pos="1189"/>
        </w:tabs>
        <w:autoSpaceDE w:val="0"/>
        <w:autoSpaceDN w:val="0"/>
        <w:spacing w:line="254" w:lineRule="auto"/>
        <w:ind w:left="1188" w:right="247"/>
        <w:jc w:val="both"/>
        <w:rPr>
          <w:rFonts w:eastAsia="Cambria"/>
          <w:sz w:val="22"/>
          <w:szCs w:val="22"/>
        </w:rPr>
      </w:pPr>
      <w:r w:rsidRPr="0012514B">
        <w:rPr>
          <w:rFonts w:eastAsia="Cambria"/>
          <w:w w:val="105"/>
          <w:sz w:val="22"/>
          <w:szCs w:val="22"/>
        </w:rPr>
        <w:t xml:space="preserve">Notwithstanding the above, criteria as per </w:t>
      </w:r>
      <w:r w:rsidRPr="0012514B">
        <w:rPr>
          <w:rFonts w:eastAsia="Cambria"/>
          <w:b/>
          <w:i/>
          <w:w w:val="105"/>
          <w:sz w:val="22"/>
          <w:szCs w:val="22"/>
        </w:rPr>
        <w:t>ITB Clause 23.2</w:t>
      </w:r>
      <w:r w:rsidRPr="0012514B">
        <w:rPr>
          <w:rFonts w:eastAsia="Cambria"/>
          <w:w w:val="105"/>
          <w:sz w:val="22"/>
          <w:szCs w:val="22"/>
        </w:rPr>
        <w:t xml:space="preserve"> shall also</w:t>
      </w:r>
      <w:r w:rsidRPr="00E41985">
        <w:rPr>
          <w:rFonts w:eastAsia="Cambria"/>
          <w:w w:val="105"/>
          <w:sz w:val="22"/>
          <w:szCs w:val="22"/>
        </w:rPr>
        <w:t xml:space="preserve"> </w:t>
      </w:r>
      <w:r w:rsidRPr="0012514B">
        <w:rPr>
          <w:rFonts w:eastAsia="Cambria"/>
          <w:w w:val="105"/>
          <w:sz w:val="22"/>
          <w:szCs w:val="22"/>
        </w:rPr>
        <w:t>be</w:t>
      </w:r>
      <w:r w:rsidRPr="00E41985">
        <w:rPr>
          <w:rFonts w:eastAsia="Cambria"/>
          <w:w w:val="105"/>
          <w:sz w:val="22"/>
          <w:szCs w:val="22"/>
        </w:rPr>
        <w:t xml:space="preserve"> </w:t>
      </w:r>
      <w:r w:rsidRPr="0012514B">
        <w:rPr>
          <w:rFonts w:eastAsia="Cambria"/>
          <w:w w:val="105"/>
          <w:sz w:val="22"/>
          <w:szCs w:val="22"/>
        </w:rPr>
        <w:t>required</w:t>
      </w:r>
      <w:r w:rsidRPr="00E41985">
        <w:rPr>
          <w:rFonts w:eastAsia="Cambria"/>
          <w:w w:val="105"/>
          <w:sz w:val="22"/>
          <w:szCs w:val="22"/>
        </w:rPr>
        <w:t xml:space="preserve"> </w:t>
      </w:r>
      <w:r w:rsidRPr="0012514B">
        <w:rPr>
          <w:rFonts w:eastAsia="Cambria"/>
          <w:w w:val="105"/>
          <w:sz w:val="22"/>
          <w:szCs w:val="22"/>
        </w:rPr>
        <w:t>to</w:t>
      </w:r>
      <w:r w:rsidRPr="00E41985">
        <w:rPr>
          <w:rFonts w:eastAsia="Cambria"/>
          <w:w w:val="105"/>
          <w:sz w:val="22"/>
          <w:szCs w:val="22"/>
        </w:rPr>
        <w:t xml:space="preserve"> </w:t>
      </w:r>
      <w:r w:rsidRPr="0012514B">
        <w:rPr>
          <w:rFonts w:eastAsia="Cambria"/>
          <w:w w:val="105"/>
          <w:sz w:val="22"/>
          <w:szCs w:val="22"/>
        </w:rPr>
        <w:t>be</w:t>
      </w:r>
      <w:r w:rsidRPr="00E41985">
        <w:rPr>
          <w:rFonts w:eastAsia="Cambria"/>
          <w:w w:val="105"/>
          <w:sz w:val="22"/>
          <w:szCs w:val="22"/>
        </w:rPr>
        <w:t xml:space="preserve"> </w:t>
      </w:r>
      <w:r w:rsidRPr="0012514B">
        <w:rPr>
          <w:rFonts w:eastAsia="Cambria"/>
          <w:w w:val="105"/>
          <w:sz w:val="22"/>
          <w:szCs w:val="22"/>
        </w:rPr>
        <w:t>met.</w:t>
      </w:r>
    </w:p>
    <w:p w:rsidR="002957DC" w:rsidRPr="0012514B" w:rsidRDefault="002957DC">
      <w:pPr>
        <w:widowControl w:val="0"/>
        <w:autoSpaceDE w:val="0"/>
        <w:autoSpaceDN w:val="0"/>
        <w:spacing w:before="4"/>
        <w:rPr>
          <w:rFonts w:eastAsia="Cambria"/>
          <w:sz w:val="22"/>
          <w:szCs w:val="22"/>
        </w:rPr>
      </w:pPr>
    </w:p>
    <w:p w:rsidR="002957DC" w:rsidRPr="0012514B" w:rsidRDefault="007C76D0" w:rsidP="00186061">
      <w:pPr>
        <w:widowControl w:val="0"/>
        <w:tabs>
          <w:tab w:val="left" w:pos="1188"/>
          <w:tab w:val="left" w:pos="1189"/>
        </w:tabs>
        <w:autoSpaceDE w:val="0"/>
        <w:autoSpaceDN w:val="0"/>
        <w:spacing w:line="254" w:lineRule="auto"/>
        <w:ind w:left="1188" w:right="247"/>
        <w:jc w:val="both"/>
        <w:rPr>
          <w:rFonts w:eastAsia="Cambria"/>
          <w:sz w:val="22"/>
          <w:szCs w:val="22"/>
        </w:rPr>
      </w:pPr>
      <w:r w:rsidRPr="0012514B">
        <w:rPr>
          <w:rFonts w:eastAsia="Cambria"/>
          <w:w w:val="105"/>
          <w:sz w:val="22"/>
          <w:szCs w:val="22"/>
        </w:rPr>
        <w:t>The Employer also reserves the right to verify the Qualification data</w:t>
      </w:r>
      <w:r w:rsidRPr="00E41985">
        <w:rPr>
          <w:rFonts w:eastAsia="Cambria"/>
          <w:w w:val="105"/>
          <w:sz w:val="22"/>
          <w:szCs w:val="22"/>
        </w:rPr>
        <w:t xml:space="preserve"> requirement by physical </w:t>
      </w:r>
      <w:r w:rsidRPr="0012514B">
        <w:rPr>
          <w:rFonts w:eastAsia="Cambria"/>
          <w:w w:val="105"/>
          <w:sz w:val="22"/>
          <w:szCs w:val="22"/>
        </w:rPr>
        <w:t>visit,</w:t>
      </w:r>
      <w:r w:rsidRPr="00E41985">
        <w:rPr>
          <w:rFonts w:eastAsia="Cambria"/>
          <w:w w:val="105"/>
          <w:sz w:val="22"/>
          <w:szCs w:val="22"/>
        </w:rPr>
        <w:t xml:space="preserve"> </w:t>
      </w:r>
      <w:r w:rsidRPr="0012514B">
        <w:rPr>
          <w:rFonts w:eastAsia="Cambria"/>
          <w:w w:val="105"/>
          <w:sz w:val="22"/>
          <w:szCs w:val="22"/>
        </w:rPr>
        <w:t>and/</w:t>
      </w:r>
      <w:r w:rsidRPr="00E41985">
        <w:rPr>
          <w:rFonts w:eastAsia="Cambria"/>
          <w:w w:val="105"/>
          <w:sz w:val="22"/>
          <w:szCs w:val="22"/>
        </w:rPr>
        <w:t xml:space="preserve"> </w:t>
      </w:r>
      <w:r w:rsidRPr="0012514B">
        <w:rPr>
          <w:rFonts w:eastAsia="Cambria"/>
          <w:w w:val="105"/>
          <w:sz w:val="22"/>
          <w:szCs w:val="22"/>
        </w:rPr>
        <w:t>any</w:t>
      </w:r>
      <w:r w:rsidRPr="00E41985">
        <w:rPr>
          <w:rFonts w:eastAsia="Cambria"/>
          <w:w w:val="105"/>
          <w:sz w:val="22"/>
          <w:szCs w:val="22"/>
        </w:rPr>
        <w:t xml:space="preserve"> </w:t>
      </w:r>
      <w:r w:rsidRPr="0012514B">
        <w:rPr>
          <w:rFonts w:eastAsia="Cambria"/>
          <w:w w:val="105"/>
          <w:sz w:val="22"/>
          <w:szCs w:val="22"/>
        </w:rPr>
        <w:t>other</w:t>
      </w:r>
      <w:r w:rsidRPr="00E41985">
        <w:rPr>
          <w:rFonts w:eastAsia="Cambria"/>
          <w:w w:val="105"/>
          <w:sz w:val="22"/>
          <w:szCs w:val="22"/>
        </w:rPr>
        <w:t xml:space="preserve"> </w:t>
      </w:r>
      <w:r w:rsidRPr="0012514B">
        <w:rPr>
          <w:rFonts w:eastAsia="Cambria"/>
          <w:w w:val="105"/>
          <w:sz w:val="22"/>
          <w:szCs w:val="22"/>
        </w:rPr>
        <w:t>means as</w:t>
      </w:r>
      <w:r w:rsidRPr="00E41985">
        <w:rPr>
          <w:rFonts w:eastAsia="Cambria"/>
          <w:w w:val="105"/>
          <w:sz w:val="22"/>
          <w:szCs w:val="22"/>
        </w:rPr>
        <w:t xml:space="preserve"> </w:t>
      </w:r>
      <w:r w:rsidRPr="0012514B">
        <w:rPr>
          <w:rFonts w:eastAsia="Cambria"/>
          <w:w w:val="105"/>
          <w:sz w:val="22"/>
          <w:szCs w:val="22"/>
        </w:rPr>
        <w:t>it</w:t>
      </w:r>
      <w:r w:rsidRPr="00E41985">
        <w:rPr>
          <w:rFonts w:eastAsia="Cambria"/>
          <w:w w:val="105"/>
          <w:sz w:val="22"/>
          <w:szCs w:val="22"/>
        </w:rPr>
        <w:t xml:space="preserve"> </w:t>
      </w:r>
      <w:r w:rsidRPr="0012514B">
        <w:rPr>
          <w:rFonts w:eastAsia="Cambria"/>
          <w:w w:val="105"/>
          <w:sz w:val="22"/>
          <w:szCs w:val="22"/>
        </w:rPr>
        <w:t>may</w:t>
      </w:r>
      <w:r w:rsidRPr="00E41985">
        <w:rPr>
          <w:rFonts w:eastAsia="Cambria"/>
          <w:w w:val="105"/>
          <w:sz w:val="22"/>
          <w:szCs w:val="22"/>
        </w:rPr>
        <w:t xml:space="preserve"> </w:t>
      </w:r>
      <w:r w:rsidRPr="0012514B">
        <w:rPr>
          <w:rFonts w:eastAsia="Cambria"/>
          <w:w w:val="105"/>
          <w:sz w:val="22"/>
          <w:szCs w:val="22"/>
        </w:rPr>
        <w:t>consider</w:t>
      </w:r>
      <w:r w:rsidRPr="00E41985">
        <w:rPr>
          <w:rFonts w:eastAsia="Cambria"/>
          <w:w w:val="105"/>
          <w:sz w:val="22"/>
          <w:szCs w:val="22"/>
        </w:rPr>
        <w:t xml:space="preserve"> </w:t>
      </w:r>
      <w:r w:rsidRPr="0012514B">
        <w:rPr>
          <w:rFonts w:eastAsia="Cambria"/>
          <w:w w:val="105"/>
          <w:sz w:val="22"/>
          <w:szCs w:val="22"/>
        </w:rPr>
        <w:t>appropriate.</w:t>
      </w:r>
    </w:p>
    <w:p w:rsidR="002957DC" w:rsidRPr="0012514B" w:rsidRDefault="002957DC">
      <w:pPr>
        <w:widowControl w:val="0"/>
        <w:autoSpaceDE w:val="0"/>
        <w:autoSpaceDN w:val="0"/>
        <w:spacing w:before="7"/>
        <w:rPr>
          <w:rFonts w:eastAsia="Cambria"/>
          <w:sz w:val="22"/>
          <w:szCs w:val="22"/>
        </w:rPr>
      </w:pPr>
    </w:p>
    <w:p w:rsidR="002957DC" w:rsidRPr="0012514B" w:rsidRDefault="007C76D0">
      <w:pPr>
        <w:widowControl w:val="0"/>
        <w:numPr>
          <w:ilvl w:val="1"/>
          <w:numId w:val="11"/>
        </w:numPr>
        <w:tabs>
          <w:tab w:val="left" w:pos="1241"/>
          <w:tab w:val="left" w:pos="1242"/>
        </w:tabs>
        <w:autoSpaceDE w:val="0"/>
        <w:autoSpaceDN w:val="0"/>
        <w:spacing w:line="254" w:lineRule="auto"/>
        <w:ind w:left="1241" w:right="243" w:hanging="1133"/>
        <w:jc w:val="both"/>
        <w:rPr>
          <w:rFonts w:eastAsia="Cambria"/>
          <w:sz w:val="22"/>
          <w:szCs w:val="22"/>
        </w:rPr>
      </w:pPr>
      <w:r w:rsidRPr="0012514B">
        <w:rPr>
          <w:rFonts w:eastAsia="Cambria"/>
          <w:w w:val="105"/>
          <w:sz w:val="22"/>
          <w:szCs w:val="22"/>
        </w:rPr>
        <w:t>The</w:t>
      </w:r>
      <w:r w:rsidRPr="0012514B">
        <w:rPr>
          <w:rFonts w:eastAsia="Cambria"/>
          <w:spacing w:val="1"/>
          <w:w w:val="105"/>
          <w:sz w:val="22"/>
          <w:szCs w:val="22"/>
        </w:rPr>
        <w:t xml:space="preserve"> </w:t>
      </w:r>
      <w:r w:rsidRPr="0012514B">
        <w:rPr>
          <w:rFonts w:eastAsia="Cambria"/>
          <w:w w:val="105"/>
          <w:sz w:val="22"/>
          <w:szCs w:val="22"/>
        </w:rPr>
        <w:t>determination</w:t>
      </w:r>
      <w:r w:rsidRPr="00E41985">
        <w:rPr>
          <w:rFonts w:eastAsia="Cambria"/>
          <w:w w:val="105"/>
          <w:sz w:val="22"/>
          <w:szCs w:val="22"/>
        </w:rPr>
        <w:t xml:space="preserve"> </w:t>
      </w:r>
      <w:r w:rsidRPr="0012514B">
        <w:rPr>
          <w:rFonts w:eastAsia="Cambria"/>
          <w:w w:val="105"/>
          <w:sz w:val="22"/>
          <w:szCs w:val="22"/>
        </w:rPr>
        <w:t>will</w:t>
      </w:r>
      <w:r w:rsidRPr="00E41985">
        <w:rPr>
          <w:rFonts w:eastAsia="Cambria"/>
          <w:w w:val="105"/>
          <w:sz w:val="22"/>
          <w:szCs w:val="22"/>
        </w:rPr>
        <w:t xml:space="preserve"> </w:t>
      </w:r>
      <w:r w:rsidRPr="0012514B">
        <w:rPr>
          <w:rFonts w:eastAsia="Cambria"/>
          <w:w w:val="105"/>
          <w:sz w:val="22"/>
          <w:szCs w:val="22"/>
        </w:rPr>
        <w:t>take</w:t>
      </w:r>
      <w:r w:rsidRPr="00E41985">
        <w:rPr>
          <w:rFonts w:eastAsia="Cambria"/>
          <w:w w:val="105"/>
          <w:sz w:val="22"/>
          <w:szCs w:val="22"/>
        </w:rPr>
        <w:t xml:space="preserve"> </w:t>
      </w:r>
      <w:r w:rsidRPr="0012514B">
        <w:rPr>
          <w:rFonts w:eastAsia="Cambria"/>
          <w:w w:val="105"/>
          <w:sz w:val="22"/>
          <w:szCs w:val="22"/>
        </w:rPr>
        <w:t>into</w:t>
      </w:r>
      <w:r w:rsidRPr="00E41985">
        <w:rPr>
          <w:rFonts w:eastAsia="Cambria"/>
          <w:w w:val="105"/>
          <w:sz w:val="22"/>
          <w:szCs w:val="22"/>
        </w:rPr>
        <w:t xml:space="preserve"> </w:t>
      </w:r>
      <w:r w:rsidRPr="0012514B">
        <w:rPr>
          <w:rFonts w:eastAsia="Cambria"/>
          <w:w w:val="105"/>
          <w:sz w:val="22"/>
          <w:szCs w:val="22"/>
        </w:rPr>
        <w:t>account</w:t>
      </w:r>
      <w:r w:rsidRPr="00E41985">
        <w:rPr>
          <w:rFonts w:eastAsia="Cambria"/>
          <w:w w:val="105"/>
          <w:sz w:val="22"/>
          <w:szCs w:val="22"/>
        </w:rPr>
        <w:t xml:space="preserve"> </w:t>
      </w:r>
      <w:r w:rsidRPr="0012514B">
        <w:rPr>
          <w:rFonts w:eastAsia="Cambria"/>
          <w:w w:val="105"/>
          <w:sz w:val="22"/>
          <w:szCs w:val="22"/>
        </w:rPr>
        <w:t>the</w:t>
      </w:r>
      <w:r w:rsidRPr="00E41985">
        <w:rPr>
          <w:rFonts w:eastAsia="Cambria"/>
          <w:w w:val="105"/>
          <w:sz w:val="22"/>
          <w:szCs w:val="22"/>
        </w:rPr>
        <w:t xml:space="preserve"> </w:t>
      </w:r>
      <w:r w:rsidRPr="0012514B">
        <w:rPr>
          <w:rFonts w:eastAsia="Cambria"/>
          <w:w w:val="105"/>
          <w:sz w:val="22"/>
          <w:szCs w:val="22"/>
        </w:rPr>
        <w:t>Bidder’s</w:t>
      </w:r>
      <w:r w:rsidRPr="00E41985">
        <w:rPr>
          <w:rFonts w:eastAsia="Cambria"/>
          <w:w w:val="105"/>
          <w:sz w:val="22"/>
          <w:szCs w:val="22"/>
        </w:rPr>
        <w:t xml:space="preserve"> </w:t>
      </w:r>
      <w:r w:rsidRPr="0012514B">
        <w:rPr>
          <w:rFonts w:eastAsia="Cambria"/>
          <w:w w:val="105"/>
          <w:sz w:val="22"/>
          <w:szCs w:val="22"/>
        </w:rPr>
        <w:t>financial,</w:t>
      </w:r>
      <w:r w:rsidRPr="00E41985">
        <w:rPr>
          <w:rFonts w:eastAsia="Cambria"/>
          <w:w w:val="105"/>
          <w:sz w:val="22"/>
          <w:szCs w:val="22"/>
        </w:rPr>
        <w:t xml:space="preserve"> </w:t>
      </w:r>
      <w:r w:rsidRPr="0012514B">
        <w:rPr>
          <w:rFonts w:eastAsia="Cambria"/>
          <w:w w:val="105"/>
          <w:sz w:val="22"/>
          <w:szCs w:val="22"/>
        </w:rPr>
        <w:t xml:space="preserve">technical capabilities including production capabilities, in particular the </w:t>
      </w:r>
      <w:proofErr w:type="spellStart"/>
      <w:r w:rsidRPr="0012514B">
        <w:rPr>
          <w:rFonts w:eastAsia="Cambria"/>
          <w:w w:val="105"/>
          <w:sz w:val="22"/>
          <w:szCs w:val="22"/>
        </w:rPr>
        <w:t>Bidder‟s</w:t>
      </w:r>
      <w:proofErr w:type="spellEnd"/>
      <w:r w:rsidRPr="0012514B">
        <w:rPr>
          <w:rFonts w:eastAsia="Cambria"/>
          <w:w w:val="105"/>
          <w:sz w:val="22"/>
          <w:szCs w:val="22"/>
        </w:rPr>
        <w:t xml:space="preserve"> contract work in hand, future commitments &amp; current</w:t>
      </w:r>
      <w:r w:rsidRPr="00E41985">
        <w:rPr>
          <w:rFonts w:eastAsia="Cambria"/>
          <w:w w:val="105"/>
          <w:sz w:val="22"/>
          <w:szCs w:val="22"/>
        </w:rPr>
        <w:t xml:space="preserve"> </w:t>
      </w:r>
      <w:r w:rsidRPr="0012514B">
        <w:rPr>
          <w:rFonts w:eastAsia="Cambria"/>
          <w:w w:val="105"/>
          <w:sz w:val="22"/>
          <w:szCs w:val="22"/>
        </w:rPr>
        <w:t>litigation</w:t>
      </w:r>
      <w:r w:rsidRPr="00E41985">
        <w:rPr>
          <w:rFonts w:eastAsia="Cambria"/>
          <w:w w:val="105"/>
          <w:sz w:val="22"/>
          <w:szCs w:val="22"/>
        </w:rPr>
        <w:t xml:space="preserve"> </w:t>
      </w:r>
      <w:r w:rsidRPr="0012514B">
        <w:rPr>
          <w:rFonts w:eastAsia="Cambria"/>
          <w:w w:val="105"/>
          <w:sz w:val="22"/>
          <w:szCs w:val="22"/>
        </w:rPr>
        <w:t>and</w:t>
      </w:r>
      <w:r w:rsidRPr="00E41985">
        <w:rPr>
          <w:rFonts w:eastAsia="Cambria"/>
          <w:w w:val="105"/>
          <w:sz w:val="22"/>
          <w:szCs w:val="22"/>
        </w:rPr>
        <w:t xml:space="preserve"> </w:t>
      </w:r>
      <w:r w:rsidRPr="0012514B">
        <w:rPr>
          <w:rFonts w:eastAsia="Cambria"/>
          <w:w w:val="105"/>
          <w:sz w:val="22"/>
          <w:szCs w:val="22"/>
        </w:rPr>
        <w:t>past</w:t>
      </w:r>
      <w:r w:rsidRPr="00E41985">
        <w:rPr>
          <w:rFonts w:eastAsia="Cambria"/>
          <w:w w:val="105"/>
          <w:sz w:val="22"/>
          <w:szCs w:val="22"/>
        </w:rPr>
        <w:t xml:space="preserve"> </w:t>
      </w:r>
      <w:r w:rsidRPr="0012514B">
        <w:rPr>
          <w:rFonts w:eastAsia="Cambria"/>
          <w:w w:val="105"/>
          <w:sz w:val="22"/>
          <w:szCs w:val="22"/>
        </w:rPr>
        <w:t>performance</w:t>
      </w:r>
      <w:r w:rsidRPr="00E41985">
        <w:rPr>
          <w:rFonts w:eastAsia="Cambria"/>
          <w:w w:val="105"/>
          <w:sz w:val="22"/>
          <w:szCs w:val="22"/>
        </w:rPr>
        <w:t xml:space="preserve"> </w:t>
      </w:r>
      <w:r w:rsidRPr="0012514B">
        <w:rPr>
          <w:rFonts w:eastAsia="Cambria"/>
          <w:w w:val="105"/>
          <w:sz w:val="22"/>
          <w:szCs w:val="22"/>
        </w:rPr>
        <w:t>including</w:t>
      </w:r>
      <w:r w:rsidRPr="00E41985">
        <w:rPr>
          <w:rFonts w:eastAsia="Cambria"/>
          <w:w w:val="105"/>
          <w:sz w:val="22"/>
          <w:szCs w:val="22"/>
        </w:rPr>
        <w:t xml:space="preserve"> </w:t>
      </w:r>
      <w:r w:rsidRPr="0012514B">
        <w:rPr>
          <w:rFonts w:eastAsia="Cambria"/>
          <w:w w:val="105"/>
          <w:sz w:val="22"/>
          <w:szCs w:val="22"/>
        </w:rPr>
        <w:t>fatal</w:t>
      </w:r>
      <w:r w:rsidRPr="00E41985">
        <w:rPr>
          <w:rFonts w:eastAsia="Cambria"/>
          <w:w w:val="105"/>
          <w:sz w:val="22"/>
          <w:szCs w:val="22"/>
        </w:rPr>
        <w:t xml:space="preserve"> </w:t>
      </w:r>
      <w:r w:rsidRPr="0012514B">
        <w:rPr>
          <w:rFonts w:eastAsia="Cambria"/>
          <w:w w:val="105"/>
          <w:sz w:val="22"/>
          <w:szCs w:val="22"/>
        </w:rPr>
        <w:t>accidents</w:t>
      </w:r>
      <w:r w:rsidRPr="00E41985">
        <w:rPr>
          <w:rFonts w:eastAsia="Cambria"/>
          <w:w w:val="105"/>
          <w:sz w:val="22"/>
          <w:szCs w:val="22"/>
        </w:rPr>
        <w:t xml:space="preserve"> </w:t>
      </w:r>
      <w:r w:rsidRPr="0012514B">
        <w:rPr>
          <w:rFonts w:eastAsia="Cambria"/>
          <w:w w:val="105"/>
          <w:sz w:val="22"/>
          <w:szCs w:val="22"/>
        </w:rPr>
        <w:t>during</w:t>
      </w:r>
      <w:r w:rsidRPr="00E41985">
        <w:rPr>
          <w:rFonts w:eastAsia="Cambria"/>
          <w:w w:val="105"/>
          <w:sz w:val="22"/>
          <w:szCs w:val="22"/>
        </w:rPr>
        <w:t xml:space="preserve"> </w:t>
      </w:r>
      <w:r w:rsidRPr="0012514B">
        <w:rPr>
          <w:rFonts w:eastAsia="Cambria"/>
          <w:w w:val="105"/>
          <w:sz w:val="22"/>
          <w:szCs w:val="22"/>
        </w:rPr>
        <w:t>execution of contracts that have been awarded by the Employer on</w:t>
      </w:r>
      <w:r w:rsidRPr="00E41985">
        <w:rPr>
          <w:rFonts w:eastAsia="Cambria"/>
          <w:w w:val="105"/>
          <w:sz w:val="22"/>
          <w:szCs w:val="22"/>
        </w:rPr>
        <w:t xml:space="preserve"> </w:t>
      </w:r>
      <w:r w:rsidRPr="0012514B">
        <w:rPr>
          <w:rFonts w:eastAsia="Cambria"/>
          <w:w w:val="105"/>
          <w:sz w:val="22"/>
          <w:szCs w:val="22"/>
        </w:rPr>
        <w:t>the</w:t>
      </w:r>
      <w:r w:rsidRPr="00E41985">
        <w:rPr>
          <w:rFonts w:eastAsia="Cambria"/>
          <w:w w:val="105"/>
          <w:sz w:val="22"/>
          <w:szCs w:val="22"/>
        </w:rPr>
        <w:t xml:space="preserve"> </w:t>
      </w:r>
      <w:r w:rsidRPr="0012514B">
        <w:rPr>
          <w:rFonts w:eastAsia="Cambria"/>
          <w:w w:val="105"/>
          <w:sz w:val="22"/>
          <w:szCs w:val="22"/>
        </w:rPr>
        <w:t>Bidder.</w:t>
      </w:r>
      <w:r w:rsidRPr="00E41985">
        <w:rPr>
          <w:rFonts w:eastAsia="Cambria"/>
          <w:w w:val="105"/>
          <w:sz w:val="22"/>
          <w:szCs w:val="22"/>
        </w:rPr>
        <w:t xml:space="preserve"> </w:t>
      </w:r>
      <w:r w:rsidRPr="0012514B">
        <w:rPr>
          <w:rFonts w:eastAsia="Cambria"/>
          <w:w w:val="105"/>
          <w:sz w:val="22"/>
          <w:szCs w:val="22"/>
        </w:rPr>
        <w:t>It</w:t>
      </w:r>
      <w:r w:rsidRPr="00E41985">
        <w:rPr>
          <w:rFonts w:eastAsia="Cambria"/>
          <w:w w:val="105"/>
          <w:sz w:val="22"/>
          <w:szCs w:val="22"/>
        </w:rPr>
        <w:t xml:space="preserve"> </w:t>
      </w:r>
      <w:r w:rsidRPr="0012514B">
        <w:rPr>
          <w:rFonts w:eastAsia="Cambria"/>
          <w:w w:val="105"/>
          <w:sz w:val="22"/>
          <w:szCs w:val="22"/>
        </w:rPr>
        <w:t>will</w:t>
      </w:r>
      <w:r w:rsidRPr="00E41985">
        <w:rPr>
          <w:rFonts w:eastAsia="Cambria"/>
          <w:w w:val="105"/>
          <w:sz w:val="22"/>
          <w:szCs w:val="22"/>
        </w:rPr>
        <w:t xml:space="preserve"> </w:t>
      </w:r>
      <w:r w:rsidRPr="0012514B">
        <w:rPr>
          <w:rFonts w:eastAsia="Cambria"/>
          <w:w w:val="105"/>
          <w:sz w:val="22"/>
          <w:szCs w:val="22"/>
        </w:rPr>
        <w:t>be</w:t>
      </w:r>
      <w:r w:rsidRPr="00E41985">
        <w:rPr>
          <w:rFonts w:eastAsia="Cambria"/>
          <w:w w:val="105"/>
          <w:sz w:val="22"/>
          <w:szCs w:val="22"/>
        </w:rPr>
        <w:t xml:space="preserve"> </w:t>
      </w:r>
      <w:r w:rsidRPr="0012514B">
        <w:rPr>
          <w:rFonts w:eastAsia="Cambria"/>
          <w:w w:val="105"/>
          <w:sz w:val="22"/>
          <w:szCs w:val="22"/>
        </w:rPr>
        <w:lastRenderedPageBreak/>
        <w:t>based</w:t>
      </w:r>
      <w:r w:rsidRPr="00E41985">
        <w:rPr>
          <w:rFonts w:eastAsia="Cambria"/>
          <w:w w:val="105"/>
          <w:sz w:val="22"/>
          <w:szCs w:val="22"/>
        </w:rPr>
        <w:t xml:space="preserve"> </w:t>
      </w:r>
      <w:r w:rsidRPr="0012514B">
        <w:rPr>
          <w:rFonts w:eastAsia="Cambria"/>
          <w:w w:val="105"/>
          <w:sz w:val="22"/>
          <w:szCs w:val="22"/>
        </w:rPr>
        <w:t>upon</w:t>
      </w:r>
      <w:r w:rsidRPr="00E41985">
        <w:rPr>
          <w:rFonts w:eastAsia="Cambria"/>
          <w:w w:val="105"/>
          <w:sz w:val="22"/>
          <w:szCs w:val="22"/>
        </w:rPr>
        <w:t xml:space="preserve"> </w:t>
      </w:r>
      <w:r w:rsidRPr="0012514B">
        <w:rPr>
          <w:rFonts w:eastAsia="Cambria"/>
          <w:w w:val="105"/>
          <w:sz w:val="22"/>
          <w:szCs w:val="22"/>
        </w:rPr>
        <w:t>an</w:t>
      </w:r>
      <w:r w:rsidRPr="00E41985">
        <w:rPr>
          <w:rFonts w:eastAsia="Cambria"/>
          <w:w w:val="105"/>
          <w:sz w:val="22"/>
          <w:szCs w:val="22"/>
        </w:rPr>
        <w:t xml:space="preserve"> </w:t>
      </w:r>
      <w:r w:rsidRPr="0012514B">
        <w:rPr>
          <w:rFonts w:eastAsia="Cambria"/>
          <w:w w:val="105"/>
          <w:sz w:val="22"/>
          <w:szCs w:val="22"/>
        </w:rPr>
        <w:t>examination</w:t>
      </w:r>
      <w:r w:rsidRPr="00E41985">
        <w:rPr>
          <w:rFonts w:eastAsia="Cambria"/>
          <w:w w:val="105"/>
          <w:sz w:val="22"/>
          <w:szCs w:val="22"/>
        </w:rPr>
        <w:t xml:space="preserve"> </w:t>
      </w:r>
      <w:r w:rsidRPr="0012514B">
        <w:rPr>
          <w:rFonts w:eastAsia="Cambria"/>
          <w:w w:val="105"/>
          <w:sz w:val="22"/>
          <w:szCs w:val="22"/>
        </w:rPr>
        <w:t>of</w:t>
      </w:r>
      <w:r w:rsidRPr="00E41985">
        <w:rPr>
          <w:rFonts w:eastAsia="Cambria"/>
          <w:w w:val="105"/>
          <w:sz w:val="22"/>
          <w:szCs w:val="22"/>
        </w:rPr>
        <w:t xml:space="preserve"> </w:t>
      </w:r>
      <w:r w:rsidRPr="0012514B">
        <w:rPr>
          <w:rFonts w:eastAsia="Cambria"/>
          <w:w w:val="105"/>
          <w:sz w:val="22"/>
          <w:szCs w:val="22"/>
        </w:rPr>
        <w:t>the</w:t>
      </w:r>
      <w:r w:rsidRPr="00E41985">
        <w:rPr>
          <w:rFonts w:eastAsia="Cambria"/>
          <w:w w:val="105"/>
          <w:sz w:val="22"/>
          <w:szCs w:val="22"/>
        </w:rPr>
        <w:t xml:space="preserve"> </w:t>
      </w:r>
      <w:r w:rsidRPr="0012514B">
        <w:rPr>
          <w:rFonts w:eastAsia="Cambria"/>
          <w:w w:val="105"/>
          <w:sz w:val="22"/>
          <w:szCs w:val="22"/>
        </w:rPr>
        <w:t>documentary</w:t>
      </w:r>
      <w:r w:rsidRPr="00E41985">
        <w:rPr>
          <w:rFonts w:eastAsia="Cambria"/>
          <w:w w:val="105"/>
          <w:sz w:val="22"/>
          <w:szCs w:val="22"/>
        </w:rPr>
        <w:t xml:space="preserve"> </w:t>
      </w:r>
      <w:r w:rsidRPr="0012514B">
        <w:rPr>
          <w:rFonts w:eastAsia="Cambria"/>
          <w:w w:val="105"/>
          <w:sz w:val="22"/>
          <w:szCs w:val="22"/>
        </w:rPr>
        <w:t>evidence of the Bidder’s qualifications submitted by the Bidder in</w:t>
      </w:r>
      <w:r w:rsidRPr="0012514B">
        <w:rPr>
          <w:rFonts w:eastAsia="Cambria"/>
          <w:spacing w:val="1"/>
          <w:w w:val="105"/>
          <w:sz w:val="22"/>
          <w:szCs w:val="22"/>
        </w:rPr>
        <w:t xml:space="preserve"> </w:t>
      </w:r>
      <w:r w:rsidRPr="0012514B">
        <w:rPr>
          <w:rFonts w:eastAsia="Cambria"/>
          <w:b/>
          <w:bCs/>
          <w:i/>
          <w:iCs/>
          <w:w w:val="105"/>
          <w:sz w:val="22"/>
          <w:szCs w:val="22"/>
        </w:rPr>
        <w:t>Attachment 3</w:t>
      </w:r>
      <w:r w:rsidRPr="0012514B">
        <w:rPr>
          <w:rFonts w:eastAsia="Cambria"/>
          <w:w w:val="105"/>
          <w:sz w:val="22"/>
          <w:szCs w:val="22"/>
        </w:rPr>
        <w:t xml:space="preserve"> to the bid, as well as such other information as the</w:t>
      </w:r>
      <w:r w:rsidRPr="00E41985">
        <w:rPr>
          <w:rFonts w:eastAsia="Cambria"/>
          <w:w w:val="105"/>
          <w:sz w:val="22"/>
          <w:szCs w:val="22"/>
        </w:rPr>
        <w:t xml:space="preserve"> </w:t>
      </w:r>
      <w:r w:rsidRPr="0012514B">
        <w:rPr>
          <w:rFonts w:eastAsia="Cambria"/>
          <w:w w:val="105"/>
          <w:sz w:val="22"/>
          <w:szCs w:val="22"/>
        </w:rPr>
        <w:t>Employer deems necessary and appropriate. This shall, however, be</w:t>
      </w:r>
      <w:r w:rsidRPr="00E41985">
        <w:rPr>
          <w:rFonts w:eastAsia="Cambria"/>
          <w:w w:val="105"/>
          <w:sz w:val="22"/>
          <w:szCs w:val="22"/>
        </w:rPr>
        <w:t xml:space="preserve"> </w:t>
      </w:r>
      <w:r w:rsidRPr="0012514B">
        <w:rPr>
          <w:rFonts w:eastAsia="Cambria"/>
          <w:w w:val="105"/>
          <w:sz w:val="22"/>
          <w:szCs w:val="22"/>
        </w:rPr>
        <w:t>subject to assessment that may be carried out, if required, by the</w:t>
      </w:r>
      <w:r w:rsidRPr="00E41985">
        <w:rPr>
          <w:rFonts w:eastAsia="Cambria"/>
          <w:w w:val="105"/>
          <w:sz w:val="22"/>
          <w:szCs w:val="22"/>
        </w:rPr>
        <w:t xml:space="preserve"> </w:t>
      </w:r>
      <w:r w:rsidRPr="0012514B">
        <w:rPr>
          <w:rFonts w:eastAsia="Cambria"/>
          <w:w w:val="105"/>
          <w:sz w:val="22"/>
          <w:szCs w:val="22"/>
        </w:rPr>
        <w:t>Employer</w:t>
      </w:r>
      <w:r w:rsidRPr="00E41985">
        <w:rPr>
          <w:rFonts w:eastAsia="Cambria"/>
          <w:w w:val="105"/>
          <w:sz w:val="22"/>
          <w:szCs w:val="22"/>
        </w:rPr>
        <w:t xml:space="preserve"> </w:t>
      </w:r>
      <w:r w:rsidRPr="0012514B">
        <w:rPr>
          <w:rFonts w:eastAsia="Cambria"/>
          <w:w w:val="105"/>
          <w:sz w:val="22"/>
          <w:szCs w:val="22"/>
        </w:rPr>
        <w:t>as</w:t>
      </w:r>
      <w:r w:rsidRPr="00E41985">
        <w:rPr>
          <w:rFonts w:eastAsia="Cambria"/>
          <w:w w:val="105"/>
          <w:sz w:val="22"/>
          <w:szCs w:val="22"/>
        </w:rPr>
        <w:t xml:space="preserve"> </w:t>
      </w:r>
      <w:r w:rsidRPr="0012514B">
        <w:rPr>
          <w:rFonts w:eastAsia="Cambria"/>
          <w:w w:val="105"/>
          <w:sz w:val="22"/>
          <w:szCs w:val="22"/>
        </w:rPr>
        <w:t>per</w:t>
      </w:r>
      <w:r w:rsidRPr="00E41985">
        <w:rPr>
          <w:rFonts w:eastAsia="Cambria"/>
          <w:w w:val="105"/>
          <w:sz w:val="22"/>
          <w:szCs w:val="22"/>
        </w:rPr>
        <w:t xml:space="preserve"> </w:t>
      </w:r>
      <w:r w:rsidRPr="0012514B">
        <w:rPr>
          <w:rFonts w:eastAsia="Cambria"/>
          <w:w w:val="105"/>
          <w:sz w:val="22"/>
          <w:szCs w:val="22"/>
        </w:rPr>
        <w:t>the</w:t>
      </w:r>
      <w:r w:rsidRPr="00E41985">
        <w:rPr>
          <w:rFonts w:eastAsia="Cambria"/>
          <w:w w:val="105"/>
          <w:sz w:val="22"/>
          <w:szCs w:val="22"/>
        </w:rPr>
        <w:t xml:space="preserve"> </w:t>
      </w:r>
      <w:r w:rsidRPr="0012514B">
        <w:rPr>
          <w:rFonts w:eastAsia="Cambria"/>
          <w:w w:val="105"/>
          <w:sz w:val="22"/>
          <w:szCs w:val="22"/>
        </w:rPr>
        <w:t>provisions</w:t>
      </w:r>
      <w:r w:rsidRPr="00E41985">
        <w:rPr>
          <w:rFonts w:eastAsia="Cambria"/>
          <w:w w:val="105"/>
          <w:sz w:val="22"/>
          <w:szCs w:val="22"/>
        </w:rPr>
        <w:t xml:space="preserve"> </w:t>
      </w:r>
      <w:r w:rsidRPr="0012514B">
        <w:rPr>
          <w:rFonts w:eastAsia="Cambria"/>
          <w:w w:val="105"/>
          <w:sz w:val="22"/>
          <w:szCs w:val="22"/>
        </w:rPr>
        <w:t>of</w:t>
      </w:r>
      <w:r w:rsidRPr="0012514B">
        <w:rPr>
          <w:rFonts w:eastAsia="Cambria"/>
          <w:spacing w:val="3"/>
          <w:w w:val="105"/>
          <w:sz w:val="22"/>
          <w:szCs w:val="22"/>
        </w:rPr>
        <w:t xml:space="preserve"> </w:t>
      </w:r>
      <w:r w:rsidRPr="0012514B">
        <w:rPr>
          <w:rFonts w:eastAsia="Cambria"/>
          <w:b/>
          <w:bCs/>
          <w:i/>
          <w:iCs/>
          <w:w w:val="105"/>
          <w:sz w:val="22"/>
          <w:szCs w:val="22"/>
        </w:rPr>
        <w:t>Annexure</w:t>
      </w:r>
      <w:r w:rsidRPr="0012514B">
        <w:rPr>
          <w:rFonts w:eastAsia="Cambria"/>
          <w:b/>
          <w:bCs/>
          <w:i/>
          <w:iCs/>
          <w:spacing w:val="6"/>
          <w:w w:val="105"/>
          <w:sz w:val="22"/>
          <w:szCs w:val="22"/>
        </w:rPr>
        <w:t xml:space="preserve"> </w:t>
      </w:r>
      <w:r w:rsidRPr="0012514B">
        <w:rPr>
          <w:rFonts w:eastAsia="Cambria"/>
          <w:b/>
          <w:bCs/>
          <w:i/>
          <w:iCs/>
          <w:w w:val="105"/>
          <w:sz w:val="22"/>
          <w:szCs w:val="22"/>
        </w:rPr>
        <w:t>-A</w:t>
      </w:r>
      <w:r w:rsidRPr="0012514B">
        <w:rPr>
          <w:rFonts w:eastAsia="Cambria"/>
          <w:b/>
          <w:bCs/>
          <w:i/>
          <w:iCs/>
          <w:spacing w:val="3"/>
          <w:w w:val="105"/>
          <w:sz w:val="22"/>
          <w:szCs w:val="22"/>
        </w:rPr>
        <w:t xml:space="preserve"> </w:t>
      </w:r>
      <w:r w:rsidRPr="0012514B">
        <w:rPr>
          <w:rFonts w:eastAsia="Cambria"/>
          <w:b/>
          <w:bCs/>
          <w:i/>
          <w:iCs/>
          <w:w w:val="105"/>
          <w:sz w:val="22"/>
          <w:szCs w:val="22"/>
        </w:rPr>
        <w:t>(BDS).</w:t>
      </w:r>
    </w:p>
    <w:p w:rsidR="002957DC" w:rsidRPr="0012514B" w:rsidRDefault="002957DC">
      <w:pPr>
        <w:widowControl w:val="0"/>
        <w:autoSpaceDE w:val="0"/>
        <w:autoSpaceDN w:val="0"/>
        <w:spacing w:before="5"/>
        <w:rPr>
          <w:rFonts w:eastAsia="Cambria"/>
          <w:sz w:val="22"/>
          <w:szCs w:val="22"/>
        </w:rPr>
      </w:pPr>
    </w:p>
    <w:p w:rsidR="002957DC" w:rsidRPr="0012514B" w:rsidRDefault="007C76D0" w:rsidP="00186061">
      <w:pPr>
        <w:widowControl w:val="0"/>
        <w:tabs>
          <w:tab w:val="left" w:pos="1241"/>
          <w:tab w:val="left" w:pos="1242"/>
        </w:tabs>
        <w:autoSpaceDE w:val="0"/>
        <w:autoSpaceDN w:val="0"/>
        <w:spacing w:line="254" w:lineRule="auto"/>
        <w:ind w:left="1241" w:right="243"/>
        <w:jc w:val="both"/>
        <w:rPr>
          <w:rFonts w:eastAsia="Cambria"/>
          <w:sz w:val="22"/>
          <w:szCs w:val="22"/>
        </w:rPr>
      </w:pPr>
      <w:r w:rsidRPr="0012514B">
        <w:rPr>
          <w:rFonts w:eastAsia="Cambria"/>
          <w:w w:val="105"/>
          <w:sz w:val="22"/>
          <w:szCs w:val="22"/>
        </w:rPr>
        <w:t>The</w:t>
      </w:r>
      <w:r w:rsidRPr="00E41985">
        <w:rPr>
          <w:rFonts w:eastAsia="Cambria"/>
          <w:w w:val="105"/>
          <w:sz w:val="22"/>
          <w:szCs w:val="22"/>
        </w:rPr>
        <w:t xml:space="preserve"> </w:t>
      </w:r>
      <w:r w:rsidRPr="0012514B">
        <w:rPr>
          <w:rFonts w:eastAsia="Cambria"/>
          <w:w w:val="105"/>
          <w:sz w:val="22"/>
          <w:szCs w:val="22"/>
        </w:rPr>
        <w:t>determination</w:t>
      </w:r>
      <w:r w:rsidRPr="00E41985">
        <w:rPr>
          <w:rFonts w:eastAsia="Cambria"/>
          <w:w w:val="105"/>
          <w:sz w:val="22"/>
          <w:szCs w:val="22"/>
        </w:rPr>
        <w:t xml:space="preserve"> </w:t>
      </w:r>
      <w:r w:rsidRPr="0012514B">
        <w:rPr>
          <w:rFonts w:eastAsia="Cambria"/>
          <w:w w:val="105"/>
          <w:sz w:val="22"/>
          <w:szCs w:val="22"/>
        </w:rPr>
        <w:t>will</w:t>
      </w:r>
      <w:r w:rsidRPr="00E41985">
        <w:rPr>
          <w:rFonts w:eastAsia="Cambria"/>
          <w:w w:val="105"/>
          <w:sz w:val="22"/>
          <w:szCs w:val="22"/>
        </w:rPr>
        <w:t xml:space="preserve"> </w:t>
      </w:r>
      <w:r w:rsidRPr="0012514B">
        <w:rPr>
          <w:rFonts w:eastAsia="Cambria"/>
          <w:w w:val="105"/>
          <w:sz w:val="22"/>
          <w:szCs w:val="22"/>
        </w:rPr>
        <w:t>also</w:t>
      </w:r>
      <w:r w:rsidRPr="00E41985">
        <w:rPr>
          <w:rFonts w:eastAsia="Cambria"/>
          <w:w w:val="105"/>
          <w:sz w:val="22"/>
          <w:szCs w:val="22"/>
        </w:rPr>
        <w:t xml:space="preserve"> </w:t>
      </w:r>
      <w:r w:rsidRPr="0012514B">
        <w:rPr>
          <w:rFonts w:eastAsia="Cambria"/>
          <w:w w:val="105"/>
          <w:sz w:val="22"/>
          <w:szCs w:val="22"/>
        </w:rPr>
        <w:t>take</w:t>
      </w:r>
      <w:r w:rsidRPr="00E41985">
        <w:rPr>
          <w:rFonts w:eastAsia="Cambria"/>
          <w:w w:val="105"/>
          <w:sz w:val="22"/>
          <w:szCs w:val="22"/>
        </w:rPr>
        <w:t xml:space="preserve"> </w:t>
      </w:r>
      <w:r w:rsidRPr="0012514B">
        <w:rPr>
          <w:rFonts w:eastAsia="Cambria"/>
          <w:w w:val="105"/>
          <w:sz w:val="22"/>
          <w:szCs w:val="22"/>
        </w:rPr>
        <w:t>into</w:t>
      </w:r>
      <w:r w:rsidRPr="00E41985">
        <w:rPr>
          <w:rFonts w:eastAsia="Cambria"/>
          <w:w w:val="105"/>
          <w:sz w:val="22"/>
          <w:szCs w:val="22"/>
        </w:rPr>
        <w:t xml:space="preserve"> </w:t>
      </w:r>
      <w:r w:rsidRPr="0012514B">
        <w:rPr>
          <w:rFonts w:eastAsia="Cambria"/>
          <w:w w:val="105"/>
          <w:sz w:val="22"/>
          <w:szCs w:val="22"/>
        </w:rPr>
        <w:t>account</w:t>
      </w:r>
      <w:r w:rsidRPr="00E41985">
        <w:rPr>
          <w:rFonts w:eastAsia="Cambria"/>
          <w:w w:val="105"/>
          <w:sz w:val="22"/>
          <w:szCs w:val="22"/>
        </w:rPr>
        <w:t xml:space="preserve"> </w:t>
      </w:r>
      <w:r w:rsidRPr="0012514B">
        <w:rPr>
          <w:rFonts w:eastAsia="Cambria"/>
          <w:w w:val="105"/>
          <w:sz w:val="22"/>
          <w:szCs w:val="22"/>
        </w:rPr>
        <w:t>the</w:t>
      </w:r>
      <w:r w:rsidRPr="0012514B">
        <w:rPr>
          <w:rFonts w:eastAsia="Cambria"/>
          <w:spacing w:val="-12"/>
          <w:w w:val="105"/>
          <w:sz w:val="22"/>
          <w:szCs w:val="22"/>
        </w:rPr>
        <w:t xml:space="preserve"> </w:t>
      </w:r>
      <w:r w:rsidRPr="0012514B">
        <w:rPr>
          <w:rFonts w:eastAsia="Cambria"/>
          <w:b/>
          <w:bCs/>
          <w:w w:val="105"/>
          <w:sz w:val="22"/>
          <w:szCs w:val="22"/>
        </w:rPr>
        <w:t>history of accidents</w:t>
      </w:r>
      <w:r w:rsidRPr="0012514B">
        <w:rPr>
          <w:rFonts w:eastAsia="Cambria"/>
          <w:w w:val="105"/>
          <w:sz w:val="22"/>
          <w:szCs w:val="22"/>
        </w:rPr>
        <w:t xml:space="preserve"> in which the</w:t>
      </w:r>
      <w:r w:rsidRPr="0012514B">
        <w:rPr>
          <w:rFonts w:eastAsia="Cambria"/>
          <w:b/>
          <w:spacing w:val="-8"/>
          <w:w w:val="105"/>
          <w:sz w:val="22"/>
          <w:szCs w:val="22"/>
        </w:rPr>
        <w:t xml:space="preserve"> </w:t>
      </w:r>
      <w:r w:rsidRPr="0012514B">
        <w:rPr>
          <w:rFonts w:eastAsia="Cambria"/>
          <w:b/>
          <w:w w:val="105"/>
          <w:sz w:val="22"/>
          <w:szCs w:val="22"/>
        </w:rPr>
        <w:t>Bidder</w:t>
      </w:r>
      <w:r w:rsidRPr="0012514B">
        <w:rPr>
          <w:rFonts w:eastAsia="Cambria"/>
          <w:b/>
          <w:spacing w:val="-7"/>
          <w:w w:val="105"/>
          <w:sz w:val="22"/>
          <w:szCs w:val="22"/>
        </w:rPr>
        <w:t xml:space="preserve"> </w:t>
      </w:r>
      <w:r w:rsidRPr="0012514B">
        <w:rPr>
          <w:rFonts w:eastAsia="Cambria"/>
          <w:b/>
          <w:w w:val="105"/>
          <w:sz w:val="22"/>
          <w:szCs w:val="22"/>
        </w:rPr>
        <w:t>is</w:t>
      </w:r>
      <w:r w:rsidRPr="0012514B">
        <w:rPr>
          <w:rFonts w:eastAsia="Cambria"/>
          <w:b/>
          <w:spacing w:val="-9"/>
          <w:w w:val="105"/>
          <w:sz w:val="22"/>
          <w:szCs w:val="22"/>
        </w:rPr>
        <w:t xml:space="preserve"> </w:t>
      </w:r>
      <w:r w:rsidRPr="0012514B">
        <w:rPr>
          <w:rFonts w:eastAsia="Cambria"/>
          <w:b/>
          <w:w w:val="105"/>
          <w:sz w:val="22"/>
          <w:szCs w:val="22"/>
        </w:rPr>
        <w:t>involved</w:t>
      </w:r>
      <w:r w:rsidRPr="0012514B">
        <w:rPr>
          <w:rFonts w:eastAsia="Cambria"/>
          <w:spacing w:val="-8"/>
          <w:w w:val="105"/>
          <w:sz w:val="22"/>
          <w:szCs w:val="22"/>
        </w:rPr>
        <w:t xml:space="preserve"> </w:t>
      </w:r>
      <w:r w:rsidRPr="0012514B">
        <w:rPr>
          <w:rFonts w:eastAsia="Cambria"/>
          <w:w w:val="105"/>
          <w:sz w:val="22"/>
          <w:szCs w:val="22"/>
        </w:rPr>
        <w:t>in</w:t>
      </w:r>
      <w:r w:rsidRPr="0012514B">
        <w:rPr>
          <w:rFonts w:eastAsia="Cambria"/>
          <w:spacing w:val="-8"/>
          <w:w w:val="105"/>
          <w:sz w:val="22"/>
          <w:szCs w:val="22"/>
        </w:rPr>
        <w:t xml:space="preserve"> </w:t>
      </w:r>
      <w:r w:rsidRPr="0012514B">
        <w:rPr>
          <w:rFonts w:eastAsia="Cambria"/>
          <w:w w:val="105"/>
          <w:sz w:val="22"/>
          <w:szCs w:val="22"/>
        </w:rPr>
        <w:t>the</w:t>
      </w:r>
      <w:r w:rsidRPr="0012514B">
        <w:rPr>
          <w:rFonts w:eastAsia="Cambria"/>
          <w:spacing w:val="-8"/>
          <w:w w:val="105"/>
          <w:sz w:val="22"/>
          <w:szCs w:val="22"/>
        </w:rPr>
        <w:t xml:space="preserve"> </w:t>
      </w:r>
      <w:r w:rsidRPr="0012514B">
        <w:rPr>
          <w:rFonts w:eastAsia="Cambria"/>
          <w:w w:val="105"/>
          <w:sz w:val="22"/>
          <w:szCs w:val="22"/>
        </w:rPr>
        <w:t>contracts</w:t>
      </w:r>
      <w:r w:rsidRPr="0012514B">
        <w:rPr>
          <w:rFonts w:eastAsia="Cambria"/>
          <w:spacing w:val="-9"/>
          <w:w w:val="105"/>
          <w:sz w:val="22"/>
          <w:szCs w:val="22"/>
        </w:rPr>
        <w:t xml:space="preserve"> </w:t>
      </w:r>
      <w:r w:rsidRPr="0012514B">
        <w:rPr>
          <w:rFonts w:eastAsia="Cambria"/>
          <w:w w:val="105"/>
          <w:sz w:val="22"/>
          <w:szCs w:val="22"/>
        </w:rPr>
        <w:t>with</w:t>
      </w:r>
      <w:r w:rsidRPr="0012514B">
        <w:rPr>
          <w:rFonts w:eastAsia="Cambria"/>
          <w:spacing w:val="-8"/>
          <w:w w:val="105"/>
          <w:sz w:val="22"/>
          <w:szCs w:val="22"/>
        </w:rPr>
        <w:t xml:space="preserve"> </w:t>
      </w:r>
      <w:r w:rsidRPr="0012514B">
        <w:rPr>
          <w:rFonts w:eastAsia="Cambria"/>
          <w:w w:val="105"/>
          <w:sz w:val="22"/>
          <w:szCs w:val="22"/>
        </w:rPr>
        <w:t>the</w:t>
      </w:r>
      <w:r w:rsidRPr="0012514B">
        <w:rPr>
          <w:rFonts w:eastAsia="Cambria"/>
          <w:spacing w:val="-8"/>
          <w:w w:val="105"/>
          <w:sz w:val="22"/>
          <w:szCs w:val="22"/>
        </w:rPr>
        <w:t xml:space="preserve"> </w:t>
      </w:r>
      <w:r w:rsidRPr="0012514B">
        <w:rPr>
          <w:rFonts w:eastAsia="Cambria"/>
          <w:w w:val="105"/>
          <w:sz w:val="22"/>
          <w:szCs w:val="22"/>
        </w:rPr>
        <w:t>Employer</w:t>
      </w:r>
      <w:r w:rsidRPr="0012514B">
        <w:rPr>
          <w:rFonts w:eastAsia="Cambria"/>
          <w:spacing w:val="-7"/>
          <w:w w:val="105"/>
          <w:sz w:val="22"/>
          <w:szCs w:val="22"/>
        </w:rPr>
        <w:t xml:space="preserve"> </w:t>
      </w:r>
      <w:r w:rsidRPr="0012514B">
        <w:rPr>
          <w:rFonts w:eastAsia="Cambria"/>
          <w:w w:val="105"/>
          <w:sz w:val="22"/>
          <w:szCs w:val="22"/>
        </w:rPr>
        <w:t>as</w:t>
      </w:r>
      <w:r w:rsidRPr="0012514B">
        <w:rPr>
          <w:rFonts w:eastAsia="Cambria"/>
          <w:spacing w:val="-53"/>
          <w:w w:val="105"/>
          <w:sz w:val="22"/>
          <w:szCs w:val="22"/>
        </w:rPr>
        <w:t xml:space="preserve"> </w:t>
      </w:r>
      <w:r w:rsidRPr="0012514B">
        <w:rPr>
          <w:rFonts w:eastAsia="Cambria"/>
          <w:w w:val="105"/>
          <w:sz w:val="22"/>
          <w:szCs w:val="22"/>
        </w:rPr>
        <w:t>under:</w:t>
      </w:r>
    </w:p>
    <w:p w:rsidR="002957DC" w:rsidRPr="0012514B" w:rsidRDefault="002957DC">
      <w:pPr>
        <w:widowControl w:val="0"/>
        <w:autoSpaceDE w:val="0"/>
        <w:autoSpaceDN w:val="0"/>
        <w:spacing w:before="5"/>
        <w:rPr>
          <w:rFonts w:eastAsia="Cambria"/>
          <w:sz w:val="22"/>
          <w:szCs w:val="22"/>
        </w:rPr>
      </w:pPr>
    </w:p>
    <w:p w:rsidR="00225E5B" w:rsidRPr="00FD2A11" w:rsidRDefault="007C76D0" w:rsidP="008569A4">
      <w:pPr>
        <w:widowControl w:val="0"/>
        <w:tabs>
          <w:tab w:val="left" w:pos="1241"/>
          <w:tab w:val="left" w:pos="1242"/>
        </w:tabs>
        <w:autoSpaceDE w:val="0"/>
        <w:autoSpaceDN w:val="0"/>
        <w:spacing w:line="254" w:lineRule="auto"/>
        <w:ind w:left="1241" w:right="243"/>
        <w:jc w:val="both"/>
        <w:rPr>
          <w:rFonts w:eastAsia="Cambria"/>
          <w:sz w:val="22"/>
          <w:szCs w:val="22"/>
        </w:rPr>
      </w:pPr>
      <w:r w:rsidRPr="00E41985">
        <w:rPr>
          <w:rFonts w:eastAsia="Cambria"/>
          <w:w w:val="105"/>
          <w:sz w:val="22"/>
          <w:szCs w:val="22"/>
        </w:rPr>
        <w:t xml:space="preserve">Subsequent to Bidder’s involvement in </w:t>
      </w:r>
      <w:r w:rsidR="00280109" w:rsidRPr="00E41985">
        <w:rPr>
          <w:rFonts w:eastAsia="Cambria"/>
          <w:w w:val="105"/>
          <w:sz w:val="22"/>
          <w:szCs w:val="22"/>
        </w:rPr>
        <w:t>one or more</w:t>
      </w:r>
      <w:r w:rsidR="00280109" w:rsidRPr="00FD2A11">
        <w:rPr>
          <w:rFonts w:eastAsia="Cambria"/>
          <w:sz w:val="22"/>
          <w:szCs w:val="22"/>
        </w:rPr>
        <w:t xml:space="preserve"> </w:t>
      </w:r>
      <w:r w:rsidRPr="00FD2A11">
        <w:rPr>
          <w:rFonts w:eastAsia="Cambria"/>
          <w:b/>
          <w:sz w:val="22"/>
          <w:szCs w:val="22"/>
        </w:rPr>
        <w:t>fatal accidents</w:t>
      </w:r>
      <w:r w:rsidRPr="00FD2A11">
        <w:rPr>
          <w:rFonts w:eastAsia="Cambria"/>
          <w:spacing w:val="1"/>
          <w:sz w:val="22"/>
          <w:szCs w:val="22"/>
        </w:rPr>
        <w:t xml:space="preserve"> </w:t>
      </w:r>
      <w:r w:rsidRPr="00FD2A11">
        <w:rPr>
          <w:rFonts w:eastAsia="Cambria"/>
          <w:w w:val="105"/>
          <w:sz w:val="22"/>
          <w:szCs w:val="22"/>
        </w:rPr>
        <w:t xml:space="preserve">during </w:t>
      </w:r>
      <w:r w:rsidR="00F41371" w:rsidRPr="00FD2A11">
        <w:rPr>
          <w:rFonts w:eastAsia="Cambria"/>
          <w:w w:val="105"/>
          <w:sz w:val="22"/>
          <w:szCs w:val="22"/>
        </w:rPr>
        <w:t xml:space="preserve">preceding </w:t>
      </w:r>
      <w:r w:rsidR="00280109" w:rsidRPr="00FD2A11">
        <w:rPr>
          <w:rFonts w:eastAsia="Cambria"/>
          <w:w w:val="105"/>
          <w:sz w:val="22"/>
          <w:szCs w:val="22"/>
        </w:rPr>
        <w:t xml:space="preserve">and current </w:t>
      </w:r>
      <w:r w:rsidRPr="00FD2A11">
        <w:rPr>
          <w:rFonts w:eastAsia="Cambria"/>
          <w:w w:val="105"/>
          <w:sz w:val="22"/>
          <w:szCs w:val="22"/>
        </w:rPr>
        <w:t>financial year, bids, which are otherwise substantially</w:t>
      </w:r>
      <w:r w:rsidRPr="00E41985">
        <w:rPr>
          <w:rFonts w:eastAsia="Cambria"/>
          <w:w w:val="105"/>
          <w:sz w:val="22"/>
          <w:szCs w:val="22"/>
        </w:rPr>
        <w:t xml:space="preserve"> </w:t>
      </w:r>
      <w:r w:rsidRPr="00FD2A11">
        <w:rPr>
          <w:rFonts w:eastAsia="Cambria"/>
          <w:w w:val="105"/>
          <w:sz w:val="22"/>
          <w:szCs w:val="22"/>
        </w:rPr>
        <w:t>responsive</w:t>
      </w:r>
      <w:r w:rsidRPr="00E41985">
        <w:rPr>
          <w:rFonts w:eastAsia="Cambria"/>
          <w:w w:val="105"/>
          <w:sz w:val="22"/>
          <w:szCs w:val="22"/>
        </w:rPr>
        <w:t xml:space="preserve"> </w:t>
      </w:r>
      <w:r w:rsidRPr="00FD2A11">
        <w:rPr>
          <w:rFonts w:eastAsia="Cambria"/>
          <w:w w:val="105"/>
          <w:sz w:val="22"/>
          <w:szCs w:val="22"/>
        </w:rPr>
        <w:t>and</w:t>
      </w:r>
      <w:r w:rsidRPr="00E41985">
        <w:rPr>
          <w:rFonts w:eastAsia="Cambria"/>
          <w:w w:val="105"/>
          <w:sz w:val="22"/>
          <w:szCs w:val="22"/>
        </w:rPr>
        <w:t xml:space="preserve"> </w:t>
      </w:r>
      <w:r w:rsidRPr="00FD2A11">
        <w:rPr>
          <w:rFonts w:eastAsia="Cambria"/>
          <w:w w:val="105"/>
          <w:sz w:val="22"/>
          <w:szCs w:val="22"/>
        </w:rPr>
        <w:t>are</w:t>
      </w:r>
      <w:r w:rsidRPr="00E41985">
        <w:rPr>
          <w:rFonts w:eastAsia="Cambria"/>
          <w:w w:val="105"/>
          <w:sz w:val="22"/>
          <w:szCs w:val="22"/>
        </w:rPr>
        <w:t xml:space="preserve"> </w:t>
      </w:r>
      <w:r w:rsidRPr="00FD2A11">
        <w:rPr>
          <w:rFonts w:eastAsia="Cambria"/>
          <w:w w:val="105"/>
          <w:sz w:val="22"/>
          <w:szCs w:val="22"/>
        </w:rPr>
        <w:t>ascertained</w:t>
      </w:r>
      <w:r w:rsidRPr="00E41985">
        <w:rPr>
          <w:rFonts w:eastAsia="Cambria"/>
          <w:w w:val="105"/>
          <w:sz w:val="22"/>
          <w:szCs w:val="22"/>
        </w:rPr>
        <w:t xml:space="preserve"> </w:t>
      </w:r>
      <w:r w:rsidRPr="00FD2A11">
        <w:rPr>
          <w:rFonts w:eastAsia="Cambria"/>
          <w:w w:val="105"/>
          <w:sz w:val="22"/>
          <w:szCs w:val="22"/>
        </w:rPr>
        <w:t>to</w:t>
      </w:r>
      <w:r w:rsidRPr="00E41985">
        <w:rPr>
          <w:rFonts w:eastAsia="Cambria"/>
          <w:w w:val="105"/>
          <w:sz w:val="22"/>
          <w:szCs w:val="22"/>
        </w:rPr>
        <w:t xml:space="preserve"> </w:t>
      </w:r>
      <w:r w:rsidRPr="00FD2A11">
        <w:rPr>
          <w:rFonts w:eastAsia="Cambria"/>
          <w:w w:val="105"/>
          <w:sz w:val="22"/>
          <w:szCs w:val="22"/>
        </w:rPr>
        <w:t>be</w:t>
      </w:r>
      <w:r w:rsidRPr="00E41985">
        <w:rPr>
          <w:rFonts w:eastAsia="Cambria"/>
          <w:w w:val="105"/>
          <w:sz w:val="22"/>
          <w:szCs w:val="22"/>
        </w:rPr>
        <w:t xml:space="preserve"> </w:t>
      </w:r>
      <w:r w:rsidRPr="00FD2A11">
        <w:rPr>
          <w:rFonts w:eastAsia="Cambria"/>
          <w:w w:val="105"/>
          <w:sz w:val="22"/>
          <w:szCs w:val="22"/>
        </w:rPr>
        <w:t>qualified</w:t>
      </w:r>
      <w:r w:rsidRPr="00E41985">
        <w:rPr>
          <w:rFonts w:eastAsia="Cambria"/>
          <w:w w:val="105"/>
          <w:sz w:val="22"/>
          <w:szCs w:val="22"/>
        </w:rPr>
        <w:t xml:space="preserve"> </w:t>
      </w:r>
      <w:r w:rsidRPr="00FD2A11">
        <w:rPr>
          <w:rFonts w:eastAsia="Cambria"/>
          <w:w w:val="105"/>
          <w:sz w:val="22"/>
          <w:szCs w:val="22"/>
        </w:rPr>
        <w:t>to</w:t>
      </w:r>
      <w:r w:rsidRPr="00E41985">
        <w:rPr>
          <w:rFonts w:eastAsia="Cambria"/>
          <w:w w:val="105"/>
          <w:sz w:val="22"/>
          <w:szCs w:val="22"/>
        </w:rPr>
        <w:t xml:space="preserve"> </w:t>
      </w:r>
      <w:r w:rsidRPr="00FD2A11">
        <w:rPr>
          <w:rFonts w:eastAsia="Cambria"/>
          <w:w w:val="105"/>
          <w:sz w:val="22"/>
          <w:szCs w:val="22"/>
        </w:rPr>
        <w:t>satisfactorily</w:t>
      </w:r>
      <w:r w:rsidR="00F927DA" w:rsidRPr="00FD2A11">
        <w:rPr>
          <w:rFonts w:eastAsia="Cambria"/>
          <w:w w:val="105"/>
          <w:sz w:val="22"/>
          <w:szCs w:val="22"/>
        </w:rPr>
        <w:t xml:space="preserve"> </w:t>
      </w:r>
      <w:r w:rsidRPr="00FD2A11">
        <w:rPr>
          <w:rFonts w:eastAsia="Cambria"/>
          <w:w w:val="105"/>
          <w:sz w:val="22"/>
          <w:szCs w:val="22"/>
        </w:rPr>
        <w:t>perform</w:t>
      </w:r>
      <w:r w:rsidRPr="00E41985">
        <w:rPr>
          <w:rFonts w:eastAsia="Cambria"/>
          <w:w w:val="105"/>
          <w:sz w:val="22"/>
          <w:szCs w:val="22"/>
        </w:rPr>
        <w:t xml:space="preserve"> </w:t>
      </w:r>
      <w:r w:rsidRPr="00FD2A11">
        <w:rPr>
          <w:rFonts w:eastAsia="Cambria"/>
          <w:w w:val="105"/>
          <w:sz w:val="22"/>
          <w:szCs w:val="22"/>
        </w:rPr>
        <w:t>the</w:t>
      </w:r>
      <w:r w:rsidRPr="00E41985">
        <w:rPr>
          <w:rFonts w:eastAsia="Cambria"/>
          <w:w w:val="105"/>
          <w:sz w:val="22"/>
          <w:szCs w:val="22"/>
        </w:rPr>
        <w:t xml:space="preserve"> </w:t>
      </w:r>
      <w:r w:rsidRPr="00FD2A11">
        <w:rPr>
          <w:rFonts w:eastAsia="Cambria"/>
          <w:w w:val="105"/>
          <w:sz w:val="22"/>
          <w:szCs w:val="22"/>
        </w:rPr>
        <w:t>Contract,</w:t>
      </w:r>
      <w:r w:rsidRPr="00E41985">
        <w:rPr>
          <w:rFonts w:eastAsia="Cambria"/>
          <w:w w:val="105"/>
          <w:sz w:val="22"/>
          <w:szCs w:val="22"/>
        </w:rPr>
        <w:t xml:space="preserve"> </w:t>
      </w:r>
      <w:r w:rsidRPr="00FD2A11">
        <w:rPr>
          <w:rFonts w:eastAsia="Cambria"/>
          <w:w w:val="105"/>
          <w:sz w:val="22"/>
          <w:szCs w:val="22"/>
        </w:rPr>
        <w:t>submitted</w:t>
      </w:r>
      <w:r w:rsidRPr="00E41985">
        <w:rPr>
          <w:rFonts w:eastAsia="Cambria"/>
          <w:w w:val="105"/>
          <w:sz w:val="22"/>
          <w:szCs w:val="22"/>
        </w:rPr>
        <w:t xml:space="preserve"> </w:t>
      </w:r>
      <w:r w:rsidRPr="00FD2A11">
        <w:rPr>
          <w:rFonts w:eastAsia="Cambria"/>
          <w:w w:val="105"/>
          <w:sz w:val="22"/>
          <w:szCs w:val="22"/>
        </w:rPr>
        <w:t>by</w:t>
      </w:r>
      <w:r w:rsidRPr="00E41985">
        <w:rPr>
          <w:rFonts w:eastAsia="Cambria"/>
          <w:w w:val="105"/>
          <w:sz w:val="22"/>
          <w:szCs w:val="22"/>
        </w:rPr>
        <w:t xml:space="preserve"> </w:t>
      </w:r>
      <w:r w:rsidRPr="00FD2A11">
        <w:rPr>
          <w:rFonts w:eastAsia="Cambria"/>
          <w:w w:val="105"/>
          <w:sz w:val="22"/>
          <w:szCs w:val="22"/>
        </w:rPr>
        <w:t>such</w:t>
      </w:r>
      <w:r w:rsidRPr="00E41985">
        <w:rPr>
          <w:rFonts w:eastAsia="Cambria"/>
          <w:w w:val="105"/>
          <w:sz w:val="22"/>
          <w:szCs w:val="22"/>
        </w:rPr>
        <w:t xml:space="preserve"> </w:t>
      </w:r>
      <w:r w:rsidRPr="00FD2A11">
        <w:rPr>
          <w:rFonts w:eastAsia="Cambria"/>
          <w:w w:val="105"/>
          <w:sz w:val="22"/>
          <w:szCs w:val="22"/>
        </w:rPr>
        <w:t>bidder</w:t>
      </w:r>
      <w:r w:rsidRPr="00E41985">
        <w:rPr>
          <w:rFonts w:eastAsia="Cambria"/>
          <w:w w:val="105"/>
          <w:sz w:val="22"/>
          <w:szCs w:val="22"/>
        </w:rPr>
        <w:t>,</w:t>
      </w:r>
      <w:r w:rsidRPr="00FD2A11">
        <w:rPr>
          <w:rFonts w:eastAsia="Cambria"/>
          <w:w w:val="105"/>
          <w:sz w:val="22"/>
          <w:szCs w:val="22"/>
        </w:rPr>
        <w:t xml:space="preserve"> whose actual date of bid opening falls after the date of </w:t>
      </w:r>
      <w:r w:rsidR="00280109" w:rsidRPr="00E41985">
        <w:rPr>
          <w:rFonts w:eastAsia="Cambria"/>
          <w:w w:val="105"/>
          <w:sz w:val="22"/>
          <w:szCs w:val="22"/>
        </w:rPr>
        <w:t xml:space="preserve">such </w:t>
      </w:r>
      <w:r w:rsidRPr="00FD2A11">
        <w:rPr>
          <w:rFonts w:eastAsia="Cambria"/>
          <w:w w:val="105"/>
          <w:sz w:val="22"/>
          <w:szCs w:val="22"/>
        </w:rPr>
        <w:t>fatal accident</w:t>
      </w:r>
      <w:r w:rsidRPr="00E41985">
        <w:rPr>
          <w:rFonts w:eastAsia="Cambria"/>
          <w:w w:val="105"/>
          <w:sz w:val="22"/>
          <w:szCs w:val="22"/>
        </w:rPr>
        <w:t xml:space="preserve"> </w:t>
      </w:r>
      <w:r w:rsidRPr="00FD2A11">
        <w:rPr>
          <w:rFonts w:eastAsia="Cambria"/>
          <w:w w:val="105"/>
          <w:sz w:val="22"/>
          <w:szCs w:val="22"/>
        </w:rPr>
        <w:t>shall be</w:t>
      </w:r>
      <w:r w:rsidRPr="00E41985">
        <w:rPr>
          <w:rFonts w:eastAsia="Cambria"/>
          <w:w w:val="105"/>
          <w:sz w:val="22"/>
          <w:szCs w:val="22"/>
        </w:rPr>
        <w:t xml:space="preserve"> </w:t>
      </w:r>
      <w:r w:rsidRPr="00FD2A11">
        <w:rPr>
          <w:rFonts w:eastAsia="Cambria"/>
          <w:w w:val="105"/>
          <w:sz w:val="22"/>
          <w:szCs w:val="22"/>
        </w:rPr>
        <w:t>considered non-responsive</w:t>
      </w:r>
      <w:r w:rsidR="00280109" w:rsidRPr="00FD2A11">
        <w:rPr>
          <w:rFonts w:eastAsia="Cambria"/>
          <w:w w:val="105"/>
          <w:sz w:val="22"/>
          <w:szCs w:val="22"/>
        </w:rPr>
        <w:t xml:space="preserve"> and the bidder will not be allowed to participate in further three </w:t>
      </w:r>
      <w:r w:rsidR="00280109" w:rsidRPr="00FD2A11">
        <w:rPr>
          <w:rFonts w:eastAsia="Cambria"/>
          <w:b/>
          <w:bCs/>
          <w:i/>
          <w:iCs/>
          <w:w w:val="105"/>
          <w:sz w:val="22"/>
          <w:szCs w:val="22"/>
        </w:rPr>
        <w:t>(03)</w:t>
      </w:r>
      <w:r w:rsidR="00280109" w:rsidRPr="00FD2A11">
        <w:rPr>
          <w:rFonts w:eastAsia="Cambria"/>
          <w:b/>
          <w:bCs/>
          <w:i/>
          <w:iCs/>
          <w:spacing w:val="1"/>
          <w:w w:val="105"/>
          <w:sz w:val="22"/>
          <w:szCs w:val="22"/>
        </w:rPr>
        <w:t xml:space="preserve"> </w:t>
      </w:r>
      <w:r w:rsidR="00280109" w:rsidRPr="00FD2A11">
        <w:rPr>
          <w:rFonts w:eastAsia="Cambria"/>
          <w:b/>
          <w:bCs/>
          <w:i/>
          <w:iCs/>
          <w:w w:val="105"/>
          <w:sz w:val="22"/>
          <w:szCs w:val="22"/>
        </w:rPr>
        <w:t>packages</w:t>
      </w:r>
      <w:r w:rsidRPr="00FD2A11">
        <w:rPr>
          <w:rFonts w:eastAsia="Cambria"/>
          <w:w w:val="105"/>
          <w:sz w:val="22"/>
          <w:szCs w:val="22"/>
        </w:rPr>
        <w:t>.</w:t>
      </w:r>
    </w:p>
    <w:p w:rsidR="00225E5B" w:rsidRPr="0012514B" w:rsidRDefault="00225E5B" w:rsidP="00225E5B">
      <w:pPr>
        <w:widowControl w:val="0"/>
        <w:tabs>
          <w:tab w:val="left" w:pos="1241"/>
          <w:tab w:val="left" w:pos="1242"/>
        </w:tabs>
        <w:autoSpaceDE w:val="0"/>
        <w:autoSpaceDN w:val="0"/>
        <w:spacing w:line="254" w:lineRule="auto"/>
        <w:ind w:left="1241" w:right="243"/>
        <w:jc w:val="both"/>
        <w:rPr>
          <w:rFonts w:eastAsia="Cambria"/>
          <w:sz w:val="22"/>
          <w:szCs w:val="22"/>
        </w:rPr>
      </w:pPr>
    </w:p>
    <w:p w:rsidR="003933C3" w:rsidRPr="00E41985" w:rsidRDefault="007C76D0" w:rsidP="008569A4">
      <w:pPr>
        <w:widowControl w:val="0"/>
        <w:tabs>
          <w:tab w:val="left" w:pos="1241"/>
          <w:tab w:val="left" w:pos="1242"/>
        </w:tabs>
        <w:autoSpaceDE w:val="0"/>
        <w:autoSpaceDN w:val="0"/>
        <w:spacing w:line="254" w:lineRule="auto"/>
        <w:ind w:left="1241" w:right="243"/>
        <w:jc w:val="both"/>
        <w:rPr>
          <w:rFonts w:eastAsia="Cambria"/>
          <w:w w:val="105"/>
          <w:sz w:val="22"/>
          <w:szCs w:val="22"/>
        </w:rPr>
      </w:pPr>
      <w:r w:rsidRPr="00E41985">
        <w:rPr>
          <w:rFonts w:eastAsia="Cambria"/>
          <w:w w:val="105"/>
          <w:sz w:val="22"/>
          <w:szCs w:val="22"/>
        </w:rPr>
        <w:t>For the aforesaid purpose, the count for number of fatal accidents shall be financial year wise (year ending March). The Employer shall be the sole judge in this regard.</w:t>
      </w:r>
    </w:p>
    <w:p w:rsidR="008569A4" w:rsidRPr="00E41985" w:rsidRDefault="008569A4" w:rsidP="008569A4">
      <w:pPr>
        <w:widowControl w:val="0"/>
        <w:tabs>
          <w:tab w:val="left" w:pos="1241"/>
          <w:tab w:val="left" w:pos="1242"/>
        </w:tabs>
        <w:autoSpaceDE w:val="0"/>
        <w:autoSpaceDN w:val="0"/>
        <w:spacing w:line="254" w:lineRule="auto"/>
        <w:ind w:left="1241" w:right="243"/>
        <w:jc w:val="both"/>
        <w:rPr>
          <w:rFonts w:eastAsia="Cambria"/>
          <w:w w:val="105"/>
          <w:sz w:val="22"/>
          <w:szCs w:val="22"/>
        </w:rPr>
      </w:pPr>
    </w:p>
    <w:p w:rsidR="002957DC" w:rsidRPr="0012514B" w:rsidRDefault="007C76D0" w:rsidP="00186061">
      <w:pPr>
        <w:widowControl w:val="0"/>
        <w:tabs>
          <w:tab w:val="left" w:pos="1241"/>
          <w:tab w:val="left" w:pos="1242"/>
        </w:tabs>
        <w:autoSpaceDE w:val="0"/>
        <w:autoSpaceDN w:val="0"/>
        <w:spacing w:line="254" w:lineRule="auto"/>
        <w:ind w:left="1241" w:right="243"/>
        <w:jc w:val="both"/>
        <w:rPr>
          <w:rFonts w:eastAsia="Cambria"/>
          <w:w w:val="105"/>
          <w:sz w:val="22"/>
          <w:szCs w:val="22"/>
        </w:rPr>
      </w:pPr>
      <w:r w:rsidRPr="00214A16">
        <w:rPr>
          <w:rFonts w:eastAsia="Cambria"/>
          <w:w w:val="105"/>
          <w:sz w:val="22"/>
          <w:szCs w:val="22"/>
        </w:rPr>
        <w:t>Non-reporting</w:t>
      </w:r>
      <w:r w:rsidRPr="00E41985">
        <w:rPr>
          <w:rFonts w:eastAsia="Cambria"/>
          <w:w w:val="105"/>
          <w:sz w:val="22"/>
          <w:szCs w:val="22"/>
        </w:rPr>
        <w:t xml:space="preserve"> </w:t>
      </w:r>
      <w:r w:rsidRPr="00214A16">
        <w:rPr>
          <w:rFonts w:eastAsia="Cambria"/>
          <w:w w:val="105"/>
          <w:sz w:val="22"/>
          <w:szCs w:val="22"/>
        </w:rPr>
        <w:t>of</w:t>
      </w:r>
      <w:r w:rsidRPr="00E41985">
        <w:rPr>
          <w:rFonts w:eastAsia="Cambria"/>
          <w:w w:val="105"/>
          <w:sz w:val="22"/>
          <w:szCs w:val="22"/>
        </w:rPr>
        <w:t xml:space="preserve"> </w:t>
      </w:r>
      <w:r w:rsidRPr="00214A16">
        <w:rPr>
          <w:rFonts w:eastAsia="Cambria"/>
          <w:w w:val="105"/>
          <w:sz w:val="22"/>
          <w:szCs w:val="22"/>
        </w:rPr>
        <w:t>any</w:t>
      </w:r>
      <w:r w:rsidRPr="00E41985">
        <w:rPr>
          <w:rFonts w:eastAsia="Cambria"/>
          <w:w w:val="105"/>
          <w:sz w:val="22"/>
          <w:szCs w:val="22"/>
        </w:rPr>
        <w:t xml:space="preserve"> </w:t>
      </w:r>
      <w:r w:rsidRPr="00214A16">
        <w:rPr>
          <w:rFonts w:eastAsia="Cambria"/>
          <w:w w:val="105"/>
          <w:sz w:val="22"/>
          <w:szCs w:val="22"/>
        </w:rPr>
        <w:t>accident</w:t>
      </w:r>
      <w:r w:rsidRPr="00E41985">
        <w:rPr>
          <w:rFonts w:eastAsia="Cambria"/>
          <w:w w:val="105"/>
          <w:sz w:val="22"/>
          <w:szCs w:val="22"/>
        </w:rPr>
        <w:t xml:space="preserve"> </w:t>
      </w:r>
      <w:r w:rsidRPr="00214A16">
        <w:rPr>
          <w:rFonts w:eastAsia="Cambria"/>
          <w:w w:val="105"/>
          <w:sz w:val="22"/>
          <w:szCs w:val="22"/>
        </w:rPr>
        <w:t>to</w:t>
      </w:r>
      <w:r w:rsidRPr="00E41985">
        <w:rPr>
          <w:rFonts w:eastAsia="Cambria"/>
          <w:w w:val="105"/>
          <w:sz w:val="22"/>
          <w:szCs w:val="22"/>
        </w:rPr>
        <w:t xml:space="preserve"> </w:t>
      </w:r>
      <w:r w:rsidRPr="00214A16">
        <w:rPr>
          <w:rFonts w:eastAsia="Cambria"/>
          <w:w w:val="105"/>
          <w:sz w:val="22"/>
          <w:szCs w:val="22"/>
        </w:rPr>
        <w:t>the</w:t>
      </w:r>
      <w:r w:rsidRPr="00E41985">
        <w:rPr>
          <w:rFonts w:eastAsia="Cambria"/>
          <w:w w:val="105"/>
          <w:sz w:val="22"/>
          <w:szCs w:val="22"/>
        </w:rPr>
        <w:t xml:space="preserve"> </w:t>
      </w:r>
      <w:r w:rsidRPr="00214A16">
        <w:rPr>
          <w:rFonts w:eastAsia="Cambria"/>
          <w:w w:val="105"/>
          <w:sz w:val="22"/>
          <w:szCs w:val="22"/>
        </w:rPr>
        <w:t>Employer</w:t>
      </w:r>
      <w:r w:rsidRPr="00E41985">
        <w:rPr>
          <w:rFonts w:eastAsia="Cambria"/>
          <w:w w:val="105"/>
          <w:sz w:val="22"/>
          <w:szCs w:val="22"/>
        </w:rPr>
        <w:t xml:space="preserve"> </w:t>
      </w:r>
      <w:r w:rsidRPr="00214A16">
        <w:rPr>
          <w:rFonts w:eastAsia="Cambria"/>
          <w:w w:val="105"/>
          <w:sz w:val="22"/>
          <w:szCs w:val="22"/>
        </w:rPr>
        <w:t>in</w:t>
      </w:r>
      <w:r w:rsidRPr="00E41985">
        <w:rPr>
          <w:rFonts w:eastAsia="Cambria"/>
          <w:w w:val="105"/>
          <w:sz w:val="22"/>
          <w:szCs w:val="22"/>
        </w:rPr>
        <w:t xml:space="preserve"> </w:t>
      </w:r>
      <w:r w:rsidRPr="00214A16">
        <w:rPr>
          <w:rFonts w:eastAsia="Cambria"/>
          <w:w w:val="105"/>
          <w:sz w:val="22"/>
          <w:szCs w:val="22"/>
        </w:rPr>
        <w:t>any</w:t>
      </w:r>
      <w:r w:rsidRPr="00E41985">
        <w:rPr>
          <w:rFonts w:eastAsia="Cambria"/>
          <w:w w:val="105"/>
          <w:sz w:val="22"/>
          <w:szCs w:val="22"/>
        </w:rPr>
        <w:t xml:space="preserve"> </w:t>
      </w:r>
      <w:r w:rsidRPr="00214A16">
        <w:rPr>
          <w:rFonts w:eastAsia="Cambria"/>
          <w:w w:val="105"/>
          <w:sz w:val="22"/>
          <w:szCs w:val="22"/>
        </w:rPr>
        <w:t>ongoing</w:t>
      </w:r>
      <w:r w:rsidRPr="00E41985">
        <w:rPr>
          <w:rFonts w:eastAsia="Cambria"/>
          <w:w w:val="105"/>
          <w:sz w:val="22"/>
          <w:szCs w:val="22"/>
        </w:rPr>
        <w:t xml:space="preserve"> </w:t>
      </w:r>
      <w:r w:rsidRPr="00214A16">
        <w:rPr>
          <w:rFonts w:eastAsia="Cambria"/>
          <w:w w:val="105"/>
          <w:sz w:val="22"/>
          <w:szCs w:val="22"/>
        </w:rPr>
        <w:t>contract</w:t>
      </w:r>
      <w:r w:rsidRPr="00E41985">
        <w:rPr>
          <w:rFonts w:eastAsia="Cambria"/>
          <w:w w:val="105"/>
          <w:sz w:val="22"/>
          <w:szCs w:val="22"/>
        </w:rPr>
        <w:t xml:space="preserve"> </w:t>
      </w:r>
      <w:r w:rsidRPr="00214A16">
        <w:rPr>
          <w:rFonts w:eastAsia="Cambria"/>
          <w:w w:val="105"/>
          <w:sz w:val="22"/>
          <w:szCs w:val="22"/>
        </w:rPr>
        <w:t>with</w:t>
      </w:r>
      <w:r w:rsidRPr="00E41985">
        <w:rPr>
          <w:rFonts w:eastAsia="Cambria"/>
          <w:w w:val="105"/>
          <w:sz w:val="22"/>
          <w:szCs w:val="22"/>
        </w:rPr>
        <w:t xml:space="preserve"> </w:t>
      </w:r>
      <w:r w:rsidRPr="00214A16">
        <w:rPr>
          <w:rFonts w:eastAsia="Cambria"/>
          <w:w w:val="105"/>
          <w:sz w:val="22"/>
          <w:szCs w:val="22"/>
        </w:rPr>
        <w:t>the</w:t>
      </w:r>
      <w:r w:rsidRPr="00E41985">
        <w:rPr>
          <w:rFonts w:eastAsia="Cambria"/>
          <w:w w:val="105"/>
          <w:sz w:val="22"/>
          <w:szCs w:val="22"/>
        </w:rPr>
        <w:t xml:space="preserve"> </w:t>
      </w:r>
      <w:r w:rsidRPr="00214A16">
        <w:rPr>
          <w:rFonts w:eastAsia="Cambria"/>
          <w:w w:val="105"/>
          <w:sz w:val="22"/>
          <w:szCs w:val="22"/>
        </w:rPr>
        <w:t>Employer</w:t>
      </w:r>
      <w:r w:rsidRPr="00E41985">
        <w:rPr>
          <w:rFonts w:eastAsia="Cambria"/>
          <w:w w:val="105"/>
          <w:sz w:val="22"/>
          <w:szCs w:val="22"/>
        </w:rPr>
        <w:t xml:space="preserve"> </w:t>
      </w:r>
      <w:r w:rsidRPr="00214A16">
        <w:rPr>
          <w:rFonts w:eastAsia="Cambria"/>
          <w:w w:val="105"/>
          <w:sz w:val="22"/>
          <w:szCs w:val="22"/>
        </w:rPr>
        <w:t>or</w:t>
      </w:r>
      <w:r w:rsidRPr="00E41985">
        <w:rPr>
          <w:rFonts w:eastAsia="Cambria"/>
          <w:w w:val="105"/>
          <w:sz w:val="22"/>
          <w:szCs w:val="22"/>
        </w:rPr>
        <w:t xml:space="preserve"> </w:t>
      </w:r>
      <w:r w:rsidRPr="00214A16">
        <w:rPr>
          <w:rFonts w:eastAsia="Cambria"/>
          <w:w w:val="105"/>
          <w:sz w:val="22"/>
          <w:szCs w:val="22"/>
        </w:rPr>
        <w:t>any</w:t>
      </w:r>
      <w:r w:rsidRPr="00E41985">
        <w:rPr>
          <w:rFonts w:eastAsia="Cambria"/>
          <w:w w:val="105"/>
          <w:sz w:val="22"/>
          <w:szCs w:val="22"/>
        </w:rPr>
        <w:t xml:space="preserve"> </w:t>
      </w:r>
      <w:r w:rsidRPr="00214A16">
        <w:rPr>
          <w:rFonts w:eastAsia="Cambria"/>
          <w:w w:val="105"/>
          <w:sz w:val="22"/>
          <w:szCs w:val="22"/>
        </w:rPr>
        <w:t>suppression</w:t>
      </w:r>
      <w:r w:rsidRPr="00E41985">
        <w:rPr>
          <w:rFonts w:eastAsia="Cambria"/>
          <w:w w:val="105"/>
          <w:sz w:val="22"/>
          <w:szCs w:val="22"/>
        </w:rPr>
        <w:t xml:space="preserve"> </w:t>
      </w:r>
      <w:r w:rsidRPr="00214A16">
        <w:rPr>
          <w:rFonts w:eastAsia="Cambria"/>
          <w:w w:val="105"/>
          <w:sz w:val="22"/>
          <w:szCs w:val="22"/>
        </w:rPr>
        <w:t>of</w:t>
      </w:r>
      <w:r w:rsidRPr="00E41985">
        <w:rPr>
          <w:rFonts w:eastAsia="Cambria"/>
          <w:w w:val="105"/>
          <w:sz w:val="22"/>
          <w:szCs w:val="22"/>
        </w:rPr>
        <w:t xml:space="preserve"> </w:t>
      </w:r>
      <w:r w:rsidRPr="00214A16">
        <w:rPr>
          <w:rFonts w:eastAsia="Cambria"/>
          <w:w w:val="105"/>
          <w:sz w:val="22"/>
          <w:szCs w:val="22"/>
        </w:rPr>
        <w:t>facts/related</w:t>
      </w:r>
      <w:r w:rsidRPr="00E41985">
        <w:rPr>
          <w:rFonts w:eastAsia="Cambria"/>
          <w:w w:val="105"/>
          <w:sz w:val="22"/>
          <w:szCs w:val="22"/>
        </w:rPr>
        <w:t xml:space="preserve"> </w:t>
      </w:r>
      <w:r w:rsidRPr="00214A16">
        <w:rPr>
          <w:rFonts w:eastAsia="Cambria"/>
          <w:w w:val="105"/>
          <w:sz w:val="22"/>
          <w:szCs w:val="22"/>
        </w:rPr>
        <w:t>information</w:t>
      </w:r>
      <w:r w:rsidRPr="00E41985">
        <w:rPr>
          <w:rFonts w:eastAsia="Cambria"/>
          <w:w w:val="105"/>
          <w:sz w:val="22"/>
          <w:szCs w:val="22"/>
        </w:rPr>
        <w:t xml:space="preserve"> </w:t>
      </w:r>
      <w:r w:rsidRPr="00214A16">
        <w:rPr>
          <w:rFonts w:eastAsia="Cambria"/>
          <w:w w:val="105"/>
          <w:sz w:val="22"/>
          <w:szCs w:val="22"/>
        </w:rPr>
        <w:t>in</w:t>
      </w:r>
      <w:r w:rsidRPr="00E41985">
        <w:rPr>
          <w:rFonts w:eastAsia="Cambria"/>
          <w:w w:val="105"/>
          <w:sz w:val="22"/>
          <w:szCs w:val="22"/>
        </w:rPr>
        <w:t xml:space="preserve"> </w:t>
      </w:r>
      <w:r w:rsidRPr="00214A16">
        <w:rPr>
          <w:rFonts w:eastAsia="Cambria"/>
          <w:w w:val="105"/>
          <w:sz w:val="22"/>
          <w:szCs w:val="22"/>
        </w:rPr>
        <w:t>regard</w:t>
      </w:r>
      <w:r w:rsidRPr="00E41985">
        <w:rPr>
          <w:rFonts w:eastAsia="Cambria"/>
          <w:w w:val="105"/>
          <w:sz w:val="22"/>
          <w:szCs w:val="22"/>
        </w:rPr>
        <w:t xml:space="preserve"> </w:t>
      </w:r>
      <w:r w:rsidRPr="00214A16">
        <w:rPr>
          <w:rFonts w:eastAsia="Cambria"/>
          <w:w w:val="105"/>
          <w:sz w:val="22"/>
          <w:szCs w:val="22"/>
        </w:rPr>
        <w:t>to</w:t>
      </w:r>
      <w:r w:rsidRPr="00E41985">
        <w:rPr>
          <w:rFonts w:eastAsia="Cambria"/>
          <w:w w:val="105"/>
          <w:sz w:val="22"/>
          <w:szCs w:val="22"/>
        </w:rPr>
        <w:t xml:space="preserve"> </w:t>
      </w:r>
      <w:r w:rsidRPr="00214A16">
        <w:rPr>
          <w:rFonts w:eastAsia="Cambria"/>
          <w:w w:val="105"/>
          <w:sz w:val="22"/>
          <w:szCs w:val="22"/>
        </w:rPr>
        <w:t>accident</w:t>
      </w:r>
      <w:r w:rsidRPr="00E41985">
        <w:rPr>
          <w:rFonts w:eastAsia="Cambria"/>
          <w:w w:val="105"/>
          <w:sz w:val="22"/>
          <w:szCs w:val="22"/>
        </w:rPr>
        <w:t xml:space="preserve"> </w:t>
      </w:r>
      <w:r w:rsidRPr="00214A16">
        <w:rPr>
          <w:rFonts w:eastAsia="Cambria"/>
          <w:w w:val="105"/>
          <w:sz w:val="22"/>
          <w:szCs w:val="22"/>
        </w:rPr>
        <w:t>shall</w:t>
      </w:r>
      <w:r w:rsidRPr="00E41985">
        <w:rPr>
          <w:rFonts w:eastAsia="Cambria"/>
          <w:w w:val="105"/>
          <w:sz w:val="22"/>
          <w:szCs w:val="22"/>
        </w:rPr>
        <w:t xml:space="preserve"> </w:t>
      </w:r>
      <w:r w:rsidRPr="00214A16">
        <w:rPr>
          <w:rFonts w:eastAsia="Cambria"/>
          <w:w w:val="105"/>
          <w:sz w:val="22"/>
          <w:szCs w:val="22"/>
        </w:rPr>
        <w:t>lead</w:t>
      </w:r>
      <w:r w:rsidRPr="00E41985">
        <w:rPr>
          <w:rFonts w:eastAsia="Cambria"/>
          <w:w w:val="105"/>
          <w:sz w:val="22"/>
          <w:szCs w:val="22"/>
        </w:rPr>
        <w:t xml:space="preserve"> </w:t>
      </w:r>
      <w:r w:rsidRPr="00214A16">
        <w:rPr>
          <w:rFonts w:eastAsia="Cambria"/>
          <w:w w:val="105"/>
          <w:sz w:val="22"/>
          <w:szCs w:val="22"/>
        </w:rPr>
        <w:t>to</w:t>
      </w:r>
      <w:r w:rsidRPr="00E41985">
        <w:rPr>
          <w:rFonts w:eastAsia="Cambria"/>
          <w:w w:val="105"/>
          <w:sz w:val="22"/>
          <w:szCs w:val="22"/>
        </w:rPr>
        <w:t xml:space="preserve"> </w:t>
      </w:r>
      <w:r w:rsidRPr="00214A16">
        <w:rPr>
          <w:rFonts w:eastAsia="Cambria"/>
          <w:w w:val="105"/>
          <w:sz w:val="22"/>
          <w:szCs w:val="22"/>
        </w:rPr>
        <w:t>determination</w:t>
      </w:r>
      <w:r w:rsidRPr="00E41985">
        <w:rPr>
          <w:rFonts w:eastAsia="Cambria"/>
          <w:w w:val="105"/>
          <w:sz w:val="22"/>
          <w:szCs w:val="22"/>
        </w:rPr>
        <w:t xml:space="preserve"> </w:t>
      </w:r>
      <w:r w:rsidRPr="00214A16">
        <w:rPr>
          <w:rFonts w:eastAsia="Cambria"/>
          <w:w w:val="105"/>
          <w:sz w:val="22"/>
          <w:szCs w:val="22"/>
        </w:rPr>
        <w:t>of</w:t>
      </w:r>
      <w:r w:rsidRPr="00E41985">
        <w:rPr>
          <w:rFonts w:eastAsia="Cambria"/>
          <w:w w:val="105"/>
          <w:sz w:val="22"/>
          <w:szCs w:val="22"/>
        </w:rPr>
        <w:t xml:space="preserve"> </w:t>
      </w:r>
      <w:r w:rsidRPr="00214A16">
        <w:rPr>
          <w:rFonts w:eastAsia="Cambria"/>
          <w:w w:val="105"/>
          <w:sz w:val="22"/>
          <w:szCs w:val="22"/>
        </w:rPr>
        <w:t>bid</w:t>
      </w:r>
      <w:r w:rsidRPr="00E41985">
        <w:rPr>
          <w:rFonts w:eastAsia="Cambria"/>
          <w:w w:val="105"/>
          <w:sz w:val="22"/>
          <w:szCs w:val="22"/>
        </w:rPr>
        <w:t xml:space="preserve"> </w:t>
      </w:r>
      <w:r w:rsidRPr="00214A16">
        <w:rPr>
          <w:rFonts w:eastAsia="Cambria"/>
          <w:w w:val="105"/>
          <w:sz w:val="22"/>
          <w:szCs w:val="22"/>
        </w:rPr>
        <w:t>of</w:t>
      </w:r>
      <w:r w:rsidRPr="00E41985">
        <w:rPr>
          <w:rFonts w:eastAsia="Cambria"/>
          <w:w w:val="105"/>
          <w:sz w:val="22"/>
          <w:szCs w:val="22"/>
        </w:rPr>
        <w:t xml:space="preserve"> </w:t>
      </w:r>
      <w:r w:rsidRPr="00214A16">
        <w:rPr>
          <w:rFonts w:eastAsia="Cambria"/>
          <w:w w:val="105"/>
          <w:sz w:val="22"/>
          <w:szCs w:val="22"/>
        </w:rPr>
        <w:t>such bidders as non-responsive for all packages whose date of bid</w:t>
      </w:r>
      <w:r w:rsidRPr="00E41985">
        <w:rPr>
          <w:rFonts w:eastAsia="Cambria"/>
          <w:w w:val="105"/>
          <w:sz w:val="22"/>
          <w:szCs w:val="22"/>
        </w:rPr>
        <w:t xml:space="preserve"> </w:t>
      </w:r>
      <w:r w:rsidRPr="00214A16">
        <w:rPr>
          <w:rFonts w:eastAsia="Cambria"/>
          <w:w w:val="105"/>
          <w:sz w:val="22"/>
          <w:szCs w:val="22"/>
        </w:rPr>
        <w:t>opening, originally scheduled and/or actual falls within a period of</w:t>
      </w:r>
      <w:r w:rsidRPr="00E41985">
        <w:rPr>
          <w:rFonts w:eastAsia="Cambria"/>
          <w:w w:val="105"/>
          <w:sz w:val="22"/>
          <w:szCs w:val="22"/>
        </w:rPr>
        <w:t xml:space="preserve"> </w:t>
      </w:r>
      <w:r w:rsidRPr="00214A16">
        <w:rPr>
          <w:rFonts w:eastAsia="Cambria"/>
          <w:w w:val="105"/>
          <w:sz w:val="22"/>
          <w:szCs w:val="22"/>
        </w:rPr>
        <w:t>one</w:t>
      </w:r>
      <w:r w:rsidRPr="00E41985">
        <w:rPr>
          <w:rFonts w:eastAsia="Cambria"/>
          <w:w w:val="105"/>
          <w:sz w:val="22"/>
          <w:szCs w:val="22"/>
        </w:rPr>
        <w:t xml:space="preserve"> </w:t>
      </w:r>
      <w:r w:rsidRPr="00214A16">
        <w:rPr>
          <w:rFonts w:eastAsia="Cambria"/>
          <w:w w:val="105"/>
          <w:sz w:val="22"/>
          <w:szCs w:val="22"/>
        </w:rPr>
        <w:t>year</w:t>
      </w:r>
      <w:r w:rsidRPr="00E41985">
        <w:rPr>
          <w:rFonts w:eastAsia="Cambria"/>
          <w:w w:val="105"/>
          <w:sz w:val="22"/>
          <w:szCs w:val="22"/>
        </w:rPr>
        <w:t xml:space="preserve"> </w:t>
      </w:r>
      <w:r w:rsidRPr="00214A16">
        <w:rPr>
          <w:rFonts w:eastAsia="Cambria"/>
          <w:w w:val="105"/>
          <w:sz w:val="22"/>
          <w:szCs w:val="22"/>
        </w:rPr>
        <w:t>reckoned</w:t>
      </w:r>
      <w:r w:rsidRPr="00E41985">
        <w:rPr>
          <w:rFonts w:eastAsia="Cambria"/>
          <w:w w:val="105"/>
          <w:sz w:val="22"/>
          <w:szCs w:val="22"/>
        </w:rPr>
        <w:t xml:space="preserve"> </w:t>
      </w:r>
      <w:r w:rsidRPr="00214A16">
        <w:rPr>
          <w:rFonts w:eastAsia="Cambria"/>
          <w:w w:val="105"/>
          <w:sz w:val="22"/>
          <w:szCs w:val="22"/>
        </w:rPr>
        <w:t>from</w:t>
      </w:r>
      <w:r w:rsidRPr="00E41985">
        <w:rPr>
          <w:rFonts w:eastAsia="Cambria"/>
          <w:w w:val="105"/>
          <w:sz w:val="22"/>
          <w:szCs w:val="22"/>
        </w:rPr>
        <w:t xml:space="preserve"> </w:t>
      </w:r>
      <w:r w:rsidRPr="00214A16">
        <w:rPr>
          <w:rFonts w:eastAsia="Cambria"/>
          <w:w w:val="105"/>
          <w:sz w:val="22"/>
          <w:szCs w:val="22"/>
        </w:rPr>
        <w:t>the</w:t>
      </w:r>
      <w:r w:rsidRPr="00E41985">
        <w:rPr>
          <w:rFonts w:eastAsia="Cambria"/>
          <w:w w:val="105"/>
          <w:sz w:val="22"/>
          <w:szCs w:val="22"/>
        </w:rPr>
        <w:t xml:space="preserve"> </w:t>
      </w:r>
      <w:r w:rsidRPr="00214A16">
        <w:rPr>
          <w:rFonts w:eastAsia="Cambria"/>
          <w:w w:val="105"/>
          <w:sz w:val="22"/>
          <w:szCs w:val="22"/>
        </w:rPr>
        <w:t>date</w:t>
      </w:r>
      <w:r w:rsidRPr="00E41985">
        <w:rPr>
          <w:rFonts w:eastAsia="Cambria"/>
          <w:w w:val="105"/>
          <w:sz w:val="22"/>
          <w:szCs w:val="22"/>
        </w:rPr>
        <w:t xml:space="preserve"> </w:t>
      </w:r>
      <w:r w:rsidRPr="00214A16">
        <w:rPr>
          <w:rFonts w:eastAsia="Cambria"/>
          <w:w w:val="105"/>
          <w:sz w:val="22"/>
          <w:szCs w:val="22"/>
        </w:rPr>
        <w:t>on</w:t>
      </w:r>
      <w:r w:rsidRPr="00E41985">
        <w:rPr>
          <w:rFonts w:eastAsia="Cambria"/>
          <w:w w:val="105"/>
          <w:sz w:val="22"/>
          <w:szCs w:val="22"/>
        </w:rPr>
        <w:t xml:space="preserve"> </w:t>
      </w:r>
      <w:r w:rsidRPr="00214A16">
        <w:rPr>
          <w:rFonts w:eastAsia="Cambria"/>
          <w:w w:val="105"/>
          <w:sz w:val="22"/>
          <w:szCs w:val="22"/>
        </w:rPr>
        <w:t>which</w:t>
      </w:r>
      <w:r w:rsidRPr="00E41985">
        <w:rPr>
          <w:rFonts w:eastAsia="Cambria"/>
          <w:w w:val="105"/>
          <w:sz w:val="22"/>
          <w:szCs w:val="22"/>
        </w:rPr>
        <w:t xml:space="preserve"> </w:t>
      </w:r>
      <w:r w:rsidRPr="00214A16">
        <w:rPr>
          <w:rFonts w:eastAsia="Cambria"/>
          <w:w w:val="105"/>
          <w:sz w:val="22"/>
          <w:szCs w:val="22"/>
        </w:rPr>
        <w:t>the</w:t>
      </w:r>
      <w:r w:rsidRPr="00E41985">
        <w:rPr>
          <w:rFonts w:eastAsia="Cambria"/>
          <w:w w:val="105"/>
          <w:sz w:val="22"/>
          <w:szCs w:val="22"/>
        </w:rPr>
        <w:t xml:space="preserve"> </w:t>
      </w:r>
      <w:r w:rsidRPr="00214A16">
        <w:rPr>
          <w:rFonts w:eastAsia="Cambria"/>
          <w:w w:val="105"/>
          <w:sz w:val="22"/>
          <w:szCs w:val="22"/>
        </w:rPr>
        <w:t>Employer</w:t>
      </w:r>
      <w:r w:rsidRPr="00E41985">
        <w:rPr>
          <w:rFonts w:eastAsia="Cambria"/>
          <w:w w:val="105"/>
          <w:sz w:val="22"/>
          <w:szCs w:val="22"/>
        </w:rPr>
        <w:t xml:space="preserve"> </w:t>
      </w:r>
      <w:r w:rsidRPr="00214A16">
        <w:rPr>
          <w:rFonts w:eastAsia="Cambria"/>
          <w:w w:val="105"/>
          <w:sz w:val="22"/>
          <w:szCs w:val="22"/>
        </w:rPr>
        <w:t>determines</w:t>
      </w:r>
      <w:r w:rsidRPr="00E41985">
        <w:rPr>
          <w:rFonts w:eastAsia="Cambria"/>
          <w:w w:val="105"/>
          <w:sz w:val="22"/>
          <w:szCs w:val="22"/>
        </w:rPr>
        <w:t xml:space="preserve"> </w:t>
      </w:r>
      <w:r w:rsidRPr="00214A16">
        <w:rPr>
          <w:rFonts w:eastAsia="Cambria"/>
          <w:w w:val="105"/>
          <w:sz w:val="22"/>
          <w:szCs w:val="22"/>
        </w:rPr>
        <w:t>Non-reporting</w:t>
      </w:r>
      <w:r w:rsidRPr="00E41985">
        <w:rPr>
          <w:rFonts w:eastAsia="Cambria"/>
          <w:w w:val="105"/>
          <w:sz w:val="22"/>
          <w:szCs w:val="22"/>
        </w:rPr>
        <w:t xml:space="preserve"> </w:t>
      </w:r>
      <w:r w:rsidRPr="00214A16">
        <w:rPr>
          <w:rFonts w:eastAsia="Cambria"/>
          <w:w w:val="105"/>
          <w:sz w:val="22"/>
          <w:szCs w:val="22"/>
        </w:rPr>
        <w:t>of</w:t>
      </w:r>
      <w:r w:rsidRPr="00E41985">
        <w:rPr>
          <w:rFonts w:eastAsia="Cambria"/>
          <w:w w:val="105"/>
          <w:sz w:val="22"/>
          <w:szCs w:val="22"/>
        </w:rPr>
        <w:t xml:space="preserve"> </w:t>
      </w:r>
      <w:r w:rsidRPr="00214A16">
        <w:rPr>
          <w:rFonts w:eastAsia="Cambria"/>
          <w:w w:val="105"/>
          <w:sz w:val="22"/>
          <w:szCs w:val="22"/>
        </w:rPr>
        <w:t>the</w:t>
      </w:r>
      <w:r w:rsidRPr="00E41985">
        <w:rPr>
          <w:rFonts w:eastAsia="Cambria"/>
          <w:w w:val="105"/>
          <w:sz w:val="22"/>
          <w:szCs w:val="22"/>
        </w:rPr>
        <w:t xml:space="preserve"> </w:t>
      </w:r>
      <w:r w:rsidRPr="00214A16">
        <w:rPr>
          <w:rFonts w:eastAsia="Cambria"/>
          <w:w w:val="105"/>
          <w:sz w:val="22"/>
          <w:szCs w:val="22"/>
        </w:rPr>
        <w:t>accident/Suppression</w:t>
      </w:r>
      <w:r w:rsidRPr="00E41985">
        <w:rPr>
          <w:rFonts w:eastAsia="Cambria"/>
          <w:w w:val="105"/>
          <w:sz w:val="22"/>
          <w:szCs w:val="22"/>
        </w:rPr>
        <w:t xml:space="preserve"> </w:t>
      </w:r>
      <w:r w:rsidRPr="00214A16">
        <w:rPr>
          <w:rFonts w:eastAsia="Cambria"/>
          <w:w w:val="105"/>
          <w:sz w:val="22"/>
          <w:szCs w:val="22"/>
        </w:rPr>
        <w:t>of</w:t>
      </w:r>
      <w:r w:rsidRPr="00E41985">
        <w:rPr>
          <w:rFonts w:eastAsia="Cambria"/>
          <w:w w:val="105"/>
          <w:sz w:val="22"/>
          <w:szCs w:val="22"/>
        </w:rPr>
        <w:t xml:space="preserve"> </w:t>
      </w:r>
      <w:r w:rsidRPr="00214A16">
        <w:rPr>
          <w:rFonts w:eastAsia="Cambria"/>
          <w:w w:val="105"/>
          <w:sz w:val="22"/>
          <w:szCs w:val="22"/>
        </w:rPr>
        <w:t>facts/related</w:t>
      </w:r>
      <w:r w:rsidRPr="00E41985">
        <w:rPr>
          <w:rFonts w:eastAsia="Cambria"/>
          <w:w w:val="105"/>
          <w:sz w:val="22"/>
          <w:szCs w:val="22"/>
        </w:rPr>
        <w:t xml:space="preserve"> </w:t>
      </w:r>
      <w:r w:rsidRPr="00214A16">
        <w:rPr>
          <w:rFonts w:eastAsia="Cambria"/>
          <w:w w:val="105"/>
          <w:sz w:val="22"/>
          <w:szCs w:val="22"/>
        </w:rPr>
        <w:t>information</w:t>
      </w:r>
      <w:r w:rsidRPr="00E41985">
        <w:rPr>
          <w:rFonts w:eastAsia="Cambria"/>
          <w:w w:val="105"/>
          <w:sz w:val="22"/>
          <w:szCs w:val="22"/>
        </w:rPr>
        <w:t xml:space="preserve"> </w:t>
      </w:r>
      <w:r w:rsidRPr="00214A16">
        <w:rPr>
          <w:rFonts w:eastAsia="Cambria"/>
          <w:w w:val="105"/>
          <w:sz w:val="22"/>
          <w:szCs w:val="22"/>
        </w:rPr>
        <w:t>in</w:t>
      </w:r>
      <w:r w:rsidRPr="00E41985">
        <w:rPr>
          <w:rFonts w:eastAsia="Cambria"/>
          <w:w w:val="105"/>
          <w:sz w:val="22"/>
          <w:szCs w:val="22"/>
        </w:rPr>
        <w:t xml:space="preserve"> </w:t>
      </w:r>
      <w:r w:rsidRPr="00214A16">
        <w:rPr>
          <w:rFonts w:eastAsia="Cambria"/>
          <w:w w:val="105"/>
          <w:sz w:val="22"/>
          <w:szCs w:val="22"/>
        </w:rPr>
        <w:t>regard</w:t>
      </w:r>
      <w:r w:rsidRPr="00E41985">
        <w:rPr>
          <w:rFonts w:eastAsia="Cambria"/>
          <w:w w:val="105"/>
          <w:sz w:val="22"/>
          <w:szCs w:val="22"/>
        </w:rPr>
        <w:t xml:space="preserve"> </w:t>
      </w:r>
      <w:r w:rsidRPr="00214A16">
        <w:rPr>
          <w:rFonts w:eastAsia="Cambria"/>
          <w:w w:val="105"/>
          <w:sz w:val="22"/>
          <w:szCs w:val="22"/>
        </w:rPr>
        <w:t>to</w:t>
      </w:r>
      <w:r w:rsidRPr="00E41985">
        <w:rPr>
          <w:rFonts w:eastAsia="Cambria"/>
          <w:w w:val="105"/>
          <w:sz w:val="22"/>
          <w:szCs w:val="22"/>
        </w:rPr>
        <w:t xml:space="preserve"> </w:t>
      </w:r>
      <w:r w:rsidRPr="00214A16">
        <w:rPr>
          <w:rFonts w:eastAsia="Cambria"/>
          <w:w w:val="105"/>
          <w:sz w:val="22"/>
          <w:szCs w:val="22"/>
        </w:rPr>
        <w:t>accident</w:t>
      </w:r>
      <w:r w:rsidRPr="00E41985">
        <w:rPr>
          <w:rFonts w:eastAsia="Cambria"/>
          <w:w w:val="105"/>
          <w:sz w:val="22"/>
          <w:szCs w:val="22"/>
        </w:rPr>
        <w:t xml:space="preserve"> </w:t>
      </w:r>
      <w:r w:rsidRPr="00214A16">
        <w:rPr>
          <w:rFonts w:eastAsia="Cambria"/>
          <w:w w:val="105"/>
          <w:sz w:val="22"/>
          <w:szCs w:val="22"/>
        </w:rPr>
        <w:t>by</w:t>
      </w:r>
      <w:r w:rsidRPr="00E41985">
        <w:rPr>
          <w:rFonts w:eastAsia="Cambria"/>
          <w:w w:val="105"/>
          <w:sz w:val="22"/>
          <w:szCs w:val="22"/>
        </w:rPr>
        <w:t xml:space="preserve"> </w:t>
      </w:r>
      <w:r w:rsidRPr="00214A16">
        <w:rPr>
          <w:rFonts w:eastAsia="Cambria"/>
          <w:w w:val="105"/>
          <w:sz w:val="22"/>
          <w:szCs w:val="22"/>
        </w:rPr>
        <w:t>the</w:t>
      </w:r>
      <w:r w:rsidRPr="00E41985">
        <w:rPr>
          <w:rFonts w:eastAsia="Cambria"/>
          <w:w w:val="105"/>
          <w:sz w:val="22"/>
          <w:szCs w:val="22"/>
        </w:rPr>
        <w:t xml:space="preserve"> </w:t>
      </w:r>
      <w:r w:rsidRPr="00214A16">
        <w:rPr>
          <w:rFonts w:eastAsia="Cambria"/>
          <w:w w:val="105"/>
          <w:sz w:val="22"/>
          <w:szCs w:val="22"/>
        </w:rPr>
        <w:t>Bidder.</w:t>
      </w:r>
    </w:p>
    <w:p w:rsidR="003933C3" w:rsidRPr="00E41985" w:rsidRDefault="003933C3" w:rsidP="00186061">
      <w:pPr>
        <w:widowControl w:val="0"/>
        <w:tabs>
          <w:tab w:val="left" w:pos="1241"/>
          <w:tab w:val="left" w:pos="1242"/>
        </w:tabs>
        <w:autoSpaceDE w:val="0"/>
        <w:autoSpaceDN w:val="0"/>
        <w:spacing w:line="254" w:lineRule="auto"/>
        <w:ind w:left="1241" w:right="243"/>
        <w:jc w:val="both"/>
        <w:rPr>
          <w:rFonts w:eastAsia="Cambria"/>
          <w:w w:val="105"/>
          <w:sz w:val="22"/>
          <w:szCs w:val="22"/>
        </w:rPr>
      </w:pPr>
    </w:p>
    <w:p w:rsidR="002957DC" w:rsidRPr="0012514B" w:rsidRDefault="007C76D0" w:rsidP="00186061">
      <w:pPr>
        <w:widowControl w:val="0"/>
        <w:tabs>
          <w:tab w:val="left" w:pos="1241"/>
          <w:tab w:val="left" w:pos="1242"/>
        </w:tabs>
        <w:autoSpaceDE w:val="0"/>
        <w:autoSpaceDN w:val="0"/>
        <w:spacing w:line="254" w:lineRule="auto"/>
        <w:ind w:left="1241" w:right="243"/>
        <w:jc w:val="both"/>
        <w:rPr>
          <w:rFonts w:eastAsia="Cambria"/>
          <w:w w:val="105"/>
          <w:sz w:val="22"/>
          <w:szCs w:val="22"/>
        </w:rPr>
      </w:pPr>
      <w:r w:rsidRPr="0012514B">
        <w:rPr>
          <w:rFonts w:eastAsia="Cambria"/>
          <w:w w:val="105"/>
          <w:sz w:val="22"/>
          <w:szCs w:val="22"/>
        </w:rPr>
        <w:t>In case of a fatal accident in a contract awarded to Joint Venture of 2</w:t>
      </w:r>
      <w:r w:rsidR="00D83045" w:rsidRPr="0012514B">
        <w:rPr>
          <w:rFonts w:eastAsia="Cambria"/>
          <w:w w:val="105"/>
          <w:sz w:val="22"/>
          <w:szCs w:val="22"/>
        </w:rPr>
        <w:t xml:space="preserve"> (two)</w:t>
      </w:r>
      <w:r w:rsidRPr="0012514B">
        <w:rPr>
          <w:rFonts w:eastAsia="Cambria"/>
          <w:w w:val="105"/>
          <w:sz w:val="22"/>
          <w:szCs w:val="22"/>
        </w:rPr>
        <w:t xml:space="preserve"> </w:t>
      </w:r>
      <w:r w:rsidR="00282124" w:rsidRPr="00FD2A11">
        <w:rPr>
          <w:rFonts w:eastAsia="Cambria"/>
          <w:w w:val="105"/>
          <w:sz w:val="22"/>
          <w:szCs w:val="22"/>
        </w:rPr>
        <w:t>Company(</w:t>
      </w:r>
      <w:proofErr w:type="spellStart"/>
      <w:r w:rsidR="00282124" w:rsidRPr="00FD2A11">
        <w:rPr>
          <w:rFonts w:eastAsia="Cambria"/>
          <w:w w:val="105"/>
          <w:sz w:val="22"/>
          <w:szCs w:val="22"/>
        </w:rPr>
        <w:t>ies</w:t>
      </w:r>
      <w:proofErr w:type="spellEnd"/>
      <w:r w:rsidR="00282124" w:rsidRPr="00FD2A11">
        <w:rPr>
          <w:rFonts w:eastAsia="Cambria"/>
          <w:w w:val="105"/>
          <w:sz w:val="22"/>
          <w:szCs w:val="22"/>
        </w:rPr>
        <w:t>)</w:t>
      </w:r>
      <w:r w:rsidRPr="0012514B">
        <w:rPr>
          <w:rFonts w:eastAsia="Cambria"/>
          <w:w w:val="105"/>
          <w:sz w:val="22"/>
          <w:szCs w:val="22"/>
        </w:rPr>
        <w:t>, for the purpose of determining responsiveness of bids, the accident shall be considered to have been committed by partner(s) of the JV who was responsible for the execution of the said works as per their scope under the Contract.</w:t>
      </w:r>
    </w:p>
    <w:p w:rsidR="002957DC" w:rsidRPr="0012514B" w:rsidRDefault="002957DC">
      <w:pPr>
        <w:widowControl w:val="0"/>
        <w:autoSpaceDE w:val="0"/>
        <w:autoSpaceDN w:val="0"/>
        <w:spacing w:before="5"/>
        <w:rPr>
          <w:rFonts w:eastAsia="Cambria"/>
          <w:sz w:val="22"/>
          <w:szCs w:val="22"/>
        </w:rPr>
      </w:pPr>
    </w:p>
    <w:p w:rsidR="002957DC" w:rsidRPr="0012514B" w:rsidRDefault="007C76D0">
      <w:pPr>
        <w:widowControl w:val="0"/>
        <w:numPr>
          <w:ilvl w:val="1"/>
          <w:numId w:val="11"/>
        </w:numPr>
        <w:tabs>
          <w:tab w:val="left" w:pos="1188"/>
          <w:tab w:val="left" w:pos="1189"/>
        </w:tabs>
        <w:autoSpaceDE w:val="0"/>
        <w:autoSpaceDN w:val="0"/>
        <w:spacing w:before="1" w:line="254" w:lineRule="auto"/>
        <w:ind w:right="249"/>
        <w:jc w:val="both"/>
        <w:rPr>
          <w:rFonts w:eastAsia="Cambria"/>
          <w:sz w:val="22"/>
          <w:szCs w:val="22"/>
        </w:rPr>
      </w:pPr>
      <w:r w:rsidRPr="0012514B">
        <w:rPr>
          <w:rFonts w:eastAsia="Cambria"/>
          <w:w w:val="105"/>
          <w:sz w:val="22"/>
          <w:szCs w:val="22"/>
        </w:rPr>
        <w:t>The Employer may waive any minor informality, nonconformity or</w:t>
      </w:r>
      <w:r w:rsidRPr="00E41985">
        <w:rPr>
          <w:rFonts w:eastAsia="Cambria"/>
          <w:w w:val="105"/>
          <w:sz w:val="22"/>
          <w:szCs w:val="22"/>
        </w:rPr>
        <w:t xml:space="preserve"> </w:t>
      </w:r>
      <w:r w:rsidRPr="0012514B">
        <w:rPr>
          <w:rFonts w:eastAsia="Cambria"/>
          <w:w w:val="105"/>
          <w:sz w:val="22"/>
          <w:szCs w:val="22"/>
        </w:rPr>
        <w:t>irregularity in a bid that does not constitute a material deviation,</w:t>
      </w:r>
      <w:r w:rsidRPr="00E41985">
        <w:rPr>
          <w:rFonts w:eastAsia="Cambria"/>
          <w:w w:val="105"/>
          <w:sz w:val="22"/>
          <w:szCs w:val="22"/>
        </w:rPr>
        <w:t xml:space="preserve"> </w:t>
      </w:r>
      <w:r w:rsidRPr="0012514B">
        <w:rPr>
          <w:rFonts w:eastAsia="Cambria"/>
          <w:w w:val="105"/>
          <w:sz w:val="22"/>
          <w:szCs w:val="22"/>
        </w:rPr>
        <w:t>affecting</w:t>
      </w:r>
      <w:r w:rsidRPr="00E41985">
        <w:rPr>
          <w:rFonts w:eastAsia="Cambria"/>
          <w:w w:val="105"/>
          <w:sz w:val="22"/>
          <w:szCs w:val="22"/>
        </w:rPr>
        <w:t xml:space="preserve"> </w:t>
      </w:r>
      <w:r w:rsidRPr="0012514B">
        <w:rPr>
          <w:rFonts w:eastAsia="Cambria"/>
          <w:w w:val="105"/>
          <w:sz w:val="22"/>
          <w:szCs w:val="22"/>
        </w:rPr>
        <w:t>the</w:t>
      </w:r>
      <w:r w:rsidRPr="00E41985">
        <w:rPr>
          <w:rFonts w:eastAsia="Cambria"/>
          <w:w w:val="105"/>
          <w:sz w:val="22"/>
          <w:szCs w:val="22"/>
        </w:rPr>
        <w:t xml:space="preserve"> </w:t>
      </w:r>
      <w:r w:rsidRPr="0012514B">
        <w:rPr>
          <w:rFonts w:eastAsia="Cambria"/>
          <w:w w:val="105"/>
          <w:sz w:val="22"/>
          <w:szCs w:val="22"/>
        </w:rPr>
        <w:t>capability</w:t>
      </w:r>
      <w:r w:rsidRPr="00E41985">
        <w:rPr>
          <w:rFonts w:eastAsia="Cambria"/>
          <w:w w:val="105"/>
          <w:sz w:val="22"/>
          <w:szCs w:val="22"/>
        </w:rPr>
        <w:t xml:space="preserve"> </w:t>
      </w:r>
      <w:r w:rsidRPr="0012514B">
        <w:rPr>
          <w:rFonts w:eastAsia="Cambria"/>
          <w:w w:val="105"/>
          <w:sz w:val="22"/>
          <w:szCs w:val="22"/>
        </w:rPr>
        <w:t>of</w:t>
      </w:r>
      <w:r w:rsidRPr="00E41985">
        <w:rPr>
          <w:rFonts w:eastAsia="Cambria"/>
          <w:w w:val="105"/>
          <w:sz w:val="22"/>
          <w:szCs w:val="22"/>
        </w:rPr>
        <w:t xml:space="preserve"> </w:t>
      </w:r>
      <w:r w:rsidRPr="0012514B">
        <w:rPr>
          <w:rFonts w:eastAsia="Cambria"/>
          <w:w w:val="105"/>
          <w:sz w:val="22"/>
          <w:szCs w:val="22"/>
        </w:rPr>
        <w:t>the Bidder to</w:t>
      </w:r>
      <w:r w:rsidRPr="00E41985">
        <w:rPr>
          <w:rFonts w:eastAsia="Cambria"/>
          <w:w w:val="105"/>
          <w:sz w:val="22"/>
          <w:szCs w:val="22"/>
        </w:rPr>
        <w:t xml:space="preserve"> </w:t>
      </w:r>
      <w:r w:rsidRPr="0012514B">
        <w:rPr>
          <w:rFonts w:eastAsia="Cambria"/>
          <w:w w:val="105"/>
          <w:sz w:val="22"/>
          <w:szCs w:val="22"/>
        </w:rPr>
        <w:t>perform</w:t>
      </w:r>
      <w:r w:rsidRPr="00E41985">
        <w:rPr>
          <w:rFonts w:eastAsia="Cambria"/>
          <w:w w:val="105"/>
          <w:sz w:val="22"/>
          <w:szCs w:val="22"/>
        </w:rPr>
        <w:t xml:space="preserve"> </w:t>
      </w:r>
      <w:r w:rsidRPr="0012514B">
        <w:rPr>
          <w:rFonts w:eastAsia="Cambria"/>
          <w:w w:val="105"/>
          <w:sz w:val="22"/>
          <w:szCs w:val="22"/>
        </w:rPr>
        <w:t>the</w:t>
      </w:r>
      <w:r w:rsidRPr="0012514B">
        <w:rPr>
          <w:rFonts w:eastAsia="Cambria"/>
          <w:spacing w:val="-1"/>
          <w:w w:val="105"/>
          <w:sz w:val="22"/>
          <w:szCs w:val="22"/>
        </w:rPr>
        <w:t xml:space="preserve"> </w:t>
      </w:r>
      <w:r w:rsidRPr="0012514B">
        <w:rPr>
          <w:rFonts w:eastAsia="Cambria"/>
          <w:w w:val="105"/>
          <w:sz w:val="22"/>
          <w:szCs w:val="22"/>
        </w:rPr>
        <w:t>Contract.</w:t>
      </w:r>
    </w:p>
    <w:p w:rsidR="002957DC" w:rsidRPr="0012514B" w:rsidRDefault="002957DC">
      <w:pPr>
        <w:widowControl w:val="0"/>
        <w:autoSpaceDE w:val="0"/>
        <w:autoSpaceDN w:val="0"/>
        <w:spacing w:before="4"/>
        <w:rPr>
          <w:rFonts w:eastAsia="Cambria"/>
          <w:sz w:val="22"/>
          <w:szCs w:val="22"/>
        </w:rPr>
      </w:pPr>
    </w:p>
    <w:p w:rsidR="002957DC" w:rsidRPr="00E41985" w:rsidRDefault="007C76D0">
      <w:pPr>
        <w:widowControl w:val="0"/>
        <w:numPr>
          <w:ilvl w:val="1"/>
          <w:numId w:val="11"/>
        </w:numPr>
        <w:tabs>
          <w:tab w:val="left" w:pos="1188"/>
          <w:tab w:val="left" w:pos="1189"/>
        </w:tabs>
        <w:autoSpaceDE w:val="0"/>
        <w:autoSpaceDN w:val="0"/>
        <w:spacing w:before="1" w:line="254" w:lineRule="auto"/>
        <w:ind w:right="241"/>
        <w:jc w:val="both"/>
        <w:rPr>
          <w:rFonts w:eastAsia="Cambria"/>
          <w:w w:val="105"/>
          <w:sz w:val="22"/>
          <w:szCs w:val="22"/>
        </w:rPr>
      </w:pPr>
      <w:r w:rsidRPr="0012514B">
        <w:rPr>
          <w:rFonts w:eastAsia="Cambria"/>
          <w:w w:val="105"/>
          <w:sz w:val="22"/>
          <w:szCs w:val="22"/>
        </w:rPr>
        <w:t>An affirmative determination will be a prerequisite for the Employer to evaluate</w:t>
      </w:r>
      <w:r w:rsidRPr="00E41985">
        <w:rPr>
          <w:rFonts w:eastAsia="Cambria"/>
          <w:w w:val="105"/>
          <w:sz w:val="22"/>
          <w:szCs w:val="22"/>
        </w:rPr>
        <w:t xml:space="preserve"> the Techno</w:t>
      </w:r>
      <w:r w:rsidRPr="0012514B">
        <w:rPr>
          <w:rFonts w:eastAsia="Cambria"/>
          <w:sz w:val="22"/>
          <w:szCs w:val="22"/>
        </w:rPr>
        <w:t xml:space="preserve"> - Commercial Part and open the</w:t>
      </w:r>
      <w:r w:rsidRPr="0012514B">
        <w:rPr>
          <w:rFonts w:eastAsia="Cambria"/>
          <w:spacing w:val="52"/>
          <w:sz w:val="22"/>
          <w:szCs w:val="22"/>
        </w:rPr>
        <w:t xml:space="preserve"> </w:t>
      </w:r>
      <w:r w:rsidRPr="0012514B">
        <w:rPr>
          <w:rFonts w:eastAsia="Cambria"/>
          <w:b/>
          <w:sz w:val="22"/>
          <w:szCs w:val="22"/>
          <w:u w:val="single"/>
        </w:rPr>
        <w:t>Second</w:t>
      </w:r>
      <w:r w:rsidRPr="0012514B">
        <w:rPr>
          <w:rFonts w:eastAsia="Cambria"/>
          <w:b/>
          <w:spacing w:val="1"/>
          <w:sz w:val="22"/>
          <w:szCs w:val="22"/>
        </w:rPr>
        <w:t xml:space="preserve"> </w:t>
      </w:r>
      <w:r w:rsidRPr="0012514B">
        <w:rPr>
          <w:rFonts w:eastAsia="Cambria"/>
          <w:b/>
          <w:sz w:val="22"/>
          <w:szCs w:val="22"/>
          <w:u w:val="single"/>
        </w:rPr>
        <w:t>Envelope</w:t>
      </w:r>
      <w:r w:rsidRPr="0012514B">
        <w:rPr>
          <w:rFonts w:eastAsia="Cambria"/>
          <w:spacing w:val="1"/>
          <w:sz w:val="22"/>
          <w:szCs w:val="22"/>
        </w:rPr>
        <w:t xml:space="preserve"> </w:t>
      </w:r>
      <w:r w:rsidRPr="00E41985">
        <w:rPr>
          <w:rFonts w:eastAsia="Cambria"/>
          <w:w w:val="105"/>
          <w:sz w:val="22"/>
          <w:szCs w:val="22"/>
        </w:rPr>
        <w:t>of the Bidder. A negative determination will result in rejection of the Bidder’s bid.</w:t>
      </w:r>
    </w:p>
    <w:p w:rsidR="002957DC" w:rsidRPr="0012514B" w:rsidRDefault="002957DC">
      <w:pPr>
        <w:widowControl w:val="0"/>
        <w:autoSpaceDE w:val="0"/>
        <w:autoSpaceDN w:val="0"/>
        <w:spacing w:before="7"/>
        <w:rPr>
          <w:rFonts w:eastAsia="Cambria"/>
          <w:sz w:val="22"/>
          <w:szCs w:val="22"/>
        </w:rPr>
      </w:pPr>
    </w:p>
    <w:p w:rsidR="002957DC" w:rsidRPr="0012514B" w:rsidRDefault="007C76D0">
      <w:pPr>
        <w:widowControl w:val="0"/>
        <w:numPr>
          <w:ilvl w:val="1"/>
          <w:numId w:val="11"/>
        </w:numPr>
        <w:tabs>
          <w:tab w:val="left" w:pos="1188"/>
          <w:tab w:val="left" w:pos="1189"/>
        </w:tabs>
        <w:autoSpaceDE w:val="0"/>
        <w:autoSpaceDN w:val="0"/>
        <w:spacing w:line="254" w:lineRule="auto"/>
        <w:ind w:right="244"/>
        <w:jc w:val="both"/>
        <w:rPr>
          <w:rFonts w:eastAsia="Cambria"/>
          <w:sz w:val="22"/>
          <w:szCs w:val="22"/>
        </w:rPr>
      </w:pPr>
      <w:r w:rsidRPr="008011BD">
        <w:rPr>
          <w:rFonts w:eastAsia="Cambria"/>
          <w:spacing w:val="-12"/>
          <w:w w:val="105"/>
          <w:sz w:val="22"/>
          <w:szCs w:val="22"/>
        </w:rPr>
        <w:t>The</w:t>
      </w:r>
      <w:r w:rsidRPr="0012514B">
        <w:rPr>
          <w:rFonts w:eastAsia="Cambria"/>
          <w:spacing w:val="-12"/>
          <w:w w:val="105"/>
          <w:sz w:val="22"/>
          <w:szCs w:val="22"/>
        </w:rPr>
        <w:t xml:space="preserve"> </w:t>
      </w:r>
      <w:r w:rsidR="00DD5EB7" w:rsidRPr="0012514B">
        <w:rPr>
          <w:rFonts w:eastAsia="Cambria"/>
          <w:w w:val="105"/>
          <w:sz w:val="22"/>
          <w:szCs w:val="22"/>
        </w:rPr>
        <w:t>assessment</w:t>
      </w:r>
      <w:r w:rsidR="00DD5EB7" w:rsidRPr="00E41985">
        <w:rPr>
          <w:rFonts w:eastAsia="Cambria"/>
          <w:w w:val="105"/>
          <w:sz w:val="22"/>
          <w:szCs w:val="22"/>
        </w:rPr>
        <w:t xml:space="preserve"> </w:t>
      </w:r>
      <w:r w:rsidR="00DD5EB7" w:rsidRPr="0012514B">
        <w:rPr>
          <w:rFonts w:eastAsia="Cambria"/>
          <w:w w:val="105"/>
          <w:sz w:val="22"/>
          <w:szCs w:val="22"/>
        </w:rPr>
        <w:t>shall</w:t>
      </w:r>
      <w:r w:rsidR="00DD5EB7" w:rsidRPr="00E41985">
        <w:rPr>
          <w:rFonts w:eastAsia="Cambria"/>
          <w:w w:val="105"/>
          <w:sz w:val="22"/>
          <w:szCs w:val="22"/>
        </w:rPr>
        <w:t xml:space="preserve"> </w:t>
      </w:r>
      <w:r w:rsidR="00DD5EB7" w:rsidRPr="0012514B">
        <w:rPr>
          <w:rFonts w:eastAsia="Cambria"/>
          <w:w w:val="105"/>
          <w:sz w:val="22"/>
          <w:szCs w:val="22"/>
        </w:rPr>
        <w:t>be</w:t>
      </w:r>
      <w:r w:rsidR="00DD5EB7" w:rsidRPr="00E41985">
        <w:rPr>
          <w:rFonts w:eastAsia="Cambria"/>
          <w:w w:val="105"/>
          <w:sz w:val="22"/>
          <w:szCs w:val="22"/>
        </w:rPr>
        <w:t xml:space="preserve"> </w:t>
      </w:r>
      <w:r w:rsidR="00DD5EB7" w:rsidRPr="0012514B">
        <w:rPr>
          <w:rFonts w:eastAsia="Cambria"/>
          <w:w w:val="105"/>
          <w:sz w:val="22"/>
          <w:szCs w:val="22"/>
        </w:rPr>
        <w:t>done</w:t>
      </w:r>
      <w:r w:rsidR="00DD5EB7" w:rsidRPr="00E41985">
        <w:rPr>
          <w:rFonts w:eastAsia="Cambria"/>
          <w:w w:val="105"/>
          <w:sz w:val="22"/>
          <w:szCs w:val="22"/>
        </w:rPr>
        <w:t xml:space="preserve"> </w:t>
      </w:r>
      <w:r w:rsidR="00DD5EB7" w:rsidRPr="0012514B">
        <w:rPr>
          <w:rFonts w:eastAsia="Cambria"/>
          <w:w w:val="105"/>
          <w:sz w:val="22"/>
          <w:szCs w:val="22"/>
        </w:rPr>
        <w:t>as</w:t>
      </w:r>
      <w:r w:rsidR="00DD5EB7" w:rsidRPr="00E41985">
        <w:rPr>
          <w:rFonts w:eastAsia="Cambria"/>
          <w:w w:val="105"/>
          <w:sz w:val="22"/>
          <w:szCs w:val="22"/>
        </w:rPr>
        <w:t xml:space="preserve"> </w:t>
      </w:r>
      <w:r w:rsidR="00DD5EB7" w:rsidRPr="0012514B">
        <w:rPr>
          <w:rFonts w:eastAsia="Cambria"/>
          <w:w w:val="105"/>
          <w:sz w:val="22"/>
          <w:szCs w:val="22"/>
        </w:rPr>
        <w:t>per</w:t>
      </w:r>
      <w:r w:rsidR="00DD5EB7" w:rsidRPr="00E41985">
        <w:rPr>
          <w:rFonts w:eastAsia="Cambria"/>
          <w:w w:val="105"/>
          <w:sz w:val="22"/>
          <w:szCs w:val="22"/>
        </w:rPr>
        <w:t xml:space="preserve"> </w:t>
      </w:r>
      <w:r w:rsidR="00DD5EB7" w:rsidRPr="0012514B">
        <w:rPr>
          <w:rFonts w:eastAsia="Cambria"/>
          <w:w w:val="105"/>
          <w:sz w:val="22"/>
          <w:szCs w:val="22"/>
        </w:rPr>
        <w:t>the</w:t>
      </w:r>
      <w:r w:rsidR="00DD5EB7" w:rsidRPr="00E41985">
        <w:rPr>
          <w:rFonts w:eastAsia="Cambria"/>
          <w:w w:val="105"/>
          <w:sz w:val="22"/>
          <w:szCs w:val="22"/>
        </w:rPr>
        <w:t xml:space="preserve"> </w:t>
      </w:r>
      <w:r w:rsidR="00DD5EB7" w:rsidRPr="0012514B">
        <w:rPr>
          <w:rFonts w:eastAsia="Cambria"/>
          <w:w w:val="105"/>
          <w:sz w:val="22"/>
          <w:szCs w:val="22"/>
        </w:rPr>
        <w:t>provisions</w:t>
      </w:r>
      <w:r w:rsidR="00DD5EB7" w:rsidRPr="00E41985">
        <w:rPr>
          <w:rFonts w:eastAsia="Cambria"/>
          <w:w w:val="105"/>
          <w:sz w:val="22"/>
          <w:szCs w:val="22"/>
        </w:rPr>
        <w:t xml:space="preserve"> </w:t>
      </w:r>
      <w:r w:rsidR="00DD5EB7" w:rsidRPr="0012514B">
        <w:rPr>
          <w:rFonts w:eastAsia="Cambria"/>
          <w:w w:val="105"/>
          <w:sz w:val="22"/>
          <w:szCs w:val="22"/>
        </w:rPr>
        <w:t xml:space="preserve">of Qualification Requirement for the Bidder, enclosed as </w:t>
      </w:r>
      <w:r w:rsidR="00DD5EB7" w:rsidRPr="0012514B">
        <w:rPr>
          <w:rFonts w:eastAsia="Cambria"/>
          <w:b/>
          <w:bCs/>
          <w:i/>
          <w:iCs/>
          <w:w w:val="105"/>
          <w:sz w:val="22"/>
          <w:szCs w:val="22"/>
        </w:rPr>
        <w:t>Annexure-A</w:t>
      </w:r>
      <w:r w:rsidR="00DD5EB7" w:rsidRPr="0012514B">
        <w:rPr>
          <w:rFonts w:eastAsia="Cambria"/>
          <w:b/>
          <w:bCs/>
          <w:i/>
          <w:iCs/>
          <w:spacing w:val="-53"/>
          <w:w w:val="105"/>
          <w:sz w:val="22"/>
          <w:szCs w:val="22"/>
        </w:rPr>
        <w:t xml:space="preserve"> </w:t>
      </w:r>
      <w:r w:rsidR="00DD5EB7" w:rsidRPr="0012514B">
        <w:rPr>
          <w:rFonts w:eastAsia="Cambria"/>
          <w:b/>
          <w:bCs/>
          <w:i/>
          <w:iCs/>
          <w:w w:val="105"/>
          <w:sz w:val="22"/>
          <w:szCs w:val="22"/>
        </w:rPr>
        <w:t>(BDS)</w:t>
      </w:r>
      <w:r w:rsidR="00DD5EB7" w:rsidRPr="0012514B">
        <w:rPr>
          <w:rFonts w:eastAsia="Cambria"/>
          <w:w w:val="105"/>
          <w:sz w:val="22"/>
          <w:szCs w:val="22"/>
        </w:rPr>
        <w:t xml:space="preserve"> taking into consideration all relevant aspects. The bidder’s</w:t>
      </w:r>
      <w:r w:rsidR="00DD5EB7" w:rsidRPr="00E41985">
        <w:rPr>
          <w:rFonts w:eastAsia="Cambria"/>
          <w:w w:val="105"/>
          <w:sz w:val="22"/>
          <w:szCs w:val="22"/>
        </w:rPr>
        <w:t xml:space="preserve"> capacity and capability for award of Contract(s) shall be based on such </w:t>
      </w:r>
      <w:r w:rsidR="00DD5EB7" w:rsidRPr="0012514B">
        <w:rPr>
          <w:rFonts w:eastAsia="Cambria"/>
          <w:w w:val="105"/>
          <w:sz w:val="22"/>
          <w:szCs w:val="22"/>
        </w:rPr>
        <w:t>assessment.</w:t>
      </w:r>
    </w:p>
    <w:p w:rsidR="002957DC" w:rsidRPr="0012514B" w:rsidRDefault="002957DC">
      <w:pPr>
        <w:widowControl w:val="0"/>
        <w:autoSpaceDE w:val="0"/>
        <w:autoSpaceDN w:val="0"/>
        <w:spacing w:before="3"/>
        <w:rPr>
          <w:rFonts w:eastAsia="Cambria"/>
          <w:sz w:val="22"/>
          <w:szCs w:val="22"/>
        </w:rPr>
      </w:pPr>
    </w:p>
    <w:p w:rsidR="002957DC" w:rsidRPr="0012514B" w:rsidRDefault="007C76D0">
      <w:pPr>
        <w:widowControl w:val="0"/>
        <w:numPr>
          <w:ilvl w:val="1"/>
          <w:numId w:val="11"/>
        </w:numPr>
        <w:tabs>
          <w:tab w:val="left" w:pos="1188"/>
          <w:tab w:val="left" w:pos="1189"/>
        </w:tabs>
        <w:autoSpaceDE w:val="0"/>
        <w:autoSpaceDN w:val="0"/>
        <w:ind w:hanging="1081"/>
        <w:jc w:val="both"/>
        <w:rPr>
          <w:rFonts w:eastAsia="Cambria"/>
          <w:sz w:val="22"/>
          <w:szCs w:val="22"/>
        </w:rPr>
      </w:pPr>
      <w:r w:rsidRPr="0012514B">
        <w:rPr>
          <w:rFonts w:eastAsia="Cambria"/>
          <w:w w:val="105"/>
          <w:sz w:val="22"/>
          <w:szCs w:val="22"/>
        </w:rPr>
        <w:t>For</w:t>
      </w:r>
      <w:r w:rsidRPr="0012514B">
        <w:rPr>
          <w:rFonts w:eastAsia="Cambria"/>
          <w:spacing w:val="-5"/>
          <w:w w:val="105"/>
          <w:sz w:val="22"/>
          <w:szCs w:val="22"/>
        </w:rPr>
        <w:t xml:space="preserve"> </w:t>
      </w:r>
      <w:r w:rsidRPr="0012514B">
        <w:rPr>
          <w:rFonts w:eastAsia="Cambria"/>
          <w:w w:val="105"/>
          <w:sz w:val="22"/>
          <w:szCs w:val="22"/>
        </w:rPr>
        <w:t>all</w:t>
      </w:r>
      <w:r w:rsidRPr="00E41985">
        <w:rPr>
          <w:rFonts w:eastAsia="Cambria"/>
          <w:w w:val="105"/>
          <w:sz w:val="22"/>
          <w:szCs w:val="22"/>
        </w:rPr>
        <w:t xml:space="preserve"> </w:t>
      </w:r>
      <w:r w:rsidRPr="0012514B">
        <w:rPr>
          <w:rFonts w:eastAsia="Cambria"/>
          <w:w w:val="105"/>
          <w:sz w:val="22"/>
          <w:szCs w:val="22"/>
        </w:rPr>
        <w:t>above</w:t>
      </w:r>
      <w:r w:rsidRPr="00E41985">
        <w:rPr>
          <w:rFonts w:eastAsia="Cambria"/>
          <w:w w:val="105"/>
          <w:sz w:val="22"/>
          <w:szCs w:val="22"/>
        </w:rPr>
        <w:t xml:space="preserve"> </w:t>
      </w:r>
      <w:r w:rsidRPr="0012514B">
        <w:rPr>
          <w:rFonts w:eastAsia="Cambria"/>
          <w:w w:val="105"/>
          <w:sz w:val="22"/>
          <w:szCs w:val="22"/>
        </w:rPr>
        <w:t>purposes,</w:t>
      </w:r>
      <w:r w:rsidRPr="00E41985">
        <w:rPr>
          <w:rFonts w:eastAsia="Cambria"/>
          <w:w w:val="105"/>
          <w:sz w:val="22"/>
          <w:szCs w:val="22"/>
        </w:rPr>
        <w:t xml:space="preserve"> </w:t>
      </w:r>
      <w:r w:rsidRPr="0012514B">
        <w:rPr>
          <w:rFonts w:eastAsia="Cambria"/>
          <w:w w:val="105"/>
          <w:sz w:val="22"/>
          <w:szCs w:val="22"/>
        </w:rPr>
        <w:t>Employer</w:t>
      </w:r>
      <w:r w:rsidRPr="00E41985">
        <w:rPr>
          <w:rFonts w:eastAsia="Cambria"/>
          <w:w w:val="105"/>
          <w:sz w:val="22"/>
          <w:szCs w:val="22"/>
        </w:rPr>
        <w:t xml:space="preserve"> </w:t>
      </w:r>
      <w:r w:rsidRPr="0012514B">
        <w:rPr>
          <w:rFonts w:eastAsia="Cambria"/>
          <w:w w:val="105"/>
          <w:sz w:val="22"/>
          <w:szCs w:val="22"/>
        </w:rPr>
        <w:t>shall</w:t>
      </w:r>
      <w:r w:rsidRPr="00E41985">
        <w:rPr>
          <w:rFonts w:eastAsia="Cambria"/>
          <w:w w:val="105"/>
          <w:sz w:val="22"/>
          <w:szCs w:val="22"/>
        </w:rPr>
        <w:t xml:space="preserve"> </w:t>
      </w:r>
      <w:r w:rsidRPr="0012514B">
        <w:rPr>
          <w:rFonts w:eastAsia="Cambria"/>
          <w:w w:val="105"/>
          <w:sz w:val="22"/>
          <w:szCs w:val="22"/>
        </w:rPr>
        <w:t>be</w:t>
      </w:r>
      <w:r w:rsidRPr="00E41985">
        <w:rPr>
          <w:rFonts w:eastAsia="Cambria"/>
          <w:w w:val="105"/>
          <w:sz w:val="22"/>
          <w:szCs w:val="22"/>
        </w:rPr>
        <w:t xml:space="preserve"> </w:t>
      </w:r>
      <w:r w:rsidRPr="0012514B">
        <w:rPr>
          <w:rFonts w:eastAsia="Cambria"/>
          <w:w w:val="105"/>
          <w:sz w:val="22"/>
          <w:szCs w:val="22"/>
        </w:rPr>
        <w:t>sole</w:t>
      </w:r>
      <w:r w:rsidRPr="00E41985">
        <w:rPr>
          <w:rFonts w:eastAsia="Cambria"/>
          <w:w w:val="105"/>
          <w:sz w:val="22"/>
          <w:szCs w:val="22"/>
        </w:rPr>
        <w:t xml:space="preserve"> </w:t>
      </w:r>
      <w:r w:rsidRPr="0012514B">
        <w:rPr>
          <w:rFonts w:eastAsia="Cambria"/>
          <w:w w:val="105"/>
          <w:sz w:val="22"/>
          <w:szCs w:val="22"/>
        </w:rPr>
        <w:t>judge</w:t>
      </w:r>
      <w:r w:rsidRPr="00E41985">
        <w:rPr>
          <w:rFonts w:eastAsia="Cambria"/>
          <w:w w:val="105"/>
          <w:sz w:val="22"/>
          <w:szCs w:val="22"/>
        </w:rPr>
        <w:t xml:space="preserve"> </w:t>
      </w:r>
      <w:r w:rsidRPr="0012514B">
        <w:rPr>
          <w:rFonts w:eastAsia="Cambria"/>
          <w:w w:val="105"/>
          <w:sz w:val="22"/>
          <w:szCs w:val="22"/>
        </w:rPr>
        <w:t>in</w:t>
      </w:r>
      <w:r w:rsidRPr="00E41985">
        <w:rPr>
          <w:rFonts w:eastAsia="Cambria"/>
          <w:w w:val="105"/>
          <w:sz w:val="22"/>
          <w:szCs w:val="22"/>
        </w:rPr>
        <w:t xml:space="preserve"> </w:t>
      </w:r>
      <w:r w:rsidRPr="0012514B">
        <w:rPr>
          <w:rFonts w:eastAsia="Cambria"/>
          <w:w w:val="105"/>
          <w:sz w:val="22"/>
          <w:szCs w:val="22"/>
        </w:rPr>
        <w:t>this</w:t>
      </w:r>
      <w:r w:rsidRPr="00E41985">
        <w:rPr>
          <w:rFonts w:eastAsia="Cambria"/>
          <w:w w:val="105"/>
          <w:sz w:val="22"/>
          <w:szCs w:val="22"/>
        </w:rPr>
        <w:t xml:space="preserve"> </w:t>
      </w:r>
      <w:r w:rsidRPr="0012514B">
        <w:rPr>
          <w:rFonts w:eastAsia="Cambria"/>
          <w:w w:val="105"/>
          <w:sz w:val="22"/>
          <w:szCs w:val="22"/>
        </w:rPr>
        <w:t>regard.</w:t>
      </w:r>
    </w:p>
    <w:p w:rsidR="002957DC" w:rsidRPr="0012514B" w:rsidRDefault="002957DC">
      <w:pPr>
        <w:widowControl w:val="0"/>
        <w:autoSpaceDE w:val="0"/>
        <w:autoSpaceDN w:val="0"/>
        <w:spacing w:before="7"/>
        <w:rPr>
          <w:rFonts w:eastAsia="Cambria"/>
          <w:sz w:val="22"/>
          <w:szCs w:val="22"/>
        </w:rPr>
      </w:pPr>
    </w:p>
    <w:p w:rsidR="002957DC" w:rsidRPr="0012514B" w:rsidRDefault="007C76D0">
      <w:pPr>
        <w:widowControl w:val="0"/>
        <w:numPr>
          <w:ilvl w:val="0"/>
          <w:numId w:val="11"/>
        </w:numPr>
        <w:tabs>
          <w:tab w:val="left" w:pos="1188"/>
          <w:tab w:val="left" w:pos="1189"/>
        </w:tabs>
        <w:autoSpaceDE w:val="0"/>
        <w:autoSpaceDN w:val="0"/>
        <w:ind w:hanging="1081"/>
        <w:outlineLvl w:val="0"/>
        <w:rPr>
          <w:rFonts w:eastAsia="Palatino Linotype"/>
          <w:b/>
          <w:bCs/>
          <w:sz w:val="22"/>
          <w:szCs w:val="22"/>
        </w:rPr>
      </w:pPr>
      <w:bookmarkStart w:id="44" w:name="_Toc132464589"/>
      <w:r w:rsidRPr="0012514B">
        <w:rPr>
          <w:rFonts w:eastAsia="Palatino Linotype"/>
          <w:b/>
          <w:bCs/>
          <w:sz w:val="22"/>
          <w:szCs w:val="22"/>
        </w:rPr>
        <w:t>Evaluation</w:t>
      </w:r>
      <w:r w:rsidRPr="0012514B">
        <w:rPr>
          <w:rFonts w:eastAsia="Palatino Linotype"/>
          <w:b/>
          <w:bCs/>
          <w:spacing w:val="-2"/>
          <w:sz w:val="22"/>
          <w:szCs w:val="22"/>
        </w:rPr>
        <w:t xml:space="preserve"> </w:t>
      </w:r>
      <w:r w:rsidRPr="0012514B">
        <w:rPr>
          <w:rFonts w:eastAsia="Palatino Linotype"/>
          <w:b/>
          <w:bCs/>
          <w:sz w:val="22"/>
          <w:szCs w:val="22"/>
        </w:rPr>
        <w:t>of Techno</w:t>
      </w:r>
      <w:r w:rsidRPr="0012514B">
        <w:rPr>
          <w:rFonts w:eastAsia="Palatino Linotype"/>
          <w:b/>
          <w:bCs/>
          <w:spacing w:val="-1"/>
          <w:sz w:val="22"/>
          <w:szCs w:val="22"/>
        </w:rPr>
        <w:t xml:space="preserve"> </w:t>
      </w:r>
      <w:r w:rsidRPr="0012514B">
        <w:rPr>
          <w:rFonts w:eastAsia="Palatino Linotype"/>
          <w:b/>
          <w:bCs/>
          <w:sz w:val="22"/>
          <w:szCs w:val="22"/>
        </w:rPr>
        <w:t>-</w:t>
      </w:r>
      <w:r w:rsidRPr="0012514B">
        <w:rPr>
          <w:rFonts w:eastAsia="Palatino Linotype"/>
          <w:b/>
          <w:bCs/>
          <w:spacing w:val="-2"/>
          <w:sz w:val="22"/>
          <w:szCs w:val="22"/>
        </w:rPr>
        <w:t xml:space="preserve"> </w:t>
      </w:r>
      <w:r w:rsidRPr="0012514B">
        <w:rPr>
          <w:rFonts w:eastAsia="Palatino Linotype"/>
          <w:b/>
          <w:bCs/>
          <w:sz w:val="22"/>
          <w:szCs w:val="22"/>
        </w:rPr>
        <w:t>Commercial</w:t>
      </w:r>
      <w:r w:rsidRPr="0012514B">
        <w:rPr>
          <w:rFonts w:eastAsia="Palatino Linotype"/>
          <w:b/>
          <w:bCs/>
          <w:spacing w:val="-4"/>
          <w:sz w:val="22"/>
          <w:szCs w:val="22"/>
        </w:rPr>
        <w:t xml:space="preserve"> </w:t>
      </w:r>
      <w:r w:rsidRPr="0012514B">
        <w:rPr>
          <w:rFonts w:eastAsia="Palatino Linotype"/>
          <w:b/>
          <w:bCs/>
          <w:sz w:val="22"/>
          <w:szCs w:val="22"/>
        </w:rPr>
        <w:t>Part (</w:t>
      </w:r>
      <w:r w:rsidRPr="0012514B">
        <w:rPr>
          <w:rFonts w:eastAsia="Palatino Linotype"/>
          <w:b/>
          <w:bCs/>
          <w:sz w:val="22"/>
          <w:szCs w:val="22"/>
          <w:u w:val="single"/>
        </w:rPr>
        <w:t>First</w:t>
      </w:r>
      <w:r w:rsidRPr="0012514B">
        <w:rPr>
          <w:rFonts w:eastAsia="Palatino Linotype"/>
          <w:b/>
          <w:bCs/>
          <w:spacing w:val="-1"/>
          <w:sz w:val="22"/>
          <w:szCs w:val="22"/>
          <w:u w:val="single"/>
        </w:rPr>
        <w:t xml:space="preserve"> </w:t>
      </w:r>
      <w:r w:rsidRPr="0012514B">
        <w:rPr>
          <w:rFonts w:eastAsia="Palatino Linotype"/>
          <w:b/>
          <w:bCs/>
          <w:sz w:val="22"/>
          <w:szCs w:val="22"/>
          <w:u w:val="single"/>
        </w:rPr>
        <w:t>Envelope</w:t>
      </w:r>
      <w:r w:rsidRPr="0012514B">
        <w:rPr>
          <w:rFonts w:eastAsia="Palatino Linotype"/>
          <w:b/>
          <w:bCs/>
          <w:sz w:val="22"/>
          <w:szCs w:val="22"/>
        </w:rPr>
        <w:t>)</w:t>
      </w:r>
      <w:bookmarkEnd w:id="44"/>
    </w:p>
    <w:p w:rsidR="002957DC" w:rsidRPr="0012514B" w:rsidRDefault="002957DC">
      <w:pPr>
        <w:widowControl w:val="0"/>
        <w:autoSpaceDE w:val="0"/>
        <w:autoSpaceDN w:val="0"/>
        <w:spacing w:before="10"/>
        <w:rPr>
          <w:rFonts w:eastAsia="Cambria"/>
          <w:b/>
          <w:sz w:val="22"/>
          <w:szCs w:val="22"/>
        </w:rPr>
      </w:pPr>
    </w:p>
    <w:p w:rsidR="002957DC" w:rsidRPr="00E41985" w:rsidRDefault="007C76D0">
      <w:pPr>
        <w:widowControl w:val="0"/>
        <w:numPr>
          <w:ilvl w:val="1"/>
          <w:numId w:val="11"/>
        </w:numPr>
        <w:tabs>
          <w:tab w:val="left" w:pos="1188"/>
          <w:tab w:val="left" w:pos="1189"/>
        </w:tabs>
        <w:autoSpaceDE w:val="0"/>
        <w:autoSpaceDN w:val="0"/>
        <w:spacing w:before="94" w:line="254" w:lineRule="auto"/>
        <w:ind w:right="243"/>
        <w:jc w:val="both"/>
        <w:rPr>
          <w:rFonts w:eastAsia="Cambria"/>
          <w:w w:val="105"/>
          <w:sz w:val="22"/>
          <w:szCs w:val="22"/>
        </w:rPr>
      </w:pPr>
      <w:r w:rsidRPr="0012514B">
        <w:rPr>
          <w:rFonts w:eastAsia="Cambria"/>
          <w:w w:val="105"/>
          <w:sz w:val="22"/>
          <w:szCs w:val="22"/>
        </w:rPr>
        <w:t>The Employer will carry out a detailed evaluation of the bids of the</w:t>
      </w:r>
      <w:r w:rsidRPr="00E41985">
        <w:rPr>
          <w:rFonts w:eastAsia="Cambria"/>
          <w:w w:val="105"/>
          <w:sz w:val="22"/>
          <w:szCs w:val="22"/>
        </w:rPr>
        <w:t xml:space="preserve"> </w:t>
      </w:r>
      <w:r w:rsidRPr="0012514B">
        <w:rPr>
          <w:rFonts w:eastAsia="Cambria"/>
          <w:w w:val="105"/>
          <w:sz w:val="22"/>
          <w:szCs w:val="22"/>
        </w:rPr>
        <w:t>qualified</w:t>
      </w:r>
      <w:r w:rsidRPr="00E41985">
        <w:rPr>
          <w:rFonts w:eastAsia="Cambria"/>
          <w:w w:val="105"/>
          <w:sz w:val="22"/>
          <w:szCs w:val="22"/>
        </w:rPr>
        <w:t xml:space="preserve"> </w:t>
      </w:r>
      <w:r w:rsidRPr="0012514B">
        <w:rPr>
          <w:rFonts w:eastAsia="Cambria"/>
          <w:w w:val="105"/>
          <w:sz w:val="22"/>
          <w:szCs w:val="22"/>
        </w:rPr>
        <w:t>bidders</w:t>
      </w:r>
      <w:r w:rsidRPr="00E41985">
        <w:rPr>
          <w:rFonts w:eastAsia="Cambria"/>
          <w:w w:val="105"/>
          <w:sz w:val="22"/>
          <w:szCs w:val="22"/>
        </w:rPr>
        <w:t xml:space="preserve"> </w:t>
      </w:r>
      <w:r w:rsidRPr="0012514B">
        <w:rPr>
          <w:rFonts w:eastAsia="Cambria"/>
          <w:w w:val="105"/>
          <w:sz w:val="22"/>
          <w:szCs w:val="22"/>
        </w:rPr>
        <w:t>in</w:t>
      </w:r>
      <w:r w:rsidRPr="00E41985">
        <w:rPr>
          <w:rFonts w:eastAsia="Cambria"/>
          <w:w w:val="105"/>
          <w:sz w:val="22"/>
          <w:szCs w:val="22"/>
        </w:rPr>
        <w:t xml:space="preserve"> </w:t>
      </w:r>
      <w:r w:rsidRPr="0012514B">
        <w:rPr>
          <w:rFonts w:eastAsia="Cambria"/>
          <w:w w:val="105"/>
          <w:sz w:val="22"/>
          <w:szCs w:val="22"/>
        </w:rPr>
        <w:t>order</w:t>
      </w:r>
      <w:r w:rsidRPr="00E41985">
        <w:rPr>
          <w:rFonts w:eastAsia="Cambria"/>
          <w:w w:val="105"/>
          <w:sz w:val="22"/>
          <w:szCs w:val="22"/>
        </w:rPr>
        <w:t xml:space="preserve"> </w:t>
      </w:r>
      <w:r w:rsidRPr="0012514B">
        <w:rPr>
          <w:rFonts w:eastAsia="Cambria"/>
          <w:w w:val="105"/>
          <w:sz w:val="22"/>
          <w:szCs w:val="22"/>
        </w:rPr>
        <w:t>to</w:t>
      </w:r>
      <w:r w:rsidRPr="00E41985">
        <w:rPr>
          <w:rFonts w:eastAsia="Cambria"/>
          <w:w w:val="105"/>
          <w:sz w:val="22"/>
          <w:szCs w:val="22"/>
        </w:rPr>
        <w:t xml:space="preserve"> </w:t>
      </w:r>
      <w:r w:rsidRPr="0012514B">
        <w:rPr>
          <w:rFonts w:eastAsia="Cambria"/>
          <w:w w:val="105"/>
          <w:sz w:val="22"/>
          <w:szCs w:val="22"/>
        </w:rPr>
        <w:t>determine</w:t>
      </w:r>
      <w:r w:rsidRPr="00E41985">
        <w:rPr>
          <w:rFonts w:eastAsia="Cambria"/>
          <w:w w:val="105"/>
          <w:sz w:val="22"/>
          <w:szCs w:val="22"/>
        </w:rPr>
        <w:t xml:space="preserve"> </w:t>
      </w:r>
      <w:r w:rsidRPr="0012514B">
        <w:rPr>
          <w:rFonts w:eastAsia="Cambria"/>
          <w:w w:val="105"/>
          <w:sz w:val="22"/>
          <w:szCs w:val="22"/>
        </w:rPr>
        <w:t>whether</w:t>
      </w:r>
      <w:r w:rsidRPr="00E41985">
        <w:rPr>
          <w:rFonts w:eastAsia="Cambria"/>
          <w:w w:val="105"/>
          <w:sz w:val="22"/>
          <w:szCs w:val="22"/>
        </w:rPr>
        <w:t xml:space="preserve"> </w:t>
      </w:r>
      <w:r w:rsidRPr="0012514B">
        <w:rPr>
          <w:rFonts w:eastAsia="Cambria"/>
          <w:w w:val="105"/>
          <w:sz w:val="22"/>
          <w:szCs w:val="22"/>
        </w:rPr>
        <w:t>the</w:t>
      </w:r>
      <w:r w:rsidRPr="00E41985">
        <w:rPr>
          <w:rFonts w:eastAsia="Cambria"/>
          <w:w w:val="105"/>
          <w:sz w:val="22"/>
          <w:szCs w:val="22"/>
        </w:rPr>
        <w:t xml:space="preserve"> </w:t>
      </w:r>
      <w:r w:rsidRPr="0012514B">
        <w:rPr>
          <w:rFonts w:eastAsia="Cambria"/>
          <w:w w:val="105"/>
          <w:sz w:val="22"/>
          <w:szCs w:val="22"/>
        </w:rPr>
        <w:t xml:space="preserve">technical aspects are in accordance with the requirements </w:t>
      </w:r>
      <w:r w:rsidRPr="0012514B">
        <w:rPr>
          <w:rFonts w:eastAsia="Cambria"/>
          <w:w w:val="105"/>
          <w:sz w:val="22"/>
          <w:szCs w:val="22"/>
        </w:rPr>
        <w:lastRenderedPageBreak/>
        <w:t>set forth in the Bidding</w:t>
      </w:r>
      <w:r w:rsidRPr="00E41985">
        <w:rPr>
          <w:rFonts w:eastAsia="Cambria"/>
          <w:w w:val="105"/>
          <w:sz w:val="22"/>
          <w:szCs w:val="22"/>
        </w:rPr>
        <w:t xml:space="preserve"> Documents. </w:t>
      </w:r>
      <w:r w:rsidRPr="0012514B">
        <w:rPr>
          <w:rFonts w:eastAsia="Cambria"/>
          <w:w w:val="105"/>
          <w:sz w:val="22"/>
          <w:szCs w:val="22"/>
        </w:rPr>
        <w:t>In</w:t>
      </w:r>
      <w:r w:rsidRPr="00E41985">
        <w:rPr>
          <w:rFonts w:eastAsia="Cambria"/>
          <w:w w:val="105"/>
          <w:sz w:val="22"/>
          <w:szCs w:val="22"/>
        </w:rPr>
        <w:t xml:space="preserve"> </w:t>
      </w:r>
      <w:r w:rsidRPr="0012514B">
        <w:rPr>
          <w:rFonts w:eastAsia="Cambria"/>
          <w:w w:val="105"/>
          <w:sz w:val="22"/>
          <w:szCs w:val="22"/>
        </w:rPr>
        <w:t>order</w:t>
      </w:r>
      <w:r w:rsidRPr="00E41985">
        <w:rPr>
          <w:rFonts w:eastAsia="Cambria"/>
          <w:w w:val="105"/>
          <w:sz w:val="22"/>
          <w:szCs w:val="22"/>
        </w:rPr>
        <w:t xml:space="preserve"> </w:t>
      </w:r>
      <w:r w:rsidRPr="0012514B">
        <w:rPr>
          <w:rFonts w:eastAsia="Cambria"/>
          <w:w w:val="105"/>
          <w:sz w:val="22"/>
          <w:szCs w:val="22"/>
        </w:rPr>
        <w:t>to</w:t>
      </w:r>
      <w:r w:rsidRPr="00E41985">
        <w:rPr>
          <w:rFonts w:eastAsia="Cambria"/>
          <w:w w:val="105"/>
          <w:sz w:val="22"/>
          <w:szCs w:val="22"/>
        </w:rPr>
        <w:t xml:space="preserve"> </w:t>
      </w:r>
      <w:r w:rsidRPr="0012514B">
        <w:rPr>
          <w:rFonts w:eastAsia="Cambria"/>
          <w:w w:val="105"/>
          <w:sz w:val="22"/>
          <w:szCs w:val="22"/>
        </w:rPr>
        <w:t>reach</w:t>
      </w:r>
      <w:r w:rsidRPr="00E41985">
        <w:rPr>
          <w:rFonts w:eastAsia="Cambria"/>
          <w:w w:val="105"/>
          <w:sz w:val="22"/>
          <w:szCs w:val="22"/>
        </w:rPr>
        <w:t xml:space="preserve"> </w:t>
      </w:r>
      <w:r w:rsidRPr="0012514B">
        <w:rPr>
          <w:rFonts w:eastAsia="Cambria"/>
          <w:w w:val="105"/>
          <w:sz w:val="22"/>
          <w:szCs w:val="22"/>
        </w:rPr>
        <w:t>such</w:t>
      </w:r>
      <w:r w:rsidRPr="00E41985">
        <w:rPr>
          <w:rFonts w:eastAsia="Cambria"/>
          <w:w w:val="105"/>
          <w:sz w:val="22"/>
          <w:szCs w:val="22"/>
        </w:rPr>
        <w:t xml:space="preserve"> </w:t>
      </w:r>
      <w:r w:rsidRPr="0012514B">
        <w:rPr>
          <w:rFonts w:eastAsia="Cambria"/>
          <w:w w:val="105"/>
          <w:sz w:val="22"/>
          <w:szCs w:val="22"/>
        </w:rPr>
        <w:t>a</w:t>
      </w:r>
      <w:r w:rsidRPr="00E41985">
        <w:rPr>
          <w:rFonts w:eastAsia="Cambria"/>
          <w:w w:val="105"/>
          <w:sz w:val="22"/>
          <w:szCs w:val="22"/>
        </w:rPr>
        <w:t xml:space="preserve"> </w:t>
      </w:r>
      <w:r w:rsidRPr="0012514B">
        <w:rPr>
          <w:rFonts w:eastAsia="Cambria"/>
          <w:w w:val="105"/>
          <w:sz w:val="22"/>
          <w:szCs w:val="22"/>
        </w:rPr>
        <w:t>determination,</w:t>
      </w:r>
      <w:r w:rsidRPr="00E41985">
        <w:rPr>
          <w:rFonts w:eastAsia="Cambria"/>
          <w:w w:val="105"/>
          <w:sz w:val="22"/>
          <w:szCs w:val="22"/>
        </w:rPr>
        <w:t xml:space="preserve"> </w:t>
      </w:r>
      <w:r w:rsidRPr="0012514B">
        <w:rPr>
          <w:rFonts w:eastAsia="Cambria"/>
          <w:w w:val="105"/>
          <w:sz w:val="22"/>
          <w:szCs w:val="22"/>
        </w:rPr>
        <w:t>the</w:t>
      </w:r>
      <w:r w:rsidRPr="00E41985">
        <w:rPr>
          <w:rFonts w:eastAsia="Cambria"/>
          <w:w w:val="105"/>
          <w:sz w:val="22"/>
          <w:szCs w:val="22"/>
        </w:rPr>
        <w:t xml:space="preserve"> </w:t>
      </w:r>
      <w:r w:rsidRPr="0012514B">
        <w:rPr>
          <w:rFonts w:eastAsia="Cambria"/>
          <w:w w:val="105"/>
          <w:sz w:val="22"/>
          <w:szCs w:val="22"/>
        </w:rPr>
        <w:t>Employer</w:t>
      </w:r>
      <w:r w:rsidRPr="00E41985">
        <w:rPr>
          <w:rFonts w:eastAsia="Cambria"/>
          <w:w w:val="105"/>
          <w:sz w:val="22"/>
          <w:szCs w:val="22"/>
        </w:rPr>
        <w:t xml:space="preserve"> </w:t>
      </w:r>
      <w:r w:rsidRPr="0012514B">
        <w:rPr>
          <w:rFonts w:eastAsia="Cambria"/>
          <w:w w:val="105"/>
          <w:sz w:val="22"/>
          <w:szCs w:val="22"/>
        </w:rPr>
        <w:t>will</w:t>
      </w:r>
      <w:r w:rsidRPr="00E41985">
        <w:rPr>
          <w:rFonts w:eastAsia="Cambria"/>
          <w:w w:val="105"/>
          <w:sz w:val="22"/>
          <w:szCs w:val="22"/>
        </w:rPr>
        <w:t xml:space="preserve"> </w:t>
      </w:r>
      <w:r w:rsidRPr="0012514B">
        <w:rPr>
          <w:rFonts w:eastAsia="Cambria"/>
          <w:w w:val="105"/>
          <w:sz w:val="22"/>
          <w:szCs w:val="22"/>
        </w:rPr>
        <w:t xml:space="preserve">examine the information supplied by the bidders, pursuant to </w:t>
      </w:r>
      <w:r w:rsidRPr="005E1A01">
        <w:rPr>
          <w:rFonts w:eastAsia="Cambria"/>
          <w:b/>
          <w:bCs/>
          <w:w w:val="105"/>
          <w:sz w:val="22"/>
          <w:szCs w:val="22"/>
        </w:rPr>
        <w:t>ITB</w:t>
      </w:r>
      <w:r w:rsidRPr="005E1A01">
        <w:rPr>
          <w:rFonts w:eastAsia="Cambria"/>
          <w:b/>
          <w:bCs/>
          <w:spacing w:val="1"/>
          <w:w w:val="105"/>
          <w:sz w:val="22"/>
          <w:szCs w:val="22"/>
        </w:rPr>
        <w:t xml:space="preserve"> </w:t>
      </w:r>
      <w:r w:rsidRPr="005E1A01">
        <w:rPr>
          <w:rFonts w:eastAsia="Cambria"/>
          <w:b/>
          <w:bCs/>
          <w:w w:val="105"/>
          <w:sz w:val="22"/>
          <w:szCs w:val="22"/>
        </w:rPr>
        <w:t>Clause 9</w:t>
      </w:r>
      <w:r w:rsidRPr="0012514B">
        <w:rPr>
          <w:rFonts w:eastAsia="Cambria"/>
          <w:w w:val="105"/>
          <w:sz w:val="22"/>
          <w:szCs w:val="22"/>
        </w:rPr>
        <w:t>, and other requirements in the Bidding Documents, taking</w:t>
      </w:r>
      <w:r w:rsidRPr="00E41985">
        <w:rPr>
          <w:rFonts w:eastAsia="Cambria"/>
          <w:w w:val="105"/>
          <w:sz w:val="22"/>
          <w:szCs w:val="22"/>
        </w:rPr>
        <w:t xml:space="preserve"> </w:t>
      </w:r>
      <w:r w:rsidRPr="0012514B">
        <w:rPr>
          <w:rFonts w:eastAsia="Cambria"/>
          <w:w w:val="105"/>
          <w:sz w:val="22"/>
          <w:szCs w:val="22"/>
        </w:rPr>
        <w:t>into</w:t>
      </w:r>
      <w:r w:rsidRPr="00E41985">
        <w:rPr>
          <w:rFonts w:eastAsia="Cambria"/>
          <w:w w:val="105"/>
          <w:sz w:val="22"/>
          <w:szCs w:val="22"/>
        </w:rPr>
        <w:t xml:space="preserve"> </w:t>
      </w:r>
      <w:r w:rsidRPr="0012514B">
        <w:rPr>
          <w:rFonts w:eastAsia="Cambria"/>
          <w:w w:val="105"/>
          <w:sz w:val="22"/>
          <w:szCs w:val="22"/>
        </w:rPr>
        <w:t>account</w:t>
      </w:r>
      <w:r w:rsidRPr="00E41985">
        <w:rPr>
          <w:rFonts w:eastAsia="Cambria"/>
          <w:w w:val="105"/>
          <w:sz w:val="22"/>
          <w:szCs w:val="22"/>
        </w:rPr>
        <w:t xml:space="preserve"> </w:t>
      </w:r>
      <w:r w:rsidRPr="0012514B">
        <w:rPr>
          <w:rFonts w:eastAsia="Cambria"/>
          <w:w w:val="105"/>
          <w:sz w:val="22"/>
          <w:szCs w:val="22"/>
        </w:rPr>
        <w:t>the</w:t>
      </w:r>
      <w:r w:rsidRPr="00E41985">
        <w:rPr>
          <w:rFonts w:eastAsia="Cambria"/>
          <w:w w:val="105"/>
          <w:sz w:val="22"/>
          <w:szCs w:val="22"/>
        </w:rPr>
        <w:t xml:space="preserve"> </w:t>
      </w:r>
      <w:r w:rsidRPr="0012514B">
        <w:rPr>
          <w:rFonts w:eastAsia="Cambria"/>
          <w:w w:val="105"/>
          <w:sz w:val="22"/>
          <w:szCs w:val="22"/>
        </w:rPr>
        <w:t>following</w:t>
      </w:r>
      <w:r w:rsidRPr="00E41985">
        <w:rPr>
          <w:rFonts w:eastAsia="Cambria"/>
          <w:w w:val="105"/>
          <w:sz w:val="22"/>
          <w:szCs w:val="22"/>
        </w:rPr>
        <w:t xml:space="preserve"> </w:t>
      </w:r>
      <w:r w:rsidRPr="0012514B">
        <w:rPr>
          <w:rFonts w:eastAsia="Cambria"/>
          <w:w w:val="105"/>
          <w:sz w:val="22"/>
          <w:szCs w:val="22"/>
        </w:rPr>
        <w:t>factors:</w:t>
      </w:r>
    </w:p>
    <w:p w:rsidR="002957DC" w:rsidRPr="0012514B" w:rsidRDefault="002957DC">
      <w:pPr>
        <w:widowControl w:val="0"/>
        <w:autoSpaceDE w:val="0"/>
        <w:autoSpaceDN w:val="0"/>
        <w:spacing w:before="5"/>
        <w:rPr>
          <w:rFonts w:eastAsia="Cambria"/>
          <w:sz w:val="22"/>
          <w:szCs w:val="22"/>
        </w:rPr>
      </w:pPr>
    </w:p>
    <w:p w:rsidR="002957DC" w:rsidRPr="00E41985" w:rsidRDefault="007C76D0" w:rsidP="00BC32C9">
      <w:pPr>
        <w:widowControl w:val="0"/>
        <w:numPr>
          <w:ilvl w:val="2"/>
          <w:numId w:val="11"/>
        </w:numPr>
        <w:tabs>
          <w:tab w:val="left" w:pos="1729"/>
        </w:tabs>
        <w:autoSpaceDE w:val="0"/>
        <w:autoSpaceDN w:val="0"/>
        <w:spacing w:before="69" w:line="254" w:lineRule="auto"/>
        <w:ind w:right="247"/>
        <w:jc w:val="both"/>
        <w:rPr>
          <w:rFonts w:eastAsia="Cambria"/>
          <w:w w:val="105"/>
          <w:sz w:val="22"/>
          <w:szCs w:val="22"/>
        </w:rPr>
      </w:pPr>
      <w:r w:rsidRPr="0012514B">
        <w:rPr>
          <w:rFonts w:eastAsia="Cambria"/>
          <w:w w:val="105"/>
          <w:sz w:val="22"/>
          <w:szCs w:val="22"/>
        </w:rPr>
        <w:t>Overall</w:t>
      </w:r>
      <w:r w:rsidR="00DD5EB7" w:rsidRPr="0012514B">
        <w:rPr>
          <w:rFonts w:eastAsia="Cambria"/>
          <w:spacing w:val="1"/>
          <w:w w:val="105"/>
          <w:sz w:val="22"/>
          <w:szCs w:val="22"/>
        </w:rPr>
        <w:t xml:space="preserve"> </w:t>
      </w:r>
      <w:r w:rsidR="00DD5EB7" w:rsidRPr="0012514B">
        <w:rPr>
          <w:rFonts w:eastAsia="Cambria"/>
          <w:w w:val="105"/>
          <w:sz w:val="22"/>
          <w:szCs w:val="22"/>
        </w:rPr>
        <w:t>completeness</w:t>
      </w:r>
      <w:r w:rsidR="00DD5EB7" w:rsidRPr="00E41985">
        <w:rPr>
          <w:rFonts w:eastAsia="Cambria"/>
          <w:w w:val="105"/>
          <w:sz w:val="22"/>
          <w:szCs w:val="22"/>
        </w:rPr>
        <w:t xml:space="preserve"> </w:t>
      </w:r>
      <w:r w:rsidR="00DD5EB7" w:rsidRPr="0012514B">
        <w:rPr>
          <w:rFonts w:eastAsia="Cambria"/>
          <w:w w:val="105"/>
          <w:sz w:val="22"/>
          <w:szCs w:val="22"/>
        </w:rPr>
        <w:t>and</w:t>
      </w:r>
      <w:r w:rsidR="00DD5EB7" w:rsidRPr="00E41985">
        <w:rPr>
          <w:rFonts w:eastAsia="Cambria"/>
          <w:w w:val="105"/>
          <w:sz w:val="22"/>
          <w:szCs w:val="22"/>
        </w:rPr>
        <w:t xml:space="preserve"> </w:t>
      </w:r>
      <w:r w:rsidR="00DD5EB7" w:rsidRPr="0012514B">
        <w:rPr>
          <w:rFonts w:eastAsia="Cambria"/>
          <w:w w:val="105"/>
          <w:sz w:val="22"/>
          <w:szCs w:val="22"/>
        </w:rPr>
        <w:t>compliance</w:t>
      </w:r>
      <w:r w:rsidR="00DD5EB7" w:rsidRPr="00E41985">
        <w:rPr>
          <w:rFonts w:eastAsia="Cambria"/>
          <w:w w:val="105"/>
          <w:sz w:val="22"/>
          <w:szCs w:val="22"/>
        </w:rPr>
        <w:t xml:space="preserve"> </w:t>
      </w:r>
      <w:r w:rsidR="00DD5EB7" w:rsidRPr="0012514B">
        <w:rPr>
          <w:rFonts w:eastAsia="Cambria"/>
          <w:w w:val="105"/>
          <w:sz w:val="22"/>
          <w:szCs w:val="22"/>
        </w:rPr>
        <w:t>with</w:t>
      </w:r>
      <w:r w:rsidR="00DD5EB7" w:rsidRPr="00E41985">
        <w:rPr>
          <w:rFonts w:eastAsia="Cambria"/>
          <w:w w:val="105"/>
          <w:sz w:val="22"/>
          <w:szCs w:val="22"/>
        </w:rPr>
        <w:t xml:space="preserve"> </w:t>
      </w:r>
      <w:r w:rsidR="00DD5EB7" w:rsidRPr="0012514B">
        <w:rPr>
          <w:rFonts w:eastAsia="Cambria"/>
          <w:w w:val="105"/>
          <w:sz w:val="22"/>
          <w:szCs w:val="22"/>
        </w:rPr>
        <w:t>the</w:t>
      </w:r>
      <w:r w:rsidR="00DD5EB7" w:rsidRPr="00E41985">
        <w:rPr>
          <w:rFonts w:eastAsia="Cambria"/>
          <w:w w:val="105"/>
          <w:sz w:val="22"/>
          <w:szCs w:val="22"/>
        </w:rPr>
        <w:t xml:space="preserve"> </w:t>
      </w:r>
      <w:r w:rsidR="00DD5EB7" w:rsidRPr="0012514B">
        <w:rPr>
          <w:rFonts w:eastAsia="Cambria"/>
          <w:w w:val="105"/>
          <w:sz w:val="22"/>
          <w:szCs w:val="22"/>
        </w:rPr>
        <w:t>Technical</w:t>
      </w:r>
      <w:r w:rsidR="00DD5EB7" w:rsidRPr="00E41985">
        <w:rPr>
          <w:rFonts w:eastAsia="Cambria"/>
          <w:w w:val="105"/>
          <w:sz w:val="22"/>
          <w:szCs w:val="22"/>
        </w:rPr>
        <w:t xml:space="preserve"> </w:t>
      </w:r>
      <w:r w:rsidR="00DD5EB7" w:rsidRPr="0012514B">
        <w:rPr>
          <w:rFonts w:eastAsia="Cambria"/>
          <w:w w:val="105"/>
          <w:sz w:val="22"/>
          <w:szCs w:val="22"/>
        </w:rPr>
        <w:t>Specifications</w:t>
      </w:r>
      <w:r w:rsidR="00DD5EB7" w:rsidRPr="00E41985">
        <w:rPr>
          <w:rFonts w:eastAsia="Cambria"/>
          <w:w w:val="105"/>
          <w:sz w:val="22"/>
          <w:szCs w:val="22"/>
        </w:rPr>
        <w:t xml:space="preserve"> </w:t>
      </w:r>
      <w:r w:rsidR="00DD5EB7" w:rsidRPr="0012514B">
        <w:rPr>
          <w:rFonts w:eastAsia="Cambria"/>
          <w:w w:val="105"/>
          <w:sz w:val="22"/>
          <w:szCs w:val="22"/>
        </w:rPr>
        <w:t>and</w:t>
      </w:r>
      <w:r w:rsidR="00DD5EB7" w:rsidRPr="00E41985">
        <w:rPr>
          <w:rFonts w:eastAsia="Cambria"/>
          <w:w w:val="105"/>
          <w:sz w:val="22"/>
          <w:szCs w:val="22"/>
        </w:rPr>
        <w:t xml:space="preserve"> </w:t>
      </w:r>
      <w:r w:rsidR="00DD5EB7" w:rsidRPr="0012514B">
        <w:rPr>
          <w:rFonts w:eastAsia="Cambria"/>
          <w:w w:val="105"/>
          <w:sz w:val="22"/>
          <w:szCs w:val="22"/>
        </w:rPr>
        <w:t>Drawings;</w:t>
      </w:r>
      <w:r w:rsidR="00DD5EB7" w:rsidRPr="00E41985">
        <w:rPr>
          <w:rFonts w:eastAsia="Cambria"/>
          <w:w w:val="105"/>
          <w:sz w:val="22"/>
          <w:szCs w:val="22"/>
        </w:rPr>
        <w:t xml:space="preserve"> </w:t>
      </w:r>
      <w:r w:rsidR="00DD5EB7" w:rsidRPr="0012514B">
        <w:rPr>
          <w:rFonts w:eastAsia="Cambria"/>
          <w:w w:val="105"/>
          <w:sz w:val="22"/>
          <w:szCs w:val="22"/>
        </w:rPr>
        <w:t>deviations</w:t>
      </w:r>
      <w:r w:rsidR="00DD5EB7" w:rsidRPr="00E41985">
        <w:rPr>
          <w:rFonts w:eastAsia="Cambria"/>
          <w:w w:val="105"/>
          <w:sz w:val="22"/>
          <w:szCs w:val="22"/>
        </w:rPr>
        <w:t xml:space="preserve"> </w:t>
      </w:r>
      <w:r w:rsidR="00DD5EB7" w:rsidRPr="0012514B">
        <w:rPr>
          <w:rFonts w:eastAsia="Cambria"/>
          <w:w w:val="105"/>
          <w:sz w:val="22"/>
          <w:szCs w:val="22"/>
        </w:rPr>
        <w:t>from</w:t>
      </w:r>
      <w:r w:rsidR="00DD5EB7" w:rsidRPr="00E41985">
        <w:rPr>
          <w:rFonts w:eastAsia="Cambria"/>
          <w:w w:val="105"/>
          <w:sz w:val="22"/>
          <w:szCs w:val="22"/>
        </w:rPr>
        <w:t xml:space="preserve"> </w:t>
      </w:r>
      <w:r w:rsidR="00DD5EB7" w:rsidRPr="0012514B">
        <w:rPr>
          <w:rFonts w:eastAsia="Cambria"/>
          <w:w w:val="105"/>
          <w:sz w:val="22"/>
          <w:szCs w:val="22"/>
        </w:rPr>
        <w:t>the</w:t>
      </w:r>
      <w:r w:rsidR="00DD5EB7" w:rsidRPr="00E41985">
        <w:rPr>
          <w:rFonts w:eastAsia="Cambria"/>
          <w:w w:val="105"/>
          <w:sz w:val="22"/>
          <w:szCs w:val="22"/>
        </w:rPr>
        <w:t xml:space="preserve"> </w:t>
      </w:r>
      <w:r w:rsidR="00DD5EB7" w:rsidRPr="0012514B">
        <w:rPr>
          <w:rFonts w:eastAsia="Cambria"/>
          <w:w w:val="105"/>
          <w:sz w:val="22"/>
          <w:szCs w:val="22"/>
        </w:rPr>
        <w:t>Technical</w:t>
      </w:r>
      <w:r w:rsidR="00DD5EB7" w:rsidRPr="00E41985">
        <w:rPr>
          <w:rFonts w:eastAsia="Cambria"/>
          <w:w w:val="105"/>
          <w:sz w:val="22"/>
          <w:szCs w:val="22"/>
        </w:rPr>
        <w:t xml:space="preserve"> </w:t>
      </w:r>
      <w:r w:rsidR="00DD5EB7" w:rsidRPr="0012514B">
        <w:rPr>
          <w:rFonts w:eastAsia="Cambria"/>
          <w:w w:val="105"/>
          <w:sz w:val="22"/>
          <w:szCs w:val="22"/>
        </w:rPr>
        <w:t>Specifications</w:t>
      </w:r>
      <w:r w:rsidR="00DD5EB7" w:rsidRPr="00E41985">
        <w:rPr>
          <w:rFonts w:eastAsia="Cambria"/>
          <w:w w:val="105"/>
          <w:sz w:val="22"/>
          <w:szCs w:val="22"/>
        </w:rPr>
        <w:t xml:space="preserve"> </w:t>
      </w:r>
      <w:r w:rsidR="00DD5EB7" w:rsidRPr="0012514B">
        <w:rPr>
          <w:rFonts w:eastAsia="Cambria"/>
          <w:w w:val="105"/>
          <w:sz w:val="22"/>
          <w:szCs w:val="22"/>
        </w:rPr>
        <w:t>as</w:t>
      </w:r>
      <w:r w:rsidR="00DD5EB7" w:rsidRPr="00E41985">
        <w:rPr>
          <w:rFonts w:eastAsia="Cambria"/>
          <w:w w:val="105"/>
          <w:sz w:val="22"/>
          <w:szCs w:val="22"/>
        </w:rPr>
        <w:t xml:space="preserve"> </w:t>
      </w:r>
      <w:r w:rsidR="00DD5EB7" w:rsidRPr="0012514B">
        <w:rPr>
          <w:rFonts w:eastAsia="Cambria"/>
          <w:w w:val="105"/>
          <w:sz w:val="22"/>
          <w:szCs w:val="22"/>
        </w:rPr>
        <w:t>identified</w:t>
      </w:r>
      <w:r w:rsidR="00DD5EB7" w:rsidRPr="00E41985">
        <w:rPr>
          <w:rFonts w:eastAsia="Cambria"/>
          <w:w w:val="105"/>
          <w:sz w:val="22"/>
          <w:szCs w:val="22"/>
        </w:rPr>
        <w:t xml:space="preserve"> </w:t>
      </w:r>
      <w:r w:rsidR="00DD5EB7" w:rsidRPr="0012514B">
        <w:rPr>
          <w:rFonts w:eastAsia="Cambria"/>
          <w:w w:val="105"/>
          <w:sz w:val="22"/>
          <w:szCs w:val="22"/>
        </w:rPr>
        <w:t>in</w:t>
      </w:r>
      <w:r w:rsidR="00DD5EB7" w:rsidRPr="0012514B">
        <w:rPr>
          <w:rFonts w:eastAsia="Cambria"/>
          <w:spacing w:val="-2"/>
          <w:w w:val="105"/>
          <w:sz w:val="22"/>
          <w:szCs w:val="22"/>
        </w:rPr>
        <w:t xml:space="preserve"> </w:t>
      </w:r>
      <w:r w:rsidR="00DD5EB7" w:rsidRPr="0012514B">
        <w:rPr>
          <w:rFonts w:eastAsia="Cambria"/>
          <w:b/>
          <w:i/>
          <w:iCs/>
          <w:w w:val="105"/>
          <w:sz w:val="22"/>
          <w:szCs w:val="22"/>
        </w:rPr>
        <w:t>Attachment</w:t>
      </w:r>
      <w:r w:rsidR="00DD5EB7" w:rsidRPr="0012514B">
        <w:rPr>
          <w:rFonts w:eastAsia="Cambria"/>
          <w:b/>
          <w:i/>
          <w:iCs/>
          <w:spacing w:val="-1"/>
          <w:w w:val="105"/>
          <w:sz w:val="22"/>
          <w:szCs w:val="22"/>
        </w:rPr>
        <w:t xml:space="preserve"> </w:t>
      </w:r>
      <w:r w:rsidR="00DD5EB7" w:rsidRPr="0012514B">
        <w:rPr>
          <w:rFonts w:eastAsia="Cambria"/>
          <w:b/>
          <w:i/>
          <w:iCs/>
          <w:w w:val="105"/>
          <w:sz w:val="22"/>
          <w:szCs w:val="22"/>
        </w:rPr>
        <w:t>6</w:t>
      </w:r>
      <w:r w:rsidR="00DD5EB7" w:rsidRPr="0012514B">
        <w:rPr>
          <w:rFonts w:eastAsia="Cambria"/>
          <w:spacing w:val="-1"/>
          <w:w w:val="105"/>
          <w:sz w:val="22"/>
          <w:szCs w:val="22"/>
        </w:rPr>
        <w:t xml:space="preserve"> </w:t>
      </w:r>
      <w:r w:rsidR="00DD5EB7" w:rsidRPr="0012514B">
        <w:rPr>
          <w:rFonts w:eastAsia="Cambria"/>
          <w:w w:val="105"/>
          <w:sz w:val="22"/>
          <w:szCs w:val="22"/>
        </w:rPr>
        <w:t>to</w:t>
      </w:r>
      <w:r w:rsidR="00DD5EB7" w:rsidRPr="00E41985">
        <w:rPr>
          <w:rFonts w:eastAsia="Cambria"/>
          <w:w w:val="105"/>
          <w:sz w:val="22"/>
          <w:szCs w:val="22"/>
        </w:rPr>
        <w:t xml:space="preserve"> </w:t>
      </w:r>
      <w:r w:rsidR="00DD5EB7" w:rsidRPr="0012514B">
        <w:rPr>
          <w:rFonts w:eastAsia="Cambria"/>
          <w:w w:val="105"/>
          <w:sz w:val="22"/>
          <w:szCs w:val="22"/>
        </w:rPr>
        <w:t>the</w:t>
      </w:r>
      <w:r w:rsidR="00DD5EB7" w:rsidRPr="00E41985">
        <w:rPr>
          <w:rFonts w:eastAsia="Cambria"/>
          <w:w w:val="105"/>
          <w:sz w:val="22"/>
          <w:szCs w:val="22"/>
        </w:rPr>
        <w:t xml:space="preserve"> </w:t>
      </w:r>
      <w:r w:rsidR="00DD5EB7" w:rsidRPr="0012514B">
        <w:rPr>
          <w:rFonts w:eastAsia="Cambria"/>
          <w:w w:val="105"/>
          <w:sz w:val="22"/>
          <w:szCs w:val="22"/>
        </w:rPr>
        <w:t>bid</w:t>
      </w:r>
      <w:r w:rsidR="00DD5EB7" w:rsidRPr="00E41985">
        <w:rPr>
          <w:rFonts w:eastAsia="Cambria"/>
          <w:w w:val="105"/>
          <w:sz w:val="22"/>
          <w:szCs w:val="22"/>
        </w:rPr>
        <w:t xml:space="preserve"> </w:t>
      </w:r>
      <w:r w:rsidR="00DD5EB7" w:rsidRPr="0012514B">
        <w:rPr>
          <w:rFonts w:eastAsia="Cambria"/>
          <w:w w:val="105"/>
          <w:sz w:val="22"/>
          <w:szCs w:val="22"/>
        </w:rPr>
        <w:t>and</w:t>
      </w:r>
      <w:r w:rsidR="00DD5EB7" w:rsidRPr="00E41985">
        <w:rPr>
          <w:rFonts w:eastAsia="Cambria"/>
          <w:w w:val="105"/>
          <w:sz w:val="22"/>
          <w:szCs w:val="22"/>
        </w:rPr>
        <w:t xml:space="preserve"> </w:t>
      </w:r>
      <w:r w:rsidR="00DD5EB7" w:rsidRPr="0012514B">
        <w:rPr>
          <w:rFonts w:eastAsia="Cambria"/>
          <w:w w:val="105"/>
          <w:sz w:val="22"/>
          <w:szCs w:val="22"/>
        </w:rPr>
        <w:t>those</w:t>
      </w:r>
      <w:r w:rsidRPr="0012514B">
        <w:rPr>
          <w:rFonts w:eastAsia="Cambria"/>
          <w:w w:val="105"/>
          <w:sz w:val="22"/>
          <w:szCs w:val="22"/>
        </w:rPr>
        <w:t xml:space="preserve"> </w:t>
      </w:r>
      <w:r w:rsidR="00DD5EB7" w:rsidRPr="0012514B">
        <w:rPr>
          <w:rFonts w:eastAsia="Cambria"/>
          <w:w w:val="105"/>
          <w:sz w:val="22"/>
          <w:szCs w:val="22"/>
        </w:rPr>
        <w:t>deviations</w:t>
      </w:r>
      <w:r w:rsidR="00DD5EB7" w:rsidRPr="00E41985">
        <w:rPr>
          <w:rFonts w:eastAsia="Cambria"/>
          <w:w w:val="105"/>
          <w:sz w:val="22"/>
          <w:szCs w:val="22"/>
        </w:rPr>
        <w:t xml:space="preserve"> </w:t>
      </w:r>
      <w:r w:rsidR="00DD5EB7" w:rsidRPr="0012514B">
        <w:rPr>
          <w:rFonts w:eastAsia="Cambria"/>
          <w:w w:val="105"/>
          <w:sz w:val="22"/>
          <w:szCs w:val="22"/>
        </w:rPr>
        <w:t>not</w:t>
      </w:r>
      <w:r w:rsidR="00DD5EB7" w:rsidRPr="00E41985">
        <w:rPr>
          <w:rFonts w:eastAsia="Cambria"/>
          <w:w w:val="105"/>
          <w:sz w:val="22"/>
          <w:szCs w:val="22"/>
        </w:rPr>
        <w:t xml:space="preserve"> </w:t>
      </w:r>
      <w:r w:rsidR="00DD5EB7" w:rsidRPr="0012514B">
        <w:rPr>
          <w:rFonts w:eastAsia="Cambria"/>
          <w:w w:val="105"/>
          <w:sz w:val="22"/>
          <w:szCs w:val="22"/>
        </w:rPr>
        <w:t>so</w:t>
      </w:r>
      <w:r w:rsidR="00DD5EB7" w:rsidRPr="00E41985">
        <w:rPr>
          <w:rFonts w:eastAsia="Cambria"/>
          <w:w w:val="105"/>
          <w:sz w:val="22"/>
          <w:szCs w:val="22"/>
        </w:rPr>
        <w:t xml:space="preserve"> </w:t>
      </w:r>
      <w:r w:rsidR="00DD5EB7" w:rsidRPr="0012514B">
        <w:rPr>
          <w:rFonts w:eastAsia="Cambria"/>
          <w:w w:val="105"/>
          <w:sz w:val="22"/>
          <w:szCs w:val="22"/>
        </w:rPr>
        <w:t>identified;</w:t>
      </w:r>
      <w:r w:rsidR="00DD5EB7" w:rsidRPr="00E41985">
        <w:rPr>
          <w:rFonts w:eastAsia="Cambria"/>
          <w:w w:val="105"/>
          <w:sz w:val="22"/>
          <w:szCs w:val="22"/>
        </w:rPr>
        <w:t xml:space="preserve"> </w:t>
      </w:r>
      <w:r w:rsidR="00DD5EB7" w:rsidRPr="0012514B">
        <w:rPr>
          <w:rFonts w:eastAsia="Cambria"/>
          <w:w w:val="105"/>
          <w:sz w:val="22"/>
          <w:szCs w:val="22"/>
        </w:rPr>
        <w:t>suitability</w:t>
      </w:r>
      <w:r w:rsidR="00DD5EB7" w:rsidRPr="00E41985">
        <w:rPr>
          <w:rFonts w:eastAsia="Cambria"/>
          <w:w w:val="105"/>
          <w:sz w:val="22"/>
          <w:szCs w:val="22"/>
        </w:rPr>
        <w:t xml:space="preserve"> </w:t>
      </w:r>
      <w:r w:rsidR="00DD5EB7" w:rsidRPr="0012514B">
        <w:rPr>
          <w:rFonts w:eastAsia="Cambria"/>
          <w:w w:val="105"/>
          <w:sz w:val="22"/>
          <w:szCs w:val="22"/>
        </w:rPr>
        <w:t>of</w:t>
      </w:r>
      <w:r w:rsidR="00DD5EB7" w:rsidRPr="00E41985">
        <w:rPr>
          <w:rFonts w:eastAsia="Cambria"/>
          <w:w w:val="105"/>
          <w:sz w:val="22"/>
          <w:szCs w:val="22"/>
        </w:rPr>
        <w:t xml:space="preserve"> </w:t>
      </w:r>
      <w:r w:rsidR="00DD5EB7" w:rsidRPr="0012514B">
        <w:rPr>
          <w:rFonts w:eastAsia="Cambria"/>
          <w:w w:val="105"/>
          <w:sz w:val="22"/>
          <w:szCs w:val="22"/>
        </w:rPr>
        <w:t>the</w:t>
      </w:r>
      <w:r w:rsidR="00DD5EB7" w:rsidRPr="00E41985">
        <w:rPr>
          <w:rFonts w:eastAsia="Cambria"/>
          <w:w w:val="105"/>
          <w:sz w:val="22"/>
          <w:szCs w:val="22"/>
        </w:rPr>
        <w:t xml:space="preserve"> </w:t>
      </w:r>
      <w:r w:rsidR="00DD5EB7" w:rsidRPr="0012514B">
        <w:rPr>
          <w:rFonts w:eastAsia="Cambria"/>
          <w:w w:val="105"/>
          <w:sz w:val="22"/>
          <w:szCs w:val="22"/>
        </w:rPr>
        <w:t>facilities</w:t>
      </w:r>
      <w:r w:rsidR="00DD5EB7" w:rsidRPr="00E41985">
        <w:rPr>
          <w:rFonts w:eastAsia="Cambria"/>
          <w:w w:val="105"/>
          <w:sz w:val="22"/>
          <w:szCs w:val="22"/>
        </w:rPr>
        <w:t xml:space="preserve"> </w:t>
      </w:r>
      <w:r w:rsidR="00DD5EB7" w:rsidRPr="0012514B">
        <w:rPr>
          <w:rFonts w:eastAsia="Cambria"/>
          <w:w w:val="105"/>
          <w:sz w:val="22"/>
          <w:szCs w:val="22"/>
        </w:rPr>
        <w:t>offered</w:t>
      </w:r>
      <w:r w:rsidR="00DD5EB7" w:rsidRPr="00E41985">
        <w:rPr>
          <w:rFonts w:eastAsia="Cambria"/>
          <w:w w:val="105"/>
          <w:sz w:val="22"/>
          <w:szCs w:val="22"/>
        </w:rPr>
        <w:t xml:space="preserve"> </w:t>
      </w:r>
      <w:r w:rsidR="00DD5EB7" w:rsidRPr="0012514B">
        <w:rPr>
          <w:rFonts w:eastAsia="Cambria"/>
          <w:w w:val="105"/>
          <w:sz w:val="22"/>
          <w:szCs w:val="22"/>
        </w:rPr>
        <w:t>in</w:t>
      </w:r>
      <w:r w:rsidR="00DD5EB7" w:rsidRPr="00E41985">
        <w:rPr>
          <w:rFonts w:eastAsia="Cambria"/>
          <w:w w:val="105"/>
          <w:sz w:val="22"/>
          <w:szCs w:val="22"/>
        </w:rPr>
        <w:t xml:space="preserve"> </w:t>
      </w:r>
      <w:r w:rsidR="00DD5EB7" w:rsidRPr="0012514B">
        <w:rPr>
          <w:rFonts w:eastAsia="Cambria"/>
          <w:w w:val="105"/>
          <w:sz w:val="22"/>
          <w:szCs w:val="22"/>
        </w:rPr>
        <w:t>relation</w:t>
      </w:r>
      <w:r w:rsidR="00DD5EB7" w:rsidRPr="00E41985">
        <w:rPr>
          <w:rFonts w:eastAsia="Cambria"/>
          <w:w w:val="105"/>
          <w:sz w:val="22"/>
          <w:szCs w:val="22"/>
        </w:rPr>
        <w:t xml:space="preserve"> </w:t>
      </w:r>
      <w:r w:rsidR="00DD5EB7" w:rsidRPr="0012514B">
        <w:rPr>
          <w:rFonts w:eastAsia="Cambria"/>
          <w:w w:val="105"/>
          <w:sz w:val="22"/>
          <w:szCs w:val="22"/>
        </w:rPr>
        <w:t>to</w:t>
      </w:r>
      <w:r w:rsidR="00DD5EB7" w:rsidRPr="00E41985">
        <w:rPr>
          <w:rFonts w:eastAsia="Cambria"/>
          <w:w w:val="105"/>
          <w:sz w:val="22"/>
          <w:szCs w:val="22"/>
        </w:rPr>
        <w:t xml:space="preserve"> </w:t>
      </w:r>
      <w:r w:rsidR="00DD5EB7" w:rsidRPr="0012514B">
        <w:rPr>
          <w:rFonts w:eastAsia="Cambria"/>
          <w:w w:val="105"/>
          <w:sz w:val="22"/>
          <w:szCs w:val="22"/>
        </w:rPr>
        <w:t>the</w:t>
      </w:r>
      <w:r w:rsidR="00DD5EB7" w:rsidRPr="00E41985">
        <w:rPr>
          <w:rFonts w:eastAsia="Cambria"/>
          <w:w w:val="105"/>
          <w:sz w:val="22"/>
          <w:szCs w:val="22"/>
        </w:rPr>
        <w:t xml:space="preserve"> </w:t>
      </w:r>
      <w:r w:rsidR="00DD5EB7" w:rsidRPr="0012514B">
        <w:rPr>
          <w:rFonts w:eastAsia="Cambria"/>
          <w:w w:val="105"/>
          <w:sz w:val="22"/>
          <w:szCs w:val="22"/>
        </w:rPr>
        <w:t>environmental</w:t>
      </w:r>
      <w:r w:rsidR="00DD5EB7" w:rsidRPr="00E41985">
        <w:rPr>
          <w:rFonts w:eastAsia="Cambria"/>
          <w:w w:val="105"/>
          <w:sz w:val="22"/>
          <w:szCs w:val="22"/>
        </w:rPr>
        <w:t xml:space="preserve"> </w:t>
      </w:r>
      <w:r w:rsidR="00DD5EB7" w:rsidRPr="0012514B">
        <w:rPr>
          <w:rFonts w:eastAsia="Cambria"/>
          <w:w w:val="105"/>
          <w:sz w:val="22"/>
          <w:szCs w:val="22"/>
        </w:rPr>
        <w:t>and</w:t>
      </w:r>
      <w:r w:rsidR="00DD5EB7" w:rsidRPr="00E41985">
        <w:rPr>
          <w:rFonts w:eastAsia="Cambria"/>
          <w:w w:val="105"/>
          <w:sz w:val="22"/>
          <w:szCs w:val="22"/>
        </w:rPr>
        <w:t xml:space="preserve"> </w:t>
      </w:r>
      <w:r w:rsidR="00DD5EB7" w:rsidRPr="0012514B">
        <w:rPr>
          <w:rFonts w:eastAsia="Cambria"/>
          <w:w w:val="105"/>
          <w:sz w:val="22"/>
          <w:szCs w:val="22"/>
        </w:rPr>
        <w:t>climatic</w:t>
      </w:r>
      <w:r w:rsidR="00DD5EB7" w:rsidRPr="00E41985">
        <w:rPr>
          <w:rFonts w:eastAsia="Cambria"/>
          <w:w w:val="105"/>
          <w:sz w:val="22"/>
          <w:szCs w:val="22"/>
        </w:rPr>
        <w:t xml:space="preserve"> </w:t>
      </w:r>
      <w:r w:rsidR="00DD5EB7" w:rsidRPr="0012514B">
        <w:rPr>
          <w:rFonts w:eastAsia="Cambria"/>
          <w:w w:val="105"/>
          <w:sz w:val="22"/>
          <w:szCs w:val="22"/>
        </w:rPr>
        <w:t>conditions</w:t>
      </w:r>
      <w:r w:rsidR="00DD5EB7" w:rsidRPr="00E41985">
        <w:rPr>
          <w:rFonts w:eastAsia="Cambria"/>
          <w:w w:val="105"/>
          <w:sz w:val="22"/>
          <w:szCs w:val="22"/>
        </w:rPr>
        <w:t xml:space="preserve"> </w:t>
      </w:r>
      <w:r w:rsidR="00DD5EB7" w:rsidRPr="0012514B">
        <w:rPr>
          <w:rFonts w:eastAsia="Cambria"/>
          <w:w w:val="105"/>
          <w:sz w:val="22"/>
          <w:szCs w:val="22"/>
        </w:rPr>
        <w:t>prevailing</w:t>
      </w:r>
      <w:r w:rsidR="005E1A01">
        <w:rPr>
          <w:rFonts w:eastAsia="Cambria"/>
          <w:w w:val="105"/>
          <w:sz w:val="22"/>
          <w:szCs w:val="22"/>
        </w:rPr>
        <w:t xml:space="preserve"> </w:t>
      </w:r>
      <w:r w:rsidR="00DD5EB7" w:rsidRPr="0012514B">
        <w:rPr>
          <w:rFonts w:eastAsia="Cambria"/>
          <w:w w:val="105"/>
          <w:sz w:val="22"/>
          <w:szCs w:val="22"/>
        </w:rPr>
        <w:t>at the site; and quality, function and operation of any process</w:t>
      </w:r>
      <w:r w:rsidR="00DD5EB7" w:rsidRPr="00E41985">
        <w:rPr>
          <w:rFonts w:eastAsia="Cambria"/>
          <w:w w:val="105"/>
          <w:sz w:val="22"/>
          <w:szCs w:val="22"/>
        </w:rPr>
        <w:t xml:space="preserve"> </w:t>
      </w:r>
      <w:r w:rsidR="00DD5EB7" w:rsidRPr="0012514B">
        <w:rPr>
          <w:rFonts w:eastAsia="Cambria"/>
          <w:w w:val="105"/>
          <w:sz w:val="22"/>
          <w:szCs w:val="22"/>
        </w:rPr>
        <w:t>control concept included in the bid. The bid that does not meet</w:t>
      </w:r>
      <w:r w:rsidR="00DD5EB7" w:rsidRPr="00E41985">
        <w:rPr>
          <w:rFonts w:eastAsia="Cambria"/>
          <w:w w:val="105"/>
          <w:sz w:val="22"/>
          <w:szCs w:val="22"/>
        </w:rPr>
        <w:t xml:space="preserve"> minimum acceptable standards of completeness, consistency and </w:t>
      </w:r>
      <w:r w:rsidR="00DD5EB7" w:rsidRPr="0012514B">
        <w:rPr>
          <w:rFonts w:eastAsia="Cambria"/>
          <w:w w:val="105"/>
          <w:sz w:val="22"/>
          <w:szCs w:val="22"/>
        </w:rPr>
        <w:t>detail will be</w:t>
      </w:r>
      <w:r w:rsidR="00DD5EB7" w:rsidRPr="00E41985">
        <w:rPr>
          <w:rFonts w:eastAsia="Cambria"/>
          <w:w w:val="105"/>
          <w:sz w:val="22"/>
          <w:szCs w:val="22"/>
        </w:rPr>
        <w:t xml:space="preserve"> </w:t>
      </w:r>
      <w:r w:rsidR="00DD5EB7" w:rsidRPr="0012514B">
        <w:rPr>
          <w:rFonts w:eastAsia="Cambria"/>
          <w:w w:val="105"/>
          <w:sz w:val="22"/>
          <w:szCs w:val="22"/>
        </w:rPr>
        <w:t>rejected</w:t>
      </w:r>
      <w:r w:rsidR="00DD5EB7" w:rsidRPr="00E41985">
        <w:rPr>
          <w:rFonts w:eastAsia="Cambria"/>
          <w:w w:val="105"/>
          <w:sz w:val="22"/>
          <w:szCs w:val="22"/>
        </w:rPr>
        <w:t xml:space="preserve"> </w:t>
      </w:r>
      <w:r w:rsidR="00DD5EB7" w:rsidRPr="0012514B">
        <w:rPr>
          <w:rFonts w:eastAsia="Cambria"/>
          <w:w w:val="105"/>
          <w:sz w:val="22"/>
          <w:szCs w:val="22"/>
        </w:rPr>
        <w:t>for</w:t>
      </w:r>
      <w:r w:rsidR="00DD5EB7" w:rsidRPr="00E41985">
        <w:rPr>
          <w:rFonts w:eastAsia="Cambria"/>
          <w:w w:val="105"/>
          <w:sz w:val="22"/>
          <w:szCs w:val="22"/>
        </w:rPr>
        <w:t xml:space="preserve"> </w:t>
      </w:r>
      <w:r w:rsidR="00DD5EB7" w:rsidRPr="0012514B">
        <w:rPr>
          <w:rFonts w:eastAsia="Cambria"/>
          <w:w w:val="105"/>
          <w:sz w:val="22"/>
          <w:szCs w:val="22"/>
        </w:rPr>
        <w:t>non-responsiveness.</w:t>
      </w:r>
    </w:p>
    <w:p w:rsidR="002957DC" w:rsidRPr="0012514B" w:rsidRDefault="002957DC">
      <w:pPr>
        <w:widowControl w:val="0"/>
        <w:autoSpaceDE w:val="0"/>
        <w:autoSpaceDN w:val="0"/>
        <w:spacing w:before="5"/>
        <w:rPr>
          <w:rFonts w:eastAsia="Cambria"/>
          <w:sz w:val="22"/>
          <w:szCs w:val="22"/>
        </w:rPr>
      </w:pPr>
    </w:p>
    <w:p w:rsidR="002957DC" w:rsidRPr="0012514B" w:rsidRDefault="007C76D0">
      <w:pPr>
        <w:widowControl w:val="0"/>
        <w:numPr>
          <w:ilvl w:val="2"/>
          <w:numId w:val="11"/>
        </w:numPr>
        <w:tabs>
          <w:tab w:val="left" w:pos="1728"/>
          <w:tab w:val="left" w:pos="1729"/>
        </w:tabs>
        <w:autoSpaceDE w:val="0"/>
        <w:autoSpaceDN w:val="0"/>
        <w:ind w:hanging="541"/>
        <w:jc w:val="both"/>
        <w:rPr>
          <w:rFonts w:eastAsia="Cambria"/>
          <w:sz w:val="22"/>
          <w:szCs w:val="22"/>
        </w:rPr>
      </w:pPr>
      <w:r w:rsidRPr="0012514B">
        <w:rPr>
          <w:rFonts w:eastAsia="Cambria"/>
          <w:spacing w:val="-1"/>
          <w:w w:val="105"/>
          <w:sz w:val="22"/>
          <w:szCs w:val="22"/>
        </w:rPr>
        <w:t>achievement</w:t>
      </w:r>
      <w:r w:rsidRPr="0012514B">
        <w:rPr>
          <w:rFonts w:eastAsia="Cambria"/>
          <w:spacing w:val="-13"/>
          <w:w w:val="105"/>
          <w:sz w:val="22"/>
          <w:szCs w:val="22"/>
        </w:rPr>
        <w:t xml:space="preserve"> </w:t>
      </w:r>
      <w:r w:rsidRPr="0012514B">
        <w:rPr>
          <w:rFonts w:eastAsia="Cambria"/>
          <w:spacing w:val="-1"/>
          <w:w w:val="105"/>
          <w:sz w:val="22"/>
          <w:szCs w:val="22"/>
        </w:rPr>
        <w:t>of</w:t>
      </w:r>
      <w:r w:rsidRPr="0012514B">
        <w:rPr>
          <w:rFonts w:eastAsia="Cambria"/>
          <w:spacing w:val="-12"/>
          <w:w w:val="105"/>
          <w:sz w:val="22"/>
          <w:szCs w:val="22"/>
        </w:rPr>
        <w:t xml:space="preserve"> </w:t>
      </w:r>
      <w:r w:rsidRPr="0012514B">
        <w:rPr>
          <w:rFonts w:eastAsia="Cambria"/>
          <w:spacing w:val="-1"/>
          <w:w w:val="105"/>
          <w:sz w:val="22"/>
          <w:szCs w:val="22"/>
        </w:rPr>
        <w:t>specified</w:t>
      </w:r>
      <w:r w:rsidRPr="0012514B">
        <w:rPr>
          <w:rFonts w:eastAsia="Cambria"/>
          <w:spacing w:val="-13"/>
          <w:w w:val="105"/>
          <w:sz w:val="22"/>
          <w:szCs w:val="22"/>
        </w:rPr>
        <w:t xml:space="preserve"> </w:t>
      </w:r>
      <w:r w:rsidRPr="0012514B">
        <w:rPr>
          <w:rFonts w:eastAsia="Cambria"/>
          <w:spacing w:val="-1"/>
          <w:w w:val="105"/>
          <w:sz w:val="22"/>
          <w:szCs w:val="22"/>
        </w:rPr>
        <w:t>performance</w:t>
      </w:r>
      <w:r w:rsidRPr="0012514B">
        <w:rPr>
          <w:rFonts w:eastAsia="Cambria"/>
          <w:spacing w:val="-12"/>
          <w:w w:val="105"/>
          <w:sz w:val="22"/>
          <w:szCs w:val="22"/>
        </w:rPr>
        <w:t xml:space="preserve"> </w:t>
      </w:r>
      <w:r w:rsidRPr="0012514B">
        <w:rPr>
          <w:rFonts w:eastAsia="Cambria"/>
          <w:w w:val="105"/>
          <w:sz w:val="22"/>
          <w:szCs w:val="22"/>
        </w:rPr>
        <w:t>criteria</w:t>
      </w:r>
      <w:r w:rsidRPr="0012514B">
        <w:rPr>
          <w:rFonts w:eastAsia="Cambria"/>
          <w:spacing w:val="-12"/>
          <w:w w:val="105"/>
          <w:sz w:val="22"/>
          <w:szCs w:val="22"/>
        </w:rPr>
        <w:t xml:space="preserve"> </w:t>
      </w:r>
      <w:r w:rsidRPr="0012514B">
        <w:rPr>
          <w:rFonts w:eastAsia="Cambria"/>
          <w:w w:val="105"/>
          <w:sz w:val="22"/>
          <w:szCs w:val="22"/>
        </w:rPr>
        <w:t>by</w:t>
      </w:r>
      <w:r w:rsidRPr="0012514B">
        <w:rPr>
          <w:rFonts w:eastAsia="Cambria"/>
          <w:spacing w:val="-13"/>
          <w:w w:val="105"/>
          <w:sz w:val="22"/>
          <w:szCs w:val="22"/>
        </w:rPr>
        <w:t xml:space="preserve"> </w:t>
      </w:r>
      <w:r w:rsidRPr="0012514B">
        <w:rPr>
          <w:rFonts w:eastAsia="Cambria"/>
          <w:w w:val="105"/>
          <w:sz w:val="22"/>
          <w:szCs w:val="22"/>
        </w:rPr>
        <w:t>the</w:t>
      </w:r>
      <w:r w:rsidRPr="0012514B">
        <w:rPr>
          <w:rFonts w:eastAsia="Cambria"/>
          <w:spacing w:val="-12"/>
          <w:w w:val="105"/>
          <w:sz w:val="22"/>
          <w:szCs w:val="22"/>
        </w:rPr>
        <w:t xml:space="preserve"> </w:t>
      </w:r>
      <w:r w:rsidRPr="0012514B">
        <w:rPr>
          <w:rFonts w:eastAsia="Cambria"/>
          <w:w w:val="105"/>
          <w:sz w:val="22"/>
          <w:szCs w:val="22"/>
        </w:rPr>
        <w:t>facilities</w:t>
      </w:r>
    </w:p>
    <w:p w:rsidR="002957DC" w:rsidRPr="0012514B" w:rsidRDefault="002957DC">
      <w:pPr>
        <w:widowControl w:val="0"/>
        <w:autoSpaceDE w:val="0"/>
        <w:autoSpaceDN w:val="0"/>
        <w:spacing w:before="9"/>
        <w:rPr>
          <w:rFonts w:eastAsia="Cambria"/>
          <w:sz w:val="22"/>
          <w:szCs w:val="22"/>
        </w:rPr>
      </w:pPr>
    </w:p>
    <w:p w:rsidR="002957DC" w:rsidRPr="0012514B" w:rsidRDefault="007C76D0">
      <w:pPr>
        <w:widowControl w:val="0"/>
        <w:numPr>
          <w:ilvl w:val="2"/>
          <w:numId w:val="11"/>
        </w:numPr>
        <w:tabs>
          <w:tab w:val="left" w:pos="1729"/>
        </w:tabs>
        <w:autoSpaceDE w:val="0"/>
        <w:autoSpaceDN w:val="0"/>
        <w:spacing w:line="254" w:lineRule="auto"/>
        <w:ind w:right="245"/>
        <w:jc w:val="both"/>
        <w:rPr>
          <w:rFonts w:eastAsia="Cambria"/>
          <w:sz w:val="22"/>
          <w:szCs w:val="22"/>
        </w:rPr>
      </w:pPr>
      <w:r w:rsidRPr="0012514B">
        <w:rPr>
          <w:rFonts w:eastAsia="Cambria"/>
          <w:w w:val="105"/>
          <w:sz w:val="22"/>
          <w:szCs w:val="22"/>
        </w:rPr>
        <w:t>compliance</w:t>
      </w:r>
      <w:r w:rsidRPr="00E41985">
        <w:rPr>
          <w:rFonts w:eastAsia="Cambria"/>
          <w:w w:val="105"/>
          <w:sz w:val="22"/>
          <w:szCs w:val="22"/>
        </w:rPr>
        <w:t xml:space="preserve"> </w:t>
      </w:r>
      <w:r w:rsidRPr="0012514B">
        <w:rPr>
          <w:rFonts w:eastAsia="Cambria"/>
          <w:w w:val="105"/>
          <w:sz w:val="22"/>
          <w:szCs w:val="22"/>
        </w:rPr>
        <w:t>with</w:t>
      </w:r>
      <w:r w:rsidRPr="00E41985">
        <w:rPr>
          <w:rFonts w:eastAsia="Cambria"/>
          <w:w w:val="105"/>
          <w:sz w:val="22"/>
          <w:szCs w:val="22"/>
        </w:rPr>
        <w:t xml:space="preserve"> </w:t>
      </w:r>
      <w:r w:rsidRPr="0012514B">
        <w:rPr>
          <w:rFonts w:eastAsia="Cambria"/>
          <w:w w:val="105"/>
          <w:sz w:val="22"/>
          <w:szCs w:val="22"/>
        </w:rPr>
        <w:t>the</w:t>
      </w:r>
      <w:r w:rsidRPr="00E41985">
        <w:rPr>
          <w:rFonts w:eastAsia="Cambria"/>
          <w:w w:val="105"/>
          <w:sz w:val="22"/>
          <w:szCs w:val="22"/>
        </w:rPr>
        <w:t xml:space="preserve"> </w:t>
      </w:r>
      <w:r w:rsidRPr="0012514B">
        <w:rPr>
          <w:rFonts w:eastAsia="Cambria"/>
          <w:w w:val="105"/>
          <w:sz w:val="22"/>
          <w:szCs w:val="22"/>
        </w:rPr>
        <w:t>time</w:t>
      </w:r>
      <w:r w:rsidRPr="00E41985">
        <w:rPr>
          <w:rFonts w:eastAsia="Cambria"/>
          <w:w w:val="105"/>
          <w:sz w:val="22"/>
          <w:szCs w:val="22"/>
        </w:rPr>
        <w:t xml:space="preserve"> </w:t>
      </w:r>
      <w:r w:rsidRPr="0012514B">
        <w:rPr>
          <w:rFonts w:eastAsia="Cambria"/>
          <w:w w:val="105"/>
          <w:sz w:val="22"/>
          <w:szCs w:val="22"/>
        </w:rPr>
        <w:t>schedule</w:t>
      </w:r>
      <w:r w:rsidRPr="00E41985">
        <w:rPr>
          <w:rFonts w:eastAsia="Cambria"/>
          <w:w w:val="105"/>
          <w:sz w:val="22"/>
          <w:szCs w:val="22"/>
        </w:rPr>
        <w:t xml:space="preserve"> </w:t>
      </w:r>
      <w:r w:rsidRPr="0012514B">
        <w:rPr>
          <w:rFonts w:eastAsia="Cambria"/>
          <w:w w:val="105"/>
          <w:sz w:val="22"/>
          <w:szCs w:val="22"/>
        </w:rPr>
        <w:t>called</w:t>
      </w:r>
      <w:r w:rsidRPr="00E41985">
        <w:rPr>
          <w:rFonts w:eastAsia="Cambria"/>
          <w:w w:val="105"/>
          <w:sz w:val="22"/>
          <w:szCs w:val="22"/>
        </w:rPr>
        <w:t xml:space="preserve"> </w:t>
      </w:r>
      <w:r w:rsidRPr="0012514B">
        <w:rPr>
          <w:rFonts w:eastAsia="Cambria"/>
          <w:w w:val="105"/>
          <w:sz w:val="22"/>
          <w:szCs w:val="22"/>
        </w:rPr>
        <w:t>for</w:t>
      </w:r>
      <w:r w:rsidRPr="00E41985">
        <w:rPr>
          <w:rFonts w:eastAsia="Cambria"/>
          <w:w w:val="105"/>
          <w:sz w:val="22"/>
          <w:szCs w:val="22"/>
        </w:rPr>
        <w:t xml:space="preserve"> </w:t>
      </w:r>
      <w:r w:rsidRPr="0012514B">
        <w:rPr>
          <w:rFonts w:eastAsia="Cambria"/>
          <w:w w:val="105"/>
          <w:sz w:val="22"/>
          <w:szCs w:val="22"/>
        </w:rPr>
        <w:t>in</w:t>
      </w:r>
      <w:r w:rsidRPr="00E41985">
        <w:rPr>
          <w:rFonts w:eastAsia="Cambria"/>
          <w:w w:val="105"/>
          <w:sz w:val="22"/>
          <w:szCs w:val="22"/>
        </w:rPr>
        <w:t xml:space="preserve"> </w:t>
      </w:r>
      <w:r w:rsidRPr="0012514B">
        <w:rPr>
          <w:rFonts w:eastAsia="Cambria"/>
          <w:w w:val="105"/>
          <w:sz w:val="22"/>
          <w:szCs w:val="22"/>
        </w:rPr>
        <w:t>the</w:t>
      </w:r>
      <w:r w:rsidRPr="00E41985">
        <w:rPr>
          <w:rFonts w:eastAsia="Cambria"/>
          <w:w w:val="105"/>
          <w:sz w:val="22"/>
          <w:szCs w:val="22"/>
        </w:rPr>
        <w:t xml:space="preserve"> corresponding Appendix </w:t>
      </w:r>
      <w:r w:rsidRPr="0012514B">
        <w:rPr>
          <w:rFonts w:eastAsia="Cambria"/>
          <w:w w:val="105"/>
          <w:sz w:val="22"/>
          <w:szCs w:val="22"/>
        </w:rPr>
        <w:t>to</w:t>
      </w:r>
      <w:r w:rsidRPr="00E41985">
        <w:rPr>
          <w:rFonts w:eastAsia="Cambria"/>
          <w:w w:val="105"/>
          <w:sz w:val="22"/>
          <w:szCs w:val="22"/>
        </w:rPr>
        <w:t xml:space="preserve"> </w:t>
      </w:r>
      <w:r w:rsidRPr="0012514B">
        <w:rPr>
          <w:rFonts w:eastAsia="Cambria"/>
          <w:w w:val="105"/>
          <w:sz w:val="22"/>
          <w:szCs w:val="22"/>
        </w:rPr>
        <w:t>the</w:t>
      </w:r>
      <w:r w:rsidRPr="00E41985">
        <w:rPr>
          <w:rFonts w:eastAsia="Cambria"/>
          <w:w w:val="105"/>
          <w:sz w:val="22"/>
          <w:szCs w:val="22"/>
        </w:rPr>
        <w:t xml:space="preserve"> </w:t>
      </w:r>
      <w:r w:rsidRPr="0012514B">
        <w:rPr>
          <w:rFonts w:eastAsia="Cambria"/>
          <w:w w:val="105"/>
          <w:sz w:val="22"/>
          <w:szCs w:val="22"/>
        </w:rPr>
        <w:t>Form</w:t>
      </w:r>
      <w:r w:rsidRPr="00E41985">
        <w:rPr>
          <w:rFonts w:eastAsia="Cambria"/>
          <w:w w:val="105"/>
          <w:sz w:val="22"/>
          <w:szCs w:val="22"/>
        </w:rPr>
        <w:t xml:space="preserve"> </w:t>
      </w:r>
      <w:r w:rsidRPr="0012514B">
        <w:rPr>
          <w:rFonts w:eastAsia="Cambria"/>
          <w:w w:val="105"/>
          <w:sz w:val="22"/>
          <w:szCs w:val="22"/>
        </w:rPr>
        <w:t>of</w:t>
      </w:r>
      <w:r w:rsidRPr="00E41985">
        <w:rPr>
          <w:rFonts w:eastAsia="Cambria"/>
          <w:w w:val="105"/>
          <w:sz w:val="22"/>
          <w:szCs w:val="22"/>
        </w:rPr>
        <w:t xml:space="preserve"> </w:t>
      </w:r>
      <w:r w:rsidRPr="0012514B">
        <w:rPr>
          <w:rFonts w:eastAsia="Cambria"/>
          <w:w w:val="105"/>
          <w:sz w:val="22"/>
          <w:szCs w:val="22"/>
        </w:rPr>
        <w:t>Contract</w:t>
      </w:r>
      <w:r w:rsidRPr="00E41985">
        <w:rPr>
          <w:rFonts w:eastAsia="Cambria"/>
          <w:w w:val="105"/>
          <w:sz w:val="22"/>
          <w:szCs w:val="22"/>
        </w:rPr>
        <w:t xml:space="preserve"> </w:t>
      </w:r>
      <w:r w:rsidRPr="0012514B">
        <w:rPr>
          <w:rFonts w:eastAsia="Cambria"/>
          <w:w w:val="105"/>
          <w:sz w:val="22"/>
          <w:szCs w:val="22"/>
        </w:rPr>
        <w:t>Agreement and evidenced as needed in a milestone</w:t>
      </w:r>
      <w:r w:rsidRPr="00E41985">
        <w:rPr>
          <w:rFonts w:eastAsia="Cambria"/>
          <w:w w:val="105"/>
          <w:sz w:val="22"/>
          <w:szCs w:val="22"/>
        </w:rPr>
        <w:t xml:space="preserve"> schedule </w:t>
      </w:r>
      <w:r w:rsidRPr="0012514B">
        <w:rPr>
          <w:rFonts w:eastAsia="Cambria"/>
          <w:w w:val="105"/>
          <w:sz w:val="22"/>
          <w:szCs w:val="22"/>
        </w:rPr>
        <w:t>provided</w:t>
      </w:r>
      <w:r w:rsidRPr="00E41985">
        <w:rPr>
          <w:rFonts w:eastAsia="Cambria"/>
          <w:w w:val="105"/>
          <w:sz w:val="22"/>
          <w:szCs w:val="22"/>
        </w:rPr>
        <w:t xml:space="preserve"> </w:t>
      </w:r>
      <w:r w:rsidRPr="0012514B">
        <w:rPr>
          <w:rFonts w:eastAsia="Cambria"/>
          <w:w w:val="105"/>
          <w:sz w:val="22"/>
          <w:szCs w:val="22"/>
        </w:rPr>
        <w:t>in</w:t>
      </w:r>
      <w:r w:rsidRPr="00E41985">
        <w:rPr>
          <w:rFonts w:eastAsia="Cambria"/>
          <w:w w:val="105"/>
          <w:sz w:val="22"/>
          <w:szCs w:val="22"/>
        </w:rPr>
        <w:t xml:space="preserve"> </w:t>
      </w:r>
      <w:r w:rsidRPr="0012514B">
        <w:rPr>
          <w:rFonts w:eastAsia="Cambria"/>
          <w:w w:val="105"/>
          <w:sz w:val="22"/>
          <w:szCs w:val="22"/>
        </w:rPr>
        <w:t>the</w:t>
      </w:r>
      <w:r w:rsidRPr="00E41985">
        <w:rPr>
          <w:rFonts w:eastAsia="Cambria"/>
          <w:w w:val="105"/>
          <w:sz w:val="22"/>
          <w:szCs w:val="22"/>
        </w:rPr>
        <w:t xml:space="preserve"> </w:t>
      </w:r>
      <w:r w:rsidRPr="0012514B">
        <w:rPr>
          <w:rFonts w:eastAsia="Cambria"/>
          <w:w w:val="105"/>
          <w:sz w:val="22"/>
          <w:szCs w:val="22"/>
        </w:rPr>
        <w:t>bid;</w:t>
      </w:r>
    </w:p>
    <w:p w:rsidR="003933C3" w:rsidRPr="0012514B" w:rsidRDefault="003933C3" w:rsidP="003933C3">
      <w:pPr>
        <w:widowControl w:val="0"/>
        <w:tabs>
          <w:tab w:val="left" w:pos="1729"/>
        </w:tabs>
        <w:autoSpaceDE w:val="0"/>
        <w:autoSpaceDN w:val="0"/>
        <w:spacing w:line="254" w:lineRule="auto"/>
        <w:ind w:right="245"/>
        <w:rPr>
          <w:rFonts w:eastAsia="Cambria"/>
          <w:sz w:val="22"/>
          <w:szCs w:val="22"/>
        </w:rPr>
      </w:pPr>
    </w:p>
    <w:p w:rsidR="002957DC" w:rsidRPr="0012514B" w:rsidRDefault="007C76D0">
      <w:pPr>
        <w:widowControl w:val="0"/>
        <w:autoSpaceDE w:val="0"/>
        <w:autoSpaceDN w:val="0"/>
        <w:ind w:left="1728"/>
        <w:jc w:val="both"/>
        <w:rPr>
          <w:rFonts w:eastAsia="Cambria"/>
          <w:sz w:val="22"/>
          <w:szCs w:val="22"/>
        </w:rPr>
      </w:pPr>
      <w:r w:rsidRPr="0012514B">
        <w:rPr>
          <w:rFonts w:eastAsia="Cambria"/>
          <w:b/>
          <w:spacing w:val="-1"/>
          <w:w w:val="105"/>
          <w:sz w:val="22"/>
          <w:szCs w:val="22"/>
        </w:rPr>
        <w:t>Time</w:t>
      </w:r>
      <w:r w:rsidRPr="0012514B">
        <w:rPr>
          <w:rFonts w:eastAsia="Cambria"/>
          <w:b/>
          <w:spacing w:val="-12"/>
          <w:w w:val="105"/>
          <w:sz w:val="22"/>
          <w:szCs w:val="22"/>
        </w:rPr>
        <w:t xml:space="preserve"> </w:t>
      </w:r>
      <w:r w:rsidRPr="0012514B">
        <w:rPr>
          <w:rFonts w:eastAsia="Cambria"/>
          <w:b/>
          <w:spacing w:val="-1"/>
          <w:w w:val="105"/>
          <w:sz w:val="22"/>
          <w:szCs w:val="22"/>
        </w:rPr>
        <w:t>schedule</w:t>
      </w:r>
      <w:r w:rsidRPr="0012514B">
        <w:rPr>
          <w:rFonts w:eastAsia="Cambria"/>
          <w:spacing w:val="-11"/>
          <w:w w:val="105"/>
          <w:sz w:val="22"/>
          <w:szCs w:val="22"/>
        </w:rPr>
        <w:t xml:space="preserve"> </w:t>
      </w:r>
      <w:r w:rsidRPr="0012514B">
        <w:rPr>
          <w:rFonts w:eastAsia="Cambria"/>
          <w:spacing w:val="-1"/>
          <w:w w:val="105"/>
          <w:sz w:val="22"/>
          <w:szCs w:val="22"/>
        </w:rPr>
        <w:t>(program</w:t>
      </w:r>
      <w:r w:rsidRPr="0012514B">
        <w:rPr>
          <w:rFonts w:eastAsia="Cambria"/>
          <w:spacing w:val="-13"/>
          <w:w w:val="105"/>
          <w:sz w:val="22"/>
          <w:szCs w:val="22"/>
        </w:rPr>
        <w:t xml:space="preserve"> </w:t>
      </w:r>
      <w:r w:rsidRPr="0012514B">
        <w:rPr>
          <w:rFonts w:eastAsia="Cambria"/>
          <w:w w:val="105"/>
          <w:sz w:val="22"/>
          <w:szCs w:val="22"/>
        </w:rPr>
        <w:t>of</w:t>
      </w:r>
      <w:r w:rsidRPr="0012514B">
        <w:rPr>
          <w:rFonts w:eastAsia="Cambria"/>
          <w:spacing w:val="-11"/>
          <w:w w:val="105"/>
          <w:sz w:val="22"/>
          <w:szCs w:val="22"/>
        </w:rPr>
        <w:t xml:space="preserve"> </w:t>
      </w:r>
      <w:r w:rsidRPr="0012514B">
        <w:rPr>
          <w:rFonts w:eastAsia="Cambria"/>
          <w:w w:val="105"/>
          <w:sz w:val="22"/>
          <w:szCs w:val="22"/>
        </w:rPr>
        <w:t>performance)</w:t>
      </w:r>
    </w:p>
    <w:p w:rsidR="002957DC" w:rsidRPr="0012514B" w:rsidRDefault="002957DC">
      <w:pPr>
        <w:widowControl w:val="0"/>
        <w:autoSpaceDE w:val="0"/>
        <w:autoSpaceDN w:val="0"/>
        <w:spacing w:before="11"/>
        <w:rPr>
          <w:rFonts w:eastAsia="Cambria"/>
          <w:sz w:val="22"/>
          <w:szCs w:val="22"/>
        </w:rPr>
      </w:pPr>
    </w:p>
    <w:p w:rsidR="002957DC" w:rsidRPr="008011BD" w:rsidRDefault="007C76D0">
      <w:pPr>
        <w:widowControl w:val="0"/>
        <w:autoSpaceDE w:val="0"/>
        <w:autoSpaceDN w:val="0"/>
        <w:spacing w:line="249" w:lineRule="auto"/>
        <w:ind w:left="1728" w:right="241"/>
        <w:jc w:val="both"/>
        <w:rPr>
          <w:rFonts w:eastAsia="Cambria"/>
          <w:b/>
          <w:sz w:val="22"/>
          <w:szCs w:val="22"/>
        </w:rPr>
      </w:pPr>
      <w:r w:rsidRPr="0012514B">
        <w:rPr>
          <w:rFonts w:eastAsia="Cambria"/>
          <w:w w:val="105"/>
          <w:sz w:val="22"/>
          <w:szCs w:val="22"/>
        </w:rPr>
        <w:t>The plant and equipment covered by this bidding shall have the</w:t>
      </w:r>
      <w:r w:rsidRPr="00E41985">
        <w:rPr>
          <w:rFonts w:eastAsia="Cambria"/>
          <w:w w:val="105"/>
          <w:sz w:val="22"/>
          <w:szCs w:val="22"/>
        </w:rPr>
        <w:t xml:space="preserve"> </w:t>
      </w:r>
      <w:r w:rsidRPr="0012514B">
        <w:rPr>
          <w:rFonts w:eastAsia="Cambria"/>
          <w:w w:val="105"/>
          <w:sz w:val="22"/>
          <w:szCs w:val="22"/>
        </w:rPr>
        <w:t>‘Taking</w:t>
      </w:r>
      <w:r w:rsidRPr="00E41985">
        <w:rPr>
          <w:rFonts w:eastAsia="Cambria"/>
          <w:w w:val="105"/>
          <w:sz w:val="22"/>
          <w:szCs w:val="22"/>
        </w:rPr>
        <w:t xml:space="preserve"> </w:t>
      </w:r>
      <w:r w:rsidRPr="0012514B">
        <w:rPr>
          <w:rFonts w:eastAsia="Cambria"/>
          <w:w w:val="105"/>
          <w:sz w:val="22"/>
          <w:szCs w:val="22"/>
        </w:rPr>
        <w:t>Over’</w:t>
      </w:r>
      <w:r w:rsidRPr="00E41985">
        <w:rPr>
          <w:rFonts w:eastAsia="Cambria"/>
          <w:w w:val="105"/>
          <w:sz w:val="22"/>
          <w:szCs w:val="22"/>
        </w:rPr>
        <w:t xml:space="preserve"> </w:t>
      </w:r>
      <w:r w:rsidRPr="0012514B">
        <w:rPr>
          <w:rFonts w:eastAsia="Cambria"/>
          <w:w w:val="105"/>
          <w:sz w:val="22"/>
          <w:szCs w:val="22"/>
        </w:rPr>
        <w:t>by</w:t>
      </w:r>
      <w:r w:rsidRPr="00E41985">
        <w:rPr>
          <w:rFonts w:eastAsia="Cambria"/>
          <w:w w:val="105"/>
          <w:sz w:val="22"/>
          <w:szCs w:val="22"/>
        </w:rPr>
        <w:t xml:space="preserve"> </w:t>
      </w:r>
      <w:r w:rsidRPr="0012514B">
        <w:rPr>
          <w:rFonts w:eastAsia="Cambria"/>
          <w:w w:val="105"/>
          <w:sz w:val="22"/>
          <w:szCs w:val="22"/>
        </w:rPr>
        <w:t>the</w:t>
      </w:r>
      <w:r w:rsidRPr="00E41985">
        <w:rPr>
          <w:rFonts w:eastAsia="Cambria"/>
          <w:w w:val="105"/>
          <w:sz w:val="22"/>
          <w:szCs w:val="22"/>
        </w:rPr>
        <w:t xml:space="preserve"> </w:t>
      </w:r>
      <w:r w:rsidRPr="0012514B">
        <w:rPr>
          <w:rFonts w:eastAsia="Cambria"/>
          <w:w w:val="105"/>
          <w:sz w:val="22"/>
          <w:szCs w:val="22"/>
        </w:rPr>
        <w:t>Employer</w:t>
      </w:r>
      <w:r w:rsidRPr="00E41985">
        <w:rPr>
          <w:rFonts w:eastAsia="Cambria"/>
          <w:w w:val="105"/>
          <w:sz w:val="22"/>
          <w:szCs w:val="22"/>
        </w:rPr>
        <w:t xml:space="preserve"> </w:t>
      </w:r>
      <w:r w:rsidRPr="0012514B">
        <w:rPr>
          <w:rFonts w:eastAsia="Cambria"/>
          <w:w w:val="105"/>
          <w:sz w:val="22"/>
          <w:szCs w:val="22"/>
        </w:rPr>
        <w:t>after</w:t>
      </w:r>
      <w:r w:rsidRPr="00E41985">
        <w:rPr>
          <w:rFonts w:eastAsia="Cambria"/>
          <w:w w:val="105"/>
          <w:sz w:val="22"/>
          <w:szCs w:val="22"/>
        </w:rPr>
        <w:t xml:space="preserve"> </w:t>
      </w:r>
      <w:r w:rsidRPr="0012514B">
        <w:rPr>
          <w:rFonts w:eastAsia="Cambria"/>
          <w:w w:val="105"/>
          <w:sz w:val="22"/>
          <w:szCs w:val="22"/>
        </w:rPr>
        <w:t>successful</w:t>
      </w:r>
      <w:r w:rsidRPr="00E41985">
        <w:rPr>
          <w:rFonts w:eastAsia="Cambria"/>
          <w:w w:val="105"/>
          <w:sz w:val="22"/>
          <w:szCs w:val="22"/>
        </w:rPr>
        <w:t xml:space="preserve"> </w:t>
      </w:r>
      <w:r w:rsidRPr="0012514B">
        <w:rPr>
          <w:rFonts w:eastAsia="Cambria"/>
          <w:w w:val="105"/>
          <w:sz w:val="22"/>
          <w:szCs w:val="22"/>
        </w:rPr>
        <w:t>Completion</w:t>
      </w:r>
      <w:r w:rsidRPr="00E41985">
        <w:rPr>
          <w:rFonts w:eastAsia="Cambria"/>
          <w:w w:val="105"/>
          <w:sz w:val="22"/>
          <w:szCs w:val="22"/>
        </w:rPr>
        <w:t xml:space="preserve"> </w:t>
      </w:r>
      <w:r w:rsidRPr="0012514B">
        <w:rPr>
          <w:rFonts w:eastAsia="Cambria"/>
          <w:w w:val="105"/>
          <w:sz w:val="22"/>
          <w:szCs w:val="22"/>
        </w:rPr>
        <w:t>within</w:t>
      </w:r>
      <w:r w:rsidRPr="00E41985">
        <w:rPr>
          <w:rFonts w:eastAsia="Cambria"/>
          <w:w w:val="105"/>
          <w:sz w:val="22"/>
          <w:szCs w:val="22"/>
        </w:rPr>
        <w:t xml:space="preserve"> </w:t>
      </w:r>
      <w:r w:rsidRPr="0012514B">
        <w:rPr>
          <w:rFonts w:eastAsia="Cambria"/>
          <w:w w:val="105"/>
          <w:sz w:val="22"/>
          <w:szCs w:val="22"/>
        </w:rPr>
        <w:t>the</w:t>
      </w:r>
      <w:r w:rsidRPr="00E41985">
        <w:rPr>
          <w:rFonts w:eastAsia="Cambria"/>
          <w:w w:val="105"/>
          <w:sz w:val="22"/>
          <w:szCs w:val="22"/>
        </w:rPr>
        <w:t xml:space="preserve"> </w:t>
      </w:r>
      <w:r w:rsidRPr="0012514B">
        <w:rPr>
          <w:rFonts w:eastAsia="Cambria"/>
          <w:w w:val="105"/>
          <w:sz w:val="22"/>
          <w:szCs w:val="22"/>
        </w:rPr>
        <w:t>period</w:t>
      </w:r>
      <w:r w:rsidRPr="00E41985">
        <w:rPr>
          <w:rFonts w:eastAsia="Cambria"/>
          <w:w w:val="105"/>
          <w:sz w:val="22"/>
          <w:szCs w:val="22"/>
        </w:rPr>
        <w:t xml:space="preserve"> </w:t>
      </w:r>
      <w:r w:rsidRPr="0012514B">
        <w:rPr>
          <w:rFonts w:eastAsia="Cambria"/>
          <w:w w:val="105"/>
          <w:sz w:val="22"/>
          <w:szCs w:val="22"/>
        </w:rPr>
        <w:t>specified</w:t>
      </w:r>
      <w:r w:rsidRPr="00E41985">
        <w:rPr>
          <w:rFonts w:eastAsia="Cambria"/>
          <w:w w:val="105"/>
          <w:sz w:val="22"/>
          <w:szCs w:val="22"/>
        </w:rPr>
        <w:t xml:space="preserve"> </w:t>
      </w:r>
      <w:r w:rsidRPr="0012514B">
        <w:rPr>
          <w:rFonts w:eastAsia="Cambria"/>
          <w:w w:val="105"/>
          <w:sz w:val="22"/>
          <w:szCs w:val="22"/>
        </w:rPr>
        <w:t>in</w:t>
      </w:r>
      <w:r w:rsidRPr="0012514B">
        <w:rPr>
          <w:rFonts w:eastAsia="Cambria"/>
          <w:spacing w:val="-7"/>
          <w:w w:val="105"/>
          <w:sz w:val="22"/>
          <w:szCs w:val="22"/>
        </w:rPr>
        <w:t xml:space="preserve"> </w:t>
      </w:r>
      <w:r w:rsidRPr="0012514B">
        <w:rPr>
          <w:rFonts w:eastAsia="Cambria"/>
          <w:b/>
          <w:w w:val="105"/>
          <w:sz w:val="22"/>
          <w:szCs w:val="22"/>
        </w:rPr>
        <w:t>BDS</w:t>
      </w:r>
      <w:r w:rsidRPr="0012514B">
        <w:rPr>
          <w:rFonts w:eastAsia="Cambria"/>
          <w:w w:val="105"/>
          <w:sz w:val="22"/>
          <w:szCs w:val="22"/>
        </w:rPr>
        <w:t>.</w:t>
      </w:r>
      <w:r w:rsidRPr="0012514B">
        <w:rPr>
          <w:rFonts w:eastAsia="Cambria"/>
          <w:spacing w:val="-9"/>
          <w:w w:val="105"/>
          <w:sz w:val="22"/>
          <w:szCs w:val="22"/>
        </w:rPr>
        <w:t xml:space="preserve"> </w:t>
      </w:r>
      <w:r w:rsidRPr="0012514B">
        <w:rPr>
          <w:rFonts w:eastAsia="Cambria"/>
          <w:w w:val="105"/>
          <w:sz w:val="22"/>
          <w:szCs w:val="22"/>
        </w:rPr>
        <w:t>Bidders</w:t>
      </w:r>
      <w:r w:rsidRPr="00E41985">
        <w:rPr>
          <w:rFonts w:eastAsia="Cambria"/>
          <w:w w:val="105"/>
          <w:sz w:val="22"/>
          <w:szCs w:val="22"/>
        </w:rPr>
        <w:t xml:space="preserve"> </w:t>
      </w:r>
      <w:r w:rsidRPr="0012514B">
        <w:rPr>
          <w:rFonts w:eastAsia="Cambria"/>
          <w:w w:val="105"/>
          <w:sz w:val="22"/>
          <w:szCs w:val="22"/>
        </w:rPr>
        <w:t>are</w:t>
      </w:r>
      <w:r w:rsidRPr="00E41985">
        <w:rPr>
          <w:rFonts w:eastAsia="Cambria"/>
          <w:w w:val="105"/>
          <w:sz w:val="22"/>
          <w:szCs w:val="22"/>
        </w:rPr>
        <w:t xml:space="preserve"> </w:t>
      </w:r>
      <w:r w:rsidRPr="0012514B">
        <w:rPr>
          <w:rFonts w:eastAsia="Cambria"/>
          <w:w w:val="105"/>
          <w:sz w:val="22"/>
          <w:szCs w:val="22"/>
        </w:rPr>
        <w:t>required</w:t>
      </w:r>
      <w:r w:rsidRPr="00E41985">
        <w:rPr>
          <w:rFonts w:eastAsia="Cambria"/>
          <w:w w:val="105"/>
          <w:sz w:val="22"/>
          <w:szCs w:val="22"/>
        </w:rPr>
        <w:t xml:space="preserve"> </w:t>
      </w:r>
      <w:r w:rsidRPr="0012514B">
        <w:rPr>
          <w:rFonts w:eastAsia="Cambria"/>
          <w:w w:val="105"/>
          <w:sz w:val="22"/>
          <w:szCs w:val="22"/>
        </w:rPr>
        <w:t>to</w:t>
      </w:r>
      <w:r w:rsidRPr="00E41985">
        <w:rPr>
          <w:rFonts w:eastAsia="Cambria"/>
          <w:w w:val="105"/>
          <w:sz w:val="22"/>
          <w:szCs w:val="22"/>
        </w:rPr>
        <w:t xml:space="preserve"> </w:t>
      </w:r>
      <w:r w:rsidRPr="0012514B">
        <w:rPr>
          <w:rFonts w:eastAsia="Cambria"/>
          <w:w w:val="105"/>
          <w:sz w:val="22"/>
          <w:szCs w:val="22"/>
        </w:rPr>
        <w:t>base</w:t>
      </w:r>
      <w:r w:rsidRPr="00E41985">
        <w:rPr>
          <w:rFonts w:eastAsia="Cambria"/>
          <w:w w:val="105"/>
          <w:sz w:val="22"/>
          <w:szCs w:val="22"/>
        </w:rPr>
        <w:t xml:space="preserve"> their prices on the time schedule given in </w:t>
      </w:r>
      <w:r w:rsidRPr="0012514B">
        <w:rPr>
          <w:rFonts w:eastAsia="Cambria"/>
          <w:b/>
          <w:i/>
          <w:sz w:val="22"/>
          <w:szCs w:val="22"/>
        </w:rPr>
        <w:t>Appendix 4</w:t>
      </w:r>
      <w:r w:rsidRPr="0012514B">
        <w:rPr>
          <w:rFonts w:eastAsia="Cambria"/>
          <w:sz w:val="22"/>
          <w:szCs w:val="22"/>
        </w:rPr>
        <w:t xml:space="preserve"> to the Form</w:t>
      </w:r>
      <w:r w:rsidRPr="0012514B">
        <w:rPr>
          <w:rFonts w:eastAsia="Cambria"/>
          <w:spacing w:val="1"/>
          <w:sz w:val="22"/>
          <w:szCs w:val="22"/>
        </w:rPr>
        <w:t xml:space="preserve"> </w:t>
      </w:r>
      <w:r w:rsidRPr="0012514B">
        <w:rPr>
          <w:rFonts w:eastAsia="Cambria"/>
          <w:w w:val="105"/>
          <w:sz w:val="22"/>
          <w:szCs w:val="22"/>
        </w:rPr>
        <w:t>of</w:t>
      </w:r>
      <w:r w:rsidRPr="0012514B">
        <w:rPr>
          <w:rFonts w:eastAsia="Cambria"/>
          <w:spacing w:val="1"/>
          <w:w w:val="105"/>
          <w:sz w:val="22"/>
          <w:szCs w:val="22"/>
        </w:rPr>
        <w:t xml:space="preserve"> </w:t>
      </w:r>
      <w:r w:rsidRPr="0012514B">
        <w:rPr>
          <w:rFonts w:eastAsia="Cambria"/>
          <w:w w:val="105"/>
          <w:sz w:val="22"/>
          <w:szCs w:val="22"/>
        </w:rPr>
        <w:t>Contract</w:t>
      </w:r>
      <w:r w:rsidRPr="0012514B">
        <w:rPr>
          <w:rFonts w:eastAsia="Cambria"/>
          <w:spacing w:val="1"/>
          <w:w w:val="105"/>
          <w:sz w:val="22"/>
          <w:szCs w:val="22"/>
        </w:rPr>
        <w:t xml:space="preserve"> </w:t>
      </w:r>
      <w:r w:rsidRPr="0012514B">
        <w:rPr>
          <w:rFonts w:eastAsia="Cambria"/>
          <w:w w:val="105"/>
          <w:sz w:val="22"/>
          <w:szCs w:val="22"/>
        </w:rPr>
        <w:t>Agreement</w:t>
      </w:r>
      <w:r w:rsidRPr="0012514B">
        <w:rPr>
          <w:rFonts w:eastAsia="Cambria"/>
          <w:spacing w:val="1"/>
          <w:w w:val="105"/>
          <w:sz w:val="22"/>
          <w:szCs w:val="22"/>
        </w:rPr>
        <w:t xml:space="preserve"> </w:t>
      </w:r>
      <w:r w:rsidRPr="0012514B">
        <w:rPr>
          <w:rFonts w:eastAsia="Cambria"/>
          <w:w w:val="105"/>
          <w:sz w:val="22"/>
          <w:szCs w:val="22"/>
        </w:rPr>
        <w:t>(</w:t>
      </w:r>
      <w:r w:rsidRPr="0012514B">
        <w:rPr>
          <w:rFonts w:eastAsia="Cambria"/>
          <w:b/>
          <w:w w:val="105"/>
          <w:sz w:val="22"/>
          <w:szCs w:val="22"/>
        </w:rPr>
        <w:t>Time</w:t>
      </w:r>
      <w:r w:rsidRPr="0012514B">
        <w:rPr>
          <w:rFonts w:eastAsia="Cambria"/>
          <w:b/>
          <w:spacing w:val="1"/>
          <w:w w:val="105"/>
          <w:sz w:val="22"/>
          <w:szCs w:val="22"/>
        </w:rPr>
        <w:t xml:space="preserve"> </w:t>
      </w:r>
      <w:r w:rsidRPr="0012514B">
        <w:rPr>
          <w:rFonts w:eastAsia="Cambria"/>
          <w:b/>
          <w:w w:val="105"/>
          <w:sz w:val="22"/>
          <w:szCs w:val="22"/>
        </w:rPr>
        <w:t>Schedule</w:t>
      </w:r>
      <w:r w:rsidRPr="0012514B">
        <w:rPr>
          <w:rFonts w:eastAsia="Cambria"/>
          <w:w w:val="105"/>
          <w:sz w:val="22"/>
          <w:szCs w:val="22"/>
        </w:rPr>
        <w:t>)</w:t>
      </w:r>
      <w:r w:rsidRPr="0012514B">
        <w:rPr>
          <w:rFonts w:eastAsia="Cambria"/>
          <w:spacing w:val="1"/>
          <w:w w:val="105"/>
          <w:sz w:val="22"/>
          <w:szCs w:val="22"/>
        </w:rPr>
        <w:t xml:space="preserve"> </w:t>
      </w:r>
      <w:r w:rsidRPr="0012514B">
        <w:rPr>
          <w:rFonts w:eastAsia="Cambria"/>
          <w:w w:val="105"/>
          <w:sz w:val="22"/>
          <w:szCs w:val="22"/>
        </w:rPr>
        <w:t>or,</w:t>
      </w:r>
      <w:r w:rsidRPr="00E41985">
        <w:rPr>
          <w:rFonts w:eastAsia="Cambria"/>
          <w:w w:val="105"/>
          <w:sz w:val="22"/>
          <w:szCs w:val="22"/>
        </w:rPr>
        <w:t xml:space="preserve"> </w:t>
      </w:r>
      <w:r w:rsidRPr="0012514B">
        <w:rPr>
          <w:rFonts w:eastAsia="Cambria"/>
          <w:w w:val="105"/>
          <w:sz w:val="22"/>
          <w:szCs w:val="22"/>
        </w:rPr>
        <w:t>where</w:t>
      </w:r>
      <w:r w:rsidRPr="00E41985">
        <w:rPr>
          <w:rFonts w:eastAsia="Cambria"/>
          <w:w w:val="105"/>
          <w:sz w:val="22"/>
          <w:szCs w:val="22"/>
        </w:rPr>
        <w:t xml:space="preserve"> </w:t>
      </w:r>
      <w:r w:rsidRPr="0012514B">
        <w:rPr>
          <w:rFonts w:eastAsia="Cambria"/>
          <w:w w:val="105"/>
          <w:sz w:val="22"/>
          <w:szCs w:val="22"/>
        </w:rPr>
        <w:t>no</w:t>
      </w:r>
      <w:r w:rsidRPr="00E41985">
        <w:rPr>
          <w:rFonts w:eastAsia="Cambria"/>
          <w:w w:val="105"/>
          <w:sz w:val="22"/>
          <w:szCs w:val="22"/>
        </w:rPr>
        <w:t xml:space="preserve"> </w:t>
      </w:r>
      <w:r w:rsidRPr="0012514B">
        <w:rPr>
          <w:rFonts w:eastAsia="Cambria"/>
          <w:w w:val="105"/>
          <w:sz w:val="22"/>
          <w:szCs w:val="22"/>
        </w:rPr>
        <w:t>time</w:t>
      </w:r>
      <w:r w:rsidRPr="00E41985">
        <w:rPr>
          <w:rFonts w:eastAsia="Cambria"/>
          <w:w w:val="105"/>
          <w:sz w:val="22"/>
          <w:szCs w:val="22"/>
        </w:rPr>
        <w:t xml:space="preserve"> </w:t>
      </w:r>
      <w:r w:rsidRPr="0012514B">
        <w:rPr>
          <w:rFonts w:eastAsia="Cambria"/>
          <w:w w:val="105"/>
          <w:sz w:val="22"/>
          <w:szCs w:val="22"/>
        </w:rPr>
        <w:t>schedule</w:t>
      </w:r>
      <w:r w:rsidRPr="00E41985">
        <w:rPr>
          <w:rFonts w:eastAsia="Cambria"/>
          <w:w w:val="105"/>
          <w:sz w:val="22"/>
          <w:szCs w:val="22"/>
        </w:rPr>
        <w:t xml:space="preserve"> </w:t>
      </w:r>
      <w:r w:rsidRPr="0012514B">
        <w:rPr>
          <w:rFonts w:eastAsia="Cambria"/>
          <w:w w:val="105"/>
          <w:sz w:val="22"/>
          <w:szCs w:val="22"/>
        </w:rPr>
        <w:t>is</w:t>
      </w:r>
      <w:r w:rsidRPr="00E41985">
        <w:rPr>
          <w:rFonts w:eastAsia="Cambria"/>
          <w:w w:val="105"/>
          <w:sz w:val="22"/>
          <w:szCs w:val="22"/>
        </w:rPr>
        <w:t xml:space="preserve"> </w:t>
      </w:r>
      <w:r w:rsidRPr="0012514B">
        <w:rPr>
          <w:rFonts w:eastAsia="Cambria"/>
          <w:w w:val="105"/>
          <w:sz w:val="22"/>
          <w:szCs w:val="22"/>
        </w:rPr>
        <w:t>given</w:t>
      </w:r>
      <w:r w:rsidRPr="00E41985">
        <w:rPr>
          <w:rFonts w:eastAsia="Cambria"/>
          <w:w w:val="105"/>
          <w:sz w:val="22"/>
          <w:szCs w:val="22"/>
        </w:rPr>
        <w:t xml:space="preserve"> </w:t>
      </w:r>
      <w:r w:rsidRPr="0012514B">
        <w:rPr>
          <w:rFonts w:eastAsia="Cambria"/>
          <w:w w:val="105"/>
          <w:sz w:val="22"/>
          <w:szCs w:val="22"/>
        </w:rPr>
        <w:t>in</w:t>
      </w:r>
      <w:r w:rsidRPr="0012514B">
        <w:rPr>
          <w:rFonts w:eastAsia="Cambria"/>
          <w:spacing w:val="-13"/>
          <w:w w:val="105"/>
          <w:sz w:val="22"/>
          <w:szCs w:val="22"/>
        </w:rPr>
        <w:t xml:space="preserve"> </w:t>
      </w:r>
      <w:r w:rsidRPr="0012514B">
        <w:rPr>
          <w:rFonts w:eastAsia="Cambria"/>
          <w:b/>
          <w:w w:val="105"/>
          <w:sz w:val="22"/>
          <w:szCs w:val="22"/>
        </w:rPr>
        <w:t>Appendix</w:t>
      </w:r>
      <w:r w:rsidRPr="0012514B">
        <w:rPr>
          <w:rFonts w:eastAsia="Cambria"/>
          <w:b/>
          <w:spacing w:val="-11"/>
          <w:w w:val="105"/>
          <w:sz w:val="22"/>
          <w:szCs w:val="22"/>
        </w:rPr>
        <w:t xml:space="preserve"> </w:t>
      </w:r>
      <w:r w:rsidRPr="0012514B">
        <w:rPr>
          <w:rFonts w:eastAsia="Cambria"/>
          <w:b/>
          <w:w w:val="105"/>
          <w:sz w:val="22"/>
          <w:szCs w:val="22"/>
        </w:rPr>
        <w:t>4</w:t>
      </w:r>
      <w:r w:rsidRPr="0012514B">
        <w:rPr>
          <w:rFonts w:eastAsia="Cambria"/>
          <w:w w:val="105"/>
          <w:sz w:val="22"/>
          <w:szCs w:val="22"/>
        </w:rPr>
        <w:t>,</w:t>
      </w:r>
      <w:r w:rsidRPr="0012514B">
        <w:rPr>
          <w:rFonts w:eastAsia="Cambria"/>
          <w:spacing w:val="-12"/>
          <w:w w:val="105"/>
          <w:sz w:val="22"/>
          <w:szCs w:val="22"/>
        </w:rPr>
        <w:t xml:space="preserve"> </w:t>
      </w:r>
      <w:r w:rsidRPr="0012514B">
        <w:rPr>
          <w:rFonts w:eastAsia="Cambria"/>
          <w:w w:val="105"/>
          <w:sz w:val="22"/>
          <w:szCs w:val="22"/>
        </w:rPr>
        <w:t>on</w:t>
      </w:r>
      <w:r w:rsidRPr="00E41985">
        <w:rPr>
          <w:rFonts w:eastAsia="Cambria"/>
          <w:w w:val="105"/>
          <w:sz w:val="22"/>
          <w:szCs w:val="22"/>
        </w:rPr>
        <w:t xml:space="preserve"> </w:t>
      </w:r>
      <w:r w:rsidRPr="0012514B">
        <w:rPr>
          <w:rFonts w:eastAsia="Cambria"/>
          <w:w w:val="105"/>
          <w:sz w:val="22"/>
          <w:szCs w:val="22"/>
        </w:rPr>
        <w:t>the</w:t>
      </w:r>
      <w:r w:rsidRPr="00E41985">
        <w:rPr>
          <w:rFonts w:eastAsia="Cambria"/>
          <w:w w:val="105"/>
          <w:sz w:val="22"/>
          <w:szCs w:val="22"/>
        </w:rPr>
        <w:t xml:space="preserve"> </w:t>
      </w:r>
      <w:r w:rsidRPr="00FD2A11">
        <w:rPr>
          <w:rFonts w:eastAsia="Cambria"/>
          <w:w w:val="105"/>
          <w:sz w:val="22"/>
          <w:szCs w:val="22"/>
        </w:rPr>
        <w:t>Completion</w:t>
      </w:r>
      <w:r w:rsidRPr="00E41985">
        <w:rPr>
          <w:rFonts w:eastAsia="Cambria"/>
          <w:w w:val="105"/>
          <w:sz w:val="22"/>
          <w:szCs w:val="22"/>
        </w:rPr>
        <w:t xml:space="preserve"> </w:t>
      </w:r>
      <w:r w:rsidR="00940398" w:rsidRPr="00E41985">
        <w:rPr>
          <w:rFonts w:eastAsia="Cambria"/>
          <w:w w:val="105"/>
          <w:sz w:val="22"/>
          <w:szCs w:val="22"/>
        </w:rPr>
        <w:t xml:space="preserve">period </w:t>
      </w:r>
      <w:r w:rsidRPr="0012514B">
        <w:rPr>
          <w:rFonts w:eastAsia="Cambria"/>
          <w:w w:val="105"/>
          <w:sz w:val="22"/>
          <w:szCs w:val="22"/>
        </w:rPr>
        <w:t>given</w:t>
      </w:r>
      <w:r w:rsidRPr="00E41985">
        <w:rPr>
          <w:rFonts w:eastAsia="Cambria"/>
          <w:w w:val="105"/>
          <w:sz w:val="22"/>
          <w:szCs w:val="22"/>
        </w:rPr>
        <w:t xml:space="preserve"> above</w:t>
      </w:r>
      <w:r w:rsidRPr="0012514B">
        <w:rPr>
          <w:rFonts w:eastAsia="Cambria"/>
          <w:spacing w:val="-1"/>
          <w:w w:val="105"/>
          <w:sz w:val="22"/>
          <w:szCs w:val="22"/>
        </w:rPr>
        <w:t>.</w:t>
      </w:r>
      <w:r w:rsidRPr="0012514B">
        <w:rPr>
          <w:rFonts w:eastAsia="Cambria"/>
          <w:spacing w:val="-13"/>
          <w:w w:val="105"/>
          <w:sz w:val="22"/>
          <w:szCs w:val="22"/>
        </w:rPr>
        <w:t xml:space="preserve"> </w:t>
      </w:r>
      <w:r w:rsidRPr="008011BD">
        <w:rPr>
          <w:rFonts w:eastAsia="Cambria"/>
          <w:b/>
          <w:w w:val="105"/>
          <w:sz w:val="22"/>
          <w:szCs w:val="22"/>
        </w:rPr>
        <w:t>Bids</w:t>
      </w:r>
      <w:r w:rsidRPr="008011BD">
        <w:rPr>
          <w:rFonts w:eastAsia="Cambria"/>
          <w:b/>
          <w:spacing w:val="-14"/>
          <w:w w:val="105"/>
          <w:sz w:val="22"/>
          <w:szCs w:val="22"/>
        </w:rPr>
        <w:t xml:space="preserve"> </w:t>
      </w:r>
      <w:r w:rsidRPr="008011BD">
        <w:rPr>
          <w:rFonts w:eastAsia="Cambria"/>
          <w:b/>
          <w:w w:val="105"/>
          <w:sz w:val="22"/>
          <w:szCs w:val="22"/>
        </w:rPr>
        <w:t>offering</w:t>
      </w:r>
      <w:r w:rsidRPr="008011BD">
        <w:rPr>
          <w:rFonts w:eastAsia="Cambria"/>
          <w:b/>
          <w:spacing w:val="-53"/>
          <w:w w:val="105"/>
          <w:sz w:val="22"/>
          <w:szCs w:val="22"/>
        </w:rPr>
        <w:t xml:space="preserve"> </w:t>
      </w:r>
      <w:r w:rsidR="00FF7C9A" w:rsidRPr="008011BD">
        <w:rPr>
          <w:rFonts w:eastAsia="Cambria"/>
          <w:b/>
          <w:spacing w:val="-53"/>
          <w:w w:val="105"/>
          <w:sz w:val="22"/>
          <w:szCs w:val="22"/>
        </w:rPr>
        <w:t xml:space="preserve">    </w:t>
      </w:r>
      <w:r w:rsidRPr="008011BD">
        <w:rPr>
          <w:rFonts w:eastAsia="Cambria"/>
          <w:b/>
          <w:spacing w:val="-1"/>
          <w:w w:val="105"/>
          <w:sz w:val="22"/>
          <w:szCs w:val="22"/>
        </w:rPr>
        <w:t>completion</w:t>
      </w:r>
      <w:r w:rsidRPr="008011BD">
        <w:rPr>
          <w:rFonts w:eastAsia="Cambria"/>
          <w:b/>
          <w:spacing w:val="-11"/>
          <w:w w:val="105"/>
          <w:sz w:val="22"/>
          <w:szCs w:val="22"/>
        </w:rPr>
        <w:t xml:space="preserve"> </w:t>
      </w:r>
      <w:r w:rsidRPr="008011BD">
        <w:rPr>
          <w:rFonts w:eastAsia="Cambria"/>
          <w:b/>
          <w:w w:val="105"/>
          <w:sz w:val="22"/>
          <w:szCs w:val="22"/>
        </w:rPr>
        <w:t>beyond</w:t>
      </w:r>
      <w:r w:rsidRPr="008011BD">
        <w:rPr>
          <w:rFonts w:eastAsia="Cambria"/>
          <w:b/>
          <w:spacing w:val="-12"/>
          <w:w w:val="105"/>
          <w:sz w:val="22"/>
          <w:szCs w:val="22"/>
        </w:rPr>
        <w:t xml:space="preserve"> </w:t>
      </w:r>
      <w:r w:rsidRPr="008011BD">
        <w:rPr>
          <w:rFonts w:eastAsia="Cambria"/>
          <w:b/>
          <w:w w:val="105"/>
          <w:sz w:val="22"/>
          <w:szCs w:val="22"/>
        </w:rPr>
        <w:t>the</w:t>
      </w:r>
      <w:r w:rsidRPr="008011BD">
        <w:rPr>
          <w:rFonts w:eastAsia="Cambria"/>
          <w:b/>
          <w:spacing w:val="-13"/>
          <w:w w:val="105"/>
          <w:sz w:val="22"/>
          <w:szCs w:val="22"/>
        </w:rPr>
        <w:t xml:space="preserve"> </w:t>
      </w:r>
      <w:r w:rsidRPr="008011BD">
        <w:rPr>
          <w:rFonts w:eastAsia="Cambria"/>
          <w:b/>
          <w:w w:val="105"/>
          <w:sz w:val="22"/>
          <w:szCs w:val="22"/>
        </w:rPr>
        <w:t>specified</w:t>
      </w:r>
      <w:r w:rsidRPr="008011BD">
        <w:rPr>
          <w:rFonts w:eastAsia="Cambria"/>
          <w:b/>
          <w:spacing w:val="-11"/>
          <w:w w:val="105"/>
          <w:sz w:val="22"/>
          <w:szCs w:val="22"/>
        </w:rPr>
        <w:t xml:space="preserve"> </w:t>
      </w:r>
      <w:r w:rsidRPr="008011BD">
        <w:rPr>
          <w:rFonts w:eastAsia="Cambria"/>
          <w:b/>
          <w:w w:val="105"/>
          <w:sz w:val="22"/>
          <w:szCs w:val="22"/>
        </w:rPr>
        <w:t>period</w:t>
      </w:r>
      <w:r w:rsidRPr="008011BD">
        <w:rPr>
          <w:rFonts w:eastAsia="Cambria"/>
          <w:b/>
          <w:spacing w:val="-11"/>
          <w:w w:val="105"/>
          <w:sz w:val="22"/>
          <w:szCs w:val="22"/>
        </w:rPr>
        <w:t xml:space="preserve"> </w:t>
      </w:r>
      <w:r w:rsidRPr="008011BD">
        <w:rPr>
          <w:rFonts w:eastAsia="Cambria"/>
          <w:b/>
          <w:w w:val="105"/>
          <w:sz w:val="22"/>
          <w:szCs w:val="22"/>
        </w:rPr>
        <w:t>are</w:t>
      </w:r>
      <w:r w:rsidRPr="008011BD">
        <w:rPr>
          <w:rFonts w:eastAsia="Cambria"/>
          <w:b/>
          <w:spacing w:val="-11"/>
          <w:w w:val="105"/>
          <w:sz w:val="22"/>
          <w:szCs w:val="22"/>
        </w:rPr>
        <w:t xml:space="preserve"> </w:t>
      </w:r>
      <w:r w:rsidRPr="008011BD">
        <w:rPr>
          <w:rFonts w:eastAsia="Cambria"/>
          <w:b/>
          <w:w w:val="105"/>
          <w:sz w:val="22"/>
          <w:szCs w:val="22"/>
        </w:rPr>
        <w:t>liable</w:t>
      </w:r>
      <w:r w:rsidRPr="008011BD">
        <w:rPr>
          <w:rFonts w:eastAsia="Cambria"/>
          <w:b/>
          <w:spacing w:val="-11"/>
          <w:w w:val="105"/>
          <w:sz w:val="22"/>
          <w:szCs w:val="22"/>
        </w:rPr>
        <w:t xml:space="preserve"> </w:t>
      </w:r>
      <w:r w:rsidRPr="008011BD">
        <w:rPr>
          <w:rFonts w:eastAsia="Cambria"/>
          <w:b/>
          <w:w w:val="105"/>
          <w:sz w:val="22"/>
          <w:szCs w:val="22"/>
        </w:rPr>
        <w:t>to</w:t>
      </w:r>
      <w:r w:rsidRPr="008011BD">
        <w:rPr>
          <w:rFonts w:eastAsia="Cambria"/>
          <w:b/>
          <w:spacing w:val="-11"/>
          <w:w w:val="105"/>
          <w:sz w:val="22"/>
          <w:szCs w:val="22"/>
        </w:rPr>
        <w:t xml:space="preserve"> </w:t>
      </w:r>
      <w:r w:rsidRPr="008011BD">
        <w:rPr>
          <w:rFonts w:eastAsia="Cambria"/>
          <w:b/>
          <w:w w:val="105"/>
          <w:sz w:val="22"/>
          <w:szCs w:val="22"/>
        </w:rPr>
        <w:t>be</w:t>
      </w:r>
      <w:r w:rsidRPr="008011BD">
        <w:rPr>
          <w:rFonts w:eastAsia="Cambria"/>
          <w:b/>
          <w:spacing w:val="-10"/>
          <w:w w:val="105"/>
          <w:sz w:val="22"/>
          <w:szCs w:val="22"/>
        </w:rPr>
        <w:t xml:space="preserve"> </w:t>
      </w:r>
      <w:r w:rsidRPr="008011BD">
        <w:rPr>
          <w:rFonts w:eastAsia="Cambria"/>
          <w:b/>
          <w:w w:val="105"/>
          <w:sz w:val="22"/>
          <w:szCs w:val="22"/>
        </w:rPr>
        <w:t>rejected.</w:t>
      </w:r>
    </w:p>
    <w:p w:rsidR="002957DC" w:rsidRPr="0012514B" w:rsidRDefault="002957DC">
      <w:pPr>
        <w:widowControl w:val="0"/>
        <w:autoSpaceDE w:val="0"/>
        <w:autoSpaceDN w:val="0"/>
        <w:spacing w:before="5"/>
        <w:rPr>
          <w:rFonts w:eastAsia="Cambria"/>
          <w:sz w:val="22"/>
          <w:szCs w:val="22"/>
        </w:rPr>
      </w:pPr>
    </w:p>
    <w:p w:rsidR="002957DC" w:rsidRPr="00E41985" w:rsidRDefault="007C76D0">
      <w:pPr>
        <w:widowControl w:val="0"/>
        <w:numPr>
          <w:ilvl w:val="2"/>
          <w:numId w:val="11"/>
        </w:numPr>
        <w:tabs>
          <w:tab w:val="left" w:pos="1729"/>
        </w:tabs>
        <w:autoSpaceDE w:val="0"/>
        <w:autoSpaceDN w:val="0"/>
        <w:spacing w:before="1" w:line="256" w:lineRule="auto"/>
        <w:ind w:right="246"/>
        <w:jc w:val="both"/>
        <w:rPr>
          <w:rFonts w:eastAsia="Cambria"/>
          <w:w w:val="105"/>
          <w:sz w:val="22"/>
          <w:szCs w:val="22"/>
        </w:rPr>
      </w:pPr>
      <w:r w:rsidRPr="0012514B">
        <w:rPr>
          <w:rFonts w:eastAsia="Cambria"/>
          <w:w w:val="105"/>
          <w:sz w:val="22"/>
          <w:szCs w:val="22"/>
        </w:rPr>
        <w:t>type,</w:t>
      </w:r>
      <w:r w:rsidRPr="00E41985">
        <w:rPr>
          <w:rFonts w:eastAsia="Cambria"/>
          <w:w w:val="105"/>
          <w:sz w:val="22"/>
          <w:szCs w:val="22"/>
        </w:rPr>
        <w:t xml:space="preserve"> </w:t>
      </w:r>
      <w:r w:rsidRPr="0012514B">
        <w:rPr>
          <w:rFonts w:eastAsia="Cambria"/>
          <w:w w:val="105"/>
          <w:sz w:val="22"/>
          <w:szCs w:val="22"/>
        </w:rPr>
        <w:t>quantity</w:t>
      </w:r>
      <w:r w:rsidRPr="00E41985">
        <w:rPr>
          <w:rFonts w:eastAsia="Cambria"/>
          <w:w w:val="105"/>
          <w:sz w:val="22"/>
          <w:szCs w:val="22"/>
        </w:rPr>
        <w:t xml:space="preserve"> </w:t>
      </w:r>
      <w:r w:rsidRPr="0012514B">
        <w:rPr>
          <w:rFonts w:eastAsia="Cambria"/>
          <w:w w:val="105"/>
          <w:sz w:val="22"/>
          <w:szCs w:val="22"/>
        </w:rPr>
        <w:t>and</w:t>
      </w:r>
      <w:r w:rsidRPr="00E41985">
        <w:rPr>
          <w:rFonts w:eastAsia="Cambria"/>
          <w:w w:val="105"/>
          <w:sz w:val="22"/>
          <w:szCs w:val="22"/>
        </w:rPr>
        <w:t xml:space="preserve"> </w:t>
      </w:r>
      <w:r w:rsidRPr="0012514B">
        <w:rPr>
          <w:rFonts w:eastAsia="Cambria"/>
          <w:w w:val="105"/>
          <w:sz w:val="22"/>
          <w:szCs w:val="22"/>
        </w:rPr>
        <w:t>long-term</w:t>
      </w:r>
      <w:r w:rsidRPr="00E41985">
        <w:rPr>
          <w:rFonts w:eastAsia="Cambria"/>
          <w:w w:val="105"/>
          <w:sz w:val="22"/>
          <w:szCs w:val="22"/>
        </w:rPr>
        <w:t xml:space="preserve"> </w:t>
      </w:r>
      <w:r w:rsidRPr="0012514B">
        <w:rPr>
          <w:rFonts w:eastAsia="Cambria"/>
          <w:w w:val="105"/>
          <w:sz w:val="22"/>
          <w:szCs w:val="22"/>
        </w:rPr>
        <w:t>availability</w:t>
      </w:r>
      <w:r w:rsidRPr="00E41985">
        <w:rPr>
          <w:rFonts w:eastAsia="Cambria"/>
          <w:w w:val="105"/>
          <w:sz w:val="22"/>
          <w:szCs w:val="22"/>
        </w:rPr>
        <w:t xml:space="preserve"> </w:t>
      </w:r>
      <w:r w:rsidRPr="0012514B">
        <w:rPr>
          <w:rFonts w:eastAsia="Cambria"/>
          <w:w w:val="105"/>
          <w:sz w:val="22"/>
          <w:szCs w:val="22"/>
        </w:rPr>
        <w:t>of</w:t>
      </w:r>
      <w:r w:rsidRPr="00E41985">
        <w:rPr>
          <w:rFonts w:eastAsia="Cambria"/>
          <w:w w:val="105"/>
          <w:sz w:val="22"/>
          <w:szCs w:val="22"/>
        </w:rPr>
        <w:t xml:space="preserve"> </w:t>
      </w:r>
      <w:r w:rsidRPr="0012514B">
        <w:rPr>
          <w:rFonts w:eastAsia="Cambria"/>
          <w:w w:val="105"/>
          <w:sz w:val="22"/>
          <w:szCs w:val="22"/>
        </w:rPr>
        <w:t>mandatory</w:t>
      </w:r>
      <w:r w:rsidRPr="00E41985">
        <w:rPr>
          <w:rFonts w:eastAsia="Cambria"/>
          <w:w w:val="105"/>
          <w:sz w:val="22"/>
          <w:szCs w:val="22"/>
        </w:rPr>
        <w:t xml:space="preserve"> </w:t>
      </w:r>
      <w:r w:rsidRPr="0012514B">
        <w:rPr>
          <w:rFonts w:eastAsia="Cambria"/>
          <w:w w:val="105"/>
          <w:sz w:val="22"/>
          <w:szCs w:val="22"/>
        </w:rPr>
        <w:t>and</w:t>
      </w:r>
      <w:r w:rsidRPr="00E41985">
        <w:rPr>
          <w:rFonts w:eastAsia="Cambria"/>
          <w:w w:val="105"/>
          <w:sz w:val="22"/>
          <w:szCs w:val="22"/>
        </w:rPr>
        <w:t xml:space="preserve"> </w:t>
      </w:r>
      <w:r w:rsidRPr="0012514B">
        <w:rPr>
          <w:rFonts w:eastAsia="Cambria"/>
          <w:w w:val="105"/>
          <w:sz w:val="22"/>
          <w:szCs w:val="22"/>
        </w:rPr>
        <w:t>recommended</w:t>
      </w:r>
      <w:r w:rsidRPr="00E41985">
        <w:rPr>
          <w:rFonts w:eastAsia="Cambria"/>
          <w:w w:val="105"/>
          <w:sz w:val="22"/>
          <w:szCs w:val="22"/>
        </w:rPr>
        <w:t xml:space="preserve"> </w:t>
      </w:r>
      <w:r w:rsidRPr="0012514B">
        <w:rPr>
          <w:rFonts w:eastAsia="Cambria"/>
          <w:w w:val="105"/>
          <w:sz w:val="22"/>
          <w:szCs w:val="22"/>
        </w:rPr>
        <w:t>spare</w:t>
      </w:r>
      <w:r w:rsidRPr="00E41985">
        <w:rPr>
          <w:rFonts w:eastAsia="Cambria"/>
          <w:w w:val="105"/>
          <w:sz w:val="22"/>
          <w:szCs w:val="22"/>
        </w:rPr>
        <w:t xml:space="preserve"> </w:t>
      </w:r>
      <w:r w:rsidRPr="0012514B">
        <w:rPr>
          <w:rFonts w:eastAsia="Cambria"/>
          <w:w w:val="105"/>
          <w:sz w:val="22"/>
          <w:szCs w:val="22"/>
        </w:rPr>
        <w:t>parts</w:t>
      </w:r>
      <w:r w:rsidRPr="00E41985">
        <w:rPr>
          <w:rFonts w:eastAsia="Cambria"/>
          <w:w w:val="105"/>
          <w:sz w:val="22"/>
          <w:szCs w:val="22"/>
        </w:rPr>
        <w:t xml:space="preserve"> </w:t>
      </w:r>
      <w:r w:rsidRPr="0012514B">
        <w:rPr>
          <w:rFonts w:eastAsia="Cambria"/>
          <w:w w:val="105"/>
          <w:sz w:val="22"/>
          <w:szCs w:val="22"/>
        </w:rPr>
        <w:t>and</w:t>
      </w:r>
      <w:r w:rsidRPr="00E41985">
        <w:rPr>
          <w:rFonts w:eastAsia="Cambria"/>
          <w:w w:val="105"/>
          <w:sz w:val="22"/>
          <w:szCs w:val="22"/>
        </w:rPr>
        <w:t xml:space="preserve"> </w:t>
      </w:r>
      <w:r w:rsidRPr="0012514B">
        <w:rPr>
          <w:rFonts w:eastAsia="Cambria"/>
          <w:w w:val="105"/>
          <w:sz w:val="22"/>
          <w:szCs w:val="22"/>
        </w:rPr>
        <w:t>maintenance</w:t>
      </w:r>
      <w:r w:rsidRPr="00E41985">
        <w:rPr>
          <w:rFonts w:eastAsia="Cambria"/>
          <w:w w:val="105"/>
          <w:sz w:val="22"/>
          <w:szCs w:val="22"/>
        </w:rPr>
        <w:t xml:space="preserve"> </w:t>
      </w:r>
      <w:r w:rsidRPr="0012514B">
        <w:rPr>
          <w:rFonts w:eastAsia="Cambria"/>
          <w:w w:val="105"/>
          <w:sz w:val="22"/>
          <w:szCs w:val="22"/>
        </w:rPr>
        <w:t>services</w:t>
      </w:r>
    </w:p>
    <w:p w:rsidR="002957DC" w:rsidRPr="0012514B" w:rsidRDefault="002957DC">
      <w:pPr>
        <w:widowControl w:val="0"/>
        <w:autoSpaceDE w:val="0"/>
        <w:autoSpaceDN w:val="0"/>
        <w:spacing w:before="11"/>
        <w:rPr>
          <w:rFonts w:eastAsia="Cambria"/>
          <w:sz w:val="22"/>
          <w:szCs w:val="22"/>
        </w:rPr>
      </w:pPr>
    </w:p>
    <w:p w:rsidR="002957DC" w:rsidRPr="0012514B" w:rsidRDefault="007C76D0">
      <w:pPr>
        <w:widowControl w:val="0"/>
        <w:numPr>
          <w:ilvl w:val="2"/>
          <w:numId w:val="11"/>
        </w:numPr>
        <w:tabs>
          <w:tab w:val="left" w:pos="1729"/>
        </w:tabs>
        <w:autoSpaceDE w:val="0"/>
        <w:autoSpaceDN w:val="0"/>
        <w:spacing w:line="254" w:lineRule="auto"/>
        <w:ind w:right="249"/>
        <w:jc w:val="both"/>
        <w:rPr>
          <w:rFonts w:eastAsia="Cambria"/>
          <w:sz w:val="22"/>
          <w:szCs w:val="22"/>
        </w:rPr>
      </w:pPr>
      <w:proofErr w:type="gramStart"/>
      <w:r w:rsidRPr="0012514B">
        <w:rPr>
          <w:rFonts w:eastAsia="Cambria"/>
          <w:sz w:val="22"/>
          <w:szCs w:val="22"/>
        </w:rPr>
        <w:t>any</w:t>
      </w:r>
      <w:proofErr w:type="gramEnd"/>
      <w:r w:rsidRPr="0012514B">
        <w:rPr>
          <w:rFonts w:eastAsia="Cambria"/>
          <w:spacing w:val="1"/>
          <w:sz w:val="22"/>
          <w:szCs w:val="22"/>
        </w:rPr>
        <w:t xml:space="preserve"> </w:t>
      </w:r>
      <w:r w:rsidRPr="00E41985">
        <w:rPr>
          <w:rFonts w:eastAsia="Cambria"/>
          <w:w w:val="105"/>
          <w:sz w:val="22"/>
          <w:szCs w:val="22"/>
        </w:rPr>
        <w:t>other relevant technical factors that the Employer deems necessary or prudent to take into consideration</w:t>
      </w:r>
      <w:r w:rsidRPr="0012514B">
        <w:rPr>
          <w:rFonts w:eastAsia="Cambria"/>
          <w:sz w:val="22"/>
          <w:szCs w:val="22"/>
        </w:rPr>
        <w:t>.</w:t>
      </w:r>
    </w:p>
    <w:p w:rsidR="002957DC" w:rsidRPr="0012514B" w:rsidRDefault="002957DC">
      <w:pPr>
        <w:widowControl w:val="0"/>
        <w:autoSpaceDE w:val="0"/>
        <w:autoSpaceDN w:val="0"/>
        <w:spacing w:before="6"/>
        <w:rPr>
          <w:rFonts w:eastAsia="Cambria"/>
          <w:sz w:val="22"/>
          <w:szCs w:val="22"/>
        </w:rPr>
      </w:pPr>
    </w:p>
    <w:p w:rsidR="002957DC" w:rsidRPr="00E41985" w:rsidRDefault="007C76D0">
      <w:pPr>
        <w:widowControl w:val="0"/>
        <w:numPr>
          <w:ilvl w:val="2"/>
          <w:numId w:val="11"/>
        </w:numPr>
        <w:tabs>
          <w:tab w:val="left" w:pos="1729"/>
        </w:tabs>
        <w:autoSpaceDE w:val="0"/>
        <w:autoSpaceDN w:val="0"/>
        <w:spacing w:line="254" w:lineRule="auto"/>
        <w:ind w:right="245"/>
        <w:jc w:val="both"/>
        <w:rPr>
          <w:rFonts w:eastAsia="Cambria"/>
          <w:w w:val="105"/>
          <w:sz w:val="22"/>
          <w:szCs w:val="22"/>
        </w:rPr>
      </w:pPr>
      <w:proofErr w:type="gramStart"/>
      <w:r w:rsidRPr="0012514B">
        <w:rPr>
          <w:rFonts w:eastAsia="Cambria"/>
          <w:w w:val="105"/>
          <w:sz w:val="22"/>
          <w:szCs w:val="22"/>
        </w:rPr>
        <w:t>any</w:t>
      </w:r>
      <w:proofErr w:type="gramEnd"/>
      <w:r w:rsidRPr="0012514B">
        <w:rPr>
          <w:rFonts w:eastAsia="Cambria"/>
          <w:w w:val="105"/>
          <w:sz w:val="22"/>
          <w:szCs w:val="22"/>
        </w:rPr>
        <w:t xml:space="preserve"> deviations to the commercial and contractual provisions</w:t>
      </w:r>
      <w:r w:rsidRPr="00E41985">
        <w:rPr>
          <w:rFonts w:eastAsia="Cambria"/>
          <w:w w:val="105"/>
          <w:sz w:val="22"/>
          <w:szCs w:val="22"/>
        </w:rPr>
        <w:t xml:space="preserve"> </w:t>
      </w:r>
      <w:r w:rsidRPr="0012514B">
        <w:rPr>
          <w:rFonts w:eastAsia="Cambria"/>
          <w:w w:val="105"/>
          <w:sz w:val="22"/>
          <w:szCs w:val="22"/>
        </w:rPr>
        <w:t>stipulated</w:t>
      </w:r>
      <w:r w:rsidRPr="00E41985">
        <w:rPr>
          <w:rFonts w:eastAsia="Cambria"/>
          <w:w w:val="105"/>
          <w:sz w:val="22"/>
          <w:szCs w:val="22"/>
        </w:rPr>
        <w:t xml:space="preserve"> </w:t>
      </w:r>
      <w:r w:rsidRPr="0012514B">
        <w:rPr>
          <w:rFonts w:eastAsia="Cambria"/>
          <w:w w:val="105"/>
          <w:sz w:val="22"/>
          <w:szCs w:val="22"/>
        </w:rPr>
        <w:t>in</w:t>
      </w:r>
      <w:r w:rsidRPr="00E41985">
        <w:rPr>
          <w:rFonts w:eastAsia="Cambria"/>
          <w:w w:val="105"/>
          <w:sz w:val="22"/>
          <w:szCs w:val="22"/>
        </w:rPr>
        <w:t xml:space="preserve"> </w:t>
      </w:r>
      <w:r w:rsidRPr="0012514B">
        <w:rPr>
          <w:rFonts w:eastAsia="Cambria"/>
          <w:w w:val="105"/>
          <w:sz w:val="22"/>
          <w:szCs w:val="22"/>
        </w:rPr>
        <w:t>the</w:t>
      </w:r>
      <w:r w:rsidRPr="00E41985">
        <w:rPr>
          <w:rFonts w:eastAsia="Cambria"/>
          <w:w w:val="105"/>
          <w:sz w:val="22"/>
          <w:szCs w:val="22"/>
        </w:rPr>
        <w:t xml:space="preserve"> </w:t>
      </w:r>
      <w:r w:rsidRPr="0012514B">
        <w:rPr>
          <w:rFonts w:eastAsia="Cambria"/>
          <w:w w:val="105"/>
          <w:sz w:val="22"/>
          <w:szCs w:val="22"/>
        </w:rPr>
        <w:t>Bidding</w:t>
      </w:r>
      <w:r w:rsidRPr="00E41985">
        <w:rPr>
          <w:rFonts w:eastAsia="Cambria"/>
          <w:w w:val="105"/>
          <w:sz w:val="22"/>
          <w:szCs w:val="22"/>
        </w:rPr>
        <w:t xml:space="preserve"> </w:t>
      </w:r>
      <w:r w:rsidRPr="0012514B">
        <w:rPr>
          <w:rFonts w:eastAsia="Cambria"/>
          <w:w w:val="105"/>
          <w:sz w:val="22"/>
          <w:szCs w:val="22"/>
        </w:rPr>
        <w:t>Documents.</w:t>
      </w:r>
    </w:p>
    <w:p w:rsidR="002957DC" w:rsidRPr="0012514B" w:rsidRDefault="002957DC">
      <w:pPr>
        <w:widowControl w:val="0"/>
        <w:autoSpaceDE w:val="0"/>
        <w:autoSpaceDN w:val="0"/>
        <w:spacing w:before="6"/>
        <w:rPr>
          <w:rFonts w:eastAsia="Cambria"/>
          <w:sz w:val="22"/>
          <w:szCs w:val="22"/>
        </w:rPr>
      </w:pPr>
    </w:p>
    <w:p w:rsidR="002957DC" w:rsidRPr="0012514B" w:rsidRDefault="007C76D0">
      <w:pPr>
        <w:widowControl w:val="0"/>
        <w:numPr>
          <w:ilvl w:val="2"/>
          <w:numId w:val="11"/>
        </w:numPr>
        <w:tabs>
          <w:tab w:val="left" w:pos="1729"/>
        </w:tabs>
        <w:autoSpaceDE w:val="0"/>
        <w:autoSpaceDN w:val="0"/>
        <w:spacing w:line="254" w:lineRule="auto"/>
        <w:ind w:right="247"/>
        <w:jc w:val="both"/>
        <w:rPr>
          <w:rFonts w:eastAsia="Cambria"/>
          <w:sz w:val="22"/>
          <w:szCs w:val="22"/>
        </w:rPr>
      </w:pPr>
      <w:proofErr w:type="gramStart"/>
      <w:r w:rsidRPr="0012514B">
        <w:rPr>
          <w:rFonts w:eastAsia="Cambria"/>
          <w:w w:val="105"/>
          <w:sz w:val="22"/>
          <w:szCs w:val="22"/>
        </w:rPr>
        <w:t>details</w:t>
      </w:r>
      <w:proofErr w:type="gramEnd"/>
      <w:r w:rsidRPr="0012514B">
        <w:rPr>
          <w:rFonts w:eastAsia="Cambria"/>
          <w:w w:val="105"/>
          <w:sz w:val="22"/>
          <w:szCs w:val="22"/>
        </w:rPr>
        <w:t xml:space="preserve"> furnished by the bidder in response to the requirements</w:t>
      </w:r>
      <w:r w:rsidRPr="00E41985">
        <w:rPr>
          <w:rFonts w:eastAsia="Cambria"/>
          <w:w w:val="105"/>
          <w:sz w:val="22"/>
          <w:szCs w:val="22"/>
        </w:rPr>
        <w:t xml:space="preserve"> </w:t>
      </w:r>
      <w:r w:rsidR="00FF7C9A" w:rsidRPr="00E41985">
        <w:rPr>
          <w:rFonts w:eastAsia="Cambria"/>
          <w:w w:val="105"/>
          <w:sz w:val="22"/>
          <w:szCs w:val="22"/>
        </w:rPr>
        <w:t xml:space="preserve">       </w:t>
      </w:r>
      <w:r w:rsidRPr="0012514B">
        <w:rPr>
          <w:rFonts w:eastAsia="Cambria"/>
          <w:w w:val="105"/>
          <w:sz w:val="22"/>
          <w:szCs w:val="22"/>
        </w:rPr>
        <w:t>specified</w:t>
      </w:r>
      <w:r w:rsidRPr="00E41985">
        <w:rPr>
          <w:rFonts w:eastAsia="Cambria"/>
          <w:w w:val="105"/>
          <w:sz w:val="22"/>
          <w:szCs w:val="22"/>
        </w:rPr>
        <w:t xml:space="preserve"> </w:t>
      </w:r>
      <w:r w:rsidRPr="0012514B">
        <w:rPr>
          <w:rFonts w:eastAsia="Cambria"/>
          <w:w w:val="105"/>
          <w:sz w:val="22"/>
          <w:szCs w:val="22"/>
        </w:rPr>
        <w:t>in</w:t>
      </w:r>
      <w:r w:rsidRPr="00E41985">
        <w:rPr>
          <w:rFonts w:eastAsia="Cambria"/>
          <w:w w:val="105"/>
          <w:sz w:val="22"/>
          <w:szCs w:val="22"/>
        </w:rPr>
        <w:t xml:space="preserve"> </w:t>
      </w:r>
      <w:r w:rsidRPr="0012514B">
        <w:rPr>
          <w:rFonts w:eastAsia="Cambria"/>
          <w:w w:val="105"/>
          <w:sz w:val="22"/>
          <w:szCs w:val="22"/>
        </w:rPr>
        <w:t>Volume-II</w:t>
      </w:r>
      <w:r w:rsidRPr="00E41985">
        <w:rPr>
          <w:rFonts w:eastAsia="Cambria"/>
          <w:w w:val="105"/>
          <w:sz w:val="22"/>
          <w:szCs w:val="22"/>
        </w:rPr>
        <w:t xml:space="preserve"> </w:t>
      </w:r>
      <w:r w:rsidRPr="0012514B">
        <w:rPr>
          <w:rFonts w:eastAsia="Cambria"/>
          <w:w w:val="105"/>
          <w:sz w:val="22"/>
          <w:szCs w:val="22"/>
        </w:rPr>
        <w:t>of</w:t>
      </w:r>
      <w:r w:rsidRPr="00E41985">
        <w:rPr>
          <w:rFonts w:eastAsia="Cambria"/>
          <w:w w:val="105"/>
          <w:sz w:val="22"/>
          <w:szCs w:val="22"/>
        </w:rPr>
        <w:t xml:space="preserve"> </w:t>
      </w:r>
      <w:r w:rsidRPr="0012514B">
        <w:rPr>
          <w:rFonts w:eastAsia="Cambria"/>
          <w:w w:val="105"/>
          <w:sz w:val="22"/>
          <w:szCs w:val="22"/>
        </w:rPr>
        <w:t>the</w:t>
      </w:r>
      <w:r w:rsidRPr="00E41985">
        <w:rPr>
          <w:rFonts w:eastAsia="Cambria"/>
          <w:w w:val="105"/>
          <w:sz w:val="22"/>
          <w:szCs w:val="22"/>
        </w:rPr>
        <w:t xml:space="preserve"> </w:t>
      </w:r>
      <w:r w:rsidRPr="0012514B">
        <w:rPr>
          <w:rFonts w:eastAsia="Cambria"/>
          <w:w w:val="105"/>
          <w:sz w:val="22"/>
          <w:szCs w:val="22"/>
        </w:rPr>
        <w:t>Bidding</w:t>
      </w:r>
      <w:r w:rsidRPr="00E41985">
        <w:rPr>
          <w:rFonts w:eastAsia="Cambria"/>
          <w:w w:val="105"/>
          <w:sz w:val="22"/>
          <w:szCs w:val="22"/>
        </w:rPr>
        <w:t xml:space="preserve"> </w:t>
      </w:r>
      <w:r w:rsidRPr="0012514B">
        <w:rPr>
          <w:rFonts w:eastAsia="Cambria"/>
          <w:w w:val="105"/>
          <w:sz w:val="22"/>
          <w:szCs w:val="22"/>
        </w:rPr>
        <w:t>Documents.</w:t>
      </w:r>
    </w:p>
    <w:p w:rsidR="002957DC" w:rsidRPr="0012514B" w:rsidRDefault="002957DC">
      <w:pPr>
        <w:widowControl w:val="0"/>
        <w:autoSpaceDE w:val="0"/>
        <w:autoSpaceDN w:val="0"/>
        <w:spacing w:before="6"/>
        <w:rPr>
          <w:rFonts w:eastAsia="Cambria"/>
          <w:sz w:val="22"/>
          <w:szCs w:val="22"/>
        </w:rPr>
      </w:pPr>
    </w:p>
    <w:p w:rsidR="002957DC" w:rsidRPr="0012514B" w:rsidRDefault="007C76D0">
      <w:pPr>
        <w:widowControl w:val="0"/>
        <w:numPr>
          <w:ilvl w:val="2"/>
          <w:numId w:val="11"/>
        </w:numPr>
        <w:tabs>
          <w:tab w:val="left" w:pos="1729"/>
        </w:tabs>
        <w:autoSpaceDE w:val="0"/>
        <w:autoSpaceDN w:val="0"/>
        <w:spacing w:line="254" w:lineRule="auto"/>
        <w:ind w:right="241"/>
        <w:jc w:val="both"/>
        <w:rPr>
          <w:rFonts w:eastAsia="Cambria"/>
          <w:sz w:val="22"/>
          <w:szCs w:val="22"/>
        </w:rPr>
      </w:pPr>
      <w:r w:rsidRPr="0012514B">
        <w:rPr>
          <w:rFonts w:eastAsia="Cambria"/>
          <w:sz w:val="22"/>
          <w:szCs w:val="22"/>
        </w:rPr>
        <w:t xml:space="preserve">The </w:t>
      </w:r>
      <w:r w:rsidRPr="00E41985">
        <w:rPr>
          <w:rFonts w:eastAsia="Cambria"/>
          <w:w w:val="105"/>
          <w:sz w:val="22"/>
          <w:szCs w:val="22"/>
        </w:rPr>
        <w:t xml:space="preserve">acceptability of the vendors and subcontractors proposed in Attachment 5 to be used by the Bidder will be evaluated. </w:t>
      </w:r>
      <w:r w:rsidR="008569A4" w:rsidRPr="00E41985">
        <w:rPr>
          <w:rFonts w:eastAsia="Cambria"/>
          <w:w w:val="105"/>
          <w:sz w:val="22"/>
          <w:szCs w:val="22"/>
        </w:rPr>
        <w:t>Should a</w:t>
      </w:r>
      <w:r w:rsidRPr="00E41985">
        <w:rPr>
          <w:rFonts w:eastAsia="Cambria"/>
          <w:w w:val="105"/>
          <w:sz w:val="22"/>
          <w:szCs w:val="22"/>
        </w:rPr>
        <w:t xml:space="preserve"> vendor or subcontractor, for the items other than those covered under</w:t>
      </w:r>
      <w:r w:rsidRPr="0012514B">
        <w:rPr>
          <w:rFonts w:eastAsia="Cambria"/>
          <w:sz w:val="22"/>
          <w:szCs w:val="22"/>
        </w:rPr>
        <w:t xml:space="preserve"> </w:t>
      </w:r>
      <w:r w:rsidRPr="0012514B">
        <w:rPr>
          <w:rFonts w:eastAsia="Cambria"/>
          <w:b/>
          <w:bCs/>
          <w:i/>
          <w:iCs/>
          <w:sz w:val="22"/>
          <w:szCs w:val="22"/>
        </w:rPr>
        <w:t>Annexure-A (BDS),</w:t>
      </w:r>
      <w:r w:rsidRPr="0012514B">
        <w:rPr>
          <w:rFonts w:eastAsia="Cambria"/>
          <w:sz w:val="22"/>
          <w:szCs w:val="22"/>
        </w:rPr>
        <w:t xml:space="preserve"> </w:t>
      </w:r>
      <w:r w:rsidRPr="00E41985">
        <w:rPr>
          <w:rFonts w:eastAsia="Cambria"/>
          <w:w w:val="105"/>
          <w:sz w:val="22"/>
          <w:szCs w:val="22"/>
        </w:rPr>
        <w:t>be determined to be unacceptable, the bid will not be rejected, but the Bidder will be required to substitute an acceptable vendor or subcontractor without any change to the bid price</w:t>
      </w:r>
      <w:r w:rsidRPr="0012514B">
        <w:rPr>
          <w:rFonts w:eastAsia="Cambria"/>
          <w:sz w:val="22"/>
          <w:szCs w:val="22"/>
        </w:rPr>
        <w:t>.</w:t>
      </w:r>
    </w:p>
    <w:p w:rsidR="002957DC" w:rsidRPr="0012514B" w:rsidRDefault="002957DC">
      <w:pPr>
        <w:widowControl w:val="0"/>
        <w:autoSpaceDE w:val="0"/>
        <w:autoSpaceDN w:val="0"/>
        <w:rPr>
          <w:rFonts w:eastAsia="Cambria"/>
          <w:sz w:val="22"/>
          <w:szCs w:val="22"/>
        </w:rPr>
      </w:pPr>
    </w:p>
    <w:p w:rsidR="002957DC" w:rsidRPr="0012514B" w:rsidRDefault="007C76D0">
      <w:pPr>
        <w:widowControl w:val="0"/>
        <w:numPr>
          <w:ilvl w:val="0"/>
          <w:numId w:val="11"/>
        </w:numPr>
        <w:tabs>
          <w:tab w:val="left" w:pos="1188"/>
          <w:tab w:val="left" w:pos="1189"/>
        </w:tabs>
        <w:autoSpaceDE w:val="0"/>
        <w:autoSpaceDN w:val="0"/>
        <w:ind w:hanging="1081"/>
        <w:outlineLvl w:val="0"/>
        <w:rPr>
          <w:rFonts w:eastAsia="Palatino Linotype"/>
          <w:b/>
          <w:bCs/>
          <w:sz w:val="22"/>
          <w:szCs w:val="22"/>
        </w:rPr>
      </w:pPr>
      <w:bookmarkStart w:id="45" w:name="_Toc132464590"/>
      <w:r w:rsidRPr="0012514B">
        <w:rPr>
          <w:rFonts w:eastAsia="Palatino Linotype"/>
          <w:b/>
          <w:bCs/>
          <w:sz w:val="22"/>
          <w:szCs w:val="22"/>
        </w:rPr>
        <w:t>Opening</w:t>
      </w:r>
      <w:r w:rsidRPr="0012514B">
        <w:rPr>
          <w:rFonts w:eastAsia="Palatino Linotype"/>
          <w:b/>
          <w:bCs/>
          <w:spacing w:val="-1"/>
          <w:sz w:val="22"/>
          <w:szCs w:val="22"/>
        </w:rPr>
        <w:t xml:space="preserve"> </w:t>
      </w:r>
      <w:r w:rsidRPr="0012514B">
        <w:rPr>
          <w:rFonts w:eastAsia="Palatino Linotype"/>
          <w:b/>
          <w:bCs/>
          <w:sz w:val="22"/>
          <w:szCs w:val="22"/>
        </w:rPr>
        <w:t>of Second</w:t>
      </w:r>
      <w:r w:rsidRPr="0012514B">
        <w:rPr>
          <w:rFonts w:eastAsia="Palatino Linotype"/>
          <w:b/>
          <w:bCs/>
          <w:spacing w:val="-1"/>
          <w:sz w:val="22"/>
          <w:szCs w:val="22"/>
        </w:rPr>
        <w:t xml:space="preserve"> </w:t>
      </w:r>
      <w:r w:rsidRPr="0012514B">
        <w:rPr>
          <w:rFonts w:eastAsia="Palatino Linotype"/>
          <w:b/>
          <w:bCs/>
          <w:sz w:val="22"/>
          <w:szCs w:val="22"/>
        </w:rPr>
        <w:t>Envelope</w:t>
      </w:r>
      <w:r w:rsidRPr="0012514B">
        <w:rPr>
          <w:rFonts w:eastAsia="Palatino Linotype"/>
          <w:b/>
          <w:bCs/>
          <w:spacing w:val="-1"/>
          <w:sz w:val="22"/>
          <w:szCs w:val="22"/>
        </w:rPr>
        <w:t xml:space="preserve"> </w:t>
      </w:r>
      <w:r w:rsidRPr="0012514B">
        <w:rPr>
          <w:rFonts w:eastAsia="Palatino Linotype"/>
          <w:b/>
          <w:bCs/>
          <w:sz w:val="22"/>
          <w:szCs w:val="22"/>
        </w:rPr>
        <w:t>by</w:t>
      </w:r>
      <w:r w:rsidRPr="0012514B">
        <w:rPr>
          <w:rFonts w:eastAsia="Palatino Linotype"/>
          <w:b/>
          <w:bCs/>
          <w:spacing w:val="-1"/>
          <w:sz w:val="22"/>
          <w:szCs w:val="22"/>
        </w:rPr>
        <w:t xml:space="preserve"> </w:t>
      </w:r>
      <w:r w:rsidRPr="0012514B">
        <w:rPr>
          <w:rFonts w:eastAsia="Palatino Linotype"/>
          <w:b/>
          <w:bCs/>
          <w:sz w:val="22"/>
          <w:szCs w:val="22"/>
        </w:rPr>
        <w:t>Employer</w:t>
      </w:r>
      <w:bookmarkEnd w:id="45"/>
    </w:p>
    <w:p w:rsidR="002957DC" w:rsidRPr="0012514B" w:rsidRDefault="002957DC">
      <w:pPr>
        <w:widowControl w:val="0"/>
        <w:autoSpaceDE w:val="0"/>
        <w:autoSpaceDN w:val="0"/>
        <w:spacing w:before="10"/>
        <w:rPr>
          <w:rFonts w:eastAsia="Cambria"/>
          <w:b/>
          <w:sz w:val="22"/>
          <w:szCs w:val="22"/>
        </w:rPr>
      </w:pPr>
    </w:p>
    <w:p w:rsidR="002957DC" w:rsidRPr="0012514B" w:rsidRDefault="007C76D0">
      <w:pPr>
        <w:widowControl w:val="0"/>
        <w:numPr>
          <w:ilvl w:val="1"/>
          <w:numId w:val="11"/>
        </w:numPr>
        <w:tabs>
          <w:tab w:val="left" w:pos="1188"/>
          <w:tab w:val="left" w:pos="1189"/>
        </w:tabs>
        <w:autoSpaceDE w:val="0"/>
        <w:autoSpaceDN w:val="0"/>
        <w:spacing w:before="94" w:line="254" w:lineRule="auto"/>
        <w:ind w:right="241"/>
        <w:jc w:val="both"/>
        <w:rPr>
          <w:rFonts w:eastAsia="Cambria"/>
          <w:sz w:val="22"/>
          <w:szCs w:val="22"/>
        </w:rPr>
      </w:pPr>
      <w:r w:rsidRPr="0012514B">
        <w:rPr>
          <w:rFonts w:eastAsia="Cambria"/>
          <w:sz w:val="22"/>
          <w:szCs w:val="22"/>
        </w:rPr>
        <w:t>The</w:t>
      </w:r>
      <w:r w:rsidRPr="0012514B">
        <w:rPr>
          <w:rFonts w:eastAsia="Cambria"/>
          <w:spacing w:val="1"/>
          <w:sz w:val="22"/>
          <w:szCs w:val="22"/>
        </w:rPr>
        <w:t xml:space="preserve"> </w:t>
      </w:r>
      <w:r w:rsidRPr="0012514B">
        <w:rPr>
          <w:rFonts w:eastAsia="Cambria"/>
          <w:b/>
          <w:sz w:val="22"/>
          <w:szCs w:val="22"/>
          <w:u w:val="single"/>
        </w:rPr>
        <w:t>Second</w:t>
      </w:r>
      <w:r w:rsidRPr="0012514B">
        <w:rPr>
          <w:rFonts w:eastAsia="Cambria"/>
          <w:b/>
          <w:spacing w:val="1"/>
          <w:sz w:val="22"/>
          <w:szCs w:val="22"/>
          <w:u w:val="single"/>
        </w:rPr>
        <w:t xml:space="preserve"> </w:t>
      </w:r>
      <w:r w:rsidRPr="0012514B">
        <w:rPr>
          <w:rFonts w:eastAsia="Cambria"/>
          <w:b/>
          <w:sz w:val="22"/>
          <w:szCs w:val="22"/>
          <w:u w:val="single"/>
        </w:rPr>
        <w:t>Envelope</w:t>
      </w:r>
      <w:r w:rsidRPr="0012514B">
        <w:rPr>
          <w:rFonts w:eastAsia="Cambria"/>
          <w:spacing w:val="1"/>
          <w:sz w:val="22"/>
          <w:szCs w:val="22"/>
        </w:rPr>
        <w:t xml:space="preserve"> </w:t>
      </w:r>
      <w:r w:rsidRPr="00E41985">
        <w:rPr>
          <w:rFonts w:eastAsia="Cambria"/>
          <w:w w:val="105"/>
          <w:sz w:val="22"/>
          <w:szCs w:val="22"/>
        </w:rPr>
        <w:t>i.e., Price Part of only those Bidders shall be opened who are determined as having submitted substantially responsive bids and are ascertained to be qualified to satisfactorily perform the Contract, pursuant to</w:t>
      </w:r>
      <w:r w:rsidRPr="0012514B">
        <w:rPr>
          <w:rFonts w:eastAsia="Cambria"/>
          <w:sz w:val="22"/>
          <w:szCs w:val="22"/>
        </w:rPr>
        <w:t xml:space="preserve"> </w:t>
      </w:r>
      <w:r w:rsidRPr="0012514B">
        <w:rPr>
          <w:rFonts w:eastAsia="Cambria"/>
          <w:b/>
          <w:i/>
          <w:sz w:val="22"/>
          <w:szCs w:val="22"/>
        </w:rPr>
        <w:t>ITB Clause 23 and 24</w:t>
      </w:r>
      <w:r w:rsidRPr="0012514B">
        <w:rPr>
          <w:rFonts w:eastAsia="Cambria"/>
          <w:sz w:val="22"/>
          <w:szCs w:val="22"/>
        </w:rPr>
        <w:t xml:space="preserve">. </w:t>
      </w:r>
      <w:r w:rsidRPr="00E41985">
        <w:rPr>
          <w:rFonts w:eastAsia="Cambria"/>
          <w:w w:val="105"/>
          <w:sz w:val="22"/>
          <w:szCs w:val="22"/>
        </w:rPr>
        <w:t xml:space="preserve">Such </w:t>
      </w:r>
      <w:r w:rsidRPr="00E41985">
        <w:rPr>
          <w:rFonts w:eastAsia="Cambria"/>
          <w:w w:val="105"/>
          <w:sz w:val="22"/>
          <w:szCs w:val="22"/>
        </w:rPr>
        <w:lastRenderedPageBreak/>
        <w:t>Bidders shall be intimated through portal only about the date and time for opening of Price Part i.e.,</w:t>
      </w:r>
      <w:r w:rsidRPr="0012514B">
        <w:rPr>
          <w:rFonts w:eastAsia="Cambria"/>
          <w:spacing w:val="1"/>
          <w:sz w:val="22"/>
          <w:szCs w:val="22"/>
        </w:rPr>
        <w:t xml:space="preserve"> </w:t>
      </w:r>
      <w:r w:rsidRPr="0012514B">
        <w:rPr>
          <w:rFonts w:eastAsia="Cambria"/>
          <w:b/>
          <w:sz w:val="22"/>
          <w:szCs w:val="22"/>
          <w:u w:val="single"/>
        </w:rPr>
        <w:t>Second</w:t>
      </w:r>
      <w:r w:rsidRPr="0012514B">
        <w:rPr>
          <w:rFonts w:eastAsia="Cambria"/>
          <w:b/>
          <w:spacing w:val="1"/>
          <w:sz w:val="22"/>
          <w:szCs w:val="22"/>
          <w:u w:val="single"/>
        </w:rPr>
        <w:t xml:space="preserve"> </w:t>
      </w:r>
      <w:r w:rsidRPr="0012514B">
        <w:rPr>
          <w:rFonts w:eastAsia="Cambria"/>
          <w:b/>
          <w:sz w:val="22"/>
          <w:szCs w:val="22"/>
          <w:u w:val="single"/>
        </w:rPr>
        <w:t>Envelope</w:t>
      </w:r>
      <w:r w:rsidRPr="0012514B">
        <w:rPr>
          <w:rFonts w:eastAsia="Cambria"/>
          <w:spacing w:val="1"/>
          <w:sz w:val="22"/>
          <w:szCs w:val="22"/>
        </w:rPr>
        <w:t xml:space="preserve"> </w:t>
      </w:r>
      <w:r w:rsidRPr="00E41985">
        <w:rPr>
          <w:rFonts w:eastAsia="Cambria"/>
          <w:w w:val="105"/>
          <w:sz w:val="22"/>
          <w:szCs w:val="22"/>
        </w:rPr>
        <w:t>of the Bids by the Employer. A negative determination of the bids pursuant to ITB Clause 23 and 24, shall be notified by the Employer to such Bidders and the bid security shall be returned.</w:t>
      </w:r>
    </w:p>
    <w:p w:rsidR="002957DC" w:rsidRPr="0012514B" w:rsidRDefault="002957DC">
      <w:pPr>
        <w:widowControl w:val="0"/>
        <w:autoSpaceDE w:val="0"/>
        <w:autoSpaceDN w:val="0"/>
        <w:spacing w:before="6"/>
        <w:rPr>
          <w:rFonts w:eastAsia="Cambria"/>
          <w:sz w:val="22"/>
          <w:szCs w:val="22"/>
        </w:rPr>
      </w:pPr>
    </w:p>
    <w:p w:rsidR="002957DC" w:rsidRPr="0012514B" w:rsidRDefault="007C76D0">
      <w:pPr>
        <w:widowControl w:val="0"/>
        <w:numPr>
          <w:ilvl w:val="1"/>
          <w:numId w:val="11"/>
        </w:numPr>
        <w:tabs>
          <w:tab w:val="left" w:pos="1188"/>
          <w:tab w:val="left" w:pos="1189"/>
        </w:tabs>
        <w:autoSpaceDE w:val="0"/>
        <w:autoSpaceDN w:val="0"/>
        <w:spacing w:line="254" w:lineRule="auto"/>
        <w:ind w:right="244"/>
        <w:jc w:val="both"/>
        <w:rPr>
          <w:rFonts w:eastAsia="Cambria"/>
          <w:sz w:val="22"/>
          <w:szCs w:val="22"/>
        </w:rPr>
      </w:pPr>
      <w:r w:rsidRPr="00E41985">
        <w:rPr>
          <w:rFonts w:eastAsia="Cambria"/>
          <w:w w:val="105"/>
          <w:sz w:val="22"/>
          <w:szCs w:val="22"/>
        </w:rPr>
        <w:t>The Employer will open</w:t>
      </w:r>
      <w:r w:rsidRPr="0012514B">
        <w:rPr>
          <w:rFonts w:eastAsia="Cambria"/>
          <w:spacing w:val="1"/>
          <w:sz w:val="22"/>
          <w:szCs w:val="22"/>
        </w:rPr>
        <w:t xml:space="preserve"> </w:t>
      </w:r>
      <w:r w:rsidRPr="0012514B">
        <w:rPr>
          <w:rFonts w:eastAsia="Cambria"/>
          <w:b/>
          <w:sz w:val="22"/>
          <w:szCs w:val="22"/>
          <w:u w:val="single"/>
        </w:rPr>
        <w:t>Second</w:t>
      </w:r>
      <w:r w:rsidRPr="0012514B">
        <w:rPr>
          <w:rFonts w:eastAsia="Cambria"/>
          <w:b/>
          <w:spacing w:val="1"/>
          <w:sz w:val="22"/>
          <w:szCs w:val="22"/>
          <w:u w:val="single"/>
        </w:rPr>
        <w:t xml:space="preserve"> </w:t>
      </w:r>
      <w:r w:rsidRPr="0012514B">
        <w:rPr>
          <w:rFonts w:eastAsia="Cambria"/>
          <w:b/>
          <w:sz w:val="22"/>
          <w:szCs w:val="22"/>
          <w:u w:val="single"/>
        </w:rPr>
        <w:t>Envelope</w:t>
      </w:r>
      <w:r w:rsidRPr="0012514B">
        <w:rPr>
          <w:rFonts w:eastAsia="Cambria"/>
          <w:spacing w:val="1"/>
          <w:sz w:val="22"/>
          <w:szCs w:val="22"/>
        </w:rPr>
        <w:t xml:space="preserve"> </w:t>
      </w:r>
      <w:r w:rsidRPr="0012514B">
        <w:rPr>
          <w:rFonts w:eastAsia="Cambria"/>
          <w:sz w:val="22"/>
          <w:szCs w:val="22"/>
        </w:rPr>
        <w:t>i.e.,</w:t>
      </w:r>
      <w:r w:rsidRPr="0012514B">
        <w:rPr>
          <w:rFonts w:eastAsia="Cambria"/>
          <w:spacing w:val="1"/>
          <w:sz w:val="22"/>
          <w:szCs w:val="22"/>
        </w:rPr>
        <w:t xml:space="preserve"> </w:t>
      </w:r>
      <w:r w:rsidRPr="00E41985">
        <w:rPr>
          <w:rFonts w:eastAsia="Cambria"/>
          <w:w w:val="105"/>
          <w:sz w:val="22"/>
          <w:szCs w:val="22"/>
        </w:rPr>
        <w:t>Price Part at the specified time and date in the presence of bidders’ designated representatives who choose to attend, at the time, date, and location stipulated in the intimation for opening of</w:t>
      </w:r>
      <w:r w:rsidRPr="0012514B">
        <w:rPr>
          <w:rFonts w:eastAsia="Cambria"/>
          <w:spacing w:val="1"/>
          <w:sz w:val="22"/>
          <w:szCs w:val="22"/>
        </w:rPr>
        <w:t xml:space="preserve"> </w:t>
      </w:r>
      <w:r w:rsidRPr="0012514B">
        <w:rPr>
          <w:rFonts w:eastAsia="Cambria"/>
          <w:b/>
          <w:sz w:val="22"/>
          <w:szCs w:val="22"/>
          <w:u w:val="single"/>
        </w:rPr>
        <w:t>Second</w:t>
      </w:r>
      <w:r w:rsidRPr="0012514B">
        <w:rPr>
          <w:rFonts w:eastAsia="Cambria"/>
          <w:b/>
          <w:spacing w:val="1"/>
          <w:sz w:val="22"/>
          <w:szCs w:val="22"/>
          <w:u w:val="single"/>
        </w:rPr>
        <w:t xml:space="preserve"> </w:t>
      </w:r>
      <w:r w:rsidRPr="0012514B">
        <w:rPr>
          <w:rFonts w:eastAsia="Cambria"/>
          <w:b/>
          <w:sz w:val="22"/>
          <w:szCs w:val="22"/>
          <w:u w:val="single"/>
        </w:rPr>
        <w:t>Envelope</w:t>
      </w:r>
      <w:r w:rsidRPr="0012514B">
        <w:rPr>
          <w:rFonts w:eastAsia="Cambria"/>
          <w:sz w:val="22"/>
          <w:szCs w:val="22"/>
        </w:rPr>
        <w:t>.</w:t>
      </w:r>
      <w:r w:rsidRPr="0012514B">
        <w:rPr>
          <w:rFonts w:eastAsia="Cambria"/>
          <w:spacing w:val="1"/>
          <w:sz w:val="22"/>
          <w:szCs w:val="22"/>
        </w:rPr>
        <w:t xml:space="preserve"> </w:t>
      </w:r>
      <w:r w:rsidRPr="00E41985">
        <w:rPr>
          <w:rFonts w:eastAsia="Cambria"/>
          <w:w w:val="105"/>
          <w:sz w:val="22"/>
          <w:szCs w:val="22"/>
        </w:rPr>
        <w:t xml:space="preserve">The bidders’ representatives who are present shall sign a register evidencing their attendance. Bidders who have submitted their bid and found qualified as mentioned at </w:t>
      </w:r>
      <w:r w:rsidRPr="0012514B">
        <w:rPr>
          <w:rFonts w:eastAsia="Cambria"/>
          <w:b/>
          <w:sz w:val="22"/>
          <w:szCs w:val="22"/>
        </w:rPr>
        <w:t>para 25.1</w:t>
      </w:r>
      <w:r w:rsidRPr="0012514B">
        <w:rPr>
          <w:rFonts w:eastAsia="Cambria"/>
          <w:sz w:val="22"/>
          <w:szCs w:val="22"/>
        </w:rPr>
        <w:t xml:space="preserve"> above may view online</w:t>
      </w:r>
      <w:r w:rsidRPr="0012514B">
        <w:rPr>
          <w:rFonts w:eastAsia="Cambria"/>
          <w:spacing w:val="1"/>
          <w:sz w:val="22"/>
          <w:szCs w:val="22"/>
        </w:rPr>
        <w:t xml:space="preserve"> </w:t>
      </w:r>
      <w:r w:rsidRPr="0012514B">
        <w:rPr>
          <w:rFonts w:eastAsia="Cambria"/>
          <w:sz w:val="22"/>
          <w:szCs w:val="22"/>
        </w:rPr>
        <w:t>tender</w:t>
      </w:r>
      <w:r w:rsidRPr="0012514B">
        <w:rPr>
          <w:rFonts w:eastAsia="Cambria"/>
          <w:spacing w:val="9"/>
          <w:sz w:val="22"/>
          <w:szCs w:val="22"/>
        </w:rPr>
        <w:t xml:space="preserve"> </w:t>
      </w:r>
      <w:r w:rsidRPr="0012514B">
        <w:rPr>
          <w:rFonts w:eastAsia="Cambria"/>
          <w:sz w:val="22"/>
          <w:szCs w:val="22"/>
        </w:rPr>
        <w:t>opening</w:t>
      </w:r>
      <w:r w:rsidRPr="0012514B">
        <w:rPr>
          <w:rFonts w:eastAsia="Cambria"/>
          <w:spacing w:val="9"/>
          <w:sz w:val="22"/>
          <w:szCs w:val="22"/>
        </w:rPr>
        <w:t xml:space="preserve"> </w:t>
      </w:r>
      <w:r w:rsidRPr="0012514B">
        <w:rPr>
          <w:rFonts w:eastAsia="Cambria"/>
          <w:sz w:val="22"/>
          <w:szCs w:val="22"/>
        </w:rPr>
        <w:t>on</w:t>
      </w:r>
      <w:r w:rsidRPr="0012514B">
        <w:rPr>
          <w:rFonts w:eastAsia="Cambria"/>
          <w:spacing w:val="6"/>
          <w:sz w:val="22"/>
          <w:szCs w:val="22"/>
        </w:rPr>
        <w:t xml:space="preserve"> </w:t>
      </w:r>
      <w:r w:rsidRPr="0012514B">
        <w:rPr>
          <w:rFonts w:eastAsia="Cambria"/>
          <w:sz w:val="22"/>
          <w:szCs w:val="22"/>
        </w:rPr>
        <w:t>the</w:t>
      </w:r>
      <w:r w:rsidRPr="0012514B">
        <w:rPr>
          <w:rFonts w:eastAsia="Cambria"/>
          <w:spacing w:val="9"/>
          <w:sz w:val="22"/>
          <w:szCs w:val="22"/>
        </w:rPr>
        <w:t xml:space="preserve"> </w:t>
      </w:r>
      <w:r w:rsidRPr="0012514B">
        <w:rPr>
          <w:rFonts w:eastAsia="Cambria"/>
          <w:sz w:val="22"/>
          <w:szCs w:val="22"/>
        </w:rPr>
        <w:t>portal</w:t>
      </w:r>
      <w:r w:rsidRPr="0012514B">
        <w:rPr>
          <w:rFonts w:eastAsia="Cambria"/>
          <w:spacing w:val="9"/>
          <w:sz w:val="22"/>
          <w:szCs w:val="22"/>
        </w:rPr>
        <w:t xml:space="preserve"> </w:t>
      </w:r>
      <w:r w:rsidRPr="0012514B">
        <w:rPr>
          <w:rFonts w:eastAsia="Cambria"/>
          <w:sz w:val="22"/>
          <w:szCs w:val="22"/>
        </w:rPr>
        <w:t>from</w:t>
      </w:r>
      <w:r w:rsidRPr="0012514B">
        <w:rPr>
          <w:rFonts w:eastAsia="Cambria"/>
          <w:spacing w:val="8"/>
          <w:sz w:val="22"/>
          <w:szCs w:val="22"/>
        </w:rPr>
        <w:t xml:space="preserve"> </w:t>
      </w:r>
      <w:r w:rsidRPr="0012514B">
        <w:rPr>
          <w:rFonts w:eastAsia="Cambria"/>
          <w:sz w:val="22"/>
          <w:szCs w:val="22"/>
        </w:rPr>
        <w:t>their</w:t>
      </w:r>
      <w:r w:rsidRPr="0012514B">
        <w:rPr>
          <w:rFonts w:eastAsia="Cambria"/>
          <w:spacing w:val="9"/>
          <w:sz w:val="22"/>
          <w:szCs w:val="22"/>
        </w:rPr>
        <w:t xml:space="preserve"> </w:t>
      </w:r>
      <w:r w:rsidRPr="0012514B">
        <w:rPr>
          <w:rFonts w:eastAsia="Cambria"/>
          <w:sz w:val="22"/>
          <w:szCs w:val="22"/>
        </w:rPr>
        <w:t>end.</w:t>
      </w:r>
    </w:p>
    <w:p w:rsidR="002957DC" w:rsidRPr="0012514B" w:rsidRDefault="002957DC">
      <w:pPr>
        <w:widowControl w:val="0"/>
        <w:autoSpaceDE w:val="0"/>
        <w:autoSpaceDN w:val="0"/>
        <w:spacing w:before="4"/>
        <w:rPr>
          <w:rFonts w:eastAsia="Cambria"/>
          <w:sz w:val="22"/>
          <w:szCs w:val="22"/>
        </w:rPr>
      </w:pPr>
    </w:p>
    <w:p w:rsidR="002957DC" w:rsidRPr="0012514B" w:rsidRDefault="007C76D0">
      <w:pPr>
        <w:widowControl w:val="0"/>
        <w:numPr>
          <w:ilvl w:val="1"/>
          <w:numId w:val="11"/>
        </w:numPr>
        <w:tabs>
          <w:tab w:val="left" w:pos="1188"/>
          <w:tab w:val="left" w:pos="1189"/>
        </w:tabs>
        <w:autoSpaceDE w:val="0"/>
        <w:autoSpaceDN w:val="0"/>
        <w:spacing w:line="254" w:lineRule="auto"/>
        <w:ind w:right="242"/>
        <w:jc w:val="both"/>
        <w:rPr>
          <w:rFonts w:eastAsia="Cambria"/>
          <w:sz w:val="22"/>
          <w:szCs w:val="22"/>
        </w:rPr>
      </w:pPr>
      <w:r w:rsidRPr="0012514B">
        <w:rPr>
          <w:rFonts w:eastAsia="Cambria"/>
          <w:sz w:val="22"/>
          <w:szCs w:val="22"/>
        </w:rPr>
        <w:t xml:space="preserve">The </w:t>
      </w:r>
      <w:r w:rsidRPr="00E41985">
        <w:rPr>
          <w:rFonts w:eastAsia="Cambria"/>
          <w:w w:val="105"/>
          <w:sz w:val="22"/>
          <w:szCs w:val="22"/>
        </w:rPr>
        <w:t>bidders’ names, the Bid Prices, including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w:t>
      </w:r>
      <w:r w:rsidRPr="0012514B">
        <w:rPr>
          <w:rFonts w:eastAsia="Cambria"/>
          <w:sz w:val="22"/>
          <w:szCs w:val="22"/>
        </w:rPr>
        <w:t xml:space="preserve"> the </w:t>
      </w:r>
      <w:r w:rsidRPr="0012514B">
        <w:rPr>
          <w:rFonts w:eastAsia="Cambria"/>
          <w:b/>
          <w:sz w:val="22"/>
          <w:szCs w:val="22"/>
        </w:rPr>
        <w:t>L1 Bidder</w:t>
      </w:r>
      <w:r w:rsidRPr="0012514B">
        <w:rPr>
          <w:rFonts w:eastAsia="Cambria"/>
          <w:sz w:val="22"/>
          <w:szCs w:val="22"/>
        </w:rPr>
        <w:t xml:space="preserve">) </w:t>
      </w:r>
      <w:r w:rsidRPr="00E41985">
        <w:rPr>
          <w:rFonts w:eastAsia="Cambria"/>
          <w:w w:val="105"/>
          <w:sz w:val="22"/>
          <w:szCs w:val="22"/>
        </w:rPr>
        <w:t>shall be determined as per the provisions of this</w:t>
      </w:r>
      <w:r w:rsidRPr="0012514B">
        <w:rPr>
          <w:rFonts w:eastAsia="Cambria"/>
          <w:sz w:val="22"/>
          <w:szCs w:val="22"/>
        </w:rPr>
        <w:t xml:space="preserve"> </w:t>
      </w:r>
      <w:r w:rsidRPr="0012514B">
        <w:rPr>
          <w:rFonts w:eastAsia="Cambria"/>
          <w:b/>
          <w:sz w:val="22"/>
          <w:szCs w:val="22"/>
        </w:rPr>
        <w:t>Section – II</w:t>
      </w:r>
      <w:r w:rsidRPr="0012514B">
        <w:rPr>
          <w:rFonts w:eastAsia="Cambria"/>
          <w:sz w:val="22"/>
          <w:szCs w:val="22"/>
        </w:rPr>
        <w:t xml:space="preserve"> </w:t>
      </w:r>
      <w:r w:rsidRPr="00E41985">
        <w:rPr>
          <w:rFonts w:eastAsia="Cambria"/>
          <w:w w:val="105"/>
          <w:sz w:val="22"/>
          <w:szCs w:val="22"/>
        </w:rPr>
        <w:t xml:space="preserve">and considered for award of contract as provided in </w:t>
      </w:r>
      <w:r w:rsidRPr="0012514B">
        <w:rPr>
          <w:rFonts w:eastAsia="Cambria"/>
          <w:b/>
          <w:sz w:val="22"/>
          <w:szCs w:val="22"/>
        </w:rPr>
        <w:t>ITB Clause 31</w:t>
      </w:r>
      <w:r w:rsidRPr="0012514B">
        <w:rPr>
          <w:rFonts w:eastAsia="Cambria"/>
          <w:sz w:val="22"/>
          <w:szCs w:val="22"/>
        </w:rPr>
        <w:t>.</w:t>
      </w:r>
    </w:p>
    <w:p w:rsidR="002957DC" w:rsidRPr="0012514B" w:rsidRDefault="002957DC">
      <w:pPr>
        <w:widowControl w:val="0"/>
        <w:autoSpaceDE w:val="0"/>
        <w:autoSpaceDN w:val="0"/>
        <w:spacing w:before="5"/>
        <w:rPr>
          <w:rFonts w:eastAsia="Cambria"/>
          <w:sz w:val="22"/>
          <w:szCs w:val="22"/>
        </w:rPr>
      </w:pPr>
    </w:p>
    <w:p w:rsidR="002957DC" w:rsidRPr="0012514B" w:rsidRDefault="007C76D0">
      <w:pPr>
        <w:widowControl w:val="0"/>
        <w:numPr>
          <w:ilvl w:val="1"/>
          <w:numId w:val="11"/>
        </w:numPr>
        <w:tabs>
          <w:tab w:val="left" w:pos="1188"/>
          <w:tab w:val="left" w:pos="1189"/>
        </w:tabs>
        <w:autoSpaceDE w:val="0"/>
        <w:autoSpaceDN w:val="0"/>
        <w:spacing w:before="1" w:line="254" w:lineRule="auto"/>
        <w:ind w:right="243"/>
        <w:jc w:val="both"/>
        <w:rPr>
          <w:rFonts w:eastAsia="Cambria"/>
          <w:b/>
          <w:i/>
          <w:sz w:val="22"/>
          <w:szCs w:val="22"/>
        </w:rPr>
      </w:pPr>
      <w:r w:rsidRPr="0012514B">
        <w:rPr>
          <w:rFonts w:eastAsia="Cambria"/>
          <w:w w:val="105"/>
          <w:sz w:val="22"/>
          <w:szCs w:val="22"/>
        </w:rPr>
        <w:t>The</w:t>
      </w:r>
      <w:r w:rsidRPr="00E41985">
        <w:rPr>
          <w:rFonts w:eastAsia="Cambria"/>
          <w:w w:val="105"/>
          <w:sz w:val="22"/>
          <w:szCs w:val="22"/>
        </w:rPr>
        <w:t xml:space="preserve"> </w:t>
      </w:r>
      <w:r w:rsidRPr="0012514B">
        <w:rPr>
          <w:rFonts w:eastAsia="Cambria"/>
          <w:w w:val="105"/>
          <w:sz w:val="22"/>
          <w:szCs w:val="22"/>
        </w:rPr>
        <w:t>Employer</w:t>
      </w:r>
      <w:r w:rsidRPr="00E41985">
        <w:rPr>
          <w:rFonts w:eastAsia="Cambria"/>
          <w:w w:val="105"/>
          <w:sz w:val="22"/>
          <w:szCs w:val="22"/>
        </w:rPr>
        <w:t xml:space="preserve"> </w:t>
      </w:r>
      <w:r w:rsidRPr="0012514B">
        <w:rPr>
          <w:rFonts w:eastAsia="Cambria"/>
          <w:w w:val="105"/>
          <w:sz w:val="22"/>
          <w:szCs w:val="22"/>
        </w:rPr>
        <w:t>shall</w:t>
      </w:r>
      <w:r w:rsidRPr="00E41985">
        <w:rPr>
          <w:rFonts w:eastAsia="Cambria"/>
          <w:w w:val="105"/>
          <w:sz w:val="22"/>
          <w:szCs w:val="22"/>
        </w:rPr>
        <w:t xml:space="preserve"> </w:t>
      </w:r>
      <w:r w:rsidRPr="0012514B">
        <w:rPr>
          <w:rFonts w:eastAsia="Cambria"/>
          <w:w w:val="105"/>
          <w:sz w:val="22"/>
          <w:szCs w:val="22"/>
        </w:rPr>
        <w:t>prepare</w:t>
      </w:r>
      <w:r w:rsidRPr="00E41985">
        <w:rPr>
          <w:rFonts w:eastAsia="Cambria"/>
          <w:w w:val="105"/>
          <w:sz w:val="22"/>
          <w:szCs w:val="22"/>
        </w:rPr>
        <w:t xml:space="preserve"> </w:t>
      </w:r>
      <w:r w:rsidRPr="0012514B">
        <w:rPr>
          <w:rFonts w:eastAsia="Cambria"/>
          <w:w w:val="105"/>
          <w:sz w:val="22"/>
          <w:szCs w:val="22"/>
        </w:rPr>
        <w:t>minutes</w:t>
      </w:r>
      <w:r w:rsidRPr="00E41985">
        <w:rPr>
          <w:rFonts w:eastAsia="Cambria"/>
          <w:w w:val="105"/>
          <w:sz w:val="22"/>
          <w:szCs w:val="22"/>
        </w:rPr>
        <w:t xml:space="preserve"> </w:t>
      </w:r>
      <w:r w:rsidRPr="0012514B">
        <w:rPr>
          <w:rFonts w:eastAsia="Cambria"/>
          <w:w w:val="105"/>
          <w:sz w:val="22"/>
          <w:szCs w:val="22"/>
        </w:rPr>
        <w:t>of</w:t>
      </w:r>
      <w:r w:rsidRPr="00E41985">
        <w:rPr>
          <w:rFonts w:eastAsia="Cambria"/>
          <w:w w:val="105"/>
          <w:sz w:val="22"/>
          <w:szCs w:val="22"/>
        </w:rPr>
        <w:t xml:space="preserve"> </w:t>
      </w:r>
      <w:r w:rsidRPr="0012514B">
        <w:rPr>
          <w:rFonts w:eastAsia="Cambria"/>
          <w:w w:val="105"/>
          <w:sz w:val="22"/>
          <w:szCs w:val="22"/>
        </w:rPr>
        <w:t>the</w:t>
      </w:r>
      <w:r w:rsidRPr="00E41985">
        <w:rPr>
          <w:rFonts w:eastAsia="Cambria"/>
          <w:w w:val="105"/>
          <w:sz w:val="22"/>
          <w:szCs w:val="22"/>
        </w:rPr>
        <w:t xml:space="preserve"> </w:t>
      </w:r>
      <w:r w:rsidRPr="0012514B">
        <w:rPr>
          <w:rFonts w:eastAsia="Cambria"/>
          <w:w w:val="105"/>
          <w:sz w:val="22"/>
          <w:szCs w:val="22"/>
        </w:rPr>
        <w:t>bid</w:t>
      </w:r>
      <w:r w:rsidRPr="00E41985">
        <w:rPr>
          <w:rFonts w:eastAsia="Cambria"/>
          <w:w w:val="105"/>
          <w:sz w:val="22"/>
          <w:szCs w:val="22"/>
        </w:rPr>
        <w:t xml:space="preserve"> </w:t>
      </w:r>
      <w:r w:rsidRPr="0012514B">
        <w:rPr>
          <w:rFonts w:eastAsia="Cambria"/>
          <w:w w:val="105"/>
          <w:sz w:val="22"/>
          <w:szCs w:val="22"/>
        </w:rPr>
        <w:t>opening,</w:t>
      </w:r>
      <w:r w:rsidRPr="00E41985">
        <w:rPr>
          <w:rFonts w:eastAsia="Cambria"/>
          <w:w w:val="105"/>
          <w:sz w:val="22"/>
          <w:szCs w:val="22"/>
        </w:rPr>
        <w:t xml:space="preserve"> </w:t>
      </w:r>
      <w:r w:rsidRPr="0012514B">
        <w:rPr>
          <w:rFonts w:eastAsia="Cambria"/>
          <w:w w:val="105"/>
          <w:sz w:val="22"/>
          <w:szCs w:val="22"/>
        </w:rPr>
        <w:t>including</w:t>
      </w:r>
      <w:r w:rsidRPr="00E41985">
        <w:rPr>
          <w:rFonts w:eastAsia="Cambria"/>
          <w:w w:val="105"/>
          <w:sz w:val="22"/>
          <w:szCs w:val="22"/>
        </w:rPr>
        <w:t xml:space="preserve"> </w:t>
      </w:r>
      <w:r w:rsidRPr="0012514B">
        <w:rPr>
          <w:rFonts w:eastAsia="Cambria"/>
          <w:w w:val="105"/>
          <w:sz w:val="22"/>
          <w:szCs w:val="22"/>
        </w:rPr>
        <w:t>the</w:t>
      </w:r>
      <w:r w:rsidRPr="00E41985">
        <w:rPr>
          <w:rFonts w:eastAsia="Cambria"/>
          <w:w w:val="105"/>
          <w:sz w:val="22"/>
          <w:szCs w:val="22"/>
        </w:rPr>
        <w:t xml:space="preserve"> </w:t>
      </w:r>
      <w:r w:rsidRPr="0012514B">
        <w:rPr>
          <w:rFonts w:eastAsia="Cambria"/>
          <w:w w:val="105"/>
          <w:sz w:val="22"/>
          <w:szCs w:val="22"/>
        </w:rPr>
        <w:t xml:space="preserve">information disclosed to those present in accordance with </w:t>
      </w:r>
      <w:r w:rsidRPr="0012514B">
        <w:rPr>
          <w:rFonts w:eastAsia="Cambria"/>
          <w:b/>
          <w:i/>
          <w:w w:val="105"/>
          <w:sz w:val="22"/>
          <w:szCs w:val="22"/>
        </w:rPr>
        <w:t>ITB Sub-</w:t>
      </w:r>
      <w:r w:rsidRPr="0012514B">
        <w:rPr>
          <w:rFonts w:eastAsia="Cambria"/>
          <w:b/>
          <w:i/>
          <w:spacing w:val="1"/>
          <w:w w:val="105"/>
          <w:sz w:val="22"/>
          <w:szCs w:val="22"/>
        </w:rPr>
        <w:t xml:space="preserve"> </w:t>
      </w:r>
      <w:r w:rsidRPr="0012514B">
        <w:rPr>
          <w:rFonts w:eastAsia="Cambria"/>
          <w:b/>
          <w:i/>
          <w:w w:val="105"/>
          <w:sz w:val="22"/>
          <w:szCs w:val="22"/>
        </w:rPr>
        <w:t>Clause</w:t>
      </w:r>
      <w:r w:rsidRPr="0012514B">
        <w:rPr>
          <w:rFonts w:eastAsia="Cambria"/>
          <w:b/>
          <w:i/>
          <w:spacing w:val="4"/>
          <w:w w:val="105"/>
          <w:sz w:val="22"/>
          <w:szCs w:val="22"/>
        </w:rPr>
        <w:t xml:space="preserve"> </w:t>
      </w:r>
      <w:r w:rsidRPr="0012514B">
        <w:rPr>
          <w:rFonts w:eastAsia="Cambria"/>
          <w:b/>
          <w:i/>
          <w:w w:val="105"/>
          <w:sz w:val="22"/>
          <w:szCs w:val="22"/>
        </w:rPr>
        <w:t>25.3.</w:t>
      </w:r>
    </w:p>
    <w:p w:rsidR="002957DC" w:rsidRPr="00E41985" w:rsidRDefault="007C76D0">
      <w:pPr>
        <w:widowControl w:val="0"/>
        <w:numPr>
          <w:ilvl w:val="1"/>
          <w:numId w:val="11"/>
        </w:numPr>
        <w:tabs>
          <w:tab w:val="left" w:pos="1188"/>
          <w:tab w:val="left" w:pos="1189"/>
        </w:tabs>
        <w:autoSpaceDE w:val="0"/>
        <w:autoSpaceDN w:val="0"/>
        <w:spacing w:before="69" w:line="254" w:lineRule="auto"/>
        <w:ind w:right="252"/>
        <w:jc w:val="both"/>
        <w:rPr>
          <w:rFonts w:eastAsia="Cambria"/>
          <w:w w:val="105"/>
          <w:sz w:val="22"/>
          <w:szCs w:val="22"/>
        </w:rPr>
      </w:pPr>
      <w:r w:rsidRPr="0012514B">
        <w:rPr>
          <w:rFonts w:eastAsia="Cambria"/>
          <w:w w:val="105"/>
          <w:sz w:val="22"/>
          <w:szCs w:val="22"/>
        </w:rPr>
        <w:t>Bids</w:t>
      </w:r>
      <w:r w:rsidRPr="00E41985">
        <w:rPr>
          <w:rFonts w:eastAsia="Cambria"/>
          <w:w w:val="105"/>
          <w:sz w:val="22"/>
          <w:szCs w:val="22"/>
        </w:rPr>
        <w:t xml:space="preserve"> </w:t>
      </w:r>
      <w:r w:rsidRPr="0012514B">
        <w:rPr>
          <w:rFonts w:eastAsia="Cambria"/>
          <w:w w:val="105"/>
          <w:sz w:val="22"/>
          <w:szCs w:val="22"/>
        </w:rPr>
        <w:t>not</w:t>
      </w:r>
      <w:r w:rsidRPr="00E41985">
        <w:rPr>
          <w:rFonts w:eastAsia="Cambria"/>
          <w:w w:val="105"/>
          <w:sz w:val="22"/>
          <w:szCs w:val="22"/>
        </w:rPr>
        <w:t xml:space="preserve"> </w:t>
      </w:r>
      <w:r w:rsidRPr="0012514B">
        <w:rPr>
          <w:rFonts w:eastAsia="Cambria"/>
          <w:w w:val="105"/>
          <w:sz w:val="22"/>
          <w:szCs w:val="22"/>
        </w:rPr>
        <w:t>opened</w:t>
      </w:r>
      <w:r w:rsidRPr="00E41985">
        <w:rPr>
          <w:rFonts w:eastAsia="Cambria"/>
          <w:w w:val="105"/>
          <w:sz w:val="22"/>
          <w:szCs w:val="22"/>
        </w:rPr>
        <w:t xml:space="preserve"> </w:t>
      </w:r>
      <w:r w:rsidRPr="0012514B">
        <w:rPr>
          <w:rFonts w:eastAsia="Cambria"/>
          <w:w w:val="105"/>
          <w:sz w:val="22"/>
          <w:szCs w:val="22"/>
        </w:rPr>
        <w:t>and</w:t>
      </w:r>
      <w:r w:rsidRPr="00E41985">
        <w:rPr>
          <w:rFonts w:eastAsia="Cambria"/>
          <w:w w:val="105"/>
          <w:sz w:val="22"/>
          <w:szCs w:val="22"/>
        </w:rPr>
        <w:t xml:space="preserve"> </w:t>
      </w:r>
      <w:r w:rsidRPr="0012514B">
        <w:rPr>
          <w:rFonts w:eastAsia="Cambria"/>
          <w:w w:val="105"/>
          <w:sz w:val="22"/>
          <w:szCs w:val="22"/>
        </w:rPr>
        <w:t>read</w:t>
      </w:r>
      <w:r w:rsidRPr="00E41985">
        <w:rPr>
          <w:rFonts w:eastAsia="Cambria"/>
          <w:w w:val="105"/>
          <w:sz w:val="22"/>
          <w:szCs w:val="22"/>
        </w:rPr>
        <w:t xml:space="preserve"> </w:t>
      </w:r>
      <w:r w:rsidRPr="0012514B">
        <w:rPr>
          <w:rFonts w:eastAsia="Cambria"/>
          <w:w w:val="105"/>
          <w:sz w:val="22"/>
          <w:szCs w:val="22"/>
        </w:rPr>
        <w:t>out</w:t>
      </w:r>
      <w:r w:rsidRPr="00E41985">
        <w:rPr>
          <w:rFonts w:eastAsia="Cambria"/>
          <w:w w:val="105"/>
          <w:sz w:val="22"/>
          <w:szCs w:val="22"/>
        </w:rPr>
        <w:t xml:space="preserve"> </w:t>
      </w:r>
      <w:r w:rsidRPr="0012514B">
        <w:rPr>
          <w:rFonts w:eastAsia="Cambria"/>
          <w:w w:val="105"/>
          <w:sz w:val="22"/>
          <w:szCs w:val="22"/>
        </w:rPr>
        <w:t>at</w:t>
      </w:r>
      <w:r w:rsidRPr="00E41985">
        <w:rPr>
          <w:rFonts w:eastAsia="Cambria"/>
          <w:w w:val="105"/>
          <w:sz w:val="22"/>
          <w:szCs w:val="22"/>
        </w:rPr>
        <w:t xml:space="preserve"> </w:t>
      </w:r>
      <w:r w:rsidRPr="0012514B">
        <w:rPr>
          <w:rFonts w:eastAsia="Cambria"/>
          <w:w w:val="105"/>
          <w:sz w:val="22"/>
          <w:szCs w:val="22"/>
        </w:rPr>
        <w:t>bid</w:t>
      </w:r>
      <w:r w:rsidRPr="00E41985">
        <w:rPr>
          <w:rFonts w:eastAsia="Cambria"/>
          <w:w w:val="105"/>
          <w:sz w:val="22"/>
          <w:szCs w:val="22"/>
        </w:rPr>
        <w:t xml:space="preserve"> </w:t>
      </w:r>
      <w:r w:rsidRPr="0012514B">
        <w:rPr>
          <w:rFonts w:eastAsia="Cambria"/>
          <w:w w:val="105"/>
          <w:sz w:val="22"/>
          <w:szCs w:val="22"/>
        </w:rPr>
        <w:t>opening</w:t>
      </w:r>
      <w:r w:rsidRPr="00E41985">
        <w:rPr>
          <w:rFonts w:eastAsia="Cambria"/>
          <w:w w:val="105"/>
          <w:sz w:val="22"/>
          <w:szCs w:val="22"/>
        </w:rPr>
        <w:t xml:space="preserve"> </w:t>
      </w:r>
      <w:r w:rsidRPr="0012514B">
        <w:rPr>
          <w:rFonts w:eastAsia="Cambria"/>
          <w:w w:val="105"/>
          <w:sz w:val="22"/>
          <w:szCs w:val="22"/>
        </w:rPr>
        <w:t>shall</w:t>
      </w:r>
      <w:r w:rsidRPr="00E41985">
        <w:rPr>
          <w:rFonts w:eastAsia="Cambria"/>
          <w:w w:val="105"/>
          <w:sz w:val="22"/>
          <w:szCs w:val="22"/>
        </w:rPr>
        <w:t xml:space="preserve"> </w:t>
      </w:r>
      <w:r w:rsidRPr="0012514B">
        <w:rPr>
          <w:rFonts w:eastAsia="Cambria"/>
          <w:w w:val="105"/>
          <w:sz w:val="22"/>
          <w:szCs w:val="22"/>
        </w:rPr>
        <w:t>not</w:t>
      </w:r>
      <w:r w:rsidRPr="00282124">
        <w:rPr>
          <w:rFonts w:eastAsia="Cambria"/>
          <w:w w:val="105"/>
          <w:sz w:val="22"/>
          <w:szCs w:val="22"/>
        </w:rPr>
        <w:t xml:space="preserve"> </w:t>
      </w:r>
      <w:r w:rsidRPr="0012514B">
        <w:rPr>
          <w:rFonts w:eastAsia="Cambria"/>
          <w:w w:val="105"/>
          <w:sz w:val="22"/>
          <w:szCs w:val="22"/>
        </w:rPr>
        <w:t>be</w:t>
      </w:r>
      <w:r w:rsidRPr="00282124">
        <w:rPr>
          <w:rFonts w:eastAsia="Cambria"/>
          <w:w w:val="105"/>
          <w:sz w:val="22"/>
          <w:szCs w:val="22"/>
        </w:rPr>
        <w:t xml:space="preserve"> </w:t>
      </w:r>
      <w:r w:rsidRPr="0012514B">
        <w:rPr>
          <w:rFonts w:eastAsia="Cambria"/>
          <w:w w:val="105"/>
          <w:sz w:val="22"/>
          <w:szCs w:val="22"/>
        </w:rPr>
        <w:t>considered</w:t>
      </w:r>
      <w:r w:rsidRPr="00282124">
        <w:rPr>
          <w:rFonts w:eastAsia="Cambria"/>
          <w:w w:val="105"/>
          <w:sz w:val="22"/>
          <w:szCs w:val="22"/>
        </w:rPr>
        <w:t xml:space="preserve"> </w:t>
      </w:r>
      <w:r w:rsidRPr="0012514B">
        <w:rPr>
          <w:rFonts w:eastAsia="Cambria"/>
          <w:w w:val="105"/>
          <w:sz w:val="22"/>
          <w:szCs w:val="22"/>
        </w:rPr>
        <w:t>further</w:t>
      </w:r>
      <w:r w:rsidRPr="00282124">
        <w:rPr>
          <w:rFonts w:eastAsia="Cambria"/>
          <w:w w:val="105"/>
          <w:sz w:val="22"/>
          <w:szCs w:val="22"/>
        </w:rPr>
        <w:t xml:space="preserve"> </w:t>
      </w:r>
      <w:r w:rsidRPr="0012514B">
        <w:rPr>
          <w:rFonts w:eastAsia="Cambria"/>
          <w:w w:val="105"/>
          <w:sz w:val="22"/>
          <w:szCs w:val="22"/>
        </w:rPr>
        <w:t>for evaluation,</w:t>
      </w:r>
      <w:r w:rsidRPr="00E41985">
        <w:rPr>
          <w:rFonts w:eastAsia="Cambria"/>
          <w:w w:val="105"/>
          <w:sz w:val="22"/>
          <w:szCs w:val="22"/>
        </w:rPr>
        <w:t xml:space="preserve"> </w:t>
      </w:r>
      <w:r w:rsidRPr="0012514B">
        <w:rPr>
          <w:rFonts w:eastAsia="Cambria"/>
          <w:w w:val="105"/>
          <w:sz w:val="22"/>
          <w:szCs w:val="22"/>
        </w:rPr>
        <w:t>irrespective of</w:t>
      </w:r>
      <w:r w:rsidRPr="00E41985">
        <w:rPr>
          <w:rFonts w:eastAsia="Cambria"/>
          <w:w w:val="105"/>
          <w:sz w:val="22"/>
          <w:szCs w:val="22"/>
        </w:rPr>
        <w:t xml:space="preserve"> </w:t>
      </w:r>
      <w:r w:rsidRPr="0012514B">
        <w:rPr>
          <w:rFonts w:eastAsia="Cambria"/>
          <w:w w:val="105"/>
          <w:sz w:val="22"/>
          <w:szCs w:val="22"/>
        </w:rPr>
        <w:t>the</w:t>
      </w:r>
      <w:r w:rsidRPr="00E41985">
        <w:rPr>
          <w:rFonts w:eastAsia="Cambria"/>
          <w:w w:val="105"/>
          <w:sz w:val="22"/>
          <w:szCs w:val="22"/>
        </w:rPr>
        <w:t xml:space="preserve"> </w:t>
      </w:r>
      <w:r w:rsidRPr="0012514B">
        <w:rPr>
          <w:rFonts w:eastAsia="Cambria"/>
          <w:w w:val="105"/>
          <w:sz w:val="22"/>
          <w:szCs w:val="22"/>
        </w:rPr>
        <w:t>circumstances.</w:t>
      </w:r>
    </w:p>
    <w:p w:rsidR="002957DC" w:rsidRPr="0012514B" w:rsidRDefault="002957DC">
      <w:pPr>
        <w:widowControl w:val="0"/>
        <w:autoSpaceDE w:val="0"/>
        <w:autoSpaceDN w:val="0"/>
        <w:spacing w:before="5"/>
        <w:rPr>
          <w:rFonts w:eastAsia="Cambria"/>
          <w:sz w:val="22"/>
          <w:szCs w:val="22"/>
        </w:rPr>
      </w:pPr>
    </w:p>
    <w:p w:rsidR="002957DC" w:rsidRPr="0012514B" w:rsidRDefault="007C76D0">
      <w:pPr>
        <w:widowControl w:val="0"/>
        <w:numPr>
          <w:ilvl w:val="0"/>
          <w:numId w:val="11"/>
        </w:numPr>
        <w:tabs>
          <w:tab w:val="left" w:pos="1188"/>
          <w:tab w:val="left" w:pos="1189"/>
        </w:tabs>
        <w:autoSpaceDE w:val="0"/>
        <w:autoSpaceDN w:val="0"/>
        <w:ind w:hanging="1081"/>
        <w:outlineLvl w:val="0"/>
        <w:rPr>
          <w:rFonts w:eastAsia="Palatino Linotype"/>
          <w:b/>
          <w:bCs/>
          <w:sz w:val="22"/>
          <w:szCs w:val="22"/>
        </w:rPr>
      </w:pPr>
      <w:bookmarkStart w:id="46" w:name="_Toc132464591"/>
      <w:r w:rsidRPr="0012514B">
        <w:rPr>
          <w:rFonts w:eastAsia="Palatino Linotype"/>
          <w:b/>
          <w:bCs/>
          <w:sz w:val="22"/>
          <w:szCs w:val="22"/>
        </w:rPr>
        <w:t>Conversion</w:t>
      </w:r>
      <w:r w:rsidRPr="0012514B">
        <w:rPr>
          <w:rFonts w:eastAsia="Palatino Linotype"/>
          <w:b/>
          <w:bCs/>
          <w:spacing w:val="-3"/>
          <w:sz w:val="22"/>
          <w:szCs w:val="22"/>
        </w:rPr>
        <w:t xml:space="preserve"> </w:t>
      </w:r>
      <w:r w:rsidRPr="0012514B">
        <w:rPr>
          <w:rFonts w:eastAsia="Palatino Linotype"/>
          <w:b/>
          <w:bCs/>
          <w:sz w:val="22"/>
          <w:szCs w:val="22"/>
        </w:rPr>
        <w:t>to</w:t>
      </w:r>
      <w:r w:rsidRPr="0012514B">
        <w:rPr>
          <w:rFonts w:eastAsia="Palatino Linotype"/>
          <w:b/>
          <w:bCs/>
          <w:spacing w:val="-3"/>
          <w:sz w:val="22"/>
          <w:szCs w:val="22"/>
        </w:rPr>
        <w:t xml:space="preserve"> </w:t>
      </w:r>
      <w:r w:rsidRPr="0012514B">
        <w:rPr>
          <w:rFonts w:eastAsia="Palatino Linotype"/>
          <w:b/>
          <w:bCs/>
          <w:sz w:val="22"/>
          <w:szCs w:val="22"/>
        </w:rPr>
        <w:t>Single</w:t>
      </w:r>
      <w:r w:rsidRPr="0012514B">
        <w:rPr>
          <w:rFonts w:eastAsia="Palatino Linotype"/>
          <w:b/>
          <w:bCs/>
          <w:spacing w:val="-3"/>
          <w:sz w:val="22"/>
          <w:szCs w:val="22"/>
        </w:rPr>
        <w:t xml:space="preserve"> </w:t>
      </w:r>
      <w:r w:rsidRPr="0012514B">
        <w:rPr>
          <w:rFonts w:eastAsia="Palatino Linotype"/>
          <w:b/>
          <w:bCs/>
          <w:sz w:val="22"/>
          <w:szCs w:val="22"/>
        </w:rPr>
        <w:t>Currency</w:t>
      </w:r>
      <w:bookmarkEnd w:id="46"/>
    </w:p>
    <w:p w:rsidR="002957DC" w:rsidRPr="0012514B" w:rsidRDefault="002957DC">
      <w:pPr>
        <w:widowControl w:val="0"/>
        <w:autoSpaceDE w:val="0"/>
        <w:autoSpaceDN w:val="0"/>
        <w:spacing w:before="7"/>
        <w:rPr>
          <w:rFonts w:eastAsia="Cambria"/>
          <w:b/>
          <w:sz w:val="22"/>
          <w:szCs w:val="22"/>
        </w:rPr>
      </w:pPr>
    </w:p>
    <w:p w:rsidR="002957DC" w:rsidRPr="00E41985" w:rsidRDefault="007C76D0" w:rsidP="00E41985">
      <w:pPr>
        <w:widowControl w:val="0"/>
        <w:numPr>
          <w:ilvl w:val="1"/>
          <w:numId w:val="11"/>
        </w:numPr>
        <w:tabs>
          <w:tab w:val="left" w:pos="1188"/>
          <w:tab w:val="left" w:pos="1189"/>
        </w:tabs>
        <w:autoSpaceDE w:val="0"/>
        <w:autoSpaceDN w:val="0"/>
        <w:spacing w:before="69" w:line="254" w:lineRule="auto"/>
        <w:ind w:right="252"/>
        <w:jc w:val="both"/>
        <w:rPr>
          <w:rFonts w:eastAsia="Cambria"/>
          <w:w w:val="105"/>
          <w:sz w:val="22"/>
          <w:szCs w:val="22"/>
        </w:rPr>
      </w:pPr>
      <w:r w:rsidRPr="00E41985">
        <w:rPr>
          <w:rFonts w:eastAsia="Cambria"/>
          <w:w w:val="105"/>
          <w:sz w:val="22"/>
          <w:szCs w:val="22"/>
        </w:rPr>
        <w:t xml:space="preserve">This shall not be applicable as domestic firms are required to quote the </w:t>
      </w:r>
      <w:r w:rsidRPr="0012514B">
        <w:rPr>
          <w:rFonts w:eastAsia="Cambria"/>
          <w:w w:val="105"/>
          <w:sz w:val="22"/>
          <w:szCs w:val="22"/>
        </w:rPr>
        <w:t>prices</w:t>
      </w:r>
      <w:r w:rsidRPr="00E41985">
        <w:rPr>
          <w:rFonts w:eastAsia="Cambria"/>
          <w:w w:val="105"/>
          <w:sz w:val="22"/>
          <w:szCs w:val="22"/>
        </w:rPr>
        <w:t xml:space="preserve"> </w:t>
      </w:r>
      <w:r w:rsidRPr="0012514B">
        <w:rPr>
          <w:rFonts w:eastAsia="Cambria"/>
          <w:w w:val="105"/>
          <w:sz w:val="22"/>
          <w:szCs w:val="22"/>
        </w:rPr>
        <w:t>in</w:t>
      </w:r>
      <w:r w:rsidRPr="00E41985">
        <w:rPr>
          <w:rFonts w:eastAsia="Cambria"/>
          <w:w w:val="105"/>
          <w:sz w:val="22"/>
          <w:szCs w:val="22"/>
        </w:rPr>
        <w:t xml:space="preserve"> </w:t>
      </w:r>
      <w:r w:rsidRPr="0012514B">
        <w:rPr>
          <w:rFonts w:eastAsia="Cambria"/>
          <w:w w:val="105"/>
          <w:sz w:val="22"/>
          <w:szCs w:val="22"/>
        </w:rPr>
        <w:t>Indian</w:t>
      </w:r>
      <w:r w:rsidRPr="00E41985">
        <w:rPr>
          <w:rFonts w:eastAsia="Cambria"/>
          <w:w w:val="105"/>
          <w:sz w:val="22"/>
          <w:szCs w:val="22"/>
        </w:rPr>
        <w:t xml:space="preserve"> </w:t>
      </w:r>
      <w:r w:rsidRPr="0012514B">
        <w:rPr>
          <w:rFonts w:eastAsia="Cambria"/>
          <w:w w:val="105"/>
          <w:sz w:val="22"/>
          <w:szCs w:val="22"/>
        </w:rPr>
        <w:t>Rupees</w:t>
      </w:r>
      <w:r w:rsidRPr="00E41985">
        <w:rPr>
          <w:rFonts w:eastAsia="Cambria"/>
          <w:w w:val="105"/>
          <w:sz w:val="22"/>
          <w:szCs w:val="22"/>
        </w:rPr>
        <w:t xml:space="preserve"> </w:t>
      </w:r>
      <w:r w:rsidRPr="0012514B">
        <w:rPr>
          <w:rFonts w:eastAsia="Cambria"/>
          <w:w w:val="105"/>
          <w:sz w:val="22"/>
          <w:szCs w:val="22"/>
        </w:rPr>
        <w:t>only.</w:t>
      </w:r>
    </w:p>
    <w:p w:rsidR="002957DC" w:rsidRPr="0012514B" w:rsidRDefault="002957DC">
      <w:pPr>
        <w:widowControl w:val="0"/>
        <w:autoSpaceDE w:val="0"/>
        <w:autoSpaceDN w:val="0"/>
        <w:rPr>
          <w:rFonts w:eastAsia="Cambria"/>
          <w:sz w:val="22"/>
          <w:szCs w:val="22"/>
        </w:rPr>
      </w:pPr>
    </w:p>
    <w:p w:rsidR="002957DC" w:rsidRPr="0012514B" w:rsidRDefault="007C76D0">
      <w:pPr>
        <w:widowControl w:val="0"/>
        <w:numPr>
          <w:ilvl w:val="0"/>
          <w:numId w:val="11"/>
        </w:numPr>
        <w:tabs>
          <w:tab w:val="left" w:pos="1188"/>
          <w:tab w:val="left" w:pos="1189"/>
        </w:tabs>
        <w:autoSpaceDE w:val="0"/>
        <w:autoSpaceDN w:val="0"/>
        <w:ind w:hanging="1081"/>
        <w:outlineLvl w:val="0"/>
        <w:rPr>
          <w:rFonts w:eastAsia="Palatino Linotype"/>
          <w:b/>
          <w:bCs/>
          <w:sz w:val="22"/>
          <w:szCs w:val="22"/>
        </w:rPr>
      </w:pPr>
      <w:bookmarkStart w:id="47" w:name="_Toc132464592"/>
      <w:r w:rsidRPr="0012514B">
        <w:rPr>
          <w:rFonts w:eastAsia="Palatino Linotype"/>
          <w:b/>
          <w:bCs/>
          <w:sz w:val="22"/>
          <w:szCs w:val="22"/>
        </w:rPr>
        <w:t>Evaluation</w:t>
      </w:r>
      <w:r w:rsidRPr="0012514B">
        <w:rPr>
          <w:rFonts w:eastAsia="Palatino Linotype"/>
          <w:b/>
          <w:bCs/>
          <w:spacing w:val="-2"/>
          <w:sz w:val="22"/>
          <w:szCs w:val="22"/>
        </w:rPr>
        <w:t xml:space="preserve"> </w:t>
      </w:r>
      <w:r w:rsidRPr="0012514B">
        <w:rPr>
          <w:rFonts w:eastAsia="Palatino Linotype"/>
          <w:b/>
          <w:bCs/>
          <w:sz w:val="22"/>
          <w:szCs w:val="22"/>
        </w:rPr>
        <w:t xml:space="preserve">of </w:t>
      </w:r>
      <w:r w:rsidRPr="0012514B">
        <w:rPr>
          <w:rFonts w:eastAsia="Palatino Linotype"/>
          <w:b/>
          <w:bCs/>
          <w:sz w:val="22"/>
          <w:szCs w:val="22"/>
          <w:u w:val="single"/>
        </w:rPr>
        <w:t>Second</w:t>
      </w:r>
      <w:r w:rsidRPr="0012514B">
        <w:rPr>
          <w:rFonts w:eastAsia="Palatino Linotype"/>
          <w:b/>
          <w:bCs/>
          <w:spacing w:val="-2"/>
          <w:sz w:val="22"/>
          <w:szCs w:val="22"/>
          <w:u w:val="single"/>
        </w:rPr>
        <w:t xml:space="preserve"> </w:t>
      </w:r>
      <w:r w:rsidRPr="0012514B">
        <w:rPr>
          <w:rFonts w:eastAsia="Palatino Linotype"/>
          <w:b/>
          <w:bCs/>
          <w:sz w:val="22"/>
          <w:szCs w:val="22"/>
          <w:u w:val="single"/>
        </w:rPr>
        <w:t>Envelope</w:t>
      </w:r>
      <w:r w:rsidRPr="0012514B">
        <w:rPr>
          <w:rFonts w:eastAsia="Palatino Linotype"/>
          <w:b/>
          <w:bCs/>
          <w:spacing w:val="-1"/>
          <w:sz w:val="22"/>
          <w:szCs w:val="22"/>
        </w:rPr>
        <w:t xml:space="preserve"> </w:t>
      </w:r>
      <w:r w:rsidRPr="0012514B">
        <w:rPr>
          <w:rFonts w:eastAsia="Palatino Linotype"/>
          <w:b/>
          <w:bCs/>
          <w:sz w:val="22"/>
          <w:szCs w:val="22"/>
        </w:rPr>
        <w:t>(Price</w:t>
      </w:r>
      <w:r w:rsidRPr="0012514B">
        <w:rPr>
          <w:rFonts w:eastAsia="Palatino Linotype"/>
          <w:b/>
          <w:bCs/>
          <w:spacing w:val="-2"/>
          <w:sz w:val="22"/>
          <w:szCs w:val="22"/>
        </w:rPr>
        <w:t xml:space="preserve"> </w:t>
      </w:r>
      <w:r w:rsidRPr="0012514B">
        <w:rPr>
          <w:rFonts w:eastAsia="Palatino Linotype"/>
          <w:b/>
          <w:bCs/>
          <w:sz w:val="22"/>
          <w:szCs w:val="22"/>
        </w:rPr>
        <w:t>Part)</w:t>
      </w:r>
      <w:bookmarkEnd w:id="47"/>
    </w:p>
    <w:p w:rsidR="002957DC" w:rsidRPr="0012514B" w:rsidRDefault="002957DC">
      <w:pPr>
        <w:widowControl w:val="0"/>
        <w:autoSpaceDE w:val="0"/>
        <w:autoSpaceDN w:val="0"/>
        <w:spacing w:before="11"/>
        <w:rPr>
          <w:rFonts w:eastAsia="Cambria"/>
          <w:b/>
          <w:sz w:val="22"/>
          <w:szCs w:val="22"/>
        </w:rPr>
      </w:pPr>
    </w:p>
    <w:p w:rsidR="002957DC" w:rsidRPr="00E41985" w:rsidRDefault="007C76D0">
      <w:pPr>
        <w:widowControl w:val="0"/>
        <w:numPr>
          <w:ilvl w:val="1"/>
          <w:numId w:val="11"/>
        </w:numPr>
        <w:tabs>
          <w:tab w:val="left" w:pos="1188"/>
          <w:tab w:val="left" w:pos="1189"/>
        </w:tabs>
        <w:autoSpaceDE w:val="0"/>
        <w:autoSpaceDN w:val="0"/>
        <w:spacing w:before="94" w:line="254" w:lineRule="auto"/>
        <w:ind w:right="244"/>
        <w:jc w:val="both"/>
        <w:rPr>
          <w:rFonts w:eastAsia="Cambria"/>
          <w:w w:val="105"/>
          <w:sz w:val="22"/>
          <w:szCs w:val="22"/>
        </w:rPr>
      </w:pPr>
      <w:r w:rsidRPr="0012514B">
        <w:rPr>
          <w:rFonts w:eastAsia="Cambria"/>
          <w:w w:val="105"/>
          <w:sz w:val="22"/>
          <w:szCs w:val="22"/>
        </w:rPr>
        <w:t>The Employer will examine the Price Parts (</w:t>
      </w:r>
      <w:r w:rsidRPr="0012514B">
        <w:rPr>
          <w:rFonts w:eastAsia="Cambria"/>
          <w:b/>
          <w:bCs/>
          <w:w w:val="105"/>
          <w:sz w:val="22"/>
          <w:szCs w:val="22"/>
          <w:u w:val="single"/>
        </w:rPr>
        <w:t>Second Envelopes</w:t>
      </w:r>
      <w:r w:rsidRPr="0012514B">
        <w:rPr>
          <w:rFonts w:eastAsia="Cambria"/>
          <w:w w:val="105"/>
          <w:sz w:val="22"/>
          <w:szCs w:val="22"/>
        </w:rPr>
        <w:t>) to</w:t>
      </w:r>
      <w:r w:rsidRPr="00E41985">
        <w:rPr>
          <w:rFonts w:eastAsia="Cambria"/>
          <w:w w:val="105"/>
          <w:sz w:val="22"/>
          <w:szCs w:val="22"/>
        </w:rPr>
        <w:t xml:space="preserve"> </w:t>
      </w:r>
      <w:r w:rsidRPr="0012514B">
        <w:rPr>
          <w:rFonts w:eastAsia="Cambria"/>
          <w:w w:val="105"/>
          <w:sz w:val="22"/>
          <w:szCs w:val="22"/>
        </w:rPr>
        <w:t>determine whether they are complete, whether any computational</w:t>
      </w:r>
      <w:r w:rsidRPr="00E41985">
        <w:rPr>
          <w:rFonts w:eastAsia="Cambria"/>
          <w:w w:val="105"/>
          <w:sz w:val="22"/>
          <w:szCs w:val="22"/>
        </w:rPr>
        <w:t xml:space="preserve"> </w:t>
      </w:r>
      <w:r w:rsidRPr="0012514B">
        <w:rPr>
          <w:rFonts w:eastAsia="Cambria"/>
          <w:w w:val="105"/>
          <w:sz w:val="22"/>
          <w:szCs w:val="22"/>
        </w:rPr>
        <w:t>errors have been made, and</w:t>
      </w:r>
      <w:r w:rsidRPr="00E41985">
        <w:rPr>
          <w:rFonts w:eastAsia="Cambria"/>
          <w:w w:val="105"/>
          <w:sz w:val="22"/>
          <w:szCs w:val="22"/>
        </w:rPr>
        <w:t xml:space="preserve"> </w:t>
      </w:r>
      <w:r w:rsidRPr="0012514B">
        <w:rPr>
          <w:rFonts w:eastAsia="Cambria"/>
          <w:w w:val="105"/>
          <w:sz w:val="22"/>
          <w:szCs w:val="22"/>
        </w:rPr>
        <w:t>whether</w:t>
      </w:r>
      <w:r w:rsidRPr="00E41985">
        <w:rPr>
          <w:rFonts w:eastAsia="Cambria"/>
          <w:w w:val="105"/>
          <w:sz w:val="22"/>
          <w:szCs w:val="22"/>
        </w:rPr>
        <w:t xml:space="preserve"> </w:t>
      </w:r>
      <w:r w:rsidRPr="0012514B">
        <w:rPr>
          <w:rFonts w:eastAsia="Cambria"/>
          <w:w w:val="105"/>
          <w:sz w:val="22"/>
          <w:szCs w:val="22"/>
        </w:rPr>
        <w:t>the</w:t>
      </w:r>
      <w:r w:rsidRPr="00E41985">
        <w:rPr>
          <w:rFonts w:eastAsia="Cambria"/>
          <w:w w:val="105"/>
          <w:sz w:val="22"/>
          <w:szCs w:val="22"/>
        </w:rPr>
        <w:t xml:space="preserve"> </w:t>
      </w:r>
      <w:r w:rsidRPr="0012514B">
        <w:rPr>
          <w:rFonts w:eastAsia="Cambria"/>
          <w:w w:val="105"/>
          <w:sz w:val="22"/>
          <w:szCs w:val="22"/>
        </w:rPr>
        <w:t>bids are</w:t>
      </w:r>
      <w:r w:rsidRPr="00E41985">
        <w:rPr>
          <w:rFonts w:eastAsia="Cambria"/>
          <w:w w:val="105"/>
          <w:sz w:val="22"/>
          <w:szCs w:val="22"/>
        </w:rPr>
        <w:t xml:space="preserve"> </w:t>
      </w:r>
      <w:r w:rsidRPr="0012514B">
        <w:rPr>
          <w:rFonts w:eastAsia="Cambria"/>
          <w:w w:val="105"/>
          <w:sz w:val="22"/>
          <w:szCs w:val="22"/>
        </w:rPr>
        <w:t>generally</w:t>
      </w:r>
      <w:r w:rsidRPr="00E41985">
        <w:rPr>
          <w:rFonts w:eastAsia="Cambria"/>
          <w:w w:val="105"/>
          <w:sz w:val="22"/>
          <w:szCs w:val="22"/>
        </w:rPr>
        <w:t xml:space="preserve"> </w:t>
      </w:r>
      <w:r w:rsidRPr="0012514B">
        <w:rPr>
          <w:rFonts w:eastAsia="Cambria"/>
          <w:w w:val="105"/>
          <w:sz w:val="22"/>
          <w:szCs w:val="22"/>
        </w:rPr>
        <w:t>in</w:t>
      </w:r>
      <w:r w:rsidRPr="00E41985">
        <w:rPr>
          <w:rFonts w:eastAsia="Cambria"/>
          <w:w w:val="105"/>
          <w:sz w:val="22"/>
          <w:szCs w:val="22"/>
        </w:rPr>
        <w:t xml:space="preserve"> </w:t>
      </w:r>
      <w:r w:rsidRPr="0012514B">
        <w:rPr>
          <w:rFonts w:eastAsia="Cambria"/>
          <w:w w:val="105"/>
          <w:sz w:val="22"/>
          <w:szCs w:val="22"/>
        </w:rPr>
        <w:t>order.</w:t>
      </w:r>
    </w:p>
    <w:p w:rsidR="002957DC" w:rsidRPr="00E41985" w:rsidRDefault="002957DC">
      <w:pPr>
        <w:widowControl w:val="0"/>
        <w:autoSpaceDE w:val="0"/>
        <w:autoSpaceDN w:val="0"/>
        <w:spacing w:before="4"/>
        <w:rPr>
          <w:rFonts w:eastAsia="Cambria"/>
          <w:w w:val="105"/>
          <w:sz w:val="22"/>
          <w:szCs w:val="22"/>
        </w:rPr>
      </w:pPr>
    </w:p>
    <w:p w:rsidR="002957DC" w:rsidRPr="0012514B" w:rsidRDefault="007C76D0" w:rsidP="00B518D8">
      <w:pPr>
        <w:widowControl w:val="0"/>
        <w:tabs>
          <w:tab w:val="left" w:pos="1188"/>
          <w:tab w:val="left" w:pos="1189"/>
        </w:tabs>
        <w:autoSpaceDE w:val="0"/>
        <w:autoSpaceDN w:val="0"/>
        <w:spacing w:before="94" w:line="254" w:lineRule="auto"/>
        <w:ind w:left="1188" w:right="244"/>
        <w:jc w:val="both"/>
        <w:rPr>
          <w:rFonts w:eastAsia="Cambria"/>
          <w:w w:val="105"/>
          <w:sz w:val="22"/>
          <w:szCs w:val="22"/>
        </w:rPr>
      </w:pPr>
      <w:r w:rsidRPr="0012514B">
        <w:rPr>
          <w:rFonts w:eastAsia="Cambria"/>
          <w:w w:val="105"/>
          <w:sz w:val="22"/>
          <w:szCs w:val="22"/>
        </w:rPr>
        <w:t>The Price Part containing any deviations and omissions from the contractual and commercial conditions and the Technical Specifications which have not been identified in the First Envelope are liable to be rejected.</w:t>
      </w:r>
    </w:p>
    <w:p w:rsidR="002957DC" w:rsidRPr="0012514B" w:rsidRDefault="002957DC">
      <w:pPr>
        <w:widowControl w:val="0"/>
        <w:autoSpaceDE w:val="0"/>
        <w:autoSpaceDN w:val="0"/>
        <w:spacing w:before="4"/>
        <w:rPr>
          <w:rFonts w:eastAsia="Cambria"/>
          <w:sz w:val="22"/>
          <w:szCs w:val="22"/>
        </w:rPr>
      </w:pPr>
    </w:p>
    <w:p w:rsidR="00DF4036" w:rsidRPr="00E41985" w:rsidRDefault="007C76D0" w:rsidP="00DF4036">
      <w:pPr>
        <w:widowControl w:val="0"/>
        <w:numPr>
          <w:ilvl w:val="1"/>
          <w:numId w:val="11"/>
        </w:numPr>
        <w:tabs>
          <w:tab w:val="left" w:pos="1188"/>
          <w:tab w:val="left" w:pos="1189"/>
        </w:tabs>
        <w:autoSpaceDE w:val="0"/>
        <w:autoSpaceDN w:val="0"/>
        <w:spacing w:before="1" w:line="254" w:lineRule="auto"/>
        <w:ind w:right="241"/>
        <w:jc w:val="both"/>
        <w:rPr>
          <w:rFonts w:eastAsia="Cambria"/>
          <w:w w:val="105"/>
          <w:sz w:val="22"/>
          <w:szCs w:val="22"/>
        </w:rPr>
      </w:pPr>
      <w:r w:rsidRPr="00E41985">
        <w:rPr>
          <w:rFonts w:eastAsia="Cambria"/>
          <w:w w:val="105"/>
          <w:sz w:val="22"/>
          <w:szCs w:val="22"/>
        </w:rPr>
        <w:t xml:space="preserve">Arithmetical </w:t>
      </w:r>
      <w:r w:rsidRPr="0012514B">
        <w:rPr>
          <w:rFonts w:eastAsia="Cambria"/>
          <w:w w:val="105"/>
          <w:sz w:val="22"/>
          <w:szCs w:val="22"/>
        </w:rPr>
        <w:t>errors</w:t>
      </w:r>
      <w:r w:rsidRPr="00E41985">
        <w:rPr>
          <w:rFonts w:eastAsia="Cambria"/>
          <w:w w:val="105"/>
          <w:sz w:val="22"/>
          <w:szCs w:val="22"/>
        </w:rPr>
        <w:t xml:space="preserve"> </w:t>
      </w:r>
      <w:r w:rsidRPr="0012514B">
        <w:rPr>
          <w:rFonts w:eastAsia="Cambria"/>
          <w:w w:val="105"/>
          <w:sz w:val="22"/>
          <w:szCs w:val="22"/>
        </w:rPr>
        <w:t>will</w:t>
      </w:r>
      <w:r w:rsidRPr="00E41985">
        <w:rPr>
          <w:rFonts w:eastAsia="Cambria"/>
          <w:w w:val="105"/>
          <w:sz w:val="22"/>
          <w:szCs w:val="22"/>
        </w:rPr>
        <w:t xml:space="preserve"> </w:t>
      </w:r>
      <w:r w:rsidRPr="0012514B">
        <w:rPr>
          <w:rFonts w:eastAsia="Cambria"/>
          <w:w w:val="105"/>
          <w:sz w:val="22"/>
          <w:szCs w:val="22"/>
        </w:rPr>
        <w:t>be</w:t>
      </w:r>
      <w:r w:rsidRPr="00E41985">
        <w:rPr>
          <w:rFonts w:eastAsia="Cambria"/>
          <w:w w:val="105"/>
          <w:sz w:val="22"/>
          <w:szCs w:val="22"/>
        </w:rPr>
        <w:t xml:space="preserve"> </w:t>
      </w:r>
      <w:r w:rsidRPr="0012514B">
        <w:rPr>
          <w:rFonts w:eastAsia="Cambria"/>
          <w:w w:val="105"/>
          <w:sz w:val="22"/>
          <w:szCs w:val="22"/>
        </w:rPr>
        <w:t>rectified</w:t>
      </w:r>
      <w:r w:rsidRPr="00E41985">
        <w:rPr>
          <w:rFonts w:eastAsia="Cambria"/>
          <w:w w:val="105"/>
          <w:sz w:val="22"/>
          <w:szCs w:val="22"/>
        </w:rPr>
        <w:t xml:space="preserve"> </w:t>
      </w:r>
      <w:r w:rsidRPr="0012514B">
        <w:rPr>
          <w:rFonts w:eastAsia="Cambria"/>
          <w:w w:val="105"/>
          <w:sz w:val="22"/>
          <w:szCs w:val="22"/>
        </w:rPr>
        <w:t>on</w:t>
      </w:r>
      <w:r w:rsidRPr="00E41985">
        <w:rPr>
          <w:rFonts w:eastAsia="Cambria"/>
          <w:w w:val="105"/>
          <w:sz w:val="22"/>
          <w:szCs w:val="22"/>
        </w:rPr>
        <w:t xml:space="preserve"> </w:t>
      </w:r>
      <w:r w:rsidRPr="0012514B">
        <w:rPr>
          <w:rFonts w:eastAsia="Cambria"/>
          <w:w w:val="105"/>
          <w:sz w:val="22"/>
          <w:szCs w:val="22"/>
        </w:rPr>
        <w:t>the</w:t>
      </w:r>
      <w:r w:rsidRPr="00E41985">
        <w:rPr>
          <w:rFonts w:eastAsia="Cambria"/>
          <w:w w:val="105"/>
          <w:sz w:val="22"/>
          <w:szCs w:val="22"/>
        </w:rPr>
        <w:t xml:space="preserve"> </w:t>
      </w:r>
      <w:r w:rsidRPr="0012514B">
        <w:rPr>
          <w:rFonts w:eastAsia="Cambria"/>
          <w:w w:val="105"/>
          <w:sz w:val="22"/>
          <w:szCs w:val="22"/>
        </w:rPr>
        <w:t>following</w:t>
      </w:r>
      <w:r w:rsidRPr="00E41985">
        <w:rPr>
          <w:rFonts w:eastAsia="Cambria"/>
          <w:w w:val="105"/>
          <w:sz w:val="22"/>
          <w:szCs w:val="22"/>
        </w:rPr>
        <w:t xml:space="preserve"> </w:t>
      </w:r>
      <w:r w:rsidRPr="0012514B">
        <w:rPr>
          <w:rFonts w:eastAsia="Cambria"/>
          <w:w w:val="105"/>
          <w:sz w:val="22"/>
          <w:szCs w:val="22"/>
        </w:rPr>
        <w:t>basis.</w:t>
      </w:r>
      <w:r w:rsidRPr="00E41985">
        <w:rPr>
          <w:rFonts w:eastAsia="Cambria"/>
          <w:w w:val="105"/>
          <w:sz w:val="22"/>
          <w:szCs w:val="22"/>
        </w:rPr>
        <w:t xml:space="preserve"> </w:t>
      </w:r>
      <w:r w:rsidRPr="0012514B">
        <w:rPr>
          <w:rFonts w:eastAsia="Cambria"/>
          <w:w w:val="105"/>
          <w:sz w:val="22"/>
          <w:szCs w:val="22"/>
        </w:rPr>
        <w:t>If</w:t>
      </w:r>
      <w:r w:rsidRPr="00E41985">
        <w:rPr>
          <w:rFonts w:eastAsia="Cambria"/>
          <w:w w:val="105"/>
          <w:sz w:val="22"/>
          <w:szCs w:val="22"/>
        </w:rPr>
        <w:t xml:space="preserve"> </w:t>
      </w:r>
      <w:r w:rsidRPr="0012514B">
        <w:rPr>
          <w:rFonts w:eastAsia="Cambria"/>
          <w:w w:val="105"/>
          <w:sz w:val="22"/>
          <w:szCs w:val="22"/>
        </w:rPr>
        <w:t>there</w:t>
      </w:r>
      <w:r w:rsidRPr="00E41985">
        <w:rPr>
          <w:rFonts w:eastAsia="Cambria"/>
          <w:w w:val="105"/>
          <w:sz w:val="22"/>
          <w:szCs w:val="22"/>
        </w:rPr>
        <w:t xml:space="preserve"> </w:t>
      </w:r>
      <w:r w:rsidRPr="0012514B">
        <w:rPr>
          <w:rFonts w:eastAsia="Cambria"/>
          <w:w w:val="105"/>
          <w:sz w:val="22"/>
          <w:szCs w:val="22"/>
        </w:rPr>
        <w:t>is</w:t>
      </w:r>
      <w:r w:rsidRPr="00E41985">
        <w:rPr>
          <w:rFonts w:eastAsia="Cambria"/>
          <w:w w:val="105"/>
          <w:sz w:val="22"/>
          <w:szCs w:val="22"/>
        </w:rPr>
        <w:t xml:space="preserve"> </w:t>
      </w:r>
      <w:r w:rsidRPr="0012514B">
        <w:rPr>
          <w:rFonts w:eastAsia="Cambria"/>
          <w:w w:val="105"/>
          <w:sz w:val="22"/>
          <w:szCs w:val="22"/>
        </w:rPr>
        <w:t>a</w:t>
      </w:r>
      <w:r w:rsidRPr="00E41985">
        <w:rPr>
          <w:rFonts w:eastAsia="Cambria"/>
          <w:w w:val="105"/>
          <w:sz w:val="22"/>
          <w:szCs w:val="22"/>
        </w:rPr>
        <w:t xml:space="preserve"> </w:t>
      </w:r>
      <w:r w:rsidRPr="0012514B">
        <w:rPr>
          <w:rFonts w:eastAsia="Cambria"/>
          <w:w w:val="105"/>
          <w:sz w:val="22"/>
          <w:szCs w:val="22"/>
        </w:rPr>
        <w:t>discrepancy</w:t>
      </w:r>
      <w:r w:rsidRPr="00E41985">
        <w:rPr>
          <w:rFonts w:eastAsia="Cambria"/>
          <w:w w:val="105"/>
          <w:sz w:val="22"/>
          <w:szCs w:val="22"/>
        </w:rPr>
        <w:t xml:space="preserve"> </w:t>
      </w:r>
      <w:r w:rsidRPr="0012514B">
        <w:rPr>
          <w:rFonts w:eastAsia="Cambria"/>
          <w:w w:val="105"/>
          <w:sz w:val="22"/>
          <w:szCs w:val="22"/>
        </w:rPr>
        <w:t>between</w:t>
      </w:r>
      <w:r w:rsidRPr="00E41985">
        <w:rPr>
          <w:rFonts w:eastAsia="Cambria"/>
          <w:w w:val="105"/>
          <w:sz w:val="22"/>
          <w:szCs w:val="22"/>
        </w:rPr>
        <w:t xml:space="preserve"> </w:t>
      </w:r>
      <w:r w:rsidRPr="0012514B">
        <w:rPr>
          <w:rFonts w:eastAsia="Cambria"/>
          <w:w w:val="105"/>
          <w:sz w:val="22"/>
          <w:szCs w:val="22"/>
        </w:rPr>
        <w:t>the</w:t>
      </w:r>
      <w:r w:rsidRPr="00E41985">
        <w:rPr>
          <w:rFonts w:eastAsia="Cambria"/>
          <w:w w:val="105"/>
          <w:sz w:val="22"/>
          <w:szCs w:val="22"/>
        </w:rPr>
        <w:t xml:space="preserve"> </w:t>
      </w:r>
      <w:r w:rsidRPr="0012514B">
        <w:rPr>
          <w:rFonts w:eastAsia="Cambria"/>
          <w:w w:val="105"/>
          <w:sz w:val="22"/>
          <w:szCs w:val="22"/>
        </w:rPr>
        <w:t>unit</w:t>
      </w:r>
      <w:r w:rsidRPr="00E41985">
        <w:rPr>
          <w:rFonts w:eastAsia="Cambria"/>
          <w:w w:val="105"/>
          <w:sz w:val="22"/>
          <w:szCs w:val="22"/>
        </w:rPr>
        <w:t xml:space="preserve"> </w:t>
      </w:r>
      <w:r w:rsidRPr="0012514B">
        <w:rPr>
          <w:rFonts w:eastAsia="Cambria"/>
          <w:w w:val="105"/>
          <w:sz w:val="22"/>
          <w:szCs w:val="22"/>
        </w:rPr>
        <w:t>price</w:t>
      </w:r>
      <w:r w:rsidRPr="00E41985">
        <w:rPr>
          <w:rFonts w:eastAsia="Cambria"/>
          <w:w w:val="105"/>
          <w:sz w:val="22"/>
          <w:szCs w:val="22"/>
        </w:rPr>
        <w:t xml:space="preserve"> </w:t>
      </w:r>
      <w:r w:rsidRPr="0012514B">
        <w:rPr>
          <w:rFonts w:eastAsia="Cambria"/>
          <w:w w:val="105"/>
          <w:sz w:val="22"/>
          <w:szCs w:val="22"/>
        </w:rPr>
        <w:t>and</w:t>
      </w:r>
      <w:r w:rsidRPr="00E41985">
        <w:rPr>
          <w:rFonts w:eastAsia="Cambria"/>
          <w:w w:val="105"/>
          <w:sz w:val="22"/>
          <w:szCs w:val="22"/>
        </w:rPr>
        <w:t xml:space="preserve"> </w:t>
      </w:r>
      <w:r w:rsidRPr="0012514B">
        <w:rPr>
          <w:rFonts w:eastAsia="Cambria"/>
          <w:w w:val="105"/>
          <w:sz w:val="22"/>
          <w:szCs w:val="22"/>
        </w:rPr>
        <w:t>the</w:t>
      </w:r>
      <w:r w:rsidRPr="00E41985">
        <w:rPr>
          <w:rFonts w:eastAsia="Cambria"/>
          <w:w w:val="105"/>
          <w:sz w:val="22"/>
          <w:szCs w:val="22"/>
        </w:rPr>
        <w:t xml:space="preserve"> </w:t>
      </w:r>
      <w:r w:rsidRPr="0012514B">
        <w:rPr>
          <w:rFonts w:eastAsia="Cambria"/>
          <w:w w:val="105"/>
          <w:sz w:val="22"/>
          <w:szCs w:val="22"/>
        </w:rPr>
        <w:t>total</w:t>
      </w:r>
      <w:r w:rsidRPr="00E41985">
        <w:rPr>
          <w:rFonts w:eastAsia="Cambria"/>
          <w:w w:val="105"/>
          <w:sz w:val="22"/>
          <w:szCs w:val="22"/>
        </w:rPr>
        <w:t xml:space="preserve"> </w:t>
      </w:r>
      <w:r w:rsidRPr="0012514B">
        <w:rPr>
          <w:rFonts w:eastAsia="Cambria"/>
          <w:w w:val="105"/>
          <w:sz w:val="22"/>
          <w:szCs w:val="22"/>
        </w:rPr>
        <w:t>price,</w:t>
      </w:r>
      <w:r w:rsidRPr="00E41985">
        <w:rPr>
          <w:rFonts w:eastAsia="Cambria"/>
          <w:w w:val="105"/>
          <w:sz w:val="22"/>
          <w:szCs w:val="22"/>
        </w:rPr>
        <w:t xml:space="preserve"> </w:t>
      </w:r>
      <w:r w:rsidRPr="0012514B">
        <w:rPr>
          <w:rFonts w:eastAsia="Cambria"/>
          <w:w w:val="105"/>
          <w:sz w:val="22"/>
          <w:szCs w:val="22"/>
        </w:rPr>
        <w:t>which</w:t>
      </w:r>
      <w:r w:rsidRPr="00E41985">
        <w:rPr>
          <w:rFonts w:eastAsia="Cambria"/>
          <w:w w:val="105"/>
          <w:sz w:val="22"/>
          <w:szCs w:val="22"/>
        </w:rPr>
        <w:t xml:space="preserve"> </w:t>
      </w:r>
      <w:r w:rsidR="00671879" w:rsidRPr="0012514B">
        <w:rPr>
          <w:rFonts w:eastAsia="Cambria"/>
          <w:w w:val="105"/>
          <w:sz w:val="22"/>
          <w:szCs w:val="22"/>
        </w:rPr>
        <w:t xml:space="preserve">is obtained </w:t>
      </w:r>
      <w:r w:rsidRPr="0012514B">
        <w:rPr>
          <w:rFonts w:eastAsia="Cambria"/>
          <w:w w:val="105"/>
          <w:sz w:val="22"/>
          <w:szCs w:val="22"/>
        </w:rPr>
        <w:t>by multiplying the unit price and quantity specified by the</w:t>
      </w:r>
      <w:r w:rsidRPr="00E41985">
        <w:rPr>
          <w:rFonts w:eastAsia="Cambria"/>
          <w:w w:val="105"/>
          <w:sz w:val="22"/>
          <w:szCs w:val="22"/>
        </w:rPr>
        <w:t xml:space="preserve"> Employer, or between subtotals and the total price, the unit or subtotal </w:t>
      </w:r>
      <w:r w:rsidRPr="0012514B">
        <w:rPr>
          <w:rFonts w:eastAsia="Cambria"/>
          <w:w w:val="105"/>
          <w:sz w:val="22"/>
          <w:szCs w:val="22"/>
        </w:rPr>
        <w:t>price</w:t>
      </w:r>
      <w:r w:rsidRPr="00E41985">
        <w:rPr>
          <w:rFonts w:eastAsia="Cambria"/>
          <w:w w:val="105"/>
          <w:sz w:val="22"/>
          <w:szCs w:val="22"/>
        </w:rPr>
        <w:t xml:space="preserve"> </w:t>
      </w:r>
      <w:r w:rsidRPr="0012514B">
        <w:rPr>
          <w:rFonts w:eastAsia="Cambria"/>
          <w:w w:val="105"/>
          <w:sz w:val="22"/>
          <w:szCs w:val="22"/>
        </w:rPr>
        <w:t>shall</w:t>
      </w:r>
      <w:r w:rsidRPr="00E41985">
        <w:rPr>
          <w:rFonts w:eastAsia="Cambria"/>
          <w:w w:val="105"/>
          <w:sz w:val="22"/>
          <w:szCs w:val="22"/>
        </w:rPr>
        <w:t xml:space="preserve"> </w:t>
      </w:r>
      <w:r w:rsidRPr="0012514B">
        <w:rPr>
          <w:rFonts w:eastAsia="Cambria"/>
          <w:w w:val="105"/>
          <w:sz w:val="22"/>
          <w:szCs w:val="22"/>
        </w:rPr>
        <w:t>prevail,</w:t>
      </w:r>
      <w:r w:rsidRPr="00E41985">
        <w:rPr>
          <w:rFonts w:eastAsia="Cambria"/>
          <w:w w:val="105"/>
          <w:sz w:val="22"/>
          <w:szCs w:val="22"/>
        </w:rPr>
        <w:t xml:space="preserve"> </w:t>
      </w:r>
      <w:r w:rsidRPr="0012514B">
        <w:rPr>
          <w:rFonts w:eastAsia="Cambria"/>
          <w:w w:val="105"/>
          <w:sz w:val="22"/>
          <w:szCs w:val="22"/>
        </w:rPr>
        <w:t>and</w:t>
      </w:r>
      <w:r w:rsidRPr="00E41985">
        <w:rPr>
          <w:rFonts w:eastAsia="Cambria"/>
          <w:w w:val="105"/>
          <w:sz w:val="22"/>
          <w:szCs w:val="22"/>
        </w:rPr>
        <w:t xml:space="preserve"> </w:t>
      </w:r>
      <w:r w:rsidRPr="0012514B">
        <w:rPr>
          <w:rFonts w:eastAsia="Cambria"/>
          <w:w w:val="105"/>
          <w:sz w:val="22"/>
          <w:szCs w:val="22"/>
        </w:rPr>
        <w:t>the</w:t>
      </w:r>
      <w:r w:rsidRPr="00E41985">
        <w:rPr>
          <w:rFonts w:eastAsia="Cambria"/>
          <w:w w:val="105"/>
          <w:sz w:val="22"/>
          <w:szCs w:val="22"/>
        </w:rPr>
        <w:t xml:space="preserve"> </w:t>
      </w:r>
      <w:r w:rsidRPr="0012514B">
        <w:rPr>
          <w:rFonts w:eastAsia="Cambria"/>
          <w:w w:val="105"/>
          <w:sz w:val="22"/>
          <w:szCs w:val="22"/>
        </w:rPr>
        <w:t>quantity</w:t>
      </w:r>
      <w:r w:rsidRPr="00E41985">
        <w:rPr>
          <w:rFonts w:eastAsia="Cambria"/>
          <w:w w:val="105"/>
          <w:sz w:val="22"/>
          <w:szCs w:val="22"/>
        </w:rPr>
        <w:t xml:space="preserve"> </w:t>
      </w:r>
      <w:r w:rsidRPr="0012514B">
        <w:rPr>
          <w:rFonts w:eastAsia="Cambria"/>
          <w:w w:val="105"/>
          <w:sz w:val="22"/>
          <w:szCs w:val="22"/>
        </w:rPr>
        <w:t>and</w:t>
      </w:r>
      <w:r w:rsidRPr="00E41985">
        <w:rPr>
          <w:rFonts w:eastAsia="Cambria"/>
          <w:w w:val="105"/>
          <w:sz w:val="22"/>
          <w:szCs w:val="22"/>
        </w:rPr>
        <w:t xml:space="preserve"> </w:t>
      </w:r>
      <w:r w:rsidRPr="0012514B">
        <w:rPr>
          <w:rFonts w:eastAsia="Cambria"/>
          <w:w w:val="105"/>
          <w:sz w:val="22"/>
          <w:szCs w:val="22"/>
        </w:rPr>
        <w:t>the</w:t>
      </w:r>
      <w:r w:rsidRPr="00E41985">
        <w:rPr>
          <w:rFonts w:eastAsia="Cambria"/>
          <w:w w:val="105"/>
          <w:sz w:val="22"/>
          <w:szCs w:val="22"/>
        </w:rPr>
        <w:t xml:space="preserve"> </w:t>
      </w:r>
      <w:r w:rsidRPr="0012514B">
        <w:rPr>
          <w:rFonts w:eastAsia="Cambria"/>
          <w:w w:val="105"/>
          <w:sz w:val="22"/>
          <w:szCs w:val="22"/>
        </w:rPr>
        <w:t>total</w:t>
      </w:r>
      <w:r w:rsidRPr="00E41985">
        <w:rPr>
          <w:rFonts w:eastAsia="Cambria"/>
          <w:w w:val="105"/>
          <w:sz w:val="22"/>
          <w:szCs w:val="22"/>
        </w:rPr>
        <w:t xml:space="preserve"> </w:t>
      </w:r>
      <w:r w:rsidRPr="0012514B">
        <w:rPr>
          <w:rFonts w:eastAsia="Cambria"/>
          <w:w w:val="105"/>
          <w:sz w:val="22"/>
          <w:szCs w:val="22"/>
        </w:rPr>
        <w:t>price</w:t>
      </w:r>
      <w:r w:rsidRPr="00E41985">
        <w:rPr>
          <w:rFonts w:eastAsia="Cambria"/>
          <w:w w:val="105"/>
          <w:sz w:val="22"/>
          <w:szCs w:val="22"/>
        </w:rPr>
        <w:t xml:space="preserve"> </w:t>
      </w:r>
      <w:r w:rsidRPr="0012514B">
        <w:rPr>
          <w:rFonts w:eastAsia="Cambria"/>
          <w:w w:val="105"/>
          <w:sz w:val="22"/>
          <w:szCs w:val="22"/>
        </w:rPr>
        <w:t>shall</w:t>
      </w:r>
      <w:r w:rsidRPr="00E41985">
        <w:rPr>
          <w:rFonts w:eastAsia="Cambria"/>
          <w:w w:val="105"/>
          <w:sz w:val="22"/>
          <w:szCs w:val="22"/>
        </w:rPr>
        <w:t xml:space="preserve"> </w:t>
      </w:r>
      <w:r w:rsidRPr="0012514B">
        <w:rPr>
          <w:rFonts w:eastAsia="Cambria"/>
          <w:w w:val="105"/>
          <w:sz w:val="22"/>
          <w:szCs w:val="22"/>
        </w:rPr>
        <w:t>be</w:t>
      </w:r>
      <w:r w:rsidRPr="00E41985">
        <w:rPr>
          <w:rFonts w:eastAsia="Cambria"/>
          <w:w w:val="105"/>
          <w:sz w:val="22"/>
          <w:szCs w:val="22"/>
        </w:rPr>
        <w:t xml:space="preserve"> </w:t>
      </w:r>
      <w:r w:rsidRPr="0012514B">
        <w:rPr>
          <w:rFonts w:eastAsia="Cambria"/>
          <w:w w:val="105"/>
          <w:sz w:val="22"/>
          <w:szCs w:val="22"/>
        </w:rPr>
        <w:t>corrected. However, in case of items quoted without indicating any</w:t>
      </w:r>
      <w:r w:rsidRPr="00E41985">
        <w:rPr>
          <w:rFonts w:eastAsia="Cambria"/>
          <w:w w:val="105"/>
          <w:sz w:val="22"/>
          <w:szCs w:val="22"/>
        </w:rPr>
        <w:t xml:space="preserve"> </w:t>
      </w:r>
      <w:r w:rsidRPr="0012514B">
        <w:rPr>
          <w:rFonts w:eastAsia="Cambria"/>
          <w:w w:val="105"/>
          <w:sz w:val="22"/>
          <w:szCs w:val="22"/>
        </w:rPr>
        <w:t>quantity or the items for which the quantities are to be estimated by</w:t>
      </w:r>
      <w:r w:rsidRPr="00E41985">
        <w:rPr>
          <w:rFonts w:eastAsia="Cambria"/>
          <w:w w:val="105"/>
          <w:sz w:val="22"/>
          <w:szCs w:val="22"/>
        </w:rPr>
        <w:t xml:space="preserve"> </w:t>
      </w:r>
      <w:r w:rsidRPr="0012514B">
        <w:rPr>
          <w:rFonts w:eastAsia="Cambria"/>
          <w:w w:val="105"/>
          <w:sz w:val="22"/>
          <w:szCs w:val="22"/>
        </w:rPr>
        <w:t>the Bidder, the total price quoted against such items shall prevail. If</w:t>
      </w:r>
      <w:r w:rsidRPr="00E41985">
        <w:rPr>
          <w:rFonts w:eastAsia="Cambria"/>
          <w:w w:val="105"/>
          <w:sz w:val="22"/>
          <w:szCs w:val="22"/>
        </w:rPr>
        <w:t xml:space="preserve"> </w:t>
      </w:r>
      <w:r w:rsidRPr="0012514B">
        <w:rPr>
          <w:rFonts w:eastAsia="Cambria"/>
          <w:w w:val="105"/>
          <w:sz w:val="22"/>
          <w:szCs w:val="22"/>
        </w:rPr>
        <w:t>there is a discrepancy between words and figures, the amount in</w:t>
      </w:r>
      <w:r w:rsidRPr="00E41985">
        <w:rPr>
          <w:rFonts w:eastAsia="Cambria"/>
          <w:w w:val="105"/>
          <w:sz w:val="22"/>
          <w:szCs w:val="22"/>
        </w:rPr>
        <w:t xml:space="preserve"> </w:t>
      </w:r>
      <w:r w:rsidRPr="0012514B">
        <w:rPr>
          <w:rFonts w:eastAsia="Cambria"/>
          <w:w w:val="105"/>
          <w:sz w:val="22"/>
          <w:szCs w:val="22"/>
        </w:rPr>
        <w:t>words</w:t>
      </w:r>
      <w:r w:rsidRPr="00E41985">
        <w:rPr>
          <w:rFonts w:eastAsia="Cambria"/>
          <w:w w:val="105"/>
          <w:sz w:val="22"/>
          <w:szCs w:val="22"/>
        </w:rPr>
        <w:t xml:space="preserve"> </w:t>
      </w:r>
      <w:r w:rsidRPr="0012514B">
        <w:rPr>
          <w:rFonts w:eastAsia="Cambria"/>
          <w:w w:val="105"/>
          <w:sz w:val="22"/>
          <w:szCs w:val="22"/>
        </w:rPr>
        <w:t>will</w:t>
      </w:r>
      <w:r w:rsidRPr="00E41985">
        <w:rPr>
          <w:rFonts w:eastAsia="Cambria"/>
          <w:w w:val="105"/>
          <w:sz w:val="22"/>
          <w:szCs w:val="22"/>
        </w:rPr>
        <w:t xml:space="preserve"> </w:t>
      </w:r>
      <w:r w:rsidRPr="0012514B">
        <w:rPr>
          <w:rFonts w:eastAsia="Cambria"/>
          <w:w w:val="105"/>
          <w:sz w:val="22"/>
          <w:szCs w:val="22"/>
        </w:rPr>
        <w:t>prevail.</w:t>
      </w:r>
    </w:p>
    <w:p w:rsidR="008011BD" w:rsidRPr="0012514B" w:rsidRDefault="008011BD" w:rsidP="008011BD">
      <w:pPr>
        <w:widowControl w:val="0"/>
        <w:tabs>
          <w:tab w:val="left" w:pos="1188"/>
          <w:tab w:val="left" w:pos="1189"/>
        </w:tabs>
        <w:autoSpaceDE w:val="0"/>
        <w:autoSpaceDN w:val="0"/>
        <w:spacing w:before="1" w:line="254" w:lineRule="auto"/>
        <w:ind w:left="1188" w:right="241"/>
        <w:jc w:val="both"/>
        <w:rPr>
          <w:rFonts w:eastAsia="Cambria"/>
          <w:sz w:val="22"/>
          <w:szCs w:val="22"/>
        </w:rPr>
      </w:pPr>
    </w:p>
    <w:p w:rsidR="002957DC" w:rsidRPr="00E41985" w:rsidRDefault="007C76D0" w:rsidP="00186061">
      <w:pPr>
        <w:widowControl w:val="0"/>
        <w:tabs>
          <w:tab w:val="left" w:pos="1188"/>
        </w:tabs>
        <w:autoSpaceDE w:val="0"/>
        <w:autoSpaceDN w:val="0"/>
        <w:spacing w:before="1" w:line="254" w:lineRule="auto"/>
        <w:ind w:left="1276" w:right="241"/>
        <w:jc w:val="both"/>
        <w:rPr>
          <w:rFonts w:eastAsia="Cambria"/>
          <w:w w:val="105"/>
          <w:sz w:val="22"/>
          <w:szCs w:val="22"/>
        </w:rPr>
      </w:pPr>
      <w:r w:rsidRPr="0012514B">
        <w:rPr>
          <w:rFonts w:eastAsia="Cambria"/>
          <w:w w:val="105"/>
          <w:sz w:val="22"/>
          <w:szCs w:val="22"/>
        </w:rPr>
        <w:t>If</w:t>
      </w:r>
      <w:r w:rsidRPr="00E41985">
        <w:rPr>
          <w:rFonts w:eastAsia="Cambria"/>
          <w:w w:val="105"/>
          <w:sz w:val="22"/>
          <w:szCs w:val="22"/>
        </w:rPr>
        <w:t xml:space="preserve"> </w:t>
      </w:r>
      <w:r w:rsidRPr="0012514B">
        <w:rPr>
          <w:rFonts w:eastAsia="Cambria"/>
          <w:w w:val="105"/>
          <w:sz w:val="22"/>
          <w:szCs w:val="22"/>
        </w:rPr>
        <w:t>there</w:t>
      </w:r>
      <w:r w:rsidRPr="00E41985">
        <w:rPr>
          <w:rFonts w:eastAsia="Cambria"/>
          <w:w w:val="105"/>
          <w:sz w:val="22"/>
          <w:szCs w:val="22"/>
        </w:rPr>
        <w:t xml:space="preserve"> </w:t>
      </w:r>
      <w:r w:rsidRPr="0012514B">
        <w:rPr>
          <w:rFonts w:eastAsia="Cambria"/>
          <w:w w:val="105"/>
          <w:sz w:val="22"/>
          <w:szCs w:val="22"/>
        </w:rPr>
        <w:t>is</w:t>
      </w:r>
      <w:r w:rsidRPr="00E41985">
        <w:rPr>
          <w:rFonts w:eastAsia="Cambria"/>
          <w:w w:val="105"/>
          <w:sz w:val="22"/>
          <w:szCs w:val="22"/>
        </w:rPr>
        <w:t xml:space="preserve"> </w:t>
      </w:r>
      <w:r w:rsidRPr="0012514B">
        <w:rPr>
          <w:rFonts w:eastAsia="Cambria"/>
          <w:w w:val="105"/>
          <w:sz w:val="22"/>
          <w:szCs w:val="22"/>
        </w:rPr>
        <w:t>a</w:t>
      </w:r>
      <w:r w:rsidRPr="00E41985">
        <w:rPr>
          <w:rFonts w:eastAsia="Cambria"/>
          <w:w w:val="105"/>
          <w:sz w:val="22"/>
          <w:szCs w:val="22"/>
        </w:rPr>
        <w:t xml:space="preserve"> </w:t>
      </w:r>
      <w:r w:rsidRPr="0012514B">
        <w:rPr>
          <w:rFonts w:eastAsia="Cambria"/>
          <w:w w:val="105"/>
          <w:sz w:val="22"/>
          <w:szCs w:val="22"/>
        </w:rPr>
        <w:t>discrepancy</w:t>
      </w:r>
      <w:r w:rsidRPr="00E41985">
        <w:rPr>
          <w:rFonts w:eastAsia="Cambria"/>
          <w:w w:val="105"/>
          <w:sz w:val="22"/>
          <w:szCs w:val="22"/>
        </w:rPr>
        <w:t xml:space="preserve"> </w:t>
      </w:r>
      <w:r w:rsidRPr="0012514B">
        <w:rPr>
          <w:rFonts w:eastAsia="Cambria"/>
          <w:w w:val="105"/>
          <w:sz w:val="22"/>
          <w:szCs w:val="22"/>
        </w:rPr>
        <w:t>between</w:t>
      </w:r>
      <w:r w:rsidRPr="00E41985">
        <w:rPr>
          <w:rFonts w:eastAsia="Cambria"/>
          <w:w w:val="105"/>
          <w:sz w:val="22"/>
          <w:szCs w:val="22"/>
        </w:rPr>
        <w:t xml:space="preserve"> </w:t>
      </w:r>
      <w:r w:rsidRPr="0012514B">
        <w:rPr>
          <w:rFonts w:eastAsia="Cambria"/>
          <w:w w:val="105"/>
          <w:sz w:val="22"/>
          <w:szCs w:val="22"/>
        </w:rPr>
        <w:t>the</w:t>
      </w:r>
      <w:r w:rsidRPr="00E41985">
        <w:rPr>
          <w:rFonts w:eastAsia="Cambria"/>
          <w:w w:val="105"/>
          <w:sz w:val="22"/>
          <w:szCs w:val="22"/>
        </w:rPr>
        <w:t xml:space="preserve"> </w:t>
      </w:r>
      <w:r w:rsidRPr="0012514B">
        <w:rPr>
          <w:rFonts w:eastAsia="Cambria"/>
          <w:w w:val="105"/>
          <w:sz w:val="22"/>
          <w:szCs w:val="22"/>
        </w:rPr>
        <w:t>quantity</w:t>
      </w:r>
      <w:r w:rsidRPr="00E41985">
        <w:rPr>
          <w:rFonts w:eastAsia="Cambria"/>
          <w:w w:val="105"/>
          <w:sz w:val="22"/>
          <w:szCs w:val="22"/>
        </w:rPr>
        <w:t xml:space="preserve"> </w:t>
      </w:r>
      <w:r w:rsidRPr="0012514B">
        <w:rPr>
          <w:rFonts w:eastAsia="Cambria"/>
          <w:w w:val="105"/>
          <w:sz w:val="22"/>
          <w:szCs w:val="22"/>
        </w:rPr>
        <w:t>specified</w:t>
      </w:r>
      <w:r w:rsidRPr="00E41985">
        <w:rPr>
          <w:rFonts w:eastAsia="Cambria"/>
          <w:w w:val="105"/>
          <w:sz w:val="22"/>
          <w:szCs w:val="22"/>
        </w:rPr>
        <w:t xml:space="preserve"> </w:t>
      </w:r>
      <w:r w:rsidRPr="0012514B">
        <w:rPr>
          <w:rFonts w:eastAsia="Cambria"/>
          <w:w w:val="105"/>
          <w:sz w:val="22"/>
          <w:szCs w:val="22"/>
        </w:rPr>
        <w:t>by</w:t>
      </w:r>
      <w:r w:rsidRPr="00E41985">
        <w:rPr>
          <w:rFonts w:eastAsia="Cambria"/>
          <w:w w:val="105"/>
          <w:sz w:val="22"/>
          <w:szCs w:val="22"/>
        </w:rPr>
        <w:t xml:space="preserve"> </w:t>
      </w:r>
      <w:r w:rsidRPr="0012514B">
        <w:rPr>
          <w:rFonts w:eastAsia="Cambria"/>
          <w:w w:val="105"/>
          <w:sz w:val="22"/>
          <w:szCs w:val="22"/>
        </w:rPr>
        <w:t>the</w:t>
      </w:r>
      <w:r w:rsidRPr="00E41985">
        <w:rPr>
          <w:rFonts w:eastAsia="Cambria"/>
          <w:w w:val="105"/>
          <w:sz w:val="22"/>
          <w:szCs w:val="22"/>
        </w:rPr>
        <w:t xml:space="preserve"> </w:t>
      </w:r>
      <w:r w:rsidRPr="0012514B">
        <w:rPr>
          <w:rFonts w:eastAsia="Cambria"/>
          <w:w w:val="105"/>
          <w:sz w:val="22"/>
          <w:szCs w:val="22"/>
        </w:rPr>
        <w:t>Employer</w:t>
      </w:r>
      <w:r w:rsidRPr="00E41985">
        <w:rPr>
          <w:rFonts w:eastAsia="Cambria"/>
          <w:w w:val="105"/>
          <w:sz w:val="22"/>
          <w:szCs w:val="22"/>
        </w:rPr>
        <w:t xml:space="preserve"> </w:t>
      </w:r>
      <w:r w:rsidRPr="0012514B">
        <w:rPr>
          <w:rFonts w:eastAsia="Cambria"/>
          <w:w w:val="105"/>
          <w:sz w:val="22"/>
          <w:szCs w:val="22"/>
        </w:rPr>
        <w:t>and</w:t>
      </w:r>
      <w:r w:rsidRPr="00E41985">
        <w:rPr>
          <w:rFonts w:eastAsia="Cambria"/>
          <w:w w:val="105"/>
          <w:sz w:val="22"/>
          <w:szCs w:val="22"/>
        </w:rPr>
        <w:t xml:space="preserve"> </w:t>
      </w:r>
      <w:r w:rsidRPr="0012514B">
        <w:rPr>
          <w:rFonts w:eastAsia="Cambria"/>
          <w:w w:val="105"/>
          <w:sz w:val="22"/>
          <w:szCs w:val="22"/>
        </w:rPr>
        <w:t>the</w:t>
      </w:r>
      <w:r w:rsidRPr="00E41985">
        <w:rPr>
          <w:rFonts w:eastAsia="Cambria"/>
          <w:w w:val="105"/>
          <w:sz w:val="22"/>
          <w:szCs w:val="22"/>
        </w:rPr>
        <w:t xml:space="preserve"> </w:t>
      </w:r>
      <w:r w:rsidRPr="0012514B">
        <w:rPr>
          <w:rFonts w:eastAsia="Cambria"/>
          <w:w w:val="105"/>
          <w:sz w:val="22"/>
          <w:szCs w:val="22"/>
        </w:rPr>
        <w:t>quantity</w:t>
      </w:r>
      <w:r w:rsidRPr="00E41985">
        <w:rPr>
          <w:rFonts w:eastAsia="Cambria"/>
          <w:w w:val="105"/>
          <w:sz w:val="22"/>
          <w:szCs w:val="22"/>
        </w:rPr>
        <w:t xml:space="preserve"> </w:t>
      </w:r>
      <w:r w:rsidRPr="0012514B">
        <w:rPr>
          <w:rFonts w:eastAsia="Cambria"/>
          <w:w w:val="105"/>
          <w:sz w:val="22"/>
          <w:szCs w:val="22"/>
        </w:rPr>
        <w:t>indicated</w:t>
      </w:r>
      <w:r w:rsidRPr="00E41985">
        <w:rPr>
          <w:rFonts w:eastAsia="Cambria"/>
          <w:w w:val="105"/>
          <w:sz w:val="22"/>
          <w:szCs w:val="22"/>
        </w:rPr>
        <w:t xml:space="preserve"> </w:t>
      </w:r>
      <w:r w:rsidRPr="0012514B">
        <w:rPr>
          <w:rFonts w:eastAsia="Cambria"/>
          <w:w w:val="105"/>
          <w:sz w:val="22"/>
          <w:szCs w:val="22"/>
        </w:rPr>
        <w:t>by</w:t>
      </w:r>
      <w:r w:rsidRPr="00E41985">
        <w:rPr>
          <w:rFonts w:eastAsia="Cambria"/>
          <w:w w:val="105"/>
          <w:sz w:val="22"/>
          <w:szCs w:val="22"/>
        </w:rPr>
        <w:t xml:space="preserve"> </w:t>
      </w:r>
      <w:r w:rsidRPr="0012514B">
        <w:rPr>
          <w:rFonts w:eastAsia="Cambria"/>
          <w:w w:val="105"/>
          <w:sz w:val="22"/>
          <w:szCs w:val="22"/>
        </w:rPr>
        <w:t>the</w:t>
      </w:r>
      <w:r w:rsidRPr="00E41985">
        <w:rPr>
          <w:rFonts w:eastAsia="Cambria"/>
          <w:w w:val="105"/>
          <w:sz w:val="22"/>
          <w:szCs w:val="22"/>
        </w:rPr>
        <w:t xml:space="preserve"> </w:t>
      </w:r>
      <w:r w:rsidRPr="0012514B">
        <w:rPr>
          <w:rFonts w:eastAsia="Cambria"/>
          <w:w w:val="105"/>
          <w:sz w:val="22"/>
          <w:szCs w:val="22"/>
        </w:rPr>
        <w:t>bidder</w:t>
      </w:r>
      <w:r w:rsidRPr="00E41985">
        <w:rPr>
          <w:rFonts w:eastAsia="Cambria"/>
          <w:w w:val="105"/>
          <w:sz w:val="22"/>
          <w:szCs w:val="22"/>
        </w:rPr>
        <w:t xml:space="preserve"> </w:t>
      </w:r>
      <w:r w:rsidRPr="0012514B">
        <w:rPr>
          <w:rFonts w:eastAsia="Cambria"/>
          <w:w w:val="105"/>
          <w:sz w:val="22"/>
          <w:szCs w:val="22"/>
        </w:rPr>
        <w:t>in</w:t>
      </w:r>
      <w:r w:rsidRPr="00E41985">
        <w:rPr>
          <w:rFonts w:eastAsia="Cambria"/>
          <w:w w:val="105"/>
          <w:sz w:val="22"/>
          <w:szCs w:val="22"/>
        </w:rPr>
        <w:t xml:space="preserve"> </w:t>
      </w:r>
      <w:r w:rsidRPr="0012514B">
        <w:rPr>
          <w:rFonts w:eastAsia="Cambria"/>
          <w:w w:val="105"/>
          <w:sz w:val="22"/>
          <w:szCs w:val="22"/>
        </w:rPr>
        <w:t>any</w:t>
      </w:r>
      <w:r w:rsidRPr="00E41985">
        <w:rPr>
          <w:rFonts w:eastAsia="Cambria"/>
          <w:w w:val="105"/>
          <w:sz w:val="22"/>
          <w:szCs w:val="22"/>
        </w:rPr>
        <w:t xml:space="preserve"> </w:t>
      </w:r>
      <w:r w:rsidRPr="0012514B">
        <w:rPr>
          <w:rFonts w:eastAsia="Cambria"/>
          <w:w w:val="105"/>
          <w:sz w:val="22"/>
          <w:szCs w:val="22"/>
        </w:rPr>
        <w:t>price</w:t>
      </w:r>
      <w:r w:rsidRPr="00E41985">
        <w:rPr>
          <w:rFonts w:eastAsia="Cambria"/>
          <w:w w:val="105"/>
          <w:sz w:val="22"/>
          <w:szCs w:val="22"/>
        </w:rPr>
        <w:t xml:space="preserve"> </w:t>
      </w:r>
      <w:r w:rsidRPr="0012514B">
        <w:rPr>
          <w:rFonts w:eastAsia="Cambria"/>
          <w:w w:val="105"/>
          <w:sz w:val="22"/>
          <w:szCs w:val="22"/>
        </w:rPr>
        <w:t>schedules, the quantity specified by the Employer shall prevail and</w:t>
      </w:r>
      <w:r w:rsidRPr="00E41985">
        <w:rPr>
          <w:rFonts w:eastAsia="Cambria"/>
          <w:w w:val="105"/>
          <w:sz w:val="22"/>
          <w:szCs w:val="22"/>
        </w:rPr>
        <w:t xml:space="preserve"> </w:t>
      </w:r>
      <w:r w:rsidRPr="0012514B">
        <w:rPr>
          <w:rFonts w:eastAsia="Cambria"/>
          <w:w w:val="105"/>
          <w:sz w:val="22"/>
          <w:szCs w:val="22"/>
        </w:rPr>
        <w:t>shall</w:t>
      </w:r>
      <w:r w:rsidRPr="00E41985">
        <w:rPr>
          <w:rFonts w:eastAsia="Cambria"/>
          <w:w w:val="105"/>
          <w:sz w:val="22"/>
          <w:szCs w:val="22"/>
        </w:rPr>
        <w:t xml:space="preserve"> </w:t>
      </w:r>
      <w:r w:rsidRPr="0012514B">
        <w:rPr>
          <w:rFonts w:eastAsia="Cambria"/>
          <w:w w:val="105"/>
          <w:sz w:val="22"/>
          <w:szCs w:val="22"/>
        </w:rPr>
        <w:t>be</w:t>
      </w:r>
      <w:r w:rsidRPr="00E41985">
        <w:rPr>
          <w:rFonts w:eastAsia="Cambria"/>
          <w:w w:val="105"/>
          <w:sz w:val="22"/>
          <w:szCs w:val="22"/>
        </w:rPr>
        <w:t xml:space="preserve"> </w:t>
      </w:r>
      <w:r w:rsidRPr="0012514B">
        <w:rPr>
          <w:rFonts w:eastAsia="Cambria"/>
          <w:w w:val="105"/>
          <w:sz w:val="22"/>
          <w:szCs w:val="22"/>
        </w:rPr>
        <w:t>corrected</w:t>
      </w:r>
      <w:r w:rsidRPr="00E41985">
        <w:rPr>
          <w:rFonts w:eastAsia="Cambria"/>
          <w:w w:val="105"/>
          <w:sz w:val="22"/>
          <w:szCs w:val="22"/>
        </w:rPr>
        <w:t xml:space="preserve"> </w:t>
      </w:r>
      <w:r w:rsidRPr="0012514B">
        <w:rPr>
          <w:rFonts w:eastAsia="Cambria"/>
          <w:w w:val="105"/>
          <w:sz w:val="22"/>
          <w:szCs w:val="22"/>
        </w:rPr>
        <w:t>accordingly.</w:t>
      </w:r>
    </w:p>
    <w:p w:rsidR="002957DC" w:rsidRPr="0012514B" w:rsidRDefault="002957DC">
      <w:pPr>
        <w:widowControl w:val="0"/>
        <w:autoSpaceDE w:val="0"/>
        <w:autoSpaceDN w:val="0"/>
        <w:spacing w:before="7"/>
        <w:rPr>
          <w:rFonts w:eastAsia="Cambria"/>
          <w:sz w:val="22"/>
          <w:szCs w:val="22"/>
        </w:rPr>
      </w:pPr>
    </w:p>
    <w:p w:rsidR="002957DC" w:rsidRDefault="007C76D0" w:rsidP="00E41985">
      <w:pPr>
        <w:widowControl w:val="0"/>
        <w:tabs>
          <w:tab w:val="left" w:pos="1188"/>
        </w:tabs>
        <w:autoSpaceDE w:val="0"/>
        <w:autoSpaceDN w:val="0"/>
        <w:spacing w:before="1" w:line="254" w:lineRule="auto"/>
        <w:ind w:left="1276" w:right="241"/>
        <w:jc w:val="both"/>
        <w:rPr>
          <w:rFonts w:eastAsia="Cambria"/>
          <w:w w:val="105"/>
          <w:sz w:val="22"/>
          <w:szCs w:val="22"/>
        </w:rPr>
      </w:pPr>
      <w:r w:rsidRPr="0012514B">
        <w:rPr>
          <w:rFonts w:eastAsia="Cambria"/>
          <w:w w:val="105"/>
          <w:sz w:val="22"/>
          <w:szCs w:val="22"/>
        </w:rPr>
        <w:t>The prices of all such item(s) against which the Bidder has not quoted rates/amount (viz., items left blank or against which ‘</w:t>
      </w:r>
      <w:r w:rsidR="00712736" w:rsidRPr="0012514B">
        <w:rPr>
          <w:rFonts w:eastAsia="Cambria"/>
          <w:w w:val="105"/>
          <w:sz w:val="22"/>
          <w:szCs w:val="22"/>
        </w:rPr>
        <w:t>- ‘is</w:t>
      </w:r>
      <w:r w:rsidRPr="0012514B">
        <w:rPr>
          <w:rFonts w:eastAsia="Cambria"/>
          <w:w w:val="105"/>
          <w:sz w:val="22"/>
          <w:szCs w:val="22"/>
        </w:rPr>
        <w:t xml:space="preserve"> indicated) in the Price Schedules will be deemed to have been included in other item(s).</w:t>
      </w:r>
    </w:p>
    <w:p w:rsidR="00EC62A3" w:rsidRDefault="00EC62A3" w:rsidP="00186061">
      <w:pPr>
        <w:widowControl w:val="0"/>
        <w:autoSpaceDE w:val="0"/>
        <w:autoSpaceDN w:val="0"/>
        <w:spacing w:before="1" w:line="254" w:lineRule="auto"/>
        <w:ind w:left="1276" w:right="241"/>
        <w:jc w:val="both"/>
        <w:rPr>
          <w:rFonts w:eastAsia="Cambria"/>
          <w:w w:val="105"/>
          <w:sz w:val="22"/>
          <w:szCs w:val="22"/>
        </w:rPr>
      </w:pPr>
    </w:p>
    <w:p w:rsidR="00EC62A3" w:rsidRPr="0012514B" w:rsidRDefault="007C76D0" w:rsidP="00E41985">
      <w:pPr>
        <w:widowControl w:val="0"/>
        <w:tabs>
          <w:tab w:val="left" w:pos="1188"/>
        </w:tabs>
        <w:autoSpaceDE w:val="0"/>
        <w:autoSpaceDN w:val="0"/>
        <w:spacing w:before="1" w:line="254" w:lineRule="auto"/>
        <w:ind w:left="1276" w:right="241"/>
        <w:jc w:val="both"/>
        <w:rPr>
          <w:rFonts w:eastAsia="Cambria"/>
          <w:w w:val="105"/>
          <w:sz w:val="22"/>
          <w:szCs w:val="22"/>
        </w:rPr>
      </w:pPr>
      <w:r w:rsidRPr="00390BF2">
        <w:rPr>
          <w:rFonts w:eastAsia="Cambria"/>
          <w:w w:val="105"/>
          <w:sz w:val="22"/>
          <w:szCs w:val="22"/>
        </w:rPr>
        <w:t>In case different rates are quoted for the same item in the price bid sheets, the highest quoted rate shall be taken for the purpose of evaluation. However, for the purpose of award of contract, quoted rates shall be considered.</w:t>
      </w:r>
    </w:p>
    <w:p w:rsidR="002957DC" w:rsidRPr="0012514B" w:rsidRDefault="002957DC">
      <w:pPr>
        <w:widowControl w:val="0"/>
        <w:autoSpaceDE w:val="0"/>
        <w:autoSpaceDN w:val="0"/>
        <w:spacing w:before="5"/>
        <w:rPr>
          <w:rFonts w:eastAsia="Cambria"/>
          <w:sz w:val="22"/>
          <w:szCs w:val="22"/>
        </w:rPr>
      </w:pPr>
    </w:p>
    <w:p w:rsidR="002957DC" w:rsidRPr="002D2442" w:rsidRDefault="007C76D0" w:rsidP="007F689D">
      <w:pPr>
        <w:widowControl w:val="0"/>
        <w:tabs>
          <w:tab w:val="left" w:pos="1188"/>
        </w:tabs>
        <w:autoSpaceDE w:val="0"/>
        <w:autoSpaceDN w:val="0"/>
        <w:spacing w:before="1" w:line="254" w:lineRule="auto"/>
        <w:ind w:left="1276" w:right="241"/>
        <w:jc w:val="both"/>
        <w:rPr>
          <w:rFonts w:eastAsia="Cambria"/>
          <w:w w:val="105"/>
          <w:sz w:val="22"/>
          <w:szCs w:val="22"/>
        </w:rPr>
      </w:pPr>
      <w:r w:rsidRPr="002D2442">
        <w:rPr>
          <w:rFonts w:eastAsia="Cambria"/>
          <w:w w:val="105"/>
          <w:sz w:val="22"/>
          <w:szCs w:val="22"/>
        </w:rPr>
        <w:t>If the discount(s)/rebate(s) offered by the Bidder is a lump-sum discount</w:t>
      </w:r>
      <w:r w:rsidR="0033295F" w:rsidRPr="002D2442">
        <w:rPr>
          <w:rFonts w:eastAsia="Cambria"/>
          <w:w w:val="105"/>
          <w:sz w:val="22"/>
          <w:szCs w:val="22"/>
        </w:rPr>
        <w:t xml:space="preserve"> against each schedule (i.e., 1</w:t>
      </w:r>
      <w:proofErr w:type="gramStart"/>
      <w:r w:rsidR="0033295F" w:rsidRPr="002D2442">
        <w:rPr>
          <w:rFonts w:eastAsia="Cambria"/>
          <w:w w:val="105"/>
          <w:sz w:val="22"/>
          <w:szCs w:val="22"/>
        </w:rPr>
        <w:t>,2</w:t>
      </w:r>
      <w:proofErr w:type="gramEnd"/>
      <w:r w:rsidR="0033295F" w:rsidRPr="002D2442">
        <w:rPr>
          <w:rFonts w:eastAsia="Cambria"/>
          <w:w w:val="105"/>
          <w:sz w:val="22"/>
          <w:szCs w:val="22"/>
        </w:rPr>
        <w:t xml:space="preserve"> &amp; 3)</w:t>
      </w:r>
      <w:r w:rsidRPr="002D2442">
        <w:rPr>
          <w:rFonts w:eastAsia="Cambria"/>
          <w:w w:val="105"/>
          <w:sz w:val="22"/>
          <w:szCs w:val="22"/>
        </w:rPr>
        <w:t xml:space="preserve">, </w:t>
      </w:r>
      <w:r w:rsidR="0033295F" w:rsidRPr="002D2442">
        <w:rPr>
          <w:rFonts w:eastAsia="Cambria"/>
          <w:w w:val="105"/>
          <w:sz w:val="22"/>
          <w:szCs w:val="22"/>
        </w:rPr>
        <w:t xml:space="preserve">then </w:t>
      </w:r>
      <w:r w:rsidRPr="002D2442">
        <w:rPr>
          <w:rFonts w:eastAsia="Cambria"/>
          <w:w w:val="105"/>
          <w:sz w:val="22"/>
          <w:szCs w:val="22"/>
        </w:rPr>
        <w:t>the same shall be considered in full on the price component</w:t>
      </w:r>
      <w:r w:rsidR="0033295F" w:rsidRPr="002D2442">
        <w:rPr>
          <w:rFonts w:eastAsia="Cambria"/>
          <w:w w:val="105"/>
          <w:sz w:val="22"/>
          <w:szCs w:val="22"/>
        </w:rPr>
        <w:t xml:space="preserve"> of each schedule respectively</w:t>
      </w:r>
      <w:r w:rsidRPr="002D2442">
        <w:rPr>
          <w:rFonts w:eastAsia="Cambria"/>
          <w:w w:val="105"/>
          <w:sz w:val="22"/>
          <w:szCs w:val="22"/>
        </w:rPr>
        <w:t xml:space="preserve"> (by proportionately reducing price of individual items), in case of award.</w:t>
      </w:r>
      <w:r w:rsidR="002D2442">
        <w:rPr>
          <w:rFonts w:eastAsia="Cambria"/>
          <w:w w:val="105"/>
          <w:sz w:val="22"/>
          <w:szCs w:val="22"/>
        </w:rPr>
        <w:t xml:space="preserve"> All the discount as mentioned above shall be inclusive of all taxes &amp; duties.</w:t>
      </w:r>
    </w:p>
    <w:p w:rsidR="002957DC" w:rsidRPr="0012514B" w:rsidRDefault="002957DC">
      <w:pPr>
        <w:widowControl w:val="0"/>
        <w:autoSpaceDE w:val="0"/>
        <w:autoSpaceDN w:val="0"/>
        <w:spacing w:before="5"/>
        <w:rPr>
          <w:rFonts w:eastAsia="Cambria"/>
          <w:sz w:val="22"/>
          <w:szCs w:val="22"/>
        </w:rPr>
      </w:pPr>
    </w:p>
    <w:p w:rsidR="002957DC" w:rsidRPr="0012514B" w:rsidRDefault="007C76D0" w:rsidP="007F689D">
      <w:pPr>
        <w:widowControl w:val="0"/>
        <w:tabs>
          <w:tab w:val="left" w:pos="1188"/>
        </w:tabs>
        <w:autoSpaceDE w:val="0"/>
        <w:autoSpaceDN w:val="0"/>
        <w:spacing w:before="1" w:line="254" w:lineRule="auto"/>
        <w:ind w:left="1276" w:right="241"/>
        <w:jc w:val="both"/>
        <w:rPr>
          <w:rFonts w:eastAsia="Cambria"/>
          <w:w w:val="105"/>
          <w:sz w:val="22"/>
          <w:szCs w:val="22"/>
        </w:rPr>
      </w:pPr>
      <w:r w:rsidRPr="0012514B">
        <w:rPr>
          <w:rFonts w:eastAsia="Cambria"/>
          <w:w w:val="105"/>
          <w:sz w:val="22"/>
          <w:szCs w:val="22"/>
        </w:rPr>
        <w:t xml:space="preserve">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w:t>
      </w:r>
    </w:p>
    <w:p w:rsidR="002957DC" w:rsidRPr="0012514B" w:rsidRDefault="002957DC">
      <w:pPr>
        <w:widowControl w:val="0"/>
        <w:autoSpaceDE w:val="0"/>
        <w:autoSpaceDN w:val="0"/>
        <w:spacing w:before="5"/>
        <w:rPr>
          <w:rFonts w:eastAsia="Cambria"/>
          <w:sz w:val="22"/>
          <w:szCs w:val="22"/>
        </w:rPr>
      </w:pPr>
    </w:p>
    <w:p w:rsidR="002957DC" w:rsidRPr="0012514B" w:rsidRDefault="007C76D0" w:rsidP="007F689D">
      <w:pPr>
        <w:widowControl w:val="0"/>
        <w:tabs>
          <w:tab w:val="left" w:pos="1188"/>
        </w:tabs>
        <w:autoSpaceDE w:val="0"/>
        <w:autoSpaceDN w:val="0"/>
        <w:spacing w:before="1" w:line="254" w:lineRule="auto"/>
        <w:ind w:left="1276" w:right="241"/>
        <w:jc w:val="both"/>
        <w:rPr>
          <w:rFonts w:eastAsia="Cambria"/>
          <w:w w:val="105"/>
          <w:sz w:val="22"/>
          <w:szCs w:val="22"/>
        </w:rPr>
      </w:pPr>
      <w:r w:rsidRPr="0012514B">
        <w:rPr>
          <w:rFonts w:eastAsia="Cambria"/>
          <w:w w:val="105"/>
          <w:sz w:val="22"/>
          <w:szCs w:val="22"/>
        </w:rPr>
        <w:t>The rate of GST for the purpose of evaluation shall be the rate of GST as confirmed/deemed confirmed by the bidder in the bid/schedules.</w:t>
      </w:r>
    </w:p>
    <w:p w:rsidR="002957DC" w:rsidRPr="0012514B" w:rsidRDefault="002957DC">
      <w:pPr>
        <w:widowControl w:val="0"/>
        <w:autoSpaceDE w:val="0"/>
        <w:autoSpaceDN w:val="0"/>
        <w:spacing w:before="7"/>
        <w:rPr>
          <w:rFonts w:eastAsia="Cambria"/>
          <w:sz w:val="22"/>
          <w:szCs w:val="22"/>
        </w:rPr>
      </w:pPr>
    </w:p>
    <w:p w:rsidR="002957DC" w:rsidRPr="0012514B" w:rsidRDefault="007C76D0" w:rsidP="007F689D">
      <w:pPr>
        <w:widowControl w:val="0"/>
        <w:tabs>
          <w:tab w:val="left" w:pos="1188"/>
        </w:tabs>
        <w:autoSpaceDE w:val="0"/>
        <w:autoSpaceDN w:val="0"/>
        <w:spacing w:before="1" w:line="254" w:lineRule="auto"/>
        <w:ind w:left="1276" w:right="241"/>
        <w:jc w:val="both"/>
        <w:rPr>
          <w:rFonts w:eastAsia="Cambria"/>
          <w:w w:val="105"/>
          <w:sz w:val="22"/>
          <w:szCs w:val="22"/>
        </w:rPr>
      </w:pPr>
      <w:r w:rsidRPr="0012514B">
        <w:rPr>
          <w:rFonts w:eastAsia="Cambria"/>
          <w:w w:val="105"/>
          <w:sz w:val="22"/>
          <w:szCs w:val="22"/>
        </w:rPr>
        <w:t xml:space="preserve">The subtotal, total price or the total bid price to be identified in Bid Form for this purpose, irrespective of the discrepancy between the </w:t>
      </w:r>
      <w:proofErr w:type="gramStart"/>
      <w:r w:rsidRPr="0012514B">
        <w:rPr>
          <w:rFonts w:eastAsia="Cambria"/>
          <w:w w:val="105"/>
          <w:sz w:val="22"/>
          <w:szCs w:val="22"/>
        </w:rPr>
        <w:t>amount</w:t>
      </w:r>
      <w:proofErr w:type="gramEnd"/>
      <w:r w:rsidRPr="0012514B">
        <w:rPr>
          <w:rFonts w:eastAsia="Cambria"/>
          <w:w w:val="105"/>
          <w:sz w:val="22"/>
          <w:szCs w:val="22"/>
        </w:rPr>
        <w:t xml:space="preserve"> for the same indicated in words or figures shall be rectified in line with the procedure explained above.</w:t>
      </w:r>
    </w:p>
    <w:p w:rsidR="002957DC" w:rsidRPr="0012514B" w:rsidRDefault="002957DC">
      <w:pPr>
        <w:widowControl w:val="0"/>
        <w:autoSpaceDE w:val="0"/>
        <w:autoSpaceDN w:val="0"/>
        <w:spacing w:before="4"/>
        <w:rPr>
          <w:rFonts w:eastAsia="Cambria"/>
          <w:sz w:val="22"/>
          <w:szCs w:val="22"/>
        </w:rPr>
      </w:pPr>
    </w:p>
    <w:p w:rsidR="002957DC" w:rsidRPr="0012514B" w:rsidRDefault="007C76D0" w:rsidP="007F689D">
      <w:pPr>
        <w:widowControl w:val="0"/>
        <w:tabs>
          <w:tab w:val="left" w:pos="1188"/>
        </w:tabs>
        <w:autoSpaceDE w:val="0"/>
        <w:autoSpaceDN w:val="0"/>
        <w:spacing w:before="1" w:line="254" w:lineRule="auto"/>
        <w:ind w:left="1276" w:right="241"/>
        <w:jc w:val="both"/>
        <w:rPr>
          <w:rFonts w:eastAsia="Cambria"/>
          <w:w w:val="105"/>
          <w:sz w:val="22"/>
          <w:szCs w:val="22"/>
        </w:rPr>
      </w:pPr>
      <w:r w:rsidRPr="0012514B">
        <w:rPr>
          <w:rFonts w:eastAsia="Cambria"/>
          <w:w w:val="105"/>
          <w:sz w:val="22"/>
          <w:szCs w:val="22"/>
        </w:rPr>
        <w:t>If the Bidder does not accept the correction of errors as per this clause, its bid will be rejected and the amount of Bid Security forfeited.</w:t>
      </w:r>
    </w:p>
    <w:p w:rsidR="002957DC" w:rsidRPr="0012514B" w:rsidRDefault="002957DC">
      <w:pPr>
        <w:widowControl w:val="0"/>
        <w:autoSpaceDE w:val="0"/>
        <w:autoSpaceDN w:val="0"/>
        <w:spacing w:before="6"/>
        <w:rPr>
          <w:rFonts w:eastAsia="Cambria"/>
          <w:sz w:val="22"/>
          <w:szCs w:val="22"/>
        </w:rPr>
      </w:pPr>
    </w:p>
    <w:p w:rsidR="002957DC" w:rsidRPr="007F689D" w:rsidRDefault="007C76D0" w:rsidP="00544224">
      <w:pPr>
        <w:widowControl w:val="0"/>
        <w:numPr>
          <w:ilvl w:val="1"/>
          <w:numId w:val="11"/>
        </w:numPr>
        <w:tabs>
          <w:tab w:val="left" w:pos="1188"/>
          <w:tab w:val="left" w:pos="1189"/>
        </w:tabs>
        <w:autoSpaceDE w:val="0"/>
        <w:autoSpaceDN w:val="0"/>
        <w:spacing w:before="69" w:line="254" w:lineRule="auto"/>
        <w:ind w:right="248"/>
        <w:jc w:val="both"/>
        <w:rPr>
          <w:rFonts w:eastAsia="Cambria"/>
          <w:w w:val="105"/>
          <w:sz w:val="22"/>
          <w:szCs w:val="22"/>
        </w:rPr>
      </w:pPr>
      <w:r w:rsidRPr="0012514B">
        <w:rPr>
          <w:rFonts w:eastAsia="Cambria"/>
          <w:w w:val="105"/>
          <w:sz w:val="22"/>
          <w:szCs w:val="22"/>
        </w:rPr>
        <w:t>The comparison shall be on the total price in Price Schedule (After Discount)</w:t>
      </w:r>
      <w:r w:rsidR="00544224" w:rsidRPr="0012514B">
        <w:rPr>
          <w:rFonts w:eastAsia="Cambria"/>
          <w:w w:val="105"/>
          <w:sz w:val="22"/>
          <w:szCs w:val="22"/>
        </w:rPr>
        <w:t>.</w:t>
      </w:r>
      <w:r w:rsidRPr="0012514B">
        <w:rPr>
          <w:rFonts w:eastAsia="Cambria"/>
          <w:w w:val="105"/>
          <w:sz w:val="22"/>
          <w:szCs w:val="22"/>
        </w:rPr>
        <w:t xml:space="preserve"> The comparison shall also include the applicable taxes, duties and</w:t>
      </w:r>
      <w:r w:rsidRPr="007F689D">
        <w:rPr>
          <w:rFonts w:eastAsia="Cambria"/>
          <w:w w:val="105"/>
          <w:sz w:val="22"/>
          <w:szCs w:val="22"/>
        </w:rPr>
        <w:t xml:space="preserve"> </w:t>
      </w:r>
      <w:r w:rsidRPr="0012514B">
        <w:rPr>
          <w:rFonts w:eastAsia="Cambria"/>
          <w:w w:val="105"/>
          <w:sz w:val="22"/>
          <w:szCs w:val="22"/>
        </w:rPr>
        <w:t>other</w:t>
      </w:r>
      <w:r w:rsidRPr="007F689D">
        <w:rPr>
          <w:rFonts w:eastAsia="Cambria"/>
          <w:w w:val="105"/>
          <w:sz w:val="22"/>
          <w:szCs w:val="22"/>
        </w:rPr>
        <w:t xml:space="preserve"> </w:t>
      </w:r>
      <w:r w:rsidRPr="0012514B">
        <w:rPr>
          <w:rFonts w:eastAsia="Cambria"/>
          <w:w w:val="105"/>
          <w:sz w:val="22"/>
          <w:szCs w:val="22"/>
        </w:rPr>
        <w:t>levies,</w:t>
      </w:r>
      <w:r w:rsidRPr="007F689D">
        <w:rPr>
          <w:rFonts w:eastAsia="Cambria"/>
          <w:w w:val="105"/>
          <w:sz w:val="22"/>
          <w:szCs w:val="22"/>
        </w:rPr>
        <w:t xml:space="preserve"> </w:t>
      </w:r>
      <w:r w:rsidRPr="0012514B">
        <w:rPr>
          <w:rFonts w:eastAsia="Cambria"/>
          <w:w w:val="105"/>
          <w:sz w:val="22"/>
          <w:szCs w:val="22"/>
        </w:rPr>
        <w:t>which</w:t>
      </w:r>
      <w:r w:rsidRPr="007F689D">
        <w:rPr>
          <w:rFonts w:eastAsia="Cambria"/>
          <w:w w:val="105"/>
          <w:sz w:val="22"/>
          <w:szCs w:val="22"/>
        </w:rPr>
        <w:t xml:space="preserve"> </w:t>
      </w:r>
      <w:r w:rsidRPr="0012514B">
        <w:rPr>
          <w:rFonts w:eastAsia="Cambria"/>
          <w:w w:val="105"/>
          <w:sz w:val="22"/>
          <w:szCs w:val="22"/>
        </w:rPr>
        <w:t>are</w:t>
      </w:r>
      <w:r w:rsidRPr="007F689D">
        <w:rPr>
          <w:rFonts w:eastAsia="Cambria"/>
          <w:w w:val="105"/>
          <w:sz w:val="22"/>
          <w:szCs w:val="22"/>
        </w:rPr>
        <w:t xml:space="preserve"> </w:t>
      </w:r>
      <w:r w:rsidRPr="0012514B">
        <w:rPr>
          <w:rFonts w:eastAsia="Cambria"/>
          <w:w w:val="105"/>
          <w:sz w:val="22"/>
          <w:szCs w:val="22"/>
        </w:rPr>
        <w:t>reimbursable</w:t>
      </w:r>
      <w:r w:rsidRPr="007F689D">
        <w:rPr>
          <w:rFonts w:eastAsia="Cambria"/>
          <w:w w:val="105"/>
          <w:sz w:val="22"/>
          <w:szCs w:val="22"/>
        </w:rPr>
        <w:t xml:space="preserve"> </w:t>
      </w:r>
      <w:r w:rsidRPr="0012514B">
        <w:rPr>
          <w:rFonts w:eastAsia="Cambria"/>
          <w:w w:val="105"/>
          <w:sz w:val="22"/>
          <w:szCs w:val="22"/>
        </w:rPr>
        <w:t>in</w:t>
      </w:r>
      <w:r w:rsidRPr="007F689D">
        <w:rPr>
          <w:rFonts w:eastAsia="Cambria"/>
          <w:w w:val="105"/>
          <w:sz w:val="22"/>
          <w:szCs w:val="22"/>
        </w:rPr>
        <w:t xml:space="preserve"> </w:t>
      </w:r>
      <w:r w:rsidRPr="0012514B">
        <w:rPr>
          <w:rFonts w:eastAsia="Cambria"/>
          <w:w w:val="105"/>
          <w:sz w:val="22"/>
          <w:szCs w:val="22"/>
        </w:rPr>
        <w:t>line</w:t>
      </w:r>
      <w:r w:rsidRPr="007F689D">
        <w:rPr>
          <w:rFonts w:eastAsia="Cambria"/>
          <w:w w:val="105"/>
          <w:sz w:val="22"/>
          <w:szCs w:val="22"/>
        </w:rPr>
        <w:t xml:space="preserve"> </w:t>
      </w:r>
      <w:r w:rsidRPr="0012514B">
        <w:rPr>
          <w:rFonts w:eastAsia="Cambria"/>
          <w:w w:val="105"/>
          <w:sz w:val="22"/>
          <w:szCs w:val="22"/>
        </w:rPr>
        <w:t>with</w:t>
      </w:r>
      <w:r w:rsidRPr="007F689D">
        <w:rPr>
          <w:rFonts w:eastAsia="Cambria"/>
          <w:w w:val="105"/>
          <w:sz w:val="22"/>
          <w:szCs w:val="22"/>
        </w:rPr>
        <w:t xml:space="preserve"> </w:t>
      </w:r>
      <w:r w:rsidRPr="0012514B">
        <w:rPr>
          <w:rFonts w:eastAsia="Cambria"/>
          <w:w w:val="105"/>
          <w:sz w:val="22"/>
          <w:szCs w:val="22"/>
        </w:rPr>
        <w:t>the</w:t>
      </w:r>
      <w:r w:rsidRPr="007F689D">
        <w:rPr>
          <w:rFonts w:eastAsia="Cambria"/>
          <w:w w:val="105"/>
          <w:sz w:val="22"/>
          <w:szCs w:val="22"/>
        </w:rPr>
        <w:t xml:space="preserve"> </w:t>
      </w:r>
      <w:r w:rsidRPr="0012514B">
        <w:rPr>
          <w:rFonts w:eastAsia="Cambria"/>
          <w:w w:val="105"/>
          <w:sz w:val="22"/>
          <w:szCs w:val="22"/>
        </w:rPr>
        <w:t>provisions</w:t>
      </w:r>
      <w:r w:rsidRPr="007F689D">
        <w:rPr>
          <w:rFonts w:eastAsia="Cambria"/>
          <w:w w:val="105"/>
          <w:sz w:val="22"/>
          <w:szCs w:val="22"/>
        </w:rPr>
        <w:t xml:space="preserve"> </w:t>
      </w:r>
      <w:r w:rsidRPr="0012514B">
        <w:rPr>
          <w:rFonts w:eastAsia="Cambria"/>
          <w:w w:val="105"/>
          <w:sz w:val="22"/>
          <w:szCs w:val="22"/>
        </w:rPr>
        <w:t>of</w:t>
      </w:r>
      <w:r w:rsidRPr="00360594">
        <w:rPr>
          <w:rFonts w:eastAsia="Cambria"/>
          <w:w w:val="105"/>
          <w:sz w:val="22"/>
          <w:szCs w:val="22"/>
        </w:rPr>
        <w:t xml:space="preserve"> </w:t>
      </w:r>
      <w:r w:rsidRPr="0012514B">
        <w:rPr>
          <w:rFonts w:eastAsia="Cambria"/>
          <w:w w:val="105"/>
          <w:sz w:val="22"/>
          <w:szCs w:val="22"/>
        </w:rPr>
        <w:t>the</w:t>
      </w:r>
      <w:r w:rsidRPr="00360594">
        <w:rPr>
          <w:rFonts w:eastAsia="Cambria"/>
          <w:w w:val="105"/>
          <w:sz w:val="22"/>
          <w:szCs w:val="22"/>
        </w:rPr>
        <w:t xml:space="preserve"> </w:t>
      </w:r>
      <w:r w:rsidRPr="0012514B">
        <w:rPr>
          <w:rFonts w:eastAsia="Cambria"/>
          <w:w w:val="105"/>
          <w:sz w:val="22"/>
          <w:szCs w:val="22"/>
        </w:rPr>
        <w:t>Bidding</w:t>
      </w:r>
      <w:r w:rsidRPr="00360594">
        <w:rPr>
          <w:rFonts w:eastAsia="Cambria"/>
          <w:w w:val="105"/>
          <w:sz w:val="22"/>
          <w:szCs w:val="22"/>
        </w:rPr>
        <w:t xml:space="preserve"> </w:t>
      </w:r>
      <w:r w:rsidRPr="0012514B">
        <w:rPr>
          <w:rFonts w:eastAsia="Cambria"/>
          <w:w w:val="105"/>
          <w:sz w:val="22"/>
          <w:szCs w:val="22"/>
        </w:rPr>
        <w:t>Documents.</w:t>
      </w:r>
    </w:p>
    <w:p w:rsidR="002957DC" w:rsidRPr="0012514B" w:rsidRDefault="002957DC">
      <w:pPr>
        <w:widowControl w:val="0"/>
        <w:autoSpaceDE w:val="0"/>
        <w:autoSpaceDN w:val="0"/>
        <w:spacing w:before="5"/>
        <w:rPr>
          <w:rFonts w:eastAsia="Cambria"/>
          <w:sz w:val="22"/>
          <w:szCs w:val="22"/>
        </w:rPr>
      </w:pPr>
    </w:p>
    <w:p w:rsidR="002957DC" w:rsidRPr="0012514B" w:rsidRDefault="007C76D0" w:rsidP="00186061">
      <w:pPr>
        <w:widowControl w:val="0"/>
        <w:autoSpaceDE w:val="0"/>
        <w:autoSpaceDN w:val="0"/>
        <w:spacing w:before="1" w:line="254" w:lineRule="auto"/>
        <w:ind w:left="1276" w:right="241"/>
        <w:jc w:val="both"/>
        <w:rPr>
          <w:rFonts w:eastAsia="Cambria"/>
          <w:w w:val="105"/>
          <w:sz w:val="22"/>
          <w:szCs w:val="22"/>
        </w:rPr>
      </w:pPr>
      <w:r w:rsidRPr="0012514B">
        <w:rPr>
          <w:rFonts w:eastAsia="Cambria"/>
          <w:w w:val="105"/>
          <w:sz w:val="22"/>
          <w:szCs w:val="22"/>
        </w:rPr>
        <w:t xml:space="preserve">The Employer's comparison will also include the costs resulting from application of the evaluation procedures described </w:t>
      </w:r>
      <w:r w:rsidRPr="0012514B">
        <w:rPr>
          <w:rFonts w:eastAsia="Cambria"/>
          <w:b/>
          <w:bCs/>
          <w:w w:val="105"/>
          <w:sz w:val="22"/>
          <w:szCs w:val="22"/>
        </w:rPr>
        <w:t>in ITB Sub-Clause 27.4 &amp; 27.5.</w:t>
      </w:r>
    </w:p>
    <w:p w:rsidR="002957DC" w:rsidRPr="0012514B" w:rsidRDefault="002957DC">
      <w:pPr>
        <w:widowControl w:val="0"/>
        <w:autoSpaceDE w:val="0"/>
        <w:autoSpaceDN w:val="0"/>
        <w:spacing w:before="5"/>
        <w:rPr>
          <w:rFonts w:eastAsia="Cambria"/>
          <w:sz w:val="22"/>
          <w:szCs w:val="22"/>
        </w:rPr>
      </w:pPr>
    </w:p>
    <w:p w:rsidR="002957DC" w:rsidRPr="007F689D" w:rsidRDefault="007C76D0" w:rsidP="00544224">
      <w:pPr>
        <w:widowControl w:val="0"/>
        <w:numPr>
          <w:ilvl w:val="1"/>
          <w:numId w:val="11"/>
        </w:numPr>
        <w:tabs>
          <w:tab w:val="left" w:pos="1188"/>
          <w:tab w:val="left" w:pos="1189"/>
        </w:tabs>
        <w:autoSpaceDE w:val="0"/>
        <w:autoSpaceDN w:val="0"/>
        <w:spacing w:line="254" w:lineRule="auto"/>
        <w:ind w:right="243"/>
        <w:jc w:val="both"/>
        <w:rPr>
          <w:rFonts w:eastAsia="Cambria"/>
          <w:w w:val="105"/>
          <w:sz w:val="22"/>
          <w:szCs w:val="22"/>
        </w:rPr>
      </w:pPr>
      <w:r w:rsidRPr="0012514B">
        <w:rPr>
          <w:rFonts w:eastAsia="Cambria"/>
          <w:w w:val="105"/>
          <w:sz w:val="22"/>
          <w:szCs w:val="22"/>
        </w:rPr>
        <w:t>The</w:t>
      </w:r>
      <w:r w:rsidRPr="0012514B">
        <w:rPr>
          <w:rFonts w:eastAsia="Cambria"/>
          <w:spacing w:val="1"/>
          <w:w w:val="105"/>
          <w:sz w:val="22"/>
          <w:szCs w:val="22"/>
        </w:rPr>
        <w:t xml:space="preserve"> </w:t>
      </w:r>
      <w:r w:rsidRPr="0012514B">
        <w:rPr>
          <w:rFonts w:eastAsia="Cambria"/>
          <w:w w:val="105"/>
          <w:sz w:val="22"/>
          <w:szCs w:val="22"/>
        </w:rPr>
        <w:t>estimated</w:t>
      </w:r>
      <w:r w:rsidRPr="007F689D">
        <w:rPr>
          <w:rFonts w:eastAsia="Cambria"/>
          <w:w w:val="105"/>
          <w:sz w:val="22"/>
          <w:szCs w:val="22"/>
        </w:rPr>
        <w:t xml:space="preserve"> </w:t>
      </w:r>
      <w:r w:rsidRPr="0012514B">
        <w:rPr>
          <w:rFonts w:eastAsia="Cambria"/>
          <w:w w:val="105"/>
          <w:sz w:val="22"/>
          <w:szCs w:val="22"/>
        </w:rPr>
        <w:t>effect</w:t>
      </w:r>
      <w:r w:rsidRPr="007F689D">
        <w:rPr>
          <w:rFonts w:eastAsia="Cambria"/>
          <w:w w:val="105"/>
          <w:sz w:val="22"/>
          <w:szCs w:val="22"/>
        </w:rPr>
        <w:t xml:space="preserve"> </w:t>
      </w:r>
      <w:r w:rsidRPr="0012514B">
        <w:rPr>
          <w:rFonts w:eastAsia="Cambria"/>
          <w:w w:val="105"/>
          <w:sz w:val="22"/>
          <w:szCs w:val="22"/>
        </w:rPr>
        <w:t>of</w:t>
      </w:r>
      <w:r w:rsidRPr="007F689D">
        <w:rPr>
          <w:rFonts w:eastAsia="Cambria"/>
          <w:w w:val="105"/>
          <w:sz w:val="22"/>
          <w:szCs w:val="22"/>
        </w:rPr>
        <w:t xml:space="preserve"> </w:t>
      </w:r>
      <w:r w:rsidRPr="0012514B">
        <w:rPr>
          <w:rFonts w:eastAsia="Cambria"/>
          <w:w w:val="105"/>
          <w:sz w:val="22"/>
          <w:szCs w:val="22"/>
        </w:rPr>
        <w:t>the</w:t>
      </w:r>
      <w:r w:rsidRPr="007F689D">
        <w:rPr>
          <w:rFonts w:eastAsia="Cambria"/>
          <w:w w:val="105"/>
          <w:sz w:val="22"/>
          <w:szCs w:val="22"/>
        </w:rPr>
        <w:t xml:space="preserve"> </w:t>
      </w:r>
      <w:r w:rsidRPr="0012514B">
        <w:rPr>
          <w:rFonts w:eastAsia="Cambria"/>
          <w:w w:val="105"/>
          <w:sz w:val="22"/>
          <w:szCs w:val="22"/>
        </w:rPr>
        <w:t>price</w:t>
      </w:r>
      <w:r w:rsidRPr="007F689D">
        <w:rPr>
          <w:rFonts w:eastAsia="Cambria"/>
          <w:w w:val="105"/>
          <w:sz w:val="22"/>
          <w:szCs w:val="22"/>
        </w:rPr>
        <w:t xml:space="preserve"> </w:t>
      </w:r>
      <w:r w:rsidRPr="0012514B">
        <w:rPr>
          <w:rFonts w:eastAsia="Cambria"/>
          <w:w w:val="105"/>
          <w:sz w:val="22"/>
          <w:szCs w:val="22"/>
        </w:rPr>
        <w:t>adjustment</w:t>
      </w:r>
      <w:r w:rsidRPr="007F689D">
        <w:rPr>
          <w:rFonts w:eastAsia="Cambria"/>
          <w:w w:val="105"/>
          <w:sz w:val="22"/>
          <w:szCs w:val="22"/>
        </w:rPr>
        <w:t xml:space="preserve"> </w:t>
      </w:r>
      <w:r w:rsidRPr="0012514B">
        <w:rPr>
          <w:rFonts w:eastAsia="Cambria"/>
          <w:w w:val="105"/>
          <w:sz w:val="22"/>
          <w:szCs w:val="22"/>
        </w:rPr>
        <w:t>provisions</w:t>
      </w:r>
      <w:r w:rsidRPr="007F689D">
        <w:rPr>
          <w:rFonts w:eastAsia="Cambria"/>
          <w:w w:val="105"/>
          <w:sz w:val="22"/>
          <w:szCs w:val="22"/>
        </w:rPr>
        <w:t xml:space="preserve"> </w:t>
      </w:r>
      <w:r w:rsidRPr="0012514B">
        <w:rPr>
          <w:rFonts w:eastAsia="Cambria"/>
          <w:w w:val="105"/>
          <w:sz w:val="22"/>
          <w:szCs w:val="22"/>
        </w:rPr>
        <w:t>of</w:t>
      </w:r>
      <w:r w:rsidRPr="007F689D">
        <w:rPr>
          <w:rFonts w:eastAsia="Cambria"/>
          <w:w w:val="105"/>
          <w:sz w:val="22"/>
          <w:szCs w:val="22"/>
        </w:rPr>
        <w:t xml:space="preserve"> </w:t>
      </w:r>
      <w:r w:rsidRPr="0012514B">
        <w:rPr>
          <w:rFonts w:eastAsia="Cambria"/>
          <w:w w:val="105"/>
          <w:sz w:val="22"/>
          <w:szCs w:val="22"/>
        </w:rPr>
        <w:t>the</w:t>
      </w:r>
      <w:r w:rsidRPr="007F689D">
        <w:rPr>
          <w:rFonts w:eastAsia="Cambria"/>
          <w:w w:val="105"/>
          <w:sz w:val="22"/>
          <w:szCs w:val="22"/>
        </w:rPr>
        <w:t xml:space="preserve"> </w:t>
      </w:r>
      <w:r w:rsidRPr="0012514B">
        <w:rPr>
          <w:rFonts w:eastAsia="Cambria"/>
          <w:w w:val="105"/>
          <w:sz w:val="22"/>
          <w:szCs w:val="22"/>
        </w:rPr>
        <w:t>Conditions of Contract, applied over the period of execution of the</w:t>
      </w:r>
      <w:r w:rsidRPr="007F689D">
        <w:rPr>
          <w:rFonts w:eastAsia="Cambria"/>
          <w:w w:val="105"/>
          <w:sz w:val="22"/>
          <w:szCs w:val="22"/>
        </w:rPr>
        <w:t xml:space="preserve"> </w:t>
      </w:r>
      <w:r w:rsidRPr="0012514B">
        <w:rPr>
          <w:rFonts w:eastAsia="Cambria"/>
          <w:w w:val="105"/>
          <w:sz w:val="22"/>
          <w:szCs w:val="22"/>
        </w:rPr>
        <w:t>contract, shall not be</w:t>
      </w:r>
      <w:r w:rsidRPr="007F689D">
        <w:rPr>
          <w:rFonts w:eastAsia="Cambria"/>
          <w:w w:val="105"/>
          <w:sz w:val="22"/>
          <w:szCs w:val="22"/>
        </w:rPr>
        <w:t xml:space="preserve"> </w:t>
      </w:r>
      <w:r w:rsidRPr="0012514B">
        <w:rPr>
          <w:rFonts w:eastAsia="Cambria"/>
          <w:w w:val="105"/>
          <w:sz w:val="22"/>
          <w:szCs w:val="22"/>
        </w:rPr>
        <w:t>taken into account in bid</w:t>
      </w:r>
      <w:r w:rsidRPr="007F689D">
        <w:rPr>
          <w:rFonts w:eastAsia="Cambria"/>
          <w:w w:val="105"/>
          <w:sz w:val="22"/>
          <w:szCs w:val="22"/>
        </w:rPr>
        <w:t xml:space="preserve"> </w:t>
      </w:r>
      <w:r w:rsidRPr="0012514B">
        <w:rPr>
          <w:rFonts w:eastAsia="Cambria"/>
          <w:w w:val="105"/>
          <w:sz w:val="22"/>
          <w:szCs w:val="22"/>
        </w:rPr>
        <w:t>evaluation.</w:t>
      </w:r>
    </w:p>
    <w:p w:rsidR="002957DC" w:rsidRPr="0012514B" w:rsidRDefault="002957DC">
      <w:pPr>
        <w:widowControl w:val="0"/>
        <w:autoSpaceDE w:val="0"/>
        <w:autoSpaceDN w:val="0"/>
        <w:spacing w:before="4"/>
        <w:rPr>
          <w:rFonts w:eastAsia="Cambria"/>
          <w:sz w:val="22"/>
          <w:szCs w:val="22"/>
        </w:rPr>
      </w:pPr>
    </w:p>
    <w:p w:rsidR="002957DC" w:rsidRPr="0012514B" w:rsidRDefault="007C76D0" w:rsidP="00B518D8">
      <w:pPr>
        <w:widowControl w:val="0"/>
        <w:numPr>
          <w:ilvl w:val="1"/>
          <w:numId w:val="11"/>
        </w:numPr>
        <w:tabs>
          <w:tab w:val="left" w:pos="1188"/>
          <w:tab w:val="left" w:pos="1189"/>
        </w:tabs>
        <w:autoSpaceDE w:val="0"/>
        <w:autoSpaceDN w:val="0"/>
        <w:spacing w:line="254" w:lineRule="auto"/>
        <w:ind w:right="243"/>
        <w:jc w:val="both"/>
        <w:rPr>
          <w:rFonts w:eastAsia="Cambria"/>
          <w:w w:val="105"/>
          <w:sz w:val="22"/>
          <w:szCs w:val="22"/>
        </w:rPr>
      </w:pPr>
      <w:r w:rsidRPr="0012514B">
        <w:rPr>
          <w:rFonts w:eastAsia="Cambria"/>
          <w:w w:val="105"/>
          <w:sz w:val="22"/>
          <w:szCs w:val="22"/>
        </w:rPr>
        <w:t xml:space="preserve">Pursuant to </w:t>
      </w:r>
      <w:r w:rsidRPr="00F51A07">
        <w:rPr>
          <w:rFonts w:eastAsia="Cambria"/>
          <w:b/>
          <w:bCs/>
          <w:w w:val="105"/>
          <w:sz w:val="22"/>
          <w:szCs w:val="22"/>
        </w:rPr>
        <w:t>ITB Sub-Clause 27.4</w:t>
      </w:r>
      <w:r w:rsidRPr="0012514B">
        <w:rPr>
          <w:rFonts w:eastAsia="Cambria"/>
          <w:w w:val="105"/>
          <w:sz w:val="22"/>
          <w:szCs w:val="22"/>
        </w:rPr>
        <w:t>, the following evaluation methods will be followed:</w:t>
      </w:r>
    </w:p>
    <w:p w:rsidR="002957DC" w:rsidRPr="0012514B" w:rsidRDefault="002957DC">
      <w:pPr>
        <w:widowControl w:val="0"/>
        <w:autoSpaceDE w:val="0"/>
        <w:autoSpaceDN w:val="0"/>
        <w:spacing w:before="3"/>
        <w:rPr>
          <w:rFonts w:eastAsia="Cambria"/>
          <w:sz w:val="22"/>
          <w:szCs w:val="22"/>
        </w:rPr>
      </w:pPr>
    </w:p>
    <w:p w:rsidR="002957DC" w:rsidRPr="0012514B" w:rsidRDefault="007C76D0">
      <w:pPr>
        <w:widowControl w:val="0"/>
        <w:numPr>
          <w:ilvl w:val="2"/>
          <w:numId w:val="11"/>
        </w:numPr>
        <w:tabs>
          <w:tab w:val="left" w:pos="1728"/>
          <w:tab w:val="left" w:pos="1729"/>
        </w:tabs>
        <w:autoSpaceDE w:val="0"/>
        <w:autoSpaceDN w:val="0"/>
        <w:ind w:hanging="541"/>
        <w:jc w:val="both"/>
        <w:rPr>
          <w:rFonts w:eastAsia="Cambria"/>
          <w:sz w:val="22"/>
          <w:szCs w:val="22"/>
        </w:rPr>
      </w:pPr>
      <w:r w:rsidRPr="0012514B">
        <w:rPr>
          <w:rFonts w:eastAsia="Cambria"/>
          <w:w w:val="105"/>
          <w:sz w:val="22"/>
          <w:szCs w:val="22"/>
        </w:rPr>
        <w:t>Contractual</w:t>
      </w:r>
      <w:r w:rsidRPr="0012514B">
        <w:rPr>
          <w:rFonts w:eastAsia="Cambria"/>
          <w:spacing w:val="-7"/>
          <w:w w:val="105"/>
          <w:sz w:val="22"/>
          <w:szCs w:val="22"/>
        </w:rPr>
        <w:t xml:space="preserve"> </w:t>
      </w:r>
      <w:r w:rsidRPr="0012514B">
        <w:rPr>
          <w:rFonts w:eastAsia="Cambria"/>
          <w:w w:val="105"/>
          <w:sz w:val="22"/>
          <w:szCs w:val="22"/>
        </w:rPr>
        <w:t>and</w:t>
      </w:r>
      <w:r w:rsidRPr="0012514B">
        <w:rPr>
          <w:rFonts w:eastAsia="Cambria"/>
          <w:spacing w:val="-6"/>
          <w:w w:val="105"/>
          <w:sz w:val="22"/>
          <w:szCs w:val="22"/>
        </w:rPr>
        <w:t xml:space="preserve"> </w:t>
      </w:r>
      <w:r w:rsidRPr="0012514B">
        <w:rPr>
          <w:rFonts w:eastAsia="Cambria"/>
          <w:w w:val="105"/>
          <w:sz w:val="22"/>
          <w:szCs w:val="22"/>
        </w:rPr>
        <w:t>commercial</w:t>
      </w:r>
      <w:r w:rsidRPr="0012514B">
        <w:rPr>
          <w:rFonts w:eastAsia="Cambria"/>
          <w:spacing w:val="-6"/>
          <w:w w:val="105"/>
          <w:sz w:val="22"/>
          <w:szCs w:val="22"/>
        </w:rPr>
        <w:t xml:space="preserve"> </w:t>
      </w:r>
      <w:r w:rsidRPr="0012514B">
        <w:rPr>
          <w:rFonts w:eastAsia="Cambria"/>
          <w:w w:val="105"/>
          <w:sz w:val="22"/>
          <w:szCs w:val="22"/>
        </w:rPr>
        <w:t>deviations</w:t>
      </w:r>
    </w:p>
    <w:p w:rsidR="002957DC" w:rsidRPr="0012514B" w:rsidRDefault="002957DC">
      <w:pPr>
        <w:widowControl w:val="0"/>
        <w:autoSpaceDE w:val="0"/>
        <w:autoSpaceDN w:val="0"/>
        <w:rPr>
          <w:rFonts w:eastAsia="Cambria"/>
          <w:sz w:val="22"/>
          <w:szCs w:val="22"/>
        </w:rPr>
      </w:pPr>
    </w:p>
    <w:p w:rsidR="002957DC" w:rsidRPr="0012514B" w:rsidRDefault="007C76D0">
      <w:pPr>
        <w:widowControl w:val="0"/>
        <w:autoSpaceDE w:val="0"/>
        <w:autoSpaceDN w:val="0"/>
        <w:spacing w:line="254" w:lineRule="auto"/>
        <w:ind w:left="1728" w:right="242"/>
        <w:jc w:val="both"/>
        <w:rPr>
          <w:rFonts w:eastAsia="Cambria"/>
          <w:sz w:val="22"/>
          <w:szCs w:val="22"/>
        </w:rPr>
      </w:pPr>
      <w:r w:rsidRPr="0012514B">
        <w:rPr>
          <w:rFonts w:eastAsia="Cambria"/>
          <w:w w:val="105"/>
          <w:sz w:val="22"/>
          <w:szCs w:val="22"/>
        </w:rPr>
        <w:t>The evaluation shall be based on the evaluated cost of fulfilling</w:t>
      </w:r>
      <w:r w:rsidRPr="007F689D">
        <w:rPr>
          <w:rFonts w:eastAsia="Cambria"/>
          <w:w w:val="105"/>
          <w:sz w:val="22"/>
          <w:szCs w:val="22"/>
        </w:rPr>
        <w:t xml:space="preserve"> </w:t>
      </w:r>
      <w:r w:rsidRPr="0012514B">
        <w:rPr>
          <w:rFonts w:eastAsia="Cambria"/>
          <w:w w:val="105"/>
          <w:sz w:val="22"/>
          <w:szCs w:val="22"/>
        </w:rPr>
        <w:t>the contract in compliance with all commercial, contractual and</w:t>
      </w:r>
      <w:r w:rsidRPr="007F689D">
        <w:rPr>
          <w:rFonts w:eastAsia="Cambria"/>
          <w:w w:val="105"/>
          <w:sz w:val="22"/>
          <w:szCs w:val="22"/>
        </w:rPr>
        <w:t xml:space="preserve"> </w:t>
      </w:r>
      <w:r w:rsidRPr="0012514B">
        <w:rPr>
          <w:rFonts w:eastAsia="Cambria"/>
          <w:w w:val="105"/>
          <w:sz w:val="22"/>
          <w:szCs w:val="22"/>
        </w:rPr>
        <w:t>technical obligations under this Bidding Documents. In arriving</w:t>
      </w:r>
      <w:r w:rsidRPr="007F689D">
        <w:rPr>
          <w:rFonts w:eastAsia="Cambria"/>
          <w:w w:val="105"/>
          <w:sz w:val="22"/>
          <w:szCs w:val="22"/>
        </w:rPr>
        <w:t xml:space="preserve"> </w:t>
      </w:r>
      <w:r w:rsidRPr="0012514B">
        <w:rPr>
          <w:rFonts w:eastAsia="Cambria"/>
          <w:w w:val="105"/>
          <w:sz w:val="22"/>
          <w:szCs w:val="22"/>
        </w:rPr>
        <w:t xml:space="preserve">at the evaluated cost, towards deviations whether </w:t>
      </w:r>
      <w:r w:rsidRPr="0012514B">
        <w:rPr>
          <w:rFonts w:eastAsia="Cambria"/>
          <w:w w:val="105"/>
          <w:sz w:val="22"/>
          <w:szCs w:val="22"/>
        </w:rPr>
        <w:lastRenderedPageBreak/>
        <w:t>material or</w:t>
      </w:r>
      <w:r w:rsidRPr="007F689D">
        <w:rPr>
          <w:rFonts w:eastAsia="Cambria"/>
          <w:w w:val="105"/>
          <w:sz w:val="22"/>
          <w:szCs w:val="22"/>
        </w:rPr>
        <w:t xml:space="preserve"> </w:t>
      </w:r>
      <w:r w:rsidRPr="0012514B">
        <w:rPr>
          <w:rFonts w:eastAsia="Cambria"/>
          <w:w w:val="105"/>
          <w:sz w:val="22"/>
          <w:szCs w:val="22"/>
        </w:rPr>
        <w:t xml:space="preserve">minor identified in the evaluation of </w:t>
      </w:r>
      <w:r w:rsidRPr="0012514B">
        <w:rPr>
          <w:rFonts w:eastAsia="Cambria"/>
          <w:b/>
          <w:i/>
          <w:w w:val="105"/>
          <w:sz w:val="22"/>
          <w:szCs w:val="22"/>
          <w:u w:val="single"/>
        </w:rPr>
        <w:t>First Envelope</w:t>
      </w:r>
      <w:r w:rsidRPr="0012514B">
        <w:rPr>
          <w:rFonts w:eastAsia="Cambria"/>
          <w:w w:val="105"/>
          <w:sz w:val="22"/>
          <w:szCs w:val="22"/>
        </w:rPr>
        <w:t>, the cost of</w:t>
      </w:r>
      <w:r w:rsidRPr="007F689D">
        <w:rPr>
          <w:rFonts w:eastAsia="Cambria"/>
          <w:w w:val="105"/>
          <w:sz w:val="22"/>
          <w:szCs w:val="22"/>
        </w:rPr>
        <w:t xml:space="preserve"> </w:t>
      </w:r>
      <w:r w:rsidRPr="0012514B">
        <w:rPr>
          <w:rFonts w:eastAsia="Cambria"/>
          <w:w w:val="105"/>
          <w:sz w:val="22"/>
          <w:szCs w:val="22"/>
        </w:rPr>
        <w:t xml:space="preserve">withdrawal indicated by the bidder in </w:t>
      </w:r>
      <w:r w:rsidRPr="0012514B">
        <w:rPr>
          <w:rFonts w:eastAsia="Cambria"/>
          <w:b/>
          <w:i/>
          <w:w w:val="105"/>
          <w:sz w:val="22"/>
          <w:szCs w:val="22"/>
        </w:rPr>
        <w:t>Attachment-6</w:t>
      </w:r>
      <w:r w:rsidRPr="0012514B">
        <w:rPr>
          <w:rFonts w:eastAsia="Cambria"/>
          <w:w w:val="105"/>
          <w:sz w:val="22"/>
          <w:szCs w:val="22"/>
        </w:rPr>
        <w:t xml:space="preserve"> of the </w:t>
      </w:r>
      <w:r w:rsidRPr="0012514B">
        <w:rPr>
          <w:rFonts w:eastAsia="Cambria"/>
          <w:b/>
          <w:i/>
          <w:w w:val="105"/>
          <w:sz w:val="22"/>
          <w:szCs w:val="22"/>
          <w:u w:val="single"/>
        </w:rPr>
        <w:t>First</w:t>
      </w:r>
      <w:r w:rsidRPr="0012514B">
        <w:rPr>
          <w:rFonts w:eastAsia="Cambria"/>
          <w:b/>
          <w:i/>
          <w:spacing w:val="-53"/>
          <w:w w:val="105"/>
          <w:sz w:val="22"/>
          <w:szCs w:val="22"/>
        </w:rPr>
        <w:t xml:space="preserve"> </w:t>
      </w:r>
      <w:r w:rsidRPr="0012514B">
        <w:rPr>
          <w:rFonts w:eastAsia="Cambria"/>
          <w:b/>
          <w:i/>
          <w:w w:val="105"/>
          <w:sz w:val="22"/>
          <w:szCs w:val="22"/>
          <w:u w:val="single"/>
        </w:rPr>
        <w:t>Envelope</w:t>
      </w:r>
      <w:r w:rsidRPr="0012514B">
        <w:rPr>
          <w:rFonts w:eastAsia="Cambria"/>
          <w:w w:val="105"/>
          <w:sz w:val="22"/>
          <w:szCs w:val="22"/>
        </w:rPr>
        <w:t xml:space="preserve"> will be used. </w:t>
      </w:r>
    </w:p>
    <w:p w:rsidR="002957DC" w:rsidRPr="0012514B" w:rsidRDefault="002957DC">
      <w:pPr>
        <w:widowControl w:val="0"/>
        <w:autoSpaceDE w:val="0"/>
        <w:autoSpaceDN w:val="0"/>
        <w:spacing w:before="5"/>
        <w:rPr>
          <w:rFonts w:eastAsia="Cambria"/>
          <w:sz w:val="22"/>
          <w:szCs w:val="22"/>
        </w:rPr>
      </w:pPr>
    </w:p>
    <w:p w:rsidR="002957DC" w:rsidRPr="007F689D" w:rsidRDefault="007C76D0">
      <w:pPr>
        <w:widowControl w:val="0"/>
        <w:autoSpaceDE w:val="0"/>
        <w:autoSpaceDN w:val="0"/>
        <w:spacing w:before="1" w:line="254" w:lineRule="auto"/>
        <w:ind w:left="1728" w:right="247"/>
        <w:jc w:val="both"/>
        <w:rPr>
          <w:rFonts w:eastAsia="Cambria"/>
          <w:w w:val="105"/>
          <w:sz w:val="22"/>
          <w:szCs w:val="22"/>
        </w:rPr>
      </w:pPr>
      <w:r w:rsidRPr="0012514B">
        <w:rPr>
          <w:rFonts w:eastAsia="Cambria"/>
          <w:w w:val="105"/>
          <w:sz w:val="22"/>
          <w:szCs w:val="22"/>
        </w:rPr>
        <w:t>In those cases, where the bidder has taken a material deviation</w:t>
      </w:r>
      <w:r w:rsidRPr="007F689D">
        <w:rPr>
          <w:rFonts w:eastAsia="Cambria"/>
          <w:w w:val="105"/>
          <w:sz w:val="22"/>
          <w:szCs w:val="22"/>
        </w:rPr>
        <w:t xml:space="preserve"> </w:t>
      </w:r>
      <w:r w:rsidRPr="0012514B">
        <w:rPr>
          <w:rFonts w:eastAsia="Cambria"/>
          <w:w w:val="105"/>
          <w:sz w:val="22"/>
          <w:szCs w:val="22"/>
        </w:rPr>
        <w:t>but has not indicated the cost of withdrawal, the bid shall be</w:t>
      </w:r>
      <w:r w:rsidRPr="007F689D">
        <w:rPr>
          <w:rFonts w:eastAsia="Cambria"/>
          <w:w w:val="105"/>
          <w:sz w:val="22"/>
          <w:szCs w:val="22"/>
        </w:rPr>
        <w:t xml:space="preserve"> </w:t>
      </w:r>
      <w:r w:rsidRPr="0012514B">
        <w:rPr>
          <w:rFonts w:eastAsia="Cambria"/>
          <w:w w:val="105"/>
          <w:sz w:val="22"/>
          <w:szCs w:val="22"/>
        </w:rPr>
        <w:t>treated</w:t>
      </w:r>
      <w:r w:rsidRPr="007F689D">
        <w:rPr>
          <w:rFonts w:eastAsia="Cambria"/>
          <w:w w:val="105"/>
          <w:sz w:val="22"/>
          <w:szCs w:val="22"/>
        </w:rPr>
        <w:t xml:space="preserve"> as non- responsive </w:t>
      </w:r>
      <w:r w:rsidRPr="0012514B">
        <w:rPr>
          <w:rFonts w:eastAsia="Cambria"/>
          <w:w w:val="105"/>
          <w:sz w:val="22"/>
          <w:szCs w:val="22"/>
        </w:rPr>
        <w:t>and</w:t>
      </w:r>
      <w:r w:rsidRPr="007F689D">
        <w:rPr>
          <w:rFonts w:eastAsia="Cambria"/>
          <w:w w:val="105"/>
          <w:sz w:val="22"/>
          <w:szCs w:val="22"/>
        </w:rPr>
        <w:t xml:space="preserve"> </w:t>
      </w:r>
      <w:r w:rsidRPr="0012514B">
        <w:rPr>
          <w:rFonts w:eastAsia="Cambria"/>
          <w:w w:val="105"/>
          <w:sz w:val="22"/>
          <w:szCs w:val="22"/>
        </w:rPr>
        <w:t>shall</w:t>
      </w:r>
      <w:r w:rsidRPr="007F689D">
        <w:rPr>
          <w:rFonts w:eastAsia="Cambria"/>
          <w:w w:val="105"/>
          <w:sz w:val="22"/>
          <w:szCs w:val="22"/>
        </w:rPr>
        <w:t xml:space="preserve"> </w:t>
      </w:r>
      <w:r w:rsidRPr="0012514B">
        <w:rPr>
          <w:rFonts w:eastAsia="Cambria"/>
          <w:w w:val="105"/>
          <w:sz w:val="22"/>
          <w:szCs w:val="22"/>
        </w:rPr>
        <w:t>not</w:t>
      </w:r>
      <w:r w:rsidRPr="007F689D">
        <w:rPr>
          <w:rFonts w:eastAsia="Cambria"/>
          <w:w w:val="105"/>
          <w:sz w:val="22"/>
          <w:szCs w:val="22"/>
        </w:rPr>
        <w:t xml:space="preserve"> </w:t>
      </w:r>
      <w:r w:rsidRPr="0012514B">
        <w:rPr>
          <w:rFonts w:eastAsia="Cambria"/>
          <w:w w:val="105"/>
          <w:sz w:val="22"/>
          <w:szCs w:val="22"/>
        </w:rPr>
        <w:t>be</w:t>
      </w:r>
      <w:r w:rsidRPr="007F689D">
        <w:rPr>
          <w:rFonts w:eastAsia="Cambria"/>
          <w:w w:val="105"/>
          <w:sz w:val="22"/>
          <w:szCs w:val="22"/>
        </w:rPr>
        <w:t xml:space="preserve"> </w:t>
      </w:r>
      <w:r w:rsidRPr="0012514B">
        <w:rPr>
          <w:rFonts w:eastAsia="Cambria"/>
          <w:w w:val="105"/>
          <w:sz w:val="22"/>
          <w:szCs w:val="22"/>
        </w:rPr>
        <w:t>considered</w:t>
      </w:r>
      <w:r w:rsidRPr="007F689D">
        <w:rPr>
          <w:rFonts w:eastAsia="Cambria"/>
          <w:w w:val="105"/>
          <w:sz w:val="22"/>
          <w:szCs w:val="22"/>
        </w:rPr>
        <w:t xml:space="preserve"> </w:t>
      </w:r>
      <w:r w:rsidRPr="0012514B">
        <w:rPr>
          <w:rFonts w:eastAsia="Cambria"/>
          <w:w w:val="105"/>
          <w:sz w:val="22"/>
          <w:szCs w:val="22"/>
        </w:rPr>
        <w:t>further.</w:t>
      </w:r>
    </w:p>
    <w:p w:rsidR="002957DC" w:rsidRPr="007F689D" w:rsidRDefault="007C76D0">
      <w:pPr>
        <w:widowControl w:val="0"/>
        <w:numPr>
          <w:ilvl w:val="2"/>
          <w:numId w:val="11"/>
        </w:numPr>
        <w:tabs>
          <w:tab w:val="left" w:pos="1728"/>
          <w:tab w:val="left" w:pos="1729"/>
        </w:tabs>
        <w:autoSpaceDE w:val="0"/>
        <w:autoSpaceDN w:val="0"/>
        <w:spacing w:before="248"/>
        <w:ind w:hanging="541"/>
        <w:jc w:val="both"/>
        <w:rPr>
          <w:rFonts w:eastAsia="Cambria"/>
          <w:w w:val="105"/>
          <w:sz w:val="22"/>
          <w:szCs w:val="22"/>
        </w:rPr>
      </w:pPr>
      <w:r w:rsidRPr="0012514B">
        <w:rPr>
          <w:rFonts w:eastAsia="Cambria"/>
          <w:w w:val="105"/>
          <w:sz w:val="22"/>
          <w:szCs w:val="22"/>
        </w:rPr>
        <w:t>Performance</w:t>
      </w:r>
      <w:r w:rsidRPr="007F689D">
        <w:rPr>
          <w:rFonts w:eastAsia="Cambria"/>
          <w:w w:val="105"/>
          <w:sz w:val="22"/>
          <w:szCs w:val="22"/>
        </w:rPr>
        <w:t xml:space="preserve"> </w:t>
      </w:r>
      <w:r w:rsidRPr="0012514B">
        <w:rPr>
          <w:rFonts w:eastAsia="Cambria"/>
          <w:w w:val="105"/>
          <w:sz w:val="22"/>
          <w:szCs w:val="22"/>
        </w:rPr>
        <w:t>Guarantees</w:t>
      </w:r>
      <w:r w:rsidRPr="007F689D">
        <w:rPr>
          <w:rFonts w:eastAsia="Cambria"/>
          <w:w w:val="105"/>
          <w:sz w:val="22"/>
          <w:szCs w:val="22"/>
        </w:rPr>
        <w:t xml:space="preserve"> </w:t>
      </w:r>
      <w:r w:rsidRPr="0012514B">
        <w:rPr>
          <w:rFonts w:eastAsia="Cambria"/>
          <w:w w:val="105"/>
          <w:sz w:val="22"/>
          <w:szCs w:val="22"/>
        </w:rPr>
        <w:t>of</w:t>
      </w:r>
      <w:r w:rsidRPr="007F689D">
        <w:rPr>
          <w:rFonts w:eastAsia="Cambria"/>
          <w:w w:val="105"/>
          <w:sz w:val="22"/>
          <w:szCs w:val="22"/>
        </w:rPr>
        <w:t xml:space="preserve"> </w:t>
      </w:r>
      <w:r w:rsidRPr="0012514B">
        <w:rPr>
          <w:rFonts w:eastAsia="Cambria"/>
          <w:w w:val="105"/>
          <w:sz w:val="22"/>
          <w:szCs w:val="22"/>
        </w:rPr>
        <w:t>the</w:t>
      </w:r>
      <w:r w:rsidRPr="007F689D">
        <w:rPr>
          <w:rFonts w:eastAsia="Cambria"/>
          <w:w w:val="105"/>
          <w:sz w:val="22"/>
          <w:szCs w:val="22"/>
        </w:rPr>
        <w:t xml:space="preserve"> </w:t>
      </w:r>
      <w:r w:rsidRPr="0012514B">
        <w:rPr>
          <w:rFonts w:eastAsia="Cambria"/>
          <w:w w:val="105"/>
          <w:sz w:val="22"/>
          <w:szCs w:val="22"/>
        </w:rPr>
        <w:t>Equipment</w:t>
      </w:r>
    </w:p>
    <w:p w:rsidR="002957DC" w:rsidRPr="0012514B" w:rsidRDefault="002957DC">
      <w:pPr>
        <w:widowControl w:val="0"/>
        <w:autoSpaceDE w:val="0"/>
        <w:autoSpaceDN w:val="0"/>
        <w:spacing w:before="8"/>
        <w:rPr>
          <w:rFonts w:eastAsia="Cambria"/>
          <w:sz w:val="22"/>
          <w:szCs w:val="22"/>
        </w:rPr>
      </w:pPr>
    </w:p>
    <w:p w:rsidR="002957DC" w:rsidRPr="007F689D" w:rsidRDefault="007C76D0" w:rsidP="008D458F">
      <w:pPr>
        <w:widowControl w:val="0"/>
        <w:autoSpaceDE w:val="0"/>
        <w:autoSpaceDN w:val="0"/>
        <w:spacing w:line="278" w:lineRule="exact"/>
        <w:ind w:left="1728"/>
        <w:jc w:val="both"/>
        <w:rPr>
          <w:rFonts w:eastAsia="Cambria"/>
          <w:w w:val="105"/>
          <w:sz w:val="22"/>
          <w:szCs w:val="22"/>
        </w:rPr>
      </w:pPr>
      <w:r w:rsidRPr="0012514B">
        <w:rPr>
          <w:rFonts w:eastAsia="Cambria"/>
          <w:w w:val="105"/>
          <w:sz w:val="22"/>
          <w:szCs w:val="22"/>
        </w:rPr>
        <w:t>For</w:t>
      </w:r>
      <w:r w:rsidRPr="0012514B">
        <w:rPr>
          <w:rFonts w:eastAsia="Cambria"/>
          <w:spacing w:val="12"/>
          <w:w w:val="105"/>
          <w:sz w:val="22"/>
          <w:szCs w:val="22"/>
        </w:rPr>
        <w:t xml:space="preserve"> </w:t>
      </w:r>
      <w:r w:rsidRPr="0012514B">
        <w:rPr>
          <w:rFonts w:eastAsia="Cambria"/>
          <w:w w:val="105"/>
          <w:sz w:val="22"/>
          <w:szCs w:val="22"/>
        </w:rPr>
        <w:t>the</w:t>
      </w:r>
      <w:r w:rsidRPr="007F689D">
        <w:rPr>
          <w:rFonts w:eastAsia="Cambria"/>
          <w:w w:val="105"/>
          <w:sz w:val="22"/>
          <w:szCs w:val="22"/>
        </w:rPr>
        <w:t xml:space="preserve"> </w:t>
      </w:r>
      <w:r w:rsidRPr="0012514B">
        <w:rPr>
          <w:rFonts w:eastAsia="Cambria"/>
          <w:w w:val="105"/>
          <w:sz w:val="22"/>
          <w:szCs w:val="22"/>
        </w:rPr>
        <w:t>purposes</w:t>
      </w:r>
      <w:r w:rsidRPr="007F689D">
        <w:rPr>
          <w:rFonts w:eastAsia="Cambria"/>
          <w:w w:val="105"/>
          <w:sz w:val="22"/>
          <w:szCs w:val="22"/>
        </w:rPr>
        <w:t xml:space="preserve"> </w:t>
      </w:r>
      <w:r w:rsidRPr="0012514B">
        <w:rPr>
          <w:rFonts w:eastAsia="Cambria"/>
          <w:w w:val="105"/>
          <w:sz w:val="22"/>
          <w:szCs w:val="22"/>
        </w:rPr>
        <w:t>of</w:t>
      </w:r>
      <w:r w:rsidRPr="007F689D">
        <w:rPr>
          <w:rFonts w:eastAsia="Cambria"/>
          <w:w w:val="105"/>
          <w:sz w:val="22"/>
          <w:szCs w:val="22"/>
        </w:rPr>
        <w:t xml:space="preserve"> </w:t>
      </w:r>
      <w:r w:rsidRPr="0012514B">
        <w:rPr>
          <w:rFonts w:eastAsia="Cambria"/>
          <w:w w:val="105"/>
          <w:sz w:val="22"/>
          <w:szCs w:val="22"/>
        </w:rPr>
        <w:t>evaluation,</w:t>
      </w:r>
      <w:r w:rsidRPr="007F689D">
        <w:rPr>
          <w:rFonts w:eastAsia="Cambria"/>
          <w:w w:val="105"/>
          <w:sz w:val="22"/>
          <w:szCs w:val="22"/>
        </w:rPr>
        <w:t xml:space="preserve"> </w:t>
      </w:r>
      <w:r w:rsidRPr="0012514B">
        <w:rPr>
          <w:rFonts w:eastAsia="Cambria"/>
          <w:w w:val="105"/>
          <w:sz w:val="22"/>
          <w:szCs w:val="22"/>
        </w:rPr>
        <w:t>the</w:t>
      </w:r>
      <w:r w:rsidRPr="007F689D">
        <w:rPr>
          <w:rFonts w:eastAsia="Cambria"/>
          <w:w w:val="105"/>
          <w:sz w:val="22"/>
          <w:szCs w:val="22"/>
        </w:rPr>
        <w:t xml:space="preserve"> </w:t>
      </w:r>
      <w:r w:rsidRPr="0012514B">
        <w:rPr>
          <w:rFonts w:eastAsia="Cambria"/>
          <w:w w:val="105"/>
          <w:sz w:val="22"/>
          <w:szCs w:val="22"/>
        </w:rPr>
        <w:t>adjustment</w:t>
      </w:r>
      <w:r w:rsidRPr="007F689D">
        <w:rPr>
          <w:rFonts w:eastAsia="Cambria"/>
          <w:w w:val="105"/>
          <w:sz w:val="22"/>
          <w:szCs w:val="22"/>
        </w:rPr>
        <w:t xml:space="preserve"> </w:t>
      </w:r>
      <w:r w:rsidRPr="0012514B">
        <w:rPr>
          <w:rFonts w:eastAsia="Cambria"/>
          <w:w w:val="105"/>
          <w:sz w:val="22"/>
          <w:szCs w:val="22"/>
        </w:rPr>
        <w:t>specified</w:t>
      </w:r>
      <w:r w:rsidRPr="007F689D">
        <w:rPr>
          <w:rFonts w:eastAsia="Cambria"/>
          <w:w w:val="105"/>
          <w:sz w:val="22"/>
          <w:szCs w:val="22"/>
        </w:rPr>
        <w:t xml:space="preserve"> </w:t>
      </w:r>
      <w:r w:rsidRPr="0012514B">
        <w:rPr>
          <w:rFonts w:eastAsia="Cambria"/>
          <w:w w:val="105"/>
          <w:sz w:val="22"/>
          <w:szCs w:val="22"/>
        </w:rPr>
        <w:t>in</w:t>
      </w:r>
      <w:r w:rsidRPr="007F689D">
        <w:rPr>
          <w:rFonts w:eastAsia="Cambria"/>
          <w:w w:val="105"/>
          <w:sz w:val="22"/>
          <w:szCs w:val="22"/>
        </w:rPr>
        <w:t xml:space="preserve"> </w:t>
      </w:r>
      <w:r w:rsidRPr="0012514B">
        <w:rPr>
          <w:rFonts w:eastAsia="Cambria"/>
          <w:w w:val="105"/>
          <w:sz w:val="22"/>
          <w:szCs w:val="22"/>
        </w:rPr>
        <w:t>the</w:t>
      </w:r>
      <w:r w:rsidR="008D458F" w:rsidRPr="0012514B">
        <w:rPr>
          <w:rFonts w:eastAsia="Cambria"/>
          <w:w w:val="105"/>
          <w:sz w:val="22"/>
          <w:szCs w:val="22"/>
        </w:rPr>
        <w:t xml:space="preserve"> </w:t>
      </w:r>
      <w:r w:rsidRPr="007F689D">
        <w:rPr>
          <w:rFonts w:eastAsia="Cambria"/>
          <w:w w:val="105"/>
          <w:sz w:val="22"/>
          <w:szCs w:val="22"/>
        </w:rPr>
        <w:t xml:space="preserve">BDS </w:t>
      </w:r>
      <w:r w:rsidRPr="0012514B">
        <w:rPr>
          <w:rFonts w:eastAsia="Cambria"/>
          <w:w w:val="105"/>
          <w:sz w:val="22"/>
          <w:szCs w:val="22"/>
        </w:rPr>
        <w:t>will</w:t>
      </w:r>
      <w:r w:rsidRPr="007F689D">
        <w:rPr>
          <w:rFonts w:eastAsia="Cambria"/>
          <w:w w:val="105"/>
          <w:sz w:val="22"/>
          <w:szCs w:val="22"/>
        </w:rPr>
        <w:t xml:space="preserve"> </w:t>
      </w:r>
      <w:r w:rsidRPr="0012514B">
        <w:rPr>
          <w:rFonts w:eastAsia="Cambria"/>
          <w:w w:val="105"/>
          <w:sz w:val="22"/>
          <w:szCs w:val="22"/>
        </w:rPr>
        <w:t>be</w:t>
      </w:r>
      <w:r w:rsidRPr="007F689D">
        <w:rPr>
          <w:rFonts w:eastAsia="Cambria"/>
          <w:w w:val="105"/>
          <w:sz w:val="22"/>
          <w:szCs w:val="22"/>
        </w:rPr>
        <w:t xml:space="preserve"> </w:t>
      </w:r>
      <w:r w:rsidRPr="0012514B">
        <w:rPr>
          <w:rFonts w:eastAsia="Cambria"/>
          <w:w w:val="105"/>
          <w:sz w:val="22"/>
          <w:szCs w:val="22"/>
        </w:rPr>
        <w:t>added</w:t>
      </w:r>
      <w:r w:rsidRPr="007F689D">
        <w:rPr>
          <w:rFonts w:eastAsia="Cambria"/>
          <w:w w:val="105"/>
          <w:sz w:val="22"/>
          <w:szCs w:val="22"/>
        </w:rPr>
        <w:t xml:space="preserve"> </w:t>
      </w:r>
      <w:r w:rsidRPr="0012514B">
        <w:rPr>
          <w:rFonts w:eastAsia="Cambria"/>
          <w:w w:val="105"/>
          <w:sz w:val="22"/>
          <w:szCs w:val="22"/>
        </w:rPr>
        <w:t>to</w:t>
      </w:r>
      <w:r w:rsidRPr="007F689D">
        <w:rPr>
          <w:rFonts w:eastAsia="Cambria"/>
          <w:w w:val="105"/>
          <w:sz w:val="22"/>
          <w:szCs w:val="22"/>
        </w:rPr>
        <w:t xml:space="preserve"> </w:t>
      </w:r>
      <w:r w:rsidRPr="0012514B">
        <w:rPr>
          <w:rFonts w:eastAsia="Cambria"/>
          <w:w w:val="105"/>
          <w:sz w:val="22"/>
          <w:szCs w:val="22"/>
        </w:rPr>
        <w:t>the</w:t>
      </w:r>
      <w:r w:rsidRPr="007F689D">
        <w:rPr>
          <w:rFonts w:eastAsia="Cambria"/>
          <w:w w:val="105"/>
          <w:sz w:val="22"/>
          <w:szCs w:val="22"/>
        </w:rPr>
        <w:t xml:space="preserve"> </w:t>
      </w:r>
      <w:r w:rsidRPr="0012514B">
        <w:rPr>
          <w:rFonts w:eastAsia="Cambria"/>
          <w:w w:val="105"/>
          <w:sz w:val="22"/>
          <w:szCs w:val="22"/>
        </w:rPr>
        <w:t>bid</w:t>
      </w:r>
      <w:r w:rsidRPr="007F689D">
        <w:rPr>
          <w:rFonts w:eastAsia="Cambria"/>
          <w:w w:val="105"/>
          <w:sz w:val="22"/>
          <w:szCs w:val="22"/>
        </w:rPr>
        <w:t xml:space="preserve"> </w:t>
      </w:r>
      <w:r w:rsidRPr="0012514B">
        <w:rPr>
          <w:rFonts w:eastAsia="Cambria"/>
          <w:w w:val="105"/>
          <w:sz w:val="22"/>
          <w:szCs w:val="22"/>
        </w:rPr>
        <w:t>price.</w:t>
      </w:r>
    </w:p>
    <w:p w:rsidR="002957DC" w:rsidRPr="0012514B" w:rsidRDefault="002957DC">
      <w:pPr>
        <w:widowControl w:val="0"/>
        <w:autoSpaceDE w:val="0"/>
        <w:autoSpaceDN w:val="0"/>
        <w:spacing w:before="3"/>
        <w:rPr>
          <w:rFonts w:eastAsia="Cambria"/>
          <w:sz w:val="22"/>
          <w:szCs w:val="22"/>
        </w:rPr>
      </w:pPr>
    </w:p>
    <w:p w:rsidR="002957DC" w:rsidRPr="007F689D" w:rsidRDefault="007C76D0">
      <w:pPr>
        <w:widowControl w:val="0"/>
        <w:numPr>
          <w:ilvl w:val="1"/>
          <w:numId w:val="11"/>
        </w:numPr>
        <w:tabs>
          <w:tab w:val="left" w:pos="1188"/>
          <w:tab w:val="left" w:pos="1189"/>
        </w:tabs>
        <w:autoSpaceDE w:val="0"/>
        <w:autoSpaceDN w:val="0"/>
        <w:spacing w:before="1" w:line="254" w:lineRule="auto"/>
        <w:ind w:right="247"/>
        <w:jc w:val="both"/>
        <w:rPr>
          <w:rFonts w:eastAsia="Cambria"/>
          <w:w w:val="105"/>
          <w:sz w:val="22"/>
          <w:szCs w:val="22"/>
        </w:rPr>
      </w:pPr>
      <w:r w:rsidRPr="0012514B">
        <w:rPr>
          <w:rFonts w:eastAsia="Cambria"/>
          <w:w w:val="105"/>
          <w:sz w:val="22"/>
          <w:szCs w:val="22"/>
        </w:rPr>
        <w:t>Any</w:t>
      </w:r>
      <w:r w:rsidRPr="007F689D">
        <w:rPr>
          <w:rFonts w:eastAsia="Cambria"/>
          <w:w w:val="105"/>
          <w:sz w:val="22"/>
          <w:szCs w:val="22"/>
        </w:rPr>
        <w:t xml:space="preserve"> </w:t>
      </w:r>
      <w:r w:rsidRPr="0012514B">
        <w:rPr>
          <w:rFonts w:eastAsia="Cambria"/>
          <w:w w:val="105"/>
          <w:sz w:val="22"/>
          <w:szCs w:val="22"/>
        </w:rPr>
        <w:t>adjustments</w:t>
      </w:r>
      <w:r w:rsidRPr="007F689D">
        <w:rPr>
          <w:rFonts w:eastAsia="Cambria"/>
          <w:w w:val="105"/>
          <w:sz w:val="22"/>
          <w:szCs w:val="22"/>
        </w:rPr>
        <w:t xml:space="preserve"> </w:t>
      </w:r>
      <w:r w:rsidRPr="0012514B">
        <w:rPr>
          <w:rFonts w:eastAsia="Cambria"/>
          <w:w w:val="105"/>
          <w:sz w:val="22"/>
          <w:szCs w:val="22"/>
        </w:rPr>
        <w:t>in</w:t>
      </w:r>
      <w:r w:rsidRPr="007F689D">
        <w:rPr>
          <w:rFonts w:eastAsia="Cambria"/>
          <w:w w:val="105"/>
          <w:sz w:val="22"/>
          <w:szCs w:val="22"/>
        </w:rPr>
        <w:t xml:space="preserve"> </w:t>
      </w:r>
      <w:r w:rsidRPr="0012514B">
        <w:rPr>
          <w:rFonts w:eastAsia="Cambria"/>
          <w:w w:val="105"/>
          <w:sz w:val="22"/>
          <w:szCs w:val="22"/>
        </w:rPr>
        <w:t>price</w:t>
      </w:r>
      <w:r w:rsidRPr="007F689D">
        <w:rPr>
          <w:rFonts w:eastAsia="Cambria"/>
          <w:w w:val="105"/>
          <w:sz w:val="22"/>
          <w:szCs w:val="22"/>
        </w:rPr>
        <w:t xml:space="preserve"> </w:t>
      </w:r>
      <w:r w:rsidRPr="0012514B">
        <w:rPr>
          <w:rFonts w:eastAsia="Cambria"/>
          <w:w w:val="105"/>
          <w:sz w:val="22"/>
          <w:szCs w:val="22"/>
        </w:rPr>
        <w:t>that</w:t>
      </w:r>
      <w:r w:rsidRPr="007F689D">
        <w:rPr>
          <w:rFonts w:eastAsia="Cambria"/>
          <w:w w:val="105"/>
          <w:sz w:val="22"/>
          <w:szCs w:val="22"/>
        </w:rPr>
        <w:t xml:space="preserve"> </w:t>
      </w:r>
      <w:r w:rsidRPr="0012514B">
        <w:rPr>
          <w:rFonts w:eastAsia="Cambria"/>
          <w:w w:val="105"/>
          <w:sz w:val="22"/>
          <w:szCs w:val="22"/>
        </w:rPr>
        <w:t>result</w:t>
      </w:r>
      <w:r w:rsidRPr="007F689D">
        <w:rPr>
          <w:rFonts w:eastAsia="Cambria"/>
          <w:w w:val="105"/>
          <w:sz w:val="22"/>
          <w:szCs w:val="22"/>
        </w:rPr>
        <w:t xml:space="preserve"> </w:t>
      </w:r>
      <w:r w:rsidRPr="0012514B">
        <w:rPr>
          <w:rFonts w:eastAsia="Cambria"/>
          <w:w w:val="105"/>
          <w:sz w:val="22"/>
          <w:szCs w:val="22"/>
        </w:rPr>
        <w:t>from</w:t>
      </w:r>
      <w:r w:rsidRPr="007F689D">
        <w:rPr>
          <w:rFonts w:eastAsia="Cambria"/>
          <w:w w:val="105"/>
          <w:sz w:val="22"/>
          <w:szCs w:val="22"/>
        </w:rPr>
        <w:t xml:space="preserve"> </w:t>
      </w:r>
      <w:r w:rsidRPr="0012514B">
        <w:rPr>
          <w:rFonts w:eastAsia="Cambria"/>
          <w:w w:val="105"/>
          <w:sz w:val="22"/>
          <w:szCs w:val="22"/>
        </w:rPr>
        <w:t>the</w:t>
      </w:r>
      <w:r w:rsidRPr="007F689D">
        <w:rPr>
          <w:rFonts w:eastAsia="Cambria"/>
          <w:w w:val="105"/>
          <w:sz w:val="22"/>
          <w:szCs w:val="22"/>
        </w:rPr>
        <w:t xml:space="preserve"> </w:t>
      </w:r>
      <w:r w:rsidRPr="0012514B">
        <w:rPr>
          <w:rFonts w:eastAsia="Cambria"/>
          <w:w w:val="105"/>
          <w:sz w:val="22"/>
          <w:szCs w:val="22"/>
        </w:rPr>
        <w:t>above</w:t>
      </w:r>
      <w:r w:rsidRPr="007F689D">
        <w:rPr>
          <w:rFonts w:eastAsia="Cambria"/>
          <w:w w:val="105"/>
          <w:sz w:val="22"/>
          <w:szCs w:val="22"/>
        </w:rPr>
        <w:t xml:space="preserve"> </w:t>
      </w:r>
      <w:r w:rsidRPr="0012514B">
        <w:rPr>
          <w:rFonts w:eastAsia="Cambria"/>
          <w:w w:val="105"/>
          <w:sz w:val="22"/>
          <w:szCs w:val="22"/>
        </w:rPr>
        <w:t>procedures</w:t>
      </w:r>
      <w:r w:rsidRPr="007F689D">
        <w:rPr>
          <w:rFonts w:eastAsia="Cambria"/>
          <w:w w:val="105"/>
          <w:sz w:val="22"/>
          <w:szCs w:val="22"/>
        </w:rPr>
        <w:t xml:space="preserve"> </w:t>
      </w:r>
      <w:r w:rsidRPr="0012514B">
        <w:rPr>
          <w:rFonts w:eastAsia="Cambria"/>
          <w:w w:val="105"/>
          <w:sz w:val="22"/>
          <w:szCs w:val="22"/>
        </w:rPr>
        <w:t>shall</w:t>
      </w:r>
      <w:r w:rsidRPr="007F689D">
        <w:rPr>
          <w:rFonts w:eastAsia="Cambria"/>
          <w:w w:val="105"/>
          <w:sz w:val="22"/>
          <w:szCs w:val="22"/>
        </w:rPr>
        <w:t xml:space="preserve"> </w:t>
      </w:r>
      <w:r w:rsidR="008D458F" w:rsidRPr="007F689D">
        <w:rPr>
          <w:rFonts w:eastAsia="Cambria"/>
          <w:w w:val="105"/>
          <w:sz w:val="22"/>
          <w:szCs w:val="22"/>
        </w:rPr>
        <w:t xml:space="preserve">  </w:t>
      </w:r>
      <w:r w:rsidRPr="0012514B">
        <w:rPr>
          <w:rFonts w:eastAsia="Cambria"/>
          <w:w w:val="105"/>
          <w:sz w:val="22"/>
          <w:szCs w:val="22"/>
        </w:rPr>
        <w:t>be</w:t>
      </w:r>
      <w:r w:rsidRPr="007F689D">
        <w:rPr>
          <w:rFonts w:eastAsia="Cambria"/>
          <w:w w:val="105"/>
          <w:sz w:val="22"/>
          <w:szCs w:val="22"/>
        </w:rPr>
        <w:t xml:space="preserve"> </w:t>
      </w:r>
      <w:r w:rsidRPr="0012514B">
        <w:rPr>
          <w:rFonts w:eastAsia="Cambria"/>
          <w:w w:val="105"/>
          <w:sz w:val="22"/>
          <w:szCs w:val="22"/>
        </w:rPr>
        <w:t>added,</w:t>
      </w:r>
      <w:r w:rsidRPr="007F689D">
        <w:rPr>
          <w:rFonts w:eastAsia="Cambria"/>
          <w:w w:val="105"/>
          <w:sz w:val="22"/>
          <w:szCs w:val="22"/>
        </w:rPr>
        <w:t xml:space="preserve"> </w:t>
      </w:r>
      <w:r w:rsidRPr="0012514B">
        <w:rPr>
          <w:rFonts w:eastAsia="Cambria"/>
          <w:w w:val="105"/>
          <w:sz w:val="22"/>
          <w:szCs w:val="22"/>
        </w:rPr>
        <w:t>for</w:t>
      </w:r>
      <w:r w:rsidRPr="007F689D">
        <w:rPr>
          <w:rFonts w:eastAsia="Cambria"/>
          <w:w w:val="105"/>
          <w:sz w:val="22"/>
          <w:szCs w:val="22"/>
        </w:rPr>
        <w:t xml:space="preserve"> </w:t>
      </w:r>
      <w:r w:rsidRPr="0012514B">
        <w:rPr>
          <w:rFonts w:eastAsia="Cambria"/>
          <w:w w:val="105"/>
          <w:sz w:val="22"/>
          <w:szCs w:val="22"/>
        </w:rPr>
        <w:t>purposes</w:t>
      </w:r>
      <w:r w:rsidRPr="007F689D">
        <w:rPr>
          <w:rFonts w:eastAsia="Cambria"/>
          <w:w w:val="105"/>
          <w:sz w:val="22"/>
          <w:szCs w:val="22"/>
        </w:rPr>
        <w:t xml:space="preserve"> </w:t>
      </w:r>
      <w:r w:rsidRPr="0012514B">
        <w:rPr>
          <w:rFonts w:eastAsia="Cambria"/>
          <w:w w:val="105"/>
          <w:sz w:val="22"/>
          <w:szCs w:val="22"/>
        </w:rPr>
        <w:t>of</w:t>
      </w:r>
      <w:r w:rsidRPr="007F689D">
        <w:rPr>
          <w:rFonts w:eastAsia="Cambria"/>
          <w:w w:val="105"/>
          <w:sz w:val="22"/>
          <w:szCs w:val="22"/>
        </w:rPr>
        <w:t xml:space="preserve"> </w:t>
      </w:r>
      <w:r w:rsidRPr="0012514B">
        <w:rPr>
          <w:rFonts w:eastAsia="Cambria"/>
          <w:w w:val="105"/>
          <w:sz w:val="22"/>
          <w:szCs w:val="22"/>
        </w:rPr>
        <w:t>comparative</w:t>
      </w:r>
      <w:r w:rsidRPr="007F689D">
        <w:rPr>
          <w:rFonts w:eastAsia="Cambria"/>
          <w:w w:val="105"/>
          <w:sz w:val="22"/>
          <w:szCs w:val="22"/>
        </w:rPr>
        <w:t xml:space="preserve"> </w:t>
      </w:r>
      <w:r w:rsidRPr="0012514B">
        <w:rPr>
          <w:rFonts w:eastAsia="Cambria"/>
          <w:w w:val="105"/>
          <w:sz w:val="22"/>
          <w:szCs w:val="22"/>
        </w:rPr>
        <w:t>evaluation</w:t>
      </w:r>
      <w:r w:rsidRPr="007F689D">
        <w:rPr>
          <w:rFonts w:eastAsia="Cambria"/>
          <w:w w:val="105"/>
          <w:sz w:val="22"/>
          <w:szCs w:val="22"/>
        </w:rPr>
        <w:t xml:space="preserve"> </w:t>
      </w:r>
      <w:r w:rsidRPr="0012514B">
        <w:rPr>
          <w:rFonts w:eastAsia="Cambria"/>
          <w:w w:val="105"/>
          <w:sz w:val="22"/>
          <w:szCs w:val="22"/>
        </w:rPr>
        <w:t>only,</w:t>
      </w:r>
      <w:r w:rsidRPr="00420E65">
        <w:rPr>
          <w:rFonts w:eastAsia="Cambria"/>
          <w:w w:val="105"/>
          <w:sz w:val="22"/>
          <w:szCs w:val="22"/>
        </w:rPr>
        <w:t xml:space="preserve"> </w:t>
      </w:r>
      <w:r w:rsidRPr="0012514B">
        <w:rPr>
          <w:rFonts w:eastAsia="Cambria"/>
          <w:w w:val="105"/>
          <w:sz w:val="22"/>
          <w:szCs w:val="22"/>
        </w:rPr>
        <w:t>to</w:t>
      </w:r>
      <w:r w:rsidRPr="00420E65">
        <w:rPr>
          <w:rFonts w:eastAsia="Cambria"/>
          <w:w w:val="105"/>
          <w:sz w:val="22"/>
          <w:szCs w:val="22"/>
        </w:rPr>
        <w:t xml:space="preserve"> </w:t>
      </w:r>
      <w:r w:rsidRPr="0012514B">
        <w:rPr>
          <w:rFonts w:eastAsia="Cambria"/>
          <w:w w:val="105"/>
          <w:sz w:val="22"/>
          <w:szCs w:val="22"/>
        </w:rPr>
        <w:t>arrive</w:t>
      </w:r>
      <w:r w:rsidRPr="00420E65">
        <w:rPr>
          <w:rFonts w:eastAsia="Cambria"/>
          <w:w w:val="105"/>
          <w:sz w:val="22"/>
          <w:szCs w:val="22"/>
        </w:rPr>
        <w:t xml:space="preserve"> </w:t>
      </w:r>
      <w:r w:rsidRPr="0012514B">
        <w:rPr>
          <w:rFonts w:eastAsia="Cambria"/>
          <w:w w:val="105"/>
          <w:sz w:val="22"/>
          <w:szCs w:val="22"/>
        </w:rPr>
        <w:t>at</w:t>
      </w:r>
      <w:r w:rsidRPr="00420E65">
        <w:rPr>
          <w:rFonts w:eastAsia="Cambria"/>
          <w:w w:val="105"/>
          <w:sz w:val="22"/>
          <w:szCs w:val="22"/>
        </w:rPr>
        <w:t xml:space="preserve"> </w:t>
      </w:r>
      <w:r w:rsidR="00420E65" w:rsidRPr="0012514B">
        <w:rPr>
          <w:rFonts w:eastAsia="Cambria"/>
          <w:w w:val="105"/>
          <w:sz w:val="22"/>
          <w:szCs w:val="22"/>
        </w:rPr>
        <w:t>an</w:t>
      </w:r>
      <w:r w:rsidR="00420E65">
        <w:rPr>
          <w:rFonts w:eastAsia="Cambria"/>
          <w:w w:val="105"/>
          <w:sz w:val="22"/>
          <w:szCs w:val="22"/>
        </w:rPr>
        <w:t xml:space="preserve"> </w:t>
      </w:r>
      <w:r w:rsidR="00420E65" w:rsidRPr="00420E65">
        <w:rPr>
          <w:rFonts w:eastAsia="Cambria"/>
          <w:b/>
          <w:bCs/>
          <w:w w:val="105"/>
          <w:sz w:val="22"/>
          <w:szCs w:val="22"/>
        </w:rPr>
        <w:t>“</w:t>
      </w:r>
      <w:r w:rsidRPr="00420E65">
        <w:rPr>
          <w:rFonts w:eastAsia="Cambria"/>
          <w:b/>
          <w:bCs/>
          <w:w w:val="105"/>
          <w:sz w:val="22"/>
          <w:szCs w:val="22"/>
        </w:rPr>
        <w:t>Evaluated Bid Price”</w:t>
      </w:r>
      <w:r w:rsidR="00420E65">
        <w:rPr>
          <w:rFonts w:eastAsia="Cambria"/>
          <w:b/>
          <w:bCs/>
          <w:w w:val="105"/>
          <w:sz w:val="22"/>
          <w:szCs w:val="22"/>
        </w:rPr>
        <w:t>.</w:t>
      </w:r>
      <w:r w:rsidRPr="0012514B">
        <w:rPr>
          <w:rFonts w:eastAsia="Cambria"/>
          <w:w w:val="105"/>
          <w:sz w:val="22"/>
          <w:szCs w:val="22"/>
        </w:rPr>
        <w:t xml:space="preserve"> Bid prices quoted by bidders and rectified as</w:t>
      </w:r>
      <w:r w:rsidRPr="007F689D">
        <w:rPr>
          <w:rFonts w:eastAsia="Cambria"/>
          <w:w w:val="105"/>
          <w:sz w:val="22"/>
          <w:szCs w:val="22"/>
        </w:rPr>
        <w:t xml:space="preserve"> </w:t>
      </w:r>
      <w:r w:rsidRPr="0012514B">
        <w:rPr>
          <w:rFonts w:eastAsia="Cambria"/>
          <w:w w:val="105"/>
          <w:sz w:val="22"/>
          <w:szCs w:val="22"/>
        </w:rPr>
        <w:t>per</w:t>
      </w:r>
      <w:r w:rsidRPr="0012514B">
        <w:rPr>
          <w:rFonts w:eastAsia="Cambria"/>
          <w:spacing w:val="3"/>
          <w:w w:val="105"/>
          <w:sz w:val="22"/>
          <w:szCs w:val="22"/>
        </w:rPr>
        <w:t xml:space="preserve"> </w:t>
      </w:r>
      <w:r w:rsidRPr="0012514B">
        <w:rPr>
          <w:rFonts w:eastAsia="Cambria"/>
          <w:b/>
          <w:bCs/>
          <w:w w:val="105"/>
          <w:sz w:val="22"/>
          <w:szCs w:val="22"/>
        </w:rPr>
        <w:t>ITB</w:t>
      </w:r>
      <w:r w:rsidRPr="0012514B">
        <w:rPr>
          <w:rFonts w:eastAsia="Cambria"/>
          <w:b/>
          <w:bCs/>
          <w:spacing w:val="1"/>
          <w:w w:val="105"/>
          <w:sz w:val="22"/>
          <w:szCs w:val="22"/>
        </w:rPr>
        <w:t xml:space="preserve"> </w:t>
      </w:r>
      <w:r w:rsidRPr="0012514B">
        <w:rPr>
          <w:rFonts w:eastAsia="Cambria"/>
          <w:b/>
          <w:bCs/>
          <w:w w:val="105"/>
          <w:sz w:val="22"/>
          <w:szCs w:val="22"/>
        </w:rPr>
        <w:t>Sub Clause</w:t>
      </w:r>
      <w:r w:rsidRPr="0012514B">
        <w:rPr>
          <w:rFonts w:eastAsia="Cambria"/>
          <w:b/>
          <w:bCs/>
          <w:spacing w:val="2"/>
          <w:w w:val="105"/>
          <w:sz w:val="22"/>
          <w:szCs w:val="22"/>
        </w:rPr>
        <w:t xml:space="preserve"> </w:t>
      </w:r>
      <w:r w:rsidRPr="0012514B">
        <w:rPr>
          <w:rFonts w:eastAsia="Cambria"/>
          <w:b/>
          <w:bCs/>
          <w:w w:val="105"/>
          <w:sz w:val="22"/>
          <w:szCs w:val="22"/>
        </w:rPr>
        <w:t>27.2</w:t>
      </w:r>
      <w:r w:rsidRPr="0012514B">
        <w:rPr>
          <w:rFonts w:eastAsia="Cambria"/>
          <w:spacing w:val="3"/>
          <w:w w:val="105"/>
          <w:sz w:val="22"/>
          <w:szCs w:val="22"/>
        </w:rPr>
        <w:t xml:space="preserve"> </w:t>
      </w:r>
      <w:r w:rsidRPr="0012514B">
        <w:rPr>
          <w:rFonts w:eastAsia="Cambria"/>
          <w:w w:val="105"/>
          <w:sz w:val="22"/>
          <w:szCs w:val="22"/>
        </w:rPr>
        <w:t>shall</w:t>
      </w:r>
      <w:r w:rsidRPr="007F689D">
        <w:rPr>
          <w:rFonts w:eastAsia="Cambria"/>
          <w:w w:val="105"/>
          <w:sz w:val="22"/>
          <w:szCs w:val="22"/>
        </w:rPr>
        <w:t xml:space="preserve"> </w:t>
      </w:r>
      <w:r w:rsidRPr="0012514B">
        <w:rPr>
          <w:rFonts w:eastAsia="Cambria"/>
          <w:w w:val="105"/>
          <w:sz w:val="22"/>
          <w:szCs w:val="22"/>
        </w:rPr>
        <w:t>remain</w:t>
      </w:r>
      <w:r w:rsidRPr="007F689D">
        <w:rPr>
          <w:rFonts w:eastAsia="Cambria"/>
          <w:w w:val="105"/>
          <w:sz w:val="22"/>
          <w:szCs w:val="22"/>
        </w:rPr>
        <w:t xml:space="preserve"> </w:t>
      </w:r>
      <w:r w:rsidRPr="0012514B">
        <w:rPr>
          <w:rFonts w:eastAsia="Cambria"/>
          <w:w w:val="105"/>
          <w:sz w:val="22"/>
          <w:szCs w:val="22"/>
        </w:rPr>
        <w:t>unaltered.</w:t>
      </w:r>
    </w:p>
    <w:p w:rsidR="00881160" w:rsidRPr="00881160" w:rsidRDefault="007C76D0">
      <w:pPr>
        <w:widowControl w:val="0"/>
        <w:numPr>
          <w:ilvl w:val="0"/>
          <w:numId w:val="11"/>
        </w:numPr>
        <w:tabs>
          <w:tab w:val="left" w:pos="1188"/>
          <w:tab w:val="left" w:pos="1189"/>
        </w:tabs>
        <w:autoSpaceDE w:val="0"/>
        <w:autoSpaceDN w:val="0"/>
        <w:spacing w:before="1"/>
        <w:ind w:hanging="1081"/>
        <w:outlineLvl w:val="0"/>
        <w:rPr>
          <w:rFonts w:eastAsia="Palatino Linotype"/>
          <w:b/>
          <w:bCs/>
          <w:sz w:val="22"/>
          <w:szCs w:val="22"/>
        </w:rPr>
      </w:pPr>
      <w:bookmarkStart w:id="48" w:name="_Toc132464593"/>
      <w:r w:rsidRPr="00881160">
        <w:rPr>
          <w:rFonts w:eastAsia="Palatino Linotype"/>
          <w:b/>
          <w:bCs/>
          <w:sz w:val="22"/>
          <w:szCs w:val="22"/>
        </w:rPr>
        <w:t>Purchase/ domestic preference:</w:t>
      </w:r>
      <w:bookmarkEnd w:id="48"/>
    </w:p>
    <w:p w:rsidR="002957DC" w:rsidRPr="0012514B" w:rsidRDefault="007C76D0" w:rsidP="00881160">
      <w:pPr>
        <w:widowControl w:val="0"/>
        <w:autoSpaceDE w:val="0"/>
        <w:autoSpaceDN w:val="0"/>
        <w:rPr>
          <w:rFonts w:eastAsia="Cambria"/>
          <w:b/>
          <w:bCs/>
          <w:sz w:val="22"/>
          <w:szCs w:val="22"/>
        </w:rPr>
      </w:pPr>
      <w:r>
        <w:rPr>
          <w:rFonts w:eastAsia="Cambria"/>
          <w:sz w:val="22"/>
          <w:szCs w:val="22"/>
        </w:rPr>
        <w:t xml:space="preserve">                                                                              </w:t>
      </w:r>
      <w:r w:rsidR="0012514B" w:rsidRPr="0012514B">
        <w:rPr>
          <w:rFonts w:eastAsia="Cambria"/>
          <w:sz w:val="22"/>
          <w:szCs w:val="22"/>
        </w:rPr>
        <w:t>Not Applicable</w:t>
      </w:r>
    </w:p>
    <w:p w:rsidR="002957DC" w:rsidRPr="0012514B" w:rsidRDefault="002957DC">
      <w:pPr>
        <w:widowControl w:val="0"/>
        <w:autoSpaceDE w:val="0"/>
        <w:autoSpaceDN w:val="0"/>
        <w:spacing w:before="11"/>
        <w:rPr>
          <w:rFonts w:eastAsia="Cambria"/>
          <w:b/>
          <w:sz w:val="22"/>
          <w:szCs w:val="22"/>
        </w:rPr>
      </w:pPr>
    </w:p>
    <w:p w:rsidR="002957DC" w:rsidRPr="0012514B" w:rsidRDefault="007C76D0">
      <w:pPr>
        <w:widowControl w:val="0"/>
        <w:numPr>
          <w:ilvl w:val="0"/>
          <w:numId w:val="11"/>
        </w:numPr>
        <w:tabs>
          <w:tab w:val="left" w:pos="1188"/>
          <w:tab w:val="left" w:pos="1189"/>
        </w:tabs>
        <w:autoSpaceDE w:val="0"/>
        <w:autoSpaceDN w:val="0"/>
        <w:ind w:hanging="1081"/>
        <w:outlineLvl w:val="0"/>
        <w:rPr>
          <w:rFonts w:eastAsia="Palatino Linotype"/>
          <w:b/>
          <w:bCs/>
          <w:sz w:val="22"/>
          <w:szCs w:val="22"/>
        </w:rPr>
      </w:pPr>
      <w:bookmarkStart w:id="49" w:name="_Toc132464594"/>
      <w:r w:rsidRPr="0012514B">
        <w:rPr>
          <w:rFonts w:eastAsia="Palatino Linotype"/>
          <w:b/>
          <w:bCs/>
          <w:sz w:val="22"/>
          <w:szCs w:val="22"/>
        </w:rPr>
        <w:t>e-Reverse</w:t>
      </w:r>
      <w:r w:rsidRPr="0012514B">
        <w:rPr>
          <w:rFonts w:eastAsia="Palatino Linotype"/>
          <w:b/>
          <w:bCs/>
          <w:spacing w:val="-3"/>
          <w:sz w:val="22"/>
          <w:szCs w:val="22"/>
        </w:rPr>
        <w:t xml:space="preserve"> </w:t>
      </w:r>
      <w:r w:rsidRPr="0012514B">
        <w:rPr>
          <w:rFonts w:eastAsia="Palatino Linotype"/>
          <w:b/>
          <w:bCs/>
          <w:sz w:val="22"/>
          <w:szCs w:val="22"/>
        </w:rPr>
        <w:t>Auction</w:t>
      </w:r>
      <w:r w:rsidRPr="0012514B">
        <w:rPr>
          <w:rFonts w:eastAsia="Palatino Linotype"/>
          <w:b/>
          <w:bCs/>
          <w:spacing w:val="-2"/>
          <w:sz w:val="22"/>
          <w:szCs w:val="22"/>
        </w:rPr>
        <w:t xml:space="preserve"> </w:t>
      </w:r>
      <w:r w:rsidRPr="0012514B">
        <w:rPr>
          <w:rFonts w:eastAsia="Palatino Linotype"/>
          <w:b/>
          <w:bCs/>
          <w:sz w:val="22"/>
          <w:szCs w:val="22"/>
        </w:rPr>
        <w:t>(e-RA)</w:t>
      </w:r>
      <w:bookmarkEnd w:id="49"/>
    </w:p>
    <w:p w:rsidR="002957DC" w:rsidRPr="0012514B" w:rsidRDefault="002957DC">
      <w:pPr>
        <w:widowControl w:val="0"/>
        <w:autoSpaceDE w:val="0"/>
        <w:autoSpaceDN w:val="0"/>
        <w:spacing w:before="10"/>
        <w:rPr>
          <w:rFonts w:eastAsia="Cambria"/>
          <w:b/>
          <w:sz w:val="22"/>
          <w:szCs w:val="22"/>
        </w:rPr>
      </w:pPr>
    </w:p>
    <w:p w:rsidR="002957DC" w:rsidRPr="007F689D" w:rsidRDefault="007C76D0">
      <w:pPr>
        <w:widowControl w:val="0"/>
        <w:numPr>
          <w:ilvl w:val="1"/>
          <w:numId w:val="11"/>
        </w:numPr>
        <w:tabs>
          <w:tab w:val="left" w:pos="1188"/>
          <w:tab w:val="left" w:pos="1189"/>
        </w:tabs>
        <w:autoSpaceDE w:val="0"/>
        <w:autoSpaceDN w:val="0"/>
        <w:spacing w:line="254" w:lineRule="auto"/>
        <w:ind w:right="245"/>
        <w:jc w:val="both"/>
        <w:rPr>
          <w:rFonts w:eastAsia="Cambria"/>
          <w:w w:val="105"/>
          <w:sz w:val="22"/>
          <w:szCs w:val="22"/>
        </w:rPr>
      </w:pPr>
      <w:r w:rsidRPr="007F689D">
        <w:rPr>
          <w:rFonts w:eastAsia="Cambria"/>
          <w:w w:val="105"/>
          <w:sz w:val="22"/>
          <w:szCs w:val="22"/>
        </w:rPr>
        <w:t>The electronic Reverse Auction (e-RA) shall be conducted for further reduction in the price in the manner as indicated herein below.</w:t>
      </w:r>
    </w:p>
    <w:p w:rsidR="002957DC" w:rsidRPr="0012514B" w:rsidRDefault="002957DC">
      <w:pPr>
        <w:widowControl w:val="0"/>
        <w:autoSpaceDE w:val="0"/>
        <w:autoSpaceDN w:val="0"/>
        <w:spacing w:before="6"/>
        <w:rPr>
          <w:rFonts w:eastAsia="Cambria"/>
          <w:sz w:val="22"/>
          <w:szCs w:val="22"/>
        </w:rPr>
      </w:pPr>
    </w:p>
    <w:p w:rsidR="00AE25D8" w:rsidRPr="00AE25D8" w:rsidRDefault="007C76D0" w:rsidP="00AE25D8">
      <w:pPr>
        <w:widowControl w:val="0"/>
        <w:numPr>
          <w:ilvl w:val="1"/>
          <w:numId w:val="11"/>
        </w:numPr>
        <w:tabs>
          <w:tab w:val="left" w:pos="1188"/>
          <w:tab w:val="left" w:pos="1189"/>
        </w:tabs>
        <w:autoSpaceDE w:val="0"/>
        <w:autoSpaceDN w:val="0"/>
        <w:spacing w:before="4" w:line="254" w:lineRule="auto"/>
        <w:ind w:right="243"/>
        <w:jc w:val="both"/>
        <w:rPr>
          <w:rFonts w:eastAsia="Cambria"/>
          <w:b/>
          <w:sz w:val="22"/>
          <w:szCs w:val="22"/>
        </w:rPr>
      </w:pPr>
      <w:r w:rsidRPr="007F689D">
        <w:rPr>
          <w:rFonts w:eastAsia="Cambria"/>
          <w:w w:val="105"/>
          <w:sz w:val="22"/>
          <w:szCs w:val="22"/>
        </w:rPr>
        <w:t>Based on “Evaluated Bid Price” determined pursuant to</w:t>
      </w:r>
      <w:r w:rsidRPr="00AE25D8">
        <w:rPr>
          <w:rFonts w:eastAsia="Cambria"/>
          <w:spacing w:val="1"/>
          <w:sz w:val="22"/>
          <w:szCs w:val="22"/>
        </w:rPr>
        <w:t xml:space="preserve"> </w:t>
      </w:r>
      <w:r w:rsidRPr="00420E65">
        <w:rPr>
          <w:rFonts w:eastAsia="Cambria"/>
          <w:b/>
          <w:bCs/>
          <w:sz w:val="22"/>
          <w:szCs w:val="22"/>
        </w:rPr>
        <w:t>ITB</w:t>
      </w:r>
      <w:r w:rsidRPr="00420E65">
        <w:rPr>
          <w:rFonts w:eastAsia="Cambria"/>
          <w:b/>
          <w:bCs/>
          <w:spacing w:val="1"/>
          <w:sz w:val="22"/>
          <w:szCs w:val="22"/>
        </w:rPr>
        <w:t xml:space="preserve"> </w:t>
      </w:r>
      <w:r w:rsidRPr="00420E65">
        <w:rPr>
          <w:rFonts w:eastAsia="Cambria"/>
          <w:b/>
          <w:bCs/>
          <w:sz w:val="22"/>
          <w:szCs w:val="22"/>
        </w:rPr>
        <w:t>Sub</w:t>
      </w:r>
      <w:r w:rsidRPr="00420E65">
        <w:rPr>
          <w:rFonts w:eastAsia="Cambria"/>
          <w:b/>
          <w:bCs/>
          <w:spacing w:val="1"/>
          <w:sz w:val="22"/>
          <w:szCs w:val="22"/>
        </w:rPr>
        <w:t xml:space="preserve"> </w:t>
      </w:r>
      <w:r w:rsidRPr="00420E65">
        <w:rPr>
          <w:rFonts w:eastAsia="Cambria"/>
          <w:b/>
          <w:bCs/>
          <w:sz w:val="22"/>
          <w:szCs w:val="22"/>
        </w:rPr>
        <w:t>Clause</w:t>
      </w:r>
      <w:r w:rsidR="005A28B9" w:rsidRPr="00420E65">
        <w:rPr>
          <w:rFonts w:eastAsia="Cambria"/>
          <w:b/>
          <w:bCs/>
          <w:sz w:val="22"/>
          <w:szCs w:val="22"/>
        </w:rPr>
        <w:t xml:space="preserve"> </w:t>
      </w:r>
      <w:r w:rsidRPr="00420E65">
        <w:rPr>
          <w:rFonts w:eastAsia="Cambria"/>
          <w:b/>
          <w:bCs/>
          <w:sz w:val="22"/>
          <w:szCs w:val="22"/>
        </w:rPr>
        <w:t>27.6</w:t>
      </w:r>
      <w:r w:rsidRPr="00AE25D8">
        <w:rPr>
          <w:rFonts w:eastAsia="Cambria"/>
          <w:sz w:val="22"/>
          <w:szCs w:val="22"/>
        </w:rPr>
        <w:t xml:space="preserve">, </w:t>
      </w:r>
      <w:r w:rsidRPr="007F689D">
        <w:rPr>
          <w:rFonts w:eastAsia="Cambria"/>
          <w:w w:val="105"/>
          <w:sz w:val="22"/>
          <w:szCs w:val="22"/>
        </w:rPr>
        <w:t xml:space="preserve">the Bidders shall be ranked in an ascending order. Basis of such ranking, the lowest ranked N/2 bidders (in case “N’ is even) or (N+1)/2 bidders (in case ‘N’ is odd), subject to minimum of three (03) bidders, shall be invited to participate in the e-Reverse Auction (e-RA), where ‘N’ is the number </w:t>
      </w:r>
      <w:r w:rsidR="00237033" w:rsidRPr="007F689D">
        <w:rPr>
          <w:rFonts w:eastAsia="Cambria"/>
          <w:w w:val="105"/>
          <w:sz w:val="22"/>
          <w:szCs w:val="22"/>
        </w:rPr>
        <w:t>of bidders</w:t>
      </w:r>
      <w:r w:rsidRPr="007F689D">
        <w:rPr>
          <w:rFonts w:eastAsia="Cambria"/>
          <w:w w:val="105"/>
          <w:sz w:val="22"/>
          <w:szCs w:val="22"/>
        </w:rPr>
        <w:t xml:space="preserve"> whose bids have   been   found to be responsive and their “Evaluated Bid Price” has been determined in accordance with </w:t>
      </w:r>
      <w:r w:rsidRPr="00AE25D8">
        <w:rPr>
          <w:rFonts w:eastAsia="Cambria"/>
          <w:b/>
          <w:i/>
          <w:sz w:val="22"/>
          <w:szCs w:val="22"/>
        </w:rPr>
        <w:t>ITB</w:t>
      </w:r>
      <w:r w:rsidRPr="00AE25D8">
        <w:rPr>
          <w:rFonts w:eastAsia="Cambria"/>
          <w:b/>
          <w:i/>
          <w:spacing w:val="9"/>
          <w:sz w:val="22"/>
          <w:szCs w:val="22"/>
        </w:rPr>
        <w:t xml:space="preserve"> </w:t>
      </w:r>
      <w:r w:rsidRPr="00AE25D8">
        <w:rPr>
          <w:rFonts w:eastAsia="Cambria"/>
          <w:b/>
          <w:i/>
          <w:sz w:val="22"/>
          <w:szCs w:val="22"/>
        </w:rPr>
        <w:t>Sub</w:t>
      </w:r>
      <w:r w:rsidRPr="00AE25D8">
        <w:rPr>
          <w:rFonts w:eastAsia="Cambria"/>
          <w:b/>
          <w:i/>
          <w:spacing w:val="9"/>
          <w:sz w:val="22"/>
          <w:szCs w:val="22"/>
        </w:rPr>
        <w:t xml:space="preserve"> </w:t>
      </w:r>
      <w:r w:rsidRPr="00AE25D8">
        <w:rPr>
          <w:rFonts w:eastAsia="Cambria"/>
          <w:b/>
          <w:i/>
          <w:sz w:val="22"/>
          <w:szCs w:val="22"/>
        </w:rPr>
        <w:t>Clause</w:t>
      </w:r>
      <w:r w:rsidRPr="00AE25D8">
        <w:rPr>
          <w:rFonts w:eastAsia="Cambria"/>
          <w:b/>
          <w:i/>
          <w:spacing w:val="11"/>
          <w:sz w:val="22"/>
          <w:szCs w:val="22"/>
        </w:rPr>
        <w:t xml:space="preserve"> </w:t>
      </w:r>
      <w:r w:rsidRPr="00AE25D8">
        <w:rPr>
          <w:rFonts w:eastAsia="Cambria"/>
          <w:b/>
          <w:i/>
          <w:sz w:val="22"/>
          <w:szCs w:val="22"/>
        </w:rPr>
        <w:t>27.6</w:t>
      </w:r>
      <w:r w:rsidRPr="00AE25D8">
        <w:rPr>
          <w:rFonts w:eastAsia="Cambria"/>
          <w:sz w:val="22"/>
          <w:szCs w:val="22"/>
        </w:rPr>
        <w:t>.</w:t>
      </w:r>
      <w:r w:rsidR="00EB60EA" w:rsidRPr="00AE25D8">
        <w:rPr>
          <w:rFonts w:eastAsia="Cambria"/>
          <w:sz w:val="22"/>
          <w:szCs w:val="22"/>
        </w:rPr>
        <w:t xml:space="preserve"> </w:t>
      </w:r>
      <w:r w:rsidRPr="007F689D">
        <w:rPr>
          <w:rFonts w:eastAsia="Cambria"/>
          <w:w w:val="105"/>
          <w:sz w:val="22"/>
          <w:szCs w:val="22"/>
        </w:rPr>
        <w:t>The detail rules for eligible bidders qualified for e-RA and other parameters are as indicated in</w:t>
      </w:r>
      <w:r>
        <w:rPr>
          <w:rFonts w:eastAsia="Cambria"/>
          <w:sz w:val="22"/>
          <w:szCs w:val="22"/>
        </w:rPr>
        <w:t xml:space="preserve"> </w:t>
      </w:r>
      <w:r w:rsidRPr="00AE25D8">
        <w:rPr>
          <w:rFonts w:eastAsia="Cambria"/>
          <w:b/>
          <w:bCs/>
          <w:sz w:val="22"/>
          <w:szCs w:val="22"/>
        </w:rPr>
        <w:t>Annexure-B to BDS</w:t>
      </w:r>
      <w:r w:rsidR="00F51A07">
        <w:rPr>
          <w:rFonts w:eastAsia="Cambria"/>
          <w:b/>
          <w:bCs/>
          <w:sz w:val="22"/>
          <w:szCs w:val="22"/>
        </w:rPr>
        <w:t>-</w:t>
      </w:r>
      <w:r w:rsidRPr="00AE25D8">
        <w:rPr>
          <w:rFonts w:eastAsia="Cambria"/>
          <w:b/>
          <w:bCs/>
          <w:sz w:val="22"/>
          <w:szCs w:val="22"/>
        </w:rPr>
        <w:t>e-Reverse auction</w:t>
      </w:r>
      <w:r>
        <w:rPr>
          <w:rFonts w:eastAsia="Cambria"/>
          <w:sz w:val="22"/>
          <w:szCs w:val="22"/>
        </w:rPr>
        <w:t xml:space="preserve"> (</w:t>
      </w:r>
      <w:r w:rsidRPr="00AE25D8">
        <w:rPr>
          <w:rFonts w:eastAsia="Cambria"/>
          <w:b/>
          <w:sz w:val="22"/>
          <w:szCs w:val="22"/>
        </w:rPr>
        <w:t>Business Rule of e-Reverse Auction (e-RA)</w:t>
      </w:r>
      <w:r>
        <w:rPr>
          <w:rFonts w:eastAsia="Cambria"/>
          <w:b/>
          <w:sz w:val="22"/>
          <w:szCs w:val="22"/>
        </w:rPr>
        <w:t>.</w:t>
      </w:r>
    </w:p>
    <w:p w:rsidR="002957DC" w:rsidRPr="00AE25D8" w:rsidRDefault="002957DC" w:rsidP="00AE25D8">
      <w:pPr>
        <w:widowControl w:val="0"/>
        <w:tabs>
          <w:tab w:val="left" w:pos="1188"/>
          <w:tab w:val="left" w:pos="1189"/>
        </w:tabs>
        <w:autoSpaceDE w:val="0"/>
        <w:autoSpaceDN w:val="0"/>
        <w:spacing w:before="4" w:line="254" w:lineRule="auto"/>
        <w:ind w:left="1188" w:right="243"/>
        <w:jc w:val="both"/>
        <w:rPr>
          <w:rFonts w:eastAsia="Cambria"/>
          <w:sz w:val="22"/>
          <w:szCs w:val="22"/>
        </w:rPr>
      </w:pPr>
    </w:p>
    <w:p w:rsidR="002957DC" w:rsidRPr="007F689D" w:rsidRDefault="007C76D0">
      <w:pPr>
        <w:widowControl w:val="0"/>
        <w:numPr>
          <w:ilvl w:val="1"/>
          <w:numId w:val="11"/>
        </w:numPr>
        <w:tabs>
          <w:tab w:val="left" w:pos="1188"/>
          <w:tab w:val="left" w:pos="1189"/>
        </w:tabs>
        <w:autoSpaceDE w:val="0"/>
        <w:autoSpaceDN w:val="0"/>
        <w:spacing w:line="254" w:lineRule="auto"/>
        <w:ind w:right="243"/>
        <w:jc w:val="both"/>
        <w:rPr>
          <w:rFonts w:eastAsia="Cambria"/>
          <w:w w:val="105"/>
          <w:sz w:val="22"/>
          <w:szCs w:val="22"/>
        </w:rPr>
      </w:pPr>
      <w:r w:rsidRPr="0012514B">
        <w:rPr>
          <w:rFonts w:eastAsia="Cambria"/>
          <w:w w:val="105"/>
          <w:sz w:val="22"/>
          <w:szCs w:val="22"/>
        </w:rPr>
        <w:t>However, in case only bids of two</w:t>
      </w:r>
      <w:r w:rsidRPr="007F689D">
        <w:rPr>
          <w:rFonts w:eastAsia="Cambria"/>
          <w:w w:val="105"/>
          <w:sz w:val="22"/>
          <w:szCs w:val="22"/>
        </w:rPr>
        <w:t xml:space="preserve"> </w:t>
      </w:r>
      <w:r w:rsidRPr="0012514B">
        <w:rPr>
          <w:rFonts w:eastAsia="Cambria"/>
          <w:w w:val="105"/>
          <w:sz w:val="22"/>
          <w:szCs w:val="22"/>
        </w:rPr>
        <w:t>bidders</w:t>
      </w:r>
      <w:r w:rsidRPr="007F689D">
        <w:rPr>
          <w:rFonts w:eastAsia="Cambria"/>
          <w:w w:val="105"/>
          <w:sz w:val="22"/>
          <w:szCs w:val="22"/>
        </w:rPr>
        <w:t xml:space="preserve"> </w:t>
      </w:r>
      <w:r w:rsidRPr="0012514B">
        <w:rPr>
          <w:rFonts w:eastAsia="Cambria"/>
          <w:w w:val="105"/>
          <w:sz w:val="22"/>
          <w:szCs w:val="22"/>
        </w:rPr>
        <w:t>are</w:t>
      </w:r>
      <w:r w:rsidRPr="007F689D">
        <w:rPr>
          <w:rFonts w:eastAsia="Cambria"/>
          <w:w w:val="105"/>
          <w:sz w:val="22"/>
          <w:szCs w:val="22"/>
        </w:rPr>
        <w:t xml:space="preserve"> </w:t>
      </w:r>
      <w:r w:rsidRPr="0012514B">
        <w:rPr>
          <w:rFonts w:eastAsia="Cambria"/>
          <w:w w:val="105"/>
          <w:sz w:val="22"/>
          <w:szCs w:val="22"/>
        </w:rPr>
        <w:t>found</w:t>
      </w:r>
      <w:r w:rsidRPr="007F689D">
        <w:rPr>
          <w:rFonts w:eastAsia="Cambria"/>
          <w:w w:val="105"/>
          <w:sz w:val="22"/>
          <w:szCs w:val="22"/>
        </w:rPr>
        <w:t xml:space="preserve"> </w:t>
      </w:r>
      <w:r w:rsidR="00DE6565" w:rsidRPr="0012514B">
        <w:rPr>
          <w:rFonts w:eastAsia="Cambria"/>
          <w:w w:val="105"/>
          <w:sz w:val="22"/>
          <w:szCs w:val="22"/>
        </w:rPr>
        <w:t xml:space="preserve">to </w:t>
      </w:r>
      <w:r w:rsidR="00DE6565" w:rsidRPr="007F689D">
        <w:rPr>
          <w:rFonts w:eastAsia="Cambria"/>
          <w:w w:val="105"/>
          <w:sz w:val="22"/>
          <w:szCs w:val="22"/>
        </w:rPr>
        <w:t>be</w:t>
      </w:r>
      <w:r w:rsidRPr="007F689D">
        <w:rPr>
          <w:rFonts w:eastAsia="Cambria"/>
          <w:w w:val="105"/>
          <w:sz w:val="22"/>
          <w:szCs w:val="22"/>
        </w:rPr>
        <w:t xml:space="preserve"> </w:t>
      </w:r>
      <w:r w:rsidRPr="0012514B">
        <w:rPr>
          <w:rFonts w:eastAsia="Cambria"/>
          <w:w w:val="105"/>
          <w:sz w:val="22"/>
          <w:szCs w:val="22"/>
        </w:rPr>
        <w:t>responsive whose “Evaluated Bid Price” has been</w:t>
      </w:r>
      <w:r w:rsidRPr="007F689D">
        <w:rPr>
          <w:rFonts w:eastAsia="Cambria"/>
          <w:w w:val="105"/>
          <w:sz w:val="22"/>
          <w:szCs w:val="22"/>
        </w:rPr>
        <w:t xml:space="preserve"> </w:t>
      </w:r>
      <w:r w:rsidRPr="0012514B">
        <w:rPr>
          <w:rFonts w:eastAsia="Cambria"/>
          <w:w w:val="105"/>
          <w:sz w:val="22"/>
          <w:szCs w:val="22"/>
        </w:rPr>
        <w:t>determined</w:t>
      </w:r>
      <w:r w:rsidRPr="007F689D">
        <w:rPr>
          <w:rFonts w:eastAsia="Cambria"/>
          <w:w w:val="105"/>
          <w:sz w:val="22"/>
          <w:szCs w:val="22"/>
        </w:rPr>
        <w:t xml:space="preserve"> </w:t>
      </w:r>
      <w:r w:rsidRPr="0012514B">
        <w:rPr>
          <w:rFonts w:eastAsia="Cambria"/>
          <w:w w:val="105"/>
          <w:sz w:val="22"/>
          <w:szCs w:val="22"/>
        </w:rPr>
        <w:t>in</w:t>
      </w:r>
      <w:r w:rsidRPr="007F689D">
        <w:rPr>
          <w:rFonts w:eastAsia="Cambria"/>
          <w:w w:val="105"/>
          <w:sz w:val="22"/>
          <w:szCs w:val="22"/>
        </w:rPr>
        <w:t xml:space="preserve"> </w:t>
      </w:r>
      <w:r w:rsidRPr="0012514B">
        <w:rPr>
          <w:rFonts w:eastAsia="Cambria"/>
          <w:w w:val="105"/>
          <w:sz w:val="22"/>
          <w:szCs w:val="22"/>
        </w:rPr>
        <w:t xml:space="preserve">accordance with </w:t>
      </w:r>
      <w:r w:rsidRPr="0012514B">
        <w:rPr>
          <w:rFonts w:eastAsia="Cambria"/>
          <w:b/>
          <w:i/>
          <w:w w:val="105"/>
          <w:sz w:val="22"/>
          <w:szCs w:val="22"/>
        </w:rPr>
        <w:t>ITB Sub Clause 27.6</w:t>
      </w:r>
      <w:r w:rsidRPr="0012514B">
        <w:rPr>
          <w:rFonts w:eastAsia="Cambria"/>
          <w:w w:val="105"/>
          <w:sz w:val="22"/>
          <w:szCs w:val="22"/>
        </w:rPr>
        <w:t>, the e-RA would be carried out</w:t>
      </w:r>
      <w:r w:rsidRPr="007F689D">
        <w:rPr>
          <w:rFonts w:eastAsia="Cambria"/>
          <w:w w:val="105"/>
          <w:sz w:val="22"/>
          <w:szCs w:val="22"/>
        </w:rPr>
        <w:t xml:space="preserve"> </w:t>
      </w:r>
      <w:r w:rsidRPr="0012514B">
        <w:rPr>
          <w:rFonts w:eastAsia="Cambria"/>
          <w:w w:val="105"/>
          <w:sz w:val="22"/>
          <w:szCs w:val="22"/>
        </w:rPr>
        <w:t>with</w:t>
      </w:r>
      <w:r w:rsidRPr="007F689D">
        <w:rPr>
          <w:rFonts w:eastAsia="Cambria"/>
          <w:w w:val="105"/>
          <w:sz w:val="22"/>
          <w:szCs w:val="22"/>
        </w:rPr>
        <w:t xml:space="preserve"> </w:t>
      </w:r>
      <w:r w:rsidRPr="0012514B">
        <w:rPr>
          <w:rFonts w:eastAsia="Cambria"/>
          <w:w w:val="105"/>
          <w:sz w:val="22"/>
          <w:szCs w:val="22"/>
        </w:rPr>
        <w:t>both</w:t>
      </w:r>
      <w:r w:rsidRPr="007F689D">
        <w:rPr>
          <w:rFonts w:eastAsia="Cambria"/>
          <w:w w:val="105"/>
          <w:sz w:val="22"/>
          <w:szCs w:val="22"/>
        </w:rPr>
        <w:t xml:space="preserve"> </w:t>
      </w:r>
      <w:r w:rsidRPr="0012514B">
        <w:rPr>
          <w:rFonts w:eastAsia="Cambria"/>
          <w:w w:val="105"/>
          <w:sz w:val="22"/>
          <w:szCs w:val="22"/>
        </w:rPr>
        <w:t>the</w:t>
      </w:r>
      <w:r w:rsidRPr="007F689D">
        <w:rPr>
          <w:rFonts w:eastAsia="Cambria"/>
          <w:w w:val="105"/>
          <w:sz w:val="22"/>
          <w:szCs w:val="22"/>
        </w:rPr>
        <w:t xml:space="preserve"> </w:t>
      </w:r>
      <w:r w:rsidRPr="0012514B">
        <w:rPr>
          <w:rFonts w:eastAsia="Cambria"/>
          <w:w w:val="105"/>
          <w:sz w:val="22"/>
          <w:szCs w:val="22"/>
        </w:rPr>
        <w:t>parties.</w:t>
      </w:r>
    </w:p>
    <w:p w:rsidR="002957DC" w:rsidRPr="0012514B" w:rsidRDefault="002957DC">
      <w:pPr>
        <w:widowControl w:val="0"/>
        <w:autoSpaceDE w:val="0"/>
        <w:autoSpaceDN w:val="0"/>
        <w:spacing w:before="7"/>
        <w:rPr>
          <w:rFonts w:eastAsia="Cambria"/>
          <w:sz w:val="22"/>
          <w:szCs w:val="22"/>
        </w:rPr>
      </w:pPr>
    </w:p>
    <w:p w:rsidR="002957DC" w:rsidRPr="00FD2A11" w:rsidRDefault="007C76D0">
      <w:pPr>
        <w:widowControl w:val="0"/>
        <w:numPr>
          <w:ilvl w:val="1"/>
          <w:numId w:val="11"/>
        </w:numPr>
        <w:tabs>
          <w:tab w:val="left" w:pos="1188"/>
          <w:tab w:val="left" w:pos="1189"/>
        </w:tabs>
        <w:autoSpaceDE w:val="0"/>
        <w:autoSpaceDN w:val="0"/>
        <w:spacing w:line="254" w:lineRule="auto"/>
        <w:ind w:right="245"/>
        <w:jc w:val="both"/>
        <w:rPr>
          <w:rFonts w:eastAsia="Cambria"/>
          <w:sz w:val="22"/>
          <w:szCs w:val="22"/>
        </w:rPr>
      </w:pPr>
      <w:r w:rsidRPr="0012514B">
        <w:rPr>
          <w:rFonts w:eastAsia="Cambria"/>
          <w:w w:val="105"/>
          <w:sz w:val="22"/>
          <w:szCs w:val="22"/>
        </w:rPr>
        <w:t>The Applicable Ceiling Price for e-RA for bidders shall be “Evaluated</w:t>
      </w:r>
      <w:r w:rsidRPr="007F689D">
        <w:rPr>
          <w:rFonts w:eastAsia="Cambria"/>
          <w:w w:val="105"/>
          <w:sz w:val="22"/>
          <w:szCs w:val="22"/>
        </w:rPr>
        <w:t xml:space="preserve"> </w:t>
      </w:r>
      <w:r w:rsidRPr="0012514B">
        <w:rPr>
          <w:rFonts w:eastAsia="Cambria"/>
          <w:w w:val="105"/>
          <w:sz w:val="22"/>
          <w:szCs w:val="22"/>
        </w:rPr>
        <w:t>Bid</w:t>
      </w:r>
      <w:r w:rsidRPr="007F689D">
        <w:rPr>
          <w:rFonts w:eastAsia="Cambria"/>
          <w:w w:val="105"/>
          <w:sz w:val="22"/>
          <w:szCs w:val="22"/>
        </w:rPr>
        <w:t xml:space="preserve"> </w:t>
      </w:r>
      <w:r w:rsidRPr="0012514B">
        <w:rPr>
          <w:rFonts w:eastAsia="Cambria"/>
          <w:w w:val="105"/>
          <w:sz w:val="22"/>
          <w:szCs w:val="22"/>
        </w:rPr>
        <w:t>Price”</w:t>
      </w:r>
      <w:r w:rsidRPr="007F689D">
        <w:rPr>
          <w:rFonts w:eastAsia="Cambria"/>
          <w:w w:val="105"/>
          <w:sz w:val="22"/>
          <w:szCs w:val="22"/>
        </w:rPr>
        <w:t xml:space="preserve"> </w:t>
      </w:r>
      <w:r w:rsidRPr="0012514B">
        <w:rPr>
          <w:rFonts w:eastAsia="Cambria"/>
          <w:w w:val="105"/>
          <w:sz w:val="22"/>
          <w:szCs w:val="22"/>
        </w:rPr>
        <w:t>determined</w:t>
      </w:r>
      <w:r w:rsidRPr="007F689D">
        <w:rPr>
          <w:rFonts w:eastAsia="Cambria"/>
          <w:w w:val="105"/>
          <w:sz w:val="22"/>
          <w:szCs w:val="22"/>
        </w:rPr>
        <w:t xml:space="preserve"> </w:t>
      </w:r>
      <w:r w:rsidRPr="0012514B">
        <w:rPr>
          <w:rFonts w:eastAsia="Cambria"/>
          <w:w w:val="105"/>
          <w:sz w:val="22"/>
          <w:szCs w:val="22"/>
        </w:rPr>
        <w:t>in</w:t>
      </w:r>
      <w:r w:rsidRPr="007F689D">
        <w:rPr>
          <w:rFonts w:eastAsia="Cambria"/>
          <w:w w:val="105"/>
          <w:sz w:val="22"/>
          <w:szCs w:val="22"/>
        </w:rPr>
        <w:t xml:space="preserve"> </w:t>
      </w:r>
      <w:r w:rsidRPr="0012514B">
        <w:rPr>
          <w:rFonts w:eastAsia="Cambria"/>
          <w:w w:val="105"/>
          <w:sz w:val="22"/>
          <w:szCs w:val="22"/>
        </w:rPr>
        <w:t>accordance</w:t>
      </w:r>
      <w:r w:rsidRPr="007F689D">
        <w:rPr>
          <w:rFonts w:eastAsia="Cambria"/>
          <w:w w:val="105"/>
          <w:sz w:val="22"/>
          <w:szCs w:val="22"/>
        </w:rPr>
        <w:t xml:space="preserve"> </w:t>
      </w:r>
      <w:r w:rsidRPr="0012514B">
        <w:rPr>
          <w:rFonts w:eastAsia="Cambria"/>
          <w:w w:val="105"/>
          <w:sz w:val="22"/>
          <w:szCs w:val="22"/>
        </w:rPr>
        <w:t>with</w:t>
      </w:r>
      <w:r w:rsidRPr="0012514B">
        <w:rPr>
          <w:rFonts w:eastAsia="Cambria"/>
          <w:spacing w:val="-6"/>
          <w:w w:val="105"/>
          <w:sz w:val="22"/>
          <w:szCs w:val="22"/>
        </w:rPr>
        <w:t xml:space="preserve"> </w:t>
      </w:r>
      <w:r w:rsidRPr="0012514B">
        <w:rPr>
          <w:rFonts w:eastAsia="Cambria"/>
          <w:b/>
          <w:w w:val="105"/>
          <w:sz w:val="22"/>
          <w:szCs w:val="22"/>
        </w:rPr>
        <w:t>ITB</w:t>
      </w:r>
      <w:r w:rsidRPr="0012514B">
        <w:rPr>
          <w:rFonts w:eastAsia="Cambria"/>
          <w:b/>
          <w:spacing w:val="-5"/>
          <w:w w:val="105"/>
          <w:sz w:val="22"/>
          <w:szCs w:val="22"/>
        </w:rPr>
        <w:t xml:space="preserve"> </w:t>
      </w:r>
      <w:r w:rsidRPr="0012514B">
        <w:rPr>
          <w:rFonts w:eastAsia="Cambria"/>
          <w:b/>
          <w:w w:val="105"/>
          <w:sz w:val="22"/>
          <w:szCs w:val="22"/>
        </w:rPr>
        <w:t>Sub</w:t>
      </w:r>
      <w:r w:rsidRPr="0012514B">
        <w:rPr>
          <w:rFonts w:eastAsia="Cambria"/>
          <w:b/>
          <w:spacing w:val="7"/>
          <w:w w:val="105"/>
          <w:sz w:val="22"/>
          <w:szCs w:val="22"/>
        </w:rPr>
        <w:t xml:space="preserve"> </w:t>
      </w:r>
      <w:r w:rsidRPr="0012514B">
        <w:rPr>
          <w:rFonts w:eastAsia="Cambria"/>
          <w:b/>
          <w:w w:val="105"/>
          <w:sz w:val="22"/>
          <w:szCs w:val="22"/>
        </w:rPr>
        <w:t>Clause</w:t>
      </w:r>
      <w:r w:rsidR="005A28B9" w:rsidRPr="0012514B">
        <w:rPr>
          <w:rFonts w:eastAsia="Cambria"/>
          <w:b/>
          <w:w w:val="105"/>
          <w:sz w:val="22"/>
          <w:szCs w:val="22"/>
        </w:rPr>
        <w:t xml:space="preserve"> </w:t>
      </w:r>
      <w:r w:rsidRPr="0012514B">
        <w:rPr>
          <w:rFonts w:eastAsia="Cambria"/>
          <w:b/>
          <w:w w:val="105"/>
          <w:sz w:val="22"/>
          <w:szCs w:val="22"/>
        </w:rPr>
        <w:t>27.6</w:t>
      </w:r>
      <w:r w:rsidRPr="0012514B">
        <w:rPr>
          <w:rFonts w:eastAsia="Cambria"/>
          <w:w w:val="105"/>
          <w:sz w:val="22"/>
          <w:szCs w:val="22"/>
        </w:rPr>
        <w:t>.</w:t>
      </w:r>
      <w:r w:rsidR="00712736" w:rsidRPr="0012514B">
        <w:rPr>
          <w:rFonts w:eastAsia="Cambria"/>
          <w:w w:val="105"/>
          <w:sz w:val="22"/>
          <w:szCs w:val="22"/>
        </w:rPr>
        <w:t xml:space="preserve"> </w:t>
      </w:r>
      <w:r w:rsidRPr="0012514B">
        <w:rPr>
          <w:rFonts w:eastAsia="Cambria"/>
          <w:w w:val="105"/>
          <w:sz w:val="22"/>
          <w:szCs w:val="22"/>
        </w:rPr>
        <w:t>During</w:t>
      </w:r>
      <w:r w:rsidRPr="007F689D">
        <w:rPr>
          <w:rFonts w:eastAsia="Cambria"/>
          <w:w w:val="105"/>
          <w:sz w:val="22"/>
          <w:szCs w:val="22"/>
        </w:rPr>
        <w:t xml:space="preserve"> e-RA, these Bidders shall be permitted to </w:t>
      </w:r>
      <w:r w:rsidRPr="0012514B">
        <w:rPr>
          <w:rFonts w:eastAsia="Cambria"/>
          <w:w w:val="105"/>
          <w:sz w:val="22"/>
          <w:szCs w:val="22"/>
        </w:rPr>
        <w:t>place</w:t>
      </w:r>
      <w:r w:rsidRPr="007F689D">
        <w:rPr>
          <w:rFonts w:eastAsia="Cambria"/>
          <w:w w:val="105"/>
          <w:sz w:val="22"/>
          <w:szCs w:val="22"/>
        </w:rPr>
        <w:t xml:space="preserve"> </w:t>
      </w:r>
      <w:r w:rsidRPr="0012514B">
        <w:rPr>
          <w:rFonts w:eastAsia="Cambria"/>
          <w:w w:val="105"/>
          <w:sz w:val="22"/>
          <w:szCs w:val="22"/>
        </w:rPr>
        <w:t>their</w:t>
      </w:r>
      <w:r w:rsidRPr="007F689D">
        <w:rPr>
          <w:rFonts w:eastAsia="Cambria"/>
          <w:w w:val="105"/>
          <w:sz w:val="22"/>
          <w:szCs w:val="22"/>
        </w:rPr>
        <w:t xml:space="preserve"> </w:t>
      </w:r>
      <w:r w:rsidRPr="0012514B">
        <w:rPr>
          <w:rFonts w:eastAsia="Cambria"/>
          <w:w w:val="105"/>
          <w:sz w:val="22"/>
          <w:szCs w:val="22"/>
        </w:rPr>
        <w:t>prices</w:t>
      </w:r>
      <w:r w:rsidRPr="007F689D">
        <w:rPr>
          <w:rFonts w:eastAsia="Cambria"/>
          <w:w w:val="105"/>
          <w:sz w:val="22"/>
          <w:szCs w:val="22"/>
        </w:rPr>
        <w:t xml:space="preserve"> </w:t>
      </w:r>
      <w:r w:rsidRPr="0012514B">
        <w:rPr>
          <w:rFonts w:eastAsia="Cambria"/>
          <w:w w:val="105"/>
          <w:sz w:val="22"/>
          <w:szCs w:val="22"/>
        </w:rPr>
        <w:t>lower</w:t>
      </w:r>
      <w:r w:rsidRPr="007F689D">
        <w:rPr>
          <w:rFonts w:eastAsia="Cambria"/>
          <w:w w:val="105"/>
          <w:sz w:val="22"/>
          <w:szCs w:val="22"/>
        </w:rPr>
        <w:t xml:space="preserve"> </w:t>
      </w:r>
      <w:r w:rsidR="00DE6565" w:rsidRPr="0012514B">
        <w:rPr>
          <w:rFonts w:eastAsia="Cambria"/>
          <w:w w:val="105"/>
          <w:sz w:val="22"/>
          <w:szCs w:val="22"/>
        </w:rPr>
        <w:t xml:space="preserve">than </w:t>
      </w:r>
      <w:r w:rsidRPr="0012514B">
        <w:rPr>
          <w:rFonts w:eastAsia="Cambria"/>
          <w:w w:val="105"/>
          <w:sz w:val="22"/>
          <w:szCs w:val="22"/>
        </w:rPr>
        <w:t>Applicable</w:t>
      </w:r>
      <w:r w:rsidRPr="007F689D">
        <w:rPr>
          <w:rFonts w:eastAsia="Cambria"/>
          <w:w w:val="105"/>
          <w:sz w:val="22"/>
          <w:szCs w:val="22"/>
        </w:rPr>
        <w:t xml:space="preserve"> </w:t>
      </w:r>
      <w:r w:rsidRPr="0012514B">
        <w:rPr>
          <w:rFonts w:eastAsia="Cambria"/>
          <w:w w:val="105"/>
          <w:sz w:val="22"/>
          <w:szCs w:val="22"/>
        </w:rPr>
        <w:t>Celling</w:t>
      </w:r>
      <w:r w:rsidRPr="007F689D">
        <w:rPr>
          <w:rFonts w:eastAsia="Cambria"/>
          <w:w w:val="105"/>
          <w:sz w:val="22"/>
          <w:szCs w:val="22"/>
        </w:rPr>
        <w:t xml:space="preserve"> </w:t>
      </w:r>
      <w:r w:rsidRPr="0012514B">
        <w:rPr>
          <w:rFonts w:eastAsia="Cambria"/>
          <w:w w:val="105"/>
          <w:sz w:val="22"/>
          <w:szCs w:val="22"/>
        </w:rPr>
        <w:t>Price</w:t>
      </w:r>
      <w:r w:rsidR="00D71E0D">
        <w:rPr>
          <w:rFonts w:eastAsia="Cambria"/>
          <w:w w:val="105"/>
          <w:sz w:val="22"/>
          <w:szCs w:val="22"/>
        </w:rPr>
        <w:t xml:space="preserve"> </w:t>
      </w:r>
      <w:r w:rsidR="00D71E0D" w:rsidRPr="00FD2A11">
        <w:rPr>
          <w:rFonts w:eastAsia="Cambria"/>
          <w:w w:val="105"/>
          <w:sz w:val="22"/>
          <w:szCs w:val="22"/>
        </w:rPr>
        <w:t xml:space="preserve">@ as indicated in the </w:t>
      </w:r>
      <w:r w:rsidR="00D71E0D" w:rsidRPr="00FC7D95">
        <w:rPr>
          <w:rFonts w:eastAsia="Cambria"/>
          <w:b/>
          <w:bCs/>
          <w:w w:val="105"/>
          <w:sz w:val="22"/>
          <w:szCs w:val="22"/>
        </w:rPr>
        <w:t>Annexure-B to BDS</w:t>
      </w:r>
      <w:r w:rsidR="00D71E0D" w:rsidRPr="00FD2A11">
        <w:rPr>
          <w:rFonts w:eastAsia="Cambria"/>
          <w:w w:val="105"/>
          <w:sz w:val="22"/>
          <w:szCs w:val="22"/>
        </w:rPr>
        <w:t xml:space="preserve"> for e-RA business</w:t>
      </w:r>
      <w:r w:rsidRPr="00FD2A11">
        <w:rPr>
          <w:rFonts w:eastAsia="Cambria"/>
          <w:w w:val="105"/>
          <w:sz w:val="22"/>
          <w:szCs w:val="22"/>
        </w:rPr>
        <w:t>.</w:t>
      </w:r>
    </w:p>
    <w:p w:rsidR="002957DC" w:rsidRPr="0012514B" w:rsidRDefault="002957DC">
      <w:pPr>
        <w:widowControl w:val="0"/>
        <w:autoSpaceDE w:val="0"/>
        <w:autoSpaceDN w:val="0"/>
        <w:spacing w:before="5"/>
        <w:rPr>
          <w:rFonts w:eastAsia="Cambria"/>
          <w:sz w:val="22"/>
          <w:szCs w:val="22"/>
        </w:rPr>
      </w:pPr>
    </w:p>
    <w:p w:rsidR="002957DC" w:rsidRPr="0012514B" w:rsidRDefault="007C76D0">
      <w:pPr>
        <w:widowControl w:val="0"/>
        <w:numPr>
          <w:ilvl w:val="1"/>
          <w:numId w:val="11"/>
        </w:numPr>
        <w:tabs>
          <w:tab w:val="left" w:pos="1188"/>
          <w:tab w:val="left" w:pos="1189"/>
        </w:tabs>
        <w:autoSpaceDE w:val="0"/>
        <w:autoSpaceDN w:val="0"/>
        <w:spacing w:line="254" w:lineRule="auto"/>
        <w:ind w:right="241"/>
        <w:jc w:val="both"/>
        <w:rPr>
          <w:rFonts w:eastAsia="Cambria"/>
          <w:sz w:val="22"/>
          <w:szCs w:val="22"/>
        </w:rPr>
      </w:pPr>
      <w:r w:rsidRPr="0012514B">
        <w:rPr>
          <w:rFonts w:eastAsia="Cambria"/>
          <w:w w:val="105"/>
          <w:sz w:val="22"/>
          <w:szCs w:val="22"/>
        </w:rPr>
        <w:t>The e-RA shall be conducted on a designated electronic</w:t>
      </w:r>
      <w:r w:rsidRPr="007F689D">
        <w:rPr>
          <w:rFonts w:eastAsia="Cambria"/>
          <w:w w:val="105"/>
          <w:sz w:val="22"/>
          <w:szCs w:val="22"/>
        </w:rPr>
        <w:t xml:space="preserve"> </w:t>
      </w:r>
      <w:r w:rsidRPr="0012514B">
        <w:rPr>
          <w:rFonts w:eastAsia="Cambria"/>
          <w:w w:val="105"/>
          <w:sz w:val="22"/>
          <w:szCs w:val="22"/>
        </w:rPr>
        <w:t>platform of</w:t>
      </w:r>
      <w:r w:rsidRPr="007F689D">
        <w:rPr>
          <w:rFonts w:eastAsia="Cambria"/>
          <w:w w:val="105"/>
          <w:sz w:val="22"/>
          <w:szCs w:val="22"/>
        </w:rPr>
        <w:t xml:space="preserve"> </w:t>
      </w:r>
      <w:r w:rsidRPr="0012514B">
        <w:rPr>
          <w:rFonts w:eastAsia="Cambria"/>
          <w:w w:val="105"/>
          <w:sz w:val="22"/>
          <w:szCs w:val="22"/>
        </w:rPr>
        <w:t xml:space="preserve">any </w:t>
      </w:r>
      <w:r w:rsidRPr="0012514B">
        <w:rPr>
          <w:rFonts w:eastAsia="Cambria"/>
          <w:b/>
          <w:bCs/>
          <w:i/>
          <w:iCs/>
          <w:w w:val="105"/>
          <w:sz w:val="22"/>
          <w:szCs w:val="22"/>
        </w:rPr>
        <w:t>Application Service Provider (hereinafter referred to as “ASP”),</w:t>
      </w:r>
      <w:r w:rsidRPr="0012514B">
        <w:rPr>
          <w:rFonts w:eastAsia="Cambria"/>
          <w:spacing w:val="1"/>
          <w:w w:val="105"/>
          <w:sz w:val="22"/>
          <w:szCs w:val="22"/>
        </w:rPr>
        <w:t xml:space="preserve"> </w:t>
      </w:r>
      <w:r w:rsidRPr="0012514B">
        <w:rPr>
          <w:rFonts w:eastAsia="Cambria"/>
          <w:w w:val="105"/>
          <w:sz w:val="22"/>
          <w:szCs w:val="22"/>
        </w:rPr>
        <w:t>for</w:t>
      </w:r>
      <w:r w:rsidRPr="007F689D">
        <w:rPr>
          <w:rFonts w:eastAsia="Cambria"/>
          <w:w w:val="105"/>
          <w:sz w:val="22"/>
          <w:szCs w:val="22"/>
        </w:rPr>
        <w:t xml:space="preserve"> </w:t>
      </w:r>
      <w:r w:rsidRPr="0012514B">
        <w:rPr>
          <w:rFonts w:eastAsia="Cambria"/>
          <w:w w:val="105"/>
          <w:sz w:val="22"/>
          <w:szCs w:val="22"/>
        </w:rPr>
        <w:t>and</w:t>
      </w:r>
      <w:r w:rsidRPr="007F689D">
        <w:rPr>
          <w:rFonts w:eastAsia="Cambria"/>
          <w:w w:val="105"/>
          <w:sz w:val="22"/>
          <w:szCs w:val="22"/>
        </w:rPr>
        <w:t xml:space="preserve"> </w:t>
      </w:r>
      <w:r w:rsidRPr="0012514B">
        <w:rPr>
          <w:rFonts w:eastAsia="Cambria"/>
          <w:w w:val="105"/>
          <w:sz w:val="22"/>
          <w:szCs w:val="22"/>
        </w:rPr>
        <w:t>on</w:t>
      </w:r>
      <w:r w:rsidRPr="007F689D">
        <w:rPr>
          <w:rFonts w:eastAsia="Cambria"/>
          <w:w w:val="105"/>
          <w:sz w:val="22"/>
          <w:szCs w:val="22"/>
        </w:rPr>
        <w:t xml:space="preserve"> </w:t>
      </w:r>
      <w:r w:rsidRPr="0012514B">
        <w:rPr>
          <w:rFonts w:eastAsia="Cambria"/>
          <w:w w:val="105"/>
          <w:sz w:val="22"/>
          <w:szCs w:val="22"/>
        </w:rPr>
        <w:t>behalf</w:t>
      </w:r>
      <w:r w:rsidRPr="007F689D">
        <w:rPr>
          <w:rFonts w:eastAsia="Cambria"/>
          <w:w w:val="105"/>
          <w:sz w:val="22"/>
          <w:szCs w:val="22"/>
        </w:rPr>
        <w:t xml:space="preserve"> </w:t>
      </w:r>
      <w:r w:rsidRPr="0012514B">
        <w:rPr>
          <w:rFonts w:eastAsia="Cambria"/>
          <w:w w:val="105"/>
          <w:sz w:val="22"/>
          <w:szCs w:val="22"/>
        </w:rPr>
        <w:t>of</w:t>
      </w:r>
      <w:r w:rsidRPr="007F689D">
        <w:rPr>
          <w:rFonts w:eastAsia="Cambria"/>
          <w:w w:val="105"/>
          <w:sz w:val="22"/>
          <w:szCs w:val="22"/>
        </w:rPr>
        <w:t xml:space="preserve"> </w:t>
      </w:r>
      <w:r w:rsidRPr="0012514B">
        <w:rPr>
          <w:rFonts w:eastAsia="Cambria"/>
          <w:w w:val="105"/>
          <w:sz w:val="22"/>
          <w:szCs w:val="22"/>
        </w:rPr>
        <w:t>the</w:t>
      </w:r>
      <w:r w:rsidRPr="007F689D">
        <w:rPr>
          <w:rFonts w:eastAsia="Cambria"/>
          <w:w w:val="105"/>
          <w:sz w:val="22"/>
          <w:szCs w:val="22"/>
        </w:rPr>
        <w:t xml:space="preserve"> </w:t>
      </w:r>
      <w:r w:rsidRPr="0012514B">
        <w:rPr>
          <w:rFonts w:eastAsia="Cambria"/>
          <w:w w:val="105"/>
          <w:sz w:val="22"/>
          <w:szCs w:val="22"/>
        </w:rPr>
        <w:t>Employer.</w:t>
      </w:r>
    </w:p>
    <w:p w:rsidR="002957DC" w:rsidRPr="0012514B" w:rsidRDefault="007C76D0">
      <w:pPr>
        <w:widowControl w:val="0"/>
        <w:numPr>
          <w:ilvl w:val="1"/>
          <w:numId w:val="11"/>
        </w:numPr>
        <w:tabs>
          <w:tab w:val="left" w:pos="1188"/>
          <w:tab w:val="left" w:pos="1189"/>
        </w:tabs>
        <w:autoSpaceDE w:val="0"/>
        <w:autoSpaceDN w:val="0"/>
        <w:spacing w:before="69" w:line="254" w:lineRule="auto"/>
        <w:ind w:right="247"/>
        <w:jc w:val="both"/>
        <w:rPr>
          <w:rFonts w:eastAsia="Cambria"/>
          <w:sz w:val="22"/>
          <w:szCs w:val="22"/>
        </w:rPr>
      </w:pPr>
      <w:r w:rsidRPr="0012514B">
        <w:rPr>
          <w:rFonts w:eastAsia="Cambria"/>
          <w:w w:val="105"/>
          <w:sz w:val="22"/>
          <w:szCs w:val="22"/>
        </w:rPr>
        <w:t>The ASP, as and when authorized by the Employer, will intimate the</w:t>
      </w:r>
      <w:r w:rsidRPr="007F689D">
        <w:rPr>
          <w:rFonts w:eastAsia="Cambria"/>
          <w:w w:val="105"/>
          <w:sz w:val="22"/>
          <w:szCs w:val="22"/>
        </w:rPr>
        <w:t xml:space="preserve"> bidders, regarding details of electronic platform, procedure/ modality </w:t>
      </w:r>
      <w:r w:rsidR="002B02CB" w:rsidRPr="007F689D">
        <w:rPr>
          <w:rFonts w:eastAsia="Cambria"/>
          <w:w w:val="105"/>
          <w:sz w:val="22"/>
          <w:szCs w:val="22"/>
        </w:rPr>
        <w:t xml:space="preserve">       </w:t>
      </w:r>
      <w:r w:rsidRPr="0012514B">
        <w:rPr>
          <w:rFonts w:eastAsia="Cambria"/>
          <w:w w:val="105"/>
          <w:sz w:val="22"/>
          <w:szCs w:val="22"/>
        </w:rPr>
        <w:t>of</w:t>
      </w:r>
      <w:r w:rsidRPr="007F689D">
        <w:rPr>
          <w:rFonts w:eastAsia="Cambria"/>
          <w:w w:val="105"/>
          <w:sz w:val="22"/>
          <w:szCs w:val="22"/>
        </w:rPr>
        <w:t xml:space="preserve"> </w:t>
      </w:r>
      <w:r w:rsidRPr="0012514B">
        <w:rPr>
          <w:rFonts w:eastAsia="Cambria"/>
          <w:w w:val="105"/>
          <w:sz w:val="22"/>
          <w:szCs w:val="22"/>
        </w:rPr>
        <w:t>e-RA</w:t>
      </w:r>
      <w:r w:rsidRPr="007F689D">
        <w:rPr>
          <w:rFonts w:eastAsia="Cambria"/>
          <w:w w:val="105"/>
          <w:sz w:val="22"/>
          <w:szCs w:val="22"/>
        </w:rPr>
        <w:t xml:space="preserve"> </w:t>
      </w:r>
      <w:r w:rsidRPr="0012514B">
        <w:rPr>
          <w:rFonts w:eastAsia="Cambria"/>
          <w:w w:val="105"/>
          <w:sz w:val="22"/>
          <w:szCs w:val="22"/>
        </w:rPr>
        <w:t>process</w:t>
      </w:r>
      <w:r w:rsidRPr="007F689D">
        <w:rPr>
          <w:rFonts w:eastAsia="Cambria"/>
          <w:w w:val="105"/>
          <w:sz w:val="22"/>
          <w:szCs w:val="22"/>
        </w:rPr>
        <w:t xml:space="preserve"> </w:t>
      </w:r>
      <w:r w:rsidRPr="0012514B">
        <w:rPr>
          <w:rFonts w:eastAsia="Cambria"/>
          <w:w w:val="105"/>
          <w:sz w:val="22"/>
          <w:szCs w:val="22"/>
        </w:rPr>
        <w:t>and</w:t>
      </w:r>
      <w:r w:rsidRPr="007F689D">
        <w:rPr>
          <w:rFonts w:eastAsia="Cambria"/>
          <w:w w:val="105"/>
          <w:sz w:val="22"/>
          <w:szCs w:val="22"/>
        </w:rPr>
        <w:t xml:space="preserve"> </w:t>
      </w:r>
      <w:r w:rsidRPr="0012514B">
        <w:rPr>
          <w:rFonts w:eastAsia="Cambria"/>
          <w:w w:val="105"/>
          <w:sz w:val="22"/>
          <w:szCs w:val="22"/>
        </w:rPr>
        <w:t>other</w:t>
      </w:r>
      <w:r w:rsidRPr="007F689D">
        <w:rPr>
          <w:rFonts w:eastAsia="Cambria"/>
          <w:w w:val="105"/>
          <w:sz w:val="22"/>
          <w:szCs w:val="22"/>
        </w:rPr>
        <w:t xml:space="preserve"> </w:t>
      </w:r>
      <w:r w:rsidRPr="0012514B">
        <w:rPr>
          <w:rFonts w:eastAsia="Cambria"/>
          <w:w w:val="105"/>
          <w:sz w:val="22"/>
          <w:szCs w:val="22"/>
        </w:rPr>
        <w:t>details,</w:t>
      </w:r>
      <w:r w:rsidRPr="007F689D">
        <w:rPr>
          <w:rFonts w:eastAsia="Cambria"/>
          <w:w w:val="105"/>
          <w:sz w:val="22"/>
          <w:szCs w:val="22"/>
        </w:rPr>
        <w:t xml:space="preserve"> </w:t>
      </w:r>
      <w:r w:rsidRPr="0012514B">
        <w:rPr>
          <w:rFonts w:eastAsia="Cambria"/>
          <w:w w:val="105"/>
          <w:sz w:val="22"/>
          <w:szCs w:val="22"/>
        </w:rPr>
        <w:t>prior</w:t>
      </w:r>
      <w:r w:rsidRPr="007F689D">
        <w:rPr>
          <w:rFonts w:eastAsia="Cambria"/>
          <w:w w:val="105"/>
          <w:sz w:val="22"/>
          <w:szCs w:val="22"/>
        </w:rPr>
        <w:t xml:space="preserve"> </w:t>
      </w:r>
      <w:r w:rsidRPr="0012514B">
        <w:rPr>
          <w:rFonts w:eastAsia="Cambria"/>
          <w:w w:val="105"/>
          <w:sz w:val="22"/>
          <w:szCs w:val="22"/>
        </w:rPr>
        <w:t>to</w:t>
      </w:r>
      <w:r w:rsidRPr="007F689D">
        <w:rPr>
          <w:rFonts w:eastAsia="Cambria"/>
          <w:w w:val="105"/>
          <w:sz w:val="22"/>
          <w:szCs w:val="22"/>
        </w:rPr>
        <w:t xml:space="preserve"> </w:t>
      </w:r>
      <w:r w:rsidRPr="0012514B">
        <w:rPr>
          <w:rFonts w:eastAsia="Cambria"/>
          <w:w w:val="105"/>
          <w:sz w:val="22"/>
          <w:szCs w:val="22"/>
        </w:rPr>
        <w:t>e-RA.</w:t>
      </w:r>
    </w:p>
    <w:p w:rsidR="002957DC" w:rsidRPr="0012514B" w:rsidRDefault="002957DC">
      <w:pPr>
        <w:widowControl w:val="0"/>
        <w:autoSpaceDE w:val="0"/>
        <w:autoSpaceDN w:val="0"/>
        <w:spacing w:before="5"/>
        <w:rPr>
          <w:rFonts w:eastAsia="Cambria"/>
          <w:sz w:val="22"/>
          <w:szCs w:val="22"/>
        </w:rPr>
      </w:pPr>
    </w:p>
    <w:p w:rsidR="002957DC" w:rsidRPr="007F689D" w:rsidRDefault="007C76D0">
      <w:pPr>
        <w:widowControl w:val="0"/>
        <w:numPr>
          <w:ilvl w:val="1"/>
          <w:numId w:val="11"/>
        </w:numPr>
        <w:tabs>
          <w:tab w:val="left" w:pos="1188"/>
          <w:tab w:val="left" w:pos="1189"/>
        </w:tabs>
        <w:autoSpaceDE w:val="0"/>
        <w:autoSpaceDN w:val="0"/>
        <w:spacing w:line="254" w:lineRule="auto"/>
        <w:ind w:right="243"/>
        <w:jc w:val="both"/>
        <w:rPr>
          <w:rFonts w:eastAsia="Cambria"/>
          <w:w w:val="105"/>
          <w:sz w:val="22"/>
          <w:szCs w:val="22"/>
        </w:rPr>
      </w:pPr>
      <w:r w:rsidRPr="0012514B">
        <w:rPr>
          <w:rFonts w:eastAsia="Cambria"/>
          <w:w w:val="105"/>
          <w:sz w:val="22"/>
          <w:szCs w:val="22"/>
        </w:rPr>
        <w:t>Notwithstanding above, the bidder(s) who</w:t>
      </w:r>
      <w:r w:rsidRPr="007F689D">
        <w:rPr>
          <w:rFonts w:eastAsia="Cambria"/>
          <w:w w:val="105"/>
          <w:sz w:val="22"/>
          <w:szCs w:val="22"/>
        </w:rPr>
        <w:t xml:space="preserve"> </w:t>
      </w:r>
      <w:r w:rsidRPr="0012514B">
        <w:rPr>
          <w:rFonts w:eastAsia="Cambria"/>
          <w:w w:val="105"/>
          <w:sz w:val="22"/>
          <w:szCs w:val="22"/>
        </w:rPr>
        <w:t>either do not submit</w:t>
      </w:r>
      <w:r w:rsidRPr="007F689D">
        <w:rPr>
          <w:rFonts w:eastAsia="Cambria"/>
          <w:w w:val="105"/>
          <w:sz w:val="22"/>
          <w:szCs w:val="22"/>
        </w:rPr>
        <w:t xml:space="preserve"> </w:t>
      </w:r>
      <w:r w:rsidR="00AE25D8" w:rsidRPr="0012514B">
        <w:rPr>
          <w:rFonts w:eastAsia="Cambria"/>
          <w:w w:val="105"/>
          <w:sz w:val="22"/>
          <w:szCs w:val="22"/>
        </w:rPr>
        <w:t xml:space="preserve">the </w:t>
      </w:r>
      <w:r w:rsidR="00AE25D8" w:rsidRPr="00AE25D8">
        <w:rPr>
          <w:rFonts w:eastAsia="Cambria"/>
          <w:w w:val="105"/>
          <w:sz w:val="22"/>
          <w:szCs w:val="22"/>
        </w:rPr>
        <w:t>requisite</w:t>
      </w:r>
      <w:r w:rsidRPr="00AE25D8">
        <w:rPr>
          <w:rFonts w:eastAsia="Cambria"/>
          <w:w w:val="105"/>
          <w:sz w:val="22"/>
          <w:szCs w:val="22"/>
        </w:rPr>
        <w:t xml:space="preserve"> </w:t>
      </w:r>
      <w:r w:rsidRPr="0012514B">
        <w:rPr>
          <w:rFonts w:eastAsia="Cambria"/>
          <w:w w:val="105"/>
          <w:sz w:val="22"/>
          <w:szCs w:val="22"/>
        </w:rPr>
        <w:t>compliances</w:t>
      </w:r>
      <w:r w:rsidRPr="00AE25D8">
        <w:rPr>
          <w:rFonts w:eastAsia="Cambria"/>
          <w:w w:val="105"/>
          <w:sz w:val="22"/>
          <w:szCs w:val="22"/>
        </w:rPr>
        <w:t xml:space="preserve"> </w:t>
      </w:r>
      <w:r w:rsidRPr="0012514B">
        <w:rPr>
          <w:rFonts w:eastAsia="Cambria"/>
          <w:w w:val="105"/>
          <w:sz w:val="22"/>
          <w:szCs w:val="22"/>
        </w:rPr>
        <w:t>for</w:t>
      </w:r>
      <w:r w:rsidRPr="00AE25D8">
        <w:rPr>
          <w:rFonts w:eastAsia="Cambria"/>
          <w:w w:val="105"/>
          <w:sz w:val="22"/>
          <w:szCs w:val="22"/>
        </w:rPr>
        <w:t xml:space="preserve"> </w:t>
      </w:r>
      <w:r w:rsidRPr="0012514B">
        <w:rPr>
          <w:rFonts w:eastAsia="Cambria"/>
          <w:w w:val="105"/>
          <w:sz w:val="22"/>
          <w:szCs w:val="22"/>
        </w:rPr>
        <w:t>e-RA</w:t>
      </w:r>
      <w:r w:rsidRPr="007F689D">
        <w:rPr>
          <w:rFonts w:eastAsia="Cambria"/>
          <w:w w:val="105"/>
          <w:sz w:val="22"/>
          <w:szCs w:val="22"/>
        </w:rPr>
        <w:t xml:space="preserve"> </w:t>
      </w:r>
      <w:r w:rsidRPr="0012514B">
        <w:rPr>
          <w:rFonts w:eastAsia="Cambria"/>
          <w:w w:val="105"/>
          <w:sz w:val="22"/>
          <w:szCs w:val="22"/>
        </w:rPr>
        <w:t>do</w:t>
      </w:r>
      <w:r w:rsidRPr="007F689D">
        <w:rPr>
          <w:rFonts w:eastAsia="Cambria"/>
          <w:w w:val="105"/>
          <w:sz w:val="22"/>
          <w:szCs w:val="22"/>
        </w:rPr>
        <w:t xml:space="preserve"> </w:t>
      </w:r>
      <w:r w:rsidRPr="0012514B">
        <w:rPr>
          <w:rFonts w:eastAsia="Cambria"/>
          <w:w w:val="105"/>
          <w:sz w:val="22"/>
          <w:szCs w:val="22"/>
        </w:rPr>
        <w:t>not</w:t>
      </w:r>
      <w:r w:rsidRPr="007F689D">
        <w:rPr>
          <w:rFonts w:eastAsia="Cambria"/>
          <w:w w:val="105"/>
          <w:sz w:val="22"/>
          <w:szCs w:val="22"/>
        </w:rPr>
        <w:t xml:space="preserve"> </w:t>
      </w:r>
      <w:r w:rsidRPr="0012514B">
        <w:rPr>
          <w:rFonts w:eastAsia="Cambria"/>
          <w:w w:val="105"/>
          <w:sz w:val="22"/>
          <w:szCs w:val="22"/>
        </w:rPr>
        <w:t>participate</w:t>
      </w:r>
      <w:r w:rsidRPr="007F689D">
        <w:rPr>
          <w:rFonts w:eastAsia="Cambria"/>
          <w:w w:val="105"/>
          <w:sz w:val="22"/>
          <w:szCs w:val="22"/>
        </w:rPr>
        <w:t xml:space="preserve"> </w:t>
      </w:r>
      <w:r w:rsidRPr="0012514B">
        <w:rPr>
          <w:rFonts w:eastAsia="Cambria"/>
          <w:w w:val="105"/>
          <w:sz w:val="22"/>
          <w:szCs w:val="22"/>
        </w:rPr>
        <w:t>in</w:t>
      </w:r>
      <w:r w:rsidRPr="007F689D">
        <w:rPr>
          <w:rFonts w:eastAsia="Cambria"/>
          <w:w w:val="105"/>
          <w:sz w:val="22"/>
          <w:szCs w:val="22"/>
        </w:rPr>
        <w:t xml:space="preserve"> </w:t>
      </w:r>
      <w:r w:rsidRPr="0012514B">
        <w:rPr>
          <w:rFonts w:eastAsia="Cambria"/>
          <w:w w:val="105"/>
          <w:sz w:val="22"/>
          <w:szCs w:val="22"/>
        </w:rPr>
        <w:t>e-RA,</w:t>
      </w:r>
      <w:r w:rsidRPr="007F689D">
        <w:rPr>
          <w:rFonts w:eastAsia="Cambria"/>
          <w:w w:val="105"/>
          <w:sz w:val="22"/>
          <w:szCs w:val="22"/>
        </w:rPr>
        <w:t xml:space="preserve"> </w:t>
      </w:r>
      <w:r w:rsidRPr="0012514B">
        <w:rPr>
          <w:rFonts w:eastAsia="Cambria"/>
          <w:w w:val="105"/>
          <w:sz w:val="22"/>
          <w:szCs w:val="22"/>
        </w:rPr>
        <w:t>their</w:t>
      </w:r>
      <w:r w:rsidRPr="007F689D">
        <w:rPr>
          <w:rFonts w:eastAsia="Cambria"/>
          <w:w w:val="105"/>
          <w:sz w:val="22"/>
          <w:szCs w:val="22"/>
        </w:rPr>
        <w:t xml:space="preserve"> </w:t>
      </w:r>
      <w:r w:rsidRPr="0012514B">
        <w:rPr>
          <w:rFonts w:eastAsia="Cambria"/>
          <w:w w:val="105"/>
          <w:sz w:val="22"/>
          <w:szCs w:val="22"/>
        </w:rPr>
        <w:t>original</w:t>
      </w:r>
      <w:r w:rsidRPr="007F689D">
        <w:rPr>
          <w:rFonts w:eastAsia="Cambria"/>
          <w:w w:val="105"/>
          <w:sz w:val="22"/>
          <w:szCs w:val="22"/>
        </w:rPr>
        <w:t xml:space="preserve"> </w:t>
      </w:r>
      <w:r w:rsidRPr="0012514B">
        <w:rPr>
          <w:rFonts w:eastAsia="Cambria"/>
          <w:w w:val="105"/>
          <w:sz w:val="22"/>
          <w:szCs w:val="22"/>
        </w:rPr>
        <w:t>price</w:t>
      </w:r>
      <w:r w:rsidRPr="007F689D">
        <w:rPr>
          <w:rFonts w:eastAsia="Cambria"/>
          <w:w w:val="105"/>
          <w:sz w:val="22"/>
          <w:szCs w:val="22"/>
        </w:rPr>
        <w:t xml:space="preserve"> </w:t>
      </w:r>
      <w:r w:rsidRPr="0012514B">
        <w:rPr>
          <w:rFonts w:eastAsia="Cambria"/>
          <w:w w:val="105"/>
          <w:sz w:val="22"/>
          <w:szCs w:val="22"/>
        </w:rPr>
        <w:t>bid</w:t>
      </w:r>
      <w:r w:rsidRPr="007F689D">
        <w:rPr>
          <w:rFonts w:eastAsia="Cambria"/>
          <w:w w:val="105"/>
          <w:sz w:val="22"/>
          <w:szCs w:val="22"/>
        </w:rPr>
        <w:t xml:space="preserve"> </w:t>
      </w:r>
      <w:r w:rsidRPr="0012514B">
        <w:rPr>
          <w:rFonts w:eastAsia="Cambria"/>
          <w:w w:val="105"/>
          <w:sz w:val="22"/>
          <w:szCs w:val="22"/>
        </w:rPr>
        <w:t>as</w:t>
      </w:r>
      <w:r w:rsidRPr="007F689D">
        <w:rPr>
          <w:rFonts w:eastAsia="Cambria"/>
          <w:w w:val="105"/>
          <w:sz w:val="22"/>
          <w:szCs w:val="22"/>
        </w:rPr>
        <w:t xml:space="preserve"> </w:t>
      </w:r>
      <w:r w:rsidRPr="0012514B">
        <w:rPr>
          <w:rFonts w:eastAsia="Cambria"/>
          <w:w w:val="105"/>
          <w:sz w:val="22"/>
          <w:szCs w:val="22"/>
        </w:rPr>
        <w:t>opened,</w:t>
      </w:r>
      <w:r w:rsidRPr="007F689D">
        <w:rPr>
          <w:rFonts w:eastAsia="Cambria"/>
          <w:w w:val="105"/>
          <w:sz w:val="22"/>
          <w:szCs w:val="22"/>
        </w:rPr>
        <w:t xml:space="preserve"> </w:t>
      </w:r>
      <w:r w:rsidRPr="0012514B">
        <w:rPr>
          <w:rFonts w:eastAsia="Cambria"/>
          <w:w w:val="105"/>
          <w:sz w:val="22"/>
          <w:szCs w:val="22"/>
        </w:rPr>
        <w:t>if</w:t>
      </w:r>
      <w:r w:rsidRPr="007F689D">
        <w:rPr>
          <w:rFonts w:eastAsia="Cambria"/>
          <w:w w:val="105"/>
          <w:sz w:val="22"/>
          <w:szCs w:val="22"/>
        </w:rPr>
        <w:t xml:space="preserve"> </w:t>
      </w:r>
      <w:r w:rsidRPr="0012514B">
        <w:rPr>
          <w:rFonts w:eastAsia="Cambria"/>
          <w:w w:val="105"/>
          <w:sz w:val="22"/>
          <w:szCs w:val="22"/>
        </w:rPr>
        <w:t>valid,</w:t>
      </w:r>
      <w:r w:rsidRPr="007F689D">
        <w:rPr>
          <w:rFonts w:eastAsia="Cambria"/>
          <w:w w:val="105"/>
          <w:sz w:val="22"/>
          <w:szCs w:val="22"/>
        </w:rPr>
        <w:t xml:space="preserve"> </w:t>
      </w:r>
      <w:r w:rsidRPr="0012514B">
        <w:rPr>
          <w:rFonts w:eastAsia="Cambria"/>
          <w:w w:val="105"/>
          <w:sz w:val="22"/>
          <w:szCs w:val="22"/>
        </w:rPr>
        <w:t>shall</w:t>
      </w:r>
      <w:r w:rsidRPr="007F689D">
        <w:rPr>
          <w:rFonts w:eastAsia="Cambria"/>
          <w:w w:val="105"/>
          <w:sz w:val="22"/>
          <w:szCs w:val="22"/>
        </w:rPr>
        <w:t xml:space="preserve"> </w:t>
      </w:r>
      <w:r w:rsidRPr="0012514B">
        <w:rPr>
          <w:rFonts w:eastAsia="Cambria"/>
          <w:w w:val="105"/>
          <w:sz w:val="22"/>
          <w:szCs w:val="22"/>
        </w:rPr>
        <w:t>be</w:t>
      </w:r>
      <w:r w:rsidRPr="007F689D">
        <w:rPr>
          <w:rFonts w:eastAsia="Cambria"/>
          <w:w w:val="105"/>
          <w:sz w:val="22"/>
          <w:szCs w:val="22"/>
        </w:rPr>
        <w:t xml:space="preserve"> </w:t>
      </w:r>
      <w:r w:rsidRPr="0012514B">
        <w:rPr>
          <w:rFonts w:eastAsia="Cambria"/>
          <w:w w:val="105"/>
          <w:sz w:val="22"/>
          <w:szCs w:val="22"/>
        </w:rPr>
        <w:lastRenderedPageBreak/>
        <w:t>considered</w:t>
      </w:r>
      <w:r w:rsidRPr="007F689D">
        <w:rPr>
          <w:rFonts w:eastAsia="Cambria"/>
          <w:w w:val="105"/>
          <w:sz w:val="22"/>
          <w:szCs w:val="22"/>
        </w:rPr>
        <w:t xml:space="preserve"> </w:t>
      </w:r>
      <w:r w:rsidRPr="0012514B">
        <w:rPr>
          <w:rFonts w:eastAsia="Cambria"/>
          <w:w w:val="105"/>
          <w:sz w:val="22"/>
          <w:szCs w:val="22"/>
        </w:rPr>
        <w:t>for</w:t>
      </w:r>
      <w:r w:rsidRPr="007F689D">
        <w:rPr>
          <w:rFonts w:eastAsia="Cambria"/>
          <w:w w:val="105"/>
          <w:sz w:val="22"/>
          <w:szCs w:val="22"/>
        </w:rPr>
        <w:t xml:space="preserve"> </w:t>
      </w:r>
      <w:r w:rsidRPr="0012514B">
        <w:rPr>
          <w:rFonts w:eastAsia="Cambria"/>
          <w:w w:val="105"/>
          <w:sz w:val="22"/>
          <w:szCs w:val="22"/>
        </w:rPr>
        <w:t>evaluation.</w:t>
      </w:r>
    </w:p>
    <w:p w:rsidR="002957DC" w:rsidRPr="0012514B" w:rsidRDefault="002957DC">
      <w:pPr>
        <w:widowControl w:val="0"/>
        <w:autoSpaceDE w:val="0"/>
        <w:autoSpaceDN w:val="0"/>
        <w:spacing w:before="4"/>
        <w:rPr>
          <w:rFonts w:eastAsia="Cambria"/>
          <w:sz w:val="22"/>
          <w:szCs w:val="22"/>
        </w:rPr>
      </w:pPr>
    </w:p>
    <w:p w:rsidR="002957DC" w:rsidRPr="007F689D" w:rsidRDefault="007C76D0">
      <w:pPr>
        <w:widowControl w:val="0"/>
        <w:numPr>
          <w:ilvl w:val="1"/>
          <w:numId w:val="11"/>
        </w:numPr>
        <w:tabs>
          <w:tab w:val="left" w:pos="1188"/>
          <w:tab w:val="left" w:pos="1189"/>
        </w:tabs>
        <w:autoSpaceDE w:val="0"/>
        <w:autoSpaceDN w:val="0"/>
        <w:ind w:hanging="1081"/>
        <w:jc w:val="both"/>
        <w:rPr>
          <w:rFonts w:eastAsia="Cambria"/>
          <w:w w:val="105"/>
          <w:sz w:val="22"/>
          <w:szCs w:val="22"/>
        </w:rPr>
      </w:pPr>
      <w:r w:rsidRPr="0012514B">
        <w:rPr>
          <w:rFonts w:eastAsia="Cambria"/>
          <w:w w:val="105"/>
          <w:sz w:val="22"/>
          <w:szCs w:val="22"/>
        </w:rPr>
        <w:t>The</w:t>
      </w:r>
      <w:r w:rsidRPr="0012514B">
        <w:rPr>
          <w:rFonts w:eastAsia="Cambria"/>
          <w:spacing w:val="-6"/>
          <w:w w:val="105"/>
          <w:sz w:val="22"/>
          <w:szCs w:val="22"/>
        </w:rPr>
        <w:t xml:space="preserve"> </w:t>
      </w:r>
      <w:r w:rsidRPr="0012514B">
        <w:rPr>
          <w:rFonts w:eastAsia="Cambria"/>
          <w:w w:val="105"/>
          <w:sz w:val="22"/>
          <w:szCs w:val="22"/>
        </w:rPr>
        <w:t>Employer</w:t>
      </w:r>
      <w:r w:rsidRPr="007F689D">
        <w:rPr>
          <w:rFonts w:eastAsia="Cambria"/>
          <w:w w:val="105"/>
          <w:sz w:val="22"/>
          <w:szCs w:val="22"/>
        </w:rPr>
        <w:t xml:space="preserve"> </w:t>
      </w:r>
      <w:r w:rsidRPr="0012514B">
        <w:rPr>
          <w:rFonts w:eastAsia="Cambria"/>
          <w:w w:val="105"/>
          <w:sz w:val="22"/>
          <w:szCs w:val="22"/>
        </w:rPr>
        <w:t>shall</w:t>
      </w:r>
      <w:r w:rsidRPr="007F689D">
        <w:rPr>
          <w:rFonts w:eastAsia="Cambria"/>
          <w:w w:val="105"/>
          <w:sz w:val="22"/>
          <w:szCs w:val="22"/>
        </w:rPr>
        <w:t xml:space="preserve"> </w:t>
      </w:r>
      <w:r w:rsidRPr="0012514B">
        <w:rPr>
          <w:rFonts w:eastAsia="Cambria"/>
          <w:w w:val="105"/>
          <w:sz w:val="22"/>
          <w:szCs w:val="22"/>
        </w:rPr>
        <w:t>be</w:t>
      </w:r>
      <w:r w:rsidRPr="007F689D">
        <w:rPr>
          <w:rFonts w:eastAsia="Cambria"/>
          <w:w w:val="105"/>
          <w:sz w:val="22"/>
          <w:szCs w:val="22"/>
        </w:rPr>
        <w:t xml:space="preserve"> </w:t>
      </w:r>
      <w:r w:rsidRPr="0012514B">
        <w:rPr>
          <w:rFonts w:eastAsia="Cambria"/>
          <w:w w:val="105"/>
          <w:sz w:val="22"/>
          <w:szCs w:val="22"/>
        </w:rPr>
        <w:t>the</w:t>
      </w:r>
      <w:r w:rsidRPr="007F689D">
        <w:rPr>
          <w:rFonts w:eastAsia="Cambria"/>
          <w:w w:val="105"/>
          <w:sz w:val="22"/>
          <w:szCs w:val="22"/>
        </w:rPr>
        <w:t xml:space="preserve"> </w:t>
      </w:r>
      <w:r w:rsidRPr="0012514B">
        <w:rPr>
          <w:rFonts w:eastAsia="Cambria"/>
          <w:w w:val="105"/>
          <w:sz w:val="22"/>
          <w:szCs w:val="22"/>
        </w:rPr>
        <w:t>sole</w:t>
      </w:r>
      <w:r w:rsidRPr="007F689D">
        <w:rPr>
          <w:rFonts w:eastAsia="Cambria"/>
          <w:w w:val="105"/>
          <w:sz w:val="22"/>
          <w:szCs w:val="22"/>
        </w:rPr>
        <w:t xml:space="preserve"> </w:t>
      </w:r>
      <w:r w:rsidRPr="0012514B">
        <w:rPr>
          <w:rFonts w:eastAsia="Cambria"/>
          <w:w w:val="105"/>
          <w:sz w:val="22"/>
          <w:szCs w:val="22"/>
        </w:rPr>
        <w:t>judge</w:t>
      </w:r>
      <w:r w:rsidRPr="007F689D">
        <w:rPr>
          <w:rFonts w:eastAsia="Cambria"/>
          <w:w w:val="105"/>
          <w:sz w:val="22"/>
          <w:szCs w:val="22"/>
        </w:rPr>
        <w:t xml:space="preserve"> </w:t>
      </w:r>
      <w:r w:rsidRPr="0012514B">
        <w:rPr>
          <w:rFonts w:eastAsia="Cambria"/>
          <w:w w:val="105"/>
          <w:sz w:val="22"/>
          <w:szCs w:val="22"/>
        </w:rPr>
        <w:t>in</w:t>
      </w:r>
      <w:r w:rsidRPr="007F689D">
        <w:rPr>
          <w:rFonts w:eastAsia="Cambria"/>
          <w:w w:val="105"/>
          <w:sz w:val="22"/>
          <w:szCs w:val="22"/>
        </w:rPr>
        <w:t xml:space="preserve"> </w:t>
      </w:r>
      <w:r w:rsidRPr="0012514B">
        <w:rPr>
          <w:rFonts w:eastAsia="Cambria"/>
          <w:w w:val="105"/>
          <w:sz w:val="22"/>
          <w:szCs w:val="22"/>
        </w:rPr>
        <w:t>this</w:t>
      </w:r>
      <w:r w:rsidRPr="007F689D">
        <w:rPr>
          <w:rFonts w:eastAsia="Cambria"/>
          <w:w w:val="105"/>
          <w:sz w:val="22"/>
          <w:szCs w:val="22"/>
        </w:rPr>
        <w:t xml:space="preserve"> </w:t>
      </w:r>
      <w:r w:rsidRPr="0012514B">
        <w:rPr>
          <w:rFonts w:eastAsia="Cambria"/>
          <w:w w:val="105"/>
          <w:sz w:val="22"/>
          <w:szCs w:val="22"/>
        </w:rPr>
        <w:t>regard.</w:t>
      </w:r>
    </w:p>
    <w:p w:rsidR="002957DC" w:rsidRPr="0012514B" w:rsidRDefault="002957DC">
      <w:pPr>
        <w:widowControl w:val="0"/>
        <w:autoSpaceDE w:val="0"/>
        <w:autoSpaceDN w:val="0"/>
        <w:spacing w:before="9"/>
        <w:rPr>
          <w:rFonts w:eastAsia="Cambria"/>
          <w:sz w:val="22"/>
          <w:szCs w:val="22"/>
        </w:rPr>
      </w:pPr>
    </w:p>
    <w:p w:rsidR="002957DC" w:rsidRPr="0012514B" w:rsidRDefault="007C76D0">
      <w:pPr>
        <w:widowControl w:val="0"/>
        <w:numPr>
          <w:ilvl w:val="0"/>
          <w:numId w:val="11"/>
        </w:numPr>
        <w:tabs>
          <w:tab w:val="left" w:pos="1188"/>
          <w:tab w:val="left" w:pos="1189"/>
        </w:tabs>
        <w:autoSpaceDE w:val="0"/>
        <w:autoSpaceDN w:val="0"/>
        <w:ind w:hanging="1081"/>
        <w:outlineLvl w:val="0"/>
        <w:rPr>
          <w:rFonts w:eastAsia="Palatino Linotype"/>
          <w:b/>
          <w:bCs/>
          <w:sz w:val="22"/>
          <w:szCs w:val="22"/>
        </w:rPr>
      </w:pPr>
      <w:bookmarkStart w:id="50" w:name="_Toc132464595"/>
      <w:r w:rsidRPr="0012514B">
        <w:rPr>
          <w:rFonts w:eastAsia="Palatino Linotype"/>
          <w:b/>
          <w:bCs/>
          <w:sz w:val="22"/>
          <w:szCs w:val="22"/>
        </w:rPr>
        <w:t>Confidentiality</w:t>
      </w:r>
      <w:r w:rsidRPr="0012514B">
        <w:rPr>
          <w:rFonts w:eastAsia="Palatino Linotype"/>
          <w:b/>
          <w:bCs/>
          <w:spacing w:val="-4"/>
          <w:sz w:val="22"/>
          <w:szCs w:val="22"/>
        </w:rPr>
        <w:t xml:space="preserve"> </w:t>
      </w:r>
      <w:r w:rsidRPr="0012514B">
        <w:rPr>
          <w:rFonts w:eastAsia="Palatino Linotype"/>
          <w:b/>
          <w:bCs/>
          <w:sz w:val="22"/>
          <w:szCs w:val="22"/>
        </w:rPr>
        <w:t>and</w:t>
      </w:r>
      <w:r w:rsidRPr="0012514B">
        <w:rPr>
          <w:rFonts w:eastAsia="Palatino Linotype"/>
          <w:b/>
          <w:bCs/>
          <w:spacing w:val="-2"/>
          <w:sz w:val="22"/>
          <w:szCs w:val="22"/>
        </w:rPr>
        <w:t xml:space="preserve"> </w:t>
      </w:r>
      <w:r w:rsidRPr="0012514B">
        <w:rPr>
          <w:rFonts w:eastAsia="Palatino Linotype"/>
          <w:b/>
          <w:bCs/>
          <w:sz w:val="22"/>
          <w:szCs w:val="22"/>
        </w:rPr>
        <w:t>Contacting</w:t>
      </w:r>
      <w:r w:rsidRPr="0012514B">
        <w:rPr>
          <w:rFonts w:eastAsia="Palatino Linotype"/>
          <w:b/>
          <w:bCs/>
          <w:spacing w:val="-4"/>
          <w:sz w:val="22"/>
          <w:szCs w:val="22"/>
        </w:rPr>
        <w:t xml:space="preserve"> </w:t>
      </w:r>
      <w:r w:rsidRPr="0012514B">
        <w:rPr>
          <w:rFonts w:eastAsia="Palatino Linotype"/>
          <w:b/>
          <w:bCs/>
          <w:sz w:val="22"/>
          <w:szCs w:val="22"/>
        </w:rPr>
        <w:t>the</w:t>
      </w:r>
      <w:r w:rsidRPr="0012514B">
        <w:rPr>
          <w:rFonts w:eastAsia="Palatino Linotype"/>
          <w:b/>
          <w:bCs/>
          <w:spacing w:val="-3"/>
          <w:sz w:val="22"/>
          <w:szCs w:val="22"/>
        </w:rPr>
        <w:t xml:space="preserve"> </w:t>
      </w:r>
      <w:r w:rsidRPr="0012514B">
        <w:rPr>
          <w:rFonts w:eastAsia="Palatino Linotype"/>
          <w:b/>
          <w:bCs/>
          <w:sz w:val="22"/>
          <w:szCs w:val="22"/>
        </w:rPr>
        <w:t>Employer</w:t>
      </w:r>
      <w:bookmarkEnd w:id="50"/>
    </w:p>
    <w:p w:rsidR="002957DC" w:rsidRPr="0012514B" w:rsidRDefault="002957DC">
      <w:pPr>
        <w:widowControl w:val="0"/>
        <w:autoSpaceDE w:val="0"/>
        <w:autoSpaceDN w:val="0"/>
        <w:spacing w:before="7"/>
        <w:rPr>
          <w:rFonts w:eastAsia="Cambria"/>
          <w:b/>
          <w:sz w:val="22"/>
          <w:szCs w:val="22"/>
        </w:rPr>
      </w:pPr>
    </w:p>
    <w:p w:rsidR="002957DC" w:rsidRPr="007F689D" w:rsidRDefault="007C76D0">
      <w:pPr>
        <w:widowControl w:val="0"/>
        <w:numPr>
          <w:ilvl w:val="1"/>
          <w:numId w:val="11"/>
        </w:numPr>
        <w:tabs>
          <w:tab w:val="left" w:pos="1188"/>
          <w:tab w:val="left" w:pos="1189"/>
        </w:tabs>
        <w:autoSpaceDE w:val="0"/>
        <w:autoSpaceDN w:val="0"/>
        <w:spacing w:line="254" w:lineRule="auto"/>
        <w:ind w:right="247"/>
        <w:jc w:val="both"/>
        <w:rPr>
          <w:rFonts w:eastAsia="Cambria"/>
          <w:w w:val="105"/>
          <w:sz w:val="22"/>
          <w:szCs w:val="22"/>
        </w:rPr>
      </w:pPr>
      <w:r w:rsidRPr="0012514B">
        <w:rPr>
          <w:rFonts w:eastAsia="Cambria"/>
          <w:w w:val="105"/>
          <w:sz w:val="22"/>
          <w:szCs w:val="22"/>
        </w:rPr>
        <w:t>After</w:t>
      </w:r>
      <w:r w:rsidRPr="007F689D">
        <w:rPr>
          <w:rFonts w:eastAsia="Cambria"/>
          <w:w w:val="105"/>
          <w:sz w:val="22"/>
          <w:szCs w:val="22"/>
        </w:rPr>
        <w:t xml:space="preserve"> </w:t>
      </w:r>
      <w:r w:rsidRPr="0012514B">
        <w:rPr>
          <w:rFonts w:eastAsia="Cambria"/>
          <w:w w:val="105"/>
          <w:sz w:val="22"/>
          <w:szCs w:val="22"/>
        </w:rPr>
        <w:t>the</w:t>
      </w:r>
      <w:r w:rsidRPr="007F689D">
        <w:rPr>
          <w:rFonts w:eastAsia="Cambria"/>
          <w:w w:val="105"/>
          <w:sz w:val="22"/>
          <w:szCs w:val="22"/>
        </w:rPr>
        <w:t xml:space="preserve"> </w:t>
      </w:r>
      <w:r w:rsidRPr="0012514B">
        <w:rPr>
          <w:rFonts w:eastAsia="Cambria"/>
          <w:w w:val="105"/>
          <w:sz w:val="22"/>
          <w:szCs w:val="22"/>
        </w:rPr>
        <w:t>public</w:t>
      </w:r>
      <w:r w:rsidRPr="007F689D">
        <w:rPr>
          <w:rFonts w:eastAsia="Cambria"/>
          <w:w w:val="105"/>
          <w:sz w:val="22"/>
          <w:szCs w:val="22"/>
        </w:rPr>
        <w:t xml:space="preserve"> </w:t>
      </w:r>
      <w:r w:rsidRPr="0012514B">
        <w:rPr>
          <w:rFonts w:eastAsia="Cambria"/>
          <w:w w:val="105"/>
          <w:sz w:val="22"/>
          <w:szCs w:val="22"/>
        </w:rPr>
        <w:t>opening</w:t>
      </w:r>
      <w:r w:rsidRPr="007F689D">
        <w:rPr>
          <w:rFonts w:eastAsia="Cambria"/>
          <w:w w:val="105"/>
          <w:sz w:val="22"/>
          <w:szCs w:val="22"/>
        </w:rPr>
        <w:t xml:space="preserve"> </w:t>
      </w:r>
      <w:r w:rsidRPr="0012514B">
        <w:rPr>
          <w:rFonts w:eastAsia="Cambria"/>
          <w:w w:val="105"/>
          <w:sz w:val="22"/>
          <w:szCs w:val="22"/>
        </w:rPr>
        <w:t>of</w:t>
      </w:r>
      <w:r w:rsidRPr="007F689D">
        <w:rPr>
          <w:rFonts w:eastAsia="Cambria"/>
          <w:w w:val="105"/>
          <w:sz w:val="22"/>
          <w:szCs w:val="22"/>
        </w:rPr>
        <w:t xml:space="preserve"> </w:t>
      </w:r>
      <w:r w:rsidRPr="0012514B">
        <w:rPr>
          <w:rFonts w:eastAsia="Cambria"/>
          <w:w w:val="105"/>
          <w:sz w:val="22"/>
          <w:szCs w:val="22"/>
        </w:rPr>
        <w:t>bids,</w:t>
      </w:r>
      <w:r w:rsidRPr="007F689D">
        <w:rPr>
          <w:rFonts w:eastAsia="Cambria"/>
          <w:w w:val="105"/>
          <w:sz w:val="22"/>
          <w:szCs w:val="22"/>
        </w:rPr>
        <w:t xml:space="preserve"> </w:t>
      </w:r>
      <w:r w:rsidRPr="0012514B">
        <w:rPr>
          <w:rFonts w:eastAsia="Cambria"/>
          <w:w w:val="105"/>
          <w:sz w:val="22"/>
          <w:szCs w:val="22"/>
        </w:rPr>
        <w:t>information</w:t>
      </w:r>
      <w:r w:rsidRPr="007F689D">
        <w:rPr>
          <w:rFonts w:eastAsia="Cambria"/>
          <w:w w:val="105"/>
          <w:sz w:val="22"/>
          <w:szCs w:val="22"/>
        </w:rPr>
        <w:t xml:space="preserve"> </w:t>
      </w:r>
      <w:r w:rsidRPr="0012514B">
        <w:rPr>
          <w:rFonts w:eastAsia="Cambria"/>
          <w:w w:val="105"/>
          <w:sz w:val="22"/>
          <w:szCs w:val="22"/>
        </w:rPr>
        <w:t>relating</w:t>
      </w:r>
      <w:r w:rsidRPr="007F689D">
        <w:rPr>
          <w:rFonts w:eastAsia="Cambria"/>
          <w:w w:val="105"/>
          <w:sz w:val="22"/>
          <w:szCs w:val="22"/>
        </w:rPr>
        <w:t xml:space="preserve"> </w:t>
      </w:r>
      <w:r w:rsidRPr="0012514B">
        <w:rPr>
          <w:rFonts w:eastAsia="Cambria"/>
          <w:w w:val="105"/>
          <w:sz w:val="22"/>
          <w:szCs w:val="22"/>
        </w:rPr>
        <w:t>to</w:t>
      </w:r>
      <w:r w:rsidRPr="007F689D">
        <w:rPr>
          <w:rFonts w:eastAsia="Cambria"/>
          <w:w w:val="105"/>
          <w:sz w:val="22"/>
          <w:szCs w:val="22"/>
        </w:rPr>
        <w:t xml:space="preserve"> </w:t>
      </w:r>
      <w:r w:rsidRPr="0012514B">
        <w:rPr>
          <w:rFonts w:eastAsia="Cambria"/>
          <w:w w:val="105"/>
          <w:sz w:val="22"/>
          <w:szCs w:val="22"/>
        </w:rPr>
        <w:t>the</w:t>
      </w:r>
      <w:r w:rsidR="002B02CB" w:rsidRPr="0012514B">
        <w:rPr>
          <w:rFonts w:eastAsia="Cambria"/>
          <w:w w:val="105"/>
          <w:sz w:val="22"/>
          <w:szCs w:val="22"/>
        </w:rPr>
        <w:t xml:space="preserve">  </w:t>
      </w:r>
      <w:r w:rsidRPr="007F689D">
        <w:rPr>
          <w:rFonts w:eastAsia="Cambria"/>
          <w:w w:val="105"/>
          <w:sz w:val="22"/>
          <w:szCs w:val="22"/>
        </w:rPr>
        <w:t xml:space="preserve"> </w:t>
      </w:r>
      <w:r w:rsidRPr="0012514B">
        <w:rPr>
          <w:rFonts w:eastAsia="Cambria"/>
          <w:w w:val="105"/>
          <w:sz w:val="22"/>
          <w:szCs w:val="22"/>
        </w:rPr>
        <w:t>examination,</w:t>
      </w:r>
      <w:r w:rsidRPr="007F689D">
        <w:rPr>
          <w:rFonts w:eastAsia="Cambria"/>
          <w:w w:val="105"/>
          <w:sz w:val="22"/>
          <w:szCs w:val="22"/>
        </w:rPr>
        <w:t xml:space="preserve"> </w:t>
      </w:r>
      <w:r w:rsidRPr="0012514B">
        <w:rPr>
          <w:rFonts w:eastAsia="Cambria"/>
          <w:w w:val="105"/>
          <w:sz w:val="22"/>
          <w:szCs w:val="22"/>
        </w:rPr>
        <w:t>clarification,</w:t>
      </w:r>
      <w:r w:rsidRPr="007F689D">
        <w:rPr>
          <w:rFonts w:eastAsia="Cambria"/>
          <w:w w:val="105"/>
          <w:sz w:val="22"/>
          <w:szCs w:val="22"/>
        </w:rPr>
        <w:t xml:space="preserve"> </w:t>
      </w:r>
      <w:r w:rsidRPr="0012514B">
        <w:rPr>
          <w:rFonts w:eastAsia="Cambria"/>
          <w:w w:val="105"/>
          <w:sz w:val="22"/>
          <w:szCs w:val="22"/>
        </w:rPr>
        <w:t>and</w:t>
      </w:r>
      <w:r w:rsidRPr="007F689D">
        <w:rPr>
          <w:rFonts w:eastAsia="Cambria"/>
          <w:w w:val="105"/>
          <w:sz w:val="22"/>
          <w:szCs w:val="22"/>
        </w:rPr>
        <w:t xml:space="preserve"> </w:t>
      </w:r>
      <w:r w:rsidRPr="0012514B">
        <w:rPr>
          <w:rFonts w:eastAsia="Cambria"/>
          <w:w w:val="105"/>
          <w:sz w:val="22"/>
          <w:szCs w:val="22"/>
        </w:rPr>
        <w:t>evaluation</w:t>
      </w:r>
      <w:r w:rsidRPr="007F689D">
        <w:rPr>
          <w:rFonts w:eastAsia="Cambria"/>
          <w:w w:val="105"/>
          <w:sz w:val="22"/>
          <w:szCs w:val="22"/>
        </w:rPr>
        <w:t xml:space="preserve"> </w:t>
      </w:r>
      <w:r w:rsidRPr="0012514B">
        <w:rPr>
          <w:rFonts w:eastAsia="Cambria"/>
          <w:w w:val="105"/>
          <w:sz w:val="22"/>
          <w:szCs w:val="22"/>
        </w:rPr>
        <w:t>of</w:t>
      </w:r>
      <w:r w:rsidRPr="007F689D">
        <w:rPr>
          <w:rFonts w:eastAsia="Cambria"/>
          <w:w w:val="105"/>
          <w:sz w:val="22"/>
          <w:szCs w:val="22"/>
        </w:rPr>
        <w:t xml:space="preserve"> </w:t>
      </w:r>
      <w:r w:rsidRPr="0012514B">
        <w:rPr>
          <w:rFonts w:eastAsia="Cambria"/>
          <w:w w:val="105"/>
          <w:sz w:val="22"/>
          <w:szCs w:val="22"/>
        </w:rPr>
        <w:t xml:space="preserve">bids </w:t>
      </w:r>
      <w:r w:rsidR="00544224" w:rsidRPr="0012514B">
        <w:rPr>
          <w:rFonts w:eastAsia="Cambria"/>
          <w:w w:val="105"/>
          <w:sz w:val="22"/>
          <w:szCs w:val="22"/>
        </w:rPr>
        <w:t>and recommendations</w:t>
      </w:r>
      <w:r w:rsidRPr="0012514B">
        <w:rPr>
          <w:rFonts w:eastAsia="Cambria"/>
          <w:w w:val="105"/>
          <w:sz w:val="22"/>
          <w:szCs w:val="22"/>
        </w:rPr>
        <w:t xml:space="preserve"> concerning</w:t>
      </w:r>
      <w:r w:rsidRPr="007F689D">
        <w:rPr>
          <w:rFonts w:eastAsia="Cambria"/>
          <w:w w:val="105"/>
          <w:sz w:val="22"/>
          <w:szCs w:val="22"/>
        </w:rPr>
        <w:t xml:space="preserve"> awards shall not be disclosed to Bidders </w:t>
      </w:r>
      <w:r w:rsidRPr="0012514B">
        <w:rPr>
          <w:rFonts w:eastAsia="Cambria"/>
          <w:w w:val="105"/>
          <w:sz w:val="22"/>
          <w:szCs w:val="22"/>
        </w:rPr>
        <w:t>or other persons not officially concerned with this process until the</w:t>
      </w:r>
      <w:r w:rsidRPr="007F689D">
        <w:rPr>
          <w:rFonts w:eastAsia="Cambria"/>
          <w:w w:val="105"/>
          <w:sz w:val="22"/>
          <w:szCs w:val="22"/>
        </w:rPr>
        <w:t xml:space="preserve"> </w:t>
      </w:r>
      <w:r w:rsidRPr="0012514B">
        <w:rPr>
          <w:rFonts w:eastAsia="Cambria"/>
          <w:w w:val="105"/>
          <w:sz w:val="22"/>
          <w:szCs w:val="22"/>
        </w:rPr>
        <w:t>publication of contract award. From the time of bid opening to the</w:t>
      </w:r>
      <w:r w:rsidRPr="007F689D">
        <w:rPr>
          <w:rFonts w:eastAsia="Cambria"/>
          <w:w w:val="105"/>
          <w:sz w:val="22"/>
          <w:szCs w:val="22"/>
        </w:rPr>
        <w:t xml:space="preserve"> </w:t>
      </w:r>
      <w:r w:rsidRPr="0012514B">
        <w:rPr>
          <w:rFonts w:eastAsia="Cambria"/>
          <w:w w:val="105"/>
          <w:sz w:val="22"/>
          <w:szCs w:val="22"/>
        </w:rPr>
        <w:t>time of contract award, if any Bidder wishes to contact the Employer</w:t>
      </w:r>
      <w:r w:rsidRPr="007F689D">
        <w:rPr>
          <w:rFonts w:eastAsia="Cambria"/>
          <w:w w:val="105"/>
          <w:sz w:val="22"/>
          <w:szCs w:val="22"/>
        </w:rPr>
        <w:t xml:space="preserve"> </w:t>
      </w:r>
      <w:r w:rsidRPr="0012514B">
        <w:rPr>
          <w:rFonts w:eastAsia="Cambria"/>
          <w:w w:val="105"/>
          <w:sz w:val="22"/>
          <w:szCs w:val="22"/>
        </w:rPr>
        <w:t>on</w:t>
      </w:r>
      <w:r w:rsidRPr="007F689D">
        <w:rPr>
          <w:rFonts w:eastAsia="Cambria"/>
          <w:w w:val="105"/>
          <w:sz w:val="22"/>
          <w:szCs w:val="22"/>
        </w:rPr>
        <w:t xml:space="preserve"> </w:t>
      </w:r>
      <w:r w:rsidRPr="0012514B">
        <w:rPr>
          <w:rFonts w:eastAsia="Cambria"/>
          <w:w w:val="105"/>
          <w:sz w:val="22"/>
          <w:szCs w:val="22"/>
        </w:rPr>
        <w:t>any</w:t>
      </w:r>
      <w:r w:rsidRPr="007F689D">
        <w:rPr>
          <w:rFonts w:eastAsia="Cambria"/>
          <w:w w:val="105"/>
          <w:sz w:val="22"/>
          <w:szCs w:val="22"/>
        </w:rPr>
        <w:t xml:space="preserve"> </w:t>
      </w:r>
      <w:r w:rsidRPr="0012514B">
        <w:rPr>
          <w:rFonts w:eastAsia="Cambria"/>
          <w:w w:val="105"/>
          <w:sz w:val="22"/>
          <w:szCs w:val="22"/>
        </w:rPr>
        <w:t>matter related</w:t>
      </w:r>
      <w:r w:rsidRPr="007F689D">
        <w:rPr>
          <w:rFonts w:eastAsia="Cambria"/>
          <w:w w:val="105"/>
          <w:sz w:val="22"/>
          <w:szCs w:val="22"/>
        </w:rPr>
        <w:t xml:space="preserve"> </w:t>
      </w:r>
      <w:r w:rsidRPr="0012514B">
        <w:rPr>
          <w:rFonts w:eastAsia="Cambria"/>
          <w:w w:val="105"/>
          <w:sz w:val="22"/>
          <w:szCs w:val="22"/>
        </w:rPr>
        <w:t>to</w:t>
      </w:r>
      <w:r w:rsidRPr="007F689D">
        <w:rPr>
          <w:rFonts w:eastAsia="Cambria"/>
          <w:w w:val="105"/>
          <w:sz w:val="22"/>
          <w:szCs w:val="22"/>
        </w:rPr>
        <w:t xml:space="preserve"> </w:t>
      </w:r>
      <w:r w:rsidRPr="0012514B">
        <w:rPr>
          <w:rFonts w:eastAsia="Cambria"/>
          <w:w w:val="105"/>
          <w:sz w:val="22"/>
          <w:szCs w:val="22"/>
        </w:rPr>
        <w:t>its</w:t>
      </w:r>
      <w:r w:rsidRPr="007F689D">
        <w:rPr>
          <w:rFonts w:eastAsia="Cambria"/>
          <w:w w:val="105"/>
          <w:sz w:val="22"/>
          <w:szCs w:val="22"/>
        </w:rPr>
        <w:t xml:space="preserve"> </w:t>
      </w:r>
      <w:r w:rsidRPr="0012514B">
        <w:rPr>
          <w:rFonts w:eastAsia="Cambria"/>
          <w:w w:val="105"/>
          <w:sz w:val="22"/>
          <w:szCs w:val="22"/>
        </w:rPr>
        <w:t>bid,</w:t>
      </w:r>
      <w:r w:rsidRPr="007F689D">
        <w:rPr>
          <w:rFonts w:eastAsia="Cambria"/>
          <w:w w:val="105"/>
          <w:sz w:val="22"/>
          <w:szCs w:val="22"/>
        </w:rPr>
        <w:t xml:space="preserve"> </w:t>
      </w:r>
      <w:r w:rsidRPr="0012514B">
        <w:rPr>
          <w:rFonts w:eastAsia="Cambria"/>
          <w:w w:val="105"/>
          <w:sz w:val="22"/>
          <w:szCs w:val="22"/>
        </w:rPr>
        <w:t>it</w:t>
      </w:r>
      <w:r w:rsidRPr="007F689D">
        <w:rPr>
          <w:rFonts w:eastAsia="Cambria"/>
          <w:w w:val="105"/>
          <w:sz w:val="22"/>
          <w:szCs w:val="22"/>
        </w:rPr>
        <w:t xml:space="preserve"> </w:t>
      </w:r>
      <w:r w:rsidRPr="0012514B">
        <w:rPr>
          <w:rFonts w:eastAsia="Cambria"/>
          <w:w w:val="105"/>
          <w:sz w:val="22"/>
          <w:szCs w:val="22"/>
        </w:rPr>
        <w:t>should</w:t>
      </w:r>
      <w:r w:rsidRPr="007F689D">
        <w:rPr>
          <w:rFonts w:eastAsia="Cambria"/>
          <w:w w:val="105"/>
          <w:sz w:val="22"/>
          <w:szCs w:val="22"/>
        </w:rPr>
        <w:t xml:space="preserve"> </w:t>
      </w:r>
      <w:r w:rsidRPr="0012514B">
        <w:rPr>
          <w:rFonts w:eastAsia="Cambria"/>
          <w:w w:val="105"/>
          <w:sz w:val="22"/>
          <w:szCs w:val="22"/>
        </w:rPr>
        <w:t>do</w:t>
      </w:r>
      <w:r w:rsidRPr="007F689D">
        <w:rPr>
          <w:rFonts w:eastAsia="Cambria"/>
          <w:w w:val="105"/>
          <w:sz w:val="22"/>
          <w:szCs w:val="22"/>
        </w:rPr>
        <w:t xml:space="preserve"> </w:t>
      </w:r>
      <w:r w:rsidRPr="0012514B">
        <w:rPr>
          <w:rFonts w:eastAsia="Cambria"/>
          <w:w w:val="105"/>
          <w:sz w:val="22"/>
          <w:szCs w:val="22"/>
        </w:rPr>
        <w:t>so</w:t>
      </w:r>
      <w:r w:rsidRPr="007F689D">
        <w:rPr>
          <w:rFonts w:eastAsia="Cambria"/>
          <w:w w:val="105"/>
          <w:sz w:val="22"/>
          <w:szCs w:val="22"/>
        </w:rPr>
        <w:t xml:space="preserve"> </w:t>
      </w:r>
      <w:r w:rsidRPr="0012514B">
        <w:rPr>
          <w:rFonts w:eastAsia="Cambria"/>
          <w:w w:val="105"/>
          <w:sz w:val="22"/>
          <w:szCs w:val="22"/>
        </w:rPr>
        <w:t>in</w:t>
      </w:r>
      <w:r w:rsidRPr="007F689D">
        <w:rPr>
          <w:rFonts w:eastAsia="Cambria"/>
          <w:w w:val="105"/>
          <w:sz w:val="22"/>
          <w:szCs w:val="22"/>
        </w:rPr>
        <w:t xml:space="preserve"> </w:t>
      </w:r>
      <w:r w:rsidRPr="0012514B">
        <w:rPr>
          <w:rFonts w:eastAsia="Cambria"/>
          <w:w w:val="105"/>
          <w:sz w:val="22"/>
          <w:szCs w:val="22"/>
        </w:rPr>
        <w:t>writing.</w:t>
      </w:r>
    </w:p>
    <w:p w:rsidR="002957DC" w:rsidRPr="0012514B" w:rsidRDefault="002957DC">
      <w:pPr>
        <w:widowControl w:val="0"/>
        <w:autoSpaceDE w:val="0"/>
        <w:autoSpaceDN w:val="0"/>
        <w:spacing w:before="5"/>
        <w:rPr>
          <w:rFonts w:eastAsia="Cambria"/>
          <w:sz w:val="22"/>
          <w:szCs w:val="22"/>
        </w:rPr>
      </w:pPr>
    </w:p>
    <w:p w:rsidR="002957DC" w:rsidRPr="0012514B" w:rsidRDefault="007C76D0">
      <w:pPr>
        <w:widowControl w:val="0"/>
        <w:numPr>
          <w:ilvl w:val="1"/>
          <w:numId w:val="11"/>
        </w:numPr>
        <w:tabs>
          <w:tab w:val="left" w:pos="1188"/>
          <w:tab w:val="left" w:pos="1189"/>
        </w:tabs>
        <w:autoSpaceDE w:val="0"/>
        <w:autoSpaceDN w:val="0"/>
        <w:spacing w:before="1" w:line="254" w:lineRule="auto"/>
        <w:ind w:right="244"/>
        <w:jc w:val="both"/>
        <w:rPr>
          <w:rFonts w:eastAsia="Cambria"/>
          <w:sz w:val="22"/>
          <w:szCs w:val="22"/>
        </w:rPr>
      </w:pPr>
      <w:r w:rsidRPr="0012514B">
        <w:rPr>
          <w:rFonts w:eastAsia="Cambria"/>
          <w:w w:val="105"/>
          <w:sz w:val="22"/>
          <w:szCs w:val="22"/>
        </w:rPr>
        <w:t>Any effort by a Bidder to influence the Employer in the Employer’s</w:t>
      </w:r>
      <w:r w:rsidRPr="007F689D">
        <w:rPr>
          <w:rFonts w:eastAsia="Cambria"/>
          <w:w w:val="105"/>
          <w:sz w:val="22"/>
          <w:szCs w:val="22"/>
        </w:rPr>
        <w:t xml:space="preserve"> bid evaluation, bid comparison or contract award decisions may result </w:t>
      </w:r>
      <w:r w:rsidRPr="0012514B">
        <w:rPr>
          <w:rFonts w:eastAsia="Cambria"/>
          <w:w w:val="105"/>
          <w:sz w:val="22"/>
          <w:szCs w:val="22"/>
        </w:rPr>
        <w:t>in rejection of the Bidder’s bid. The Employer shall be the sole judge</w:t>
      </w:r>
      <w:r w:rsidRPr="007F689D">
        <w:rPr>
          <w:rFonts w:eastAsia="Cambria"/>
          <w:w w:val="105"/>
          <w:sz w:val="22"/>
          <w:szCs w:val="22"/>
        </w:rPr>
        <w:t xml:space="preserve"> </w:t>
      </w:r>
      <w:r w:rsidRPr="0012514B">
        <w:rPr>
          <w:rFonts w:eastAsia="Cambria"/>
          <w:w w:val="105"/>
          <w:sz w:val="22"/>
          <w:szCs w:val="22"/>
        </w:rPr>
        <w:t>in</w:t>
      </w:r>
      <w:r w:rsidRPr="007F689D">
        <w:rPr>
          <w:rFonts w:eastAsia="Cambria"/>
          <w:w w:val="105"/>
          <w:sz w:val="22"/>
          <w:szCs w:val="22"/>
        </w:rPr>
        <w:t xml:space="preserve"> </w:t>
      </w:r>
      <w:r w:rsidRPr="0012514B">
        <w:rPr>
          <w:rFonts w:eastAsia="Cambria"/>
          <w:w w:val="105"/>
          <w:sz w:val="22"/>
          <w:szCs w:val="22"/>
        </w:rPr>
        <w:t>this</w:t>
      </w:r>
      <w:r w:rsidRPr="0012514B">
        <w:rPr>
          <w:rFonts w:eastAsia="Cambria"/>
          <w:spacing w:val="3"/>
          <w:w w:val="105"/>
          <w:sz w:val="22"/>
          <w:szCs w:val="22"/>
        </w:rPr>
        <w:t xml:space="preserve"> </w:t>
      </w:r>
      <w:r w:rsidRPr="0012514B">
        <w:rPr>
          <w:rFonts w:eastAsia="Cambria"/>
          <w:w w:val="105"/>
          <w:sz w:val="22"/>
          <w:szCs w:val="22"/>
        </w:rPr>
        <w:t>regard.</w:t>
      </w:r>
    </w:p>
    <w:p w:rsidR="002957DC" w:rsidRPr="0012514B" w:rsidRDefault="002957DC">
      <w:pPr>
        <w:widowControl w:val="0"/>
        <w:autoSpaceDE w:val="0"/>
        <w:autoSpaceDN w:val="0"/>
        <w:spacing w:before="1"/>
        <w:rPr>
          <w:rFonts w:eastAsia="Cambria"/>
          <w:sz w:val="22"/>
          <w:szCs w:val="22"/>
        </w:rPr>
      </w:pPr>
    </w:p>
    <w:p w:rsidR="00671879" w:rsidRPr="0012514B" w:rsidRDefault="00671879">
      <w:pPr>
        <w:widowControl w:val="0"/>
        <w:autoSpaceDE w:val="0"/>
        <w:autoSpaceDN w:val="0"/>
        <w:spacing w:before="1"/>
        <w:rPr>
          <w:rFonts w:eastAsia="Cambria"/>
          <w:sz w:val="22"/>
          <w:szCs w:val="22"/>
        </w:rPr>
      </w:pPr>
    </w:p>
    <w:p w:rsidR="002957DC" w:rsidRPr="0012514B" w:rsidRDefault="007C76D0">
      <w:pPr>
        <w:widowControl w:val="0"/>
        <w:numPr>
          <w:ilvl w:val="0"/>
          <w:numId w:val="7"/>
        </w:numPr>
        <w:tabs>
          <w:tab w:val="left" w:pos="1188"/>
          <w:tab w:val="left" w:pos="1189"/>
        </w:tabs>
        <w:autoSpaceDE w:val="0"/>
        <w:autoSpaceDN w:val="0"/>
        <w:ind w:hanging="1081"/>
        <w:outlineLvl w:val="0"/>
        <w:rPr>
          <w:rFonts w:eastAsia="Palatino Linotype"/>
          <w:b/>
          <w:bCs/>
          <w:sz w:val="28"/>
          <w:szCs w:val="28"/>
        </w:rPr>
      </w:pPr>
      <w:bookmarkStart w:id="51" w:name="_Toc132464596"/>
      <w:r w:rsidRPr="0012514B">
        <w:rPr>
          <w:rFonts w:eastAsia="Palatino Linotype"/>
          <w:b/>
          <w:bCs/>
          <w:sz w:val="28"/>
          <w:szCs w:val="28"/>
        </w:rPr>
        <w:t>AWARD</w:t>
      </w:r>
      <w:r w:rsidRPr="0012514B">
        <w:rPr>
          <w:rFonts w:eastAsia="Palatino Linotype"/>
          <w:b/>
          <w:bCs/>
          <w:spacing w:val="-4"/>
          <w:sz w:val="28"/>
          <w:szCs w:val="28"/>
        </w:rPr>
        <w:t xml:space="preserve"> </w:t>
      </w:r>
      <w:r w:rsidRPr="0012514B">
        <w:rPr>
          <w:rFonts w:eastAsia="Palatino Linotype"/>
          <w:b/>
          <w:bCs/>
          <w:sz w:val="28"/>
          <w:szCs w:val="28"/>
        </w:rPr>
        <w:t>OF</w:t>
      </w:r>
      <w:r w:rsidRPr="0012514B">
        <w:rPr>
          <w:rFonts w:eastAsia="Palatino Linotype"/>
          <w:b/>
          <w:bCs/>
          <w:spacing w:val="-4"/>
          <w:sz w:val="28"/>
          <w:szCs w:val="28"/>
        </w:rPr>
        <w:t xml:space="preserve"> </w:t>
      </w:r>
      <w:r w:rsidRPr="0012514B">
        <w:rPr>
          <w:rFonts w:eastAsia="Palatino Linotype"/>
          <w:b/>
          <w:bCs/>
          <w:sz w:val="28"/>
          <w:szCs w:val="28"/>
        </w:rPr>
        <w:t>CONTRACT</w:t>
      </w:r>
      <w:bookmarkEnd w:id="51"/>
    </w:p>
    <w:p w:rsidR="002957DC" w:rsidRPr="0012514B" w:rsidRDefault="002957DC">
      <w:pPr>
        <w:widowControl w:val="0"/>
        <w:autoSpaceDE w:val="0"/>
        <w:autoSpaceDN w:val="0"/>
        <w:spacing w:before="12"/>
        <w:rPr>
          <w:rFonts w:eastAsia="Cambria"/>
          <w:b/>
          <w:sz w:val="22"/>
          <w:szCs w:val="22"/>
        </w:rPr>
      </w:pPr>
    </w:p>
    <w:p w:rsidR="002957DC" w:rsidRPr="0012514B" w:rsidRDefault="007C76D0">
      <w:pPr>
        <w:widowControl w:val="0"/>
        <w:numPr>
          <w:ilvl w:val="0"/>
          <w:numId w:val="11"/>
        </w:numPr>
        <w:tabs>
          <w:tab w:val="left" w:pos="1188"/>
          <w:tab w:val="left" w:pos="1189"/>
        </w:tabs>
        <w:autoSpaceDE w:val="0"/>
        <w:autoSpaceDN w:val="0"/>
        <w:ind w:hanging="1081"/>
        <w:outlineLvl w:val="0"/>
        <w:rPr>
          <w:rFonts w:eastAsia="Palatino Linotype"/>
          <w:b/>
          <w:bCs/>
          <w:sz w:val="22"/>
          <w:szCs w:val="22"/>
        </w:rPr>
      </w:pPr>
      <w:bookmarkStart w:id="52" w:name="_Toc132464597"/>
      <w:r w:rsidRPr="0012514B">
        <w:rPr>
          <w:rFonts w:eastAsia="Palatino Linotype"/>
          <w:b/>
          <w:bCs/>
          <w:sz w:val="22"/>
          <w:szCs w:val="22"/>
        </w:rPr>
        <w:t>Award</w:t>
      </w:r>
      <w:r w:rsidRPr="0012514B">
        <w:rPr>
          <w:rFonts w:eastAsia="Palatino Linotype"/>
          <w:b/>
          <w:bCs/>
          <w:spacing w:val="-5"/>
          <w:sz w:val="22"/>
          <w:szCs w:val="22"/>
        </w:rPr>
        <w:t xml:space="preserve"> </w:t>
      </w:r>
      <w:r w:rsidRPr="0012514B">
        <w:rPr>
          <w:rFonts w:eastAsia="Palatino Linotype"/>
          <w:b/>
          <w:bCs/>
          <w:sz w:val="22"/>
          <w:szCs w:val="22"/>
        </w:rPr>
        <w:t>Criteria</w:t>
      </w:r>
      <w:bookmarkEnd w:id="52"/>
    </w:p>
    <w:p w:rsidR="002957DC" w:rsidRPr="0012514B" w:rsidRDefault="002957DC">
      <w:pPr>
        <w:widowControl w:val="0"/>
        <w:autoSpaceDE w:val="0"/>
        <w:autoSpaceDN w:val="0"/>
        <w:spacing w:before="7"/>
        <w:rPr>
          <w:rFonts w:eastAsia="Cambria"/>
          <w:b/>
          <w:sz w:val="22"/>
          <w:szCs w:val="22"/>
        </w:rPr>
      </w:pPr>
    </w:p>
    <w:p w:rsidR="002957DC" w:rsidRPr="007F689D" w:rsidRDefault="007C76D0">
      <w:pPr>
        <w:widowControl w:val="0"/>
        <w:numPr>
          <w:ilvl w:val="1"/>
          <w:numId w:val="11"/>
        </w:numPr>
        <w:tabs>
          <w:tab w:val="left" w:pos="1188"/>
          <w:tab w:val="left" w:pos="1189"/>
        </w:tabs>
        <w:autoSpaceDE w:val="0"/>
        <w:autoSpaceDN w:val="0"/>
        <w:spacing w:line="254" w:lineRule="auto"/>
        <w:ind w:right="240"/>
        <w:jc w:val="both"/>
        <w:rPr>
          <w:rFonts w:eastAsia="Cambria"/>
          <w:w w:val="105"/>
          <w:sz w:val="22"/>
          <w:szCs w:val="22"/>
        </w:rPr>
      </w:pPr>
      <w:r w:rsidRPr="0012514B">
        <w:rPr>
          <w:rFonts w:eastAsia="Cambria"/>
          <w:w w:val="105"/>
          <w:sz w:val="22"/>
          <w:szCs w:val="22"/>
        </w:rPr>
        <w:t>Subject</w:t>
      </w:r>
      <w:r w:rsidRPr="0012514B">
        <w:rPr>
          <w:rFonts w:eastAsia="Cambria"/>
          <w:spacing w:val="-3"/>
          <w:w w:val="105"/>
          <w:sz w:val="22"/>
          <w:szCs w:val="22"/>
        </w:rPr>
        <w:t xml:space="preserve"> </w:t>
      </w:r>
      <w:r w:rsidRPr="0012514B">
        <w:rPr>
          <w:rFonts w:eastAsia="Cambria"/>
          <w:w w:val="105"/>
          <w:sz w:val="22"/>
          <w:szCs w:val="22"/>
        </w:rPr>
        <w:t>to</w:t>
      </w:r>
      <w:r w:rsidRPr="0012514B">
        <w:rPr>
          <w:rFonts w:eastAsia="Cambria"/>
          <w:spacing w:val="-2"/>
          <w:w w:val="105"/>
          <w:sz w:val="22"/>
          <w:szCs w:val="22"/>
        </w:rPr>
        <w:t xml:space="preserve"> </w:t>
      </w:r>
      <w:r w:rsidRPr="0012514B">
        <w:rPr>
          <w:rFonts w:eastAsia="Cambria"/>
          <w:b/>
          <w:i/>
          <w:w w:val="105"/>
          <w:sz w:val="22"/>
          <w:szCs w:val="22"/>
        </w:rPr>
        <w:t>ITB</w:t>
      </w:r>
      <w:r w:rsidRPr="0012514B">
        <w:rPr>
          <w:rFonts w:eastAsia="Cambria"/>
          <w:b/>
          <w:i/>
          <w:spacing w:val="-4"/>
          <w:w w:val="105"/>
          <w:sz w:val="22"/>
          <w:szCs w:val="22"/>
        </w:rPr>
        <w:t xml:space="preserve"> </w:t>
      </w:r>
      <w:r w:rsidRPr="0012514B">
        <w:rPr>
          <w:rFonts w:eastAsia="Cambria"/>
          <w:b/>
          <w:i/>
          <w:w w:val="105"/>
          <w:sz w:val="22"/>
          <w:szCs w:val="22"/>
        </w:rPr>
        <w:t>Clause</w:t>
      </w:r>
      <w:r w:rsidRPr="0012514B">
        <w:rPr>
          <w:rFonts w:eastAsia="Cambria"/>
          <w:b/>
          <w:i/>
          <w:spacing w:val="-2"/>
          <w:w w:val="105"/>
          <w:sz w:val="22"/>
          <w:szCs w:val="22"/>
        </w:rPr>
        <w:t xml:space="preserve"> </w:t>
      </w:r>
      <w:r w:rsidRPr="0012514B">
        <w:rPr>
          <w:rFonts w:eastAsia="Cambria"/>
          <w:b/>
          <w:i/>
          <w:w w:val="105"/>
          <w:sz w:val="22"/>
          <w:szCs w:val="22"/>
        </w:rPr>
        <w:t>32</w:t>
      </w:r>
      <w:r w:rsidRPr="0012514B">
        <w:rPr>
          <w:rFonts w:eastAsia="Cambria"/>
          <w:w w:val="105"/>
          <w:sz w:val="22"/>
          <w:szCs w:val="22"/>
        </w:rPr>
        <w:t>,</w:t>
      </w:r>
      <w:r w:rsidRPr="0012514B">
        <w:rPr>
          <w:rFonts w:eastAsia="Cambria"/>
          <w:spacing w:val="-2"/>
          <w:w w:val="105"/>
          <w:sz w:val="22"/>
          <w:szCs w:val="22"/>
        </w:rPr>
        <w:t xml:space="preserve"> </w:t>
      </w:r>
      <w:r w:rsidRPr="0012514B">
        <w:rPr>
          <w:rFonts w:eastAsia="Cambria"/>
          <w:w w:val="105"/>
          <w:sz w:val="22"/>
          <w:szCs w:val="22"/>
        </w:rPr>
        <w:t>the</w:t>
      </w:r>
      <w:r w:rsidRPr="007F689D">
        <w:rPr>
          <w:rFonts w:eastAsia="Cambria"/>
          <w:w w:val="105"/>
          <w:sz w:val="22"/>
          <w:szCs w:val="22"/>
        </w:rPr>
        <w:t xml:space="preserve"> </w:t>
      </w:r>
      <w:r w:rsidRPr="0012514B">
        <w:rPr>
          <w:rFonts w:eastAsia="Cambria"/>
          <w:w w:val="105"/>
          <w:sz w:val="22"/>
          <w:szCs w:val="22"/>
        </w:rPr>
        <w:t>Employer</w:t>
      </w:r>
      <w:r w:rsidRPr="007F689D">
        <w:rPr>
          <w:rFonts w:eastAsia="Cambria"/>
          <w:w w:val="105"/>
          <w:sz w:val="22"/>
          <w:szCs w:val="22"/>
        </w:rPr>
        <w:t xml:space="preserve"> </w:t>
      </w:r>
      <w:r w:rsidRPr="0012514B">
        <w:rPr>
          <w:rFonts w:eastAsia="Cambria"/>
          <w:w w:val="105"/>
          <w:sz w:val="22"/>
          <w:szCs w:val="22"/>
        </w:rPr>
        <w:t>will</w:t>
      </w:r>
      <w:r w:rsidRPr="007F689D">
        <w:rPr>
          <w:rFonts w:eastAsia="Cambria"/>
          <w:w w:val="105"/>
          <w:sz w:val="22"/>
          <w:szCs w:val="22"/>
        </w:rPr>
        <w:t xml:space="preserve"> </w:t>
      </w:r>
      <w:r w:rsidRPr="0012514B">
        <w:rPr>
          <w:rFonts w:eastAsia="Cambria"/>
          <w:w w:val="105"/>
          <w:sz w:val="22"/>
          <w:szCs w:val="22"/>
        </w:rPr>
        <w:t>award</w:t>
      </w:r>
      <w:r w:rsidRPr="007F689D">
        <w:rPr>
          <w:rFonts w:eastAsia="Cambria"/>
          <w:w w:val="105"/>
          <w:sz w:val="22"/>
          <w:szCs w:val="22"/>
        </w:rPr>
        <w:t xml:space="preserve"> </w:t>
      </w:r>
      <w:r w:rsidRPr="0012514B">
        <w:rPr>
          <w:rFonts w:eastAsia="Cambria"/>
          <w:w w:val="105"/>
          <w:sz w:val="22"/>
          <w:szCs w:val="22"/>
        </w:rPr>
        <w:t>the</w:t>
      </w:r>
      <w:r w:rsidRPr="007F689D">
        <w:rPr>
          <w:rFonts w:eastAsia="Cambria"/>
          <w:w w:val="105"/>
          <w:sz w:val="22"/>
          <w:szCs w:val="22"/>
        </w:rPr>
        <w:t xml:space="preserve"> </w:t>
      </w:r>
      <w:r w:rsidRPr="0012514B">
        <w:rPr>
          <w:rFonts w:eastAsia="Cambria"/>
          <w:w w:val="105"/>
          <w:sz w:val="22"/>
          <w:szCs w:val="22"/>
        </w:rPr>
        <w:t>contract</w:t>
      </w:r>
      <w:r w:rsidRPr="007F689D">
        <w:rPr>
          <w:rFonts w:eastAsia="Cambria"/>
          <w:w w:val="105"/>
          <w:sz w:val="22"/>
          <w:szCs w:val="22"/>
        </w:rPr>
        <w:t xml:space="preserve"> </w:t>
      </w:r>
      <w:r w:rsidRPr="0012514B">
        <w:rPr>
          <w:rFonts w:eastAsia="Cambria"/>
          <w:w w:val="105"/>
          <w:sz w:val="22"/>
          <w:szCs w:val="22"/>
        </w:rPr>
        <w:t>to</w:t>
      </w:r>
      <w:r w:rsidRPr="007F689D">
        <w:rPr>
          <w:rFonts w:eastAsia="Cambria"/>
          <w:w w:val="105"/>
          <w:sz w:val="22"/>
          <w:szCs w:val="22"/>
        </w:rPr>
        <w:t xml:space="preserve"> </w:t>
      </w:r>
      <w:r w:rsidRPr="0012514B">
        <w:rPr>
          <w:rFonts w:eastAsia="Cambria"/>
          <w:w w:val="105"/>
          <w:sz w:val="22"/>
          <w:szCs w:val="22"/>
        </w:rPr>
        <w:t>the</w:t>
      </w:r>
      <w:r w:rsidRPr="007F689D">
        <w:rPr>
          <w:rFonts w:eastAsia="Cambria"/>
          <w:w w:val="105"/>
          <w:sz w:val="22"/>
          <w:szCs w:val="22"/>
        </w:rPr>
        <w:t xml:space="preserve"> </w:t>
      </w:r>
      <w:r w:rsidRPr="0012514B">
        <w:rPr>
          <w:rFonts w:eastAsia="Cambria"/>
          <w:w w:val="105"/>
          <w:sz w:val="22"/>
          <w:szCs w:val="22"/>
        </w:rPr>
        <w:t>successful Bidder (also referred to as the L1 Bidder) whose bid has</w:t>
      </w:r>
      <w:r w:rsidRPr="007F689D">
        <w:rPr>
          <w:rFonts w:eastAsia="Cambria"/>
          <w:w w:val="105"/>
          <w:sz w:val="22"/>
          <w:szCs w:val="22"/>
        </w:rPr>
        <w:t xml:space="preserve"> </w:t>
      </w:r>
      <w:r w:rsidRPr="0012514B">
        <w:rPr>
          <w:rFonts w:eastAsia="Cambria"/>
          <w:w w:val="105"/>
          <w:sz w:val="22"/>
          <w:szCs w:val="22"/>
        </w:rPr>
        <w:t>been determined to be substantially responsive and to be the lowest</w:t>
      </w:r>
      <w:r w:rsidRPr="007F689D">
        <w:rPr>
          <w:rFonts w:eastAsia="Cambria"/>
          <w:w w:val="105"/>
          <w:sz w:val="22"/>
          <w:szCs w:val="22"/>
        </w:rPr>
        <w:t xml:space="preserve"> </w:t>
      </w:r>
      <w:r w:rsidRPr="0012514B">
        <w:rPr>
          <w:rFonts w:eastAsia="Cambria"/>
          <w:w w:val="105"/>
          <w:sz w:val="22"/>
          <w:szCs w:val="22"/>
        </w:rPr>
        <w:t>evaluated bid, further provided that the Bidder is determined to be</w:t>
      </w:r>
      <w:r w:rsidRPr="007F689D">
        <w:rPr>
          <w:rFonts w:eastAsia="Cambria"/>
          <w:w w:val="105"/>
          <w:sz w:val="22"/>
          <w:szCs w:val="22"/>
        </w:rPr>
        <w:t xml:space="preserve"> qualified, as per the Qualification </w:t>
      </w:r>
      <w:r w:rsidRPr="0012514B">
        <w:rPr>
          <w:rFonts w:eastAsia="Cambria"/>
          <w:w w:val="105"/>
          <w:sz w:val="22"/>
          <w:szCs w:val="22"/>
        </w:rPr>
        <w:t>Requirement</w:t>
      </w:r>
      <w:r w:rsidRPr="007F689D">
        <w:rPr>
          <w:rFonts w:eastAsia="Cambria"/>
          <w:w w:val="105"/>
          <w:sz w:val="22"/>
          <w:szCs w:val="22"/>
        </w:rPr>
        <w:t xml:space="preserve"> </w:t>
      </w:r>
      <w:r w:rsidRPr="0012514B">
        <w:rPr>
          <w:rFonts w:eastAsia="Cambria"/>
          <w:w w:val="105"/>
          <w:sz w:val="22"/>
          <w:szCs w:val="22"/>
        </w:rPr>
        <w:t>specified</w:t>
      </w:r>
      <w:r w:rsidRPr="007F689D">
        <w:rPr>
          <w:rFonts w:eastAsia="Cambria"/>
          <w:w w:val="105"/>
          <w:sz w:val="22"/>
          <w:szCs w:val="22"/>
        </w:rPr>
        <w:t xml:space="preserve"> </w:t>
      </w:r>
      <w:r w:rsidRPr="0012514B">
        <w:rPr>
          <w:rFonts w:eastAsia="Cambria"/>
          <w:w w:val="105"/>
          <w:sz w:val="22"/>
          <w:szCs w:val="22"/>
        </w:rPr>
        <w:t>in</w:t>
      </w:r>
      <w:r w:rsidRPr="0012514B">
        <w:rPr>
          <w:rFonts w:eastAsia="Cambria"/>
          <w:spacing w:val="-12"/>
          <w:w w:val="105"/>
          <w:sz w:val="22"/>
          <w:szCs w:val="22"/>
        </w:rPr>
        <w:t xml:space="preserve"> </w:t>
      </w:r>
      <w:r w:rsidRPr="00F07E58">
        <w:rPr>
          <w:rFonts w:eastAsia="Cambria"/>
          <w:b/>
          <w:bCs/>
          <w:w w:val="105"/>
          <w:sz w:val="22"/>
          <w:szCs w:val="22"/>
        </w:rPr>
        <w:t>Annexure-</w:t>
      </w:r>
      <w:r w:rsidRPr="00F07E58">
        <w:rPr>
          <w:rFonts w:eastAsia="Cambria"/>
          <w:b/>
          <w:bCs/>
          <w:spacing w:val="-53"/>
          <w:w w:val="105"/>
          <w:sz w:val="22"/>
          <w:szCs w:val="22"/>
        </w:rPr>
        <w:t xml:space="preserve"> </w:t>
      </w:r>
      <w:r w:rsidRPr="00F07E58">
        <w:rPr>
          <w:rFonts w:eastAsia="Cambria"/>
          <w:b/>
          <w:bCs/>
          <w:w w:val="105"/>
          <w:sz w:val="22"/>
          <w:szCs w:val="22"/>
        </w:rPr>
        <w:t>A</w:t>
      </w:r>
      <w:r w:rsidRPr="00F07E58">
        <w:rPr>
          <w:rFonts w:eastAsia="Cambria"/>
          <w:b/>
          <w:bCs/>
          <w:spacing w:val="1"/>
          <w:w w:val="105"/>
          <w:sz w:val="22"/>
          <w:szCs w:val="22"/>
        </w:rPr>
        <w:t xml:space="preserve"> </w:t>
      </w:r>
      <w:r w:rsidRPr="00F07E58">
        <w:rPr>
          <w:rFonts w:eastAsia="Cambria"/>
          <w:b/>
          <w:bCs/>
          <w:w w:val="105"/>
          <w:sz w:val="22"/>
          <w:szCs w:val="22"/>
        </w:rPr>
        <w:t>(BDS)</w:t>
      </w:r>
      <w:r w:rsidRPr="0012514B">
        <w:rPr>
          <w:rFonts w:eastAsia="Cambria"/>
          <w:spacing w:val="2"/>
          <w:w w:val="105"/>
          <w:sz w:val="22"/>
          <w:szCs w:val="22"/>
        </w:rPr>
        <w:t xml:space="preserve"> </w:t>
      </w:r>
      <w:r w:rsidRPr="0012514B">
        <w:rPr>
          <w:rFonts w:eastAsia="Cambria"/>
          <w:w w:val="105"/>
          <w:sz w:val="22"/>
          <w:szCs w:val="22"/>
        </w:rPr>
        <w:t>to</w:t>
      </w:r>
      <w:r w:rsidRPr="007F689D">
        <w:rPr>
          <w:rFonts w:eastAsia="Cambria"/>
          <w:w w:val="105"/>
          <w:sz w:val="22"/>
          <w:szCs w:val="22"/>
        </w:rPr>
        <w:t xml:space="preserve"> </w:t>
      </w:r>
      <w:r w:rsidRPr="0012514B">
        <w:rPr>
          <w:rFonts w:eastAsia="Cambria"/>
          <w:w w:val="105"/>
          <w:sz w:val="22"/>
          <w:szCs w:val="22"/>
        </w:rPr>
        <w:t>perform</w:t>
      </w:r>
      <w:r w:rsidRPr="007F689D">
        <w:rPr>
          <w:rFonts w:eastAsia="Cambria"/>
          <w:w w:val="105"/>
          <w:sz w:val="22"/>
          <w:szCs w:val="22"/>
        </w:rPr>
        <w:t xml:space="preserve"> </w:t>
      </w:r>
      <w:r w:rsidRPr="0012514B">
        <w:rPr>
          <w:rFonts w:eastAsia="Cambria"/>
          <w:w w:val="105"/>
          <w:sz w:val="22"/>
          <w:szCs w:val="22"/>
        </w:rPr>
        <w:t>the</w:t>
      </w:r>
      <w:r w:rsidRPr="007F689D">
        <w:rPr>
          <w:rFonts w:eastAsia="Cambria"/>
          <w:w w:val="105"/>
          <w:sz w:val="22"/>
          <w:szCs w:val="22"/>
        </w:rPr>
        <w:t xml:space="preserve"> </w:t>
      </w:r>
      <w:r w:rsidRPr="0012514B">
        <w:rPr>
          <w:rFonts w:eastAsia="Cambria"/>
          <w:w w:val="105"/>
          <w:sz w:val="22"/>
          <w:szCs w:val="22"/>
        </w:rPr>
        <w:t>contract</w:t>
      </w:r>
      <w:r w:rsidRPr="007F689D">
        <w:rPr>
          <w:rFonts w:eastAsia="Cambria"/>
          <w:w w:val="105"/>
          <w:sz w:val="22"/>
          <w:szCs w:val="22"/>
        </w:rPr>
        <w:t xml:space="preserve"> </w:t>
      </w:r>
      <w:r w:rsidRPr="0012514B">
        <w:rPr>
          <w:rFonts w:eastAsia="Cambria"/>
          <w:w w:val="105"/>
          <w:sz w:val="22"/>
          <w:szCs w:val="22"/>
        </w:rPr>
        <w:t>satisfactorily.</w:t>
      </w:r>
    </w:p>
    <w:p w:rsidR="002957DC" w:rsidRPr="0012514B" w:rsidRDefault="002957DC">
      <w:pPr>
        <w:widowControl w:val="0"/>
        <w:autoSpaceDE w:val="0"/>
        <w:autoSpaceDN w:val="0"/>
        <w:spacing w:before="6"/>
        <w:rPr>
          <w:rFonts w:eastAsia="Cambria"/>
          <w:sz w:val="22"/>
          <w:szCs w:val="22"/>
        </w:rPr>
      </w:pPr>
    </w:p>
    <w:p w:rsidR="002957DC" w:rsidRPr="007F689D" w:rsidRDefault="007C76D0">
      <w:pPr>
        <w:widowControl w:val="0"/>
        <w:numPr>
          <w:ilvl w:val="1"/>
          <w:numId w:val="11"/>
        </w:numPr>
        <w:tabs>
          <w:tab w:val="left" w:pos="1188"/>
          <w:tab w:val="left" w:pos="1189"/>
        </w:tabs>
        <w:autoSpaceDE w:val="0"/>
        <w:autoSpaceDN w:val="0"/>
        <w:spacing w:line="254" w:lineRule="auto"/>
        <w:ind w:right="251"/>
        <w:jc w:val="both"/>
        <w:rPr>
          <w:rFonts w:eastAsia="Cambria"/>
          <w:w w:val="105"/>
          <w:sz w:val="22"/>
          <w:szCs w:val="22"/>
        </w:rPr>
      </w:pPr>
      <w:r w:rsidRPr="0012514B">
        <w:rPr>
          <w:rFonts w:eastAsia="Cambria"/>
          <w:w w:val="105"/>
          <w:sz w:val="22"/>
          <w:szCs w:val="22"/>
        </w:rPr>
        <w:t>The</w:t>
      </w:r>
      <w:r w:rsidRPr="007F689D">
        <w:rPr>
          <w:rFonts w:eastAsia="Cambria"/>
          <w:w w:val="105"/>
          <w:sz w:val="22"/>
          <w:szCs w:val="22"/>
        </w:rPr>
        <w:t xml:space="preserve"> </w:t>
      </w:r>
      <w:r w:rsidRPr="0012514B">
        <w:rPr>
          <w:rFonts w:eastAsia="Cambria"/>
          <w:w w:val="105"/>
          <w:sz w:val="22"/>
          <w:szCs w:val="22"/>
        </w:rPr>
        <w:t>Employer</w:t>
      </w:r>
      <w:r w:rsidRPr="007F689D">
        <w:rPr>
          <w:rFonts w:eastAsia="Cambria"/>
          <w:w w:val="105"/>
          <w:sz w:val="22"/>
          <w:szCs w:val="22"/>
        </w:rPr>
        <w:t xml:space="preserve"> </w:t>
      </w:r>
      <w:r w:rsidRPr="0012514B">
        <w:rPr>
          <w:rFonts w:eastAsia="Cambria"/>
          <w:w w:val="105"/>
          <w:sz w:val="22"/>
          <w:szCs w:val="22"/>
        </w:rPr>
        <w:t>may</w:t>
      </w:r>
      <w:r w:rsidRPr="007F689D">
        <w:rPr>
          <w:rFonts w:eastAsia="Cambria"/>
          <w:w w:val="105"/>
          <w:sz w:val="22"/>
          <w:szCs w:val="22"/>
        </w:rPr>
        <w:t xml:space="preserve"> </w:t>
      </w:r>
      <w:r w:rsidRPr="0012514B">
        <w:rPr>
          <w:rFonts w:eastAsia="Cambria"/>
          <w:w w:val="105"/>
          <w:sz w:val="22"/>
          <w:szCs w:val="22"/>
        </w:rPr>
        <w:t>request</w:t>
      </w:r>
      <w:r w:rsidRPr="007F689D">
        <w:rPr>
          <w:rFonts w:eastAsia="Cambria"/>
          <w:w w:val="105"/>
          <w:sz w:val="22"/>
          <w:szCs w:val="22"/>
        </w:rPr>
        <w:t xml:space="preserve"> </w:t>
      </w:r>
      <w:r w:rsidRPr="0012514B">
        <w:rPr>
          <w:rFonts w:eastAsia="Cambria"/>
          <w:w w:val="105"/>
          <w:sz w:val="22"/>
          <w:szCs w:val="22"/>
        </w:rPr>
        <w:t>the</w:t>
      </w:r>
      <w:r w:rsidRPr="007F689D">
        <w:rPr>
          <w:rFonts w:eastAsia="Cambria"/>
          <w:w w:val="105"/>
          <w:sz w:val="22"/>
          <w:szCs w:val="22"/>
        </w:rPr>
        <w:t xml:space="preserve"> </w:t>
      </w:r>
      <w:r w:rsidRPr="0012514B">
        <w:rPr>
          <w:rFonts w:eastAsia="Cambria"/>
          <w:w w:val="105"/>
          <w:sz w:val="22"/>
          <w:szCs w:val="22"/>
        </w:rPr>
        <w:t>Bidder</w:t>
      </w:r>
      <w:r w:rsidRPr="007F689D">
        <w:rPr>
          <w:rFonts w:eastAsia="Cambria"/>
          <w:w w:val="105"/>
          <w:sz w:val="22"/>
          <w:szCs w:val="22"/>
        </w:rPr>
        <w:t xml:space="preserve"> </w:t>
      </w:r>
      <w:r w:rsidRPr="0012514B">
        <w:rPr>
          <w:rFonts w:eastAsia="Cambria"/>
          <w:w w:val="105"/>
          <w:sz w:val="22"/>
          <w:szCs w:val="22"/>
        </w:rPr>
        <w:t>to</w:t>
      </w:r>
      <w:r w:rsidRPr="007F689D">
        <w:rPr>
          <w:rFonts w:eastAsia="Cambria"/>
          <w:w w:val="105"/>
          <w:sz w:val="22"/>
          <w:szCs w:val="22"/>
        </w:rPr>
        <w:t xml:space="preserve"> </w:t>
      </w:r>
      <w:r w:rsidRPr="0012514B">
        <w:rPr>
          <w:rFonts w:eastAsia="Cambria"/>
          <w:w w:val="105"/>
          <w:sz w:val="22"/>
          <w:szCs w:val="22"/>
        </w:rPr>
        <w:t>withdraw</w:t>
      </w:r>
      <w:r w:rsidRPr="007F689D">
        <w:rPr>
          <w:rFonts w:eastAsia="Cambria"/>
          <w:w w:val="105"/>
          <w:sz w:val="22"/>
          <w:szCs w:val="22"/>
        </w:rPr>
        <w:t xml:space="preserve"> </w:t>
      </w:r>
      <w:r w:rsidRPr="0012514B">
        <w:rPr>
          <w:rFonts w:eastAsia="Cambria"/>
          <w:w w:val="105"/>
          <w:sz w:val="22"/>
          <w:szCs w:val="22"/>
        </w:rPr>
        <w:t>any</w:t>
      </w:r>
      <w:r w:rsidRPr="007F689D">
        <w:rPr>
          <w:rFonts w:eastAsia="Cambria"/>
          <w:w w:val="105"/>
          <w:sz w:val="22"/>
          <w:szCs w:val="22"/>
        </w:rPr>
        <w:t xml:space="preserve"> </w:t>
      </w:r>
      <w:r w:rsidRPr="0012514B">
        <w:rPr>
          <w:rFonts w:eastAsia="Cambria"/>
          <w:w w:val="105"/>
          <w:sz w:val="22"/>
          <w:szCs w:val="22"/>
        </w:rPr>
        <w:t>of</w:t>
      </w:r>
      <w:r w:rsidRPr="007F689D">
        <w:rPr>
          <w:rFonts w:eastAsia="Cambria"/>
          <w:w w:val="105"/>
          <w:sz w:val="22"/>
          <w:szCs w:val="22"/>
        </w:rPr>
        <w:t xml:space="preserve"> </w:t>
      </w:r>
      <w:r w:rsidRPr="0012514B">
        <w:rPr>
          <w:rFonts w:eastAsia="Cambria"/>
          <w:w w:val="105"/>
          <w:sz w:val="22"/>
          <w:szCs w:val="22"/>
        </w:rPr>
        <w:t>the</w:t>
      </w:r>
      <w:r w:rsidRPr="007F689D">
        <w:rPr>
          <w:rFonts w:eastAsia="Cambria"/>
          <w:w w:val="105"/>
          <w:sz w:val="22"/>
          <w:szCs w:val="22"/>
        </w:rPr>
        <w:t xml:space="preserve"> </w:t>
      </w:r>
      <w:r w:rsidRPr="0012514B">
        <w:rPr>
          <w:rFonts w:eastAsia="Cambria"/>
          <w:w w:val="105"/>
          <w:sz w:val="22"/>
          <w:szCs w:val="22"/>
        </w:rPr>
        <w:t>deviations</w:t>
      </w:r>
      <w:r w:rsidRPr="007F689D">
        <w:rPr>
          <w:rFonts w:eastAsia="Cambria"/>
          <w:w w:val="105"/>
          <w:sz w:val="22"/>
          <w:szCs w:val="22"/>
        </w:rPr>
        <w:t xml:space="preserve"> </w:t>
      </w:r>
      <w:r w:rsidRPr="0012514B">
        <w:rPr>
          <w:rFonts w:eastAsia="Cambria"/>
          <w:w w:val="105"/>
          <w:sz w:val="22"/>
          <w:szCs w:val="22"/>
        </w:rPr>
        <w:t>listed</w:t>
      </w:r>
      <w:r w:rsidRPr="007F689D">
        <w:rPr>
          <w:rFonts w:eastAsia="Cambria"/>
          <w:w w:val="105"/>
          <w:sz w:val="22"/>
          <w:szCs w:val="22"/>
        </w:rPr>
        <w:t xml:space="preserve"> </w:t>
      </w:r>
      <w:r w:rsidRPr="0012514B">
        <w:rPr>
          <w:rFonts w:eastAsia="Cambria"/>
          <w:w w:val="105"/>
          <w:sz w:val="22"/>
          <w:szCs w:val="22"/>
        </w:rPr>
        <w:t>in</w:t>
      </w:r>
      <w:r w:rsidRPr="007F689D">
        <w:rPr>
          <w:rFonts w:eastAsia="Cambria"/>
          <w:w w:val="105"/>
          <w:sz w:val="22"/>
          <w:szCs w:val="22"/>
        </w:rPr>
        <w:t xml:space="preserve"> </w:t>
      </w:r>
      <w:r w:rsidRPr="0012514B">
        <w:rPr>
          <w:rFonts w:eastAsia="Cambria"/>
          <w:w w:val="105"/>
          <w:sz w:val="22"/>
          <w:szCs w:val="22"/>
        </w:rPr>
        <w:t>the</w:t>
      </w:r>
      <w:r w:rsidRPr="007F689D">
        <w:rPr>
          <w:rFonts w:eastAsia="Cambria"/>
          <w:w w:val="105"/>
          <w:sz w:val="22"/>
          <w:szCs w:val="22"/>
        </w:rPr>
        <w:t xml:space="preserve"> </w:t>
      </w:r>
      <w:r w:rsidRPr="0012514B">
        <w:rPr>
          <w:rFonts w:eastAsia="Cambria"/>
          <w:w w:val="105"/>
          <w:sz w:val="22"/>
          <w:szCs w:val="22"/>
        </w:rPr>
        <w:t>winning</w:t>
      </w:r>
      <w:r w:rsidRPr="007F689D">
        <w:rPr>
          <w:rFonts w:eastAsia="Cambria"/>
          <w:w w:val="105"/>
          <w:sz w:val="22"/>
          <w:szCs w:val="22"/>
        </w:rPr>
        <w:t xml:space="preserve"> </w:t>
      </w:r>
      <w:r w:rsidRPr="0012514B">
        <w:rPr>
          <w:rFonts w:eastAsia="Cambria"/>
          <w:w w:val="105"/>
          <w:sz w:val="22"/>
          <w:szCs w:val="22"/>
        </w:rPr>
        <w:t>bid.</w:t>
      </w:r>
    </w:p>
    <w:p w:rsidR="002957DC" w:rsidRPr="0012514B" w:rsidRDefault="002957DC">
      <w:pPr>
        <w:widowControl w:val="0"/>
        <w:autoSpaceDE w:val="0"/>
        <w:autoSpaceDN w:val="0"/>
        <w:spacing w:before="6"/>
        <w:rPr>
          <w:rFonts w:eastAsia="Cambria"/>
          <w:sz w:val="22"/>
          <w:szCs w:val="22"/>
        </w:rPr>
      </w:pPr>
    </w:p>
    <w:p w:rsidR="002957DC" w:rsidRPr="007F689D" w:rsidRDefault="007C76D0" w:rsidP="00DE6565">
      <w:pPr>
        <w:widowControl w:val="0"/>
        <w:autoSpaceDE w:val="0"/>
        <w:autoSpaceDN w:val="0"/>
        <w:spacing w:line="254" w:lineRule="auto"/>
        <w:ind w:left="1188" w:right="246"/>
        <w:jc w:val="both"/>
        <w:rPr>
          <w:rFonts w:eastAsia="Cambria"/>
          <w:w w:val="105"/>
          <w:sz w:val="22"/>
          <w:szCs w:val="22"/>
        </w:rPr>
      </w:pPr>
      <w:r w:rsidRPr="0012514B">
        <w:rPr>
          <w:rFonts w:eastAsia="Cambria"/>
          <w:w w:val="105"/>
          <w:sz w:val="22"/>
          <w:szCs w:val="22"/>
        </w:rPr>
        <w:t>At the time of Award of Contract, if so desired by the Employer, the</w:t>
      </w:r>
      <w:r w:rsidRPr="007F689D">
        <w:rPr>
          <w:rFonts w:eastAsia="Cambria"/>
          <w:w w:val="105"/>
          <w:sz w:val="22"/>
          <w:szCs w:val="22"/>
        </w:rPr>
        <w:t xml:space="preserve"> </w:t>
      </w:r>
      <w:r w:rsidRPr="0012514B">
        <w:rPr>
          <w:rFonts w:eastAsia="Cambria"/>
          <w:w w:val="105"/>
          <w:sz w:val="22"/>
          <w:szCs w:val="22"/>
        </w:rPr>
        <w:t xml:space="preserve">bidder shall withdraw the deviations listed in </w:t>
      </w:r>
      <w:r w:rsidRPr="007F689D">
        <w:rPr>
          <w:rFonts w:eastAsia="Cambria"/>
          <w:w w:val="105"/>
          <w:sz w:val="22"/>
          <w:szCs w:val="22"/>
        </w:rPr>
        <w:t>Attachment 6</w:t>
      </w:r>
      <w:r w:rsidRPr="0012514B">
        <w:rPr>
          <w:rFonts w:eastAsia="Cambria"/>
          <w:w w:val="105"/>
          <w:sz w:val="22"/>
          <w:szCs w:val="22"/>
        </w:rPr>
        <w:t xml:space="preserve"> to the</w:t>
      </w:r>
      <w:r w:rsidRPr="0012514B">
        <w:rPr>
          <w:rFonts w:eastAsia="Cambria"/>
          <w:spacing w:val="1"/>
          <w:w w:val="105"/>
          <w:sz w:val="22"/>
          <w:szCs w:val="22"/>
        </w:rPr>
        <w:t xml:space="preserve"> </w:t>
      </w:r>
      <w:r w:rsidRPr="0012514B">
        <w:rPr>
          <w:rFonts w:eastAsia="Cambria"/>
          <w:b/>
          <w:w w:val="105"/>
          <w:sz w:val="22"/>
          <w:szCs w:val="22"/>
          <w:u w:val="single"/>
        </w:rPr>
        <w:t>First Envelope</w:t>
      </w:r>
      <w:r w:rsidRPr="0012514B">
        <w:rPr>
          <w:rFonts w:eastAsia="Cambria"/>
          <w:w w:val="105"/>
          <w:sz w:val="22"/>
          <w:szCs w:val="22"/>
        </w:rPr>
        <w:t xml:space="preserve"> at the cost of withdrawal stated by him in the bid. In</w:t>
      </w:r>
      <w:r w:rsidRPr="007F689D">
        <w:rPr>
          <w:rFonts w:eastAsia="Cambria"/>
          <w:w w:val="105"/>
          <w:sz w:val="22"/>
          <w:szCs w:val="22"/>
        </w:rPr>
        <w:t xml:space="preserve"> </w:t>
      </w:r>
      <w:r w:rsidRPr="0012514B">
        <w:rPr>
          <w:rFonts w:eastAsia="Cambria"/>
          <w:w w:val="105"/>
          <w:sz w:val="22"/>
          <w:szCs w:val="22"/>
        </w:rPr>
        <w:t>case</w:t>
      </w:r>
      <w:r w:rsidRPr="007F689D">
        <w:rPr>
          <w:rFonts w:eastAsia="Cambria"/>
          <w:w w:val="105"/>
          <w:sz w:val="22"/>
          <w:szCs w:val="22"/>
        </w:rPr>
        <w:t xml:space="preserve"> </w:t>
      </w:r>
      <w:r w:rsidRPr="0012514B">
        <w:rPr>
          <w:rFonts w:eastAsia="Cambria"/>
          <w:w w:val="105"/>
          <w:sz w:val="22"/>
          <w:szCs w:val="22"/>
        </w:rPr>
        <w:t>the</w:t>
      </w:r>
      <w:r w:rsidRPr="007F689D">
        <w:rPr>
          <w:rFonts w:eastAsia="Cambria"/>
          <w:w w:val="105"/>
          <w:sz w:val="22"/>
          <w:szCs w:val="22"/>
        </w:rPr>
        <w:t xml:space="preserve"> </w:t>
      </w:r>
      <w:r w:rsidRPr="0012514B">
        <w:rPr>
          <w:rFonts w:eastAsia="Cambria"/>
          <w:w w:val="105"/>
          <w:sz w:val="22"/>
          <w:szCs w:val="22"/>
        </w:rPr>
        <w:t>bidder</w:t>
      </w:r>
      <w:r w:rsidRPr="007F689D">
        <w:rPr>
          <w:rFonts w:eastAsia="Cambria"/>
          <w:w w:val="105"/>
          <w:sz w:val="22"/>
          <w:szCs w:val="22"/>
        </w:rPr>
        <w:t xml:space="preserve"> </w:t>
      </w:r>
      <w:r w:rsidRPr="0012514B">
        <w:rPr>
          <w:rFonts w:eastAsia="Cambria"/>
          <w:w w:val="105"/>
          <w:sz w:val="22"/>
          <w:szCs w:val="22"/>
        </w:rPr>
        <w:t>does</w:t>
      </w:r>
      <w:r w:rsidRPr="007F689D">
        <w:rPr>
          <w:rFonts w:eastAsia="Cambria"/>
          <w:w w:val="105"/>
          <w:sz w:val="22"/>
          <w:szCs w:val="22"/>
        </w:rPr>
        <w:t xml:space="preserve"> </w:t>
      </w:r>
      <w:r w:rsidRPr="0012514B">
        <w:rPr>
          <w:rFonts w:eastAsia="Cambria"/>
          <w:w w:val="105"/>
          <w:sz w:val="22"/>
          <w:szCs w:val="22"/>
        </w:rPr>
        <w:t>not</w:t>
      </w:r>
      <w:r w:rsidRPr="007F689D">
        <w:rPr>
          <w:rFonts w:eastAsia="Cambria"/>
          <w:w w:val="105"/>
          <w:sz w:val="22"/>
          <w:szCs w:val="22"/>
        </w:rPr>
        <w:t xml:space="preserve"> </w:t>
      </w:r>
      <w:r w:rsidRPr="0012514B">
        <w:rPr>
          <w:rFonts w:eastAsia="Cambria"/>
          <w:w w:val="105"/>
          <w:sz w:val="22"/>
          <w:szCs w:val="22"/>
        </w:rPr>
        <w:t>withdraw</w:t>
      </w:r>
      <w:r w:rsidRPr="007F689D">
        <w:rPr>
          <w:rFonts w:eastAsia="Cambria"/>
          <w:w w:val="105"/>
          <w:sz w:val="22"/>
          <w:szCs w:val="22"/>
        </w:rPr>
        <w:t xml:space="preserve"> </w:t>
      </w:r>
      <w:r w:rsidRPr="0012514B">
        <w:rPr>
          <w:rFonts w:eastAsia="Cambria"/>
          <w:w w:val="105"/>
          <w:sz w:val="22"/>
          <w:szCs w:val="22"/>
        </w:rPr>
        <w:t>the</w:t>
      </w:r>
      <w:r w:rsidRPr="007F689D">
        <w:rPr>
          <w:rFonts w:eastAsia="Cambria"/>
          <w:w w:val="105"/>
          <w:sz w:val="22"/>
          <w:szCs w:val="22"/>
        </w:rPr>
        <w:t xml:space="preserve"> </w:t>
      </w:r>
      <w:r w:rsidRPr="0012514B">
        <w:rPr>
          <w:rFonts w:eastAsia="Cambria"/>
          <w:w w:val="105"/>
          <w:sz w:val="22"/>
          <w:szCs w:val="22"/>
        </w:rPr>
        <w:t>deviations</w:t>
      </w:r>
      <w:r w:rsidRPr="007F689D">
        <w:rPr>
          <w:rFonts w:eastAsia="Cambria"/>
          <w:w w:val="105"/>
          <w:sz w:val="22"/>
          <w:szCs w:val="22"/>
        </w:rPr>
        <w:t xml:space="preserve"> </w:t>
      </w:r>
      <w:r w:rsidRPr="0012514B">
        <w:rPr>
          <w:rFonts w:eastAsia="Cambria"/>
          <w:w w:val="105"/>
          <w:sz w:val="22"/>
          <w:szCs w:val="22"/>
        </w:rPr>
        <w:t>proposed</w:t>
      </w:r>
      <w:r w:rsidRPr="007F689D">
        <w:rPr>
          <w:rFonts w:eastAsia="Cambria"/>
          <w:w w:val="105"/>
          <w:sz w:val="22"/>
          <w:szCs w:val="22"/>
        </w:rPr>
        <w:t xml:space="preserve"> </w:t>
      </w:r>
      <w:r w:rsidRPr="0012514B">
        <w:rPr>
          <w:rFonts w:eastAsia="Cambria"/>
          <w:w w:val="105"/>
          <w:sz w:val="22"/>
          <w:szCs w:val="22"/>
        </w:rPr>
        <w:t>by</w:t>
      </w:r>
      <w:r w:rsidRPr="007F689D">
        <w:rPr>
          <w:rFonts w:eastAsia="Cambria"/>
          <w:w w:val="105"/>
          <w:sz w:val="22"/>
          <w:szCs w:val="22"/>
        </w:rPr>
        <w:t xml:space="preserve"> </w:t>
      </w:r>
      <w:r w:rsidRPr="0012514B">
        <w:rPr>
          <w:rFonts w:eastAsia="Cambria"/>
          <w:w w:val="105"/>
          <w:sz w:val="22"/>
          <w:szCs w:val="22"/>
        </w:rPr>
        <w:t>him,</w:t>
      </w:r>
      <w:r w:rsidRPr="007F689D">
        <w:rPr>
          <w:rFonts w:eastAsia="Cambria"/>
          <w:w w:val="105"/>
          <w:sz w:val="22"/>
          <w:szCs w:val="22"/>
        </w:rPr>
        <w:t xml:space="preserve"> </w:t>
      </w:r>
      <w:r w:rsidRPr="0012514B">
        <w:rPr>
          <w:rFonts w:eastAsia="Cambria"/>
          <w:w w:val="105"/>
          <w:sz w:val="22"/>
          <w:szCs w:val="22"/>
        </w:rPr>
        <w:t>if</w:t>
      </w:r>
      <w:r w:rsidR="00DE6565" w:rsidRPr="0012514B">
        <w:rPr>
          <w:rFonts w:eastAsia="Cambria"/>
          <w:w w:val="105"/>
          <w:sz w:val="22"/>
          <w:szCs w:val="22"/>
        </w:rPr>
        <w:t xml:space="preserve"> </w:t>
      </w:r>
      <w:r w:rsidRPr="0012514B">
        <w:rPr>
          <w:rFonts w:eastAsia="Cambria"/>
          <w:w w:val="105"/>
          <w:sz w:val="22"/>
          <w:szCs w:val="22"/>
        </w:rPr>
        <w:t xml:space="preserve">any, at the cost of withdrawal stated by him in the bid, his bid will </w:t>
      </w:r>
      <w:r w:rsidR="00544224" w:rsidRPr="0012514B">
        <w:rPr>
          <w:rFonts w:eastAsia="Cambria"/>
          <w:w w:val="105"/>
          <w:sz w:val="22"/>
          <w:szCs w:val="22"/>
        </w:rPr>
        <w:t>be rejected</w:t>
      </w:r>
      <w:r w:rsidRPr="0012514B">
        <w:rPr>
          <w:rFonts w:eastAsia="Cambria"/>
          <w:w w:val="105"/>
          <w:sz w:val="22"/>
          <w:szCs w:val="22"/>
        </w:rPr>
        <w:t xml:space="preserve"> and</w:t>
      </w:r>
      <w:r w:rsidRPr="007F689D">
        <w:rPr>
          <w:rFonts w:eastAsia="Cambria"/>
          <w:w w:val="105"/>
          <w:sz w:val="22"/>
          <w:szCs w:val="22"/>
        </w:rPr>
        <w:t xml:space="preserve"> </w:t>
      </w:r>
      <w:r w:rsidRPr="0012514B">
        <w:rPr>
          <w:rFonts w:eastAsia="Cambria"/>
          <w:w w:val="105"/>
          <w:sz w:val="22"/>
          <w:szCs w:val="22"/>
        </w:rPr>
        <w:t>his</w:t>
      </w:r>
      <w:r w:rsidRPr="007F689D">
        <w:rPr>
          <w:rFonts w:eastAsia="Cambria"/>
          <w:w w:val="105"/>
          <w:sz w:val="22"/>
          <w:szCs w:val="22"/>
        </w:rPr>
        <w:t xml:space="preserve"> </w:t>
      </w:r>
      <w:r w:rsidRPr="0012514B">
        <w:rPr>
          <w:rFonts w:eastAsia="Cambria"/>
          <w:w w:val="105"/>
          <w:sz w:val="22"/>
          <w:szCs w:val="22"/>
        </w:rPr>
        <w:t>bid</w:t>
      </w:r>
      <w:r w:rsidRPr="007F689D">
        <w:rPr>
          <w:rFonts w:eastAsia="Cambria"/>
          <w:w w:val="105"/>
          <w:sz w:val="22"/>
          <w:szCs w:val="22"/>
        </w:rPr>
        <w:t xml:space="preserve"> </w:t>
      </w:r>
      <w:r w:rsidRPr="0012514B">
        <w:rPr>
          <w:rFonts w:eastAsia="Cambria"/>
          <w:w w:val="105"/>
          <w:sz w:val="22"/>
          <w:szCs w:val="22"/>
        </w:rPr>
        <w:t>security</w:t>
      </w:r>
      <w:r w:rsidRPr="007F689D">
        <w:rPr>
          <w:rFonts w:eastAsia="Cambria"/>
          <w:w w:val="105"/>
          <w:sz w:val="22"/>
          <w:szCs w:val="22"/>
        </w:rPr>
        <w:t xml:space="preserve"> </w:t>
      </w:r>
      <w:r w:rsidRPr="0012514B">
        <w:rPr>
          <w:rFonts w:eastAsia="Cambria"/>
          <w:w w:val="105"/>
          <w:sz w:val="22"/>
          <w:szCs w:val="22"/>
        </w:rPr>
        <w:t>forfeited.</w:t>
      </w:r>
    </w:p>
    <w:p w:rsidR="002957DC" w:rsidRPr="0012514B" w:rsidRDefault="002957DC">
      <w:pPr>
        <w:widowControl w:val="0"/>
        <w:autoSpaceDE w:val="0"/>
        <w:autoSpaceDN w:val="0"/>
        <w:spacing w:before="5"/>
        <w:rPr>
          <w:rFonts w:eastAsia="Cambria"/>
          <w:sz w:val="22"/>
          <w:szCs w:val="22"/>
        </w:rPr>
      </w:pPr>
    </w:p>
    <w:p w:rsidR="002957DC" w:rsidRPr="007F689D" w:rsidRDefault="007C76D0">
      <w:pPr>
        <w:widowControl w:val="0"/>
        <w:autoSpaceDE w:val="0"/>
        <w:autoSpaceDN w:val="0"/>
        <w:spacing w:line="254" w:lineRule="auto"/>
        <w:ind w:left="1188" w:right="246"/>
        <w:jc w:val="both"/>
        <w:rPr>
          <w:rFonts w:eastAsia="Cambria"/>
          <w:w w:val="105"/>
          <w:sz w:val="22"/>
          <w:szCs w:val="22"/>
        </w:rPr>
      </w:pPr>
      <w:r w:rsidRPr="0012514B">
        <w:rPr>
          <w:rFonts w:eastAsia="Cambria"/>
          <w:sz w:val="22"/>
          <w:szCs w:val="22"/>
        </w:rPr>
        <w:t xml:space="preserve">Bidder </w:t>
      </w:r>
      <w:r w:rsidRPr="007F689D">
        <w:rPr>
          <w:rFonts w:eastAsia="Cambria"/>
          <w:w w:val="105"/>
          <w:sz w:val="22"/>
          <w:szCs w:val="22"/>
        </w:rPr>
        <w:t>would be required to comply with all other requirements of the Bidding Documents except for those deviations which are accepted by the Employer.</w:t>
      </w:r>
    </w:p>
    <w:p w:rsidR="002957DC" w:rsidRPr="007F689D" w:rsidRDefault="007C76D0">
      <w:pPr>
        <w:widowControl w:val="0"/>
        <w:numPr>
          <w:ilvl w:val="1"/>
          <w:numId w:val="11"/>
        </w:numPr>
        <w:tabs>
          <w:tab w:val="left" w:pos="1188"/>
          <w:tab w:val="left" w:pos="1189"/>
        </w:tabs>
        <w:autoSpaceDE w:val="0"/>
        <w:autoSpaceDN w:val="0"/>
        <w:spacing w:before="248" w:line="254" w:lineRule="auto"/>
        <w:ind w:right="250"/>
        <w:jc w:val="both"/>
        <w:rPr>
          <w:rFonts w:eastAsia="Cambria"/>
          <w:w w:val="105"/>
          <w:sz w:val="22"/>
          <w:szCs w:val="22"/>
        </w:rPr>
      </w:pPr>
      <w:r w:rsidRPr="0012514B">
        <w:rPr>
          <w:rFonts w:eastAsia="Cambria"/>
          <w:sz w:val="22"/>
          <w:szCs w:val="22"/>
        </w:rPr>
        <w:t>The</w:t>
      </w:r>
      <w:r w:rsidRPr="0012514B">
        <w:rPr>
          <w:rFonts w:eastAsia="Cambria"/>
          <w:spacing w:val="1"/>
          <w:sz w:val="22"/>
          <w:szCs w:val="22"/>
        </w:rPr>
        <w:t xml:space="preserve"> </w:t>
      </w:r>
      <w:r w:rsidRPr="007F689D">
        <w:rPr>
          <w:rFonts w:eastAsia="Cambria"/>
          <w:w w:val="105"/>
          <w:sz w:val="22"/>
          <w:szCs w:val="22"/>
        </w:rPr>
        <w:t>Employer reserves the right to vary the quantity of any of the spares and/or delete any items of spares altogether at the time of Award of Contract.</w:t>
      </w:r>
    </w:p>
    <w:p w:rsidR="002957DC" w:rsidRPr="0012514B" w:rsidRDefault="007C76D0">
      <w:pPr>
        <w:widowControl w:val="0"/>
        <w:numPr>
          <w:ilvl w:val="1"/>
          <w:numId w:val="11"/>
        </w:numPr>
        <w:tabs>
          <w:tab w:val="left" w:pos="1188"/>
          <w:tab w:val="left" w:pos="1189"/>
        </w:tabs>
        <w:autoSpaceDE w:val="0"/>
        <w:autoSpaceDN w:val="0"/>
        <w:spacing w:before="251" w:line="254" w:lineRule="auto"/>
        <w:ind w:right="246"/>
        <w:jc w:val="both"/>
        <w:rPr>
          <w:rFonts w:eastAsia="Cambria"/>
          <w:sz w:val="22"/>
          <w:szCs w:val="22"/>
        </w:rPr>
      </w:pPr>
      <w:r w:rsidRPr="0012514B">
        <w:rPr>
          <w:rFonts w:eastAsia="Cambria"/>
          <w:w w:val="105"/>
          <w:sz w:val="22"/>
          <w:szCs w:val="22"/>
        </w:rPr>
        <w:t>The mode of contracting with the successful bidder will be as per</w:t>
      </w:r>
      <w:r w:rsidRPr="007F689D">
        <w:rPr>
          <w:rFonts w:eastAsia="Cambria"/>
          <w:w w:val="105"/>
          <w:sz w:val="22"/>
          <w:szCs w:val="22"/>
        </w:rPr>
        <w:t xml:space="preserve"> </w:t>
      </w:r>
      <w:r w:rsidRPr="0012514B">
        <w:rPr>
          <w:rFonts w:eastAsia="Cambria"/>
          <w:w w:val="105"/>
          <w:sz w:val="22"/>
          <w:szCs w:val="22"/>
        </w:rPr>
        <w:t>stipulation</w:t>
      </w:r>
      <w:r w:rsidRPr="007F689D">
        <w:rPr>
          <w:rFonts w:eastAsia="Cambria"/>
          <w:w w:val="105"/>
          <w:sz w:val="22"/>
          <w:szCs w:val="22"/>
        </w:rPr>
        <w:t xml:space="preserve"> </w:t>
      </w:r>
      <w:r w:rsidRPr="0012514B">
        <w:rPr>
          <w:rFonts w:eastAsia="Cambria"/>
          <w:w w:val="105"/>
          <w:sz w:val="22"/>
          <w:szCs w:val="22"/>
        </w:rPr>
        <w:t>outlined</w:t>
      </w:r>
      <w:r w:rsidRPr="007F689D">
        <w:rPr>
          <w:rFonts w:eastAsia="Cambria"/>
          <w:w w:val="105"/>
          <w:sz w:val="22"/>
          <w:szCs w:val="22"/>
        </w:rPr>
        <w:t xml:space="preserve"> </w:t>
      </w:r>
      <w:r w:rsidRPr="0012514B">
        <w:rPr>
          <w:rFonts w:eastAsia="Cambria"/>
          <w:w w:val="105"/>
          <w:sz w:val="22"/>
          <w:szCs w:val="22"/>
        </w:rPr>
        <w:t>in</w:t>
      </w:r>
      <w:r w:rsidRPr="0012514B">
        <w:rPr>
          <w:rFonts w:eastAsia="Cambria"/>
          <w:spacing w:val="1"/>
          <w:w w:val="105"/>
          <w:sz w:val="22"/>
          <w:szCs w:val="22"/>
        </w:rPr>
        <w:t xml:space="preserve"> </w:t>
      </w:r>
      <w:r w:rsidRPr="0012514B">
        <w:rPr>
          <w:rFonts w:eastAsia="Cambria"/>
          <w:b/>
          <w:i/>
          <w:w w:val="105"/>
          <w:sz w:val="22"/>
          <w:szCs w:val="22"/>
        </w:rPr>
        <w:t>GCC</w:t>
      </w:r>
      <w:r w:rsidRPr="0012514B">
        <w:rPr>
          <w:rFonts w:eastAsia="Cambria"/>
          <w:b/>
          <w:i/>
          <w:spacing w:val="1"/>
          <w:w w:val="105"/>
          <w:sz w:val="22"/>
          <w:szCs w:val="22"/>
        </w:rPr>
        <w:t xml:space="preserve"> </w:t>
      </w:r>
      <w:r w:rsidRPr="0012514B">
        <w:rPr>
          <w:rFonts w:eastAsia="Cambria"/>
          <w:b/>
          <w:i/>
          <w:w w:val="105"/>
          <w:sz w:val="22"/>
          <w:szCs w:val="22"/>
        </w:rPr>
        <w:t>Sub-Clause</w:t>
      </w:r>
      <w:r w:rsidRPr="0012514B">
        <w:rPr>
          <w:rFonts w:eastAsia="Cambria"/>
          <w:b/>
          <w:i/>
          <w:spacing w:val="1"/>
          <w:w w:val="105"/>
          <w:sz w:val="22"/>
          <w:szCs w:val="22"/>
        </w:rPr>
        <w:t xml:space="preserve"> </w:t>
      </w:r>
      <w:r w:rsidRPr="0012514B">
        <w:rPr>
          <w:rFonts w:eastAsia="Cambria"/>
          <w:b/>
          <w:i/>
          <w:w w:val="105"/>
          <w:sz w:val="22"/>
          <w:szCs w:val="22"/>
        </w:rPr>
        <w:t>2.1</w:t>
      </w:r>
      <w:r w:rsidRPr="0012514B">
        <w:rPr>
          <w:rFonts w:eastAsia="Cambria"/>
          <w:spacing w:val="1"/>
          <w:w w:val="105"/>
          <w:sz w:val="22"/>
          <w:szCs w:val="22"/>
        </w:rPr>
        <w:t xml:space="preserve"> </w:t>
      </w:r>
      <w:r w:rsidRPr="0012514B">
        <w:rPr>
          <w:rFonts w:eastAsia="Cambria"/>
          <w:w w:val="105"/>
          <w:sz w:val="22"/>
          <w:szCs w:val="22"/>
        </w:rPr>
        <w:t>and</w:t>
      </w:r>
      <w:r w:rsidRPr="007F689D">
        <w:rPr>
          <w:rFonts w:eastAsia="Cambria"/>
          <w:w w:val="105"/>
          <w:sz w:val="22"/>
          <w:szCs w:val="22"/>
        </w:rPr>
        <w:t xml:space="preserve"> </w:t>
      </w:r>
      <w:r w:rsidRPr="0012514B">
        <w:rPr>
          <w:rFonts w:eastAsia="Cambria"/>
          <w:w w:val="105"/>
          <w:sz w:val="22"/>
          <w:szCs w:val="22"/>
        </w:rPr>
        <w:t>briefly</w:t>
      </w:r>
      <w:r w:rsidRPr="007F689D">
        <w:rPr>
          <w:rFonts w:eastAsia="Cambria"/>
          <w:w w:val="105"/>
          <w:sz w:val="22"/>
          <w:szCs w:val="22"/>
        </w:rPr>
        <w:t xml:space="preserve"> </w:t>
      </w:r>
      <w:r w:rsidRPr="0012514B">
        <w:rPr>
          <w:rFonts w:eastAsia="Cambria"/>
          <w:w w:val="105"/>
          <w:sz w:val="22"/>
          <w:szCs w:val="22"/>
        </w:rPr>
        <w:t>indicated</w:t>
      </w:r>
      <w:r w:rsidRPr="007F689D">
        <w:rPr>
          <w:rFonts w:eastAsia="Cambria"/>
          <w:w w:val="105"/>
          <w:sz w:val="22"/>
          <w:szCs w:val="22"/>
        </w:rPr>
        <w:t xml:space="preserve"> </w:t>
      </w:r>
      <w:r w:rsidRPr="0012514B">
        <w:rPr>
          <w:rFonts w:eastAsia="Cambria"/>
          <w:w w:val="105"/>
          <w:sz w:val="22"/>
          <w:szCs w:val="22"/>
        </w:rPr>
        <w:t>below:</w:t>
      </w:r>
    </w:p>
    <w:p w:rsidR="002957DC" w:rsidRPr="0012514B" w:rsidRDefault="002957DC">
      <w:pPr>
        <w:widowControl w:val="0"/>
        <w:autoSpaceDE w:val="0"/>
        <w:autoSpaceDN w:val="0"/>
        <w:spacing w:before="5"/>
        <w:rPr>
          <w:rFonts w:eastAsia="Cambria"/>
          <w:sz w:val="22"/>
          <w:szCs w:val="22"/>
        </w:rPr>
      </w:pPr>
    </w:p>
    <w:p w:rsidR="002957DC" w:rsidRPr="0012514B" w:rsidRDefault="007C76D0" w:rsidP="008F6626">
      <w:pPr>
        <w:widowControl w:val="0"/>
        <w:numPr>
          <w:ilvl w:val="2"/>
          <w:numId w:val="28"/>
        </w:numPr>
        <w:tabs>
          <w:tab w:val="left" w:pos="1188"/>
          <w:tab w:val="left" w:pos="1189"/>
        </w:tabs>
        <w:autoSpaceDE w:val="0"/>
        <w:autoSpaceDN w:val="0"/>
        <w:ind w:hanging="1081"/>
        <w:jc w:val="both"/>
        <w:rPr>
          <w:rFonts w:eastAsia="Cambria"/>
          <w:sz w:val="22"/>
          <w:szCs w:val="22"/>
        </w:rPr>
      </w:pPr>
      <w:r w:rsidRPr="0012514B">
        <w:rPr>
          <w:rFonts w:eastAsia="Cambria"/>
          <w:w w:val="105"/>
          <w:sz w:val="22"/>
          <w:szCs w:val="22"/>
        </w:rPr>
        <w:t>The</w:t>
      </w:r>
      <w:r w:rsidRPr="007F689D">
        <w:rPr>
          <w:rFonts w:eastAsia="Cambria"/>
          <w:w w:val="105"/>
          <w:sz w:val="22"/>
          <w:szCs w:val="22"/>
        </w:rPr>
        <w:t xml:space="preserve"> </w:t>
      </w:r>
      <w:r w:rsidRPr="0012514B">
        <w:rPr>
          <w:rFonts w:eastAsia="Cambria"/>
          <w:w w:val="105"/>
          <w:sz w:val="22"/>
          <w:szCs w:val="22"/>
        </w:rPr>
        <w:t>award</w:t>
      </w:r>
      <w:r w:rsidRPr="007F689D">
        <w:rPr>
          <w:rFonts w:eastAsia="Cambria"/>
          <w:w w:val="105"/>
          <w:sz w:val="22"/>
          <w:szCs w:val="22"/>
        </w:rPr>
        <w:t xml:space="preserve"> </w:t>
      </w:r>
      <w:r w:rsidRPr="0012514B">
        <w:rPr>
          <w:rFonts w:eastAsia="Cambria"/>
          <w:w w:val="105"/>
          <w:sz w:val="22"/>
          <w:szCs w:val="22"/>
        </w:rPr>
        <w:t>shall</w:t>
      </w:r>
      <w:r w:rsidRPr="007F689D">
        <w:rPr>
          <w:rFonts w:eastAsia="Cambria"/>
          <w:w w:val="105"/>
          <w:sz w:val="22"/>
          <w:szCs w:val="22"/>
        </w:rPr>
        <w:t xml:space="preserve"> </w:t>
      </w:r>
      <w:r w:rsidRPr="0012514B">
        <w:rPr>
          <w:rFonts w:eastAsia="Cambria"/>
          <w:w w:val="105"/>
          <w:sz w:val="22"/>
          <w:szCs w:val="22"/>
        </w:rPr>
        <w:t>be</w:t>
      </w:r>
      <w:r w:rsidRPr="007F689D">
        <w:rPr>
          <w:rFonts w:eastAsia="Cambria"/>
          <w:w w:val="105"/>
          <w:sz w:val="22"/>
          <w:szCs w:val="22"/>
        </w:rPr>
        <w:t xml:space="preserve"> </w:t>
      </w:r>
      <w:r w:rsidRPr="0012514B">
        <w:rPr>
          <w:rFonts w:eastAsia="Cambria"/>
          <w:w w:val="105"/>
          <w:sz w:val="22"/>
          <w:szCs w:val="22"/>
        </w:rPr>
        <w:t>made</w:t>
      </w:r>
      <w:r w:rsidRPr="007F689D">
        <w:rPr>
          <w:rFonts w:eastAsia="Cambria"/>
          <w:w w:val="105"/>
          <w:sz w:val="22"/>
          <w:szCs w:val="22"/>
        </w:rPr>
        <w:t xml:space="preserve"> </w:t>
      </w:r>
      <w:r w:rsidRPr="0012514B">
        <w:rPr>
          <w:rFonts w:eastAsia="Cambria"/>
          <w:w w:val="105"/>
          <w:sz w:val="22"/>
          <w:szCs w:val="22"/>
        </w:rPr>
        <w:t>as</w:t>
      </w:r>
      <w:r w:rsidRPr="007F689D">
        <w:rPr>
          <w:rFonts w:eastAsia="Cambria"/>
          <w:w w:val="105"/>
          <w:sz w:val="22"/>
          <w:szCs w:val="22"/>
        </w:rPr>
        <w:t xml:space="preserve"> </w:t>
      </w:r>
      <w:r w:rsidRPr="0012514B">
        <w:rPr>
          <w:rFonts w:eastAsia="Cambria"/>
          <w:w w:val="105"/>
          <w:sz w:val="22"/>
          <w:szCs w:val="22"/>
        </w:rPr>
        <w:t>follows:</w:t>
      </w:r>
    </w:p>
    <w:p w:rsidR="00AC4A27" w:rsidRPr="00F14EC9" w:rsidRDefault="007C76D0" w:rsidP="008F6626">
      <w:pPr>
        <w:widowControl w:val="0"/>
        <w:tabs>
          <w:tab w:val="left" w:pos="1729"/>
        </w:tabs>
        <w:autoSpaceDE w:val="0"/>
        <w:autoSpaceDN w:val="0"/>
        <w:spacing w:before="215" w:line="247" w:lineRule="auto"/>
        <w:ind w:left="1134" w:right="245"/>
        <w:jc w:val="both"/>
        <w:rPr>
          <w:rFonts w:eastAsia="Cambria"/>
          <w:spacing w:val="1"/>
          <w:w w:val="105"/>
          <w:sz w:val="22"/>
          <w:szCs w:val="22"/>
        </w:rPr>
      </w:pPr>
      <w:r w:rsidRPr="00F14EC9">
        <w:rPr>
          <w:rFonts w:eastAsia="Cambria"/>
          <w:b/>
          <w:bCs/>
          <w:w w:val="105"/>
          <w:sz w:val="22"/>
          <w:szCs w:val="22"/>
          <w:u w:val="single"/>
        </w:rPr>
        <w:t xml:space="preserve">Single </w:t>
      </w:r>
      <w:r w:rsidR="00DE6565" w:rsidRPr="00F14EC9">
        <w:rPr>
          <w:rFonts w:eastAsia="Cambria"/>
          <w:b/>
          <w:bCs/>
          <w:w w:val="105"/>
          <w:sz w:val="22"/>
          <w:szCs w:val="22"/>
          <w:u w:val="single"/>
        </w:rPr>
        <w:t xml:space="preserve">Works </w:t>
      </w:r>
      <w:r w:rsidRPr="00F14EC9">
        <w:rPr>
          <w:rFonts w:eastAsia="Cambria"/>
          <w:b/>
          <w:bCs/>
          <w:w w:val="105"/>
          <w:sz w:val="22"/>
          <w:szCs w:val="22"/>
          <w:u w:val="single"/>
        </w:rPr>
        <w:t>Contract</w:t>
      </w:r>
      <w:r w:rsidRPr="00F14EC9">
        <w:rPr>
          <w:rFonts w:eastAsia="Cambria"/>
          <w:spacing w:val="1"/>
          <w:w w:val="105"/>
          <w:sz w:val="22"/>
          <w:szCs w:val="22"/>
        </w:rPr>
        <w:t xml:space="preserve"> </w:t>
      </w:r>
      <w:r w:rsidRPr="007F689D">
        <w:rPr>
          <w:rFonts w:eastAsia="Cambria"/>
          <w:w w:val="105"/>
          <w:sz w:val="22"/>
          <w:szCs w:val="22"/>
        </w:rPr>
        <w:t>having the</w:t>
      </w:r>
      <w:r w:rsidR="001736C1" w:rsidRPr="007F689D">
        <w:rPr>
          <w:rFonts w:eastAsia="Cambria"/>
          <w:w w:val="105"/>
          <w:sz w:val="22"/>
          <w:szCs w:val="22"/>
        </w:rPr>
        <w:t xml:space="preserve"> activities</w:t>
      </w:r>
      <w:r w:rsidR="00DE6565" w:rsidRPr="007F689D">
        <w:rPr>
          <w:rFonts w:eastAsia="Cambria"/>
          <w:w w:val="105"/>
          <w:sz w:val="22"/>
          <w:szCs w:val="22"/>
        </w:rPr>
        <w:t xml:space="preserve"> </w:t>
      </w:r>
      <w:r w:rsidRPr="007F689D">
        <w:rPr>
          <w:rFonts w:eastAsia="Cambria"/>
          <w:w w:val="105"/>
          <w:sz w:val="22"/>
          <w:szCs w:val="22"/>
        </w:rPr>
        <w:t>as indicated below</w:t>
      </w:r>
      <w:r w:rsidR="001736C1" w:rsidRPr="00F14EC9">
        <w:rPr>
          <w:rFonts w:eastAsia="Cambria"/>
          <w:spacing w:val="1"/>
          <w:w w:val="105"/>
          <w:sz w:val="22"/>
          <w:szCs w:val="22"/>
        </w:rPr>
        <w:t>:</w:t>
      </w:r>
    </w:p>
    <w:p w:rsidR="00514719" w:rsidRPr="00F14EC9" w:rsidRDefault="00514719" w:rsidP="008F6626">
      <w:pPr>
        <w:widowControl w:val="0"/>
        <w:tabs>
          <w:tab w:val="left" w:pos="1276"/>
        </w:tabs>
        <w:autoSpaceDE w:val="0"/>
        <w:autoSpaceDN w:val="0"/>
        <w:spacing w:line="232" w:lineRule="auto"/>
        <w:ind w:left="1276" w:right="284"/>
        <w:jc w:val="both"/>
        <w:rPr>
          <w:rFonts w:eastAsia="Cambria"/>
          <w:i/>
          <w:w w:val="105"/>
          <w:sz w:val="22"/>
          <w:szCs w:val="22"/>
        </w:rPr>
      </w:pPr>
    </w:p>
    <w:p w:rsidR="008F6626" w:rsidRPr="00F14EC9" w:rsidRDefault="007C76D0" w:rsidP="008F6626">
      <w:pPr>
        <w:widowControl w:val="0"/>
        <w:tabs>
          <w:tab w:val="left" w:pos="1276"/>
        </w:tabs>
        <w:autoSpaceDE w:val="0"/>
        <w:autoSpaceDN w:val="0"/>
        <w:spacing w:line="232" w:lineRule="auto"/>
        <w:ind w:left="1276" w:right="284"/>
        <w:jc w:val="both"/>
        <w:rPr>
          <w:rFonts w:eastAsia="Cambria"/>
          <w:i/>
          <w:sz w:val="22"/>
          <w:szCs w:val="22"/>
        </w:rPr>
      </w:pPr>
      <w:r w:rsidRPr="00F14EC9">
        <w:rPr>
          <w:rFonts w:eastAsia="Cambria"/>
          <w:b/>
          <w:bCs/>
          <w:i/>
          <w:w w:val="105"/>
          <w:sz w:val="22"/>
          <w:szCs w:val="22"/>
        </w:rPr>
        <w:t>(Supply of Goods)</w:t>
      </w:r>
      <w:r w:rsidRPr="00F14EC9">
        <w:rPr>
          <w:rFonts w:eastAsia="Cambria"/>
          <w:b/>
          <w:bCs/>
          <w:w w:val="105"/>
          <w:sz w:val="22"/>
          <w:szCs w:val="22"/>
        </w:rPr>
        <w:t>:</w:t>
      </w:r>
      <w:r w:rsidRPr="00F14EC9">
        <w:rPr>
          <w:rFonts w:eastAsia="Cambria"/>
          <w:w w:val="105"/>
          <w:sz w:val="22"/>
          <w:szCs w:val="22"/>
        </w:rPr>
        <w:t xml:space="preserve"> supply of Material/</w:t>
      </w:r>
      <w:r w:rsidR="0017784E" w:rsidRPr="00F14EC9">
        <w:rPr>
          <w:rFonts w:eastAsia="Cambria"/>
          <w:w w:val="105"/>
          <w:sz w:val="22"/>
          <w:szCs w:val="22"/>
        </w:rPr>
        <w:t xml:space="preserve"> </w:t>
      </w:r>
      <w:r w:rsidRPr="00F14EC9">
        <w:rPr>
          <w:rFonts w:eastAsia="Cambria"/>
          <w:w w:val="105"/>
          <w:sz w:val="22"/>
          <w:szCs w:val="22"/>
        </w:rPr>
        <w:t>Equipment/Spares:</w:t>
      </w:r>
      <w:r w:rsidRPr="007F689D">
        <w:rPr>
          <w:rFonts w:eastAsia="Cambria"/>
          <w:w w:val="105"/>
          <w:sz w:val="22"/>
          <w:szCs w:val="22"/>
        </w:rPr>
        <w:t xml:space="preserve"> </w:t>
      </w:r>
      <w:r w:rsidR="00DD1D00" w:rsidRPr="007F689D">
        <w:rPr>
          <w:rFonts w:eastAsia="Cambria"/>
          <w:w w:val="105"/>
          <w:sz w:val="22"/>
          <w:szCs w:val="22"/>
        </w:rPr>
        <w:t xml:space="preserve">Taxable value includes cost of </w:t>
      </w:r>
      <w:r w:rsidRPr="00F14EC9">
        <w:rPr>
          <w:rFonts w:eastAsia="Cambria"/>
          <w:w w:val="105"/>
          <w:sz w:val="22"/>
          <w:szCs w:val="22"/>
        </w:rPr>
        <w:t>supply</w:t>
      </w:r>
      <w:r w:rsidRPr="007F689D">
        <w:rPr>
          <w:rFonts w:eastAsia="Cambria"/>
          <w:w w:val="105"/>
          <w:sz w:val="22"/>
          <w:szCs w:val="22"/>
        </w:rPr>
        <w:t xml:space="preserve"> </w:t>
      </w:r>
      <w:r w:rsidRPr="00F14EC9">
        <w:rPr>
          <w:rFonts w:eastAsia="Cambria"/>
          <w:w w:val="105"/>
          <w:sz w:val="22"/>
          <w:szCs w:val="22"/>
        </w:rPr>
        <w:t>of</w:t>
      </w:r>
      <w:r w:rsidRPr="007F689D">
        <w:rPr>
          <w:rFonts w:eastAsia="Cambria"/>
          <w:w w:val="105"/>
          <w:sz w:val="22"/>
          <w:szCs w:val="22"/>
        </w:rPr>
        <w:t xml:space="preserve"> </w:t>
      </w:r>
      <w:r w:rsidRPr="00F14EC9">
        <w:rPr>
          <w:rFonts w:eastAsia="Cambria"/>
          <w:w w:val="105"/>
          <w:sz w:val="22"/>
          <w:szCs w:val="22"/>
        </w:rPr>
        <w:t>all</w:t>
      </w:r>
      <w:r w:rsidRPr="007F689D">
        <w:rPr>
          <w:rFonts w:eastAsia="Cambria"/>
          <w:w w:val="105"/>
          <w:sz w:val="22"/>
          <w:szCs w:val="22"/>
        </w:rPr>
        <w:t xml:space="preserve"> </w:t>
      </w:r>
      <w:r w:rsidRPr="00F14EC9">
        <w:rPr>
          <w:rFonts w:eastAsia="Cambria"/>
          <w:w w:val="105"/>
          <w:sz w:val="22"/>
          <w:szCs w:val="22"/>
        </w:rPr>
        <w:t>equipment</w:t>
      </w:r>
      <w:r w:rsidRPr="007F689D">
        <w:rPr>
          <w:rFonts w:eastAsia="Cambria"/>
          <w:w w:val="105"/>
          <w:sz w:val="22"/>
          <w:szCs w:val="22"/>
        </w:rPr>
        <w:t xml:space="preserve"> </w:t>
      </w:r>
      <w:r w:rsidRPr="00F14EC9">
        <w:rPr>
          <w:rFonts w:eastAsia="Cambria"/>
          <w:w w:val="105"/>
          <w:sz w:val="22"/>
          <w:szCs w:val="22"/>
        </w:rPr>
        <w:t>and</w:t>
      </w:r>
      <w:r w:rsidRPr="007F689D">
        <w:rPr>
          <w:rFonts w:eastAsia="Cambria"/>
          <w:w w:val="105"/>
          <w:sz w:val="22"/>
          <w:szCs w:val="22"/>
        </w:rPr>
        <w:t xml:space="preserve"> </w:t>
      </w:r>
      <w:r w:rsidRPr="00F14EC9">
        <w:rPr>
          <w:rFonts w:eastAsia="Cambria"/>
          <w:w w:val="105"/>
          <w:sz w:val="22"/>
          <w:szCs w:val="22"/>
        </w:rPr>
        <w:t>materials</w:t>
      </w:r>
      <w:r w:rsidR="00DD1D00" w:rsidRPr="00F14EC9">
        <w:rPr>
          <w:rFonts w:eastAsia="Cambria"/>
          <w:w w:val="105"/>
          <w:sz w:val="22"/>
          <w:szCs w:val="22"/>
        </w:rPr>
        <w:t>,</w:t>
      </w:r>
      <w:r w:rsidRPr="00F14EC9">
        <w:rPr>
          <w:rFonts w:eastAsia="Cambria"/>
          <w:w w:val="105"/>
          <w:sz w:val="22"/>
          <w:szCs w:val="22"/>
        </w:rPr>
        <w:t xml:space="preserve"> mandatory spares</w:t>
      </w:r>
      <w:r w:rsidR="0017784E" w:rsidRPr="00F14EC9">
        <w:rPr>
          <w:rFonts w:eastAsia="Cambria"/>
          <w:w w:val="105"/>
          <w:sz w:val="22"/>
          <w:szCs w:val="22"/>
        </w:rPr>
        <w:t>, transportation, In-transit</w:t>
      </w:r>
      <w:r w:rsidR="0017784E" w:rsidRPr="007F689D">
        <w:rPr>
          <w:rFonts w:eastAsia="Cambria"/>
          <w:w w:val="105"/>
          <w:sz w:val="22"/>
          <w:szCs w:val="22"/>
        </w:rPr>
        <w:t xml:space="preserve"> </w:t>
      </w:r>
      <w:r w:rsidR="0017784E" w:rsidRPr="00F14EC9">
        <w:rPr>
          <w:rFonts w:eastAsia="Cambria"/>
          <w:w w:val="105"/>
          <w:sz w:val="22"/>
          <w:szCs w:val="22"/>
        </w:rPr>
        <w:lastRenderedPageBreak/>
        <w:t>insurance, loading &amp; unloading etc</w:t>
      </w:r>
      <w:r w:rsidR="008F5FC4" w:rsidRPr="00F14EC9">
        <w:rPr>
          <w:rFonts w:eastAsia="Cambria"/>
          <w:w w:val="105"/>
          <w:sz w:val="22"/>
          <w:szCs w:val="22"/>
        </w:rPr>
        <w:t>.</w:t>
      </w:r>
      <w:r w:rsidR="0017784E" w:rsidRPr="00F14EC9">
        <w:rPr>
          <w:rFonts w:eastAsia="Cambria"/>
          <w:w w:val="105"/>
          <w:sz w:val="22"/>
          <w:szCs w:val="22"/>
        </w:rPr>
        <w:t>, for</w:t>
      </w:r>
      <w:r w:rsidR="0017784E" w:rsidRPr="007F689D">
        <w:rPr>
          <w:rFonts w:eastAsia="Cambria"/>
          <w:w w:val="105"/>
          <w:sz w:val="22"/>
          <w:szCs w:val="22"/>
        </w:rPr>
        <w:t xml:space="preserve"> </w:t>
      </w:r>
      <w:r w:rsidR="0017784E" w:rsidRPr="00F14EC9">
        <w:rPr>
          <w:rFonts w:eastAsia="Cambria"/>
          <w:w w:val="105"/>
          <w:sz w:val="22"/>
          <w:szCs w:val="22"/>
        </w:rPr>
        <w:t>delivery</w:t>
      </w:r>
      <w:r w:rsidR="0017784E" w:rsidRPr="007F689D">
        <w:rPr>
          <w:rFonts w:eastAsia="Cambria"/>
          <w:w w:val="105"/>
          <w:sz w:val="22"/>
          <w:szCs w:val="22"/>
        </w:rPr>
        <w:t xml:space="preserve"> </w:t>
      </w:r>
      <w:r w:rsidR="0017784E" w:rsidRPr="00F14EC9">
        <w:rPr>
          <w:rFonts w:eastAsia="Cambria"/>
          <w:w w:val="105"/>
          <w:sz w:val="22"/>
          <w:szCs w:val="22"/>
        </w:rPr>
        <w:t>at</w:t>
      </w:r>
      <w:r w:rsidR="0017784E" w:rsidRPr="007F689D">
        <w:rPr>
          <w:rFonts w:eastAsia="Cambria"/>
          <w:w w:val="105"/>
          <w:sz w:val="22"/>
          <w:szCs w:val="22"/>
        </w:rPr>
        <w:t xml:space="preserve"> </w:t>
      </w:r>
      <w:r w:rsidR="0017784E" w:rsidRPr="00F14EC9">
        <w:rPr>
          <w:rFonts w:eastAsia="Cambria"/>
          <w:w w:val="105"/>
          <w:sz w:val="22"/>
          <w:szCs w:val="22"/>
        </w:rPr>
        <w:t>site.</w:t>
      </w:r>
      <w:r w:rsidRPr="00F14EC9">
        <w:rPr>
          <w:rFonts w:eastAsia="Cambria"/>
          <w:w w:val="105"/>
          <w:sz w:val="22"/>
          <w:szCs w:val="22"/>
        </w:rPr>
        <w:t xml:space="preserve"> </w:t>
      </w:r>
    </w:p>
    <w:p w:rsidR="008F6626" w:rsidRPr="00F14EC9" w:rsidRDefault="007C76D0" w:rsidP="008F6626">
      <w:pPr>
        <w:widowControl w:val="0"/>
        <w:tabs>
          <w:tab w:val="left" w:pos="1276"/>
        </w:tabs>
        <w:autoSpaceDE w:val="0"/>
        <w:autoSpaceDN w:val="0"/>
        <w:spacing w:before="13"/>
        <w:ind w:left="1276" w:right="284"/>
        <w:rPr>
          <w:rFonts w:eastAsia="Cambria"/>
          <w:i/>
          <w:sz w:val="22"/>
          <w:szCs w:val="22"/>
        </w:rPr>
      </w:pPr>
      <w:r w:rsidRPr="00F14EC9">
        <w:rPr>
          <w:rFonts w:eastAsia="Cambria"/>
          <w:i/>
          <w:sz w:val="22"/>
          <w:szCs w:val="22"/>
        </w:rPr>
        <w:t>&amp;</w:t>
      </w:r>
    </w:p>
    <w:p w:rsidR="008F6626" w:rsidRPr="00F14EC9" w:rsidRDefault="007C76D0" w:rsidP="008F6626">
      <w:pPr>
        <w:widowControl w:val="0"/>
        <w:tabs>
          <w:tab w:val="left" w:pos="1276"/>
          <w:tab w:val="left" w:pos="2009"/>
        </w:tabs>
        <w:autoSpaceDE w:val="0"/>
        <w:autoSpaceDN w:val="0"/>
        <w:spacing w:before="5" w:line="213" w:lineRule="auto"/>
        <w:ind w:left="1276" w:right="284"/>
        <w:jc w:val="both"/>
        <w:rPr>
          <w:rFonts w:eastAsia="Cambria"/>
          <w:spacing w:val="53"/>
          <w:sz w:val="22"/>
          <w:szCs w:val="22"/>
        </w:rPr>
      </w:pPr>
      <w:r w:rsidRPr="00F14EC9">
        <w:rPr>
          <w:rFonts w:eastAsia="Cambria"/>
          <w:b/>
          <w:bCs/>
          <w:i/>
          <w:sz w:val="22"/>
          <w:szCs w:val="22"/>
        </w:rPr>
        <w:t>(Supply of Services)</w:t>
      </w:r>
      <w:r w:rsidRPr="00F14EC9">
        <w:rPr>
          <w:rFonts w:eastAsia="Cambria"/>
          <w:b/>
          <w:bCs/>
          <w:sz w:val="22"/>
          <w:szCs w:val="22"/>
        </w:rPr>
        <w:t>:</w:t>
      </w:r>
      <w:r w:rsidRPr="00F14EC9">
        <w:rPr>
          <w:rFonts w:eastAsia="Cambria"/>
          <w:w w:val="105"/>
          <w:sz w:val="22"/>
          <w:szCs w:val="22"/>
        </w:rPr>
        <w:t xml:space="preserve"> Erection, Installation &amp; Commissioning and Associated Civil Works:</w:t>
      </w:r>
      <w:r w:rsidRPr="00DC4B63">
        <w:rPr>
          <w:rFonts w:eastAsia="Cambria"/>
          <w:w w:val="105"/>
          <w:sz w:val="22"/>
          <w:szCs w:val="22"/>
        </w:rPr>
        <w:t xml:space="preserve"> </w:t>
      </w:r>
      <w:r w:rsidR="00DD1D00" w:rsidRPr="00DC4B63">
        <w:rPr>
          <w:rFonts w:eastAsia="Cambria"/>
          <w:w w:val="105"/>
          <w:sz w:val="22"/>
          <w:szCs w:val="22"/>
        </w:rPr>
        <w:t xml:space="preserve">Taxable value includes cost of </w:t>
      </w:r>
      <w:r w:rsidRPr="00F14EC9">
        <w:rPr>
          <w:rFonts w:eastAsia="Cambria"/>
          <w:w w:val="105"/>
          <w:sz w:val="22"/>
          <w:szCs w:val="22"/>
        </w:rPr>
        <w:t>providing</w:t>
      </w:r>
      <w:r w:rsidRPr="00DC4B63">
        <w:rPr>
          <w:rFonts w:eastAsia="Cambria"/>
          <w:w w:val="105"/>
          <w:sz w:val="22"/>
          <w:szCs w:val="22"/>
        </w:rPr>
        <w:t xml:space="preserve"> </w:t>
      </w:r>
      <w:r w:rsidRPr="00F14EC9">
        <w:rPr>
          <w:rFonts w:eastAsia="Cambria"/>
          <w:w w:val="105"/>
          <w:sz w:val="22"/>
          <w:szCs w:val="22"/>
        </w:rPr>
        <w:t>all</w:t>
      </w:r>
      <w:r w:rsidRPr="00DC4B63">
        <w:rPr>
          <w:rFonts w:eastAsia="Cambria"/>
          <w:w w:val="105"/>
          <w:sz w:val="22"/>
          <w:szCs w:val="22"/>
        </w:rPr>
        <w:t xml:space="preserve"> </w:t>
      </w:r>
      <w:r w:rsidRPr="00F14EC9">
        <w:rPr>
          <w:rFonts w:eastAsia="Cambria"/>
          <w:w w:val="105"/>
          <w:sz w:val="22"/>
          <w:szCs w:val="22"/>
        </w:rPr>
        <w:t>services</w:t>
      </w:r>
      <w:r w:rsidR="00DD1D00" w:rsidRPr="00F14EC9">
        <w:rPr>
          <w:rFonts w:eastAsia="Cambria"/>
          <w:w w:val="105"/>
          <w:sz w:val="22"/>
          <w:szCs w:val="22"/>
        </w:rPr>
        <w:t>,</w:t>
      </w:r>
      <w:r w:rsidR="0024252C" w:rsidRPr="00F14EC9">
        <w:rPr>
          <w:rFonts w:eastAsia="Cambria"/>
          <w:w w:val="105"/>
          <w:sz w:val="22"/>
          <w:szCs w:val="22"/>
        </w:rPr>
        <w:t xml:space="preserve"> </w:t>
      </w:r>
      <w:r w:rsidRPr="00F14EC9">
        <w:rPr>
          <w:rFonts w:eastAsia="Cambria"/>
          <w:w w:val="105"/>
          <w:sz w:val="22"/>
          <w:szCs w:val="22"/>
        </w:rPr>
        <w:t>installation,</w:t>
      </w:r>
      <w:r w:rsidRPr="00DC4B63">
        <w:rPr>
          <w:rFonts w:eastAsia="Cambria"/>
          <w:w w:val="105"/>
          <w:sz w:val="22"/>
          <w:szCs w:val="22"/>
        </w:rPr>
        <w:t xml:space="preserve"> </w:t>
      </w:r>
      <w:r w:rsidRPr="00F14EC9">
        <w:rPr>
          <w:rFonts w:eastAsia="Cambria"/>
          <w:w w:val="105"/>
          <w:sz w:val="22"/>
          <w:szCs w:val="22"/>
        </w:rPr>
        <w:t>Testing</w:t>
      </w:r>
      <w:r w:rsidRPr="00DC4B63">
        <w:rPr>
          <w:rFonts w:eastAsia="Cambria"/>
          <w:w w:val="105"/>
          <w:sz w:val="22"/>
          <w:szCs w:val="22"/>
        </w:rPr>
        <w:t xml:space="preserve"> </w:t>
      </w:r>
      <w:r w:rsidRPr="00F14EC9">
        <w:rPr>
          <w:rFonts w:eastAsia="Cambria"/>
          <w:w w:val="105"/>
          <w:sz w:val="22"/>
          <w:szCs w:val="22"/>
        </w:rPr>
        <w:t>and</w:t>
      </w:r>
      <w:r w:rsidRPr="00DC4B63">
        <w:rPr>
          <w:rFonts w:eastAsia="Cambria"/>
          <w:w w:val="105"/>
          <w:sz w:val="22"/>
          <w:szCs w:val="22"/>
        </w:rPr>
        <w:t xml:space="preserve"> </w:t>
      </w:r>
      <w:r w:rsidRPr="00F14EC9">
        <w:rPr>
          <w:rFonts w:eastAsia="Cambria"/>
          <w:w w:val="105"/>
          <w:sz w:val="22"/>
          <w:szCs w:val="22"/>
        </w:rPr>
        <w:t xml:space="preserve">Commissioning </w:t>
      </w:r>
      <w:r w:rsidR="007F16F4" w:rsidRPr="00DC4B63">
        <w:rPr>
          <w:rFonts w:eastAsia="Cambria"/>
          <w:w w:val="105"/>
          <w:sz w:val="22"/>
          <w:szCs w:val="22"/>
        </w:rPr>
        <w:t xml:space="preserve">and Associated Civil Works </w:t>
      </w:r>
      <w:r w:rsidRPr="00F14EC9">
        <w:rPr>
          <w:rFonts w:eastAsia="Cambria"/>
          <w:w w:val="105"/>
          <w:sz w:val="22"/>
          <w:szCs w:val="22"/>
        </w:rPr>
        <w:t>including performance testing in respect of all</w:t>
      </w:r>
      <w:r w:rsidRPr="00DC4B63">
        <w:rPr>
          <w:rFonts w:eastAsia="Cambria"/>
          <w:w w:val="105"/>
          <w:sz w:val="22"/>
          <w:szCs w:val="22"/>
        </w:rPr>
        <w:t xml:space="preserve"> </w:t>
      </w:r>
      <w:r w:rsidR="00DD1D00" w:rsidRPr="00DC4B63">
        <w:rPr>
          <w:rFonts w:eastAsia="Cambria"/>
          <w:w w:val="105"/>
          <w:sz w:val="22"/>
          <w:szCs w:val="22"/>
        </w:rPr>
        <w:t xml:space="preserve">    </w:t>
      </w:r>
      <w:r w:rsidRPr="00F14EC9">
        <w:rPr>
          <w:rFonts w:eastAsia="Cambria"/>
          <w:w w:val="105"/>
          <w:sz w:val="22"/>
          <w:szCs w:val="22"/>
        </w:rPr>
        <w:t xml:space="preserve">the equipment </w:t>
      </w:r>
      <w:r w:rsidRPr="00DC4B63">
        <w:rPr>
          <w:rFonts w:eastAsia="Cambria"/>
          <w:w w:val="105"/>
          <w:sz w:val="22"/>
          <w:szCs w:val="22"/>
        </w:rPr>
        <w:t>supplied against the said contract,</w:t>
      </w:r>
      <w:r w:rsidRPr="00F14EC9">
        <w:rPr>
          <w:rFonts w:eastAsia="Cambria"/>
          <w:w w:val="105"/>
          <w:sz w:val="22"/>
          <w:szCs w:val="22"/>
        </w:rPr>
        <w:t xml:space="preserve"> Training</w:t>
      </w:r>
      <w:r w:rsidRPr="00DC4B63">
        <w:rPr>
          <w:rFonts w:eastAsia="Cambria"/>
          <w:w w:val="105"/>
          <w:sz w:val="22"/>
          <w:szCs w:val="22"/>
        </w:rPr>
        <w:t xml:space="preserve"> </w:t>
      </w:r>
      <w:r w:rsidRPr="00F14EC9">
        <w:rPr>
          <w:rFonts w:eastAsia="Cambria"/>
          <w:w w:val="105"/>
          <w:sz w:val="22"/>
          <w:szCs w:val="22"/>
        </w:rPr>
        <w:t>to</w:t>
      </w:r>
      <w:r w:rsidRPr="00DC4B63">
        <w:rPr>
          <w:rFonts w:eastAsia="Cambria"/>
          <w:w w:val="105"/>
          <w:sz w:val="22"/>
          <w:szCs w:val="22"/>
        </w:rPr>
        <w:t xml:space="preserve"> </w:t>
      </w:r>
      <w:r w:rsidRPr="00F14EC9">
        <w:rPr>
          <w:rFonts w:eastAsia="Cambria"/>
          <w:w w:val="105"/>
          <w:sz w:val="22"/>
          <w:szCs w:val="22"/>
        </w:rPr>
        <w:t>be</w:t>
      </w:r>
      <w:r w:rsidRPr="00DC4B63">
        <w:rPr>
          <w:rFonts w:eastAsia="Cambria"/>
          <w:w w:val="105"/>
          <w:sz w:val="22"/>
          <w:szCs w:val="22"/>
        </w:rPr>
        <w:t xml:space="preserve"> </w:t>
      </w:r>
      <w:r w:rsidR="005E1A01" w:rsidRPr="00F14EC9">
        <w:rPr>
          <w:rFonts w:eastAsia="Cambria"/>
          <w:w w:val="105"/>
          <w:sz w:val="22"/>
          <w:szCs w:val="22"/>
        </w:rPr>
        <w:t>imparted</w:t>
      </w:r>
      <w:r w:rsidR="005E1A01" w:rsidRPr="00DC4B63">
        <w:rPr>
          <w:rFonts w:eastAsia="Cambria"/>
          <w:w w:val="105"/>
          <w:sz w:val="22"/>
          <w:szCs w:val="22"/>
        </w:rPr>
        <w:t xml:space="preserve"> </w:t>
      </w:r>
      <w:r w:rsidR="005E1A01" w:rsidRPr="00F14EC9">
        <w:rPr>
          <w:rFonts w:eastAsia="Cambria"/>
          <w:w w:val="105"/>
          <w:sz w:val="22"/>
          <w:szCs w:val="22"/>
        </w:rPr>
        <w:t>and</w:t>
      </w:r>
      <w:r w:rsidRPr="00DC4B63">
        <w:rPr>
          <w:rFonts w:eastAsia="Cambria"/>
          <w:w w:val="105"/>
          <w:sz w:val="22"/>
          <w:szCs w:val="22"/>
        </w:rPr>
        <w:t xml:space="preserve"> </w:t>
      </w:r>
      <w:r w:rsidRPr="00F14EC9">
        <w:rPr>
          <w:rFonts w:eastAsia="Cambria"/>
          <w:w w:val="105"/>
          <w:sz w:val="22"/>
          <w:szCs w:val="22"/>
        </w:rPr>
        <w:t>any</w:t>
      </w:r>
      <w:r w:rsidRPr="00DC4B63">
        <w:rPr>
          <w:rFonts w:eastAsia="Cambria"/>
          <w:w w:val="105"/>
          <w:sz w:val="22"/>
          <w:szCs w:val="22"/>
        </w:rPr>
        <w:t xml:space="preserve"> </w:t>
      </w:r>
      <w:r w:rsidRPr="00F14EC9">
        <w:rPr>
          <w:rFonts w:eastAsia="Cambria"/>
          <w:w w:val="105"/>
          <w:sz w:val="22"/>
          <w:szCs w:val="22"/>
        </w:rPr>
        <w:t xml:space="preserve">other </w:t>
      </w:r>
      <w:r w:rsidRPr="00DC4B63">
        <w:rPr>
          <w:rFonts w:eastAsia="Cambria"/>
          <w:w w:val="105"/>
          <w:sz w:val="22"/>
          <w:szCs w:val="22"/>
        </w:rPr>
        <w:t>services specified in the Contract Documents</w:t>
      </w:r>
      <w:r w:rsidRPr="00F14EC9">
        <w:rPr>
          <w:rFonts w:eastAsia="Cambria"/>
          <w:spacing w:val="53"/>
          <w:sz w:val="22"/>
          <w:szCs w:val="22"/>
        </w:rPr>
        <w:t>.</w:t>
      </w:r>
    </w:p>
    <w:p w:rsidR="00AC4A27" w:rsidRPr="00F14EC9" w:rsidRDefault="00AC4A27">
      <w:pPr>
        <w:widowControl w:val="0"/>
        <w:autoSpaceDE w:val="0"/>
        <w:autoSpaceDN w:val="0"/>
        <w:spacing w:before="1" w:line="256" w:lineRule="auto"/>
        <w:ind w:left="1188" w:right="248"/>
        <w:jc w:val="both"/>
        <w:rPr>
          <w:rFonts w:eastAsia="Cambria"/>
          <w:w w:val="105"/>
          <w:sz w:val="22"/>
          <w:szCs w:val="22"/>
        </w:rPr>
      </w:pPr>
    </w:p>
    <w:p w:rsidR="008F6626" w:rsidRPr="00DC4B63" w:rsidRDefault="007C76D0" w:rsidP="008F6626">
      <w:pPr>
        <w:widowControl w:val="0"/>
        <w:tabs>
          <w:tab w:val="left" w:pos="1729"/>
        </w:tabs>
        <w:autoSpaceDE w:val="0"/>
        <w:autoSpaceDN w:val="0"/>
        <w:spacing w:before="3" w:line="247" w:lineRule="auto"/>
        <w:ind w:left="1188" w:right="245"/>
        <w:jc w:val="both"/>
        <w:rPr>
          <w:rFonts w:eastAsia="Cambria"/>
          <w:w w:val="105"/>
          <w:sz w:val="22"/>
          <w:szCs w:val="22"/>
        </w:rPr>
      </w:pPr>
      <w:r w:rsidRPr="00DC4B63">
        <w:rPr>
          <w:rFonts w:eastAsia="Cambria"/>
          <w:w w:val="105"/>
          <w:sz w:val="22"/>
          <w:szCs w:val="22"/>
        </w:rPr>
        <w:t>The award of the single Works Contract shall not in any way dilute the responsibility of the Contractor for the successful completion of the facilities as per Specification and any breach in Works Contract either in supply of Material/Equipment/Spares or, &amp; its Erection, Installation &amp; Commissioning and Associated Civil Works shall automatically be construed as a breach of the Works Contract which will confer a right on the Employer to terminate the other Contract(s) also at the risk and the cost of the Contractor.</w:t>
      </w:r>
    </w:p>
    <w:p w:rsidR="008F6626" w:rsidRPr="0012514B" w:rsidRDefault="008F6626">
      <w:pPr>
        <w:widowControl w:val="0"/>
        <w:autoSpaceDE w:val="0"/>
        <w:autoSpaceDN w:val="0"/>
        <w:spacing w:before="9"/>
        <w:rPr>
          <w:rFonts w:eastAsia="Cambria"/>
          <w:sz w:val="22"/>
          <w:szCs w:val="22"/>
        </w:rPr>
      </w:pPr>
    </w:p>
    <w:p w:rsidR="002957DC" w:rsidRPr="0012514B" w:rsidRDefault="007C76D0">
      <w:pPr>
        <w:widowControl w:val="0"/>
        <w:numPr>
          <w:ilvl w:val="0"/>
          <w:numId w:val="11"/>
        </w:numPr>
        <w:tabs>
          <w:tab w:val="left" w:pos="1188"/>
          <w:tab w:val="left" w:pos="1189"/>
        </w:tabs>
        <w:autoSpaceDE w:val="0"/>
        <w:autoSpaceDN w:val="0"/>
        <w:ind w:hanging="1081"/>
        <w:outlineLvl w:val="0"/>
        <w:rPr>
          <w:rFonts w:eastAsia="Palatino Linotype"/>
          <w:b/>
          <w:bCs/>
          <w:sz w:val="22"/>
          <w:szCs w:val="22"/>
        </w:rPr>
      </w:pPr>
      <w:bookmarkStart w:id="53" w:name="_Toc132464598"/>
      <w:r w:rsidRPr="0012514B">
        <w:rPr>
          <w:rFonts w:eastAsia="Palatino Linotype"/>
          <w:b/>
          <w:bCs/>
          <w:sz w:val="22"/>
          <w:szCs w:val="22"/>
        </w:rPr>
        <w:t>Employer’s</w:t>
      </w:r>
      <w:r w:rsidRPr="0012514B">
        <w:rPr>
          <w:rFonts w:eastAsia="Palatino Linotype"/>
          <w:b/>
          <w:bCs/>
          <w:spacing w:val="-1"/>
          <w:sz w:val="22"/>
          <w:szCs w:val="22"/>
        </w:rPr>
        <w:t xml:space="preserve"> </w:t>
      </w:r>
      <w:r w:rsidRPr="0012514B">
        <w:rPr>
          <w:rFonts w:eastAsia="Palatino Linotype"/>
          <w:b/>
          <w:bCs/>
          <w:sz w:val="22"/>
          <w:szCs w:val="22"/>
        </w:rPr>
        <w:t>Right</w:t>
      </w:r>
      <w:r w:rsidRPr="0012514B">
        <w:rPr>
          <w:rFonts w:eastAsia="Palatino Linotype"/>
          <w:b/>
          <w:bCs/>
          <w:spacing w:val="-1"/>
          <w:sz w:val="22"/>
          <w:szCs w:val="22"/>
        </w:rPr>
        <w:t xml:space="preserve"> </w:t>
      </w:r>
      <w:r w:rsidRPr="0012514B">
        <w:rPr>
          <w:rFonts w:eastAsia="Palatino Linotype"/>
          <w:b/>
          <w:bCs/>
          <w:sz w:val="22"/>
          <w:szCs w:val="22"/>
        </w:rPr>
        <w:t>to Accept</w:t>
      </w:r>
      <w:r w:rsidRPr="0012514B">
        <w:rPr>
          <w:rFonts w:eastAsia="Palatino Linotype"/>
          <w:b/>
          <w:bCs/>
          <w:spacing w:val="-1"/>
          <w:sz w:val="22"/>
          <w:szCs w:val="22"/>
        </w:rPr>
        <w:t xml:space="preserve"> </w:t>
      </w:r>
      <w:r w:rsidRPr="0012514B">
        <w:rPr>
          <w:rFonts w:eastAsia="Palatino Linotype"/>
          <w:b/>
          <w:bCs/>
          <w:sz w:val="22"/>
          <w:szCs w:val="22"/>
        </w:rPr>
        <w:t>any Bid</w:t>
      </w:r>
      <w:r w:rsidRPr="0012514B">
        <w:rPr>
          <w:rFonts w:eastAsia="Palatino Linotype"/>
          <w:b/>
          <w:bCs/>
          <w:spacing w:val="-1"/>
          <w:sz w:val="22"/>
          <w:szCs w:val="22"/>
        </w:rPr>
        <w:t xml:space="preserve"> </w:t>
      </w:r>
      <w:r w:rsidRPr="0012514B">
        <w:rPr>
          <w:rFonts w:eastAsia="Palatino Linotype"/>
          <w:b/>
          <w:bCs/>
          <w:sz w:val="22"/>
          <w:szCs w:val="22"/>
        </w:rPr>
        <w:t>and to Reject any or</w:t>
      </w:r>
      <w:r w:rsidRPr="0012514B">
        <w:rPr>
          <w:rFonts w:eastAsia="Palatino Linotype"/>
          <w:b/>
          <w:bCs/>
          <w:spacing w:val="-1"/>
          <w:sz w:val="22"/>
          <w:szCs w:val="22"/>
        </w:rPr>
        <w:t xml:space="preserve"> </w:t>
      </w:r>
      <w:r w:rsidRPr="0012514B">
        <w:rPr>
          <w:rFonts w:eastAsia="Palatino Linotype"/>
          <w:b/>
          <w:bCs/>
          <w:sz w:val="22"/>
          <w:szCs w:val="22"/>
        </w:rPr>
        <w:t>all</w:t>
      </w:r>
      <w:r w:rsidRPr="0012514B">
        <w:rPr>
          <w:rFonts w:eastAsia="Palatino Linotype"/>
          <w:b/>
          <w:bCs/>
          <w:spacing w:val="-2"/>
          <w:sz w:val="22"/>
          <w:szCs w:val="22"/>
        </w:rPr>
        <w:t xml:space="preserve"> </w:t>
      </w:r>
      <w:r w:rsidRPr="0012514B">
        <w:rPr>
          <w:rFonts w:eastAsia="Palatino Linotype"/>
          <w:b/>
          <w:bCs/>
          <w:sz w:val="22"/>
          <w:szCs w:val="22"/>
        </w:rPr>
        <w:t>Bids</w:t>
      </w:r>
      <w:bookmarkEnd w:id="53"/>
    </w:p>
    <w:p w:rsidR="002957DC" w:rsidRPr="0012514B" w:rsidRDefault="002957DC">
      <w:pPr>
        <w:widowControl w:val="0"/>
        <w:autoSpaceDE w:val="0"/>
        <w:autoSpaceDN w:val="0"/>
        <w:spacing w:before="7"/>
        <w:rPr>
          <w:rFonts w:eastAsia="Cambria"/>
          <w:b/>
          <w:sz w:val="22"/>
          <w:szCs w:val="22"/>
        </w:rPr>
      </w:pPr>
    </w:p>
    <w:p w:rsidR="002957DC" w:rsidRPr="0012514B" w:rsidRDefault="007C76D0">
      <w:pPr>
        <w:widowControl w:val="0"/>
        <w:numPr>
          <w:ilvl w:val="1"/>
          <w:numId w:val="11"/>
        </w:numPr>
        <w:tabs>
          <w:tab w:val="left" w:pos="1188"/>
          <w:tab w:val="left" w:pos="1189"/>
        </w:tabs>
        <w:autoSpaceDE w:val="0"/>
        <w:autoSpaceDN w:val="0"/>
        <w:spacing w:line="254" w:lineRule="auto"/>
        <w:ind w:right="244"/>
        <w:jc w:val="both"/>
        <w:rPr>
          <w:rFonts w:eastAsia="Cambria"/>
          <w:sz w:val="22"/>
          <w:szCs w:val="22"/>
        </w:rPr>
      </w:pPr>
      <w:r w:rsidRPr="0012514B">
        <w:rPr>
          <w:rFonts w:eastAsia="Cambria"/>
          <w:w w:val="105"/>
          <w:sz w:val="22"/>
          <w:szCs w:val="22"/>
        </w:rPr>
        <w:t>The Employer reserves the right to accept or reject any bid, and to</w:t>
      </w:r>
      <w:r w:rsidRPr="0012514B">
        <w:rPr>
          <w:rFonts w:eastAsia="Cambria"/>
          <w:spacing w:val="1"/>
          <w:w w:val="105"/>
          <w:sz w:val="22"/>
          <w:szCs w:val="22"/>
        </w:rPr>
        <w:t xml:space="preserve"> </w:t>
      </w:r>
      <w:r w:rsidRPr="0012514B">
        <w:rPr>
          <w:rFonts w:eastAsia="Cambria"/>
          <w:sz w:val="22"/>
          <w:szCs w:val="22"/>
        </w:rPr>
        <w:t>annul the bidding process and reject all bids at any time prior to award</w:t>
      </w:r>
      <w:r w:rsidRPr="0012514B">
        <w:rPr>
          <w:rFonts w:eastAsia="Cambria"/>
          <w:spacing w:val="1"/>
          <w:sz w:val="22"/>
          <w:szCs w:val="22"/>
        </w:rPr>
        <w:t xml:space="preserve"> </w:t>
      </w:r>
      <w:r w:rsidRPr="0012514B">
        <w:rPr>
          <w:rFonts w:eastAsia="Cambria"/>
          <w:w w:val="105"/>
          <w:sz w:val="22"/>
          <w:szCs w:val="22"/>
        </w:rPr>
        <w:t>of contract, without thereby incurring any liability to the affected</w:t>
      </w:r>
      <w:r w:rsidRPr="0012514B">
        <w:rPr>
          <w:rFonts w:eastAsia="Cambria"/>
          <w:spacing w:val="1"/>
          <w:w w:val="105"/>
          <w:sz w:val="22"/>
          <w:szCs w:val="22"/>
        </w:rPr>
        <w:t xml:space="preserve"> </w:t>
      </w:r>
      <w:r w:rsidRPr="0012514B">
        <w:rPr>
          <w:rFonts w:eastAsia="Cambria"/>
          <w:w w:val="105"/>
          <w:sz w:val="22"/>
          <w:szCs w:val="22"/>
        </w:rPr>
        <w:t>Bidder or bidders or any obligation to inform the affected Bidder or</w:t>
      </w:r>
      <w:r w:rsidRPr="0012514B">
        <w:rPr>
          <w:rFonts w:eastAsia="Cambria"/>
          <w:spacing w:val="1"/>
          <w:w w:val="105"/>
          <w:sz w:val="22"/>
          <w:szCs w:val="22"/>
        </w:rPr>
        <w:t xml:space="preserve"> </w:t>
      </w:r>
      <w:r w:rsidRPr="0012514B">
        <w:rPr>
          <w:rFonts w:eastAsia="Cambria"/>
          <w:w w:val="105"/>
          <w:sz w:val="22"/>
          <w:szCs w:val="22"/>
        </w:rPr>
        <w:t>bidders</w:t>
      </w:r>
      <w:r w:rsidRPr="0012514B">
        <w:rPr>
          <w:rFonts w:eastAsia="Cambria"/>
          <w:spacing w:val="1"/>
          <w:w w:val="105"/>
          <w:sz w:val="22"/>
          <w:szCs w:val="22"/>
        </w:rPr>
        <w:t xml:space="preserve"> </w:t>
      </w:r>
      <w:r w:rsidRPr="0012514B">
        <w:rPr>
          <w:rFonts w:eastAsia="Cambria"/>
          <w:w w:val="105"/>
          <w:sz w:val="22"/>
          <w:szCs w:val="22"/>
        </w:rPr>
        <w:t>of</w:t>
      </w:r>
      <w:r w:rsidRPr="0012514B">
        <w:rPr>
          <w:rFonts w:eastAsia="Cambria"/>
          <w:spacing w:val="3"/>
          <w:w w:val="105"/>
          <w:sz w:val="22"/>
          <w:szCs w:val="22"/>
        </w:rPr>
        <w:t xml:space="preserve"> </w:t>
      </w:r>
      <w:r w:rsidRPr="0012514B">
        <w:rPr>
          <w:rFonts w:eastAsia="Cambria"/>
          <w:w w:val="105"/>
          <w:sz w:val="22"/>
          <w:szCs w:val="22"/>
        </w:rPr>
        <w:t>the</w:t>
      </w:r>
      <w:r w:rsidRPr="0012514B">
        <w:rPr>
          <w:rFonts w:eastAsia="Cambria"/>
          <w:spacing w:val="2"/>
          <w:w w:val="105"/>
          <w:sz w:val="22"/>
          <w:szCs w:val="22"/>
        </w:rPr>
        <w:t xml:space="preserve"> </w:t>
      </w:r>
      <w:r w:rsidRPr="0012514B">
        <w:rPr>
          <w:rFonts w:eastAsia="Cambria"/>
          <w:w w:val="105"/>
          <w:sz w:val="22"/>
          <w:szCs w:val="22"/>
        </w:rPr>
        <w:t>grounds</w:t>
      </w:r>
      <w:r w:rsidRPr="0012514B">
        <w:rPr>
          <w:rFonts w:eastAsia="Cambria"/>
          <w:spacing w:val="2"/>
          <w:w w:val="105"/>
          <w:sz w:val="22"/>
          <w:szCs w:val="22"/>
        </w:rPr>
        <w:t xml:space="preserve"> </w:t>
      </w:r>
      <w:r w:rsidRPr="0012514B">
        <w:rPr>
          <w:rFonts w:eastAsia="Cambria"/>
          <w:w w:val="105"/>
          <w:sz w:val="22"/>
          <w:szCs w:val="22"/>
        </w:rPr>
        <w:t>for</w:t>
      </w:r>
      <w:r w:rsidRPr="0012514B">
        <w:rPr>
          <w:rFonts w:eastAsia="Cambria"/>
          <w:spacing w:val="4"/>
          <w:w w:val="105"/>
          <w:sz w:val="22"/>
          <w:szCs w:val="22"/>
        </w:rPr>
        <w:t xml:space="preserve"> </w:t>
      </w:r>
      <w:r w:rsidRPr="0012514B">
        <w:rPr>
          <w:rFonts w:eastAsia="Cambria"/>
          <w:w w:val="105"/>
          <w:sz w:val="22"/>
          <w:szCs w:val="22"/>
        </w:rPr>
        <w:t>the</w:t>
      </w:r>
      <w:r w:rsidRPr="0012514B">
        <w:rPr>
          <w:rFonts w:eastAsia="Cambria"/>
          <w:spacing w:val="2"/>
          <w:w w:val="105"/>
          <w:sz w:val="22"/>
          <w:szCs w:val="22"/>
        </w:rPr>
        <w:t xml:space="preserve"> </w:t>
      </w:r>
      <w:r w:rsidRPr="0012514B">
        <w:rPr>
          <w:rFonts w:eastAsia="Cambria"/>
          <w:w w:val="105"/>
          <w:sz w:val="22"/>
          <w:szCs w:val="22"/>
        </w:rPr>
        <w:t>Employer’s</w:t>
      </w:r>
      <w:r w:rsidRPr="0012514B">
        <w:rPr>
          <w:rFonts w:eastAsia="Cambria"/>
          <w:spacing w:val="3"/>
          <w:w w:val="105"/>
          <w:sz w:val="22"/>
          <w:szCs w:val="22"/>
        </w:rPr>
        <w:t xml:space="preserve"> </w:t>
      </w:r>
      <w:r w:rsidRPr="0012514B">
        <w:rPr>
          <w:rFonts w:eastAsia="Cambria"/>
          <w:w w:val="105"/>
          <w:sz w:val="22"/>
          <w:szCs w:val="22"/>
        </w:rPr>
        <w:t>action.</w:t>
      </w:r>
    </w:p>
    <w:p w:rsidR="002957DC" w:rsidRPr="0012514B" w:rsidRDefault="002957DC">
      <w:pPr>
        <w:widowControl w:val="0"/>
        <w:autoSpaceDE w:val="0"/>
        <w:autoSpaceDN w:val="0"/>
        <w:spacing w:before="1"/>
        <w:rPr>
          <w:rFonts w:eastAsia="Cambria"/>
          <w:sz w:val="22"/>
          <w:szCs w:val="22"/>
        </w:rPr>
      </w:pPr>
    </w:p>
    <w:p w:rsidR="002957DC" w:rsidRPr="00207C08" w:rsidRDefault="007C76D0">
      <w:pPr>
        <w:widowControl w:val="0"/>
        <w:numPr>
          <w:ilvl w:val="0"/>
          <w:numId w:val="11"/>
        </w:numPr>
        <w:tabs>
          <w:tab w:val="left" w:pos="1188"/>
          <w:tab w:val="left" w:pos="1189"/>
        </w:tabs>
        <w:autoSpaceDE w:val="0"/>
        <w:autoSpaceDN w:val="0"/>
        <w:ind w:hanging="1081"/>
        <w:outlineLvl w:val="0"/>
        <w:rPr>
          <w:rFonts w:eastAsia="Palatino Linotype"/>
          <w:b/>
          <w:bCs/>
          <w:sz w:val="22"/>
          <w:szCs w:val="22"/>
        </w:rPr>
      </w:pPr>
      <w:bookmarkStart w:id="54" w:name="_Toc132464599"/>
      <w:r w:rsidRPr="00207C08">
        <w:rPr>
          <w:rFonts w:eastAsia="Palatino Linotype"/>
          <w:b/>
          <w:bCs/>
          <w:spacing w:val="-4"/>
          <w:sz w:val="22"/>
          <w:szCs w:val="22"/>
        </w:rPr>
        <w:t xml:space="preserve">Letter </w:t>
      </w:r>
      <w:r w:rsidR="00DD5EB7" w:rsidRPr="00207C08">
        <w:rPr>
          <w:rFonts w:eastAsia="Palatino Linotype"/>
          <w:b/>
          <w:bCs/>
          <w:sz w:val="22"/>
          <w:szCs w:val="22"/>
        </w:rPr>
        <w:t>of</w:t>
      </w:r>
      <w:r w:rsidR="00DD5EB7" w:rsidRPr="00207C08">
        <w:rPr>
          <w:rFonts w:eastAsia="Palatino Linotype"/>
          <w:b/>
          <w:bCs/>
          <w:spacing w:val="-3"/>
          <w:sz w:val="22"/>
          <w:szCs w:val="22"/>
        </w:rPr>
        <w:t xml:space="preserve"> </w:t>
      </w:r>
      <w:r w:rsidR="00DD5EB7" w:rsidRPr="00207C08">
        <w:rPr>
          <w:rFonts w:eastAsia="Palatino Linotype"/>
          <w:b/>
          <w:bCs/>
          <w:sz w:val="22"/>
          <w:szCs w:val="22"/>
        </w:rPr>
        <w:t>Award</w:t>
      </w:r>
      <w:bookmarkEnd w:id="54"/>
    </w:p>
    <w:p w:rsidR="002957DC" w:rsidRPr="0012514B" w:rsidRDefault="002957DC">
      <w:pPr>
        <w:widowControl w:val="0"/>
        <w:autoSpaceDE w:val="0"/>
        <w:autoSpaceDN w:val="0"/>
        <w:spacing w:before="7"/>
        <w:rPr>
          <w:rFonts w:eastAsia="Cambria"/>
          <w:b/>
          <w:sz w:val="22"/>
          <w:szCs w:val="22"/>
        </w:rPr>
      </w:pPr>
    </w:p>
    <w:p w:rsidR="002957DC" w:rsidRPr="00DC4B63" w:rsidRDefault="007C76D0">
      <w:pPr>
        <w:widowControl w:val="0"/>
        <w:numPr>
          <w:ilvl w:val="1"/>
          <w:numId w:val="11"/>
        </w:numPr>
        <w:tabs>
          <w:tab w:val="left" w:pos="1188"/>
          <w:tab w:val="left" w:pos="1189"/>
        </w:tabs>
        <w:autoSpaceDE w:val="0"/>
        <w:autoSpaceDN w:val="0"/>
        <w:spacing w:line="254" w:lineRule="auto"/>
        <w:ind w:right="246"/>
        <w:jc w:val="both"/>
        <w:rPr>
          <w:rFonts w:eastAsia="Cambria"/>
          <w:w w:val="105"/>
          <w:sz w:val="22"/>
          <w:szCs w:val="22"/>
        </w:rPr>
      </w:pPr>
      <w:r w:rsidRPr="0012514B">
        <w:rPr>
          <w:rFonts w:eastAsia="Cambria"/>
          <w:w w:val="105"/>
          <w:sz w:val="22"/>
          <w:szCs w:val="22"/>
        </w:rPr>
        <w:t>Prior</w:t>
      </w:r>
      <w:r w:rsidRPr="0012514B">
        <w:rPr>
          <w:rFonts w:eastAsia="Cambria"/>
          <w:spacing w:val="-3"/>
          <w:w w:val="105"/>
          <w:sz w:val="22"/>
          <w:szCs w:val="22"/>
        </w:rPr>
        <w:t xml:space="preserve"> </w:t>
      </w:r>
      <w:r w:rsidRPr="0012514B">
        <w:rPr>
          <w:rFonts w:eastAsia="Cambria"/>
          <w:w w:val="105"/>
          <w:sz w:val="22"/>
          <w:szCs w:val="22"/>
        </w:rPr>
        <w:t>to</w:t>
      </w:r>
      <w:r w:rsidRPr="00DC4B63">
        <w:rPr>
          <w:rFonts w:eastAsia="Cambria"/>
          <w:w w:val="105"/>
          <w:sz w:val="22"/>
          <w:szCs w:val="22"/>
        </w:rPr>
        <w:t xml:space="preserve"> </w:t>
      </w:r>
      <w:r w:rsidRPr="0012514B">
        <w:rPr>
          <w:rFonts w:eastAsia="Cambria"/>
          <w:w w:val="105"/>
          <w:sz w:val="22"/>
          <w:szCs w:val="22"/>
        </w:rPr>
        <w:t>the</w:t>
      </w:r>
      <w:r w:rsidRPr="00DC4B63">
        <w:rPr>
          <w:rFonts w:eastAsia="Cambria"/>
          <w:w w:val="105"/>
          <w:sz w:val="22"/>
          <w:szCs w:val="22"/>
        </w:rPr>
        <w:t xml:space="preserve"> </w:t>
      </w:r>
      <w:r w:rsidRPr="0012514B">
        <w:rPr>
          <w:rFonts w:eastAsia="Cambria"/>
          <w:w w:val="105"/>
          <w:sz w:val="22"/>
          <w:szCs w:val="22"/>
        </w:rPr>
        <w:t>expiration</w:t>
      </w:r>
      <w:r w:rsidRPr="00DC4B63">
        <w:rPr>
          <w:rFonts w:eastAsia="Cambria"/>
          <w:w w:val="105"/>
          <w:sz w:val="22"/>
          <w:szCs w:val="22"/>
        </w:rPr>
        <w:t xml:space="preserve"> </w:t>
      </w:r>
      <w:r w:rsidRPr="0012514B">
        <w:rPr>
          <w:rFonts w:eastAsia="Cambria"/>
          <w:w w:val="105"/>
          <w:sz w:val="22"/>
          <w:szCs w:val="22"/>
        </w:rPr>
        <w:t>of</w:t>
      </w:r>
      <w:r w:rsidRPr="00DC4B63">
        <w:rPr>
          <w:rFonts w:eastAsia="Cambria"/>
          <w:w w:val="105"/>
          <w:sz w:val="22"/>
          <w:szCs w:val="22"/>
        </w:rPr>
        <w:t xml:space="preserve"> </w:t>
      </w:r>
      <w:r w:rsidRPr="0012514B">
        <w:rPr>
          <w:rFonts w:eastAsia="Cambria"/>
          <w:w w:val="105"/>
          <w:sz w:val="22"/>
          <w:szCs w:val="22"/>
        </w:rPr>
        <w:t>the</w:t>
      </w:r>
      <w:r w:rsidRPr="00DC4B63">
        <w:rPr>
          <w:rFonts w:eastAsia="Cambria"/>
          <w:w w:val="105"/>
          <w:sz w:val="22"/>
          <w:szCs w:val="22"/>
        </w:rPr>
        <w:t xml:space="preserve"> </w:t>
      </w:r>
      <w:r w:rsidRPr="0012514B">
        <w:rPr>
          <w:rFonts w:eastAsia="Cambria"/>
          <w:w w:val="105"/>
          <w:sz w:val="22"/>
          <w:szCs w:val="22"/>
        </w:rPr>
        <w:t>period</w:t>
      </w:r>
      <w:r w:rsidRPr="00DC4B63">
        <w:rPr>
          <w:rFonts w:eastAsia="Cambria"/>
          <w:w w:val="105"/>
          <w:sz w:val="22"/>
          <w:szCs w:val="22"/>
        </w:rPr>
        <w:t xml:space="preserve"> </w:t>
      </w:r>
      <w:r w:rsidRPr="0012514B">
        <w:rPr>
          <w:rFonts w:eastAsia="Cambria"/>
          <w:w w:val="105"/>
          <w:sz w:val="22"/>
          <w:szCs w:val="22"/>
        </w:rPr>
        <w:t>of</w:t>
      </w:r>
      <w:r w:rsidRPr="00DC4B63">
        <w:rPr>
          <w:rFonts w:eastAsia="Cambria"/>
          <w:w w:val="105"/>
          <w:sz w:val="22"/>
          <w:szCs w:val="22"/>
        </w:rPr>
        <w:t xml:space="preserve"> </w:t>
      </w:r>
      <w:r w:rsidRPr="0012514B">
        <w:rPr>
          <w:rFonts w:eastAsia="Cambria"/>
          <w:w w:val="105"/>
          <w:sz w:val="22"/>
          <w:szCs w:val="22"/>
        </w:rPr>
        <w:t>bid</w:t>
      </w:r>
      <w:r w:rsidRPr="00DC4B63">
        <w:rPr>
          <w:rFonts w:eastAsia="Cambria"/>
          <w:w w:val="105"/>
          <w:sz w:val="22"/>
          <w:szCs w:val="22"/>
        </w:rPr>
        <w:t xml:space="preserve"> </w:t>
      </w:r>
      <w:r w:rsidRPr="0012514B">
        <w:rPr>
          <w:rFonts w:eastAsia="Cambria"/>
          <w:w w:val="105"/>
          <w:sz w:val="22"/>
          <w:szCs w:val="22"/>
        </w:rPr>
        <w:t>validity,</w:t>
      </w:r>
      <w:r w:rsidRPr="00DC4B63">
        <w:rPr>
          <w:rFonts w:eastAsia="Cambria"/>
          <w:w w:val="105"/>
          <w:sz w:val="22"/>
          <w:szCs w:val="22"/>
        </w:rPr>
        <w:t xml:space="preserve"> </w:t>
      </w:r>
      <w:r w:rsidRPr="0012514B">
        <w:rPr>
          <w:rFonts w:eastAsia="Cambria"/>
          <w:w w:val="105"/>
          <w:sz w:val="22"/>
          <w:szCs w:val="22"/>
        </w:rPr>
        <w:t>the</w:t>
      </w:r>
      <w:r w:rsidRPr="00DC4B63">
        <w:rPr>
          <w:rFonts w:eastAsia="Cambria"/>
          <w:w w:val="105"/>
          <w:sz w:val="22"/>
          <w:szCs w:val="22"/>
        </w:rPr>
        <w:t xml:space="preserve"> </w:t>
      </w:r>
      <w:r w:rsidRPr="0012514B">
        <w:rPr>
          <w:rFonts w:eastAsia="Cambria"/>
          <w:w w:val="105"/>
          <w:sz w:val="22"/>
          <w:szCs w:val="22"/>
        </w:rPr>
        <w:t>Employer</w:t>
      </w:r>
      <w:r w:rsidRPr="00DC4B63">
        <w:rPr>
          <w:rFonts w:eastAsia="Cambria"/>
          <w:w w:val="105"/>
          <w:sz w:val="22"/>
          <w:szCs w:val="22"/>
        </w:rPr>
        <w:t xml:space="preserve"> </w:t>
      </w:r>
      <w:r w:rsidRPr="0012514B">
        <w:rPr>
          <w:rFonts w:eastAsia="Cambria"/>
          <w:w w:val="105"/>
          <w:sz w:val="22"/>
          <w:szCs w:val="22"/>
        </w:rPr>
        <w:t>will</w:t>
      </w:r>
      <w:r w:rsidRPr="00DC4B63">
        <w:rPr>
          <w:rFonts w:eastAsia="Cambria"/>
          <w:w w:val="105"/>
          <w:sz w:val="22"/>
          <w:szCs w:val="22"/>
        </w:rPr>
        <w:t xml:space="preserve"> </w:t>
      </w:r>
      <w:r w:rsidR="007F16F4" w:rsidRPr="00DC4B63">
        <w:rPr>
          <w:rFonts w:eastAsia="Cambria"/>
          <w:w w:val="105"/>
          <w:sz w:val="22"/>
          <w:szCs w:val="22"/>
        </w:rPr>
        <w:t xml:space="preserve">    </w:t>
      </w:r>
      <w:r w:rsidRPr="0012514B">
        <w:rPr>
          <w:rFonts w:eastAsia="Cambria"/>
          <w:w w:val="105"/>
          <w:sz w:val="22"/>
          <w:szCs w:val="22"/>
        </w:rPr>
        <w:t>notify</w:t>
      </w:r>
      <w:r w:rsidRPr="00DC4B63">
        <w:rPr>
          <w:rFonts w:eastAsia="Cambria"/>
          <w:w w:val="105"/>
          <w:sz w:val="22"/>
          <w:szCs w:val="22"/>
        </w:rPr>
        <w:t xml:space="preserve"> </w:t>
      </w:r>
      <w:r w:rsidRPr="0012514B">
        <w:rPr>
          <w:rFonts w:eastAsia="Cambria"/>
          <w:w w:val="105"/>
          <w:sz w:val="22"/>
          <w:szCs w:val="22"/>
        </w:rPr>
        <w:t>the</w:t>
      </w:r>
      <w:r w:rsidRPr="00DC4B63">
        <w:rPr>
          <w:rFonts w:eastAsia="Cambria"/>
          <w:w w:val="105"/>
          <w:sz w:val="22"/>
          <w:szCs w:val="22"/>
        </w:rPr>
        <w:t xml:space="preserve"> </w:t>
      </w:r>
      <w:r w:rsidRPr="0012514B">
        <w:rPr>
          <w:rFonts w:eastAsia="Cambria"/>
          <w:w w:val="105"/>
          <w:sz w:val="22"/>
          <w:szCs w:val="22"/>
        </w:rPr>
        <w:t>successful</w:t>
      </w:r>
      <w:r w:rsidRPr="00DC4B63">
        <w:rPr>
          <w:rFonts w:eastAsia="Cambria"/>
          <w:w w:val="105"/>
          <w:sz w:val="22"/>
          <w:szCs w:val="22"/>
        </w:rPr>
        <w:t xml:space="preserve"> </w:t>
      </w:r>
      <w:r w:rsidRPr="0012514B">
        <w:rPr>
          <w:rFonts w:eastAsia="Cambria"/>
          <w:w w:val="105"/>
          <w:sz w:val="22"/>
          <w:szCs w:val="22"/>
        </w:rPr>
        <w:t>Bidder</w:t>
      </w:r>
      <w:r w:rsidRPr="00DC4B63">
        <w:rPr>
          <w:rFonts w:eastAsia="Cambria"/>
          <w:w w:val="105"/>
          <w:sz w:val="22"/>
          <w:szCs w:val="22"/>
        </w:rPr>
        <w:t xml:space="preserve"> </w:t>
      </w:r>
      <w:r w:rsidRPr="0012514B">
        <w:rPr>
          <w:rFonts w:eastAsia="Cambria"/>
          <w:w w:val="105"/>
          <w:sz w:val="22"/>
          <w:szCs w:val="22"/>
        </w:rPr>
        <w:t>in</w:t>
      </w:r>
      <w:r w:rsidRPr="00DC4B63">
        <w:rPr>
          <w:rFonts w:eastAsia="Cambria"/>
          <w:w w:val="105"/>
          <w:sz w:val="22"/>
          <w:szCs w:val="22"/>
        </w:rPr>
        <w:t xml:space="preserve"> </w:t>
      </w:r>
      <w:r w:rsidRPr="0012514B">
        <w:rPr>
          <w:rFonts w:eastAsia="Cambria"/>
          <w:w w:val="105"/>
          <w:sz w:val="22"/>
          <w:szCs w:val="22"/>
        </w:rPr>
        <w:t>writing,</w:t>
      </w:r>
      <w:r w:rsidRPr="00DC4B63">
        <w:rPr>
          <w:rFonts w:eastAsia="Cambria"/>
          <w:w w:val="105"/>
          <w:sz w:val="22"/>
          <w:szCs w:val="22"/>
        </w:rPr>
        <w:t xml:space="preserve"> </w:t>
      </w:r>
      <w:r w:rsidRPr="0012514B">
        <w:rPr>
          <w:rFonts w:eastAsia="Cambria"/>
          <w:w w:val="105"/>
          <w:sz w:val="22"/>
          <w:szCs w:val="22"/>
        </w:rPr>
        <w:t>that</w:t>
      </w:r>
      <w:r w:rsidRPr="00DC4B63">
        <w:rPr>
          <w:rFonts w:eastAsia="Cambria"/>
          <w:w w:val="105"/>
          <w:sz w:val="22"/>
          <w:szCs w:val="22"/>
        </w:rPr>
        <w:t xml:space="preserve"> </w:t>
      </w:r>
      <w:r w:rsidRPr="0012514B">
        <w:rPr>
          <w:rFonts w:eastAsia="Cambria"/>
          <w:w w:val="105"/>
          <w:sz w:val="22"/>
          <w:szCs w:val="22"/>
        </w:rPr>
        <w:t>its</w:t>
      </w:r>
      <w:r w:rsidRPr="00DC4B63">
        <w:rPr>
          <w:rFonts w:eastAsia="Cambria"/>
          <w:w w:val="105"/>
          <w:sz w:val="22"/>
          <w:szCs w:val="22"/>
        </w:rPr>
        <w:t xml:space="preserve"> </w:t>
      </w:r>
      <w:r w:rsidRPr="0012514B">
        <w:rPr>
          <w:rFonts w:eastAsia="Cambria"/>
          <w:w w:val="105"/>
          <w:sz w:val="22"/>
          <w:szCs w:val="22"/>
        </w:rPr>
        <w:t>bid</w:t>
      </w:r>
      <w:r w:rsidRPr="00DC4B63">
        <w:rPr>
          <w:rFonts w:eastAsia="Cambria"/>
          <w:w w:val="105"/>
          <w:sz w:val="22"/>
          <w:szCs w:val="22"/>
        </w:rPr>
        <w:t xml:space="preserve"> </w:t>
      </w:r>
      <w:r w:rsidRPr="0012514B">
        <w:rPr>
          <w:rFonts w:eastAsia="Cambria"/>
          <w:w w:val="105"/>
          <w:sz w:val="22"/>
          <w:szCs w:val="22"/>
        </w:rPr>
        <w:t>has</w:t>
      </w:r>
      <w:r w:rsidRPr="00DC4B63">
        <w:rPr>
          <w:rFonts w:eastAsia="Cambria"/>
          <w:w w:val="105"/>
          <w:sz w:val="22"/>
          <w:szCs w:val="22"/>
        </w:rPr>
        <w:t xml:space="preserve"> </w:t>
      </w:r>
      <w:r w:rsidRPr="0012514B">
        <w:rPr>
          <w:rFonts w:eastAsia="Cambria"/>
          <w:w w:val="105"/>
          <w:sz w:val="22"/>
          <w:szCs w:val="22"/>
        </w:rPr>
        <w:t>been</w:t>
      </w:r>
      <w:r w:rsidRPr="00DC4B63">
        <w:rPr>
          <w:rFonts w:eastAsia="Cambria"/>
          <w:w w:val="105"/>
          <w:sz w:val="22"/>
          <w:szCs w:val="22"/>
        </w:rPr>
        <w:t xml:space="preserve"> </w:t>
      </w:r>
      <w:r w:rsidRPr="0012514B">
        <w:rPr>
          <w:rFonts w:eastAsia="Cambria"/>
          <w:w w:val="105"/>
          <w:sz w:val="22"/>
          <w:szCs w:val="22"/>
        </w:rPr>
        <w:t>accepted.</w:t>
      </w:r>
      <w:r w:rsidRPr="00DC4B63">
        <w:rPr>
          <w:rFonts w:eastAsia="Cambria"/>
          <w:w w:val="105"/>
          <w:sz w:val="22"/>
          <w:szCs w:val="22"/>
        </w:rPr>
        <w:t xml:space="preserve"> The </w:t>
      </w:r>
      <w:r w:rsidR="00300725" w:rsidRPr="00DC4B63">
        <w:rPr>
          <w:rFonts w:eastAsia="Cambria"/>
          <w:w w:val="105"/>
          <w:sz w:val="22"/>
          <w:szCs w:val="22"/>
        </w:rPr>
        <w:t>Letter</w:t>
      </w:r>
      <w:r w:rsidRPr="00DC4B63">
        <w:rPr>
          <w:rFonts w:eastAsia="Cambria"/>
          <w:w w:val="105"/>
          <w:sz w:val="22"/>
          <w:szCs w:val="22"/>
        </w:rPr>
        <w:t xml:space="preserve"> of award will constitute the formation </w:t>
      </w:r>
      <w:r w:rsidRPr="00207C08">
        <w:rPr>
          <w:rFonts w:eastAsia="Cambria"/>
          <w:w w:val="105"/>
          <w:sz w:val="22"/>
          <w:szCs w:val="22"/>
        </w:rPr>
        <w:t>of</w:t>
      </w:r>
      <w:r w:rsidRPr="00DC4B63">
        <w:rPr>
          <w:rFonts w:eastAsia="Cambria"/>
          <w:w w:val="105"/>
          <w:sz w:val="22"/>
          <w:szCs w:val="22"/>
        </w:rPr>
        <w:t xml:space="preserve"> </w:t>
      </w:r>
      <w:r w:rsidRPr="00207C08">
        <w:rPr>
          <w:rFonts w:eastAsia="Cambria"/>
          <w:w w:val="105"/>
          <w:sz w:val="22"/>
          <w:szCs w:val="22"/>
        </w:rPr>
        <w:t>the</w:t>
      </w:r>
      <w:r w:rsidRPr="00DC4B63">
        <w:rPr>
          <w:rFonts w:eastAsia="Cambria"/>
          <w:w w:val="105"/>
          <w:sz w:val="22"/>
          <w:szCs w:val="22"/>
        </w:rPr>
        <w:t xml:space="preserve"> </w:t>
      </w:r>
      <w:r w:rsidRPr="00207C08">
        <w:rPr>
          <w:rFonts w:eastAsia="Cambria"/>
          <w:w w:val="105"/>
          <w:sz w:val="22"/>
          <w:szCs w:val="22"/>
        </w:rPr>
        <w:t>contract.</w:t>
      </w:r>
    </w:p>
    <w:p w:rsidR="002957DC" w:rsidRPr="00207C08" w:rsidRDefault="002957DC">
      <w:pPr>
        <w:widowControl w:val="0"/>
        <w:autoSpaceDE w:val="0"/>
        <w:autoSpaceDN w:val="0"/>
        <w:spacing w:before="4"/>
        <w:rPr>
          <w:rFonts w:eastAsia="Cambria"/>
          <w:sz w:val="22"/>
          <w:szCs w:val="22"/>
        </w:rPr>
      </w:pPr>
    </w:p>
    <w:p w:rsidR="002957DC" w:rsidRPr="0012514B" w:rsidRDefault="007C76D0">
      <w:pPr>
        <w:widowControl w:val="0"/>
        <w:numPr>
          <w:ilvl w:val="1"/>
          <w:numId w:val="11"/>
        </w:numPr>
        <w:tabs>
          <w:tab w:val="left" w:pos="1188"/>
          <w:tab w:val="left" w:pos="1189"/>
        </w:tabs>
        <w:autoSpaceDE w:val="0"/>
        <w:autoSpaceDN w:val="0"/>
        <w:spacing w:before="1" w:line="254" w:lineRule="auto"/>
        <w:ind w:right="243"/>
        <w:jc w:val="both"/>
        <w:rPr>
          <w:rFonts w:eastAsia="Cambria"/>
          <w:sz w:val="22"/>
          <w:szCs w:val="22"/>
        </w:rPr>
      </w:pPr>
      <w:r w:rsidRPr="0012514B">
        <w:rPr>
          <w:rFonts w:eastAsia="Cambria"/>
          <w:sz w:val="22"/>
          <w:szCs w:val="22"/>
        </w:rPr>
        <w:t>Upon</w:t>
      </w:r>
      <w:r w:rsidRPr="0012514B">
        <w:rPr>
          <w:rFonts w:eastAsia="Cambria"/>
          <w:spacing w:val="1"/>
          <w:sz w:val="22"/>
          <w:szCs w:val="22"/>
        </w:rPr>
        <w:t xml:space="preserve"> </w:t>
      </w:r>
      <w:r w:rsidRPr="00DC4B63">
        <w:rPr>
          <w:rFonts w:eastAsia="Cambria"/>
          <w:w w:val="105"/>
          <w:sz w:val="22"/>
          <w:szCs w:val="22"/>
        </w:rPr>
        <w:t>the successful Bidder’s furnishing of the performance security pursuant to</w:t>
      </w:r>
      <w:r w:rsidRPr="0012514B">
        <w:rPr>
          <w:rFonts w:eastAsia="Cambria"/>
          <w:spacing w:val="33"/>
          <w:sz w:val="22"/>
          <w:szCs w:val="22"/>
        </w:rPr>
        <w:t xml:space="preserve"> </w:t>
      </w:r>
      <w:r w:rsidRPr="0012514B">
        <w:rPr>
          <w:rFonts w:eastAsia="Cambria"/>
          <w:b/>
          <w:i/>
          <w:sz w:val="22"/>
          <w:szCs w:val="22"/>
        </w:rPr>
        <w:t>ITB</w:t>
      </w:r>
      <w:r w:rsidRPr="0012514B">
        <w:rPr>
          <w:rFonts w:eastAsia="Cambria"/>
          <w:b/>
          <w:i/>
          <w:spacing w:val="31"/>
          <w:sz w:val="22"/>
          <w:szCs w:val="22"/>
        </w:rPr>
        <w:t xml:space="preserve"> </w:t>
      </w:r>
      <w:r w:rsidRPr="0012514B">
        <w:rPr>
          <w:rFonts w:eastAsia="Cambria"/>
          <w:b/>
          <w:i/>
          <w:sz w:val="22"/>
          <w:szCs w:val="22"/>
        </w:rPr>
        <w:t>Clause</w:t>
      </w:r>
      <w:r w:rsidRPr="0012514B">
        <w:rPr>
          <w:rFonts w:eastAsia="Cambria"/>
          <w:b/>
          <w:i/>
          <w:spacing w:val="31"/>
          <w:sz w:val="22"/>
          <w:szCs w:val="22"/>
        </w:rPr>
        <w:t xml:space="preserve"> </w:t>
      </w:r>
      <w:r w:rsidRPr="0012514B">
        <w:rPr>
          <w:rFonts w:eastAsia="Cambria"/>
          <w:b/>
          <w:i/>
          <w:sz w:val="22"/>
          <w:szCs w:val="22"/>
        </w:rPr>
        <w:t>35</w:t>
      </w:r>
      <w:r w:rsidRPr="0012514B">
        <w:rPr>
          <w:rFonts w:eastAsia="Cambria"/>
          <w:sz w:val="22"/>
          <w:szCs w:val="22"/>
        </w:rPr>
        <w:t>,</w:t>
      </w:r>
      <w:r w:rsidRPr="0012514B">
        <w:rPr>
          <w:rFonts w:eastAsia="Cambria"/>
          <w:spacing w:val="31"/>
          <w:sz w:val="22"/>
          <w:szCs w:val="22"/>
        </w:rPr>
        <w:t xml:space="preserve"> </w:t>
      </w:r>
      <w:r w:rsidRPr="00DC4B63">
        <w:rPr>
          <w:rFonts w:eastAsia="Cambria"/>
          <w:w w:val="105"/>
          <w:sz w:val="22"/>
          <w:szCs w:val="22"/>
        </w:rPr>
        <w:t>the Employer will promptly discharge the bid securities, pursuant to</w:t>
      </w:r>
      <w:r w:rsidRPr="0012514B">
        <w:rPr>
          <w:rFonts w:eastAsia="Cambria"/>
          <w:spacing w:val="10"/>
          <w:sz w:val="22"/>
          <w:szCs w:val="22"/>
        </w:rPr>
        <w:t xml:space="preserve"> </w:t>
      </w:r>
      <w:r w:rsidRPr="0012514B">
        <w:rPr>
          <w:rFonts w:eastAsia="Cambria"/>
          <w:b/>
          <w:i/>
          <w:sz w:val="22"/>
          <w:szCs w:val="22"/>
        </w:rPr>
        <w:t>ITB</w:t>
      </w:r>
      <w:r w:rsidRPr="0012514B">
        <w:rPr>
          <w:rFonts w:eastAsia="Cambria"/>
          <w:b/>
          <w:i/>
          <w:spacing w:val="10"/>
          <w:sz w:val="22"/>
          <w:szCs w:val="22"/>
        </w:rPr>
        <w:t xml:space="preserve"> </w:t>
      </w:r>
      <w:r w:rsidRPr="0012514B">
        <w:rPr>
          <w:rFonts w:eastAsia="Cambria"/>
          <w:b/>
          <w:i/>
          <w:sz w:val="22"/>
          <w:szCs w:val="22"/>
        </w:rPr>
        <w:t>Sub-Clause</w:t>
      </w:r>
      <w:r w:rsidRPr="0012514B">
        <w:rPr>
          <w:rFonts w:eastAsia="Cambria"/>
          <w:b/>
          <w:i/>
          <w:spacing w:val="10"/>
          <w:sz w:val="22"/>
          <w:szCs w:val="22"/>
        </w:rPr>
        <w:t xml:space="preserve"> </w:t>
      </w:r>
      <w:r w:rsidRPr="0012514B">
        <w:rPr>
          <w:rFonts w:eastAsia="Cambria"/>
          <w:b/>
          <w:i/>
          <w:sz w:val="22"/>
          <w:szCs w:val="22"/>
        </w:rPr>
        <w:t>13.4</w:t>
      </w:r>
      <w:r w:rsidRPr="0012514B">
        <w:rPr>
          <w:rFonts w:eastAsia="Cambria"/>
          <w:b/>
          <w:i/>
          <w:spacing w:val="10"/>
          <w:sz w:val="22"/>
          <w:szCs w:val="22"/>
        </w:rPr>
        <w:t xml:space="preserve"> </w:t>
      </w:r>
      <w:r w:rsidRPr="0012514B">
        <w:rPr>
          <w:rFonts w:eastAsia="Cambria"/>
          <w:b/>
          <w:i/>
          <w:sz w:val="22"/>
          <w:szCs w:val="22"/>
        </w:rPr>
        <w:t>&amp;</w:t>
      </w:r>
      <w:r w:rsidRPr="0012514B">
        <w:rPr>
          <w:rFonts w:eastAsia="Cambria"/>
          <w:b/>
          <w:i/>
          <w:spacing w:val="10"/>
          <w:sz w:val="22"/>
          <w:szCs w:val="22"/>
        </w:rPr>
        <w:t xml:space="preserve"> </w:t>
      </w:r>
      <w:r w:rsidRPr="0012514B">
        <w:rPr>
          <w:rFonts w:eastAsia="Cambria"/>
          <w:b/>
          <w:i/>
          <w:sz w:val="22"/>
          <w:szCs w:val="22"/>
        </w:rPr>
        <w:t>13.5</w:t>
      </w:r>
      <w:r w:rsidRPr="0012514B">
        <w:rPr>
          <w:rFonts w:eastAsia="Cambria"/>
          <w:sz w:val="22"/>
          <w:szCs w:val="22"/>
        </w:rPr>
        <w:t>.</w:t>
      </w:r>
    </w:p>
    <w:p w:rsidR="002957DC" w:rsidRPr="0012514B" w:rsidRDefault="002957DC">
      <w:pPr>
        <w:widowControl w:val="0"/>
        <w:autoSpaceDE w:val="0"/>
        <w:autoSpaceDN w:val="0"/>
        <w:spacing w:before="1"/>
        <w:rPr>
          <w:rFonts w:eastAsia="Cambria"/>
          <w:sz w:val="22"/>
          <w:szCs w:val="22"/>
        </w:rPr>
      </w:pPr>
    </w:p>
    <w:p w:rsidR="002957DC" w:rsidRPr="0012514B" w:rsidRDefault="007C76D0">
      <w:pPr>
        <w:widowControl w:val="0"/>
        <w:numPr>
          <w:ilvl w:val="0"/>
          <w:numId w:val="11"/>
        </w:numPr>
        <w:tabs>
          <w:tab w:val="left" w:pos="1188"/>
          <w:tab w:val="left" w:pos="1189"/>
        </w:tabs>
        <w:autoSpaceDE w:val="0"/>
        <w:autoSpaceDN w:val="0"/>
        <w:spacing w:before="1"/>
        <w:ind w:hanging="1081"/>
        <w:outlineLvl w:val="0"/>
        <w:rPr>
          <w:rFonts w:eastAsia="Palatino Linotype"/>
          <w:b/>
          <w:bCs/>
          <w:sz w:val="22"/>
          <w:szCs w:val="22"/>
        </w:rPr>
      </w:pPr>
      <w:bookmarkStart w:id="55" w:name="_Toc132464600"/>
      <w:r w:rsidRPr="0012514B">
        <w:rPr>
          <w:rFonts w:eastAsia="Palatino Linotype"/>
          <w:b/>
          <w:bCs/>
          <w:sz w:val="22"/>
          <w:szCs w:val="22"/>
        </w:rPr>
        <w:t>Signing</w:t>
      </w:r>
      <w:r w:rsidRPr="0012514B">
        <w:rPr>
          <w:rFonts w:eastAsia="Palatino Linotype"/>
          <w:b/>
          <w:bCs/>
          <w:spacing w:val="-6"/>
          <w:sz w:val="22"/>
          <w:szCs w:val="22"/>
        </w:rPr>
        <w:t xml:space="preserve"> </w:t>
      </w:r>
      <w:r w:rsidRPr="0012514B">
        <w:rPr>
          <w:rFonts w:eastAsia="Palatino Linotype"/>
          <w:b/>
          <w:bCs/>
          <w:sz w:val="22"/>
          <w:szCs w:val="22"/>
        </w:rPr>
        <w:t>the</w:t>
      </w:r>
      <w:r w:rsidRPr="0012514B">
        <w:rPr>
          <w:rFonts w:eastAsia="Palatino Linotype"/>
          <w:b/>
          <w:bCs/>
          <w:spacing w:val="-6"/>
          <w:sz w:val="22"/>
          <w:szCs w:val="22"/>
        </w:rPr>
        <w:t xml:space="preserve"> </w:t>
      </w:r>
      <w:r w:rsidRPr="0012514B">
        <w:rPr>
          <w:rFonts w:eastAsia="Palatino Linotype"/>
          <w:b/>
          <w:bCs/>
          <w:sz w:val="22"/>
          <w:szCs w:val="22"/>
        </w:rPr>
        <w:t>Contract</w:t>
      </w:r>
      <w:r w:rsidRPr="0012514B">
        <w:rPr>
          <w:rFonts w:eastAsia="Palatino Linotype"/>
          <w:b/>
          <w:bCs/>
          <w:spacing w:val="-4"/>
          <w:sz w:val="22"/>
          <w:szCs w:val="22"/>
        </w:rPr>
        <w:t xml:space="preserve"> </w:t>
      </w:r>
      <w:r w:rsidRPr="0012514B">
        <w:rPr>
          <w:rFonts w:eastAsia="Palatino Linotype"/>
          <w:b/>
          <w:bCs/>
          <w:sz w:val="22"/>
          <w:szCs w:val="22"/>
        </w:rPr>
        <w:t>Agreement</w:t>
      </w:r>
      <w:bookmarkEnd w:id="55"/>
    </w:p>
    <w:p w:rsidR="002957DC" w:rsidRPr="0012514B" w:rsidRDefault="002957DC">
      <w:pPr>
        <w:widowControl w:val="0"/>
        <w:autoSpaceDE w:val="0"/>
        <w:autoSpaceDN w:val="0"/>
        <w:spacing w:before="7"/>
        <w:rPr>
          <w:rFonts w:eastAsia="Cambria"/>
          <w:b/>
          <w:sz w:val="22"/>
          <w:szCs w:val="22"/>
        </w:rPr>
      </w:pPr>
    </w:p>
    <w:p w:rsidR="002957DC" w:rsidRPr="0012514B" w:rsidRDefault="007C76D0">
      <w:pPr>
        <w:widowControl w:val="0"/>
        <w:numPr>
          <w:ilvl w:val="1"/>
          <w:numId w:val="11"/>
        </w:numPr>
        <w:tabs>
          <w:tab w:val="left" w:pos="1188"/>
          <w:tab w:val="left" w:pos="1189"/>
        </w:tabs>
        <w:autoSpaceDE w:val="0"/>
        <w:autoSpaceDN w:val="0"/>
        <w:spacing w:line="254" w:lineRule="auto"/>
        <w:ind w:right="249"/>
        <w:jc w:val="both"/>
        <w:rPr>
          <w:rFonts w:eastAsia="Cambria"/>
          <w:sz w:val="22"/>
          <w:szCs w:val="22"/>
        </w:rPr>
      </w:pPr>
      <w:r w:rsidRPr="0012514B">
        <w:rPr>
          <w:rFonts w:eastAsia="Cambria"/>
          <w:w w:val="105"/>
          <w:sz w:val="22"/>
          <w:szCs w:val="22"/>
        </w:rPr>
        <w:t>At the same time as the Employer notifies the successful Bidder that</w:t>
      </w:r>
      <w:r w:rsidRPr="00DC4B63">
        <w:rPr>
          <w:rFonts w:eastAsia="Cambria"/>
          <w:w w:val="105"/>
          <w:sz w:val="22"/>
          <w:szCs w:val="22"/>
        </w:rPr>
        <w:t xml:space="preserve"> </w:t>
      </w:r>
      <w:r w:rsidRPr="0012514B">
        <w:rPr>
          <w:rFonts w:eastAsia="Cambria"/>
          <w:w w:val="105"/>
          <w:sz w:val="22"/>
          <w:szCs w:val="22"/>
        </w:rPr>
        <w:t>its bid has been accepted</w:t>
      </w:r>
      <w:r w:rsidRPr="007004AC">
        <w:rPr>
          <w:rFonts w:eastAsia="Cambria"/>
          <w:w w:val="105"/>
          <w:sz w:val="22"/>
          <w:szCs w:val="22"/>
        </w:rPr>
        <w:t>, the Employer in consultation with the Bidder will prepare the Contract Agreement</w:t>
      </w:r>
      <w:r w:rsidRPr="0012514B">
        <w:rPr>
          <w:rFonts w:eastAsia="Cambria"/>
          <w:w w:val="105"/>
          <w:sz w:val="22"/>
          <w:szCs w:val="22"/>
        </w:rPr>
        <w:t xml:space="preserve"> provided in the </w:t>
      </w:r>
      <w:r w:rsidR="00514719" w:rsidRPr="0012514B">
        <w:rPr>
          <w:rFonts w:eastAsia="Cambria"/>
          <w:w w:val="105"/>
          <w:sz w:val="22"/>
          <w:szCs w:val="22"/>
        </w:rPr>
        <w:t>Bidding Documents</w:t>
      </w:r>
      <w:r w:rsidRPr="0012514B">
        <w:rPr>
          <w:rFonts w:eastAsia="Cambria"/>
          <w:w w:val="105"/>
          <w:sz w:val="22"/>
          <w:szCs w:val="22"/>
        </w:rPr>
        <w:t>, incorporating</w:t>
      </w:r>
      <w:r w:rsidRPr="00DC4B63">
        <w:rPr>
          <w:rFonts w:eastAsia="Cambria"/>
          <w:w w:val="105"/>
          <w:sz w:val="22"/>
          <w:szCs w:val="22"/>
        </w:rPr>
        <w:t xml:space="preserve"> </w:t>
      </w:r>
      <w:r w:rsidRPr="0012514B">
        <w:rPr>
          <w:rFonts w:eastAsia="Cambria"/>
          <w:w w:val="105"/>
          <w:sz w:val="22"/>
          <w:szCs w:val="22"/>
        </w:rPr>
        <w:t>all</w:t>
      </w:r>
      <w:r w:rsidRPr="00DC4B63">
        <w:rPr>
          <w:rFonts w:eastAsia="Cambria"/>
          <w:w w:val="105"/>
          <w:sz w:val="22"/>
          <w:szCs w:val="22"/>
        </w:rPr>
        <w:t xml:space="preserve"> </w:t>
      </w:r>
      <w:r w:rsidRPr="0012514B">
        <w:rPr>
          <w:rFonts w:eastAsia="Cambria"/>
          <w:w w:val="105"/>
          <w:sz w:val="22"/>
          <w:szCs w:val="22"/>
        </w:rPr>
        <w:t>agreements</w:t>
      </w:r>
      <w:r w:rsidRPr="00DC4B63">
        <w:rPr>
          <w:rFonts w:eastAsia="Cambria"/>
          <w:w w:val="105"/>
          <w:sz w:val="22"/>
          <w:szCs w:val="22"/>
        </w:rPr>
        <w:t xml:space="preserve"> </w:t>
      </w:r>
      <w:r w:rsidRPr="0012514B">
        <w:rPr>
          <w:rFonts w:eastAsia="Cambria"/>
          <w:w w:val="105"/>
          <w:sz w:val="22"/>
          <w:szCs w:val="22"/>
        </w:rPr>
        <w:t>between</w:t>
      </w:r>
      <w:r w:rsidRPr="00DC4B63">
        <w:rPr>
          <w:rFonts w:eastAsia="Cambria"/>
          <w:w w:val="105"/>
          <w:sz w:val="22"/>
          <w:szCs w:val="22"/>
        </w:rPr>
        <w:t xml:space="preserve"> </w:t>
      </w:r>
      <w:r w:rsidRPr="0012514B">
        <w:rPr>
          <w:rFonts w:eastAsia="Cambria"/>
          <w:w w:val="105"/>
          <w:sz w:val="22"/>
          <w:szCs w:val="22"/>
        </w:rPr>
        <w:t>the</w:t>
      </w:r>
      <w:r w:rsidRPr="0012514B">
        <w:rPr>
          <w:rFonts w:eastAsia="Cambria"/>
          <w:spacing w:val="-3"/>
          <w:w w:val="105"/>
          <w:sz w:val="22"/>
          <w:szCs w:val="22"/>
        </w:rPr>
        <w:t xml:space="preserve"> </w:t>
      </w:r>
      <w:r w:rsidRPr="0012514B">
        <w:rPr>
          <w:rFonts w:eastAsia="Cambria"/>
          <w:w w:val="105"/>
          <w:sz w:val="22"/>
          <w:szCs w:val="22"/>
        </w:rPr>
        <w:t>parties.</w:t>
      </w:r>
    </w:p>
    <w:p w:rsidR="002957DC" w:rsidRPr="0012514B" w:rsidRDefault="002957DC">
      <w:pPr>
        <w:widowControl w:val="0"/>
        <w:autoSpaceDE w:val="0"/>
        <w:autoSpaceDN w:val="0"/>
        <w:spacing w:before="7"/>
        <w:rPr>
          <w:rFonts w:eastAsia="Cambria"/>
          <w:sz w:val="22"/>
          <w:szCs w:val="22"/>
        </w:rPr>
      </w:pPr>
    </w:p>
    <w:p w:rsidR="002957DC" w:rsidRPr="00DC4B63" w:rsidRDefault="007C76D0">
      <w:pPr>
        <w:widowControl w:val="0"/>
        <w:numPr>
          <w:ilvl w:val="1"/>
          <w:numId w:val="11"/>
        </w:numPr>
        <w:tabs>
          <w:tab w:val="left" w:pos="1188"/>
          <w:tab w:val="left" w:pos="1189"/>
        </w:tabs>
        <w:autoSpaceDE w:val="0"/>
        <w:autoSpaceDN w:val="0"/>
        <w:spacing w:line="254" w:lineRule="auto"/>
        <w:ind w:right="243"/>
        <w:jc w:val="both"/>
        <w:rPr>
          <w:rFonts w:eastAsia="Cambria"/>
          <w:w w:val="105"/>
          <w:sz w:val="22"/>
          <w:szCs w:val="22"/>
        </w:rPr>
      </w:pPr>
      <w:r w:rsidRPr="0012514B">
        <w:rPr>
          <w:rFonts w:eastAsia="Cambria"/>
          <w:w w:val="105"/>
          <w:sz w:val="22"/>
          <w:szCs w:val="22"/>
        </w:rPr>
        <w:t xml:space="preserve">The Contract Agreement shall be prepared within </w:t>
      </w:r>
      <w:r w:rsidR="000129E6" w:rsidRPr="0060390E">
        <w:rPr>
          <w:rFonts w:eastAsia="Cambria"/>
          <w:b/>
          <w:bCs/>
          <w:w w:val="105"/>
          <w:sz w:val="22"/>
          <w:szCs w:val="22"/>
        </w:rPr>
        <w:t>thirty (30)</w:t>
      </w:r>
      <w:r w:rsidRPr="0060390E">
        <w:rPr>
          <w:rFonts w:eastAsia="Cambria"/>
          <w:b/>
          <w:bCs/>
          <w:w w:val="105"/>
          <w:sz w:val="22"/>
          <w:szCs w:val="22"/>
        </w:rPr>
        <w:t xml:space="preserve"> days</w:t>
      </w:r>
      <w:r w:rsidRPr="00207C08">
        <w:rPr>
          <w:rFonts w:eastAsia="Cambria"/>
          <w:w w:val="105"/>
          <w:sz w:val="22"/>
          <w:szCs w:val="22"/>
        </w:rPr>
        <w:t xml:space="preserve"> of the </w:t>
      </w:r>
      <w:r w:rsidR="00300725" w:rsidRPr="00DC4B63">
        <w:rPr>
          <w:rFonts w:eastAsia="Cambria"/>
          <w:w w:val="105"/>
          <w:sz w:val="22"/>
          <w:szCs w:val="22"/>
        </w:rPr>
        <w:t>Letter</w:t>
      </w:r>
      <w:r w:rsidRPr="00207C08">
        <w:rPr>
          <w:rFonts w:eastAsia="Cambria"/>
          <w:w w:val="105"/>
          <w:sz w:val="22"/>
          <w:szCs w:val="22"/>
        </w:rPr>
        <w:t xml:space="preserve"> of Award and the successful Bidder and the</w:t>
      </w:r>
      <w:r w:rsidRPr="00DC4B63">
        <w:rPr>
          <w:rFonts w:eastAsia="Cambria"/>
          <w:w w:val="105"/>
          <w:sz w:val="22"/>
          <w:szCs w:val="22"/>
        </w:rPr>
        <w:t xml:space="preserve"> </w:t>
      </w:r>
      <w:r w:rsidRPr="00207C08">
        <w:rPr>
          <w:rFonts w:eastAsia="Cambria"/>
          <w:w w:val="105"/>
          <w:sz w:val="22"/>
          <w:szCs w:val="22"/>
        </w:rPr>
        <w:t xml:space="preserve">Employer shall sign and date the Contract </w:t>
      </w:r>
      <w:r w:rsidRPr="0012514B">
        <w:rPr>
          <w:rFonts w:eastAsia="Cambria"/>
          <w:w w:val="105"/>
          <w:sz w:val="22"/>
          <w:szCs w:val="22"/>
        </w:rPr>
        <w:t>Agreement immediately</w:t>
      </w:r>
      <w:r w:rsidRPr="00DC4B63">
        <w:rPr>
          <w:rFonts w:eastAsia="Cambria"/>
          <w:w w:val="105"/>
          <w:sz w:val="22"/>
          <w:szCs w:val="22"/>
        </w:rPr>
        <w:t xml:space="preserve"> </w:t>
      </w:r>
      <w:r w:rsidRPr="0012514B">
        <w:rPr>
          <w:rFonts w:eastAsia="Cambria"/>
          <w:w w:val="105"/>
          <w:sz w:val="22"/>
          <w:szCs w:val="22"/>
        </w:rPr>
        <w:t>thereafter.</w:t>
      </w:r>
    </w:p>
    <w:p w:rsidR="002957DC" w:rsidRPr="0012514B" w:rsidRDefault="002957DC">
      <w:pPr>
        <w:widowControl w:val="0"/>
        <w:autoSpaceDE w:val="0"/>
        <w:autoSpaceDN w:val="0"/>
        <w:spacing w:before="3"/>
        <w:rPr>
          <w:rFonts w:eastAsia="Cambria"/>
          <w:sz w:val="22"/>
          <w:szCs w:val="22"/>
        </w:rPr>
      </w:pPr>
    </w:p>
    <w:p w:rsidR="002957DC" w:rsidRPr="0012514B" w:rsidRDefault="007C76D0">
      <w:pPr>
        <w:widowControl w:val="0"/>
        <w:numPr>
          <w:ilvl w:val="0"/>
          <w:numId w:val="11"/>
        </w:numPr>
        <w:tabs>
          <w:tab w:val="left" w:pos="1188"/>
          <w:tab w:val="left" w:pos="1189"/>
        </w:tabs>
        <w:autoSpaceDE w:val="0"/>
        <w:autoSpaceDN w:val="0"/>
        <w:spacing w:before="1"/>
        <w:ind w:hanging="1081"/>
        <w:outlineLvl w:val="0"/>
        <w:rPr>
          <w:rFonts w:eastAsia="Palatino Linotype"/>
          <w:b/>
          <w:bCs/>
          <w:sz w:val="22"/>
          <w:szCs w:val="22"/>
        </w:rPr>
      </w:pPr>
      <w:bookmarkStart w:id="56" w:name="_Toc132464601"/>
      <w:r w:rsidRPr="0012514B">
        <w:rPr>
          <w:rFonts w:eastAsia="Palatino Linotype"/>
          <w:b/>
          <w:bCs/>
          <w:sz w:val="22"/>
          <w:szCs w:val="22"/>
        </w:rPr>
        <w:t>Performance</w:t>
      </w:r>
      <w:r w:rsidRPr="0012514B">
        <w:rPr>
          <w:rFonts w:eastAsia="Palatino Linotype"/>
          <w:b/>
          <w:bCs/>
          <w:spacing w:val="-8"/>
          <w:sz w:val="22"/>
          <w:szCs w:val="22"/>
        </w:rPr>
        <w:t xml:space="preserve"> </w:t>
      </w:r>
      <w:r w:rsidRPr="0012514B">
        <w:rPr>
          <w:rFonts w:eastAsia="Palatino Linotype"/>
          <w:b/>
          <w:bCs/>
          <w:sz w:val="22"/>
          <w:szCs w:val="22"/>
        </w:rPr>
        <w:t>Security</w:t>
      </w:r>
      <w:bookmarkEnd w:id="56"/>
    </w:p>
    <w:p w:rsidR="002957DC" w:rsidRPr="0012514B" w:rsidRDefault="002957DC">
      <w:pPr>
        <w:widowControl w:val="0"/>
        <w:autoSpaceDE w:val="0"/>
        <w:autoSpaceDN w:val="0"/>
        <w:spacing w:before="7"/>
        <w:rPr>
          <w:rFonts w:eastAsia="Cambria"/>
          <w:b/>
          <w:sz w:val="22"/>
          <w:szCs w:val="22"/>
        </w:rPr>
      </w:pPr>
    </w:p>
    <w:p w:rsidR="002957DC" w:rsidRPr="000964C7" w:rsidRDefault="007C76D0">
      <w:pPr>
        <w:widowControl w:val="0"/>
        <w:numPr>
          <w:ilvl w:val="1"/>
          <w:numId w:val="11"/>
        </w:numPr>
        <w:tabs>
          <w:tab w:val="left" w:pos="1188"/>
          <w:tab w:val="left" w:pos="1189"/>
        </w:tabs>
        <w:autoSpaceDE w:val="0"/>
        <w:autoSpaceDN w:val="0"/>
        <w:spacing w:line="249" w:lineRule="auto"/>
        <w:ind w:right="242"/>
        <w:jc w:val="both"/>
        <w:rPr>
          <w:rFonts w:eastAsia="Cambria"/>
          <w:sz w:val="22"/>
          <w:szCs w:val="22"/>
        </w:rPr>
      </w:pPr>
      <w:r w:rsidRPr="0012514B">
        <w:rPr>
          <w:rFonts w:eastAsia="Cambria"/>
          <w:w w:val="105"/>
          <w:sz w:val="22"/>
          <w:szCs w:val="22"/>
        </w:rPr>
        <w:t xml:space="preserve">Within </w:t>
      </w:r>
      <w:r w:rsidR="000129E6" w:rsidRPr="00207C08">
        <w:rPr>
          <w:rFonts w:eastAsia="Cambria"/>
          <w:b/>
          <w:bCs/>
          <w:i/>
          <w:iCs/>
          <w:w w:val="105"/>
          <w:sz w:val="22"/>
          <w:szCs w:val="22"/>
        </w:rPr>
        <w:t>thirty (30)</w:t>
      </w:r>
      <w:r w:rsidR="000129E6" w:rsidRPr="00207C08">
        <w:rPr>
          <w:rFonts w:eastAsia="Cambria"/>
          <w:b/>
          <w:bCs/>
          <w:i/>
          <w:iCs/>
          <w:spacing w:val="1"/>
          <w:w w:val="105"/>
          <w:sz w:val="22"/>
          <w:szCs w:val="22"/>
        </w:rPr>
        <w:t xml:space="preserve"> </w:t>
      </w:r>
      <w:r w:rsidRPr="00207C08">
        <w:rPr>
          <w:rFonts w:eastAsia="Cambria"/>
          <w:b/>
          <w:bCs/>
          <w:i/>
          <w:iCs/>
          <w:w w:val="105"/>
          <w:sz w:val="22"/>
          <w:szCs w:val="22"/>
        </w:rPr>
        <w:t>days</w:t>
      </w:r>
      <w:r w:rsidRPr="00207C08">
        <w:rPr>
          <w:rFonts w:eastAsia="Cambria"/>
          <w:w w:val="105"/>
          <w:sz w:val="22"/>
          <w:szCs w:val="22"/>
        </w:rPr>
        <w:t xml:space="preserve"> after</w:t>
      </w:r>
      <w:r w:rsidRPr="00207C08">
        <w:rPr>
          <w:rFonts w:eastAsia="Cambria"/>
          <w:spacing w:val="1"/>
          <w:w w:val="105"/>
          <w:sz w:val="22"/>
          <w:szCs w:val="22"/>
        </w:rPr>
        <w:t xml:space="preserve"> </w:t>
      </w:r>
      <w:r w:rsidR="00CE5A1E" w:rsidRPr="00207C08">
        <w:rPr>
          <w:rFonts w:eastAsia="Cambria"/>
          <w:b/>
          <w:bCs/>
          <w:w w:val="105"/>
          <w:sz w:val="22"/>
          <w:szCs w:val="22"/>
        </w:rPr>
        <w:t>receipt</w:t>
      </w:r>
      <w:r w:rsidRPr="00207C08">
        <w:rPr>
          <w:rFonts w:eastAsia="Cambria"/>
          <w:spacing w:val="1"/>
          <w:w w:val="105"/>
          <w:sz w:val="22"/>
          <w:szCs w:val="22"/>
        </w:rPr>
        <w:t xml:space="preserve"> </w:t>
      </w:r>
      <w:r w:rsidRPr="00207C08">
        <w:rPr>
          <w:rFonts w:eastAsia="Cambria"/>
          <w:w w:val="105"/>
          <w:sz w:val="22"/>
          <w:szCs w:val="22"/>
        </w:rPr>
        <w:t xml:space="preserve">of the </w:t>
      </w:r>
      <w:r w:rsidR="00514719" w:rsidRPr="00207C08">
        <w:rPr>
          <w:rFonts w:eastAsia="Cambria"/>
          <w:w w:val="105"/>
          <w:sz w:val="22"/>
          <w:szCs w:val="22"/>
        </w:rPr>
        <w:t>Letter</w:t>
      </w:r>
      <w:r w:rsidRPr="00207C08">
        <w:rPr>
          <w:rFonts w:eastAsia="Cambria"/>
          <w:w w:val="105"/>
          <w:sz w:val="22"/>
          <w:szCs w:val="22"/>
        </w:rPr>
        <w:t xml:space="preserve"> of</w:t>
      </w:r>
      <w:r w:rsidRPr="00DC4B63">
        <w:rPr>
          <w:rFonts w:eastAsia="Cambria"/>
          <w:w w:val="105"/>
          <w:sz w:val="22"/>
          <w:szCs w:val="22"/>
        </w:rPr>
        <w:t xml:space="preserve"> </w:t>
      </w:r>
      <w:r w:rsidRPr="00207C08">
        <w:rPr>
          <w:rFonts w:eastAsia="Cambria"/>
          <w:w w:val="105"/>
          <w:sz w:val="22"/>
          <w:szCs w:val="22"/>
        </w:rPr>
        <w:t>Award, the successful Bidder shall furnish the performance security</w:t>
      </w:r>
      <w:r w:rsidRPr="00DC4B63">
        <w:rPr>
          <w:rFonts w:eastAsia="Cambria"/>
          <w:w w:val="105"/>
          <w:sz w:val="22"/>
          <w:szCs w:val="22"/>
        </w:rPr>
        <w:t xml:space="preserve"> </w:t>
      </w:r>
      <w:r w:rsidR="007F16F4" w:rsidRPr="00DC4B63">
        <w:rPr>
          <w:rFonts w:eastAsia="Cambria"/>
          <w:w w:val="105"/>
          <w:sz w:val="22"/>
          <w:szCs w:val="22"/>
        </w:rPr>
        <w:t>for</w:t>
      </w:r>
      <w:r w:rsidR="007F16F4" w:rsidRPr="00207C08">
        <w:rPr>
          <w:rFonts w:eastAsia="Cambria"/>
          <w:spacing w:val="1"/>
          <w:w w:val="105"/>
          <w:sz w:val="22"/>
          <w:szCs w:val="22"/>
        </w:rPr>
        <w:t xml:space="preserve"> </w:t>
      </w:r>
      <w:r w:rsidR="00207C08" w:rsidRPr="00207C08">
        <w:rPr>
          <w:rFonts w:eastAsia="Cambria"/>
          <w:b/>
          <w:bCs/>
          <w:spacing w:val="1"/>
          <w:w w:val="105"/>
          <w:sz w:val="22"/>
          <w:szCs w:val="22"/>
        </w:rPr>
        <w:t>“</w:t>
      </w:r>
      <w:r w:rsidR="007F16F4" w:rsidRPr="00207C08">
        <w:rPr>
          <w:rFonts w:eastAsia="Cambria"/>
          <w:b/>
          <w:bCs/>
          <w:spacing w:val="1"/>
          <w:w w:val="105"/>
          <w:sz w:val="22"/>
          <w:szCs w:val="22"/>
        </w:rPr>
        <w:t>-%</w:t>
      </w:r>
      <w:r w:rsidR="00207C08" w:rsidRPr="00207C08">
        <w:rPr>
          <w:rFonts w:eastAsia="Cambria"/>
          <w:b/>
          <w:bCs/>
          <w:spacing w:val="1"/>
          <w:w w:val="105"/>
          <w:sz w:val="22"/>
          <w:szCs w:val="22"/>
        </w:rPr>
        <w:t>”</w:t>
      </w:r>
      <w:r w:rsidR="007F16F4" w:rsidRPr="00207C08">
        <w:rPr>
          <w:rFonts w:eastAsia="Cambria"/>
          <w:spacing w:val="1"/>
          <w:w w:val="105"/>
          <w:sz w:val="22"/>
          <w:szCs w:val="22"/>
        </w:rPr>
        <w:t xml:space="preserve"> (</w:t>
      </w:r>
      <w:r w:rsidR="007F16F4" w:rsidRPr="00E245E2">
        <w:rPr>
          <w:rFonts w:eastAsia="Cambria"/>
          <w:b/>
          <w:bCs/>
          <w:w w:val="105"/>
          <w:sz w:val="22"/>
          <w:szCs w:val="22"/>
        </w:rPr>
        <w:t xml:space="preserve">as mentioned in </w:t>
      </w:r>
      <w:r w:rsidR="0012514B" w:rsidRPr="00E245E2">
        <w:rPr>
          <w:rFonts w:eastAsia="Cambria"/>
          <w:b/>
          <w:bCs/>
          <w:w w:val="105"/>
          <w:sz w:val="22"/>
          <w:szCs w:val="22"/>
        </w:rPr>
        <w:t>BDS</w:t>
      </w:r>
      <w:r w:rsidR="0012514B" w:rsidRPr="00207C08">
        <w:rPr>
          <w:rFonts w:eastAsia="Cambria"/>
          <w:w w:val="105"/>
          <w:sz w:val="22"/>
          <w:szCs w:val="22"/>
        </w:rPr>
        <w:t>)</w:t>
      </w:r>
      <w:r w:rsidR="007F16F4" w:rsidRPr="00207C08">
        <w:rPr>
          <w:rFonts w:eastAsia="Cambria"/>
          <w:w w:val="105"/>
          <w:sz w:val="22"/>
          <w:szCs w:val="22"/>
        </w:rPr>
        <w:t xml:space="preserve"> </w:t>
      </w:r>
      <w:r w:rsidRPr="00207C08">
        <w:rPr>
          <w:rFonts w:eastAsia="Cambria"/>
          <w:w w:val="105"/>
          <w:sz w:val="22"/>
          <w:szCs w:val="22"/>
        </w:rPr>
        <w:t>of</w:t>
      </w:r>
      <w:r w:rsidRPr="00DC4B63">
        <w:rPr>
          <w:rFonts w:eastAsia="Cambria"/>
          <w:w w:val="105"/>
          <w:sz w:val="22"/>
          <w:szCs w:val="22"/>
        </w:rPr>
        <w:t xml:space="preserve"> </w:t>
      </w:r>
      <w:r w:rsidRPr="0012514B">
        <w:rPr>
          <w:rFonts w:eastAsia="Cambria"/>
          <w:w w:val="105"/>
          <w:sz w:val="22"/>
          <w:szCs w:val="22"/>
        </w:rPr>
        <w:t>the</w:t>
      </w:r>
      <w:r w:rsidRPr="00DC4B63">
        <w:rPr>
          <w:rFonts w:eastAsia="Cambria"/>
          <w:w w:val="105"/>
          <w:sz w:val="22"/>
          <w:szCs w:val="22"/>
        </w:rPr>
        <w:t xml:space="preserve"> </w:t>
      </w:r>
      <w:r w:rsidRPr="0012514B">
        <w:rPr>
          <w:rFonts w:eastAsia="Cambria"/>
          <w:w w:val="105"/>
          <w:sz w:val="22"/>
          <w:szCs w:val="22"/>
        </w:rPr>
        <w:t>contract</w:t>
      </w:r>
      <w:r w:rsidRPr="00DC4B63">
        <w:rPr>
          <w:rFonts w:eastAsia="Cambria"/>
          <w:w w:val="105"/>
          <w:sz w:val="22"/>
          <w:szCs w:val="22"/>
        </w:rPr>
        <w:t xml:space="preserve"> </w:t>
      </w:r>
      <w:r w:rsidRPr="0012514B">
        <w:rPr>
          <w:rFonts w:eastAsia="Cambria"/>
          <w:w w:val="105"/>
          <w:sz w:val="22"/>
          <w:szCs w:val="22"/>
        </w:rPr>
        <w:t>price</w:t>
      </w:r>
      <w:r w:rsidRPr="00DC4B63">
        <w:rPr>
          <w:rFonts w:eastAsia="Cambria"/>
          <w:w w:val="105"/>
          <w:sz w:val="22"/>
          <w:szCs w:val="22"/>
        </w:rPr>
        <w:t xml:space="preserve"> </w:t>
      </w:r>
      <w:r w:rsidRPr="0012514B">
        <w:rPr>
          <w:rFonts w:eastAsia="Cambria"/>
          <w:w w:val="105"/>
          <w:sz w:val="22"/>
          <w:szCs w:val="22"/>
        </w:rPr>
        <w:t>plus</w:t>
      </w:r>
      <w:r w:rsidRPr="00DC4B63">
        <w:rPr>
          <w:rFonts w:eastAsia="Cambria"/>
          <w:w w:val="105"/>
          <w:sz w:val="22"/>
          <w:szCs w:val="22"/>
        </w:rPr>
        <w:t xml:space="preserve"> </w:t>
      </w:r>
      <w:r w:rsidRPr="0012514B">
        <w:rPr>
          <w:rFonts w:eastAsia="Cambria"/>
          <w:w w:val="105"/>
          <w:sz w:val="22"/>
          <w:szCs w:val="22"/>
        </w:rPr>
        <w:t>additional</w:t>
      </w:r>
      <w:r w:rsidRPr="00DC4B63">
        <w:rPr>
          <w:rFonts w:eastAsia="Cambria"/>
          <w:w w:val="105"/>
          <w:sz w:val="22"/>
          <w:szCs w:val="22"/>
        </w:rPr>
        <w:t xml:space="preserve"> </w:t>
      </w:r>
      <w:r w:rsidRPr="0012514B">
        <w:rPr>
          <w:rFonts w:eastAsia="Cambria"/>
          <w:w w:val="105"/>
          <w:sz w:val="22"/>
          <w:szCs w:val="22"/>
        </w:rPr>
        <w:t>performance</w:t>
      </w:r>
      <w:r w:rsidRPr="00DC4B63">
        <w:rPr>
          <w:rFonts w:eastAsia="Cambria"/>
          <w:w w:val="105"/>
          <w:sz w:val="22"/>
          <w:szCs w:val="22"/>
        </w:rPr>
        <w:t xml:space="preserve"> </w:t>
      </w:r>
      <w:r w:rsidRPr="0012514B">
        <w:rPr>
          <w:rFonts w:eastAsia="Cambria"/>
          <w:w w:val="105"/>
          <w:sz w:val="22"/>
          <w:szCs w:val="22"/>
        </w:rPr>
        <w:t>securities,</w:t>
      </w:r>
      <w:r w:rsidRPr="00DC4B63">
        <w:rPr>
          <w:rFonts w:eastAsia="Cambria"/>
          <w:w w:val="105"/>
          <w:sz w:val="22"/>
          <w:szCs w:val="22"/>
        </w:rPr>
        <w:t xml:space="preserve"> </w:t>
      </w:r>
      <w:r w:rsidRPr="0012514B">
        <w:rPr>
          <w:rFonts w:eastAsia="Cambria"/>
          <w:w w:val="105"/>
          <w:sz w:val="22"/>
          <w:szCs w:val="22"/>
        </w:rPr>
        <w:t>if</w:t>
      </w:r>
      <w:r w:rsidRPr="00DC4B63">
        <w:rPr>
          <w:rFonts w:eastAsia="Cambria"/>
          <w:w w:val="105"/>
          <w:sz w:val="22"/>
          <w:szCs w:val="22"/>
        </w:rPr>
        <w:t xml:space="preserve"> </w:t>
      </w:r>
      <w:r w:rsidRPr="0012514B">
        <w:rPr>
          <w:rFonts w:eastAsia="Cambria"/>
          <w:w w:val="105"/>
          <w:sz w:val="22"/>
          <w:szCs w:val="22"/>
        </w:rPr>
        <w:t>any,</w:t>
      </w:r>
      <w:r w:rsidRPr="00DC4B63">
        <w:rPr>
          <w:rFonts w:eastAsia="Cambria"/>
          <w:w w:val="105"/>
          <w:sz w:val="22"/>
          <w:szCs w:val="22"/>
        </w:rPr>
        <w:t xml:space="preserve"> </w:t>
      </w:r>
      <w:r w:rsidRPr="0012514B">
        <w:rPr>
          <w:rFonts w:eastAsia="Cambria"/>
          <w:w w:val="105"/>
          <w:sz w:val="22"/>
          <w:szCs w:val="22"/>
        </w:rPr>
        <w:t>in</w:t>
      </w:r>
      <w:r w:rsidRPr="00DC4B63">
        <w:rPr>
          <w:rFonts w:eastAsia="Cambria"/>
          <w:w w:val="105"/>
          <w:sz w:val="22"/>
          <w:szCs w:val="22"/>
        </w:rPr>
        <w:t xml:space="preserve"> </w:t>
      </w:r>
      <w:r w:rsidRPr="0012514B">
        <w:rPr>
          <w:rFonts w:eastAsia="Cambria"/>
          <w:w w:val="105"/>
          <w:sz w:val="22"/>
          <w:szCs w:val="22"/>
        </w:rPr>
        <w:t>line</w:t>
      </w:r>
      <w:r w:rsidRPr="00DC4B63">
        <w:rPr>
          <w:rFonts w:eastAsia="Cambria"/>
          <w:w w:val="105"/>
          <w:sz w:val="22"/>
          <w:szCs w:val="22"/>
        </w:rPr>
        <w:t xml:space="preserve"> </w:t>
      </w:r>
      <w:r w:rsidRPr="0012514B">
        <w:rPr>
          <w:rFonts w:eastAsia="Cambria"/>
          <w:w w:val="105"/>
          <w:sz w:val="22"/>
          <w:szCs w:val="22"/>
        </w:rPr>
        <w:t>with</w:t>
      </w:r>
      <w:r w:rsidRPr="00DC4B63">
        <w:rPr>
          <w:rFonts w:eastAsia="Cambria"/>
          <w:w w:val="105"/>
          <w:sz w:val="22"/>
          <w:szCs w:val="22"/>
        </w:rPr>
        <w:t xml:space="preserve"> </w:t>
      </w:r>
      <w:r w:rsidRPr="0012514B">
        <w:rPr>
          <w:rFonts w:eastAsia="Cambria"/>
          <w:w w:val="105"/>
          <w:sz w:val="22"/>
          <w:szCs w:val="22"/>
        </w:rPr>
        <w:t>the</w:t>
      </w:r>
      <w:r w:rsidRPr="00DC4B63">
        <w:rPr>
          <w:rFonts w:eastAsia="Cambria"/>
          <w:w w:val="105"/>
          <w:sz w:val="22"/>
          <w:szCs w:val="22"/>
        </w:rPr>
        <w:t xml:space="preserve"> </w:t>
      </w:r>
      <w:r w:rsidRPr="0012514B">
        <w:rPr>
          <w:rFonts w:eastAsia="Cambria"/>
          <w:w w:val="105"/>
          <w:sz w:val="22"/>
          <w:szCs w:val="22"/>
        </w:rPr>
        <w:t>requirement</w:t>
      </w:r>
      <w:r w:rsidRPr="00DC4B63">
        <w:rPr>
          <w:rFonts w:eastAsia="Cambria"/>
          <w:w w:val="105"/>
          <w:sz w:val="22"/>
          <w:szCs w:val="22"/>
        </w:rPr>
        <w:t xml:space="preserve"> </w:t>
      </w:r>
      <w:r w:rsidRPr="0012514B">
        <w:rPr>
          <w:rFonts w:eastAsia="Cambria"/>
          <w:w w:val="105"/>
          <w:sz w:val="22"/>
          <w:szCs w:val="22"/>
        </w:rPr>
        <w:t>of</w:t>
      </w:r>
      <w:r w:rsidRPr="00DC4B63">
        <w:rPr>
          <w:rFonts w:eastAsia="Cambria"/>
          <w:w w:val="105"/>
          <w:sz w:val="22"/>
          <w:szCs w:val="22"/>
        </w:rPr>
        <w:t xml:space="preserve"> </w:t>
      </w:r>
      <w:r w:rsidRPr="0012514B">
        <w:rPr>
          <w:rFonts w:eastAsia="Cambria"/>
          <w:w w:val="105"/>
          <w:sz w:val="22"/>
          <w:szCs w:val="22"/>
        </w:rPr>
        <w:t xml:space="preserve">Qualification Requirements, in the amount given in the </w:t>
      </w:r>
      <w:r w:rsidRPr="0012514B">
        <w:rPr>
          <w:rFonts w:eastAsia="Cambria"/>
          <w:b/>
          <w:w w:val="105"/>
          <w:sz w:val="22"/>
          <w:szCs w:val="22"/>
        </w:rPr>
        <w:t xml:space="preserve">BDS </w:t>
      </w:r>
      <w:r w:rsidRPr="0012514B">
        <w:rPr>
          <w:rFonts w:eastAsia="Cambria"/>
          <w:w w:val="105"/>
          <w:sz w:val="22"/>
          <w:szCs w:val="22"/>
        </w:rPr>
        <w:t>and in</w:t>
      </w:r>
      <w:r w:rsidRPr="00DC4B63">
        <w:rPr>
          <w:rFonts w:eastAsia="Cambria"/>
          <w:w w:val="105"/>
          <w:sz w:val="22"/>
          <w:szCs w:val="22"/>
        </w:rPr>
        <w:t xml:space="preserve"> </w:t>
      </w:r>
      <w:r w:rsidRPr="0012514B">
        <w:rPr>
          <w:rFonts w:eastAsia="Cambria"/>
          <w:w w:val="105"/>
          <w:sz w:val="22"/>
          <w:szCs w:val="22"/>
        </w:rPr>
        <w:t>the</w:t>
      </w:r>
      <w:r w:rsidRPr="00DC4B63">
        <w:rPr>
          <w:rFonts w:eastAsia="Cambria"/>
          <w:w w:val="105"/>
          <w:sz w:val="22"/>
          <w:szCs w:val="22"/>
        </w:rPr>
        <w:t xml:space="preserve"> </w:t>
      </w:r>
      <w:r w:rsidRPr="0012514B">
        <w:rPr>
          <w:rFonts w:eastAsia="Cambria"/>
          <w:w w:val="105"/>
          <w:sz w:val="22"/>
          <w:szCs w:val="22"/>
        </w:rPr>
        <w:t>form</w:t>
      </w:r>
      <w:r w:rsidRPr="00DC4B63">
        <w:rPr>
          <w:rFonts w:eastAsia="Cambria"/>
          <w:w w:val="105"/>
          <w:sz w:val="22"/>
          <w:szCs w:val="22"/>
        </w:rPr>
        <w:t xml:space="preserve"> </w:t>
      </w:r>
      <w:r w:rsidRPr="0012514B">
        <w:rPr>
          <w:rFonts w:eastAsia="Cambria"/>
          <w:w w:val="105"/>
          <w:sz w:val="22"/>
          <w:szCs w:val="22"/>
        </w:rPr>
        <w:t>provided</w:t>
      </w:r>
      <w:r w:rsidRPr="00DC4B63">
        <w:rPr>
          <w:rFonts w:eastAsia="Cambria"/>
          <w:w w:val="105"/>
          <w:sz w:val="22"/>
          <w:szCs w:val="22"/>
        </w:rPr>
        <w:t xml:space="preserve"> </w:t>
      </w:r>
      <w:r w:rsidRPr="0012514B">
        <w:rPr>
          <w:rFonts w:eastAsia="Cambria"/>
          <w:w w:val="105"/>
          <w:sz w:val="22"/>
          <w:szCs w:val="22"/>
        </w:rPr>
        <w:t>in</w:t>
      </w:r>
      <w:r w:rsidRPr="0012514B">
        <w:rPr>
          <w:rFonts w:eastAsia="Cambria"/>
          <w:spacing w:val="-11"/>
          <w:w w:val="105"/>
          <w:sz w:val="22"/>
          <w:szCs w:val="22"/>
        </w:rPr>
        <w:t xml:space="preserve"> </w:t>
      </w:r>
      <w:r w:rsidRPr="0012514B">
        <w:rPr>
          <w:rFonts w:eastAsia="Cambria"/>
          <w:b/>
          <w:bCs/>
          <w:w w:val="105"/>
          <w:sz w:val="22"/>
          <w:szCs w:val="22"/>
        </w:rPr>
        <w:t>Section</w:t>
      </w:r>
      <w:r w:rsidRPr="0012514B">
        <w:rPr>
          <w:rFonts w:eastAsia="Cambria"/>
          <w:b/>
          <w:bCs/>
          <w:spacing w:val="-11"/>
          <w:w w:val="105"/>
          <w:sz w:val="22"/>
          <w:szCs w:val="22"/>
        </w:rPr>
        <w:t xml:space="preserve"> </w:t>
      </w:r>
      <w:r w:rsidRPr="0012514B">
        <w:rPr>
          <w:rFonts w:eastAsia="Cambria"/>
          <w:b/>
          <w:bCs/>
          <w:w w:val="105"/>
          <w:sz w:val="22"/>
          <w:szCs w:val="22"/>
        </w:rPr>
        <w:t>VI</w:t>
      </w:r>
      <w:r w:rsidRPr="0012514B">
        <w:rPr>
          <w:rFonts w:eastAsia="Cambria"/>
          <w:w w:val="105"/>
          <w:sz w:val="22"/>
          <w:szCs w:val="22"/>
        </w:rPr>
        <w:t>,</w:t>
      </w:r>
      <w:r w:rsidRPr="0012514B">
        <w:rPr>
          <w:rFonts w:eastAsia="Cambria"/>
          <w:spacing w:val="-10"/>
          <w:w w:val="105"/>
          <w:sz w:val="22"/>
          <w:szCs w:val="22"/>
        </w:rPr>
        <w:t xml:space="preserve"> </w:t>
      </w:r>
      <w:r w:rsidRPr="00E245E2">
        <w:rPr>
          <w:rFonts w:eastAsia="Cambria"/>
          <w:b/>
          <w:bCs/>
          <w:w w:val="105"/>
          <w:sz w:val="22"/>
          <w:szCs w:val="22"/>
        </w:rPr>
        <w:t>Sample</w:t>
      </w:r>
      <w:r w:rsidRPr="00E245E2">
        <w:rPr>
          <w:rFonts w:eastAsia="Cambria"/>
          <w:b/>
          <w:bCs/>
          <w:spacing w:val="-11"/>
          <w:w w:val="105"/>
          <w:sz w:val="22"/>
          <w:szCs w:val="22"/>
        </w:rPr>
        <w:t xml:space="preserve"> </w:t>
      </w:r>
      <w:r w:rsidRPr="00E245E2">
        <w:rPr>
          <w:rFonts w:eastAsia="Cambria"/>
          <w:b/>
          <w:bCs/>
          <w:w w:val="105"/>
          <w:sz w:val="22"/>
          <w:szCs w:val="22"/>
        </w:rPr>
        <w:t>Forms</w:t>
      </w:r>
      <w:r w:rsidRPr="00E245E2">
        <w:rPr>
          <w:rFonts w:eastAsia="Cambria"/>
          <w:b/>
          <w:bCs/>
          <w:spacing w:val="-10"/>
          <w:w w:val="105"/>
          <w:sz w:val="22"/>
          <w:szCs w:val="22"/>
        </w:rPr>
        <w:t xml:space="preserve"> </w:t>
      </w:r>
      <w:r w:rsidRPr="00E245E2">
        <w:rPr>
          <w:rFonts w:eastAsia="Cambria"/>
          <w:b/>
          <w:bCs/>
          <w:w w:val="105"/>
          <w:sz w:val="22"/>
          <w:szCs w:val="22"/>
        </w:rPr>
        <w:t>and</w:t>
      </w:r>
      <w:r w:rsidRPr="00E245E2">
        <w:rPr>
          <w:rFonts w:eastAsia="Cambria"/>
          <w:b/>
          <w:bCs/>
          <w:spacing w:val="-10"/>
          <w:w w:val="105"/>
          <w:sz w:val="22"/>
          <w:szCs w:val="22"/>
        </w:rPr>
        <w:t xml:space="preserve"> </w:t>
      </w:r>
      <w:r w:rsidRPr="00E245E2">
        <w:rPr>
          <w:rFonts w:eastAsia="Cambria"/>
          <w:b/>
          <w:bCs/>
          <w:w w:val="105"/>
          <w:sz w:val="22"/>
          <w:szCs w:val="22"/>
        </w:rPr>
        <w:t>Procedures</w:t>
      </w:r>
      <w:r w:rsidRPr="0012514B">
        <w:rPr>
          <w:rFonts w:eastAsia="Cambria"/>
          <w:w w:val="105"/>
          <w:sz w:val="22"/>
          <w:szCs w:val="22"/>
        </w:rPr>
        <w:t>,</w:t>
      </w:r>
      <w:r w:rsidRPr="0012514B">
        <w:rPr>
          <w:rFonts w:eastAsia="Cambria"/>
          <w:spacing w:val="-10"/>
          <w:w w:val="105"/>
          <w:sz w:val="22"/>
          <w:szCs w:val="22"/>
        </w:rPr>
        <w:t xml:space="preserve"> </w:t>
      </w:r>
      <w:r w:rsidRPr="0012514B">
        <w:rPr>
          <w:rFonts w:eastAsia="Cambria"/>
          <w:w w:val="105"/>
          <w:sz w:val="22"/>
          <w:szCs w:val="22"/>
        </w:rPr>
        <w:t>of</w:t>
      </w:r>
      <w:r w:rsidRPr="00DC4B63">
        <w:rPr>
          <w:rFonts w:eastAsia="Cambria"/>
          <w:w w:val="105"/>
          <w:sz w:val="22"/>
          <w:szCs w:val="22"/>
        </w:rPr>
        <w:t xml:space="preserve"> </w:t>
      </w:r>
      <w:r w:rsidRPr="0012514B">
        <w:rPr>
          <w:rFonts w:eastAsia="Cambria"/>
          <w:w w:val="105"/>
          <w:sz w:val="22"/>
          <w:szCs w:val="22"/>
        </w:rPr>
        <w:t>the</w:t>
      </w:r>
      <w:r w:rsidRPr="00DC4B63">
        <w:rPr>
          <w:rFonts w:eastAsia="Cambria"/>
          <w:w w:val="105"/>
          <w:sz w:val="22"/>
          <w:szCs w:val="22"/>
        </w:rPr>
        <w:t xml:space="preserve"> </w:t>
      </w:r>
      <w:r w:rsidRPr="0012514B">
        <w:rPr>
          <w:rFonts w:eastAsia="Cambria"/>
          <w:w w:val="105"/>
          <w:sz w:val="22"/>
          <w:szCs w:val="22"/>
        </w:rPr>
        <w:t>Bidding</w:t>
      </w:r>
      <w:r w:rsidRPr="00DC4B63">
        <w:rPr>
          <w:rFonts w:eastAsia="Cambria"/>
          <w:w w:val="105"/>
          <w:sz w:val="22"/>
          <w:szCs w:val="22"/>
        </w:rPr>
        <w:t xml:space="preserve"> </w:t>
      </w:r>
      <w:r w:rsidRPr="0012514B">
        <w:rPr>
          <w:rFonts w:eastAsia="Cambria"/>
          <w:w w:val="105"/>
          <w:sz w:val="22"/>
          <w:szCs w:val="22"/>
        </w:rPr>
        <w:t>Documents.</w:t>
      </w:r>
      <w:r w:rsidRPr="00DC4B63">
        <w:rPr>
          <w:rFonts w:eastAsia="Cambria"/>
          <w:w w:val="105"/>
          <w:sz w:val="22"/>
          <w:szCs w:val="22"/>
        </w:rPr>
        <w:t xml:space="preserve"> </w:t>
      </w:r>
      <w:r w:rsidRPr="0012514B">
        <w:rPr>
          <w:rFonts w:eastAsia="Cambria"/>
          <w:w w:val="105"/>
          <w:sz w:val="22"/>
          <w:szCs w:val="22"/>
        </w:rPr>
        <w:t>The</w:t>
      </w:r>
      <w:r w:rsidRPr="00DC4B63">
        <w:rPr>
          <w:rFonts w:eastAsia="Cambria"/>
          <w:w w:val="105"/>
          <w:sz w:val="22"/>
          <w:szCs w:val="22"/>
        </w:rPr>
        <w:t xml:space="preserve"> </w:t>
      </w:r>
      <w:r w:rsidRPr="0012514B">
        <w:rPr>
          <w:rFonts w:eastAsia="Cambria"/>
          <w:w w:val="105"/>
          <w:sz w:val="22"/>
          <w:szCs w:val="22"/>
        </w:rPr>
        <w:t>performance</w:t>
      </w:r>
      <w:r w:rsidRPr="00DC4B63">
        <w:rPr>
          <w:rFonts w:eastAsia="Cambria"/>
          <w:w w:val="105"/>
          <w:sz w:val="22"/>
          <w:szCs w:val="22"/>
        </w:rPr>
        <w:t xml:space="preserve"> </w:t>
      </w:r>
      <w:r w:rsidRPr="0012514B">
        <w:rPr>
          <w:rFonts w:eastAsia="Cambria"/>
          <w:w w:val="105"/>
          <w:sz w:val="22"/>
          <w:szCs w:val="22"/>
        </w:rPr>
        <w:t>security</w:t>
      </w:r>
      <w:r w:rsidRPr="00DC4B63">
        <w:rPr>
          <w:rFonts w:eastAsia="Cambria"/>
          <w:w w:val="105"/>
          <w:sz w:val="22"/>
          <w:szCs w:val="22"/>
        </w:rPr>
        <w:t xml:space="preserve"> </w:t>
      </w:r>
      <w:r w:rsidRPr="0012514B">
        <w:rPr>
          <w:rFonts w:eastAsia="Cambria"/>
          <w:w w:val="105"/>
          <w:sz w:val="22"/>
          <w:szCs w:val="22"/>
        </w:rPr>
        <w:t>of</w:t>
      </w:r>
      <w:r w:rsidRPr="00DC4B63">
        <w:rPr>
          <w:rFonts w:eastAsia="Cambria"/>
          <w:w w:val="105"/>
          <w:sz w:val="22"/>
          <w:szCs w:val="22"/>
        </w:rPr>
        <w:t xml:space="preserve"> </w:t>
      </w:r>
      <w:r w:rsidRPr="0012514B">
        <w:rPr>
          <w:rFonts w:eastAsia="Cambria"/>
          <w:w w:val="105"/>
          <w:sz w:val="22"/>
          <w:szCs w:val="22"/>
        </w:rPr>
        <w:t>a</w:t>
      </w:r>
      <w:r w:rsidRPr="00DC4B63">
        <w:rPr>
          <w:rFonts w:eastAsia="Cambria"/>
          <w:w w:val="105"/>
          <w:sz w:val="22"/>
          <w:szCs w:val="22"/>
        </w:rPr>
        <w:t xml:space="preserve"> </w:t>
      </w:r>
      <w:r w:rsidRPr="0012514B">
        <w:rPr>
          <w:rFonts w:eastAsia="Cambria"/>
          <w:w w:val="105"/>
          <w:sz w:val="22"/>
          <w:szCs w:val="22"/>
        </w:rPr>
        <w:t>joint</w:t>
      </w:r>
      <w:r w:rsidRPr="00DC4B63">
        <w:rPr>
          <w:rFonts w:eastAsia="Cambria"/>
          <w:w w:val="105"/>
          <w:sz w:val="22"/>
          <w:szCs w:val="22"/>
        </w:rPr>
        <w:t xml:space="preserve"> </w:t>
      </w:r>
      <w:r w:rsidRPr="0012514B">
        <w:rPr>
          <w:rFonts w:eastAsia="Cambria"/>
          <w:w w:val="105"/>
          <w:sz w:val="22"/>
          <w:szCs w:val="22"/>
        </w:rPr>
        <w:t xml:space="preserve">venture </w:t>
      </w:r>
      <w:r w:rsidR="007F16F4" w:rsidRPr="0012514B">
        <w:rPr>
          <w:rFonts w:eastAsia="Cambria"/>
          <w:w w:val="105"/>
          <w:sz w:val="22"/>
          <w:szCs w:val="22"/>
        </w:rPr>
        <w:t>shall be</w:t>
      </w:r>
      <w:r w:rsidRPr="0012514B">
        <w:rPr>
          <w:rFonts w:eastAsia="Cambria"/>
          <w:w w:val="105"/>
          <w:sz w:val="22"/>
          <w:szCs w:val="22"/>
        </w:rPr>
        <w:t xml:space="preserve"> in the</w:t>
      </w:r>
      <w:r w:rsidRPr="00DC4B63">
        <w:rPr>
          <w:rFonts w:eastAsia="Cambria"/>
          <w:w w:val="105"/>
          <w:sz w:val="22"/>
          <w:szCs w:val="22"/>
        </w:rPr>
        <w:t xml:space="preserve"> </w:t>
      </w:r>
      <w:r w:rsidRPr="0012514B">
        <w:rPr>
          <w:rFonts w:eastAsia="Cambria"/>
          <w:w w:val="105"/>
          <w:sz w:val="22"/>
          <w:szCs w:val="22"/>
        </w:rPr>
        <w:t>name</w:t>
      </w:r>
      <w:r w:rsidRPr="00DC4B63">
        <w:rPr>
          <w:rFonts w:eastAsia="Cambria"/>
          <w:w w:val="105"/>
          <w:sz w:val="22"/>
          <w:szCs w:val="22"/>
        </w:rPr>
        <w:t xml:space="preserve"> </w:t>
      </w:r>
      <w:r w:rsidR="0060390E" w:rsidRPr="0012514B">
        <w:rPr>
          <w:rFonts w:eastAsia="Cambria"/>
          <w:w w:val="105"/>
          <w:sz w:val="22"/>
          <w:szCs w:val="22"/>
        </w:rPr>
        <w:t>of</w:t>
      </w:r>
      <w:r w:rsidR="0060390E" w:rsidRPr="0012514B">
        <w:rPr>
          <w:rFonts w:eastAsia="Cambria"/>
          <w:spacing w:val="3"/>
          <w:w w:val="105"/>
          <w:sz w:val="22"/>
          <w:szCs w:val="22"/>
        </w:rPr>
        <w:t xml:space="preserve"> </w:t>
      </w:r>
      <w:r w:rsidR="0060390E" w:rsidRPr="0060390E">
        <w:rPr>
          <w:rFonts w:eastAsia="Cambria"/>
          <w:b/>
          <w:bCs/>
          <w:spacing w:val="3"/>
          <w:w w:val="105"/>
          <w:sz w:val="22"/>
          <w:szCs w:val="22"/>
        </w:rPr>
        <w:t>joint</w:t>
      </w:r>
      <w:r w:rsidR="0060390E" w:rsidRPr="0060390E">
        <w:rPr>
          <w:rFonts w:eastAsia="Cambria"/>
          <w:b/>
          <w:bCs/>
          <w:spacing w:val="5"/>
          <w:w w:val="105"/>
          <w:sz w:val="22"/>
          <w:szCs w:val="22"/>
        </w:rPr>
        <w:t xml:space="preserve"> </w:t>
      </w:r>
      <w:r w:rsidR="0060390E" w:rsidRPr="0060390E">
        <w:rPr>
          <w:rFonts w:eastAsia="Cambria"/>
          <w:b/>
          <w:bCs/>
          <w:w w:val="105"/>
          <w:sz w:val="22"/>
          <w:szCs w:val="22"/>
        </w:rPr>
        <w:t>venture</w:t>
      </w:r>
      <w:r w:rsidR="000964C7">
        <w:rPr>
          <w:rFonts w:eastAsia="Cambria"/>
          <w:b/>
          <w:bCs/>
          <w:w w:val="105"/>
          <w:sz w:val="22"/>
          <w:szCs w:val="22"/>
        </w:rPr>
        <w:t xml:space="preserve">, </w:t>
      </w:r>
      <w:r w:rsidR="000964C7" w:rsidRPr="000964C7">
        <w:rPr>
          <w:rFonts w:eastAsia="Cambria"/>
          <w:w w:val="105"/>
          <w:sz w:val="22"/>
          <w:szCs w:val="22"/>
        </w:rPr>
        <w:t xml:space="preserve">which shall be submitted by Lead </w:t>
      </w:r>
      <w:r w:rsidR="000964C7" w:rsidRPr="000964C7">
        <w:rPr>
          <w:rFonts w:eastAsia="Cambria"/>
          <w:w w:val="105"/>
          <w:sz w:val="22"/>
          <w:szCs w:val="22"/>
        </w:rPr>
        <w:lastRenderedPageBreak/>
        <w:t>Partner</w:t>
      </w:r>
      <w:r w:rsidRPr="000964C7">
        <w:rPr>
          <w:rFonts w:eastAsia="Cambria"/>
          <w:w w:val="105"/>
          <w:sz w:val="22"/>
          <w:szCs w:val="22"/>
        </w:rPr>
        <w:t>.</w:t>
      </w:r>
    </w:p>
    <w:p w:rsidR="002957DC" w:rsidRPr="0012514B" w:rsidRDefault="002957DC">
      <w:pPr>
        <w:widowControl w:val="0"/>
        <w:autoSpaceDE w:val="0"/>
        <w:autoSpaceDN w:val="0"/>
        <w:spacing w:before="8"/>
        <w:rPr>
          <w:rFonts w:eastAsia="Cambria"/>
          <w:sz w:val="22"/>
          <w:szCs w:val="22"/>
        </w:rPr>
      </w:pPr>
    </w:p>
    <w:p w:rsidR="002957DC" w:rsidRPr="0012514B" w:rsidRDefault="007C76D0">
      <w:pPr>
        <w:widowControl w:val="0"/>
        <w:numPr>
          <w:ilvl w:val="1"/>
          <w:numId w:val="11"/>
        </w:numPr>
        <w:tabs>
          <w:tab w:val="left" w:pos="1188"/>
          <w:tab w:val="left" w:pos="1189"/>
        </w:tabs>
        <w:autoSpaceDE w:val="0"/>
        <w:autoSpaceDN w:val="0"/>
        <w:spacing w:line="254" w:lineRule="auto"/>
        <w:ind w:right="245"/>
        <w:jc w:val="both"/>
        <w:rPr>
          <w:rFonts w:eastAsia="Cambria"/>
          <w:sz w:val="22"/>
          <w:szCs w:val="22"/>
        </w:rPr>
      </w:pPr>
      <w:r w:rsidRPr="00DC4B63">
        <w:rPr>
          <w:rFonts w:eastAsia="Cambria"/>
          <w:w w:val="105"/>
          <w:sz w:val="22"/>
          <w:szCs w:val="22"/>
        </w:rPr>
        <w:t>Failure of the successful Bidder to comply with the requirements of</w:t>
      </w:r>
      <w:r w:rsidRPr="0012514B">
        <w:rPr>
          <w:rFonts w:eastAsia="Cambria"/>
          <w:spacing w:val="1"/>
          <w:sz w:val="22"/>
          <w:szCs w:val="22"/>
        </w:rPr>
        <w:t xml:space="preserve"> </w:t>
      </w:r>
      <w:r w:rsidRPr="0012514B">
        <w:rPr>
          <w:rFonts w:eastAsia="Cambria"/>
          <w:b/>
          <w:i/>
          <w:sz w:val="22"/>
          <w:szCs w:val="22"/>
        </w:rPr>
        <w:t>ITB Clause 34 or Clause 35</w:t>
      </w:r>
      <w:r w:rsidRPr="0012514B">
        <w:rPr>
          <w:rFonts w:eastAsia="Cambria"/>
          <w:sz w:val="22"/>
          <w:szCs w:val="22"/>
        </w:rPr>
        <w:t xml:space="preserve"> </w:t>
      </w:r>
      <w:r w:rsidRPr="00DC4B63">
        <w:rPr>
          <w:rFonts w:eastAsia="Cambria"/>
          <w:w w:val="105"/>
          <w:sz w:val="22"/>
          <w:szCs w:val="22"/>
        </w:rPr>
        <w:t>shall constitute sufficient grounds for the annulment of the award and forfeiture of the bid security, in which event the Employer may make the award to the next lowest evaluated Bidder or call for new bids.</w:t>
      </w:r>
    </w:p>
    <w:p w:rsidR="00377B7E" w:rsidRPr="0012514B" w:rsidRDefault="00377B7E" w:rsidP="00377B7E">
      <w:pPr>
        <w:widowControl w:val="0"/>
        <w:autoSpaceDE w:val="0"/>
        <w:autoSpaceDN w:val="0"/>
        <w:ind w:left="1188" w:hanging="1080"/>
        <w:jc w:val="both"/>
        <w:rPr>
          <w:rFonts w:eastAsia="Cambria"/>
          <w:sz w:val="22"/>
          <w:szCs w:val="22"/>
        </w:rPr>
      </w:pPr>
    </w:p>
    <w:p w:rsidR="002957DC" w:rsidRPr="0012514B" w:rsidRDefault="007C76D0">
      <w:pPr>
        <w:widowControl w:val="0"/>
        <w:numPr>
          <w:ilvl w:val="0"/>
          <w:numId w:val="11"/>
        </w:numPr>
        <w:tabs>
          <w:tab w:val="left" w:pos="1188"/>
          <w:tab w:val="left" w:pos="1189"/>
        </w:tabs>
        <w:autoSpaceDE w:val="0"/>
        <w:autoSpaceDN w:val="0"/>
        <w:spacing w:before="120"/>
        <w:ind w:hanging="1088"/>
        <w:outlineLvl w:val="0"/>
        <w:rPr>
          <w:rFonts w:eastAsia="Palatino Linotype"/>
          <w:b/>
          <w:bCs/>
          <w:sz w:val="22"/>
          <w:szCs w:val="22"/>
        </w:rPr>
      </w:pPr>
      <w:bookmarkStart w:id="57" w:name="_Toc132464602"/>
      <w:r w:rsidRPr="0012514B">
        <w:rPr>
          <w:rFonts w:eastAsia="Palatino Linotype"/>
          <w:b/>
          <w:bCs/>
          <w:sz w:val="22"/>
          <w:szCs w:val="22"/>
        </w:rPr>
        <w:t>Fraud</w:t>
      </w:r>
      <w:r w:rsidRPr="0012514B">
        <w:rPr>
          <w:rFonts w:eastAsia="Palatino Linotype"/>
          <w:b/>
          <w:bCs/>
          <w:spacing w:val="-7"/>
          <w:sz w:val="22"/>
          <w:szCs w:val="22"/>
        </w:rPr>
        <w:t xml:space="preserve"> </w:t>
      </w:r>
      <w:r w:rsidRPr="0012514B">
        <w:rPr>
          <w:rFonts w:eastAsia="Palatino Linotype"/>
          <w:b/>
          <w:bCs/>
          <w:sz w:val="22"/>
          <w:szCs w:val="22"/>
        </w:rPr>
        <w:t>and</w:t>
      </w:r>
      <w:r w:rsidRPr="0012514B">
        <w:rPr>
          <w:rFonts w:eastAsia="Palatino Linotype"/>
          <w:b/>
          <w:bCs/>
          <w:spacing w:val="-5"/>
          <w:sz w:val="22"/>
          <w:szCs w:val="22"/>
        </w:rPr>
        <w:t xml:space="preserve"> </w:t>
      </w:r>
      <w:r w:rsidRPr="0012514B">
        <w:rPr>
          <w:rFonts w:eastAsia="Palatino Linotype"/>
          <w:b/>
          <w:bCs/>
          <w:sz w:val="22"/>
          <w:szCs w:val="22"/>
        </w:rPr>
        <w:t>Corruption</w:t>
      </w:r>
      <w:bookmarkEnd w:id="57"/>
    </w:p>
    <w:p w:rsidR="002957DC" w:rsidRPr="0012514B" w:rsidRDefault="002957DC">
      <w:pPr>
        <w:widowControl w:val="0"/>
        <w:autoSpaceDE w:val="0"/>
        <w:autoSpaceDN w:val="0"/>
        <w:spacing w:before="7"/>
        <w:rPr>
          <w:rFonts w:eastAsia="Cambria"/>
          <w:b/>
          <w:sz w:val="22"/>
          <w:szCs w:val="22"/>
        </w:rPr>
      </w:pPr>
    </w:p>
    <w:p w:rsidR="002957DC" w:rsidRPr="0012514B" w:rsidRDefault="007C76D0">
      <w:pPr>
        <w:widowControl w:val="0"/>
        <w:autoSpaceDE w:val="0"/>
        <w:autoSpaceDN w:val="0"/>
        <w:spacing w:line="254" w:lineRule="auto"/>
        <w:ind w:left="1188" w:right="247"/>
        <w:jc w:val="both"/>
        <w:rPr>
          <w:rFonts w:eastAsia="Cambria"/>
          <w:sz w:val="22"/>
          <w:szCs w:val="22"/>
        </w:rPr>
      </w:pPr>
      <w:r w:rsidRPr="00DC4B63">
        <w:rPr>
          <w:rFonts w:eastAsia="Cambria"/>
          <w:w w:val="105"/>
          <w:sz w:val="22"/>
          <w:szCs w:val="22"/>
        </w:rPr>
        <w:t>It is the Employer’s policy that requires the Bidders, suppliers and contractors and their subcontractors under the contracts to observe the highest standard of ethics during the procurement and execution of such contracts. In pursuance of this policy,</w:t>
      </w:r>
      <w:r w:rsidRPr="0012514B">
        <w:rPr>
          <w:rFonts w:eastAsia="Cambria"/>
          <w:spacing w:val="13"/>
          <w:sz w:val="22"/>
          <w:szCs w:val="22"/>
        </w:rPr>
        <w:t xml:space="preserve"> </w:t>
      </w:r>
      <w:r w:rsidRPr="0012514B">
        <w:rPr>
          <w:rFonts w:eastAsia="Cambria"/>
          <w:sz w:val="22"/>
          <w:szCs w:val="22"/>
        </w:rPr>
        <w:t>the</w:t>
      </w:r>
      <w:r w:rsidRPr="0012514B">
        <w:rPr>
          <w:rFonts w:eastAsia="Cambria"/>
          <w:spacing w:val="12"/>
          <w:sz w:val="22"/>
          <w:szCs w:val="22"/>
        </w:rPr>
        <w:t xml:space="preserve"> </w:t>
      </w:r>
      <w:r w:rsidRPr="0012514B">
        <w:rPr>
          <w:rFonts w:eastAsia="Cambria"/>
          <w:sz w:val="22"/>
          <w:szCs w:val="22"/>
        </w:rPr>
        <w:t>Employer:</w:t>
      </w:r>
    </w:p>
    <w:p w:rsidR="002957DC" w:rsidRPr="0012514B" w:rsidRDefault="002957DC">
      <w:pPr>
        <w:widowControl w:val="0"/>
        <w:autoSpaceDE w:val="0"/>
        <w:autoSpaceDN w:val="0"/>
        <w:spacing w:before="4"/>
        <w:rPr>
          <w:rFonts w:eastAsia="Cambria"/>
          <w:sz w:val="22"/>
          <w:szCs w:val="22"/>
        </w:rPr>
      </w:pPr>
    </w:p>
    <w:p w:rsidR="002957DC" w:rsidRPr="0012514B" w:rsidRDefault="007C76D0">
      <w:pPr>
        <w:widowControl w:val="0"/>
        <w:numPr>
          <w:ilvl w:val="0"/>
          <w:numId w:val="29"/>
        </w:numPr>
        <w:tabs>
          <w:tab w:val="left" w:pos="1549"/>
        </w:tabs>
        <w:autoSpaceDE w:val="0"/>
        <w:autoSpaceDN w:val="0"/>
        <w:spacing w:before="1" w:line="256" w:lineRule="auto"/>
        <w:ind w:right="249"/>
        <w:jc w:val="both"/>
        <w:rPr>
          <w:rFonts w:eastAsia="Cambria"/>
          <w:sz w:val="22"/>
          <w:szCs w:val="22"/>
        </w:rPr>
      </w:pPr>
      <w:r w:rsidRPr="0012514B">
        <w:rPr>
          <w:rFonts w:eastAsia="Cambria"/>
          <w:sz w:val="22"/>
          <w:szCs w:val="22"/>
        </w:rPr>
        <w:t xml:space="preserve">defines, </w:t>
      </w:r>
      <w:r w:rsidRPr="00DC4B63">
        <w:rPr>
          <w:rFonts w:eastAsia="Cambria"/>
          <w:w w:val="105"/>
          <w:sz w:val="22"/>
          <w:szCs w:val="22"/>
        </w:rPr>
        <w:t xml:space="preserve">for the purpose of this provision, the terms set forth below </w:t>
      </w:r>
      <w:r w:rsidRPr="0012514B">
        <w:rPr>
          <w:rFonts w:eastAsia="Cambria"/>
          <w:w w:val="105"/>
          <w:sz w:val="22"/>
          <w:szCs w:val="22"/>
        </w:rPr>
        <w:t>as</w:t>
      </w:r>
      <w:r w:rsidRPr="00DC4B63">
        <w:rPr>
          <w:rFonts w:eastAsia="Cambria"/>
          <w:w w:val="105"/>
          <w:sz w:val="22"/>
          <w:szCs w:val="22"/>
        </w:rPr>
        <w:t xml:space="preserve"> </w:t>
      </w:r>
      <w:r w:rsidRPr="0012514B">
        <w:rPr>
          <w:rFonts w:eastAsia="Cambria"/>
          <w:w w:val="105"/>
          <w:sz w:val="22"/>
          <w:szCs w:val="22"/>
        </w:rPr>
        <w:t>follows:</w:t>
      </w:r>
    </w:p>
    <w:p w:rsidR="002957DC" w:rsidRPr="0012514B" w:rsidRDefault="007C76D0">
      <w:pPr>
        <w:widowControl w:val="0"/>
        <w:numPr>
          <w:ilvl w:val="1"/>
          <w:numId w:val="29"/>
        </w:numPr>
        <w:tabs>
          <w:tab w:val="left" w:pos="2269"/>
        </w:tabs>
        <w:autoSpaceDE w:val="0"/>
        <w:autoSpaceDN w:val="0"/>
        <w:spacing w:before="145" w:line="254" w:lineRule="auto"/>
        <w:ind w:left="2268" w:right="248"/>
        <w:jc w:val="both"/>
        <w:rPr>
          <w:rFonts w:eastAsia="Cambria"/>
          <w:sz w:val="22"/>
          <w:szCs w:val="22"/>
        </w:rPr>
      </w:pPr>
      <w:r w:rsidRPr="0012514B">
        <w:rPr>
          <w:rFonts w:eastAsia="Cambria"/>
          <w:w w:val="105"/>
          <w:sz w:val="22"/>
          <w:szCs w:val="22"/>
        </w:rPr>
        <w:t>“</w:t>
      </w:r>
      <w:r w:rsidRPr="0012514B">
        <w:rPr>
          <w:rFonts w:eastAsia="Cambria"/>
          <w:b/>
          <w:bCs/>
          <w:w w:val="105"/>
          <w:sz w:val="22"/>
          <w:szCs w:val="22"/>
        </w:rPr>
        <w:t>Corrupt</w:t>
      </w:r>
      <w:r w:rsidRPr="0012514B">
        <w:rPr>
          <w:rFonts w:eastAsia="Cambria"/>
          <w:b/>
          <w:bCs/>
          <w:spacing w:val="1"/>
          <w:w w:val="105"/>
          <w:sz w:val="22"/>
          <w:szCs w:val="22"/>
        </w:rPr>
        <w:t xml:space="preserve"> </w:t>
      </w:r>
      <w:r w:rsidRPr="0012514B">
        <w:rPr>
          <w:rFonts w:eastAsia="Cambria"/>
          <w:b/>
          <w:bCs/>
          <w:w w:val="105"/>
          <w:sz w:val="22"/>
          <w:szCs w:val="22"/>
        </w:rPr>
        <w:t>Practice</w:t>
      </w:r>
      <w:r w:rsidRPr="0012514B">
        <w:rPr>
          <w:rFonts w:eastAsia="Cambria"/>
          <w:w w:val="105"/>
          <w:sz w:val="22"/>
          <w:szCs w:val="22"/>
        </w:rPr>
        <w:t>”</w:t>
      </w:r>
      <w:r w:rsidRPr="0012514B">
        <w:rPr>
          <w:rFonts w:eastAsia="Cambria"/>
          <w:spacing w:val="1"/>
          <w:w w:val="105"/>
          <w:sz w:val="22"/>
          <w:szCs w:val="22"/>
        </w:rPr>
        <w:t xml:space="preserve"> </w:t>
      </w:r>
      <w:r w:rsidRPr="0012514B">
        <w:rPr>
          <w:rFonts w:eastAsia="Cambria"/>
          <w:w w:val="105"/>
          <w:sz w:val="22"/>
          <w:szCs w:val="22"/>
        </w:rPr>
        <w:t>means</w:t>
      </w:r>
      <w:r w:rsidRPr="00DC4B63">
        <w:rPr>
          <w:rFonts w:eastAsia="Cambria"/>
          <w:w w:val="105"/>
          <w:sz w:val="22"/>
          <w:szCs w:val="22"/>
        </w:rPr>
        <w:t xml:space="preserve"> </w:t>
      </w:r>
      <w:r w:rsidRPr="0012514B">
        <w:rPr>
          <w:rFonts w:eastAsia="Cambria"/>
          <w:w w:val="105"/>
          <w:sz w:val="22"/>
          <w:szCs w:val="22"/>
        </w:rPr>
        <w:t>offering,</w:t>
      </w:r>
      <w:r w:rsidRPr="00DC4B63">
        <w:rPr>
          <w:rFonts w:eastAsia="Cambria"/>
          <w:w w:val="105"/>
          <w:sz w:val="22"/>
          <w:szCs w:val="22"/>
        </w:rPr>
        <w:t xml:space="preserve"> </w:t>
      </w:r>
      <w:r w:rsidRPr="0012514B">
        <w:rPr>
          <w:rFonts w:eastAsia="Cambria"/>
          <w:w w:val="105"/>
          <w:sz w:val="22"/>
          <w:szCs w:val="22"/>
        </w:rPr>
        <w:t>giving,</w:t>
      </w:r>
      <w:r w:rsidRPr="00DC4B63">
        <w:rPr>
          <w:rFonts w:eastAsia="Cambria"/>
          <w:w w:val="105"/>
          <w:sz w:val="22"/>
          <w:szCs w:val="22"/>
        </w:rPr>
        <w:t xml:space="preserve"> </w:t>
      </w:r>
      <w:r w:rsidRPr="0012514B">
        <w:rPr>
          <w:rFonts w:eastAsia="Cambria"/>
          <w:w w:val="105"/>
          <w:sz w:val="22"/>
          <w:szCs w:val="22"/>
        </w:rPr>
        <w:t>receiving,</w:t>
      </w:r>
      <w:r w:rsidRPr="00DC4B63">
        <w:rPr>
          <w:rFonts w:eastAsia="Cambria"/>
          <w:w w:val="105"/>
          <w:sz w:val="22"/>
          <w:szCs w:val="22"/>
        </w:rPr>
        <w:t xml:space="preserve"> </w:t>
      </w:r>
      <w:r w:rsidRPr="0012514B">
        <w:rPr>
          <w:rFonts w:eastAsia="Cambria"/>
          <w:w w:val="105"/>
          <w:sz w:val="22"/>
          <w:szCs w:val="22"/>
        </w:rPr>
        <w:t>or</w:t>
      </w:r>
      <w:r w:rsidRPr="00DC4B63">
        <w:rPr>
          <w:rFonts w:eastAsia="Cambria"/>
          <w:w w:val="105"/>
          <w:sz w:val="22"/>
          <w:szCs w:val="22"/>
        </w:rPr>
        <w:t xml:space="preserve"> </w:t>
      </w:r>
      <w:r w:rsidRPr="0012514B">
        <w:rPr>
          <w:rFonts w:eastAsia="Cambria"/>
          <w:w w:val="105"/>
          <w:sz w:val="22"/>
          <w:szCs w:val="22"/>
        </w:rPr>
        <w:t>soliciting</w:t>
      </w:r>
      <w:r w:rsidRPr="00DC4B63">
        <w:rPr>
          <w:rFonts w:eastAsia="Cambria"/>
          <w:w w:val="105"/>
          <w:sz w:val="22"/>
          <w:szCs w:val="22"/>
        </w:rPr>
        <w:t xml:space="preserve"> </w:t>
      </w:r>
      <w:r w:rsidRPr="0012514B">
        <w:rPr>
          <w:rFonts w:eastAsia="Cambria"/>
          <w:w w:val="105"/>
          <w:sz w:val="22"/>
          <w:szCs w:val="22"/>
        </w:rPr>
        <w:t>anything</w:t>
      </w:r>
      <w:r w:rsidRPr="00DC4B63">
        <w:rPr>
          <w:rFonts w:eastAsia="Cambria"/>
          <w:w w:val="105"/>
          <w:sz w:val="22"/>
          <w:szCs w:val="22"/>
        </w:rPr>
        <w:t xml:space="preserve"> </w:t>
      </w:r>
      <w:r w:rsidRPr="0012514B">
        <w:rPr>
          <w:rFonts w:eastAsia="Cambria"/>
          <w:w w:val="105"/>
          <w:sz w:val="22"/>
          <w:szCs w:val="22"/>
        </w:rPr>
        <w:t>of</w:t>
      </w:r>
      <w:r w:rsidRPr="00DC4B63">
        <w:rPr>
          <w:rFonts w:eastAsia="Cambria"/>
          <w:w w:val="105"/>
          <w:sz w:val="22"/>
          <w:szCs w:val="22"/>
        </w:rPr>
        <w:t xml:space="preserve"> </w:t>
      </w:r>
      <w:r w:rsidRPr="0012514B">
        <w:rPr>
          <w:rFonts w:eastAsia="Cambria"/>
          <w:w w:val="105"/>
          <w:sz w:val="22"/>
          <w:szCs w:val="22"/>
        </w:rPr>
        <w:t>value</w:t>
      </w:r>
      <w:r w:rsidRPr="00DC4B63">
        <w:rPr>
          <w:rFonts w:eastAsia="Cambria"/>
          <w:w w:val="105"/>
          <w:sz w:val="22"/>
          <w:szCs w:val="22"/>
        </w:rPr>
        <w:t xml:space="preserve"> </w:t>
      </w:r>
      <w:r w:rsidRPr="0012514B">
        <w:rPr>
          <w:rFonts w:eastAsia="Cambria"/>
          <w:w w:val="105"/>
          <w:sz w:val="22"/>
          <w:szCs w:val="22"/>
        </w:rPr>
        <w:t>to</w:t>
      </w:r>
      <w:r w:rsidRPr="00DC4B63">
        <w:rPr>
          <w:rFonts w:eastAsia="Cambria"/>
          <w:w w:val="105"/>
          <w:sz w:val="22"/>
          <w:szCs w:val="22"/>
        </w:rPr>
        <w:t xml:space="preserve"> </w:t>
      </w:r>
      <w:r w:rsidRPr="0012514B">
        <w:rPr>
          <w:rFonts w:eastAsia="Cambria"/>
          <w:w w:val="105"/>
          <w:sz w:val="22"/>
          <w:szCs w:val="22"/>
        </w:rPr>
        <w:t>influence</w:t>
      </w:r>
      <w:r w:rsidRPr="00DC4B63">
        <w:rPr>
          <w:rFonts w:eastAsia="Cambria"/>
          <w:w w:val="105"/>
          <w:sz w:val="22"/>
          <w:szCs w:val="22"/>
        </w:rPr>
        <w:t xml:space="preserve"> </w:t>
      </w:r>
      <w:r w:rsidRPr="0012514B">
        <w:rPr>
          <w:rFonts w:eastAsia="Cambria"/>
          <w:w w:val="105"/>
          <w:sz w:val="22"/>
          <w:szCs w:val="22"/>
        </w:rPr>
        <w:t>the</w:t>
      </w:r>
      <w:r w:rsidRPr="00DC4B63">
        <w:rPr>
          <w:rFonts w:eastAsia="Cambria"/>
          <w:w w:val="105"/>
          <w:sz w:val="22"/>
          <w:szCs w:val="22"/>
        </w:rPr>
        <w:t xml:space="preserve"> </w:t>
      </w:r>
      <w:r w:rsidRPr="0012514B">
        <w:rPr>
          <w:rFonts w:eastAsia="Cambria"/>
          <w:w w:val="105"/>
          <w:sz w:val="22"/>
          <w:szCs w:val="22"/>
        </w:rPr>
        <w:t>action</w:t>
      </w:r>
      <w:r w:rsidRPr="00DC4B63">
        <w:rPr>
          <w:rFonts w:eastAsia="Cambria"/>
          <w:w w:val="105"/>
          <w:sz w:val="22"/>
          <w:szCs w:val="22"/>
        </w:rPr>
        <w:t xml:space="preserve"> </w:t>
      </w:r>
      <w:r w:rsidRPr="0012514B">
        <w:rPr>
          <w:rFonts w:eastAsia="Cambria"/>
          <w:w w:val="105"/>
          <w:sz w:val="22"/>
          <w:szCs w:val="22"/>
        </w:rPr>
        <w:t>of</w:t>
      </w:r>
      <w:r w:rsidRPr="00DC4B63">
        <w:rPr>
          <w:rFonts w:eastAsia="Cambria"/>
          <w:w w:val="105"/>
          <w:sz w:val="22"/>
          <w:szCs w:val="22"/>
        </w:rPr>
        <w:t xml:space="preserve"> </w:t>
      </w:r>
      <w:r w:rsidRPr="0012514B">
        <w:rPr>
          <w:rFonts w:eastAsia="Cambria"/>
          <w:w w:val="105"/>
          <w:sz w:val="22"/>
          <w:szCs w:val="22"/>
        </w:rPr>
        <w:t>Employer</w:t>
      </w:r>
      <w:r w:rsidRPr="00DC4B63">
        <w:rPr>
          <w:rFonts w:eastAsia="Cambria"/>
          <w:w w:val="105"/>
          <w:sz w:val="22"/>
          <w:szCs w:val="22"/>
        </w:rPr>
        <w:t xml:space="preserve"> </w:t>
      </w:r>
      <w:r w:rsidRPr="0012514B">
        <w:rPr>
          <w:rFonts w:eastAsia="Cambria"/>
          <w:w w:val="105"/>
          <w:sz w:val="22"/>
          <w:szCs w:val="22"/>
        </w:rPr>
        <w:t>official(s)</w:t>
      </w:r>
      <w:r w:rsidRPr="00DC4B63">
        <w:rPr>
          <w:rFonts w:eastAsia="Cambria"/>
          <w:w w:val="105"/>
          <w:sz w:val="22"/>
          <w:szCs w:val="22"/>
        </w:rPr>
        <w:t xml:space="preserve"> </w:t>
      </w:r>
      <w:r w:rsidRPr="0012514B">
        <w:rPr>
          <w:rFonts w:eastAsia="Cambria"/>
          <w:w w:val="105"/>
          <w:sz w:val="22"/>
          <w:szCs w:val="22"/>
        </w:rPr>
        <w:t>in</w:t>
      </w:r>
      <w:r w:rsidRPr="00DC4B63">
        <w:rPr>
          <w:rFonts w:eastAsia="Cambria"/>
          <w:w w:val="105"/>
          <w:sz w:val="22"/>
          <w:szCs w:val="22"/>
        </w:rPr>
        <w:t xml:space="preserve"> </w:t>
      </w:r>
      <w:r w:rsidRPr="0012514B">
        <w:rPr>
          <w:rFonts w:eastAsia="Cambria"/>
          <w:w w:val="105"/>
          <w:sz w:val="22"/>
          <w:szCs w:val="22"/>
        </w:rPr>
        <w:t>the</w:t>
      </w:r>
      <w:r w:rsidRPr="00DC4B63">
        <w:rPr>
          <w:rFonts w:eastAsia="Cambria"/>
          <w:w w:val="105"/>
          <w:sz w:val="22"/>
          <w:szCs w:val="22"/>
        </w:rPr>
        <w:t xml:space="preserve"> </w:t>
      </w:r>
      <w:r w:rsidRPr="0012514B">
        <w:rPr>
          <w:rFonts w:eastAsia="Cambria"/>
          <w:w w:val="105"/>
          <w:sz w:val="22"/>
          <w:szCs w:val="22"/>
        </w:rPr>
        <w:t>procurement</w:t>
      </w:r>
      <w:r w:rsidRPr="00DC4B63">
        <w:rPr>
          <w:rFonts w:eastAsia="Cambria"/>
          <w:w w:val="105"/>
          <w:sz w:val="22"/>
          <w:szCs w:val="22"/>
        </w:rPr>
        <w:t xml:space="preserve"> </w:t>
      </w:r>
      <w:r w:rsidRPr="0012514B">
        <w:rPr>
          <w:rFonts w:eastAsia="Cambria"/>
          <w:w w:val="105"/>
          <w:sz w:val="22"/>
          <w:szCs w:val="22"/>
        </w:rPr>
        <w:t>process.</w:t>
      </w:r>
    </w:p>
    <w:p w:rsidR="002957DC" w:rsidRPr="0012514B" w:rsidRDefault="007C76D0">
      <w:pPr>
        <w:widowControl w:val="0"/>
        <w:numPr>
          <w:ilvl w:val="1"/>
          <w:numId w:val="29"/>
        </w:numPr>
        <w:tabs>
          <w:tab w:val="left" w:pos="2269"/>
        </w:tabs>
        <w:autoSpaceDE w:val="0"/>
        <w:autoSpaceDN w:val="0"/>
        <w:spacing w:before="173" w:line="254" w:lineRule="auto"/>
        <w:ind w:left="2268" w:right="241"/>
        <w:jc w:val="both"/>
        <w:rPr>
          <w:rFonts w:eastAsia="Cambria"/>
          <w:sz w:val="22"/>
          <w:szCs w:val="22"/>
        </w:rPr>
      </w:pPr>
      <w:r w:rsidRPr="0012514B">
        <w:rPr>
          <w:rFonts w:eastAsia="Cambria"/>
          <w:sz w:val="22"/>
          <w:szCs w:val="22"/>
        </w:rPr>
        <w:t>“</w:t>
      </w:r>
      <w:r w:rsidRPr="0012514B">
        <w:rPr>
          <w:rFonts w:eastAsia="Cambria"/>
          <w:b/>
          <w:sz w:val="22"/>
          <w:szCs w:val="22"/>
        </w:rPr>
        <w:t>Fraudulent</w:t>
      </w:r>
      <w:r w:rsidRPr="0012514B">
        <w:rPr>
          <w:rFonts w:eastAsia="Cambria"/>
          <w:b/>
          <w:spacing w:val="1"/>
          <w:sz w:val="22"/>
          <w:szCs w:val="22"/>
        </w:rPr>
        <w:t xml:space="preserve"> </w:t>
      </w:r>
      <w:r w:rsidRPr="0012514B">
        <w:rPr>
          <w:rFonts w:eastAsia="Cambria"/>
          <w:b/>
          <w:sz w:val="22"/>
          <w:szCs w:val="22"/>
        </w:rPr>
        <w:t>Practice’</w:t>
      </w:r>
      <w:r w:rsidRPr="0012514B">
        <w:rPr>
          <w:rFonts w:eastAsia="Cambria"/>
          <w:sz w:val="22"/>
          <w:szCs w:val="22"/>
        </w:rPr>
        <w:t>”</w:t>
      </w:r>
      <w:r w:rsidRPr="0012514B">
        <w:rPr>
          <w:rFonts w:eastAsia="Cambria"/>
          <w:spacing w:val="1"/>
          <w:sz w:val="22"/>
          <w:szCs w:val="22"/>
        </w:rPr>
        <w:t xml:space="preserve"> </w:t>
      </w:r>
      <w:r w:rsidRPr="00DC4B63">
        <w:rPr>
          <w:rFonts w:eastAsia="Cambria"/>
          <w:w w:val="105"/>
          <w:sz w:val="22"/>
          <w:szCs w:val="22"/>
        </w:rPr>
        <w:t xml:space="preserve">means any act including suppression/ misrepresentation of facts, submissions of </w:t>
      </w:r>
      <w:r w:rsidR="00C63873" w:rsidRPr="00DC4B63">
        <w:rPr>
          <w:rFonts w:eastAsia="Cambria"/>
          <w:w w:val="105"/>
          <w:sz w:val="22"/>
          <w:szCs w:val="22"/>
        </w:rPr>
        <w:t xml:space="preserve">     </w:t>
      </w:r>
      <w:r w:rsidRPr="00DC4B63">
        <w:rPr>
          <w:rFonts w:eastAsia="Cambria"/>
          <w:w w:val="105"/>
          <w:sz w:val="22"/>
          <w:szCs w:val="22"/>
        </w:rPr>
        <w:t>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rsidR="002957DC" w:rsidRPr="0012514B" w:rsidRDefault="002957DC">
      <w:pPr>
        <w:widowControl w:val="0"/>
        <w:autoSpaceDE w:val="0"/>
        <w:autoSpaceDN w:val="0"/>
        <w:spacing w:before="7"/>
        <w:rPr>
          <w:rFonts w:eastAsia="Cambria"/>
          <w:sz w:val="22"/>
          <w:szCs w:val="22"/>
        </w:rPr>
      </w:pPr>
    </w:p>
    <w:p w:rsidR="002957DC" w:rsidRPr="00DC4B63" w:rsidRDefault="007C76D0">
      <w:pPr>
        <w:widowControl w:val="0"/>
        <w:numPr>
          <w:ilvl w:val="1"/>
          <w:numId w:val="29"/>
        </w:numPr>
        <w:tabs>
          <w:tab w:val="left" w:pos="2269"/>
        </w:tabs>
        <w:autoSpaceDE w:val="0"/>
        <w:autoSpaceDN w:val="0"/>
        <w:spacing w:line="254" w:lineRule="auto"/>
        <w:ind w:left="2268" w:right="247"/>
        <w:jc w:val="both"/>
        <w:rPr>
          <w:rFonts w:eastAsia="Cambria"/>
          <w:w w:val="105"/>
          <w:sz w:val="22"/>
          <w:szCs w:val="22"/>
        </w:rPr>
      </w:pPr>
      <w:r w:rsidRPr="0012514B">
        <w:rPr>
          <w:rFonts w:eastAsia="Cambria"/>
          <w:w w:val="105"/>
          <w:sz w:val="22"/>
          <w:szCs w:val="22"/>
        </w:rPr>
        <w:t>“</w:t>
      </w:r>
      <w:r w:rsidR="00671879" w:rsidRPr="0012514B">
        <w:rPr>
          <w:rFonts w:eastAsia="Cambria"/>
          <w:b/>
          <w:w w:val="105"/>
          <w:sz w:val="22"/>
          <w:szCs w:val="22"/>
        </w:rPr>
        <w:t>Collusive</w:t>
      </w:r>
      <w:r w:rsidRPr="0012514B">
        <w:rPr>
          <w:rFonts w:eastAsia="Cambria"/>
          <w:b/>
          <w:spacing w:val="1"/>
          <w:w w:val="105"/>
          <w:sz w:val="22"/>
          <w:szCs w:val="22"/>
        </w:rPr>
        <w:t xml:space="preserve"> </w:t>
      </w:r>
      <w:r w:rsidRPr="0012514B">
        <w:rPr>
          <w:rFonts w:eastAsia="Cambria"/>
          <w:b/>
          <w:w w:val="105"/>
          <w:sz w:val="22"/>
          <w:szCs w:val="22"/>
        </w:rPr>
        <w:t>practice</w:t>
      </w:r>
      <w:r w:rsidRPr="0012514B">
        <w:rPr>
          <w:rFonts w:eastAsia="Cambria"/>
          <w:w w:val="105"/>
          <w:sz w:val="22"/>
          <w:szCs w:val="22"/>
        </w:rPr>
        <w:t>”</w:t>
      </w:r>
      <w:r w:rsidRPr="0012514B">
        <w:rPr>
          <w:rFonts w:eastAsia="Cambria"/>
          <w:spacing w:val="1"/>
          <w:w w:val="105"/>
          <w:sz w:val="22"/>
          <w:szCs w:val="22"/>
        </w:rPr>
        <w:t xml:space="preserve"> </w:t>
      </w:r>
      <w:r w:rsidRPr="0012514B">
        <w:rPr>
          <w:rFonts w:eastAsia="Cambria"/>
          <w:w w:val="105"/>
          <w:sz w:val="22"/>
          <w:szCs w:val="22"/>
        </w:rPr>
        <w:t>shall</w:t>
      </w:r>
      <w:r w:rsidRPr="00DC4B63">
        <w:rPr>
          <w:rFonts w:eastAsia="Cambria"/>
          <w:w w:val="105"/>
          <w:sz w:val="22"/>
          <w:szCs w:val="22"/>
        </w:rPr>
        <w:t xml:space="preserve"> </w:t>
      </w:r>
      <w:r w:rsidRPr="0012514B">
        <w:rPr>
          <w:rFonts w:eastAsia="Cambria"/>
          <w:w w:val="105"/>
          <w:sz w:val="22"/>
          <w:szCs w:val="22"/>
        </w:rPr>
        <w:t>also</w:t>
      </w:r>
      <w:r w:rsidRPr="00DC4B63">
        <w:rPr>
          <w:rFonts w:eastAsia="Cambria"/>
          <w:w w:val="105"/>
          <w:sz w:val="22"/>
          <w:szCs w:val="22"/>
        </w:rPr>
        <w:t xml:space="preserve"> </w:t>
      </w:r>
      <w:r w:rsidRPr="0012514B">
        <w:rPr>
          <w:rFonts w:eastAsia="Cambria"/>
          <w:w w:val="105"/>
          <w:sz w:val="22"/>
          <w:szCs w:val="22"/>
        </w:rPr>
        <w:t>include</w:t>
      </w:r>
      <w:r w:rsidRPr="00DC4B63">
        <w:rPr>
          <w:rFonts w:eastAsia="Cambria"/>
          <w:w w:val="105"/>
          <w:sz w:val="22"/>
          <w:szCs w:val="22"/>
        </w:rPr>
        <w:t xml:space="preserve"> </w:t>
      </w:r>
      <w:r w:rsidRPr="0012514B">
        <w:rPr>
          <w:rFonts w:eastAsia="Cambria"/>
          <w:w w:val="105"/>
          <w:sz w:val="22"/>
          <w:szCs w:val="22"/>
        </w:rPr>
        <w:t>an</w:t>
      </w:r>
      <w:r w:rsidRPr="00DC4B63">
        <w:rPr>
          <w:rFonts w:eastAsia="Cambria"/>
          <w:w w:val="105"/>
          <w:sz w:val="22"/>
          <w:szCs w:val="22"/>
        </w:rPr>
        <w:t xml:space="preserve"> </w:t>
      </w:r>
      <w:r w:rsidRPr="0012514B">
        <w:rPr>
          <w:rFonts w:eastAsia="Cambria"/>
          <w:w w:val="105"/>
          <w:sz w:val="22"/>
          <w:szCs w:val="22"/>
        </w:rPr>
        <w:t>arrangement</w:t>
      </w:r>
      <w:r w:rsidRPr="00DC4B63">
        <w:rPr>
          <w:rFonts w:eastAsia="Cambria"/>
          <w:w w:val="105"/>
          <w:sz w:val="22"/>
          <w:szCs w:val="22"/>
        </w:rPr>
        <w:t xml:space="preserve"> </w:t>
      </w:r>
      <w:r w:rsidRPr="0012514B">
        <w:rPr>
          <w:rFonts w:eastAsia="Cambria"/>
          <w:w w:val="105"/>
          <w:sz w:val="22"/>
          <w:szCs w:val="22"/>
        </w:rPr>
        <w:t>between</w:t>
      </w:r>
      <w:r w:rsidRPr="00DC4B63">
        <w:rPr>
          <w:rFonts w:eastAsia="Cambria"/>
          <w:w w:val="105"/>
          <w:sz w:val="22"/>
          <w:szCs w:val="22"/>
        </w:rPr>
        <w:t xml:space="preserve"> </w:t>
      </w:r>
      <w:r w:rsidRPr="0012514B">
        <w:rPr>
          <w:rFonts w:eastAsia="Cambria"/>
          <w:w w:val="105"/>
          <w:sz w:val="22"/>
          <w:szCs w:val="22"/>
        </w:rPr>
        <w:t>two</w:t>
      </w:r>
      <w:r w:rsidRPr="00DC4B63">
        <w:rPr>
          <w:rFonts w:eastAsia="Cambria"/>
          <w:w w:val="105"/>
          <w:sz w:val="22"/>
          <w:szCs w:val="22"/>
        </w:rPr>
        <w:t xml:space="preserve"> </w:t>
      </w:r>
      <w:r w:rsidRPr="0012514B">
        <w:rPr>
          <w:rFonts w:eastAsia="Cambria"/>
          <w:w w:val="105"/>
          <w:sz w:val="22"/>
          <w:szCs w:val="22"/>
        </w:rPr>
        <w:t>or</w:t>
      </w:r>
      <w:r w:rsidRPr="00DC4B63">
        <w:rPr>
          <w:rFonts w:eastAsia="Cambria"/>
          <w:w w:val="105"/>
          <w:sz w:val="22"/>
          <w:szCs w:val="22"/>
        </w:rPr>
        <w:t xml:space="preserve"> </w:t>
      </w:r>
      <w:r w:rsidRPr="0012514B">
        <w:rPr>
          <w:rFonts w:eastAsia="Cambria"/>
          <w:w w:val="105"/>
          <w:sz w:val="22"/>
          <w:szCs w:val="22"/>
        </w:rPr>
        <w:t>more</w:t>
      </w:r>
      <w:r w:rsidRPr="00DC4B63">
        <w:rPr>
          <w:rFonts w:eastAsia="Cambria"/>
          <w:w w:val="105"/>
          <w:sz w:val="22"/>
          <w:szCs w:val="22"/>
        </w:rPr>
        <w:t xml:space="preserve"> </w:t>
      </w:r>
      <w:r w:rsidRPr="0012514B">
        <w:rPr>
          <w:rFonts w:eastAsia="Cambria"/>
          <w:w w:val="105"/>
          <w:sz w:val="22"/>
          <w:szCs w:val="22"/>
        </w:rPr>
        <w:t>parties</w:t>
      </w:r>
      <w:r w:rsidRPr="00DC4B63">
        <w:rPr>
          <w:rFonts w:eastAsia="Cambria"/>
          <w:w w:val="105"/>
          <w:sz w:val="22"/>
          <w:szCs w:val="22"/>
        </w:rPr>
        <w:t xml:space="preserve"> </w:t>
      </w:r>
      <w:r w:rsidRPr="0012514B">
        <w:rPr>
          <w:rFonts w:eastAsia="Cambria"/>
          <w:w w:val="105"/>
          <w:sz w:val="22"/>
          <w:szCs w:val="22"/>
        </w:rPr>
        <w:t>designed</w:t>
      </w:r>
      <w:r w:rsidRPr="00DC4B63">
        <w:rPr>
          <w:rFonts w:eastAsia="Cambria"/>
          <w:w w:val="105"/>
          <w:sz w:val="22"/>
          <w:szCs w:val="22"/>
        </w:rPr>
        <w:t xml:space="preserve"> </w:t>
      </w:r>
      <w:r w:rsidRPr="0012514B">
        <w:rPr>
          <w:rFonts w:eastAsia="Cambria"/>
          <w:w w:val="105"/>
          <w:sz w:val="22"/>
          <w:szCs w:val="22"/>
        </w:rPr>
        <w:t>to</w:t>
      </w:r>
      <w:r w:rsidRPr="00DC4B63">
        <w:rPr>
          <w:rFonts w:eastAsia="Cambria"/>
          <w:w w:val="105"/>
          <w:sz w:val="22"/>
          <w:szCs w:val="22"/>
        </w:rPr>
        <w:t xml:space="preserve"> </w:t>
      </w:r>
      <w:r w:rsidRPr="0012514B">
        <w:rPr>
          <w:rFonts w:eastAsia="Cambria"/>
          <w:w w:val="105"/>
          <w:sz w:val="22"/>
          <w:szCs w:val="22"/>
        </w:rPr>
        <w:t>achieve</w:t>
      </w:r>
      <w:r w:rsidRPr="00DC4B63">
        <w:rPr>
          <w:rFonts w:eastAsia="Cambria"/>
          <w:w w:val="105"/>
          <w:sz w:val="22"/>
          <w:szCs w:val="22"/>
        </w:rPr>
        <w:t xml:space="preserve"> </w:t>
      </w:r>
      <w:r w:rsidRPr="0012514B">
        <w:rPr>
          <w:rFonts w:eastAsia="Cambria"/>
          <w:w w:val="105"/>
          <w:sz w:val="22"/>
          <w:szCs w:val="22"/>
        </w:rPr>
        <w:t>an</w:t>
      </w:r>
      <w:r w:rsidRPr="00DC4B63">
        <w:rPr>
          <w:rFonts w:eastAsia="Cambria"/>
          <w:w w:val="105"/>
          <w:sz w:val="22"/>
          <w:szCs w:val="22"/>
        </w:rPr>
        <w:t xml:space="preserve"> </w:t>
      </w:r>
      <w:r w:rsidRPr="0012514B">
        <w:rPr>
          <w:rFonts w:eastAsia="Cambria"/>
          <w:w w:val="105"/>
          <w:sz w:val="22"/>
          <w:szCs w:val="22"/>
        </w:rPr>
        <w:t>illegitimate</w:t>
      </w:r>
      <w:r w:rsidRPr="00DC4B63">
        <w:rPr>
          <w:rFonts w:eastAsia="Cambria"/>
          <w:w w:val="105"/>
          <w:sz w:val="22"/>
          <w:szCs w:val="22"/>
        </w:rPr>
        <w:t xml:space="preserve"> </w:t>
      </w:r>
      <w:r w:rsidRPr="0012514B">
        <w:rPr>
          <w:rFonts w:eastAsia="Cambria"/>
          <w:w w:val="105"/>
          <w:sz w:val="22"/>
          <w:szCs w:val="22"/>
        </w:rPr>
        <w:t>purpose</w:t>
      </w:r>
      <w:r w:rsidRPr="00DC4B63">
        <w:rPr>
          <w:rFonts w:eastAsia="Cambria"/>
          <w:w w:val="105"/>
          <w:sz w:val="22"/>
          <w:szCs w:val="22"/>
        </w:rPr>
        <w:t xml:space="preserve"> </w:t>
      </w:r>
      <w:r w:rsidRPr="0012514B">
        <w:rPr>
          <w:rFonts w:eastAsia="Cambria"/>
          <w:w w:val="105"/>
          <w:sz w:val="22"/>
          <w:szCs w:val="22"/>
        </w:rPr>
        <w:t>to</w:t>
      </w:r>
      <w:r w:rsidRPr="00DC4B63">
        <w:rPr>
          <w:rFonts w:eastAsia="Cambria"/>
          <w:w w:val="105"/>
          <w:sz w:val="22"/>
          <w:szCs w:val="22"/>
        </w:rPr>
        <w:t xml:space="preserve"> </w:t>
      </w:r>
      <w:r w:rsidRPr="0012514B">
        <w:rPr>
          <w:rFonts w:eastAsia="Cambria"/>
          <w:w w:val="105"/>
          <w:sz w:val="22"/>
          <w:szCs w:val="22"/>
        </w:rPr>
        <w:t>the</w:t>
      </w:r>
      <w:r w:rsidRPr="00DC4B63">
        <w:rPr>
          <w:rFonts w:eastAsia="Cambria"/>
          <w:w w:val="105"/>
          <w:sz w:val="22"/>
          <w:szCs w:val="22"/>
        </w:rPr>
        <w:t xml:space="preserve"> </w:t>
      </w:r>
      <w:r w:rsidRPr="0012514B">
        <w:rPr>
          <w:rFonts w:eastAsia="Cambria"/>
          <w:w w:val="105"/>
          <w:sz w:val="22"/>
          <w:szCs w:val="22"/>
        </w:rPr>
        <w:t>detriment</w:t>
      </w:r>
      <w:r w:rsidRPr="00DC4B63">
        <w:rPr>
          <w:rFonts w:eastAsia="Cambria"/>
          <w:w w:val="105"/>
          <w:sz w:val="22"/>
          <w:szCs w:val="22"/>
        </w:rPr>
        <w:t xml:space="preserve"> </w:t>
      </w:r>
      <w:r w:rsidRPr="0012514B">
        <w:rPr>
          <w:rFonts w:eastAsia="Cambria"/>
          <w:w w:val="105"/>
          <w:sz w:val="22"/>
          <w:szCs w:val="22"/>
        </w:rPr>
        <w:t>of</w:t>
      </w:r>
      <w:r w:rsidRPr="00DC4B63">
        <w:rPr>
          <w:rFonts w:eastAsia="Cambria"/>
          <w:w w:val="105"/>
          <w:sz w:val="22"/>
          <w:szCs w:val="22"/>
        </w:rPr>
        <w:t xml:space="preserve"> </w:t>
      </w:r>
      <w:r w:rsidRPr="0012514B">
        <w:rPr>
          <w:rFonts w:eastAsia="Cambria"/>
          <w:w w:val="105"/>
          <w:sz w:val="22"/>
          <w:szCs w:val="22"/>
        </w:rPr>
        <w:t>interest</w:t>
      </w:r>
      <w:r w:rsidRPr="00DC4B63">
        <w:rPr>
          <w:rFonts w:eastAsia="Cambria"/>
          <w:w w:val="105"/>
          <w:sz w:val="22"/>
          <w:szCs w:val="22"/>
        </w:rPr>
        <w:t xml:space="preserve"> </w:t>
      </w:r>
      <w:r w:rsidRPr="0012514B">
        <w:rPr>
          <w:rFonts w:eastAsia="Cambria"/>
          <w:w w:val="105"/>
          <w:sz w:val="22"/>
          <w:szCs w:val="22"/>
        </w:rPr>
        <w:t>of</w:t>
      </w:r>
      <w:r w:rsidRPr="00DC4B63">
        <w:rPr>
          <w:rFonts w:eastAsia="Cambria"/>
          <w:w w:val="105"/>
          <w:sz w:val="22"/>
          <w:szCs w:val="22"/>
        </w:rPr>
        <w:t xml:space="preserve"> </w:t>
      </w:r>
      <w:r w:rsidRPr="0012514B">
        <w:rPr>
          <w:rFonts w:eastAsia="Cambria"/>
          <w:w w:val="105"/>
          <w:sz w:val="22"/>
          <w:szCs w:val="22"/>
        </w:rPr>
        <w:t>Employer.</w:t>
      </w:r>
    </w:p>
    <w:p w:rsidR="002957DC" w:rsidRPr="00DC4B63" w:rsidRDefault="007C76D0">
      <w:pPr>
        <w:widowControl w:val="0"/>
        <w:numPr>
          <w:ilvl w:val="1"/>
          <w:numId w:val="29"/>
        </w:numPr>
        <w:tabs>
          <w:tab w:val="left" w:pos="2269"/>
        </w:tabs>
        <w:autoSpaceDE w:val="0"/>
        <w:autoSpaceDN w:val="0"/>
        <w:spacing w:before="199" w:line="254" w:lineRule="auto"/>
        <w:ind w:left="2268" w:right="248"/>
        <w:jc w:val="both"/>
        <w:rPr>
          <w:rFonts w:eastAsia="Cambria"/>
          <w:w w:val="105"/>
          <w:sz w:val="22"/>
          <w:szCs w:val="22"/>
        </w:rPr>
      </w:pPr>
      <w:r w:rsidRPr="0012514B">
        <w:rPr>
          <w:rFonts w:eastAsia="Cambria"/>
          <w:sz w:val="22"/>
          <w:szCs w:val="22"/>
        </w:rPr>
        <w:t>“</w:t>
      </w:r>
      <w:r w:rsidR="00207C08" w:rsidRPr="0012514B">
        <w:rPr>
          <w:rFonts w:eastAsia="Cambria"/>
          <w:b/>
          <w:bCs/>
          <w:sz w:val="22"/>
          <w:szCs w:val="22"/>
        </w:rPr>
        <w:t>Coercive</w:t>
      </w:r>
      <w:r w:rsidRPr="0012514B">
        <w:rPr>
          <w:rFonts w:eastAsia="Cambria"/>
          <w:b/>
          <w:bCs/>
          <w:spacing w:val="40"/>
          <w:sz w:val="22"/>
          <w:szCs w:val="22"/>
        </w:rPr>
        <w:t xml:space="preserve"> </w:t>
      </w:r>
      <w:r w:rsidRPr="0012514B">
        <w:rPr>
          <w:rFonts w:eastAsia="Cambria"/>
          <w:b/>
          <w:bCs/>
          <w:sz w:val="22"/>
          <w:szCs w:val="22"/>
        </w:rPr>
        <w:t>practice</w:t>
      </w:r>
      <w:r w:rsidRPr="0012514B">
        <w:rPr>
          <w:rFonts w:eastAsia="Cambria"/>
          <w:sz w:val="22"/>
          <w:szCs w:val="22"/>
        </w:rPr>
        <w:t>”</w:t>
      </w:r>
      <w:r w:rsidRPr="0012514B">
        <w:rPr>
          <w:rFonts w:eastAsia="Cambria"/>
          <w:spacing w:val="40"/>
          <w:sz w:val="22"/>
          <w:szCs w:val="22"/>
        </w:rPr>
        <w:t xml:space="preserve"> </w:t>
      </w:r>
      <w:r w:rsidRPr="00DC4B63">
        <w:rPr>
          <w:rFonts w:eastAsia="Cambria"/>
          <w:w w:val="105"/>
          <w:sz w:val="22"/>
          <w:szCs w:val="22"/>
        </w:rPr>
        <w:t>is impairing or harming, or threatening to impair or harm, directly or indirectly, any party or the property of the party to influence improperly the actions of a party;</w:t>
      </w:r>
    </w:p>
    <w:p w:rsidR="002957DC" w:rsidRPr="0012514B" w:rsidRDefault="007C76D0">
      <w:pPr>
        <w:widowControl w:val="0"/>
        <w:numPr>
          <w:ilvl w:val="1"/>
          <w:numId w:val="29"/>
        </w:numPr>
        <w:tabs>
          <w:tab w:val="left" w:pos="2268"/>
          <w:tab w:val="left" w:pos="2269"/>
        </w:tabs>
        <w:autoSpaceDE w:val="0"/>
        <w:autoSpaceDN w:val="0"/>
        <w:spacing w:before="197"/>
        <w:jc w:val="both"/>
        <w:rPr>
          <w:rFonts w:eastAsia="Cambria"/>
          <w:sz w:val="22"/>
          <w:szCs w:val="22"/>
        </w:rPr>
      </w:pPr>
      <w:r w:rsidRPr="0012514B">
        <w:rPr>
          <w:rFonts w:eastAsia="Cambria"/>
          <w:w w:val="105"/>
          <w:sz w:val="22"/>
          <w:szCs w:val="22"/>
        </w:rPr>
        <w:t>“</w:t>
      </w:r>
      <w:r w:rsidRPr="0012514B">
        <w:rPr>
          <w:rFonts w:eastAsia="Cambria"/>
          <w:b/>
          <w:w w:val="105"/>
          <w:sz w:val="22"/>
          <w:szCs w:val="22"/>
        </w:rPr>
        <w:t>Obstructive</w:t>
      </w:r>
      <w:r w:rsidRPr="0012514B">
        <w:rPr>
          <w:rFonts w:eastAsia="Cambria"/>
          <w:b/>
          <w:spacing w:val="-2"/>
          <w:w w:val="105"/>
          <w:sz w:val="22"/>
          <w:szCs w:val="22"/>
        </w:rPr>
        <w:t xml:space="preserve"> </w:t>
      </w:r>
      <w:r w:rsidRPr="0012514B">
        <w:rPr>
          <w:rFonts w:eastAsia="Cambria"/>
          <w:b/>
          <w:w w:val="105"/>
          <w:sz w:val="22"/>
          <w:szCs w:val="22"/>
        </w:rPr>
        <w:t>practice</w:t>
      </w:r>
      <w:r w:rsidRPr="0012514B">
        <w:rPr>
          <w:rFonts w:eastAsia="Cambria"/>
          <w:w w:val="105"/>
          <w:sz w:val="22"/>
          <w:szCs w:val="22"/>
        </w:rPr>
        <w:t>”</w:t>
      </w:r>
      <w:r w:rsidRPr="0012514B">
        <w:rPr>
          <w:rFonts w:eastAsia="Cambria"/>
          <w:spacing w:val="-3"/>
          <w:w w:val="105"/>
          <w:sz w:val="22"/>
          <w:szCs w:val="22"/>
        </w:rPr>
        <w:t xml:space="preserve"> </w:t>
      </w:r>
      <w:r w:rsidRPr="0012514B">
        <w:rPr>
          <w:rFonts w:eastAsia="Cambria"/>
          <w:w w:val="105"/>
          <w:sz w:val="22"/>
          <w:szCs w:val="22"/>
        </w:rPr>
        <w:t>means</w:t>
      </w:r>
    </w:p>
    <w:p w:rsidR="002957DC" w:rsidRPr="0012514B" w:rsidRDefault="002957DC">
      <w:pPr>
        <w:widowControl w:val="0"/>
        <w:autoSpaceDE w:val="0"/>
        <w:autoSpaceDN w:val="0"/>
        <w:spacing w:before="11"/>
        <w:rPr>
          <w:rFonts w:eastAsia="Cambria"/>
          <w:sz w:val="22"/>
          <w:szCs w:val="22"/>
        </w:rPr>
      </w:pPr>
    </w:p>
    <w:p w:rsidR="002957DC" w:rsidRPr="00DC4B63" w:rsidRDefault="007C76D0" w:rsidP="00FB6307">
      <w:pPr>
        <w:widowControl w:val="0"/>
        <w:autoSpaceDE w:val="0"/>
        <w:autoSpaceDN w:val="0"/>
        <w:ind w:left="2988" w:right="284" w:hanging="720"/>
        <w:jc w:val="both"/>
        <w:rPr>
          <w:rFonts w:eastAsia="Cambria"/>
          <w:w w:val="105"/>
          <w:sz w:val="22"/>
          <w:szCs w:val="22"/>
        </w:rPr>
      </w:pPr>
      <w:r w:rsidRPr="0012514B">
        <w:rPr>
          <w:rFonts w:eastAsia="Cambria"/>
          <w:w w:val="105"/>
          <w:sz w:val="22"/>
          <w:szCs w:val="22"/>
        </w:rPr>
        <w:t>(</w:t>
      </w:r>
      <w:proofErr w:type="spellStart"/>
      <w:r w:rsidR="008E6A81" w:rsidRPr="0012514B">
        <w:rPr>
          <w:rFonts w:eastAsia="Cambria"/>
          <w:w w:val="105"/>
          <w:sz w:val="22"/>
          <w:szCs w:val="22"/>
        </w:rPr>
        <w:t>aa</w:t>
      </w:r>
      <w:proofErr w:type="spellEnd"/>
      <w:r w:rsidR="008E6A81" w:rsidRPr="0012514B">
        <w:rPr>
          <w:rFonts w:eastAsia="Cambria"/>
          <w:w w:val="105"/>
          <w:sz w:val="22"/>
          <w:szCs w:val="22"/>
        </w:rPr>
        <w:t>)</w:t>
      </w:r>
      <w:r w:rsidR="008E6A81" w:rsidRPr="0012514B">
        <w:rPr>
          <w:rFonts w:eastAsia="Cambria"/>
          <w:spacing w:val="1"/>
          <w:w w:val="105"/>
          <w:sz w:val="22"/>
          <w:szCs w:val="22"/>
        </w:rPr>
        <w:t xml:space="preserve"> </w:t>
      </w:r>
      <w:r w:rsidR="00CE5A1E">
        <w:rPr>
          <w:rFonts w:eastAsia="Cambria"/>
          <w:spacing w:val="1"/>
          <w:w w:val="105"/>
          <w:sz w:val="22"/>
          <w:szCs w:val="22"/>
        </w:rPr>
        <w:tab/>
      </w:r>
      <w:r w:rsidR="008E6A81" w:rsidRPr="0012514B">
        <w:rPr>
          <w:rFonts w:eastAsia="Cambria"/>
          <w:spacing w:val="1"/>
          <w:w w:val="105"/>
          <w:sz w:val="22"/>
          <w:szCs w:val="22"/>
        </w:rPr>
        <w:t>deliberately</w:t>
      </w:r>
      <w:r w:rsidRPr="0012514B">
        <w:rPr>
          <w:rFonts w:eastAsia="Cambria"/>
          <w:sz w:val="22"/>
          <w:szCs w:val="22"/>
        </w:rPr>
        <w:t xml:space="preserve"> </w:t>
      </w:r>
      <w:r w:rsidRPr="00DC4B63">
        <w:rPr>
          <w:rFonts w:eastAsia="Cambria"/>
          <w:w w:val="105"/>
          <w:sz w:val="22"/>
          <w:szCs w:val="22"/>
        </w:rPr>
        <w:t>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w:t>
      </w:r>
    </w:p>
    <w:p w:rsidR="002957DC" w:rsidRPr="00DC4B63" w:rsidRDefault="007C76D0" w:rsidP="00FB6307">
      <w:pPr>
        <w:widowControl w:val="0"/>
        <w:tabs>
          <w:tab w:val="left" w:pos="3995"/>
          <w:tab w:val="left" w:pos="5070"/>
          <w:tab w:val="left" w:pos="5483"/>
          <w:tab w:val="left" w:pos="6022"/>
          <w:tab w:val="left" w:pos="7607"/>
          <w:tab w:val="left" w:pos="8041"/>
        </w:tabs>
        <w:autoSpaceDE w:val="0"/>
        <w:autoSpaceDN w:val="0"/>
        <w:ind w:left="2988" w:right="249"/>
        <w:rPr>
          <w:rFonts w:eastAsia="Cambria"/>
          <w:w w:val="105"/>
          <w:sz w:val="22"/>
          <w:szCs w:val="22"/>
        </w:rPr>
      </w:pPr>
      <w:proofErr w:type="gramStart"/>
      <w:r w:rsidRPr="00DC4B63">
        <w:rPr>
          <w:rFonts w:eastAsia="Cambria"/>
          <w:w w:val="105"/>
          <w:sz w:val="22"/>
          <w:szCs w:val="22"/>
        </w:rPr>
        <w:t>matters</w:t>
      </w:r>
      <w:proofErr w:type="gramEnd"/>
      <w:r w:rsidRPr="00DC4B63">
        <w:rPr>
          <w:rFonts w:eastAsia="Cambria"/>
          <w:w w:val="105"/>
          <w:sz w:val="22"/>
          <w:szCs w:val="22"/>
        </w:rPr>
        <w:tab/>
        <w:t>relevant</w:t>
      </w:r>
      <w:r w:rsidRPr="00DC4B63">
        <w:rPr>
          <w:rFonts w:eastAsia="Cambria"/>
          <w:w w:val="105"/>
          <w:sz w:val="22"/>
          <w:szCs w:val="22"/>
        </w:rPr>
        <w:tab/>
        <w:t>to</w:t>
      </w:r>
      <w:r w:rsidRPr="00DC4B63">
        <w:rPr>
          <w:rFonts w:eastAsia="Cambria"/>
          <w:w w:val="105"/>
          <w:sz w:val="22"/>
          <w:szCs w:val="22"/>
        </w:rPr>
        <w:tab/>
        <w:t>the</w:t>
      </w:r>
      <w:r w:rsidRPr="00DC4B63">
        <w:rPr>
          <w:rFonts w:eastAsia="Cambria"/>
          <w:w w:val="105"/>
          <w:sz w:val="22"/>
          <w:szCs w:val="22"/>
        </w:rPr>
        <w:tab/>
        <w:t>investigation</w:t>
      </w:r>
      <w:r w:rsidRPr="00DC4B63">
        <w:rPr>
          <w:rFonts w:eastAsia="Cambria"/>
          <w:w w:val="105"/>
          <w:sz w:val="22"/>
          <w:szCs w:val="22"/>
        </w:rPr>
        <w:tab/>
        <w:t>or</w:t>
      </w:r>
      <w:r w:rsidRPr="00DC4B63">
        <w:rPr>
          <w:rFonts w:eastAsia="Cambria"/>
          <w:w w:val="105"/>
          <w:sz w:val="22"/>
          <w:szCs w:val="22"/>
        </w:rPr>
        <w:tab/>
        <w:t>from pursuing the investigation,</w:t>
      </w:r>
    </w:p>
    <w:p w:rsidR="002957DC" w:rsidRPr="0012514B" w:rsidRDefault="007C76D0">
      <w:pPr>
        <w:widowControl w:val="0"/>
        <w:autoSpaceDE w:val="0"/>
        <w:autoSpaceDN w:val="0"/>
        <w:ind w:left="3049"/>
        <w:rPr>
          <w:rFonts w:eastAsia="Cambria"/>
          <w:b/>
          <w:bCs/>
          <w:sz w:val="22"/>
          <w:szCs w:val="22"/>
        </w:rPr>
      </w:pPr>
      <w:proofErr w:type="gramStart"/>
      <w:r w:rsidRPr="0012514B">
        <w:rPr>
          <w:rFonts w:eastAsia="Cambria"/>
          <w:b/>
          <w:bCs/>
          <w:sz w:val="22"/>
          <w:szCs w:val="22"/>
        </w:rPr>
        <w:t>or</w:t>
      </w:r>
      <w:proofErr w:type="gramEnd"/>
    </w:p>
    <w:p w:rsidR="002957DC" w:rsidRPr="00DC4B63" w:rsidRDefault="007C76D0">
      <w:pPr>
        <w:widowControl w:val="0"/>
        <w:tabs>
          <w:tab w:val="left" w:pos="2924"/>
        </w:tabs>
        <w:autoSpaceDE w:val="0"/>
        <w:autoSpaceDN w:val="0"/>
        <w:spacing w:line="256" w:lineRule="auto"/>
        <w:ind w:left="2989" w:right="244" w:hanging="720"/>
        <w:rPr>
          <w:rFonts w:eastAsia="Cambria"/>
          <w:w w:val="105"/>
          <w:sz w:val="22"/>
          <w:szCs w:val="22"/>
        </w:rPr>
      </w:pPr>
      <w:r w:rsidRPr="0012514B">
        <w:rPr>
          <w:rFonts w:eastAsia="Cambria"/>
          <w:sz w:val="22"/>
          <w:szCs w:val="22"/>
        </w:rPr>
        <w:t>(</w:t>
      </w:r>
      <w:proofErr w:type="gramStart"/>
      <w:r w:rsidRPr="0012514B">
        <w:rPr>
          <w:rFonts w:eastAsia="Cambria"/>
          <w:sz w:val="22"/>
          <w:szCs w:val="22"/>
        </w:rPr>
        <w:t>bb</w:t>
      </w:r>
      <w:proofErr w:type="gramEnd"/>
      <w:r w:rsidRPr="0012514B">
        <w:rPr>
          <w:rFonts w:eastAsia="Cambria"/>
          <w:sz w:val="22"/>
          <w:szCs w:val="22"/>
        </w:rPr>
        <w:t>)</w:t>
      </w:r>
      <w:r w:rsidRPr="0012514B">
        <w:rPr>
          <w:rFonts w:eastAsia="Cambria"/>
          <w:sz w:val="22"/>
          <w:szCs w:val="22"/>
        </w:rPr>
        <w:tab/>
      </w:r>
      <w:r w:rsidRPr="00DC4B63">
        <w:rPr>
          <w:rFonts w:eastAsia="Cambria"/>
          <w:w w:val="105"/>
          <w:sz w:val="22"/>
          <w:szCs w:val="22"/>
        </w:rPr>
        <w:t>acts intended to materially impede the exercise of the contractual rights or audit or access to information.</w:t>
      </w:r>
    </w:p>
    <w:p w:rsidR="002957DC" w:rsidRPr="0012514B" w:rsidRDefault="002957DC">
      <w:pPr>
        <w:widowControl w:val="0"/>
        <w:autoSpaceDE w:val="0"/>
        <w:autoSpaceDN w:val="0"/>
        <w:spacing w:before="4"/>
        <w:rPr>
          <w:rFonts w:eastAsia="Cambria"/>
          <w:sz w:val="22"/>
          <w:szCs w:val="22"/>
        </w:rPr>
      </w:pPr>
    </w:p>
    <w:p w:rsidR="002957DC" w:rsidRPr="00DC4B63" w:rsidRDefault="007C76D0">
      <w:pPr>
        <w:widowControl w:val="0"/>
        <w:numPr>
          <w:ilvl w:val="0"/>
          <w:numId w:val="29"/>
        </w:numPr>
        <w:tabs>
          <w:tab w:val="left" w:pos="1549"/>
        </w:tabs>
        <w:autoSpaceDE w:val="0"/>
        <w:autoSpaceDN w:val="0"/>
        <w:spacing w:line="254" w:lineRule="auto"/>
        <w:ind w:right="241"/>
        <w:jc w:val="both"/>
        <w:rPr>
          <w:rFonts w:eastAsia="Cambria"/>
          <w:w w:val="105"/>
          <w:sz w:val="22"/>
          <w:szCs w:val="22"/>
        </w:rPr>
      </w:pPr>
      <w:r w:rsidRPr="0012514B">
        <w:rPr>
          <w:rFonts w:eastAsia="Cambria"/>
          <w:w w:val="105"/>
          <w:sz w:val="22"/>
          <w:szCs w:val="22"/>
        </w:rPr>
        <w:t>will reject a proposal for award if it determines that the bidder</w:t>
      </w:r>
      <w:r w:rsidRPr="00DC4B63">
        <w:rPr>
          <w:rFonts w:eastAsia="Cambria"/>
          <w:w w:val="105"/>
          <w:sz w:val="22"/>
          <w:szCs w:val="22"/>
        </w:rPr>
        <w:t xml:space="preserve"> </w:t>
      </w:r>
      <w:r w:rsidRPr="0012514B">
        <w:rPr>
          <w:rFonts w:eastAsia="Cambria"/>
          <w:w w:val="105"/>
          <w:sz w:val="22"/>
          <w:szCs w:val="22"/>
        </w:rPr>
        <w:t>recommended</w:t>
      </w:r>
      <w:r w:rsidRPr="00DC4B63">
        <w:rPr>
          <w:rFonts w:eastAsia="Cambria"/>
          <w:w w:val="105"/>
          <w:sz w:val="22"/>
          <w:szCs w:val="22"/>
        </w:rPr>
        <w:t xml:space="preserve"> </w:t>
      </w:r>
      <w:r w:rsidRPr="0012514B">
        <w:rPr>
          <w:rFonts w:eastAsia="Cambria"/>
          <w:w w:val="105"/>
          <w:sz w:val="22"/>
          <w:szCs w:val="22"/>
        </w:rPr>
        <w:t>for</w:t>
      </w:r>
      <w:r w:rsidRPr="00DC4B63">
        <w:rPr>
          <w:rFonts w:eastAsia="Cambria"/>
          <w:w w:val="105"/>
          <w:sz w:val="22"/>
          <w:szCs w:val="22"/>
        </w:rPr>
        <w:t xml:space="preserve"> </w:t>
      </w:r>
      <w:r w:rsidRPr="0012514B">
        <w:rPr>
          <w:rFonts w:eastAsia="Cambria"/>
          <w:w w:val="105"/>
          <w:sz w:val="22"/>
          <w:szCs w:val="22"/>
        </w:rPr>
        <w:t>award</w:t>
      </w:r>
      <w:r w:rsidRPr="00DC4B63">
        <w:rPr>
          <w:rFonts w:eastAsia="Cambria"/>
          <w:w w:val="105"/>
          <w:sz w:val="22"/>
          <w:szCs w:val="22"/>
        </w:rPr>
        <w:t xml:space="preserve"> </w:t>
      </w:r>
      <w:r w:rsidRPr="0012514B">
        <w:rPr>
          <w:rFonts w:eastAsia="Cambria"/>
          <w:w w:val="105"/>
          <w:sz w:val="22"/>
          <w:szCs w:val="22"/>
        </w:rPr>
        <w:t>has,</w:t>
      </w:r>
      <w:r w:rsidRPr="00DC4B63">
        <w:rPr>
          <w:rFonts w:eastAsia="Cambria"/>
          <w:w w:val="105"/>
          <w:sz w:val="22"/>
          <w:szCs w:val="22"/>
        </w:rPr>
        <w:t xml:space="preserve"> </w:t>
      </w:r>
      <w:r w:rsidRPr="0012514B">
        <w:rPr>
          <w:rFonts w:eastAsia="Cambria"/>
          <w:w w:val="105"/>
          <w:sz w:val="22"/>
          <w:szCs w:val="22"/>
        </w:rPr>
        <w:t>directly</w:t>
      </w:r>
      <w:r w:rsidRPr="00DC4B63">
        <w:rPr>
          <w:rFonts w:eastAsia="Cambria"/>
          <w:w w:val="105"/>
          <w:sz w:val="22"/>
          <w:szCs w:val="22"/>
        </w:rPr>
        <w:t xml:space="preserve"> </w:t>
      </w:r>
      <w:r w:rsidRPr="0012514B">
        <w:rPr>
          <w:rFonts w:eastAsia="Cambria"/>
          <w:w w:val="105"/>
          <w:sz w:val="22"/>
          <w:szCs w:val="22"/>
        </w:rPr>
        <w:t>or</w:t>
      </w:r>
      <w:r w:rsidRPr="00DC4B63">
        <w:rPr>
          <w:rFonts w:eastAsia="Cambria"/>
          <w:w w:val="105"/>
          <w:sz w:val="22"/>
          <w:szCs w:val="22"/>
        </w:rPr>
        <w:t xml:space="preserve"> </w:t>
      </w:r>
      <w:r w:rsidRPr="0012514B">
        <w:rPr>
          <w:rFonts w:eastAsia="Cambria"/>
          <w:w w:val="105"/>
          <w:sz w:val="22"/>
          <w:szCs w:val="22"/>
        </w:rPr>
        <w:t>through</w:t>
      </w:r>
      <w:r w:rsidRPr="00DC4B63">
        <w:rPr>
          <w:rFonts w:eastAsia="Cambria"/>
          <w:w w:val="105"/>
          <w:sz w:val="22"/>
          <w:szCs w:val="22"/>
        </w:rPr>
        <w:t xml:space="preserve"> </w:t>
      </w:r>
      <w:r w:rsidRPr="0012514B">
        <w:rPr>
          <w:rFonts w:eastAsia="Cambria"/>
          <w:w w:val="105"/>
          <w:sz w:val="22"/>
          <w:szCs w:val="22"/>
        </w:rPr>
        <w:t>an</w:t>
      </w:r>
      <w:r w:rsidRPr="00DC4B63">
        <w:rPr>
          <w:rFonts w:eastAsia="Cambria"/>
          <w:w w:val="105"/>
          <w:sz w:val="22"/>
          <w:szCs w:val="22"/>
        </w:rPr>
        <w:t xml:space="preserve"> </w:t>
      </w:r>
      <w:r w:rsidRPr="0012514B">
        <w:rPr>
          <w:rFonts w:eastAsia="Cambria"/>
          <w:w w:val="105"/>
          <w:sz w:val="22"/>
          <w:szCs w:val="22"/>
        </w:rPr>
        <w:t>agent,</w:t>
      </w:r>
      <w:r w:rsidRPr="00DC4B63">
        <w:rPr>
          <w:rFonts w:eastAsia="Cambria"/>
          <w:w w:val="105"/>
          <w:sz w:val="22"/>
          <w:szCs w:val="22"/>
        </w:rPr>
        <w:t xml:space="preserve"> </w:t>
      </w:r>
      <w:r w:rsidRPr="0012514B">
        <w:rPr>
          <w:rFonts w:eastAsia="Cambria"/>
          <w:w w:val="105"/>
          <w:sz w:val="22"/>
          <w:szCs w:val="22"/>
        </w:rPr>
        <w:t xml:space="preserve">engaged in corrupt, fraudulent, collusive, coercive or </w:t>
      </w:r>
      <w:r w:rsidRPr="0012514B">
        <w:rPr>
          <w:rFonts w:eastAsia="Cambria"/>
          <w:w w:val="105"/>
          <w:sz w:val="22"/>
          <w:szCs w:val="22"/>
        </w:rPr>
        <w:lastRenderedPageBreak/>
        <w:t>obstructive</w:t>
      </w:r>
      <w:r w:rsidRPr="00DC4B63">
        <w:rPr>
          <w:rFonts w:eastAsia="Cambria"/>
          <w:w w:val="105"/>
          <w:sz w:val="22"/>
          <w:szCs w:val="22"/>
        </w:rPr>
        <w:t xml:space="preserve"> </w:t>
      </w:r>
      <w:r w:rsidRPr="0012514B">
        <w:rPr>
          <w:rFonts w:eastAsia="Cambria"/>
          <w:w w:val="105"/>
          <w:sz w:val="22"/>
          <w:szCs w:val="22"/>
        </w:rPr>
        <w:t>practices</w:t>
      </w:r>
      <w:r w:rsidRPr="00DC4B63">
        <w:rPr>
          <w:rFonts w:eastAsia="Cambria"/>
          <w:w w:val="105"/>
          <w:sz w:val="22"/>
          <w:szCs w:val="22"/>
        </w:rPr>
        <w:t xml:space="preserve"> </w:t>
      </w:r>
      <w:r w:rsidRPr="0012514B">
        <w:rPr>
          <w:rFonts w:eastAsia="Cambria"/>
          <w:w w:val="105"/>
          <w:sz w:val="22"/>
          <w:szCs w:val="22"/>
        </w:rPr>
        <w:t>in</w:t>
      </w:r>
      <w:r w:rsidRPr="00DC4B63">
        <w:rPr>
          <w:rFonts w:eastAsia="Cambria"/>
          <w:w w:val="105"/>
          <w:sz w:val="22"/>
          <w:szCs w:val="22"/>
        </w:rPr>
        <w:t xml:space="preserve"> </w:t>
      </w:r>
      <w:r w:rsidRPr="0012514B">
        <w:rPr>
          <w:rFonts w:eastAsia="Cambria"/>
          <w:w w:val="105"/>
          <w:sz w:val="22"/>
          <w:szCs w:val="22"/>
        </w:rPr>
        <w:t>competing</w:t>
      </w:r>
      <w:r w:rsidRPr="00DC4B63">
        <w:rPr>
          <w:rFonts w:eastAsia="Cambria"/>
          <w:w w:val="105"/>
          <w:sz w:val="22"/>
          <w:szCs w:val="22"/>
        </w:rPr>
        <w:t xml:space="preserve"> </w:t>
      </w:r>
      <w:r w:rsidRPr="0012514B">
        <w:rPr>
          <w:rFonts w:eastAsia="Cambria"/>
          <w:w w:val="105"/>
          <w:sz w:val="22"/>
          <w:szCs w:val="22"/>
        </w:rPr>
        <w:t>for the contract in</w:t>
      </w:r>
      <w:r w:rsidRPr="00DC4B63">
        <w:rPr>
          <w:rFonts w:eastAsia="Cambria"/>
          <w:w w:val="105"/>
          <w:sz w:val="22"/>
          <w:szCs w:val="22"/>
        </w:rPr>
        <w:t xml:space="preserve"> </w:t>
      </w:r>
      <w:r w:rsidRPr="0012514B">
        <w:rPr>
          <w:rFonts w:eastAsia="Cambria"/>
          <w:w w:val="105"/>
          <w:sz w:val="22"/>
          <w:szCs w:val="22"/>
        </w:rPr>
        <w:t>question;</w:t>
      </w:r>
    </w:p>
    <w:p w:rsidR="002957DC" w:rsidRPr="0012514B" w:rsidRDefault="002957DC">
      <w:pPr>
        <w:widowControl w:val="0"/>
        <w:autoSpaceDE w:val="0"/>
        <w:autoSpaceDN w:val="0"/>
        <w:spacing w:before="4"/>
        <w:rPr>
          <w:rFonts w:eastAsia="Cambria"/>
          <w:sz w:val="22"/>
          <w:szCs w:val="22"/>
        </w:rPr>
      </w:pPr>
    </w:p>
    <w:p w:rsidR="002957DC" w:rsidRPr="00DC4B63" w:rsidRDefault="007C76D0">
      <w:pPr>
        <w:widowControl w:val="0"/>
        <w:numPr>
          <w:ilvl w:val="0"/>
          <w:numId w:val="29"/>
        </w:numPr>
        <w:tabs>
          <w:tab w:val="left" w:pos="1549"/>
        </w:tabs>
        <w:autoSpaceDE w:val="0"/>
        <w:autoSpaceDN w:val="0"/>
        <w:spacing w:line="254" w:lineRule="auto"/>
        <w:ind w:right="243"/>
        <w:jc w:val="both"/>
        <w:rPr>
          <w:rFonts w:eastAsia="Cambria"/>
          <w:w w:val="105"/>
          <w:sz w:val="22"/>
          <w:szCs w:val="22"/>
        </w:rPr>
      </w:pPr>
      <w:r w:rsidRPr="0012514B">
        <w:rPr>
          <w:rFonts w:eastAsia="Cambria"/>
          <w:w w:val="105"/>
          <w:sz w:val="22"/>
          <w:szCs w:val="22"/>
        </w:rPr>
        <w:t>will sanction a firm or individual, including declaring ineligible,</w:t>
      </w:r>
      <w:r w:rsidRPr="00DC4B63">
        <w:rPr>
          <w:rFonts w:eastAsia="Cambria"/>
          <w:w w:val="105"/>
          <w:sz w:val="22"/>
          <w:szCs w:val="22"/>
        </w:rPr>
        <w:t xml:space="preserve"> </w:t>
      </w:r>
      <w:r w:rsidRPr="0012514B">
        <w:rPr>
          <w:rFonts w:eastAsia="Cambria"/>
          <w:w w:val="105"/>
          <w:sz w:val="22"/>
          <w:szCs w:val="22"/>
        </w:rPr>
        <w:t>either indefinitely or for a stated period of time, to be awarded a</w:t>
      </w:r>
      <w:r w:rsidRPr="00DC4B63">
        <w:rPr>
          <w:rFonts w:eastAsia="Cambria"/>
          <w:w w:val="105"/>
          <w:sz w:val="22"/>
          <w:szCs w:val="22"/>
        </w:rPr>
        <w:t xml:space="preserve"> </w:t>
      </w:r>
      <w:r w:rsidRPr="0012514B">
        <w:rPr>
          <w:rFonts w:eastAsia="Cambria"/>
          <w:w w:val="105"/>
          <w:sz w:val="22"/>
          <w:szCs w:val="22"/>
        </w:rPr>
        <w:t>contract if it at any time determines that the firm has, directly or</w:t>
      </w:r>
      <w:r w:rsidRPr="00DC4B63">
        <w:rPr>
          <w:rFonts w:eastAsia="Cambria"/>
          <w:w w:val="105"/>
          <w:sz w:val="22"/>
          <w:szCs w:val="22"/>
        </w:rPr>
        <w:t xml:space="preserve"> </w:t>
      </w:r>
      <w:r w:rsidRPr="0012514B">
        <w:rPr>
          <w:rFonts w:eastAsia="Cambria"/>
          <w:w w:val="105"/>
          <w:sz w:val="22"/>
          <w:szCs w:val="22"/>
        </w:rPr>
        <w:t>through</w:t>
      </w:r>
      <w:r w:rsidRPr="00DC4B63">
        <w:rPr>
          <w:rFonts w:eastAsia="Cambria"/>
          <w:w w:val="105"/>
          <w:sz w:val="22"/>
          <w:szCs w:val="22"/>
        </w:rPr>
        <w:t xml:space="preserve"> </w:t>
      </w:r>
      <w:r w:rsidRPr="0012514B">
        <w:rPr>
          <w:rFonts w:eastAsia="Cambria"/>
          <w:w w:val="105"/>
          <w:sz w:val="22"/>
          <w:szCs w:val="22"/>
        </w:rPr>
        <w:t>an</w:t>
      </w:r>
      <w:r w:rsidRPr="00DC4B63">
        <w:rPr>
          <w:rFonts w:eastAsia="Cambria"/>
          <w:w w:val="105"/>
          <w:sz w:val="22"/>
          <w:szCs w:val="22"/>
        </w:rPr>
        <w:t xml:space="preserve"> </w:t>
      </w:r>
      <w:r w:rsidRPr="0012514B">
        <w:rPr>
          <w:rFonts w:eastAsia="Cambria"/>
          <w:w w:val="105"/>
          <w:sz w:val="22"/>
          <w:szCs w:val="22"/>
        </w:rPr>
        <w:t>agent,</w:t>
      </w:r>
      <w:r w:rsidRPr="00DC4B63">
        <w:rPr>
          <w:rFonts w:eastAsia="Cambria"/>
          <w:w w:val="105"/>
          <w:sz w:val="22"/>
          <w:szCs w:val="22"/>
        </w:rPr>
        <w:t xml:space="preserve"> </w:t>
      </w:r>
      <w:r w:rsidRPr="0012514B">
        <w:rPr>
          <w:rFonts w:eastAsia="Cambria"/>
          <w:w w:val="105"/>
          <w:sz w:val="22"/>
          <w:szCs w:val="22"/>
        </w:rPr>
        <w:t>engaged</w:t>
      </w:r>
      <w:r w:rsidRPr="00DC4B63">
        <w:rPr>
          <w:rFonts w:eastAsia="Cambria"/>
          <w:w w:val="105"/>
          <w:sz w:val="22"/>
          <w:szCs w:val="22"/>
        </w:rPr>
        <w:t xml:space="preserve"> </w:t>
      </w:r>
      <w:r w:rsidRPr="0012514B">
        <w:rPr>
          <w:rFonts w:eastAsia="Cambria"/>
          <w:w w:val="105"/>
          <w:sz w:val="22"/>
          <w:szCs w:val="22"/>
        </w:rPr>
        <w:t>in</w:t>
      </w:r>
      <w:r w:rsidRPr="00DC4B63">
        <w:rPr>
          <w:rFonts w:eastAsia="Cambria"/>
          <w:w w:val="105"/>
          <w:sz w:val="22"/>
          <w:szCs w:val="22"/>
        </w:rPr>
        <w:t xml:space="preserve"> </w:t>
      </w:r>
      <w:r w:rsidRPr="0012514B">
        <w:rPr>
          <w:rFonts w:eastAsia="Cambria"/>
          <w:w w:val="105"/>
          <w:sz w:val="22"/>
          <w:szCs w:val="22"/>
        </w:rPr>
        <w:t>corrupt,</w:t>
      </w:r>
      <w:r w:rsidRPr="00DC4B63">
        <w:rPr>
          <w:rFonts w:eastAsia="Cambria"/>
          <w:w w:val="105"/>
          <w:sz w:val="22"/>
          <w:szCs w:val="22"/>
        </w:rPr>
        <w:t xml:space="preserve"> </w:t>
      </w:r>
      <w:r w:rsidRPr="0012514B">
        <w:rPr>
          <w:rFonts w:eastAsia="Cambria"/>
          <w:w w:val="105"/>
          <w:sz w:val="22"/>
          <w:szCs w:val="22"/>
        </w:rPr>
        <w:t>fraudulent,</w:t>
      </w:r>
      <w:r w:rsidRPr="00DC4B63">
        <w:rPr>
          <w:rFonts w:eastAsia="Cambria"/>
          <w:w w:val="105"/>
          <w:sz w:val="22"/>
          <w:szCs w:val="22"/>
        </w:rPr>
        <w:t xml:space="preserve"> </w:t>
      </w:r>
      <w:r w:rsidRPr="0012514B">
        <w:rPr>
          <w:rFonts w:eastAsia="Cambria"/>
          <w:w w:val="105"/>
          <w:sz w:val="22"/>
          <w:szCs w:val="22"/>
        </w:rPr>
        <w:t>collusive,</w:t>
      </w:r>
      <w:r w:rsidRPr="00DC4B63">
        <w:rPr>
          <w:rFonts w:eastAsia="Cambria"/>
          <w:w w:val="105"/>
          <w:sz w:val="22"/>
          <w:szCs w:val="22"/>
        </w:rPr>
        <w:t xml:space="preserve"> </w:t>
      </w:r>
      <w:r w:rsidRPr="0012514B">
        <w:rPr>
          <w:rFonts w:eastAsia="Cambria"/>
          <w:w w:val="105"/>
          <w:sz w:val="22"/>
          <w:szCs w:val="22"/>
        </w:rPr>
        <w:t>coercive</w:t>
      </w:r>
      <w:r w:rsidRPr="00DC4B63">
        <w:rPr>
          <w:rFonts w:eastAsia="Cambria"/>
          <w:w w:val="105"/>
          <w:sz w:val="22"/>
          <w:szCs w:val="22"/>
        </w:rPr>
        <w:t xml:space="preserve"> </w:t>
      </w:r>
      <w:r w:rsidRPr="0012514B">
        <w:rPr>
          <w:rFonts w:eastAsia="Cambria"/>
          <w:w w:val="105"/>
          <w:sz w:val="22"/>
          <w:szCs w:val="22"/>
        </w:rPr>
        <w:t>or</w:t>
      </w:r>
      <w:r w:rsidRPr="00DC4B63">
        <w:rPr>
          <w:rFonts w:eastAsia="Cambria"/>
          <w:w w:val="105"/>
          <w:sz w:val="22"/>
          <w:szCs w:val="22"/>
        </w:rPr>
        <w:t xml:space="preserve"> </w:t>
      </w:r>
      <w:r w:rsidRPr="0012514B">
        <w:rPr>
          <w:rFonts w:eastAsia="Cambria"/>
          <w:w w:val="105"/>
          <w:sz w:val="22"/>
          <w:szCs w:val="22"/>
        </w:rPr>
        <w:t>obstructive</w:t>
      </w:r>
      <w:r w:rsidRPr="00DC4B63">
        <w:rPr>
          <w:rFonts w:eastAsia="Cambria"/>
          <w:w w:val="105"/>
          <w:sz w:val="22"/>
          <w:szCs w:val="22"/>
        </w:rPr>
        <w:t xml:space="preserve"> </w:t>
      </w:r>
      <w:r w:rsidRPr="0012514B">
        <w:rPr>
          <w:rFonts w:eastAsia="Cambria"/>
          <w:w w:val="105"/>
          <w:sz w:val="22"/>
          <w:szCs w:val="22"/>
        </w:rPr>
        <w:t>practices</w:t>
      </w:r>
      <w:r w:rsidRPr="00DC4B63">
        <w:rPr>
          <w:rFonts w:eastAsia="Cambria"/>
          <w:w w:val="105"/>
          <w:sz w:val="22"/>
          <w:szCs w:val="22"/>
        </w:rPr>
        <w:t xml:space="preserve"> </w:t>
      </w:r>
      <w:r w:rsidRPr="0012514B">
        <w:rPr>
          <w:rFonts w:eastAsia="Cambria"/>
          <w:w w:val="105"/>
          <w:sz w:val="22"/>
          <w:szCs w:val="22"/>
        </w:rPr>
        <w:t>in</w:t>
      </w:r>
      <w:r w:rsidRPr="00DC4B63">
        <w:rPr>
          <w:rFonts w:eastAsia="Cambria"/>
          <w:w w:val="105"/>
          <w:sz w:val="22"/>
          <w:szCs w:val="22"/>
        </w:rPr>
        <w:t xml:space="preserve"> </w:t>
      </w:r>
      <w:r w:rsidRPr="0012514B">
        <w:rPr>
          <w:rFonts w:eastAsia="Cambria"/>
          <w:w w:val="105"/>
          <w:sz w:val="22"/>
          <w:szCs w:val="22"/>
        </w:rPr>
        <w:t>competing</w:t>
      </w:r>
      <w:r w:rsidRPr="00DC4B63">
        <w:rPr>
          <w:rFonts w:eastAsia="Cambria"/>
          <w:w w:val="105"/>
          <w:sz w:val="22"/>
          <w:szCs w:val="22"/>
        </w:rPr>
        <w:t xml:space="preserve"> </w:t>
      </w:r>
      <w:r w:rsidRPr="0012514B">
        <w:rPr>
          <w:rFonts w:eastAsia="Cambria"/>
          <w:w w:val="105"/>
          <w:sz w:val="22"/>
          <w:szCs w:val="22"/>
        </w:rPr>
        <w:t>for,</w:t>
      </w:r>
      <w:r w:rsidRPr="00DC4B63">
        <w:rPr>
          <w:rFonts w:eastAsia="Cambria"/>
          <w:w w:val="105"/>
          <w:sz w:val="22"/>
          <w:szCs w:val="22"/>
        </w:rPr>
        <w:t xml:space="preserve"> </w:t>
      </w:r>
      <w:r w:rsidRPr="0012514B">
        <w:rPr>
          <w:rFonts w:eastAsia="Cambria"/>
          <w:w w:val="105"/>
          <w:sz w:val="22"/>
          <w:szCs w:val="22"/>
        </w:rPr>
        <w:t>or</w:t>
      </w:r>
      <w:r w:rsidRPr="00DC4B63">
        <w:rPr>
          <w:rFonts w:eastAsia="Cambria"/>
          <w:w w:val="105"/>
          <w:sz w:val="22"/>
          <w:szCs w:val="22"/>
        </w:rPr>
        <w:t xml:space="preserve"> </w:t>
      </w:r>
      <w:r w:rsidRPr="0012514B">
        <w:rPr>
          <w:rFonts w:eastAsia="Cambria"/>
          <w:w w:val="105"/>
          <w:sz w:val="22"/>
          <w:szCs w:val="22"/>
        </w:rPr>
        <w:t>in</w:t>
      </w:r>
      <w:r w:rsidRPr="00DC4B63">
        <w:rPr>
          <w:rFonts w:eastAsia="Cambria"/>
          <w:w w:val="105"/>
          <w:sz w:val="22"/>
          <w:szCs w:val="22"/>
        </w:rPr>
        <w:t xml:space="preserve"> </w:t>
      </w:r>
      <w:r w:rsidRPr="0012514B">
        <w:rPr>
          <w:rFonts w:eastAsia="Cambria"/>
          <w:w w:val="105"/>
          <w:sz w:val="22"/>
          <w:szCs w:val="22"/>
        </w:rPr>
        <w:t>executing,</w:t>
      </w:r>
      <w:r w:rsidRPr="00DC4B63">
        <w:rPr>
          <w:rFonts w:eastAsia="Cambria"/>
          <w:w w:val="105"/>
          <w:sz w:val="22"/>
          <w:szCs w:val="22"/>
        </w:rPr>
        <w:t xml:space="preserve"> </w:t>
      </w:r>
      <w:r w:rsidRPr="0012514B">
        <w:rPr>
          <w:rFonts w:eastAsia="Cambria"/>
          <w:w w:val="105"/>
          <w:sz w:val="22"/>
          <w:szCs w:val="22"/>
        </w:rPr>
        <w:t>a</w:t>
      </w:r>
      <w:r w:rsidRPr="00DC4B63">
        <w:rPr>
          <w:rFonts w:eastAsia="Cambria"/>
          <w:w w:val="105"/>
          <w:sz w:val="22"/>
          <w:szCs w:val="22"/>
        </w:rPr>
        <w:t xml:space="preserve"> </w:t>
      </w:r>
      <w:r w:rsidRPr="0012514B">
        <w:rPr>
          <w:rFonts w:eastAsia="Cambria"/>
          <w:w w:val="105"/>
          <w:sz w:val="22"/>
          <w:szCs w:val="22"/>
        </w:rPr>
        <w:t>contract;</w:t>
      </w:r>
      <w:r w:rsidRPr="00DC4B63">
        <w:rPr>
          <w:rFonts w:eastAsia="Cambria"/>
          <w:w w:val="105"/>
          <w:sz w:val="22"/>
          <w:szCs w:val="22"/>
        </w:rPr>
        <w:t xml:space="preserve"> </w:t>
      </w:r>
      <w:r w:rsidRPr="0012514B">
        <w:rPr>
          <w:rFonts w:eastAsia="Cambria"/>
          <w:w w:val="105"/>
          <w:sz w:val="22"/>
          <w:szCs w:val="22"/>
        </w:rPr>
        <w:t>and</w:t>
      </w:r>
    </w:p>
    <w:p w:rsidR="002957DC" w:rsidRPr="0012514B" w:rsidRDefault="002957DC">
      <w:pPr>
        <w:widowControl w:val="0"/>
        <w:autoSpaceDE w:val="0"/>
        <w:autoSpaceDN w:val="0"/>
        <w:spacing w:before="6"/>
        <w:rPr>
          <w:rFonts w:eastAsia="Cambria"/>
          <w:sz w:val="22"/>
          <w:szCs w:val="22"/>
        </w:rPr>
      </w:pPr>
    </w:p>
    <w:p w:rsidR="002957DC" w:rsidRPr="00DC4B63" w:rsidRDefault="007C76D0">
      <w:pPr>
        <w:widowControl w:val="0"/>
        <w:numPr>
          <w:ilvl w:val="0"/>
          <w:numId w:val="29"/>
        </w:numPr>
        <w:tabs>
          <w:tab w:val="left" w:pos="1549"/>
        </w:tabs>
        <w:autoSpaceDE w:val="0"/>
        <w:autoSpaceDN w:val="0"/>
        <w:spacing w:line="254" w:lineRule="auto"/>
        <w:ind w:right="247"/>
        <w:jc w:val="both"/>
        <w:rPr>
          <w:rFonts w:eastAsia="Cambria"/>
          <w:w w:val="105"/>
          <w:sz w:val="22"/>
          <w:szCs w:val="22"/>
        </w:rPr>
      </w:pPr>
      <w:r w:rsidRPr="0012514B">
        <w:rPr>
          <w:rFonts w:eastAsia="Cambria"/>
          <w:w w:val="105"/>
          <w:sz w:val="22"/>
          <w:szCs w:val="22"/>
        </w:rPr>
        <w:t>will have the right to require that the provision be included in</w:t>
      </w:r>
      <w:r w:rsidRPr="00DC4B63">
        <w:rPr>
          <w:rFonts w:eastAsia="Cambria"/>
          <w:w w:val="105"/>
          <w:sz w:val="22"/>
          <w:szCs w:val="22"/>
        </w:rPr>
        <w:t xml:space="preserve"> </w:t>
      </w:r>
      <w:r w:rsidRPr="0012514B">
        <w:rPr>
          <w:rFonts w:eastAsia="Cambria"/>
          <w:w w:val="105"/>
          <w:sz w:val="22"/>
          <w:szCs w:val="22"/>
        </w:rPr>
        <w:t>Bidding</w:t>
      </w:r>
      <w:r w:rsidRPr="00DC4B63">
        <w:rPr>
          <w:rFonts w:eastAsia="Cambria"/>
          <w:w w:val="105"/>
          <w:sz w:val="22"/>
          <w:szCs w:val="22"/>
        </w:rPr>
        <w:t xml:space="preserve"> </w:t>
      </w:r>
      <w:r w:rsidRPr="0012514B">
        <w:rPr>
          <w:rFonts w:eastAsia="Cambria"/>
          <w:w w:val="105"/>
          <w:sz w:val="22"/>
          <w:szCs w:val="22"/>
        </w:rPr>
        <w:t>Documents</w:t>
      </w:r>
      <w:r w:rsidRPr="00DC4B63">
        <w:rPr>
          <w:rFonts w:eastAsia="Cambria"/>
          <w:w w:val="105"/>
          <w:sz w:val="22"/>
          <w:szCs w:val="22"/>
        </w:rPr>
        <w:t xml:space="preserve"> </w:t>
      </w:r>
      <w:r w:rsidRPr="0012514B">
        <w:rPr>
          <w:rFonts w:eastAsia="Cambria"/>
          <w:w w:val="105"/>
          <w:sz w:val="22"/>
          <w:szCs w:val="22"/>
        </w:rPr>
        <w:t>and</w:t>
      </w:r>
      <w:r w:rsidRPr="00DC4B63">
        <w:rPr>
          <w:rFonts w:eastAsia="Cambria"/>
          <w:w w:val="105"/>
          <w:sz w:val="22"/>
          <w:szCs w:val="22"/>
        </w:rPr>
        <w:t xml:space="preserve"> </w:t>
      </w:r>
      <w:r w:rsidRPr="0012514B">
        <w:rPr>
          <w:rFonts w:eastAsia="Cambria"/>
          <w:w w:val="105"/>
          <w:sz w:val="22"/>
          <w:szCs w:val="22"/>
        </w:rPr>
        <w:t>in</w:t>
      </w:r>
      <w:r w:rsidRPr="00DC4B63">
        <w:rPr>
          <w:rFonts w:eastAsia="Cambria"/>
          <w:w w:val="105"/>
          <w:sz w:val="22"/>
          <w:szCs w:val="22"/>
        </w:rPr>
        <w:t xml:space="preserve"> </w:t>
      </w:r>
      <w:r w:rsidRPr="0012514B">
        <w:rPr>
          <w:rFonts w:eastAsia="Cambria"/>
          <w:w w:val="105"/>
          <w:sz w:val="22"/>
          <w:szCs w:val="22"/>
        </w:rPr>
        <w:t>contracts,</w:t>
      </w:r>
      <w:r w:rsidRPr="00DC4B63">
        <w:rPr>
          <w:rFonts w:eastAsia="Cambria"/>
          <w:w w:val="105"/>
          <w:sz w:val="22"/>
          <w:szCs w:val="22"/>
        </w:rPr>
        <w:t xml:space="preserve"> </w:t>
      </w:r>
      <w:r w:rsidRPr="0012514B">
        <w:rPr>
          <w:rFonts w:eastAsia="Cambria"/>
          <w:w w:val="105"/>
          <w:sz w:val="22"/>
          <w:szCs w:val="22"/>
        </w:rPr>
        <w:t>requiring</w:t>
      </w:r>
      <w:r w:rsidRPr="00DC4B63">
        <w:rPr>
          <w:rFonts w:eastAsia="Cambria"/>
          <w:w w:val="105"/>
          <w:sz w:val="22"/>
          <w:szCs w:val="22"/>
        </w:rPr>
        <w:t xml:space="preserve"> </w:t>
      </w:r>
      <w:r w:rsidRPr="0012514B">
        <w:rPr>
          <w:rFonts w:eastAsia="Cambria"/>
          <w:w w:val="105"/>
          <w:sz w:val="22"/>
          <w:szCs w:val="22"/>
        </w:rPr>
        <w:t>Bidders,</w:t>
      </w:r>
      <w:r w:rsidRPr="00DC4B63">
        <w:rPr>
          <w:rFonts w:eastAsia="Cambria"/>
          <w:w w:val="105"/>
          <w:sz w:val="22"/>
          <w:szCs w:val="22"/>
        </w:rPr>
        <w:t xml:space="preserve"> </w:t>
      </w:r>
      <w:r w:rsidRPr="0012514B">
        <w:rPr>
          <w:rFonts w:eastAsia="Cambria"/>
          <w:w w:val="105"/>
          <w:sz w:val="22"/>
          <w:szCs w:val="22"/>
        </w:rPr>
        <w:t>suppliers,</w:t>
      </w:r>
      <w:r w:rsidRPr="00DC4B63">
        <w:rPr>
          <w:rFonts w:eastAsia="Cambria"/>
          <w:w w:val="105"/>
          <w:sz w:val="22"/>
          <w:szCs w:val="22"/>
        </w:rPr>
        <w:t xml:space="preserve"> </w:t>
      </w:r>
      <w:r w:rsidRPr="0012514B">
        <w:rPr>
          <w:rFonts w:eastAsia="Cambria"/>
          <w:w w:val="105"/>
          <w:sz w:val="22"/>
          <w:szCs w:val="22"/>
        </w:rPr>
        <w:t>and</w:t>
      </w:r>
      <w:r w:rsidRPr="00DC4B63">
        <w:rPr>
          <w:rFonts w:eastAsia="Cambria"/>
          <w:w w:val="105"/>
          <w:sz w:val="22"/>
          <w:szCs w:val="22"/>
        </w:rPr>
        <w:t xml:space="preserve"> </w:t>
      </w:r>
      <w:r w:rsidRPr="0012514B">
        <w:rPr>
          <w:rFonts w:eastAsia="Cambria"/>
          <w:w w:val="105"/>
          <w:sz w:val="22"/>
          <w:szCs w:val="22"/>
        </w:rPr>
        <w:t>contractors</w:t>
      </w:r>
      <w:r w:rsidRPr="00DC4B63">
        <w:rPr>
          <w:rFonts w:eastAsia="Cambria"/>
          <w:w w:val="105"/>
          <w:sz w:val="22"/>
          <w:szCs w:val="22"/>
        </w:rPr>
        <w:t xml:space="preserve"> </w:t>
      </w:r>
      <w:r w:rsidRPr="0012514B">
        <w:rPr>
          <w:rFonts w:eastAsia="Cambria"/>
          <w:w w:val="105"/>
          <w:sz w:val="22"/>
          <w:szCs w:val="22"/>
        </w:rPr>
        <w:t>and</w:t>
      </w:r>
      <w:r w:rsidRPr="00DC4B63">
        <w:rPr>
          <w:rFonts w:eastAsia="Cambria"/>
          <w:w w:val="105"/>
          <w:sz w:val="22"/>
          <w:szCs w:val="22"/>
        </w:rPr>
        <w:t xml:space="preserve"> </w:t>
      </w:r>
      <w:r w:rsidRPr="0012514B">
        <w:rPr>
          <w:rFonts w:eastAsia="Cambria"/>
          <w:w w:val="105"/>
          <w:sz w:val="22"/>
          <w:szCs w:val="22"/>
        </w:rPr>
        <w:t>their</w:t>
      </w:r>
      <w:r w:rsidRPr="00DC4B63">
        <w:rPr>
          <w:rFonts w:eastAsia="Cambria"/>
          <w:w w:val="105"/>
          <w:sz w:val="22"/>
          <w:szCs w:val="22"/>
        </w:rPr>
        <w:t xml:space="preserve"> </w:t>
      </w:r>
      <w:r w:rsidRPr="0012514B">
        <w:rPr>
          <w:rFonts w:eastAsia="Cambria"/>
          <w:w w:val="105"/>
          <w:sz w:val="22"/>
          <w:szCs w:val="22"/>
        </w:rPr>
        <w:t>sub-contractors</w:t>
      </w:r>
      <w:r w:rsidRPr="00DC4B63">
        <w:rPr>
          <w:rFonts w:eastAsia="Cambria"/>
          <w:w w:val="105"/>
          <w:sz w:val="22"/>
          <w:szCs w:val="22"/>
        </w:rPr>
        <w:t xml:space="preserve"> </w:t>
      </w:r>
      <w:r w:rsidRPr="0012514B">
        <w:rPr>
          <w:rFonts w:eastAsia="Cambria"/>
          <w:w w:val="105"/>
          <w:sz w:val="22"/>
          <w:szCs w:val="22"/>
        </w:rPr>
        <w:t>to</w:t>
      </w:r>
      <w:r w:rsidRPr="00DC4B63">
        <w:rPr>
          <w:rFonts w:eastAsia="Cambria"/>
          <w:w w:val="105"/>
          <w:sz w:val="22"/>
          <w:szCs w:val="22"/>
        </w:rPr>
        <w:t xml:space="preserve"> </w:t>
      </w:r>
      <w:r w:rsidRPr="0012514B">
        <w:rPr>
          <w:rFonts w:eastAsia="Cambria"/>
          <w:w w:val="105"/>
          <w:sz w:val="22"/>
          <w:szCs w:val="22"/>
        </w:rPr>
        <w:t>permit</w:t>
      </w:r>
      <w:r w:rsidRPr="00DC4B63">
        <w:rPr>
          <w:rFonts w:eastAsia="Cambria"/>
          <w:w w:val="105"/>
          <w:sz w:val="22"/>
          <w:szCs w:val="22"/>
        </w:rPr>
        <w:t xml:space="preserve"> </w:t>
      </w:r>
      <w:r w:rsidRPr="0012514B">
        <w:rPr>
          <w:rFonts w:eastAsia="Cambria"/>
          <w:w w:val="105"/>
          <w:sz w:val="22"/>
          <w:szCs w:val="22"/>
        </w:rPr>
        <w:t>the</w:t>
      </w:r>
      <w:r w:rsidRPr="00DC4B63">
        <w:rPr>
          <w:rFonts w:eastAsia="Cambria"/>
          <w:w w:val="105"/>
          <w:sz w:val="22"/>
          <w:szCs w:val="22"/>
        </w:rPr>
        <w:t xml:space="preserve"> </w:t>
      </w:r>
      <w:r w:rsidRPr="0012514B">
        <w:rPr>
          <w:rFonts w:eastAsia="Cambria"/>
          <w:w w:val="105"/>
          <w:sz w:val="22"/>
          <w:szCs w:val="22"/>
        </w:rPr>
        <w:t>Employer</w:t>
      </w:r>
      <w:r w:rsidRPr="00DC4B63">
        <w:rPr>
          <w:rFonts w:eastAsia="Cambria"/>
          <w:w w:val="105"/>
          <w:sz w:val="22"/>
          <w:szCs w:val="22"/>
        </w:rPr>
        <w:t xml:space="preserve"> </w:t>
      </w:r>
      <w:r w:rsidR="00C63873" w:rsidRPr="00DC4B63">
        <w:rPr>
          <w:rFonts w:eastAsia="Cambria"/>
          <w:w w:val="105"/>
          <w:sz w:val="22"/>
          <w:szCs w:val="22"/>
        </w:rPr>
        <w:t xml:space="preserve">  </w:t>
      </w:r>
      <w:r w:rsidRPr="00DC4B63">
        <w:rPr>
          <w:rFonts w:eastAsia="Cambria"/>
          <w:w w:val="105"/>
          <w:sz w:val="22"/>
          <w:szCs w:val="22"/>
        </w:rPr>
        <w:t xml:space="preserve">to inspect their accounts and records and other documents relating </w:t>
      </w:r>
      <w:r w:rsidRPr="0012514B">
        <w:rPr>
          <w:rFonts w:eastAsia="Cambria"/>
          <w:w w:val="105"/>
          <w:sz w:val="22"/>
          <w:szCs w:val="22"/>
        </w:rPr>
        <w:t>to bid submission and contract performance and to have them</w:t>
      </w:r>
      <w:r w:rsidRPr="00DC4B63">
        <w:rPr>
          <w:rFonts w:eastAsia="Cambria"/>
          <w:w w:val="105"/>
          <w:sz w:val="22"/>
          <w:szCs w:val="22"/>
        </w:rPr>
        <w:t xml:space="preserve"> </w:t>
      </w:r>
      <w:r w:rsidRPr="0012514B">
        <w:rPr>
          <w:rFonts w:eastAsia="Cambria"/>
          <w:w w:val="105"/>
          <w:sz w:val="22"/>
          <w:szCs w:val="22"/>
        </w:rPr>
        <w:t>audited</w:t>
      </w:r>
      <w:r w:rsidRPr="00DC4B63">
        <w:rPr>
          <w:rFonts w:eastAsia="Cambria"/>
          <w:w w:val="105"/>
          <w:sz w:val="22"/>
          <w:szCs w:val="22"/>
        </w:rPr>
        <w:t xml:space="preserve"> </w:t>
      </w:r>
      <w:r w:rsidRPr="0012514B">
        <w:rPr>
          <w:rFonts w:eastAsia="Cambria"/>
          <w:w w:val="105"/>
          <w:sz w:val="22"/>
          <w:szCs w:val="22"/>
        </w:rPr>
        <w:t>by</w:t>
      </w:r>
      <w:r w:rsidRPr="00DC4B63">
        <w:rPr>
          <w:rFonts w:eastAsia="Cambria"/>
          <w:w w:val="105"/>
          <w:sz w:val="22"/>
          <w:szCs w:val="22"/>
        </w:rPr>
        <w:t xml:space="preserve"> </w:t>
      </w:r>
      <w:r w:rsidRPr="0012514B">
        <w:rPr>
          <w:rFonts w:eastAsia="Cambria"/>
          <w:w w:val="105"/>
          <w:sz w:val="22"/>
          <w:szCs w:val="22"/>
        </w:rPr>
        <w:t>auditors</w:t>
      </w:r>
      <w:r w:rsidRPr="00DC4B63">
        <w:rPr>
          <w:rFonts w:eastAsia="Cambria"/>
          <w:w w:val="105"/>
          <w:sz w:val="22"/>
          <w:szCs w:val="22"/>
        </w:rPr>
        <w:t xml:space="preserve"> </w:t>
      </w:r>
      <w:r w:rsidRPr="0012514B">
        <w:rPr>
          <w:rFonts w:eastAsia="Cambria"/>
          <w:w w:val="105"/>
          <w:sz w:val="22"/>
          <w:szCs w:val="22"/>
        </w:rPr>
        <w:t>appointed</w:t>
      </w:r>
      <w:r w:rsidRPr="00DC4B63">
        <w:rPr>
          <w:rFonts w:eastAsia="Cambria"/>
          <w:w w:val="105"/>
          <w:sz w:val="22"/>
          <w:szCs w:val="22"/>
        </w:rPr>
        <w:t xml:space="preserve"> </w:t>
      </w:r>
      <w:r w:rsidRPr="0012514B">
        <w:rPr>
          <w:rFonts w:eastAsia="Cambria"/>
          <w:w w:val="105"/>
          <w:sz w:val="22"/>
          <w:szCs w:val="22"/>
        </w:rPr>
        <w:t>by</w:t>
      </w:r>
      <w:r w:rsidRPr="00DC4B63">
        <w:rPr>
          <w:rFonts w:eastAsia="Cambria"/>
          <w:w w:val="105"/>
          <w:sz w:val="22"/>
          <w:szCs w:val="22"/>
        </w:rPr>
        <w:t xml:space="preserve"> </w:t>
      </w:r>
      <w:r w:rsidRPr="0012514B">
        <w:rPr>
          <w:rFonts w:eastAsia="Cambria"/>
          <w:w w:val="105"/>
          <w:sz w:val="22"/>
          <w:szCs w:val="22"/>
        </w:rPr>
        <w:t>the</w:t>
      </w:r>
      <w:r w:rsidRPr="00DC4B63">
        <w:rPr>
          <w:rFonts w:eastAsia="Cambria"/>
          <w:w w:val="105"/>
          <w:sz w:val="22"/>
          <w:szCs w:val="22"/>
        </w:rPr>
        <w:t xml:space="preserve"> </w:t>
      </w:r>
      <w:r w:rsidRPr="0012514B">
        <w:rPr>
          <w:rFonts w:eastAsia="Cambria"/>
          <w:w w:val="105"/>
          <w:sz w:val="22"/>
          <w:szCs w:val="22"/>
        </w:rPr>
        <w:t>Employer.</w:t>
      </w:r>
    </w:p>
    <w:p w:rsidR="002957DC" w:rsidRDefault="002957DC">
      <w:pPr>
        <w:widowControl w:val="0"/>
        <w:autoSpaceDE w:val="0"/>
        <w:autoSpaceDN w:val="0"/>
        <w:spacing w:before="5"/>
        <w:rPr>
          <w:rFonts w:eastAsia="Cambria"/>
          <w:sz w:val="22"/>
          <w:szCs w:val="22"/>
        </w:rPr>
      </w:pPr>
    </w:p>
    <w:p w:rsidR="008B67A8" w:rsidRDefault="008B67A8">
      <w:pPr>
        <w:widowControl w:val="0"/>
        <w:autoSpaceDE w:val="0"/>
        <w:autoSpaceDN w:val="0"/>
        <w:spacing w:before="5"/>
        <w:rPr>
          <w:rFonts w:eastAsia="Cambria"/>
          <w:sz w:val="22"/>
          <w:szCs w:val="22"/>
        </w:rPr>
      </w:pPr>
    </w:p>
    <w:p w:rsidR="008B67A8" w:rsidRPr="00ED3219" w:rsidRDefault="007C76D0" w:rsidP="008B67A8">
      <w:pPr>
        <w:widowControl w:val="0"/>
        <w:numPr>
          <w:ilvl w:val="0"/>
          <w:numId w:val="11"/>
        </w:numPr>
        <w:autoSpaceDE w:val="0"/>
        <w:autoSpaceDN w:val="0"/>
        <w:spacing w:line="360" w:lineRule="auto"/>
        <w:jc w:val="both"/>
        <w:rPr>
          <w:rFonts w:ascii="Bookman Old Style" w:eastAsia="Cambria" w:hAnsi="Bookman Old Style" w:cs="Cambria"/>
          <w:b/>
          <w:bCs/>
          <w:sz w:val="22"/>
          <w:szCs w:val="22"/>
          <w:highlight w:val="green"/>
          <w:u w:val="single"/>
        </w:rPr>
      </w:pPr>
      <w:r w:rsidRPr="00ED3219">
        <w:rPr>
          <w:rFonts w:ascii="Bookman Old Style" w:eastAsia="Cambria" w:hAnsi="Bookman Old Style" w:cs="Cambria"/>
          <w:b/>
          <w:bCs/>
          <w:sz w:val="22"/>
          <w:szCs w:val="22"/>
          <w:highlight w:val="green"/>
          <w:u w:val="single"/>
        </w:rPr>
        <w:t xml:space="preserve">Mandatory Electronic Bank Guarantee (e-BG) through </w:t>
      </w:r>
      <w:proofErr w:type="spellStart"/>
      <w:r w:rsidRPr="00ED3219">
        <w:rPr>
          <w:rFonts w:ascii="Bookman Old Style" w:eastAsia="Cambria" w:hAnsi="Bookman Old Style" w:cs="Cambria"/>
          <w:b/>
          <w:bCs/>
          <w:sz w:val="22"/>
          <w:szCs w:val="22"/>
          <w:highlight w:val="green"/>
          <w:u w:val="single"/>
        </w:rPr>
        <w:t>NeSL</w:t>
      </w:r>
      <w:proofErr w:type="spellEnd"/>
      <w:r w:rsidRPr="00ED3219">
        <w:rPr>
          <w:rFonts w:ascii="Bookman Old Style" w:eastAsia="Cambria" w:hAnsi="Bookman Old Style" w:cs="Cambria"/>
          <w:b/>
          <w:bCs/>
          <w:sz w:val="22"/>
          <w:szCs w:val="22"/>
          <w:highlight w:val="green"/>
          <w:u w:val="single"/>
        </w:rPr>
        <w:t xml:space="preserve"> Platform</w:t>
      </w:r>
    </w:p>
    <w:p w:rsidR="008B67A8" w:rsidRPr="00ED3219" w:rsidRDefault="007C76D0" w:rsidP="008B67A8">
      <w:pPr>
        <w:numPr>
          <w:ilvl w:val="0"/>
          <w:numId w:val="30"/>
        </w:numPr>
        <w:spacing w:after="160" w:line="360" w:lineRule="auto"/>
        <w:contextualSpacing/>
        <w:jc w:val="both"/>
        <w:rPr>
          <w:rFonts w:eastAsia="Cambria"/>
          <w:w w:val="105"/>
          <w:sz w:val="22"/>
          <w:szCs w:val="22"/>
          <w:highlight w:val="green"/>
        </w:rPr>
      </w:pPr>
      <w:r w:rsidRPr="00ED3219">
        <w:rPr>
          <w:rFonts w:eastAsia="Cambria"/>
          <w:w w:val="105"/>
          <w:sz w:val="22"/>
          <w:szCs w:val="22"/>
          <w:highlight w:val="green"/>
        </w:rPr>
        <w:t>All Bank Guarantees required under this Tender, namely (a) Bid Security (Earnest money Deposit) (b) Performance Security (c) Security against Advance Payment shall be submitted only in the form of Electronic Bank Guarantee (e-BG) issued through National E-Governance Services Limited (</w:t>
      </w:r>
      <w:proofErr w:type="spellStart"/>
      <w:r w:rsidRPr="00ED3219">
        <w:rPr>
          <w:rFonts w:eastAsia="Cambria"/>
          <w:w w:val="105"/>
          <w:sz w:val="22"/>
          <w:szCs w:val="22"/>
          <w:highlight w:val="green"/>
        </w:rPr>
        <w:t>NeSL</w:t>
      </w:r>
      <w:proofErr w:type="spellEnd"/>
      <w:r w:rsidRPr="00ED3219">
        <w:rPr>
          <w:rFonts w:eastAsia="Cambria"/>
          <w:w w:val="105"/>
          <w:sz w:val="22"/>
          <w:szCs w:val="22"/>
          <w:highlight w:val="green"/>
        </w:rPr>
        <w:t xml:space="preserve">) platform. </w:t>
      </w:r>
    </w:p>
    <w:p w:rsidR="008B67A8" w:rsidRPr="00ED3219" w:rsidRDefault="007C76D0" w:rsidP="008B67A8">
      <w:pPr>
        <w:numPr>
          <w:ilvl w:val="0"/>
          <w:numId w:val="30"/>
        </w:numPr>
        <w:spacing w:after="160" w:line="360" w:lineRule="auto"/>
        <w:contextualSpacing/>
        <w:jc w:val="both"/>
        <w:rPr>
          <w:rFonts w:eastAsia="Cambria"/>
          <w:w w:val="105"/>
          <w:sz w:val="22"/>
          <w:szCs w:val="22"/>
          <w:highlight w:val="green"/>
        </w:rPr>
      </w:pPr>
      <w:r w:rsidRPr="00ED3219">
        <w:rPr>
          <w:rFonts w:eastAsia="Cambria"/>
          <w:w w:val="105"/>
          <w:sz w:val="22"/>
          <w:szCs w:val="22"/>
          <w:highlight w:val="green"/>
        </w:rPr>
        <w:t>Physical/Paper Bank Guarantees will not be accepted. Any Bid submitted with Physical BG shall be treated as non-responsive and rejected.</w:t>
      </w:r>
    </w:p>
    <w:p w:rsidR="008B67A8" w:rsidRPr="00ED3219" w:rsidRDefault="007C76D0" w:rsidP="008B67A8">
      <w:pPr>
        <w:numPr>
          <w:ilvl w:val="0"/>
          <w:numId w:val="30"/>
        </w:numPr>
        <w:spacing w:after="160" w:line="360" w:lineRule="auto"/>
        <w:contextualSpacing/>
        <w:jc w:val="both"/>
        <w:rPr>
          <w:rFonts w:eastAsia="Cambria"/>
          <w:w w:val="105"/>
          <w:sz w:val="22"/>
          <w:szCs w:val="22"/>
          <w:highlight w:val="green"/>
        </w:rPr>
      </w:pPr>
      <w:r w:rsidRPr="00ED3219">
        <w:rPr>
          <w:rFonts w:eastAsia="Cambria"/>
          <w:w w:val="105"/>
          <w:sz w:val="22"/>
          <w:szCs w:val="22"/>
          <w:highlight w:val="green"/>
        </w:rPr>
        <w:t xml:space="preserve">The Bidder shall ensure that the e-BG is issued by any Scheduled Commercial Bank listed on </w:t>
      </w:r>
      <w:proofErr w:type="spellStart"/>
      <w:r w:rsidRPr="00ED3219">
        <w:rPr>
          <w:rFonts w:eastAsia="Cambria"/>
          <w:w w:val="105"/>
          <w:sz w:val="22"/>
          <w:szCs w:val="22"/>
          <w:highlight w:val="green"/>
        </w:rPr>
        <w:t>NeSL</w:t>
      </w:r>
      <w:proofErr w:type="spellEnd"/>
      <w:r w:rsidRPr="00ED3219">
        <w:rPr>
          <w:rFonts w:eastAsia="Cambria"/>
          <w:w w:val="105"/>
          <w:sz w:val="22"/>
          <w:szCs w:val="22"/>
          <w:highlight w:val="green"/>
        </w:rPr>
        <w:t xml:space="preserve"> platform and is delivered electronically to the OPTCL’s official </w:t>
      </w:r>
      <w:proofErr w:type="spellStart"/>
      <w:r w:rsidRPr="00ED3219">
        <w:rPr>
          <w:rFonts w:eastAsia="Cambria"/>
          <w:w w:val="105"/>
          <w:sz w:val="22"/>
          <w:szCs w:val="22"/>
          <w:highlight w:val="green"/>
        </w:rPr>
        <w:t>NeSL</w:t>
      </w:r>
      <w:proofErr w:type="spellEnd"/>
      <w:r w:rsidRPr="00ED3219">
        <w:rPr>
          <w:rFonts w:eastAsia="Cambria"/>
          <w:w w:val="105"/>
          <w:sz w:val="22"/>
          <w:szCs w:val="22"/>
          <w:highlight w:val="green"/>
        </w:rPr>
        <w:t xml:space="preserve"> account : Name of the Organization/ Beneficiary : Odisha Power Transmission Corporation Limited, </w:t>
      </w:r>
      <w:proofErr w:type="spellStart"/>
      <w:r w:rsidRPr="00ED3219">
        <w:rPr>
          <w:rFonts w:eastAsia="Cambria"/>
          <w:w w:val="105"/>
          <w:sz w:val="22"/>
          <w:szCs w:val="22"/>
          <w:highlight w:val="green"/>
        </w:rPr>
        <w:t>NeSL</w:t>
      </w:r>
      <w:proofErr w:type="spellEnd"/>
      <w:r w:rsidRPr="00ED3219">
        <w:rPr>
          <w:rFonts w:eastAsia="Cambria"/>
          <w:w w:val="105"/>
          <w:sz w:val="22"/>
          <w:szCs w:val="22"/>
          <w:highlight w:val="green"/>
        </w:rPr>
        <w:t xml:space="preserve"> ID: AAACO7873L</w:t>
      </w:r>
    </w:p>
    <w:p w:rsidR="008B67A8" w:rsidRPr="00ED3219" w:rsidRDefault="007C76D0" w:rsidP="008B67A8">
      <w:pPr>
        <w:numPr>
          <w:ilvl w:val="0"/>
          <w:numId w:val="30"/>
        </w:numPr>
        <w:spacing w:after="160" w:line="360" w:lineRule="auto"/>
        <w:contextualSpacing/>
        <w:jc w:val="both"/>
        <w:rPr>
          <w:rFonts w:eastAsia="Cambria"/>
          <w:w w:val="105"/>
          <w:sz w:val="22"/>
          <w:szCs w:val="22"/>
          <w:highlight w:val="green"/>
        </w:rPr>
      </w:pPr>
      <w:r w:rsidRPr="00ED3219">
        <w:rPr>
          <w:rFonts w:eastAsia="Cambria"/>
          <w:w w:val="105"/>
          <w:sz w:val="22"/>
          <w:szCs w:val="22"/>
          <w:highlight w:val="green"/>
        </w:rPr>
        <w:t xml:space="preserve">Procedure for submission: </w:t>
      </w:r>
    </w:p>
    <w:p w:rsidR="008B67A8" w:rsidRPr="00ED3219" w:rsidRDefault="007C76D0" w:rsidP="008B67A8">
      <w:pPr>
        <w:numPr>
          <w:ilvl w:val="0"/>
          <w:numId w:val="31"/>
        </w:numPr>
        <w:spacing w:after="160" w:line="360" w:lineRule="auto"/>
        <w:contextualSpacing/>
        <w:jc w:val="both"/>
        <w:rPr>
          <w:rFonts w:eastAsia="Cambria"/>
          <w:w w:val="105"/>
          <w:sz w:val="22"/>
          <w:szCs w:val="22"/>
          <w:highlight w:val="green"/>
        </w:rPr>
      </w:pPr>
      <w:r w:rsidRPr="00ED3219">
        <w:rPr>
          <w:rFonts w:eastAsia="Cambria"/>
          <w:w w:val="105"/>
          <w:sz w:val="22"/>
          <w:szCs w:val="22"/>
          <w:highlight w:val="green"/>
        </w:rPr>
        <w:t xml:space="preserve">Bidder / Contractor shall request the issuing bank to create and deliver the e-BG directly to the Employer’s (OPTCL) </w:t>
      </w:r>
      <w:proofErr w:type="spellStart"/>
      <w:r w:rsidRPr="00ED3219">
        <w:rPr>
          <w:rFonts w:eastAsia="Cambria"/>
          <w:w w:val="105"/>
          <w:sz w:val="22"/>
          <w:szCs w:val="22"/>
          <w:highlight w:val="green"/>
        </w:rPr>
        <w:t>NeSL</w:t>
      </w:r>
      <w:proofErr w:type="spellEnd"/>
      <w:r w:rsidRPr="00ED3219">
        <w:rPr>
          <w:rFonts w:eastAsia="Cambria"/>
          <w:w w:val="105"/>
          <w:sz w:val="22"/>
          <w:szCs w:val="22"/>
          <w:highlight w:val="green"/>
        </w:rPr>
        <w:t xml:space="preserve"> ID </w:t>
      </w:r>
    </w:p>
    <w:p w:rsidR="008B67A8" w:rsidRPr="00ED3219" w:rsidRDefault="007C76D0" w:rsidP="008B67A8">
      <w:pPr>
        <w:numPr>
          <w:ilvl w:val="0"/>
          <w:numId w:val="31"/>
        </w:numPr>
        <w:spacing w:after="160" w:line="360" w:lineRule="auto"/>
        <w:contextualSpacing/>
        <w:jc w:val="both"/>
        <w:rPr>
          <w:rFonts w:eastAsia="Cambria"/>
          <w:w w:val="105"/>
          <w:sz w:val="22"/>
          <w:szCs w:val="22"/>
          <w:highlight w:val="green"/>
        </w:rPr>
      </w:pPr>
      <w:r w:rsidRPr="00ED3219">
        <w:rPr>
          <w:rFonts w:eastAsia="Cambria"/>
          <w:w w:val="105"/>
          <w:sz w:val="22"/>
          <w:szCs w:val="22"/>
          <w:highlight w:val="green"/>
        </w:rPr>
        <w:t xml:space="preserve">Upload the e-BG Acknowledgement/Unique Reference Number (URN) against Bid Security / EMD in the Technical bid. </w:t>
      </w:r>
    </w:p>
    <w:p w:rsidR="008B67A8" w:rsidRPr="00ED3219" w:rsidRDefault="007C76D0" w:rsidP="008B67A8">
      <w:pPr>
        <w:numPr>
          <w:ilvl w:val="0"/>
          <w:numId w:val="31"/>
        </w:numPr>
        <w:spacing w:after="160" w:line="360" w:lineRule="auto"/>
        <w:contextualSpacing/>
        <w:jc w:val="both"/>
        <w:rPr>
          <w:rFonts w:eastAsia="Cambria"/>
          <w:w w:val="105"/>
          <w:sz w:val="22"/>
          <w:szCs w:val="22"/>
          <w:highlight w:val="green"/>
        </w:rPr>
      </w:pPr>
      <w:r w:rsidRPr="00ED3219">
        <w:rPr>
          <w:rFonts w:eastAsia="Cambria"/>
          <w:w w:val="105"/>
          <w:sz w:val="22"/>
          <w:szCs w:val="22"/>
          <w:highlight w:val="green"/>
        </w:rPr>
        <w:t xml:space="preserve">The Employer (OPTCL) will verify the e-BG instantly on </w:t>
      </w:r>
      <w:proofErr w:type="spellStart"/>
      <w:r w:rsidRPr="00ED3219">
        <w:rPr>
          <w:rFonts w:eastAsia="Cambria"/>
          <w:w w:val="105"/>
          <w:sz w:val="22"/>
          <w:szCs w:val="22"/>
          <w:highlight w:val="green"/>
        </w:rPr>
        <w:t>NeSL</w:t>
      </w:r>
      <w:proofErr w:type="spellEnd"/>
      <w:r w:rsidRPr="00ED3219">
        <w:rPr>
          <w:rFonts w:eastAsia="Cambria"/>
          <w:w w:val="105"/>
          <w:sz w:val="22"/>
          <w:szCs w:val="22"/>
          <w:highlight w:val="green"/>
        </w:rPr>
        <w:t xml:space="preserve"> portal.</w:t>
      </w:r>
    </w:p>
    <w:p w:rsidR="008B67A8" w:rsidRPr="00ED3219" w:rsidRDefault="007C76D0" w:rsidP="008B67A8">
      <w:pPr>
        <w:numPr>
          <w:ilvl w:val="0"/>
          <w:numId w:val="30"/>
        </w:numPr>
        <w:spacing w:after="160" w:line="360" w:lineRule="auto"/>
        <w:contextualSpacing/>
        <w:jc w:val="both"/>
        <w:rPr>
          <w:rFonts w:eastAsia="Cambria"/>
          <w:w w:val="105"/>
          <w:sz w:val="22"/>
          <w:szCs w:val="22"/>
          <w:highlight w:val="green"/>
        </w:rPr>
      </w:pPr>
      <w:r w:rsidRPr="00ED3219">
        <w:rPr>
          <w:rFonts w:eastAsia="Cambria"/>
          <w:w w:val="105"/>
          <w:sz w:val="22"/>
          <w:szCs w:val="22"/>
          <w:highlight w:val="green"/>
        </w:rPr>
        <w:t>Format, Amount and validity of e-BGs shall be strictly as per Tender specification.</w:t>
      </w:r>
    </w:p>
    <w:p w:rsidR="008B67A8" w:rsidRPr="00ED3219" w:rsidRDefault="007C76D0" w:rsidP="008B67A8">
      <w:pPr>
        <w:numPr>
          <w:ilvl w:val="0"/>
          <w:numId w:val="30"/>
        </w:numPr>
        <w:spacing w:after="160" w:line="360" w:lineRule="auto"/>
        <w:contextualSpacing/>
        <w:jc w:val="both"/>
        <w:rPr>
          <w:rFonts w:eastAsia="Cambria"/>
          <w:w w:val="105"/>
          <w:sz w:val="22"/>
          <w:szCs w:val="22"/>
          <w:highlight w:val="green"/>
        </w:rPr>
      </w:pPr>
      <w:r w:rsidRPr="00ED3219">
        <w:rPr>
          <w:rFonts w:eastAsia="Cambria"/>
          <w:w w:val="105"/>
          <w:sz w:val="22"/>
          <w:szCs w:val="22"/>
          <w:highlight w:val="green"/>
        </w:rPr>
        <w:t>No charges towards stamping, verification or amendment of e-BG shall be borne by the Employer. All such charges shall be borne by the Bidder/Contractor.</w:t>
      </w:r>
    </w:p>
    <w:p w:rsidR="008B67A8" w:rsidRPr="00ED3219" w:rsidRDefault="007C76D0" w:rsidP="008B67A8">
      <w:pPr>
        <w:numPr>
          <w:ilvl w:val="0"/>
          <w:numId w:val="30"/>
        </w:numPr>
        <w:spacing w:after="160" w:line="360" w:lineRule="auto"/>
        <w:contextualSpacing/>
        <w:jc w:val="both"/>
        <w:rPr>
          <w:rFonts w:eastAsia="Cambria"/>
          <w:w w:val="105"/>
          <w:sz w:val="22"/>
          <w:szCs w:val="22"/>
          <w:highlight w:val="green"/>
        </w:rPr>
      </w:pPr>
      <w:r w:rsidRPr="00ED3219">
        <w:rPr>
          <w:rFonts w:eastAsia="Cambria"/>
          <w:w w:val="105"/>
          <w:sz w:val="22"/>
          <w:szCs w:val="22"/>
          <w:highlight w:val="green"/>
        </w:rPr>
        <w:t xml:space="preserve">In case of amendment/extension, the Contractor shall submit the amended e-BG through </w:t>
      </w:r>
      <w:proofErr w:type="spellStart"/>
      <w:r w:rsidRPr="00ED3219">
        <w:rPr>
          <w:rFonts w:eastAsia="Cambria"/>
          <w:w w:val="105"/>
          <w:sz w:val="22"/>
          <w:szCs w:val="22"/>
          <w:highlight w:val="green"/>
        </w:rPr>
        <w:t>NeSL</w:t>
      </w:r>
      <w:proofErr w:type="spellEnd"/>
      <w:r w:rsidRPr="00ED3219">
        <w:rPr>
          <w:rFonts w:eastAsia="Cambria"/>
          <w:w w:val="105"/>
          <w:sz w:val="22"/>
          <w:szCs w:val="22"/>
          <w:highlight w:val="green"/>
        </w:rPr>
        <w:t xml:space="preserve"> platform only.</w:t>
      </w:r>
    </w:p>
    <w:p w:rsidR="008B67A8" w:rsidRDefault="007C76D0" w:rsidP="008B67A8">
      <w:pPr>
        <w:numPr>
          <w:ilvl w:val="0"/>
          <w:numId w:val="30"/>
        </w:numPr>
        <w:spacing w:after="160" w:line="360" w:lineRule="auto"/>
        <w:contextualSpacing/>
        <w:jc w:val="both"/>
        <w:rPr>
          <w:rFonts w:eastAsia="Cambria"/>
          <w:w w:val="105"/>
          <w:sz w:val="22"/>
          <w:szCs w:val="22"/>
          <w:highlight w:val="green"/>
        </w:rPr>
      </w:pPr>
      <w:r w:rsidRPr="00ED3219">
        <w:rPr>
          <w:rFonts w:eastAsia="Cambria"/>
          <w:w w:val="105"/>
          <w:sz w:val="22"/>
          <w:szCs w:val="22"/>
          <w:highlight w:val="green"/>
        </w:rPr>
        <w:t xml:space="preserve">A copy of the e-BG against Bid Security / EMD must be uploaded online with the bid documents. A copy of e-BG against Bid Security / EMD with Unique Reference Number (URN) shall also submitted to the office of Chief General Manager (CPC), OPTCL, Tech Tower, </w:t>
      </w:r>
      <w:proofErr w:type="spellStart"/>
      <w:r w:rsidRPr="00ED3219">
        <w:rPr>
          <w:rFonts w:eastAsia="Cambria"/>
          <w:w w:val="105"/>
          <w:sz w:val="22"/>
          <w:szCs w:val="22"/>
          <w:highlight w:val="green"/>
        </w:rPr>
        <w:t>Saheed</w:t>
      </w:r>
      <w:proofErr w:type="spellEnd"/>
      <w:r w:rsidRPr="00ED3219">
        <w:rPr>
          <w:rFonts w:eastAsia="Cambria"/>
          <w:w w:val="105"/>
          <w:sz w:val="22"/>
          <w:szCs w:val="22"/>
          <w:highlight w:val="green"/>
        </w:rPr>
        <w:t xml:space="preserve"> Nagar, Bhubaneswar-751007 on or before scheduled date &amp; time of opening of Tender</w:t>
      </w:r>
    </w:p>
    <w:p w:rsidR="008B67A8" w:rsidRDefault="007C76D0" w:rsidP="008B67A8">
      <w:pPr>
        <w:numPr>
          <w:ilvl w:val="0"/>
          <w:numId w:val="30"/>
        </w:numPr>
        <w:spacing w:after="160" w:line="360" w:lineRule="auto"/>
        <w:contextualSpacing/>
        <w:jc w:val="both"/>
        <w:rPr>
          <w:rFonts w:eastAsia="Cambria"/>
          <w:b/>
          <w:bCs/>
          <w:w w:val="105"/>
          <w:sz w:val="22"/>
          <w:szCs w:val="22"/>
          <w:highlight w:val="green"/>
          <w:u w:val="single"/>
        </w:rPr>
      </w:pPr>
      <w:r w:rsidRPr="00E12BEE">
        <w:rPr>
          <w:rFonts w:eastAsia="Cambria"/>
          <w:b/>
          <w:bCs/>
          <w:w w:val="105"/>
          <w:sz w:val="22"/>
          <w:szCs w:val="22"/>
          <w:highlight w:val="green"/>
          <w:u w:val="single"/>
        </w:rPr>
        <w:lastRenderedPageBreak/>
        <w:t>Information of Beneficiary required for issuance of Electronic Bank Guarantee (e-BG)</w:t>
      </w:r>
    </w:p>
    <w:p w:rsidR="008B67A8" w:rsidRPr="00E12BEE" w:rsidRDefault="007C76D0" w:rsidP="008B67A8">
      <w:pPr>
        <w:shd w:val="clear" w:color="auto" w:fill="FFFFFF"/>
        <w:spacing w:line="360" w:lineRule="auto"/>
        <w:ind w:left="720"/>
        <w:rPr>
          <w:rFonts w:ascii="Arial" w:hAnsi="Arial" w:cs="Arial"/>
          <w:color w:val="000000"/>
          <w:sz w:val="18"/>
          <w:szCs w:val="18"/>
          <w:highlight w:val="green"/>
          <w:lang w:val="en-IN" w:eastAsia="en-IN" w:bidi="or-IN"/>
        </w:rPr>
      </w:pPr>
      <w:proofErr w:type="spellStart"/>
      <w:r w:rsidRPr="00E12BEE">
        <w:rPr>
          <w:rFonts w:ascii="Arial" w:hAnsi="Arial" w:cs="Arial"/>
          <w:b/>
          <w:bCs/>
          <w:color w:val="242424"/>
          <w:sz w:val="22"/>
          <w:szCs w:val="22"/>
          <w:highlight w:val="green"/>
          <w:lang w:val="en-IN" w:eastAsia="en-IN" w:bidi="or-IN"/>
        </w:rPr>
        <w:t>i</w:t>
      </w:r>
      <w:proofErr w:type="spellEnd"/>
      <w:r w:rsidRPr="00E12BEE">
        <w:rPr>
          <w:rFonts w:ascii="Arial" w:hAnsi="Arial" w:cs="Arial"/>
          <w:b/>
          <w:bCs/>
          <w:color w:val="242424"/>
          <w:sz w:val="22"/>
          <w:szCs w:val="22"/>
          <w:highlight w:val="green"/>
          <w:lang w:val="en-IN" w:eastAsia="en-IN" w:bidi="or-IN"/>
        </w:rPr>
        <w:t>.   Name of Beneficiary’s Representative – UMESH KUMAR GUPTA</w:t>
      </w:r>
    </w:p>
    <w:p w:rsidR="008B67A8" w:rsidRPr="00E12BEE" w:rsidRDefault="007C76D0" w:rsidP="008B67A8">
      <w:pPr>
        <w:shd w:val="clear" w:color="auto" w:fill="FFFFFF"/>
        <w:spacing w:line="360" w:lineRule="auto"/>
        <w:ind w:left="720"/>
        <w:rPr>
          <w:rFonts w:ascii="Arial" w:hAnsi="Arial" w:cs="Arial"/>
          <w:color w:val="000000"/>
          <w:sz w:val="18"/>
          <w:szCs w:val="18"/>
          <w:highlight w:val="green"/>
          <w:lang w:val="en-IN" w:eastAsia="en-IN" w:bidi="or-IN"/>
        </w:rPr>
      </w:pPr>
      <w:r w:rsidRPr="00E12BEE">
        <w:rPr>
          <w:rFonts w:ascii="Arial" w:hAnsi="Arial" w:cs="Arial"/>
          <w:b/>
          <w:bCs/>
          <w:color w:val="242424"/>
          <w:sz w:val="22"/>
          <w:szCs w:val="22"/>
          <w:highlight w:val="green"/>
          <w:lang w:val="en-IN" w:eastAsia="en-IN" w:bidi="or-IN"/>
        </w:rPr>
        <w:t>ii</w:t>
      </w:r>
      <w:proofErr w:type="gramStart"/>
      <w:r w:rsidRPr="00E12BEE">
        <w:rPr>
          <w:rFonts w:ascii="Arial" w:hAnsi="Arial" w:cs="Arial"/>
          <w:b/>
          <w:bCs/>
          <w:color w:val="242424"/>
          <w:sz w:val="22"/>
          <w:szCs w:val="22"/>
          <w:highlight w:val="green"/>
          <w:lang w:val="en-IN" w:eastAsia="en-IN" w:bidi="or-IN"/>
        </w:rPr>
        <w:t>.  Beneficiary</w:t>
      </w:r>
      <w:proofErr w:type="gramEnd"/>
      <w:r w:rsidRPr="00E12BEE">
        <w:rPr>
          <w:rFonts w:ascii="Arial" w:hAnsi="Arial" w:cs="Arial"/>
          <w:b/>
          <w:bCs/>
          <w:color w:val="242424"/>
          <w:sz w:val="22"/>
          <w:szCs w:val="22"/>
          <w:highlight w:val="green"/>
          <w:lang w:val="en-IN" w:eastAsia="en-IN" w:bidi="or-IN"/>
        </w:rPr>
        <w:t xml:space="preserve"> Email ID – </w:t>
      </w:r>
      <w:hyperlink w:history="1">
        <w:r w:rsidRPr="00E12BEE">
          <w:rPr>
            <w:rFonts w:ascii="Arial" w:hAnsi="Arial" w:cs="Arial"/>
            <w:b/>
            <w:bCs/>
            <w:color w:val="000080"/>
            <w:sz w:val="22"/>
            <w:szCs w:val="22"/>
            <w:highlight w:val="green"/>
            <w:u w:val="single"/>
            <w:lang w:val="en-IN" w:eastAsia="en-IN" w:bidi="or-IN"/>
          </w:rPr>
          <w:t>sgm.cpc@optcl.co.in</w:t>
        </w:r>
      </w:hyperlink>
    </w:p>
    <w:p w:rsidR="008B67A8" w:rsidRPr="00E12BEE" w:rsidRDefault="007C76D0" w:rsidP="008B67A8">
      <w:pPr>
        <w:shd w:val="clear" w:color="auto" w:fill="FFFFFF"/>
        <w:spacing w:line="360" w:lineRule="auto"/>
        <w:ind w:left="720"/>
        <w:rPr>
          <w:rFonts w:ascii="Arial" w:hAnsi="Arial" w:cs="Arial"/>
          <w:color w:val="000000"/>
          <w:sz w:val="18"/>
          <w:szCs w:val="18"/>
          <w:highlight w:val="green"/>
          <w:lang w:val="en-IN" w:eastAsia="en-IN" w:bidi="or-IN"/>
        </w:rPr>
      </w:pPr>
      <w:proofErr w:type="gramStart"/>
      <w:r w:rsidRPr="00E12BEE">
        <w:rPr>
          <w:rFonts w:ascii="Arial" w:hAnsi="Arial" w:cs="Arial"/>
          <w:b/>
          <w:bCs/>
          <w:color w:val="242424"/>
          <w:sz w:val="22"/>
          <w:szCs w:val="22"/>
          <w:highlight w:val="green"/>
          <w:lang w:val="en-IN" w:eastAsia="en-IN" w:bidi="or-IN"/>
        </w:rPr>
        <w:t>iii</w:t>
      </w:r>
      <w:proofErr w:type="gramEnd"/>
      <w:r w:rsidRPr="00E12BEE">
        <w:rPr>
          <w:rFonts w:ascii="Arial" w:hAnsi="Arial" w:cs="Arial"/>
          <w:b/>
          <w:bCs/>
          <w:color w:val="242424"/>
          <w:sz w:val="22"/>
          <w:szCs w:val="22"/>
          <w:highlight w:val="green"/>
          <w:lang w:val="en-IN" w:eastAsia="en-IN" w:bidi="or-IN"/>
        </w:rPr>
        <w:t>. Beneficiary Mobile No. – 9438907028</w:t>
      </w:r>
    </w:p>
    <w:p w:rsidR="008B67A8" w:rsidRPr="00E12BEE" w:rsidRDefault="007C76D0" w:rsidP="008B67A8">
      <w:pPr>
        <w:shd w:val="clear" w:color="auto" w:fill="FFFFFF"/>
        <w:spacing w:line="360" w:lineRule="auto"/>
        <w:ind w:left="720"/>
        <w:rPr>
          <w:rFonts w:ascii="Arial" w:hAnsi="Arial" w:cs="Arial"/>
          <w:color w:val="000000"/>
          <w:sz w:val="18"/>
          <w:szCs w:val="18"/>
          <w:highlight w:val="green"/>
          <w:lang w:val="en-IN" w:eastAsia="en-IN" w:bidi="or-IN"/>
        </w:rPr>
      </w:pPr>
      <w:proofErr w:type="gramStart"/>
      <w:r w:rsidRPr="00E12BEE">
        <w:rPr>
          <w:rFonts w:ascii="Arial" w:hAnsi="Arial" w:cs="Arial"/>
          <w:b/>
          <w:bCs/>
          <w:color w:val="242424"/>
          <w:sz w:val="22"/>
          <w:szCs w:val="22"/>
          <w:highlight w:val="green"/>
          <w:lang w:val="en-IN" w:eastAsia="en-IN" w:bidi="or-IN"/>
        </w:rPr>
        <w:t>iv</w:t>
      </w:r>
      <w:proofErr w:type="gramEnd"/>
      <w:r w:rsidRPr="00E12BEE">
        <w:rPr>
          <w:rFonts w:ascii="Arial" w:hAnsi="Arial" w:cs="Arial"/>
          <w:b/>
          <w:bCs/>
          <w:color w:val="242424"/>
          <w:sz w:val="22"/>
          <w:szCs w:val="22"/>
          <w:highlight w:val="green"/>
          <w:lang w:val="en-IN" w:eastAsia="en-IN" w:bidi="or-IN"/>
        </w:rPr>
        <w:t>. Beneficiary PAN / UIN – AAACO7873L</w:t>
      </w:r>
    </w:p>
    <w:p w:rsidR="008B67A8" w:rsidRPr="00E12BEE" w:rsidRDefault="007C76D0" w:rsidP="008B67A8">
      <w:pPr>
        <w:shd w:val="clear" w:color="auto" w:fill="FFFFFF"/>
        <w:spacing w:line="360" w:lineRule="auto"/>
        <w:ind w:left="720"/>
        <w:rPr>
          <w:rFonts w:ascii="Arial" w:hAnsi="Arial" w:cs="Arial"/>
          <w:color w:val="000000"/>
          <w:sz w:val="18"/>
          <w:szCs w:val="18"/>
          <w:highlight w:val="green"/>
          <w:lang w:val="en-IN" w:eastAsia="en-IN" w:bidi="or-IN"/>
        </w:rPr>
      </w:pPr>
      <w:proofErr w:type="gramStart"/>
      <w:r w:rsidRPr="00E12BEE">
        <w:rPr>
          <w:rFonts w:ascii="Arial" w:hAnsi="Arial" w:cs="Arial"/>
          <w:b/>
          <w:bCs/>
          <w:color w:val="242424"/>
          <w:sz w:val="22"/>
          <w:szCs w:val="22"/>
          <w:highlight w:val="green"/>
          <w:lang w:val="en-IN" w:eastAsia="en-IN" w:bidi="or-IN"/>
        </w:rPr>
        <w:t>v.  Beneficiary</w:t>
      </w:r>
      <w:proofErr w:type="gramEnd"/>
      <w:r w:rsidRPr="00E12BEE">
        <w:rPr>
          <w:rFonts w:ascii="Arial" w:hAnsi="Arial" w:cs="Arial"/>
          <w:b/>
          <w:bCs/>
          <w:color w:val="242424"/>
          <w:sz w:val="22"/>
          <w:szCs w:val="22"/>
          <w:highlight w:val="green"/>
          <w:lang w:val="en-IN" w:eastAsia="en-IN" w:bidi="or-IN"/>
        </w:rPr>
        <w:t xml:space="preserve"> Date of Incorporation/Birth – 29-MAR-2004</w:t>
      </w:r>
    </w:p>
    <w:p w:rsidR="008B67A8" w:rsidRPr="00E12BEE" w:rsidRDefault="007C76D0" w:rsidP="008B67A8">
      <w:pPr>
        <w:shd w:val="clear" w:color="auto" w:fill="FFFFFF"/>
        <w:spacing w:line="360" w:lineRule="auto"/>
        <w:ind w:left="720"/>
        <w:rPr>
          <w:rFonts w:ascii="Arial" w:hAnsi="Arial" w:cs="Arial"/>
          <w:color w:val="000000"/>
          <w:sz w:val="18"/>
          <w:szCs w:val="18"/>
          <w:highlight w:val="green"/>
          <w:lang w:val="en-IN" w:eastAsia="en-IN" w:bidi="or-IN"/>
        </w:rPr>
      </w:pPr>
      <w:r w:rsidRPr="00E12BEE">
        <w:rPr>
          <w:rFonts w:ascii="Arial" w:hAnsi="Arial" w:cs="Arial"/>
          <w:b/>
          <w:bCs/>
          <w:color w:val="242424"/>
          <w:sz w:val="22"/>
          <w:szCs w:val="22"/>
          <w:highlight w:val="green"/>
          <w:lang w:val="en-IN" w:eastAsia="en-IN" w:bidi="or-IN"/>
        </w:rPr>
        <w:t>vi</w:t>
      </w:r>
      <w:proofErr w:type="gramStart"/>
      <w:r w:rsidRPr="00E12BEE">
        <w:rPr>
          <w:rFonts w:ascii="Arial" w:hAnsi="Arial" w:cs="Arial"/>
          <w:b/>
          <w:bCs/>
          <w:color w:val="242424"/>
          <w:sz w:val="22"/>
          <w:szCs w:val="22"/>
          <w:highlight w:val="green"/>
          <w:lang w:val="en-IN" w:eastAsia="en-IN" w:bidi="or-IN"/>
        </w:rPr>
        <w:t>.  Beneficiary</w:t>
      </w:r>
      <w:proofErr w:type="gramEnd"/>
      <w:r w:rsidRPr="00E12BEE">
        <w:rPr>
          <w:rFonts w:ascii="Arial" w:hAnsi="Arial" w:cs="Arial"/>
          <w:b/>
          <w:bCs/>
          <w:color w:val="242424"/>
          <w:sz w:val="22"/>
          <w:szCs w:val="22"/>
          <w:highlight w:val="green"/>
          <w:lang w:val="en-IN" w:eastAsia="en-IN" w:bidi="or-IN"/>
        </w:rPr>
        <w:t xml:space="preserve"> Legal Constitution – ODISHA STATE PUBLIC SECTOR UNDERTAKING</w:t>
      </w:r>
    </w:p>
    <w:p w:rsidR="008B67A8" w:rsidRPr="00E12BEE" w:rsidRDefault="007C76D0" w:rsidP="008B67A8">
      <w:pPr>
        <w:shd w:val="clear" w:color="auto" w:fill="FFFFFF"/>
        <w:spacing w:line="360" w:lineRule="auto"/>
        <w:ind w:left="720"/>
        <w:rPr>
          <w:rFonts w:ascii="Arial" w:hAnsi="Arial" w:cs="Arial"/>
          <w:color w:val="000000"/>
          <w:sz w:val="18"/>
          <w:szCs w:val="18"/>
          <w:lang w:val="en-IN" w:eastAsia="en-IN" w:bidi="or-IN"/>
        </w:rPr>
      </w:pPr>
      <w:r w:rsidRPr="00E12BEE">
        <w:rPr>
          <w:rFonts w:ascii="Arial" w:hAnsi="Arial" w:cs="Arial"/>
          <w:b/>
          <w:bCs/>
          <w:color w:val="242424"/>
          <w:sz w:val="22"/>
          <w:szCs w:val="22"/>
          <w:highlight w:val="green"/>
          <w:lang w:val="en-IN" w:eastAsia="en-IN" w:bidi="or-IN"/>
        </w:rPr>
        <w:t xml:space="preserve">vii. Platform – </w:t>
      </w:r>
      <w:proofErr w:type="spellStart"/>
      <w:r w:rsidRPr="00E12BEE">
        <w:rPr>
          <w:rFonts w:ascii="Arial" w:hAnsi="Arial" w:cs="Arial"/>
          <w:b/>
          <w:bCs/>
          <w:color w:val="242424"/>
          <w:sz w:val="22"/>
          <w:szCs w:val="22"/>
          <w:highlight w:val="green"/>
          <w:lang w:val="en-IN" w:eastAsia="en-IN" w:bidi="or-IN"/>
        </w:rPr>
        <w:t>NeSL</w:t>
      </w:r>
      <w:proofErr w:type="spellEnd"/>
    </w:p>
    <w:p w:rsidR="008B67A8" w:rsidRDefault="008B67A8">
      <w:pPr>
        <w:widowControl w:val="0"/>
        <w:autoSpaceDE w:val="0"/>
        <w:autoSpaceDN w:val="0"/>
        <w:spacing w:before="5"/>
        <w:rPr>
          <w:rFonts w:eastAsia="Cambria"/>
          <w:sz w:val="22"/>
          <w:szCs w:val="22"/>
        </w:rPr>
      </w:pPr>
    </w:p>
    <w:p w:rsidR="008B67A8" w:rsidRPr="0012514B" w:rsidRDefault="008B67A8">
      <w:pPr>
        <w:widowControl w:val="0"/>
        <w:autoSpaceDE w:val="0"/>
        <w:autoSpaceDN w:val="0"/>
        <w:spacing w:before="5"/>
        <w:rPr>
          <w:rFonts w:eastAsia="Cambria"/>
          <w:sz w:val="22"/>
          <w:szCs w:val="22"/>
        </w:rPr>
      </w:pPr>
    </w:p>
    <w:p w:rsidR="002957DC" w:rsidRPr="006A6DED" w:rsidRDefault="007C76D0">
      <w:pPr>
        <w:widowControl w:val="0"/>
        <w:autoSpaceDE w:val="0"/>
        <w:autoSpaceDN w:val="0"/>
        <w:ind w:left="2698"/>
        <w:rPr>
          <w:rFonts w:eastAsia="Cambria"/>
          <w:b/>
          <w:sz w:val="22"/>
          <w:szCs w:val="22"/>
        </w:rPr>
      </w:pPr>
      <w:r w:rsidRPr="0012514B">
        <w:rPr>
          <w:rFonts w:eastAsia="Cambria"/>
          <w:b/>
          <w:sz w:val="22"/>
          <w:szCs w:val="22"/>
        </w:rPr>
        <w:t>-----</w:t>
      </w:r>
      <w:r w:rsidRPr="006A6DED">
        <w:rPr>
          <w:rFonts w:eastAsia="Cambria"/>
          <w:b/>
          <w:spacing w:val="-3"/>
          <w:sz w:val="22"/>
          <w:szCs w:val="22"/>
        </w:rPr>
        <w:t xml:space="preserve"> </w:t>
      </w:r>
      <w:r w:rsidRPr="006A6DED">
        <w:rPr>
          <w:rFonts w:eastAsia="Cambria"/>
          <w:b/>
          <w:i/>
          <w:sz w:val="22"/>
          <w:szCs w:val="22"/>
        </w:rPr>
        <w:t>End</w:t>
      </w:r>
      <w:r w:rsidRPr="006A6DED">
        <w:rPr>
          <w:rFonts w:eastAsia="Cambria"/>
          <w:b/>
          <w:i/>
          <w:spacing w:val="-2"/>
          <w:sz w:val="22"/>
          <w:szCs w:val="22"/>
        </w:rPr>
        <w:t xml:space="preserve"> </w:t>
      </w:r>
      <w:r w:rsidRPr="006A6DED">
        <w:rPr>
          <w:rFonts w:eastAsia="Cambria"/>
          <w:b/>
          <w:i/>
          <w:sz w:val="22"/>
          <w:szCs w:val="22"/>
        </w:rPr>
        <w:t>of</w:t>
      </w:r>
      <w:r w:rsidRPr="006A6DED">
        <w:rPr>
          <w:rFonts w:eastAsia="Cambria"/>
          <w:b/>
          <w:i/>
          <w:spacing w:val="-2"/>
          <w:sz w:val="22"/>
          <w:szCs w:val="22"/>
        </w:rPr>
        <w:t xml:space="preserve"> </w:t>
      </w:r>
      <w:r w:rsidRPr="006A6DED">
        <w:rPr>
          <w:rFonts w:eastAsia="Cambria"/>
          <w:b/>
          <w:i/>
          <w:sz w:val="22"/>
          <w:szCs w:val="22"/>
        </w:rPr>
        <w:t>Section-II</w:t>
      </w:r>
      <w:r w:rsidRPr="006A6DED">
        <w:rPr>
          <w:rFonts w:eastAsia="Cambria"/>
          <w:b/>
          <w:i/>
          <w:spacing w:val="-3"/>
          <w:sz w:val="22"/>
          <w:szCs w:val="22"/>
        </w:rPr>
        <w:t xml:space="preserve"> </w:t>
      </w:r>
      <w:r w:rsidRPr="006A6DED">
        <w:rPr>
          <w:rFonts w:eastAsia="Cambria"/>
          <w:b/>
          <w:i/>
          <w:sz w:val="22"/>
          <w:szCs w:val="22"/>
        </w:rPr>
        <w:t>(ITB)</w:t>
      </w:r>
      <w:r w:rsidRPr="006A6DED">
        <w:rPr>
          <w:rFonts w:eastAsia="Cambria"/>
          <w:b/>
          <w:i/>
          <w:spacing w:val="-3"/>
          <w:sz w:val="22"/>
          <w:szCs w:val="22"/>
        </w:rPr>
        <w:t xml:space="preserve"> </w:t>
      </w:r>
      <w:r w:rsidRPr="006A6DED">
        <w:rPr>
          <w:rFonts w:eastAsia="Cambria"/>
          <w:b/>
          <w:sz w:val="22"/>
          <w:szCs w:val="22"/>
        </w:rPr>
        <w:t>----</w:t>
      </w:r>
    </w:p>
    <w:sectPr w:rsidR="002957DC" w:rsidRPr="006A6DED" w:rsidSect="006A6DED">
      <w:footerReference w:type="default" r:id="rId20"/>
      <w:pgSz w:w="11910" w:h="16840"/>
      <w:pgMar w:top="1360" w:right="853" w:bottom="1720" w:left="1134" w:header="0" w:footer="14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A41C1" w:rsidRDefault="000A41C1">
      <w:r>
        <w:separator/>
      </w:r>
    </w:p>
  </w:endnote>
  <w:endnote w:type="continuationSeparator" w:id="0">
    <w:p w:rsidR="000A41C1" w:rsidRDefault="000A4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ans-serif">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serif">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77A" w:rsidRDefault="007C76D0" w:rsidP="005F0143">
    <w:pPr>
      <w:spacing w:before="15"/>
      <w:ind w:left="20"/>
      <w:rPr>
        <w:color w:val="4F81BD" w:themeColor="accent1"/>
      </w:rPr>
    </w:pPr>
    <w:r>
      <w:t>Section</w:t>
    </w:r>
    <w:r>
      <w:rPr>
        <w:spacing w:val="15"/>
      </w:rPr>
      <w:t xml:space="preserve"> </w:t>
    </w:r>
    <w:r>
      <w:t>–</w:t>
    </w:r>
    <w:r>
      <w:rPr>
        <w:spacing w:val="12"/>
      </w:rPr>
      <w:t xml:space="preserve"> </w:t>
    </w:r>
    <w:r>
      <w:t>II:</w:t>
    </w:r>
    <w:r>
      <w:rPr>
        <w:spacing w:val="14"/>
      </w:rPr>
      <w:t xml:space="preserve"> </w:t>
    </w:r>
    <w:r>
      <w:t>Instruction</w:t>
    </w:r>
    <w:r>
      <w:rPr>
        <w:spacing w:val="15"/>
      </w:rPr>
      <w:t xml:space="preserve"> </w:t>
    </w:r>
    <w:r>
      <w:t>to</w:t>
    </w:r>
    <w:r>
      <w:rPr>
        <w:spacing w:val="14"/>
      </w:rPr>
      <w:t xml:space="preserve"> </w:t>
    </w:r>
    <w:r>
      <w:t xml:space="preserve">Bidders (ITB)                                                                             </w:t>
    </w: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sidR="00BB7557">
      <w:rPr>
        <w:noProof/>
        <w:color w:val="4F81BD" w:themeColor="accent1"/>
      </w:rPr>
      <w:t>3</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sidR="00BB7557">
      <w:rPr>
        <w:noProof/>
        <w:color w:val="4F81BD" w:themeColor="accent1"/>
      </w:rPr>
      <w:t>41</w:t>
    </w:r>
    <w:r>
      <w:rPr>
        <w:color w:val="4F81BD" w:themeColor="accent1"/>
      </w:rPr>
      <w:fldChar w:fldCharType="end"/>
    </w:r>
  </w:p>
  <w:p w:rsidR="0076677A" w:rsidRDefault="0076677A">
    <w:pPr>
      <w:pStyle w:val="BodyText"/>
      <w:spacing w:line="14" w:lineRule="auto"/>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677A" w:rsidRDefault="007C76D0" w:rsidP="005F0143">
    <w:pPr>
      <w:spacing w:before="15"/>
      <w:ind w:left="20"/>
      <w:rPr>
        <w:color w:val="4F81BD" w:themeColor="accent1"/>
      </w:rPr>
    </w:pPr>
    <w:proofErr w:type="spellStart"/>
    <w:r>
      <w:t>Vol</w:t>
    </w:r>
    <w:proofErr w:type="spellEnd"/>
    <w:r>
      <w:t>-I- Section</w:t>
    </w:r>
    <w:r>
      <w:rPr>
        <w:spacing w:val="15"/>
      </w:rPr>
      <w:t xml:space="preserve"> </w:t>
    </w:r>
    <w:r>
      <w:t>–</w:t>
    </w:r>
    <w:r>
      <w:rPr>
        <w:spacing w:val="12"/>
      </w:rPr>
      <w:t xml:space="preserve"> </w:t>
    </w:r>
    <w:r>
      <w:t>II:</w:t>
    </w:r>
    <w:r>
      <w:rPr>
        <w:spacing w:val="14"/>
      </w:rPr>
      <w:t xml:space="preserve"> </w:t>
    </w:r>
    <w:r>
      <w:t>Instruction</w:t>
    </w:r>
    <w:r>
      <w:rPr>
        <w:spacing w:val="15"/>
      </w:rPr>
      <w:t xml:space="preserve"> </w:t>
    </w:r>
    <w:r>
      <w:t>to</w:t>
    </w:r>
    <w:r>
      <w:rPr>
        <w:spacing w:val="14"/>
      </w:rPr>
      <w:t xml:space="preserve"> </w:t>
    </w:r>
    <w:r>
      <w:t xml:space="preserve">Bidders (ITB)                                                               </w:t>
    </w:r>
    <w:r>
      <w:rPr>
        <w:color w:val="4F81BD" w:themeColor="accent1"/>
      </w:rPr>
      <w:t xml:space="preserve">Page </w:t>
    </w:r>
    <w:r>
      <w:rPr>
        <w:color w:val="4F81BD" w:themeColor="accent1"/>
      </w:rPr>
      <w:fldChar w:fldCharType="begin"/>
    </w:r>
    <w:r>
      <w:rPr>
        <w:color w:val="4F81BD" w:themeColor="accent1"/>
      </w:rPr>
      <w:instrText xml:space="preserve"> PAGE  \* Arabic  \* MERGEFORMAT </w:instrText>
    </w:r>
    <w:r>
      <w:rPr>
        <w:color w:val="4F81BD" w:themeColor="accent1"/>
      </w:rPr>
      <w:fldChar w:fldCharType="separate"/>
    </w:r>
    <w:r w:rsidR="00BB7557">
      <w:rPr>
        <w:noProof/>
        <w:color w:val="4F81BD" w:themeColor="accent1"/>
      </w:rPr>
      <w:t>41</w:t>
    </w:r>
    <w:r>
      <w:rPr>
        <w:color w:val="4F81BD" w:themeColor="accent1"/>
      </w:rPr>
      <w:fldChar w:fldCharType="end"/>
    </w:r>
    <w:r>
      <w:rPr>
        <w:color w:val="4F81BD" w:themeColor="accent1"/>
      </w:rPr>
      <w:t xml:space="preserve"> of </w:t>
    </w:r>
    <w:r>
      <w:rPr>
        <w:color w:val="4F81BD" w:themeColor="accent1"/>
      </w:rPr>
      <w:fldChar w:fldCharType="begin"/>
    </w:r>
    <w:r>
      <w:rPr>
        <w:color w:val="4F81BD" w:themeColor="accent1"/>
      </w:rPr>
      <w:instrText xml:space="preserve"> NUMPAGES  \* Arabic  \* MERGEFORMAT </w:instrText>
    </w:r>
    <w:r>
      <w:rPr>
        <w:color w:val="4F81BD" w:themeColor="accent1"/>
      </w:rPr>
      <w:fldChar w:fldCharType="separate"/>
    </w:r>
    <w:r w:rsidR="00BB7557">
      <w:rPr>
        <w:noProof/>
        <w:color w:val="4F81BD" w:themeColor="accent1"/>
      </w:rPr>
      <w:t>41</w:t>
    </w:r>
    <w:r>
      <w:rPr>
        <w:color w:val="4F81BD" w:themeColor="accent1"/>
      </w:rPr>
      <w:fldChar w:fldCharType="end"/>
    </w:r>
  </w:p>
  <w:p w:rsidR="0076677A" w:rsidRDefault="0076677A" w:rsidP="005F0143">
    <w:pPr>
      <w:pStyle w:val="BodyText"/>
      <w:spacing w:line="14" w:lineRule="auto"/>
      <w:rPr>
        <w:sz w:val="20"/>
      </w:rPr>
    </w:pPr>
  </w:p>
  <w:p w:rsidR="0076677A" w:rsidRDefault="0076677A">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A41C1" w:rsidRDefault="000A41C1">
      <w:r>
        <w:separator/>
      </w:r>
    </w:p>
  </w:footnote>
  <w:footnote w:type="continuationSeparator" w:id="0">
    <w:p w:rsidR="000A41C1" w:rsidRDefault="000A41C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2722D"/>
    <w:multiLevelType w:val="hybridMultilevel"/>
    <w:tmpl w:val="251AA1FC"/>
    <w:lvl w:ilvl="0" w:tplc="B518D69C">
      <w:start w:val="1"/>
      <w:numFmt w:val="lowerRoman"/>
      <w:lvlText w:val="(%1)"/>
      <w:lvlJc w:val="left"/>
      <w:pPr>
        <w:ind w:left="1728" w:hanging="540"/>
      </w:pPr>
      <w:rPr>
        <w:rFonts w:hint="default"/>
        <w:b w:val="0"/>
        <w:bCs w:val="0"/>
        <w:strike w:val="0"/>
        <w:color w:val="auto"/>
        <w:spacing w:val="-1"/>
        <w:w w:val="87"/>
        <w:lang w:val="en-US" w:eastAsia="en-US" w:bidi="ar-SA"/>
      </w:rPr>
    </w:lvl>
    <w:lvl w:ilvl="1" w:tplc="B936EB08">
      <w:numFmt w:val="bullet"/>
      <w:lvlText w:val="•"/>
      <w:lvlJc w:val="left"/>
      <w:pPr>
        <w:ind w:left="2428" w:hanging="540"/>
      </w:pPr>
      <w:rPr>
        <w:rFonts w:hint="default"/>
        <w:lang w:val="en-US" w:eastAsia="en-US" w:bidi="ar-SA"/>
      </w:rPr>
    </w:lvl>
    <w:lvl w:ilvl="2" w:tplc="4DE848A2">
      <w:numFmt w:val="bullet"/>
      <w:lvlText w:val="•"/>
      <w:lvlJc w:val="left"/>
      <w:pPr>
        <w:ind w:left="3137" w:hanging="540"/>
      </w:pPr>
      <w:rPr>
        <w:rFonts w:hint="default"/>
        <w:lang w:val="en-US" w:eastAsia="en-US" w:bidi="ar-SA"/>
      </w:rPr>
    </w:lvl>
    <w:lvl w:ilvl="3" w:tplc="CA4EA564">
      <w:numFmt w:val="bullet"/>
      <w:lvlText w:val="•"/>
      <w:lvlJc w:val="left"/>
      <w:pPr>
        <w:ind w:left="3846" w:hanging="540"/>
      </w:pPr>
      <w:rPr>
        <w:rFonts w:hint="default"/>
        <w:lang w:val="en-US" w:eastAsia="en-US" w:bidi="ar-SA"/>
      </w:rPr>
    </w:lvl>
    <w:lvl w:ilvl="4" w:tplc="564E63CE">
      <w:numFmt w:val="bullet"/>
      <w:lvlText w:val="•"/>
      <w:lvlJc w:val="left"/>
      <w:pPr>
        <w:ind w:left="4555" w:hanging="540"/>
      </w:pPr>
      <w:rPr>
        <w:rFonts w:hint="default"/>
        <w:lang w:val="en-US" w:eastAsia="en-US" w:bidi="ar-SA"/>
      </w:rPr>
    </w:lvl>
    <w:lvl w:ilvl="5" w:tplc="75DE3010">
      <w:numFmt w:val="bullet"/>
      <w:lvlText w:val="•"/>
      <w:lvlJc w:val="left"/>
      <w:pPr>
        <w:ind w:left="5264" w:hanging="540"/>
      </w:pPr>
      <w:rPr>
        <w:rFonts w:hint="default"/>
        <w:lang w:val="en-US" w:eastAsia="en-US" w:bidi="ar-SA"/>
      </w:rPr>
    </w:lvl>
    <w:lvl w:ilvl="6" w:tplc="223488C6">
      <w:numFmt w:val="bullet"/>
      <w:lvlText w:val="•"/>
      <w:lvlJc w:val="left"/>
      <w:pPr>
        <w:ind w:left="5973" w:hanging="540"/>
      </w:pPr>
      <w:rPr>
        <w:rFonts w:hint="default"/>
        <w:lang w:val="en-US" w:eastAsia="en-US" w:bidi="ar-SA"/>
      </w:rPr>
    </w:lvl>
    <w:lvl w:ilvl="7" w:tplc="7F38EA3A">
      <w:numFmt w:val="bullet"/>
      <w:lvlText w:val="•"/>
      <w:lvlJc w:val="left"/>
      <w:pPr>
        <w:ind w:left="6682" w:hanging="540"/>
      </w:pPr>
      <w:rPr>
        <w:rFonts w:hint="default"/>
        <w:lang w:val="en-US" w:eastAsia="en-US" w:bidi="ar-SA"/>
      </w:rPr>
    </w:lvl>
    <w:lvl w:ilvl="8" w:tplc="41BAD662">
      <w:numFmt w:val="bullet"/>
      <w:lvlText w:val="•"/>
      <w:lvlJc w:val="left"/>
      <w:pPr>
        <w:ind w:left="7391" w:hanging="540"/>
      </w:pPr>
      <w:rPr>
        <w:rFonts w:hint="default"/>
        <w:lang w:val="en-US" w:eastAsia="en-US" w:bidi="ar-SA"/>
      </w:rPr>
    </w:lvl>
  </w:abstractNum>
  <w:abstractNum w:abstractNumId="1">
    <w:nsid w:val="1628238E"/>
    <w:multiLevelType w:val="hybridMultilevel"/>
    <w:tmpl w:val="66C6355A"/>
    <w:lvl w:ilvl="0" w:tplc="2E525CD2">
      <w:start w:val="1"/>
      <w:numFmt w:val="lowerRoman"/>
      <w:lvlText w:val="(%1)"/>
      <w:lvlJc w:val="left"/>
      <w:pPr>
        <w:ind w:left="1548" w:hanging="360"/>
        <w:jc w:val="right"/>
      </w:pPr>
      <w:rPr>
        <w:rFonts w:ascii="Cambria" w:eastAsia="Cambria" w:hAnsi="Cambria" w:cs="Cambria" w:hint="default"/>
        <w:spacing w:val="-4"/>
        <w:w w:val="87"/>
        <w:sz w:val="24"/>
        <w:szCs w:val="24"/>
        <w:lang w:val="en-US" w:eastAsia="en-US" w:bidi="ar-SA"/>
      </w:rPr>
    </w:lvl>
    <w:lvl w:ilvl="1" w:tplc="62FE0E04">
      <w:start w:val="1"/>
      <w:numFmt w:val="lowerLetter"/>
      <w:lvlText w:val="%2)"/>
      <w:lvlJc w:val="left"/>
      <w:pPr>
        <w:ind w:left="1839" w:hanging="279"/>
      </w:pPr>
      <w:rPr>
        <w:rFonts w:ascii="Cambria" w:eastAsia="Cambria" w:hAnsi="Cambria" w:cs="Cambria" w:hint="default"/>
        <w:w w:val="95"/>
        <w:sz w:val="24"/>
        <w:szCs w:val="24"/>
        <w:lang w:val="en-US" w:eastAsia="en-US" w:bidi="ar-SA"/>
      </w:rPr>
    </w:lvl>
    <w:lvl w:ilvl="2" w:tplc="21E6F6A6">
      <w:numFmt w:val="bullet"/>
      <w:lvlText w:val="•"/>
      <w:lvlJc w:val="left"/>
      <w:pPr>
        <w:ind w:left="2614" w:hanging="279"/>
      </w:pPr>
      <w:rPr>
        <w:rFonts w:hint="default"/>
        <w:lang w:val="en-US" w:eastAsia="en-US" w:bidi="ar-SA"/>
      </w:rPr>
    </w:lvl>
    <w:lvl w:ilvl="3" w:tplc="09460C4A">
      <w:numFmt w:val="bullet"/>
      <w:lvlText w:val="•"/>
      <w:lvlJc w:val="left"/>
      <w:pPr>
        <w:ind w:left="3388" w:hanging="279"/>
      </w:pPr>
      <w:rPr>
        <w:rFonts w:hint="default"/>
        <w:lang w:val="en-US" w:eastAsia="en-US" w:bidi="ar-SA"/>
      </w:rPr>
    </w:lvl>
    <w:lvl w:ilvl="4" w:tplc="DEE0FC08">
      <w:numFmt w:val="bullet"/>
      <w:lvlText w:val="•"/>
      <w:lvlJc w:val="left"/>
      <w:pPr>
        <w:ind w:left="4162" w:hanging="279"/>
      </w:pPr>
      <w:rPr>
        <w:rFonts w:hint="default"/>
        <w:lang w:val="en-US" w:eastAsia="en-US" w:bidi="ar-SA"/>
      </w:rPr>
    </w:lvl>
    <w:lvl w:ilvl="5" w:tplc="70EC8434">
      <w:numFmt w:val="bullet"/>
      <w:lvlText w:val="•"/>
      <w:lvlJc w:val="left"/>
      <w:pPr>
        <w:ind w:left="4937" w:hanging="279"/>
      </w:pPr>
      <w:rPr>
        <w:rFonts w:hint="default"/>
        <w:lang w:val="en-US" w:eastAsia="en-US" w:bidi="ar-SA"/>
      </w:rPr>
    </w:lvl>
    <w:lvl w:ilvl="6" w:tplc="3A4CEB40">
      <w:numFmt w:val="bullet"/>
      <w:lvlText w:val="•"/>
      <w:lvlJc w:val="left"/>
      <w:pPr>
        <w:ind w:left="5711" w:hanging="279"/>
      </w:pPr>
      <w:rPr>
        <w:rFonts w:hint="default"/>
        <w:lang w:val="en-US" w:eastAsia="en-US" w:bidi="ar-SA"/>
      </w:rPr>
    </w:lvl>
    <w:lvl w:ilvl="7" w:tplc="B2E8F628">
      <w:numFmt w:val="bullet"/>
      <w:lvlText w:val="•"/>
      <w:lvlJc w:val="left"/>
      <w:pPr>
        <w:ind w:left="6485" w:hanging="279"/>
      </w:pPr>
      <w:rPr>
        <w:rFonts w:hint="default"/>
        <w:lang w:val="en-US" w:eastAsia="en-US" w:bidi="ar-SA"/>
      </w:rPr>
    </w:lvl>
    <w:lvl w:ilvl="8" w:tplc="0BF6306E">
      <w:numFmt w:val="bullet"/>
      <w:lvlText w:val="•"/>
      <w:lvlJc w:val="left"/>
      <w:pPr>
        <w:ind w:left="7260" w:hanging="279"/>
      </w:pPr>
      <w:rPr>
        <w:rFonts w:hint="default"/>
        <w:lang w:val="en-US" w:eastAsia="en-US" w:bidi="ar-SA"/>
      </w:rPr>
    </w:lvl>
  </w:abstractNum>
  <w:abstractNum w:abstractNumId="2">
    <w:nsid w:val="1D3E1A2B"/>
    <w:multiLevelType w:val="hybridMultilevel"/>
    <w:tmpl w:val="183C3A8A"/>
    <w:lvl w:ilvl="0" w:tplc="C4743590">
      <w:start w:val="5"/>
      <w:numFmt w:val="lowerLetter"/>
      <w:lvlText w:val="(%1)"/>
      <w:lvlJc w:val="left"/>
      <w:pPr>
        <w:ind w:left="1728" w:hanging="540"/>
        <w:jc w:val="right"/>
      </w:pPr>
      <w:rPr>
        <w:rFonts w:ascii="Cambria" w:eastAsia="Cambria" w:hAnsi="Cambria" w:cs="Cambria" w:hint="default"/>
        <w:w w:val="91"/>
        <w:sz w:val="24"/>
        <w:szCs w:val="24"/>
        <w:lang w:val="en-US" w:eastAsia="en-US" w:bidi="ar-SA"/>
      </w:rPr>
    </w:lvl>
    <w:lvl w:ilvl="1" w:tplc="50F88F48">
      <w:numFmt w:val="bullet"/>
      <w:lvlText w:val="•"/>
      <w:lvlJc w:val="left"/>
      <w:pPr>
        <w:ind w:left="2428" w:hanging="540"/>
      </w:pPr>
      <w:rPr>
        <w:rFonts w:hint="default"/>
        <w:lang w:val="en-US" w:eastAsia="en-US" w:bidi="ar-SA"/>
      </w:rPr>
    </w:lvl>
    <w:lvl w:ilvl="2" w:tplc="66809BA4">
      <w:numFmt w:val="bullet"/>
      <w:lvlText w:val="•"/>
      <w:lvlJc w:val="left"/>
      <w:pPr>
        <w:ind w:left="3137" w:hanging="540"/>
      </w:pPr>
      <w:rPr>
        <w:rFonts w:hint="default"/>
        <w:lang w:val="en-US" w:eastAsia="en-US" w:bidi="ar-SA"/>
      </w:rPr>
    </w:lvl>
    <w:lvl w:ilvl="3" w:tplc="84AC1940">
      <w:numFmt w:val="bullet"/>
      <w:lvlText w:val="•"/>
      <w:lvlJc w:val="left"/>
      <w:pPr>
        <w:ind w:left="3846" w:hanging="540"/>
      </w:pPr>
      <w:rPr>
        <w:rFonts w:hint="default"/>
        <w:lang w:val="en-US" w:eastAsia="en-US" w:bidi="ar-SA"/>
      </w:rPr>
    </w:lvl>
    <w:lvl w:ilvl="4" w:tplc="269CB326">
      <w:numFmt w:val="bullet"/>
      <w:lvlText w:val="•"/>
      <w:lvlJc w:val="left"/>
      <w:pPr>
        <w:ind w:left="4555" w:hanging="540"/>
      </w:pPr>
      <w:rPr>
        <w:rFonts w:hint="default"/>
        <w:lang w:val="en-US" w:eastAsia="en-US" w:bidi="ar-SA"/>
      </w:rPr>
    </w:lvl>
    <w:lvl w:ilvl="5" w:tplc="4B3E00E2">
      <w:numFmt w:val="bullet"/>
      <w:lvlText w:val="•"/>
      <w:lvlJc w:val="left"/>
      <w:pPr>
        <w:ind w:left="5264" w:hanging="540"/>
      </w:pPr>
      <w:rPr>
        <w:rFonts w:hint="default"/>
        <w:lang w:val="en-US" w:eastAsia="en-US" w:bidi="ar-SA"/>
      </w:rPr>
    </w:lvl>
    <w:lvl w:ilvl="6" w:tplc="4C4C517C">
      <w:numFmt w:val="bullet"/>
      <w:lvlText w:val="•"/>
      <w:lvlJc w:val="left"/>
      <w:pPr>
        <w:ind w:left="5973" w:hanging="540"/>
      </w:pPr>
      <w:rPr>
        <w:rFonts w:hint="default"/>
        <w:lang w:val="en-US" w:eastAsia="en-US" w:bidi="ar-SA"/>
      </w:rPr>
    </w:lvl>
    <w:lvl w:ilvl="7" w:tplc="957C1D9C">
      <w:numFmt w:val="bullet"/>
      <w:lvlText w:val="•"/>
      <w:lvlJc w:val="left"/>
      <w:pPr>
        <w:ind w:left="6682" w:hanging="540"/>
      </w:pPr>
      <w:rPr>
        <w:rFonts w:hint="default"/>
        <w:lang w:val="en-US" w:eastAsia="en-US" w:bidi="ar-SA"/>
      </w:rPr>
    </w:lvl>
    <w:lvl w:ilvl="8" w:tplc="6A50D964">
      <w:numFmt w:val="bullet"/>
      <w:lvlText w:val="•"/>
      <w:lvlJc w:val="left"/>
      <w:pPr>
        <w:ind w:left="7391" w:hanging="540"/>
      </w:pPr>
      <w:rPr>
        <w:rFonts w:hint="default"/>
        <w:lang w:val="en-US" w:eastAsia="en-US" w:bidi="ar-SA"/>
      </w:rPr>
    </w:lvl>
  </w:abstractNum>
  <w:abstractNum w:abstractNumId="3">
    <w:nsid w:val="21CC3C6A"/>
    <w:multiLevelType w:val="multilevel"/>
    <w:tmpl w:val="4FB2B66E"/>
    <w:lvl w:ilvl="0">
      <w:start w:val="22"/>
      <w:numFmt w:val="decimal"/>
      <w:lvlText w:val="%1"/>
      <w:lvlJc w:val="left"/>
      <w:pPr>
        <w:ind w:left="1188" w:hanging="1080"/>
      </w:pPr>
      <w:rPr>
        <w:rFonts w:hint="default"/>
        <w:lang w:val="en-US" w:eastAsia="en-US" w:bidi="ar-SA"/>
      </w:rPr>
    </w:lvl>
    <w:lvl w:ilvl="1">
      <w:start w:val="3"/>
      <w:numFmt w:val="decimal"/>
      <w:lvlText w:val="%1.%2"/>
      <w:lvlJc w:val="left"/>
      <w:pPr>
        <w:ind w:left="1188" w:hanging="1080"/>
      </w:pPr>
      <w:rPr>
        <w:rFonts w:hint="default"/>
        <w:lang w:val="en-US" w:eastAsia="en-US" w:bidi="ar-SA"/>
      </w:rPr>
    </w:lvl>
    <w:lvl w:ilvl="2">
      <w:start w:val="1"/>
      <w:numFmt w:val="decimal"/>
      <w:lvlText w:val="%1.%2.%3"/>
      <w:lvlJc w:val="left"/>
      <w:pPr>
        <w:ind w:left="1188" w:hanging="1080"/>
      </w:pPr>
      <w:rPr>
        <w:rFonts w:ascii="Cambria" w:eastAsia="Cambria" w:hAnsi="Cambria" w:cs="Cambria" w:hint="default"/>
        <w:w w:val="95"/>
        <w:sz w:val="24"/>
        <w:szCs w:val="24"/>
        <w:lang w:val="en-US" w:eastAsia="en-US" w:bidi="ar-SA"/>
      </w:rPr>
    </w:lvl>
    <w:lvl w:ilvl="3">
      <w:start w:val="1"/>
      <w:numFmt w:val="upperRoman"/>
      <w:lvlText w:val="%4."/>
      <w:lvlJc w:val="left"/>
      <w:pPr>
        <w:ind w:left="1728" w:hanging="540"/>
      </w:pPr>
      <w:rPr>
        <w:rFonts w:ascii="Cambria" w:eastAsia="Cambria" w:hAnsi="Cambria" w:cs="Cambria" w:hint="default"/>
        <w:w w:val="110"/>
        <w:sz w:val="24"/>
        <w:szCs w:val="24"/>
        <w:lang w:val="en-US" w:eastAsia="en-US" w:bidi="ar-SA"/>
      </w:rPr>
    </w:lvl>
    <w:lvl w:ilvl="4">
      <w:numFmt w:val="bullet"/>
      <w:lvlText w:val="•"/>
      <w:lvlJc w:val="left"/>
      <w:pPr>
        <w:ind w:left="4082" w:hanging="540"/>
      </w:pPr>
      <w:rPr>
        <w:rFonts w:hint="default"/>
        <w:lang w:val="en-US" w:eastAsia="en-US" w:bidi="ar-SA"/>
      </w:rPr>
    </w:lvl>
    <w:lvl w:ilvl="5">
      <w:numFmt w:val="bullet"/>
      <w:lvlText w:val="•"/>
      <w:lvlJc w:val="left"/>
      <w:pPr>
        <w:ind w:left="4870" w:hanging="540"/>
      </w:pPr>
      <w:rPr>
        <w:rFonts w:hint="default"/>
        <w:lang w:val="en-US" w:eastAsia="en-US" w:bidi="ar-SA"/>
      </w:rPr>
    </w:lvl>
    <w:lvl w:ilvl="6">
      <w:numFmt w:val="bullet"/>
      <w:lvlText w:val="•"/>
      <w:lvlJc w:val="left"/>
      <w:pPr>
        <w:ind w:left="5658" w:hanging="540"/>
      </w:pPr>
      <w:rPr>
        <w:rFonts w:hint="default"/>
        <w:lang w:val="en-US" w:eastAsia="en-US" w:bidi="ar-SA"/>
      </w:rPr>
    </w:lvl>
    <w:lvl w:ilvl="7">
      <w:numFmt w:val="bullet"/>
      <w:lvlText w:val="•"/>
      <w:lvlJc w:val="left"/>
      <w:pPr>
        <w:ind w:left="6445" w:hanging="540"/>
      </w:pPr>
      <w:rPr>
        <w:rFonts w:hint="default"/>
        <w:lang w:val="en-US" w:eastAsia="en-US" w:bidi="ar-SA"/>
      </w:rPr>
    </w:lvl>
    <w:lvl w:ilvl="8">
      <w:numFmt w:val="bullet"/>
      <w:lvlText w:val="•"/>
      <w:lvlJc w:val="left"/>
      <w:pPr>
        <w:ind w:left="7233" w:hanging="540"/>
      </w:pPr>
      <w:rPr>
        <w:rFonts w:hint="default"/>
        <w:lang w:val="en-US" w:eastAsia="en-US" w:bidi="ar-SA"/>
      </w:rPr>
    </w:lvl>
  </w:abstractNum>
  <w:abstractNum w:abstractNumId="4">
    <w:nsid w:val="23E118EF"/>
    <w:multiLevelType w:val="hybridMultilevel"/>
    <w:tmpl w:val="DB026A42"/>
    <w:lvl w:ilvl="0" w:tplc="5F8C1A2E">
      <w:start w:val="1"/>
      <w:numFmt w:val="lowerRoman"/>
      <w:lvlText w:val="(%1)"/>
      <w:lvlJc w:val="left"/>
      <w:pPr>
        <w:ind w:left="1728" w:hanging="540"/>
      </w:pPr>
      <w:rPr>
        <w:rFonts w:ascii="Cambria" w:eastAsia="Cambria" w:hAnsi="Cambria" w:cs="Cambria" w:hint="default"/>
        <w:b w:val="0"/>
        <w:bCs/>
        <w:i w:val="0"/>
        <w:iCs/>
        <w:spacing w:val="-4"/>
        <w:w w:val="87"/>
        <w:sz w:val="24"/>
        <w:szCs w:val="24"/>
        <w:lang w:val="en-US" w:eastAsia="en-US" w:bidi="ar-SA"/>
      </w:rPr>
    </w:lvl>
    <w:lvl w:ilvl="1" w:tplc="DAAEC34C">
      <w:numFmt w:val="bullet"/>
      <w:lvlText w:val="•"/>
      <w:lvlJc w:val="left"/>
      <w:pPr>
        <w:ind w:left="2428" w:hanging="540"/>
      </w:pPr>
      <w:rPr>
        <w:rFonts w:hint="default"/>
        <w:lang w:val="en-US" w:eastAsia="en-US" w:bidi="ar-SA"/>
      </w:rPr>
    </w:lvl>
    <w:lvl w:ilvl="2" w:tplc="ED3A5F64">
      <w:numFmt w:val="bullet"/>
      <w:lvlText w:val="•"/>
      <w:lvlJc w:val="left"/>
      <w:pPr>
        <w:ind w:left="3137" w:hanging="540"/>
      </w:pPr>
      <w:rPr>
        <w:rFonts w:hint="default"/>
        <w:lang w:val="en-US" w:eastAsia="en-US" w:bidi="ar-SA"/>
      </w:rPr>
    </w:lvl>
    <w:lvl w:ilvl="3" w:tplc="F35E12DE">
      <w:numFmt w:val="bullet"/>
      <w:lvlText w:val="•"/>
      <w:lvlJc w:val="left"/>
      <w:pPr>
        <w:ind w:left="3846" w:hanging="540"/>
      </w:pPr>
      <w:rPr>
        <w:rFonts w:hint="default"/>
        <w:lang w:val="en-US" w:eastAsia="en-US" w:bidi="ar-SA"/>
      </w:rPr>
    </w:lvl>
    <w:lvl w:ilvl="4" w:tplc="556229BE">
      <w:numFmt w:val="bullet"/>
      <w:lvlText w:val="•"/>
      <w:lvlJc w:val="left"/>
      <w:pPr>
        <w:ind w:left="4555" w:hanging="540"/>
      </w:pPr>
      <w:rPr>
        <w:rFonts w:hint="default"/>
        <w:lang w:val="en-US" w:eastAsia="en-US" w:bidi="ar-SA"/>
      </w:rPr>
    </w:lvl>
    <w:lvl w:ilvl="5" w:tplc="D82E1A28">
      <w:numFmt w:val="bullet"/>
      <w:lvlText w:val="•"/>
      <w:lvlJc w:val="left"/>
      <w:pPr>
        <w:ind w:left="5264" w:hanging="540"/>
      </w:pPr>
      <w:rPr>
        <w:rFonts w:hint="default"/>
        <w:lang w:val="en-US" w:eastAsia="en-US" w:bidi="ar-SA"/>
      </w:rPr>
    </w:lvl>
    <w:lvl w:ilvl="6" w:tplc="DA42A6E0">
      <w:numFmt w:val="bullet"/>
      <w:lvlText w:val="•"/>
      <w:lvlJc w:val="left"/>
      <w:pPr>
        <w:ind w:left="5973" w:hanging="540"/>
      </w:pPr>
      <w:rPr>
        <w:rFonts w:hint="default"/>
        <w:lang w:val="en-US" w:eastAsia="en-US" w:bidi="ar-SA"/>
      </w:rPr>
    </w:lvl>
    <w:lvl w:ilvl="7" w:tplc="71040F50">
      <w:numFmt w:val="bullet"/>
      <w:lvlText w:val="•"/>
      <w:lvlJc w:val="left"/>
      <w:pPr>
        <w:ind w:left="6682" w:hanging="540"/>
      </w:pPr>
      <w:rPr>
        <w:rFonts w:hint="default"/>
        <w:lang w:val="en-US" w:eastAsia="en-US" w:bidi="ar-SA"/>
      </w:rPr>
    </w:lvl>
    <w:lvl w:ilvl="8" w:tplc="CB481482">
      <w:numFmt w:val="bullet"/>
      <w:lvlText w:val="•"/>
      <w:lvlJc w:val="left"/>
      <w:pPr>
        <w:ind w:left="7391" w:hanging="540"/>
      </w:pPr>
      <w:rPr>
        <w:rFonts w:hint="default"/>
        <w:lang w:val="en-US" w:eastAsia="en-US" w:bidi="ar-SA"/>
      </w:rPr>
    </w:lvl>
  </w:abstractNum>
  <w:abstractNum w:abstractNumId="5">
    <w:nsid w:val="24977386"/>
    <w:multiLevelType w:val="hybridMultilevel"/>
    <w:tmpl w:val="608A0930"/>
    <w:lvl w:ilvl="0" w:tplc="B5C6F5A4">
      <w:start w:val="1"/>
      <w:numFmt w:val="decimal"/>
      <w:lvlText w:val="%1."/>
      <w:lvlJc w:val="left"/>
      <w:pPr>
        <w:ind w:left="1601" w:hanging="360"/>
      </w:pPr>
      <w:rPr>
        <w:rFonts w:ascii="Cambria" w:eastAsia="Cambria" w:hAnsi="Cambria" w:cs="Cambria" w:hint="default"/>
        <w:w w:val="98"/>
        <w:sz w:val="24"/>
        <w:szCs w:val="24"/>
        <w:lang w:val="en-US" w:eastAsia="en-US" w:bidi="ar-SA"/>
      </w:rPr>
    </w:lvl>
    <w:lvl w:ilvl="1" w:tplc="3A80B3CE">
      <w:numFmt w:val="bullet"/>
      <w:lvlText w:val="•"/>
      <w:lvlJc w:val="left"/>
      <w:pPr>
        <w:ind w:left="2320" w:hanging="360"/>
      </w:pPr>
      <w:rPr>
        <w:rFonts w:hint="default"/>
        <w:lang w:val="en-US" w:eastAsia="en-US" w:bidi="ar-SA"/>
      </w:rPr>
    </w:lvl>
    <w:lvl w:ilvl="2" w:tplc="940403E4">
      <w:numFmt w:val="bullet"/>
      <w:lvlText w:val="•"/>
      <w:lvlJc w:val="left"/>
      <w:pPr>
        <w:ind w:left="3041" w:hanging="360"/>
      </w:pPr>
      <w:rPr>
        <w:rFonts w:hint="default"/>
        <w:lang w:val="en-US" w:eastAsia="en-US" w:bidi="ar-SA"/>
      </w:rPr>
    </w:lvl>
    <w:lvl w:ilvl="3" w:tplc="846A58F6">
      <w:numFmt w:val="bullet"/>
      <w:lvlText w:val="•"/>
      <w:lvlJc w:val="left"/>
      <w:pPr>
        <w:ind w:left="3762" w:hanging="360"/>
      </w:pPr>
      <w:rPr>
        <w:rFonts w:hint="default"/>
        <w:lang w:val="en-US" w:eastAsia="en-US" w:bidi="ar-SA"/>
      </w:rPr>
    </w:lvl>
    <w:lvl w:ilvl="4" w:tplc="62223CE8">
      <w:numFmt w:val="bullet"/>
      <w:lvlText w:val="•"/>
      <w:lvlJc w:val="left"/>
      <w:pPr>
        <w:ind w:left="4483" w:hanging="360"/>
      </w:pPr>
      <w:rPr>
        <w:rFonts w:hint="default"/>
        <w:lang w:val="en-US" w:eastAsia="en-US" w:bidi="ar-SA"/>
      </w:rPr>
    </w:lvl>
    <w:lvl w:ilvl="5" w:tplc="12DE188A">
      <w:numFmt w:val="bullet"/>
      <w:lvlText w:val="•"/>
      <w:lvlJc w:val="left"/>
      <w:pPr>
        <w:ind w:left="5204" w:hanging="360"/>
      </w:pPr>
      <w:rPr>
        <w:rFonts w:hint="default"/>
        <w:lang w:val="en-US" w:eastAsia="en-US" w:bidi="ar-SA"/>
      </w:rPr>
    </w:lvl>
    <w:lvl w:ilvl="6" w:tplc="A98ABBB8">
      <w:numFmt w:val="bullet"/>
      <w:lvlText w:val="•"/>
      <w:lvlJc w:val="left"/>
      <w:pPr>
        <w:ind w:left="5925" w:hanging="360"/>
      </w:pPr>
      <w:rPr>
        <w:rFonts w:hint="default"/>
        <w:lang w:val="en-US" w:eastAsia="en-US" w:bidi="ar-SA"/>
      </w:rPr>
    </w:lvl>
    <w:lvl w:ilvl="7" w:tplc="FE521F98">
      <w:numFmt w:val="bullet"/>
      <w:lvlText w:val="•"/>
      <w:lvlJc w:val="left"/>
      <w:pPr>
        <w:ind w:left="6646" w:hanging="360"/>
      </w:pPr>
      <w:rPr>
        <w:rFonts w:hint="default"/>
        <w:lang w:val="en-US" w:eastAsia="en-US" w:bidi="ar-SA"/>
      </w:rPr>
    </w:lvl>
    <w:lvl w:ilvl="8" w:tplc="7FECFE22">
      <w:numFmt w:val="bullet"/>
      <w:lvlText w:val="•"/>
      <w:lvlJc w:val="left"/>
      <w:pPr>
        <w:ind w:left="7367" w:hanging="360"/>
      </w:pPr>
      <w:rPr>
        <w:rFonts w:hint="default"/>
        <w:lang w:val="en-US" w:eastAsia="en-US" w:bidi="ar-SA"/>
      </w:rPr>
    </w:lvl>
  </w:abstractNum>
  <w:abstractNum w:abstractNumId="6">
    <w:nsid w:val="25876093"/>
    <w:multiLevelType w:val="multilevel"/>
    <w:tmpl w:val="1B76D30E"/>
    <w:lvl w:ilvl="0">
      <w:start w:val="11"/>
      <w:numFmt w:val="decimal"/>
      <w:lvlText w:val="%1"/>
      <w:lvlJc w:val="left"/>
      <w:pPr>
        <w:ind w:left="1188" w:hanging="1080"/>
      </w:pPr>
      <w:rPr>
        <w:rFonts w:hint="default"/>
        <w:lang w:val="en-US" w:eastAsia="en-US" w:bidi="ar-SA"/>
      </w:rPr>
    </w:lvl>
    <w:lvl w:ilvl="1">
      <w:start w:val="3"/>
      <w:numFmt w:val="decimal"/>
      <w:lvlText w:val="%1.%2"/>
      <w:lvlJc w:val="left"/>
      <w:pPr>
        <w:ind w:left="1188" w:hanging="1080"/>
      </w:pPr>
      <w:rPr>
        <w:rFonts w:hint="default"/>
        <w:lang w:val="en-US" w:eastAsia="en-US" w:bidi="ar-SA"/>
      </w:rPr>
    </w:lvl>
    <w:lvl w:ilvl="2">
      <w:start w:val="1"/>
      <w:numFmt w:val="decimal"/>
      <w:lvlText w:val="%1.%2.%3"/>
      <w:lvlJc w:val="left"/>
      <w:pPr>
        <w:ind w:left="1188" w:hanging="1080"/>
      </w:pPr>
      <w:rPr>
        <w:rFonts w:ascii="Cambria" w:eastAsia="Cambria" w:hAnsi="Cambria" w:cs="Cambria" w:hint="default"/>
        <w:w w:val="95"/>
        <w:sz w:val="24"/>
        <w:szCs w:val="24"/>
        <w:lang w:val="en-US" w:eastAsia="en-US" w:bidi="ar-SA"/>
      </w:rPr>
    </w:lvl>
    <w:lvl w:ilvl="3">
      <w:numFmt w:val="bullet"/>
      <w:lvlText w:val="•"/>
      <w:lvlJc w:val="left"/>
      <w:pPr>
        <w:ind w:left="3468" w:hanging="1080"/>
      </w:pPr>
      <w:rPr>
        <w:rFonts w:hint="default"/>
        <w:lang w:val="en-US" w:eastAsia="en-US" w:bidi="ar-SA"/>
      </w:rPr>
    </w:lvl>
    <w:lvl w:ilvl="4">
      <w:numFmt w:val="bullet"/>
      <w:lvlText w:val="•"/>
      <w:lvlJc w:val="left"/>
      <w:pPr>
        <w:ind w:left="4231" w:hanging="1080"/>
      </w:pPr>
      <w:rPr>
        <w:rFonts w:hint="default"/>
        <w:lang w:val="en-US" w:eastAsia="en-US" w:bidi="ar-SA"/>
      </w:rPr>
    </w:lvl>
    <w:lvl w:ilvl="5">
      <w:numFmt w:val="bullet"/>
      <w:lvlText w:val="•"/>
      <w:lvlJc w:val="left"/>
      <w:pPr>
        <w:ind w:left="4994" w:hanging="1080"/>
      </w:pPr>
      <w:rPr>
        <w:rFonts w:hint="default"/>
        <w:lang w:val="en-US" w:eastAsia="en-US" w:bidi="ar-SA"/>
      </w:rPr>
    </w:lvl>
    <w:lvl w:ilvl="6">
      <w:numFmt w:val="bullet"/>
      <w:lvlText w:val="•"/>
      <w:lvlJc w:val="left"/>
      <w:pPr>
        <w:ind w:left="5757" w:hanging="1080"/>
      </w:pPr>
      <w:rPr>
        <w:rFonts w:hint="default"/>
        <w:lang w:val="en-US" w:eastAsia="en-US" w:bidi="ar-SA"/>
      </w:rPr>
    </w:lvl>
    <w:lvl w:ilvl="7">
      <w:numFmt w:val="bullet"/>
      <w:lvlText w:val="•"/>
      <w:lvlJc w:val="left"/>
      <w:pPr>
        <w:ind w:left="6520" w:hanging="1080"/>
      </w:pPr>
      <w:rPr>
        <w:rFonts w:hint="default"/>
        <w:lang w:val="en-US" w:eastAsia="en-US" w:bidi="ar-SA"/>
      </w:rPr>
    </w:lvl>
    <w:lvl w:ilvl="8">
      <w:numFmt w:val="bullet"/>
      <w:lvlText w:val="•"/>
      <w:lvlJc w:val="left"/>
      <w:pPr>
        <w:ind w:left="7283" w:hanging="1080"/>
      </w:pPr>
      <w:rPr>
        <w:rFonts w:hint="default"/>
        <w:lang w:val="en-US" w:eastAsia="en-US" w:bidi="ar-SA"/>
      </w:rPr>
    </w:lvl>
  </w:abstractNum>
  <w:abstractNum w:abstractNumId="7">
    <w:nsid w:val="3582036B"/>
    <w:multiLevelType w:val="multilevel"/>
    <w:tmpl w:val="5C6C2D98"/>
    <w:lvl w:ilvl="0">
      <w:start w:val="31"/>
      <w:numFmt w:val="decimal"/>
      <w:lvlText w:val="%1"/>
      <w:lvlJc w:val="left"/>
      <w:pPr>
        <w:ind w:left="1188" w:hanging="1080"/>
      </w:pPr>
      <w:rPr>
        <w:rFonts w:hint="default"/>
        <w:lang w:val="en-US" w:eastAsia="en-US" w:bidi="ar-SA"/>
      </w:rPr>
    </w:lvl>
    <w:lvl w:ilvl="1">
      <w:start w:val="4"/>
      <w:numFmt w:val="decimal"/>
      <w:lvlText w:val="%1.%2"/>
      <w:lvlJc w:val="left"/>
      <w:pPr>
        <w:ind w:left="1188" w:hanging="1080"/>
      </w:pPr>
      <w:rPr>
        <w:rFonts w:hint="default"/>
        <w:lang w:val="en-US" w:eastAsia="en-US" w:bidi="ar-SA"/>
      </w:rPr>
    </w:lvl>
    <w:lvl w:ilvl="2">
      <w:start w:val="1"/>
      <w:numFmt w:val="decimal"/>
      <w:lvlText w:val="%1.%2.%3"/>
      <w:lvlJc w:val="left"/>
      <w:pPr>
        <w:ind w:left="1188" w:hanging="1080"/>
      </w:pPr>
      <w:rPr>
        <w:rFonts w:ascii="Cambria" w:eastAsia="Cambria" w:hAnsi="Cambria" w:cs="Cambria" w:hint="default"/>
        <w:w w:val="90"/>
        <w:sz w:val="24"/>
        <w:szCs w:val="24"/>
        <w:lang w:val="en-US" w:eastAsia="en-US" w:bidi="ar-SA"/>
      </w:rPr>
    </w:lvl>
    <w:lvl w:ilvl="3">
      <w:start w:val="1"/>
      <w:numFmt w:val="lowerRoman"/>
      <w:lvlText w:val="(%4)"/>
      <w:lvlJc w:val="left"/>
      <w:pPr>
        <w:ind w:left="1728" w:hanging="540"/>
      </w:pPr>
      <w:rPr>
        <w:rFonts w:ascii="Cambria" w:eastAsia="Cambria" w:hAnsi="Cambria" w:cs="Cambria" w:hint="default"/>
        <w:spacing w:val="-1"/>
        <w:w w:val="87"/>
        <w:sz w:val="24"/>
        <w:szCs w:val="24"/>
        <w:lang w:val="en-US" w:eastAsia="en-US" w:bidi="ar-SA"/>
      </w:rPr>
    </w:lvl>
    <w:lvl w:ilvl="4">
      <w:numFmt w:val="bullet"/>
      <w:lvlText w:val="•"/>
      <w:lvlJc w:val="left"/>
      <w:pPr>
        <w:ind w:left="4082" w:hanging="540"/>
      </w:pPr>
      <w:rPr>
        <w:rFonts w:hint="default"/>
        <w:lang w:val="en-US" w:eastAsia="en-US" w:bidi="ar-SA"/>
      </w:rPr>
    </w:lvl>
    <w:lvl w:ilvl="5">
      <w:numFmt w:val="bullet"/>
      <w:lvlText w:val="•"/>
      <w:lvlJc w:val="left"/>
      <w:pPr>
        <w:ind w:left="4870" w:hanging="540"/>
      </w:pPr>
      <w:rPr>
        <w:rFonts w:hint="default"/>
        <w:lang w:val="en-US" w:eastAsia="en-US" w:bidi="ar-SA"/>
      </w:rPr>
    </w:lvl>
    <w:lvl w:ilvl="6">
      <w:numFmt w:val="bullet"/>
      <w:lvlText w:val="•"/>
      <w:lvlJc w:val="left"/>
      <w:pPr>
        <w:ind w:left="5658" w:hanging="540"/>
      </w:pPr>
      <w:rPr>
        <w:rFonts w:hint="default"/>
        <w:lang w:val="en-US" w:eastAsia="en-US" w:bidi="ar-SA"/>
      </w:rPr>
    </w:lvl>
    <w:lvl w:ilvl="7">
      <w:numFmt w:val="bullet"/>
      <w:lvlText w:val="•"/>
      <w:lvlJc w:val="left"/>
      <w:pPr>
        <w:ind w:left="6445" w:hanging="540"/>
      </w:pPr>
      <w:rPr>
        <w:rFonts w:hint="default"/>
        <w:lang w:val="en-US" w:eastAsia="en-US" w:bidi="ar-SA"/>
      </w:rPr>
    </w:lvl>
    <w:lvl w:ilvl="8">
      <w:numFmt w:val="bullet"/>
      <w:lvlText w:val="•"/>
      <w:lvlJc w:val="left"/>
      <w:pPr>
        <w:ind w:left="7233" w:hanging="540"/>
      </w:pPr>
      <w:rPr>
        <w:rFonts w:hint="default"/>
        <w:lang w:val="en-US" w:eastAsia="en-US" w:bidi="ar-SA"/>
      </w:rPr>
    </w:lvl>
  </w:abstractNum>
  <w:abstractNum w:abstractNumId="8">
    <w:nsid w:val="36C3104A"/>
    <w:multiLevelType w:val="hybridMultilevel"/>
    <w:tmpl w:val="21004594"/>
    <w:lvl w:ilvl="0" w:tplc="23B8A122">
      <w:start w:val="1"/>
      <w:numFmt w:val="lowerLetter"/>
      <w:lvlText w:val="%1."/>
      <w:lvlJc w:val="left"/>
      <w:pPr>
        <w:ind w:left="1440" w:hanging="360"/>
      </w:pPr>
      <w:rPr>
        <w:rFonts w:hint="default"/>
      </w:rPr>
    </w:lvl>
    <w:lvl w:ilvl="1" w:tplc="FF0E7298" w:tentative="1">
      <w:start w:val="1"/>
      <w:numFmt w:val="lowerLetter"/>
      <w:lvlText w:val="%2."/>
      <w:lvlJc w:val="left"/>
      <w:pPr>
        <w:ind w:left="2160" w:hanging="360"/>
      </w:pPr>
    </w:lvl>
    <w:lvl w:ilvl="2" w:tplc="D2BAE4FE" w:tentative="1">
      <w:start w:val="1"/>
      <w:numFmt w:val="lowerRoman"/>
      <w:lvlText w:val="%3."/>
      <w:lvlJc w:val="right"/>
      <w:pPr>
        <w:ind w:left="2880" w:hanging="180"/>
      </w:pPr>
    </w:lvl>
    <w:lvl w:ilvl="3" w:tplc="7112299E" w:tentative="1">
      <w:start w:val="1"/>
      <w:numFmt w:val="decimal"/>
      <w:lvlText w:val="%4."/>
      <w:lvlJc w:val="left"/>
      <w:pPr>
        <w:ind w:left="3600" w:hanging="360"/>
      </w:pPr>
    </w:lvl>
    <w:lvl w:ilvl="4" w:tplc="E1565D26" w:tentative="1">
      <w:start w:val="1"/>
      <w:numFmt w:val="lowerLetter"/>
      <w:lvlText w:val="%5."/>
      <w:lvlJc w:val="left"/>
      <w:pPr>
        <w:ind w:left="4320" w:hanging="360"/>
      </w:pPr>
    </w:lvl>
    <w:lvl w:ilvl="5" w:tplc="FEDCD88A" w:tentative="1">
      <w:start w:val="1"/>
      <w:numFmt w:val="lowerRoman"/>
      <w:lvlText w:val="%6."/>
      <w:lvlJc w:val="right"/>
      <w:pPr>
        <w:ind w:left="5040" w:hanging="180"/>
      </w:pPr>
    </w:lvl>
    <w:lvl w:ilvl="6" w:tplc="C55CEDF2" w:tentative="1">
      <w:start w:val="1"/>
      <w:numFmt w:val="decimal"/>
      <w:lvlText w:val="%7."/>
      <w:lvlJc w:val="left"/>
      <w:pPr>
        <w:ind w:left="5760" w:hanging="360"/>
      </w:pPr>
    </w:lvl>
    <w:lvl w:ilvl="7" w:tplc="E126108E" w:tentative="1">
      <w:start w:val="1"/>
      <w:numFmt w:val="lowerLetter"/>
      <w:lvlText w:val="%8."/>
      <w:lvlJc w:val="left"/>
      <w:pPr>
        <w:ind w:left="6480" w:hanging="360"/>
      </w:pPr>
    </w:lvl>
    <w:lvl w:ilvl="8" w:tplc="5840E2F6" w:tentative="1">
      <w:start w:val="1"/>
      <w:numFmt w:val="lowerRoman"/>
      <w:lvlText w:val="%9."/>
      <w:lvlJc w:val="right"/>
      <w:pPr>
        <w:ind w:left="7200" w:hanging="180"/>
      </w:pPr>
    </w:lvl>
  </w:abstractNum>
  <w:abstractNum w:abstractNumId="9">
    <w:nsid w:val="3E370229"/>
    <w:multiLevelType w:val="multilevel"/>
    <w:tmpl w:val="21B2EF9A"/>
    <w:lvl w:ilvl="0">
      <w:start w:val="4"/>
      <w:numFmt w:val="decimal"/>
      <w:lvlText w:val="%1.0"/>
      <w:lvlJc w:val="left"/>
      <w:pPr>
        <w:ind w:left="467" w:hanging="360"/>
      </w:pPr>
      <w:rPr>
        <w:rFonts w:hint="default"/>
      </w:rPr>
    </w:lvl>
    <w:lvl w:ilvl="1">
      <w:start w:val="1"/>
      <w:numFmt w:val="decimal"/>
      <w:lvlText w:val="%1.%2"/>
      <w:lvlJc w:val="left"/>
      <w:pPr>
        <w:ind w:left="1187" w:hanging="360"/>
      </w:pPr>
      <w:rPr>
        <w:rFonts w:hint="default"/>
      </w:rPr>
    </w:lvl>
    <w:lvl w:ilvl="2">
      <w:start w:val="1"/>
      <w:numFmt w:val="decimal"/>
      <w:lvlText w:val="%1.%2.%3"/>
      <w:lvlJc w:val="left"/>
      <w:pPr>
        <w:ind w:left="2267" w:hanging="720"/>
      </w:pPr>
      <w:rPr>
        <w:rFonts w:hint="default"/>
      </w:rPr>
    </w:lvl>
    <w:lvl w:ilvl="3">
      <w:start w:val="1"/>
      <w:numFmt w:val="decimal"/>
      <w:lvlText w:val="%1.%2.%3.%4"/>
      <w:lvlJc w:val="left"/>
      <w:pPr>
        <w:ind w:left="2987" w:hanging="720"/>
      </w:pPr>
      <w:rPr>
        <w:rFonts w:hint="default"/>
      </w:rPr>
    </w:lvl>
    <w:lvl w:ilvl="4">
      <w:start w:val="1"/>
      <w:numFmt w:val="decimal"/>
      <w:lvlText w:val="%1.%2.%3.%4.%5"/>
      <w:lvlJc w:val="left"/>
      <w:pPr>
        <w:ind w:left="4067" w:hanging="1080"/>
      </w:pPr>
      <w:rPr>
        <w:rFonts w:hint="default"/>
      </w:rPr>
    </w:lvl>
    <w:lvl w:ilvl="5">
      <w:start w:val="1"/>
      <w:numFmt w:val="decimal"/>
      <w:lvlText w:val="%1.%2.%3.%4.%5.%6"/>
      <w:lvlJc w:val="left"/>
      <w:pPr>
        <w:ind w:left="4787" w:hanging="1080"/>
      </w:pPr>
      <w:rPr>
        <w:rFonts w:hint="default"/>
      </w:rPr>
    </w:lvl>
    <w:lvl w:ilvl="6">
      <w:start w:val="1"/>
      <w:numFmt w:val="decimal"/>
      <w:lvlText w:val="%1.%2.%3.%4.%5.%6.%7"/>
      <w:lvlJc w:val="left"/>
      <w:pPr>
        <w:ind w:left="5867" w:hanging="1440"/>
      </w:pPr>
      <w:rPr>
        <w:rFonts w:hint="default"/>
      </w:rPr>
    </w:lvl>
    <w:lvl w:ilvl="7">
      <w:start w:val="1"/>
      <w:numFmt w:val="decimal"/>
      <w:lvlText w:val="%1.%2.%3.%4.%5.%6.%7.%8"/>
      <w:lvlJc w:val="left"/>
      <w:pPr>
        <w:ind w:left="6587" w:hanging="1440"/>
      </w:pPr>
      <w:rPr>
        <w:rFonts w:hint="default"/>
      </w:rPr>
    </w:lvl>
    <w:lvl w:ilvl="8">
      <w:start w:val="1"/>
      <w:numFmt w:val="decimal"/>
      <w:lvlText w:val="%1.%2.%3.%4.%5.%6.%7.%8.%9"/>
      <w:lvlJc w:val="left"/>
      <w:pPr>
        <w:ind w:left="7307" w:hanging="1440"/>
      </w:pPr>
      <w:rPr>
        <w:rFonts w:hint="default"/>
      </w:rPr>
    </w:lvl>
  </w:abstractNum>
  <w:abstractNum w:abstractNumId="10">
    <w:nsid w:val="42BD19DA"/>
    <w:multiLevelType w:val="hybridMultilevel"/>
    <w:tmpl w:val="4C46790E"/>
    <w:lvl w:ilvl="0" w:tplc="6CA80C28">
      <w:start w:val="2"/>
      <w:numFmt w:val="lowerLetter"/>
      <w:lvlText w:val="(%1)"/>
      <w:lvlJc w:val="left"/>
      <w:pPr>
        <w:ind w:left="1728" w:hanging="540"/>
      </w:pPr>
      <w:rPr>
        <w:rFonts w:ascii="Cambria" w:eastAsia="Cambria" w:hAnsi="Cambria" w:cs="Cambria" w:hint="default"/>
        <w:b w:val="0"/>
        <w:bCs w:val="0"/>
        <w:spacing w:val="-1"/>
        <w:w w:val="92"/>
        <w:sz w:val="24"/>
        <w:szCs w:val="24"/>
        <w:lang w:val="en-US" w:eastAsia="en-US" w:bidi="ar-SA"/>
      </w:rPr>
    </w:lvl>
    <w:lvl w:ilvl="1" w:tplc="DBF60E26">
      <w:start w:val="1"/>
      <w:numFmt w:val="lowerRoman"/>
      <w:lvlText w:val="%2)"/>
      <w:lvlJc w:val="left"/>
      <w:pPr>
        <w:ind w:left="2089" w:hanging="361"/>
      </w:pPr>
      <w:rPr>
        <w:rFonts w:ascii="Cambria" w:eastAsia="Cambria" w:hAnsi="Cambria" w:cs="Cambria" w:hint="default"/>
        <w:spacing w:val="-1"/>
        <w:w w:val="94"/>
        <w:sz w:val="24"/>
        <w:szCs w:val="24"/>
        <w:lang w:val="en-US" w:eastAsia="en-US" w:bidi="ar-SA"/>
      </w:rPr>
    </w:lvl>
    <w:lvl w:ilvl="2" w:tplc="25B29306">
      <w:numFmt w:val="bullet"/>
      <w:lvlText w:val="•"/>
      <w:lvlJc w:val="left"/>
      <w:pPr>
        <w:ind w:left="2827" w:hanging="361"/>
      </w:pPr>
      <w:rPr>
        <w:rFonts w:hint="default"/>
        <w:lang w:val="en-US" w:eastAsia="en-US" w:bidi="ar-SA"/>
      </w:rPr>
    </w:lvl>
    <w:lvl w:ilvl="3" w:tplc="B8A42084">
      <w:numFmt w:val="bullet"/>
      <w:lvlText w:val="•"/>
      <w:lvlJc w:val="left"/>
      <w:pPr>
        <w:ind w:left="3575" w:hanging="361"/>
      </w:pPr>
      <w:rPr>
        <w:rFonts w:hint="default"/>
        <w:lang w:val="en-US" w:eastAsia="en-US" w:bidi="ar-SA"/>
      </w:rPr>
    </w:lvl>
    <w:lvl w:ilvl="4" w:tplc="E7D0D656">
      <w:numFmt w:val="bullet"/>
      <w:lvlText w:val="•"/>
      <w:lvlJc w:val="left"/>
      <w:pPr>
        <w:ind w:left="4322" w:hanging="361"/>
      </w:pPr>
      <w:rPr>
        <w:rFonts w:hint="default"/>
        <w:lang w:val="en-US" w:eastAsia="en-US" w:bidi="ar-SA"/>
      </w:rPr>
    </w:lvl>
    <w:lvl w:ilvl="5" w:tplc="1BEEE5B8">
      <w:numFmt w:val="bullet"/>
      <w:lvlText w:val="•"/>
      <w:lvlJc w:val="left"/>
      <w:pPr>
        <w:ind w:left="5070" w:hanging="361"/>
      </w:pPr>
      <w:rPr>
        <w:rFonts w:hint="default"/>
        <w:lang w:val="en-US" w:eastAsia="en-US" w:bidi="ar-SA"/>
      </w:rPr>
    </w:lvl>
    <w:lvl w:ilvl="6" w:tplc="8A50B642">
      <w:numFmt w:val="bullet"/>
      <w:lvlText w:val="•"/>
      <w:lvlJc w:val="left"/>
      <w:pPr>
        <w:ind w:left="5818" w:hanging="361"/>
      </w:pPr>
      <w:rPr>
        <w:rFonts w:hint="default"/>
        <w:lang w:val="en-US" w:eastAsia="en-US" w:bidi="ar-SA"/>
      </w:rPr>
    </w:lvl>
    <w:lvl w:ilvl="7" w:tplc="7C1A93EC">
      <w:numFmt w:val="bullet"/>
      <w:lvlText w:val="•"/>
      <w:lvlJc w:val="left"/>
      <w:pPr>
        <w:ind w:left="6565" w:hanging="361"/>
      </w:pPr>
      <w:rPr>
        <w:rFonts w:hint="default"/>
        <w:lang w:val="en-US" w:eastAsia="en-US" w:bidi="ar-SA"/>
      </w:rPr>
    </w:lvl>
    <w:lvl w:ilvl="8" w:tplc="726868FA">
      <w:numFmt w:val="bullet"/>
      <w:lvlText w:val="•"/>
      <w:lvlJc w:val="left"/>
      <w:pPr>
        <w:ind w:left="7313" w:hanging="361"/>
      </w:pPr>
      <w:rPr>
        <w:rFonts w:hint="default"/>
        <w:lang w:val="en-US" w:eastAsia="en-US" w:bidi="ar-SA"/>
      </w:rPr>
    </w:lvl>
  </w:abstractNum>
  <w:abstractNum w:abstractNumId="11">
    <w:nsid w:val="432B1D8D"/>
    <w:multiLevelType w:val="hybridMultilevel"/>
    <w:tmpl w:val="AE58DE0A"/>
    <w:lvl w:ilvl="0" w:tplc="A8DC87A6">
      <w:start w:val="2"/>
      <w:numFmt w:val="upperLetter"/>
      <w:lvlText w:val="%1."/>
      <w:lvlJc w:val="left"/>
      <w:pPr>
        <w:ind w:left="1188" w:hanging="1080"/>
      </w:pPr>
      <w:rPr>
        <w:rFonts w:ascii="Palatino Linotype" w:eastAsia="Palatino Linotype" w:hAnsi="Palatino Linotype" w:cs="Palatino Linotype" w:hint="default"/>
        <w:b/>
        <w:bCs/>
        <w:w w:val="100"/>
        <w:sz w:val="24"/>
        <w:szCs w:val="24"/>
        <w:lang w:val="en-US" w:eastAsia="en-US" w:bidi="ar-SA"/>
      </w:rPr>
    </w:lvl>
    <w:lvl w:ilvl="1" w:tplc="5A38A392">
      <w:numFmt w:val="bullet"/>
      <w:lvlText w:val="•"/>
      <w:lvlJc w:val="left"/>
      <w:pPr>
        <w:ind w:left="1942" w:hanging="1080"/>
      </w:pPr>
      <w:rPr>
        <w:rFonts w:hint="default"/>
        <w:lang w:val="en-US" w:eastAsia="en-US" w:bidi="ar-SA"/>
      </w:rPr>
    </w:lvl>
    <w:lvl w:ilvl="2" w:tplc="8E9428EE">
      <w:numFmt w:val="bullet"/>
      <w:lvlText w:val="•"/>
      <w:lvlJc w:val="left"/>
      <w:pPr>
        <w:ind w:left="2705" w:hanging="1080"/>
      </w:pPr>
      <w:rPr>
        <w:rFonts w:hint="default"/>
        <w:lang w:val="en-US" w:eastAsia="en-US" w:bidi="ar-SA"/>
      </w:rPr>
    </w:lvl>
    <w:lvl w:ilvl="3" w:tplc="AF1E9EAC">
      <w:numFmt w:val="bullet"/>
      <w:lvlText w:val="•"/>
      <w:lvlJc w:val="left"/>
      <w:pPr>
        <w:ind w:left="3468" w:hanging="1080"/>
      </w:pPr>
      <w:rPr>
        <w:rFonts w:hint="default"/>
        <w:lang w:val="en-US" w:eastAsia="en-US" w:bidi="ar-SA"/>
      </w:rPr>
    </w:lvl>
    <w:lvl w:ilvl="4" w:tplc="C82E2D18">
      <w:numFmt w:val="bullet"/>
      <w:lvlText w:val="•"/>
      <w:lvlJc w:val="left"/>
      <w:pPr>
        <w:ind w:left="4231" w:hanging="1080"/>
      </w:pPr>
      <w:rPr>
        <w:rFonts w:hint="default"/>
        <w:lang w:val="en-US" w:eastAsia="en-US" w:bidi="ar-SA"/>
      </w:rPr>
    </w:lvl>
    <w:lvl w:ilvl="5" w:tplc="3B4C410C">
      <w:numFmt w:val="bullet"/>
      <w:lvlText w:val="•"/>
      <w:lvlJc w:val="left"/>
      <w:pPr>
        <w:ind w:left="4994" w:hanging="1080"/>
      </w:pPr>
      <w:rPr>
        <w:rFonts w:hint="default"/>
        <w:lang w:val="en-US" w:eastAsia="en-US" w:bidi="ar-SA"/>
      </w:rPr>
    </w:lvl>
    <w:lvl w:ilvl="6" w:tplc="F118C53C">
      <w:numFmt w:val="bullet"/>
      <w:lvlText w:val="•"/>
      <w:lvlJc w:val="left"/>
      <w:pPr>
        <w:ind w:left="5757" w:hanging="1080"/>
      </w:pPr>
      <w:rPr>
        <w:rFonts w:hint="default"/>
        <w:lang w:val="en-US" w:eastAsia="en-US" w:bidi="ar-SA"/>
      </w:rPr>
    </w:lvl>
    <w:lvl w:ilvl="7" w:tplc="46A8EB2A">
      <w:numFmt w:val="bullet"/>
      <w:lvlText w:val="•"/>
      <w:lvlJc w:val="left"/>
      <w:pPr>
        <w:ind w:left="6520" w:hanging="1080"/>
      </w:pPr>
      <w:rPr>
        <w:rFonts w:hint="default"/>
        <w:lang w:val="en-US" w:eastAsia="en-US" w:bidi="ar-SA"/>
      </w:rPr>
    </w:lvl>
    <w:lvl w:ilvl="8" w:tplc="2ADA4D28">
      <w:numFmt w:val="bullet"/>
      <w:lvlText w:val="•"/>
      <w:lvlJc w:val="left"/>
      <w:pPr>
        <w:ind w:left="7283" w:hanging="1080"/>
      </w:pPr>
      <w:rPr>
        <w:rFonts w:hint="default"/>
        <w:lang w:val="en-US" w:eastAsia="en-US" w:bidi="ar-SA"/>
      </w:rPr>
    </w:lvl>
  </w:abstractNum>
  <w:abstractNum w:abstractNumId="12">
    <w:nsid w:val="449D7DF9"/>
    <w:multiLevelType w:val="hybridMultilevel"/>
    <w:tmpl w:val="A4642D80"/>
    <w:lvl w:ilvl="0" w:tplc="3BC457EE">
      <w:start w:val="1"/>
      <w:numFmt w:val="bullet"/>
      <w:lvlText w:val=""/>
      <w:lvlJc w:val="left"/>
      <w:pPr>
        <w:ind w:left="720" w:hanging="360"/>
      </w:pPr>
      <w:rPr>
        <w:rFonts w:ascii="Symbol" w:hAnsi="Symbol" w:hint="default"/>
      </w:rPr>
    </w:lvl>
    <w:lvl w:ilvl="1" w:tplc="C658D0DC" w:tentative="1">
      <w:start w:val="1"/>
      <w:numFmt w:val="bullet"/>
      <w:lvlText w:val="o"/>
      <w:lvlJc w:val="left"/>
      <w:pPr>
        <w:ind w:left="1440" w:hanging="360"/>
      </w:pPr>
      <w:rPr>
        <w:rFonts w:ascii="Courier New" w:hAnsi="Courier New" w:cs="Courier New" w:hint="default"/>
      </w:rPr>
    </w:lvl>
    <w:lvl w:ilvl="2" w:tplc="072C6424" w:tentative="1">
      <w:start w:val="1"/>
      <w:numFmt w:val="bullet"/>
      <w:lvlText w:val=""/>
      <w:lvlJc w:val="left"/>
      <w:pPr>
        <w:ind w:left="2160" w:hanging="360"/>
      </w:pPr>
      <w:rPr>
        <w:rFonts w:ascii="Wingdings" w:hAnsi="Wingdings" w:hint="default"/>
      </w:rPr>
    </w:lvl>
    <w:lvl w:ilvl="3" w:tplc="3B82627C" w:tentative="1">
      <w:start w:val="1"/>
      <w:numFmt w:val="bullet"/>
      <w:lvlText w:val=""/>
      <w:lvlJc w:val="left"/>
      <w:pPr>
        <w:ind w:left="2880" w:hanging="360"/>
      </w:pPr>
      <w:rPr>
        <w:rFonts w:ascii="Symbol" w:hAnsi="Symbol" w:hint="default"/>
      </w:rPr>
    </w:lvl>
    <w:lvl w:ilvl="4" w:tplc="B3CE717A" w:tentative="1">
      <w:start w:val="1"/>
      <w:numFmt w:val="bullet"/>
      <w:lvlText w:val="o"/>
      <w:lvlJc w:val="left"/>
      <w:pPr>
        <w:ind w:left="3600" w:hanging="360"/>
      </w:pPr>
      <w:rPr>
        <w:rFonts w:ascii="Courier New" w:hAnsi="Courier New" w:cs="Courier New" w:hint="default"/>
      </w:rPr>
    </w:lvl>
    <w:lvl w:ilvl="5" w:tplc="D792B6A2" w:tentative="1">
      <w:start w:val="1"/>
      <w:numFmt w:val="bullet"/>
      <w:lvlText w:val=""/>
      <w:lvlJc w:val="left"/>
      <w:pPr>
        <w:ind w:left="4320" w:hanging="360"/>
      </w:pPr>
      <w:rPr>
        <w:rFonts w:ascii="Wingdings" w:hAnsi="Wingdings" w:hint="default"/>
      </w:rPr>
    </w:lvl>
    <w:lvl w:ilvl="6" w:tplc="D306457A" w:tentative="1">
      <w:start w:val="1"/>
      <w:numFmt w:val="bullet"/>
      <w:lvlText w:val=""/>
      <w:lvlJc w:val="left"/>
      <w:pPr>
        <w:ind w:left="5040" w:hanging="360"/>
      </w:pPr>
      <w:rPr>
        <w:rFonts w:ascii="Symbol" w:hAnsi="Symbol" w:hint="default"/>
      </w:rPr>
    </w:lvl>
    <w:lvl w:ilvl="7" w:tplc="ECAC2626" w:tentative="1">
      <w:start w:val="1"/>
      <w:numFmt w:val="bullet"/>
      <w:lvlText w:val="o"/>
      <w:lvlJc w:val="left"/>
      <w:pPr>
        <w:ind w:left="5760" w:hanging="360"/>
      </w:pPr>
      <w:rPr>
        <w:rFonts w:ascii="Courier New" w:hAnsi="Courier New" w:cs="Courier New" w:hint="default"/>
      </w:rPr>
    </w:lvl>
    <w:lvl w:ilvl="8" w:tplc="D5FA5396" w:tentative="1">
      <w:start w:val="1"/>
      <w:numFmt w:val="bullet"/>
      <w:lvlText w:val=""/>
      <w:lvlJc w:val="left"/>
      <w:pPr>
        <w:ind w:left="6480" w:hanging="360"/>
      </w:pPr>
      <w:rPr>
        <w:rFonts w:ascii="Wingdings" w:hAnsi="Wingdings" w:hint="default"/>
      </w:rPr>
    </w:lvl>
  </w:abstractNum>
  <w:abstractNum w:abstractNumId="13">
    <w:nsid w:val="44F952D9"/>
    <w:multiLevelType w:val="hybridMultilevel"/>
    <w:tmpl w:val="39DCFAC8"/>
    <w:lvl w:ilvl="0" w:tplc="378666D6">
      <w:start w:val="1"/>
      <w:numFmt w:val="bullet"/>
      <w:lvlText w:val=""/>
      <w:lvlJc w:val="left"/>
      <w:pPr>
        <w:ind w:left="1440" w:hanging="360"/>
      </w:pPr>
      <w:rPr>
        <w:rFonts w:ascii="Wingdings" w:hAnsi="Wingdings" w:hint="default"/>
      </w:rPr>
    </w:lvl>
    <w:lvl w:ilvl="1" w:tplc="BD4823FC" w:tentative="1">
      <w:start w:val="1"/>
      <w:numFmt w:val="bullet"/>
      <w:lvlText w:val="o"/>
      <w:lvlJc w:val="left"/>
      <w:pPr>
        <w:ind w:left="2160" w:hanging="360"/>
      </w:pPr>
      <w:rPr>
        <w:rFonts w:ascii="Courier New" w:hAnsi="Courier New" w:cs="Courier New" w:hint="default"/>
      </w:rPr>
    </w:lvl>
    <w:lvl w:ilvl="2" w:tplc="C796569C" w:tentative="1">
      <w:start w:val="1"/>
      <w:numFmt w:val="bullet"/>
      <w:lvlText w:val=""/>
      <w:lvlJc w:val="left"/>
      <w:pPr>
        <w:ind w:left="2880" w:hanging="360"/>
      </w:pPr>
      <w:rPr>
        <w:rFonts w:ascii="Wingdings" w:hAnsi="Wingdings" w:hint="default"/>
      </w:rPr>
    </w:lvl>
    <w:lvl w:ilvl="3" w:tplc="F4D8AF2A" w:tentative="1">
      <w:start w:val="1"/>
      <w:numFmt w:val="bullet"/>
      <w:lvlText w:val=""/>
      <w:lvlJc w:val="left"/>
      <w:pPr>
        <w:ind w:left="3600" w:hanging="360"/>
      </w:pPr>
      <w:rPr>
        <w:rFonts w:ascii="Symbol" w:hAnsi="Symbol" w:hint="default"/>
      </w:rPr>
    </w:lvl>
    <w:lvl w:ilvl="4" w:tplc="56462CB6" w:tentative="1">
      <w:start w:val="1"/>
      <w:numFmt w:val="bullet"/>
      <w:lvlText w:val="o"/>
      <w:lvlJc w:val="left"/>
      <w:pPr>
        <w:ind w:left="4320" w:hanging="360"/>
      </w:pPr>
      <w:rPr>
        <w:rFonts w:ascii="Courier New" w:hAnsi="Courier New" w:cs="Courier New" w:hint="default"/>
      </w:rPr>
    </w:lvl>
    <w:lvl w:ilvl="5" w:tplc="B6487890" w:tentative="1">
      <w:start w:val="1"/>
      <w:numFmt w:val="bullet"/>
      <w:lvlText w:val=""/>
      <w:lvlJc w:val="left"/>
      <w:pPr>
        <w:ind w:left="5040" w:hanging="360"/>
      </w:pPr>
      <w:rPr>
        <w:rFonts w:ascii="Wingdings" w:hAnsi="Wingdings" w:hint="default"/>
      </w:rPr>
    </w:lvl>
    <w:lvl w:ilvl="6" w:tplc="9DD68080" w:tentative="1">
      <w:start w:val="1"/>
      <w:numFmt w:val="bullet"/>
      <w:lvlText w:val=""/>
      <w:lvlJc w:val="left"/>
      <w:pPr>
        <w:ind w:left="5760" w:hanging="360"/>
      </w:pPr>
      <w:rPr>
        <w:rFonts w:ascii="Symbol" w:hAnsi="Symbol" w:hint="default"/>
      </w:rPr>
    </w:lvl>
    <w:lvl w:ilvl="7" w:tplc="2760E3C0" w:tentative="1">
      <w:start w:val="1"/>
      <w:numFmt w:val="bullet"/>
      <w:lvlText w:val="o"/>
      <w:lvlJc w:val="left"/>
      <w:pPr>
        <w:ind w:left="6480" w:hanging="360"/>
      </w:pPr>
      <w:rPr>
        <w:rFonts w:ascii="Courier New" w:hAnsi="Courier New" w:cs="Courier New" w:hint="default"/>
      </w:rPr>
    </w:lvl>
    <w:lvl w:ilvl="8" w:tplc="FE2A38F8" w:tentative="1">
      <w:start w:val="1"/>
      <w:numFmt w:val="bullet"/>
      <w:lvlText w:val=""/>
      <w:lvlJc w:val="left"/>
      <w:pPr>
        <w:ind w:left="7200" w:hanging="360"/>
      </w:pPr>
      <w:rPr>
        <w:rFonts w:ascii="Wingdings" w:hAnsi="Wingdings" w:hint="default"/>
      </w:rPr>
    </w:lvl>
  </w:abstractNum>
  <w:abstractNum w:abstractNumId="14">
    <w:nsid w:val="494B0B14"/>
    <w:multiLevelType w:val="hybridMultilevel"/>
    <w:tmpl w:val="CF5471D4"/>
    <w:lvl w:ilvl="0" w:tplc="ED7A16B6">
      <w:start w:val="1"/>
      <w:numFmt w:val="decimal"/>
      <w:lvlText w:val="%1."/>
      <w:lvlJc w:val="left"/>
      <w:pPr>
        <w:ind w:left="1440" w:hanging="360"/>
      </w:pPr>
      <w:rPr>
        <w:rFonts w:hint="default"/>
      </w:rPr>
    </w:lvl>
    <w:lvl w:ilvl="1" w:tplc="86585348" w:tentative="1">
      <w:start w:val="1"/>
      <w:numFmt w:val="lowerLetter"/>
      <w:lvlText w:val="%2."/>
      <w:lvlJc w:val="left"/>
      <w:pPr>
        <w:ind w:left="2160" w:hanging="360"/>
      </w:pPr>
    </w:lvl>
    <w:lvl w:ilvl="2" w:tplc="497C71E2" w:tentative="1">
      <w:start w:val="1"/>
      <w:numFmt w:val="lowerRoman"/>
      <w:lvlText w:val="%3."/>
      <w:lvlJc w:val="right"/>
      <w:pPr>
        <w:ind w:left="2880" w:hanging="180"/>
      </w:pPr>
    </w:lvl>
    <w:lvl w:ilvl="3" w:tplc="6F5489AE" w:tentative="1">
      <w:start w:val="1"/>
      <w:numFmt w:val="decimal"/>
      <w:lvlText w:val="%4."/>
      <w:lvlJc w:val="left"/>
      <w:pPr>
        <w:ind w:left="3600" w:hanging="360"/>
      </w:pPr>
    </w:lvl>
    <w:lvl w:ilvl="4" w:tplc="49AC97D6" w:tentative="1">
      <w:start w:val="1"/>
      <w:numFmt w:val="lowerLetter"/>
      <w:lvlText w:val="%5."/>
      <w:lvlJc w:val="left"/>
      <w:pPr>
        <w:ind w:left="4320" w:hanging="360"/>
      </w:pPr>
    </w:lvl>
    <w:lvl w:ilvl="5" w:tplc="82BA8514" w:tentative="1">
      <w:start w:val="1"/>
      <w:numFmt w:val="lowerRoman"/>
      <w:lvlText w:val="%6."/>
      <w:lvlJc w:val="right"/>
      <w:pPr>
        <w:ind w:left="5040" w:hanging="180"/>
      </w:pPr>
    </w:lvl>
    <w:lvl w:ilvl="6" w:tplc="E7DC7088" w:tentative="1">
      <w:start w:val="1"/>
      <w:numFmt w:val="decimal"/>
      <w:lvlText w:val="%7."/>
      <w:lvlJc w:val="left"/>
      <w:pPr>
        <w:ind w:left="5760" w:hanging="360"/>
      </w:pPr>
    </w:lvl>
    <w:lvl w:ilvl="7" w:tplc="7D1C16F8" w:tentative="1">
      <w:start w:val="1"/>
      <w:numFmt w:val="lowerLetter"/>
      <w:lvlText w:val="%8."/>
      <w:lvlJc w:val="left"/>
      <w:pPr>
        <w:ind w:left="6480" w:hanging="360"/>
      </w:pPr>
    </w:lvl>
    <w:lvl w:ilvl="8" w:tplc="83DE746A" w:tentative="1">
      <w:start w:val="1"/>
      <w:numFmt w:val="lowerRoman"/>
      <w:lvlText w:val="%9."/>
      <w:lvlJc w:val="right"/>
      <w:pPr>
        <w:ind w:left="7200" w:hanging="180"/>
      </w:pPr>
    </w:lvl>
  </w:abstractNum>
  <w:abstractNum w:abstractNumId="15">
    <w:nsid w:val="53C27CD5"/>
    <w:multiLevelType w:val="multilevel"/>
    <w:tmpl w:val="FC62E804"/>
    <w:lvl w:ilvl="0">
      <w:start w:val="1"/>
      <w:numFmt w:val="decimal"/>
      <w:lvlText w:val="%1."/>
      <w:lvlJc w:val="left"/>
      <w:pPr>
        <w:ind w:left="3349" w:hanging="720"/>
      </w:pPr>
      <w:rPr>
        <w:rFonts w:ascii="Cambria" w:eastAsia="Cambria" w:hAnsi="Cambria" w:cs="Cambria" w:hint="default"/>
        <w:b w:val="0"/>
        <w:bCs w:val="0"/>
        <w:i/>
        <w:iCs w:val="0"/>
        <w:w w:val="98"/>
        <w:sz w:val="24"/>
        <w:szCs w:val="24"/>
        <w:lang w:val="en-US" w:eastAsia="en-US" w:bidi="ar-SA"/>
      </w:rPr>
    </w:lvl>
    <w:lvl w:ilvl="1">
      <w:start w:val="1"/>
      <w:numFmt w:val="decimal"/>
      <w:lvlText w:val="%1.%2"/>
      <w:lvlJc w:val="left"/>
      <w:pPr>
        <w:ind w:left="3349" w:hanging="720"/>
      </w:pPr>
      <w:rPr>
        <w:rFonts w:ascii="Cambria" w:eastAsia="Cambria" w:hAnsi="Cambria" w:cs="Cambria" w:hint="default"/>
        <w:b w:val="0"/>
        <w:bCs w:val="0"/>
        <w:w w:val="95"/>
        <w:sz w:val="24"/>
        <w:szCs w:val="24"/>
        <w:lang w:val="en-US" w:eastAsia="en-US" w:bidi="ar-SA"/>
      </w:rPr>
    </w:lvl>
    <w:lvl w:ilvl="2">
      <w:numFmt w:val="bullet"/>
      <w:lvlText w:val="•"/>
      <w:lvlJc w:val="left"/>
      <w:pPr>
        <w:ind w:left="4433" w:hanging="720"/>
      </w:pPr>
      <w:rPr>
        <w:rFonts w:hint="default"/>
        <w:lang w:val="en-US" w:eastAsia="en-US" w:bidi="ar-SA"/>
      </w:rPr>
    </w:lvl>
    <w:lvl w:ilvl="3">
      <w:numFmt w:val="bullet"/>
      <w:lvlText w:val="•"/>
      <w:lvlJc w:val="left"/>
      <w:pPr>
        <w:ind w:left="4980" w:hanging="720"/>
      </w:pPr>
      <w:rPr>
        <w:rFonts w:hint="default"/>
        <w:lang w:val="en-US" w:eastAsia="en-US" w:bidi="ar-SA"/>
      </w:rPr>
    </w:lvl>
    <w:lvl w:ilvl="4">
      <w:numFmt w:val="bullet"/>
      <w:lvlText w:val="•"/>
      <w:lvlJc w:val="left"/>
      <w:pPr>
        <w:ind w:left="5527" w:hanging="720"/>
      </w:pPr>
      <w:rPr>
        <w:rFonts w:hint="default"/>
        <w:lang w:val="en-US" w:eastAsia="en-US" w:bidi="ar-SA"/>
      </w:rPr>
    </w:lvl>
    <w:lvl w:ilvl="5">
      <w:numFmt w:val="bullet"/>
      <w:lvlText w:val="•"/>
      <w:lvlJc w:val="left"/>
      <w:pPr>
        <w:ind w:left="6074" w:hanging="720"/>
      </w:pPr>
      <w:rPr>
        <w:rFonts w:hint="default"/>
        <w:lang w:val="en-US" w:eastAsia="en-US" w:bidi="ar-SA"/>
      </w:rPr>
    </w:lvl>
    <w:lvl w:ilvl="6">
      <w:numFmt w:val="bullet"/>
      <w:lvlText w:val="•"/>
      <w:lvlJc w:val="left"/>
      <w:pPr>
        <w:ind w:left="6621" w:hanging="720"/>
      </w:pPr>
      <w:rPr>
        <w:rFonts w:hint="default"/>
        <w:lang w:val="en-US" w:eastAsia="en-US" w:bidi="ar-SA"/>
      </w:rPr>
    </w:lvl>
    <w:lvl w:ilvl="7">
      <w:numFmt w:val="bullet"/>
      <w:lvlText w:val="•"/>
      <w:lvlJc w:val="left"/>
      <w:pPr>
        <w:ind w:left="7168" w:hanging="720"/>
      </w:pPr>
      <w:rPr>
        <w:rFonts w:hint="default"/>
        <w:lang w:val="en-US" w:eastAsia="en-US" w:bidi="ar-SA"/>
      </w:rPr>
    </w:lvl>
    <w:lvl w:ilvl="8">
      <w:numFmt w:val="bullet"/>
      <w:lvlText w:val="•"/>
      <w:lvlJc w:val="left"/>
      <w:pPr>
        <w:ind w:left="7715" w:hanging="720"/>
      </w:pPr>
      <w:rPr>
        <w:rFonts w:hint="default"/>
        <w:lang w:val="en-US" w:eastAsia="en-US" w:bidi="ar-SA"/>
      </w:rPr>
    </w:lvl>
  </w:abstractNum>
  <w:abstractNum w:abstractNumId="16">
    <w:nsid w:val="568565F0"/>
    <w:multiLevelType w:val="hybridMultilevel"/>
    <w:tmpl w:val="E57E929A"/>
    <w:lvl w:ilvl="0" w:tplc="A18888F0">
      <w:start w:val="1"/>
      <w:numFmt w:val="lowerRoman"/>
      <w:lvlText w:val="(%1)"/>
      <w:lvlJc w:val="left"/>
      <w:pPr>
        <w:ind w:left="1728" w:hanging="540"/>
      </w:pPr>
      <w:rPr>
        <w:rFonts w:hint="default"/>
        <w:b w:val="0"/>
        <w:bCs w:val="0"/>
        <w:strike w:val="0"/>
        <w:color w:val="auto"/>
        <w:spacing w:val="-1"/>
        <w:w w:val="87"/>
      </w:rPr>
    </w:lvl>
    <w:lvl w:ilvl="1" w:tplc="F9245B9E" w:tentative="1">
      <w:start w:val="1"/>
      <w:numFmt w:val="lowerLetter"/>
      <w:lvlText w:val="%2."/>
      <w:lvlJc w:val="left"/>
      <w:pPr>
        <w:ind w:left="1440" w:hanging="360"/>
      </w:pPr>
    </w:lvl>
    <w:lvl w:ilvl="2" w:tplc="501005DA" w:tentative="1">
      <w:start w:val="1"/>
      <w:numFmt w:val="lowerRoman"/>
      <w:lvlText w:val="%3."/>
      <w:lvlJc w:val="right"/>
      <w:pPr>
        <w:ind w:left="2160" w:hanging="180"/>
      </w:pPr>
    </w:lvl>
    <w:lvl w:ilvl="3" w:tplc="B7A4B4A4" w:tentative="1">
      <w:start w:val="1"/>
      <w:numFmt w:val="decimal"/>
      <w:lvlText w:val="%4."/>
      <w:lvlJc w:val="left"/>
      <w:pPr>
        <w:ind w:left="2880" w:hanging="360"/>
      </w:pPr>
    </w:lvl>
    <w:lvl w:ilvl="4" w:tplc="8E9A1290" w:tentative="1">
      <w:start w:val="1"/>
      <w:numFmt w:val="lowerLetter"/>
      <w:lvlText w:val="%5."/>
      <w:lvlJc w:val="left"/>
      <w:pPr>
        <w:ind w:left="3600" w:hanging="360"/>
      </w:pPr>
    </w:lvl>
    <w:lvl w:ilvl="5" w:tplc="99BAF8C0" w:tentative="1">
      <w:start w:val="1"/>
      <w:numFmt w:val="lowerRoman"/>
      <w:lvlText w:val="%6."/>
      <w:lvlJc w:val="right"/>
      <w:pPr>
        <w:ind w:left="4320" w:hanging="180"/>
      </w:pPr>
    </w:lvl>
    <w:lvl w:ilvl="6" w:tplc="9656EA36" w:tentative="1">
      <w:start w:val="1"/>
      <w:numFmt w:val="decimal"/>
      <w:lvlText w:val="%7."/>
      <w:lvlJc w:val="left"/>
      <w:pPr>
        <w:ind w:left="5040" w:hanging="360"/>
      </w:pPr>
    </w:lvl>
    <w:lvl w:ilvl="7" w:tplc="D9D68634" w:tentative="1">
      <w:start w:val="1"/>
      <w:numFmt w:val="lowerLetter"/>
      <w:lvlText w:val="%8."/>
      <w:lvlJc w:val="left"/>
      <w:pPr>
        <w:ind w:left="5760" w:hanging="360"/>
      </w:pPr>
    </w:lvl>
    <w:lvl w:ilvl="8" w:tplc="21D8A542" w:tentative="1">
      <w:start w:val="1"/>
      <w:numFmt w:val="lowerRoman"/>
      <w:lvlText w:val="%9."/>
      <w:lvlJc w:val="right"/>
      <w:pPr>
        <w:ind w:left="6480" w:hanging="180"/>
      </w:pPr>
    </w:lvl>
  </w:abstractNum>
  <w:abstractNum w:abstractNumId="17">
    <w:nsid w:val="59DD35B7"/>
    <w:multiLevelType w:val="hybridMultilevel"/>
    <w:tmpl w:val="ED7AEFA6"/>
    <w:lvl w:ilvl="0" w:tplc="A3CEA978">
      <w:start w:val="1"/>
      <w:numFmt w:val="lowerRoman"/>
      <w:lvlText w:val="(%1)"/>
      <w:lvlJc w:val="left"/>
      <w:pPr>
        <w:ind w:left="1639" w:hanging="372"/>
      </w:pPr>
      <w:rPr>
        <w:rFonts w:ascii="Cambria" w:eastAsia="Cambria" w:hAnsi="Cambria" w:cs="Cambria" w:hint="default"/>
        <w:spacing w:val="-4"/>
        <w:w w:val="87"/>
        <w:sz w:val="24"/>
        <w:szCs w:val="24"/>
        <w:lang w:val="en-US" w:eastAsia="en-US" w:bidi="ar-SA"/>
      </w:rPr>
    </w:lvl>
    <w:lvl w:ilvl="1" w:tplc="CA7A5032">
      <w:numFmt w:val="bullet"/>
      <w:lvlText w:val="•"/>
      <w:lvlJc w:val="left"/>
      <w:pPr>
        <w:ind w:left="2356" w:hanging="372"/>
      </w:pPr>
      <w:rPr>
        <w:rFonts w:hint="default"/>
        <w:lang w:val="en-US" w:eastAsia="en-US" w:bidi="ar-SA"/>
      </w:rPr>
    </w:lvl>
    <w:lvl w:ilvl="2" w:tplc="0D42FBCC">
      <w:numFmt w:val="bullet"/>
      <w:lvlText w:val="•"/>
      <w:lvlJc w:val="left"/>
      <w:pPr>
        <w:ind w:left="3073" w:hanging="372"/>
      </w:pPr>
      <w:rPr>
        <w:rFonts w:hint="default"/>
        <w:lang w:val="en-US" w:eastAsia="en-US" w:bidi="ar-SA"/>
      </w:rPr>
    </w:lvl>
    <w:lvl w:ilvl="3" w:tplc="55004FE6">
      <w:numFmt w:val="bullet"/>
      <w:lvlText w:val="•"/>
      <w:lvlJc w:val="left"/>
      <w:pPr>
        <w:ind w:left="3790" w:hanging="372"/>
      </w:pPr>
      <w:rPr>
        <w:rFonts w:hint="default"/>
        <w:lang w:val="en-US" w:eastAsia="en-US" w:bidi="ar-SA"/>
      </w:rPr>
    </w:lvl>
    <w:lvl w:ilvl="4" w:tplc="AE42CD36">
      <w:numFmt w:val="bullet"/>
      <w:lvlText w:val="•"/>
      <w:lvlJc w:val="left"/>
      <w:pPr>
        <w:ind w:left="4507" w:hanging="372"/>
      </w:pPr>
      <w:rPr>
        <w:rFonts w:hint="default"/>
        <w:lang w:val="en-US" w:eastAsia="en-US" w:bidi="ar-SA"/>
      </w:rPr>
    </w:lvl>
    <w:lvl w:ilvl="5" w:tplc="08CE187E">
      <w:numFmt w:val="bullet"/>
      <w:lvlText w:val="•"/>
      <w:lvlJc w:val="left"/>
      <w:pPr>
        <w:ind w:left="5224" w:hanging="372"/>
      </w:pPr>
      <w:rPr>
        <w:rFonts w:hint="default"/>
        <w:lang w:val="en-US" w:eastAsia="en-US" w:bidi="ar-SA"/>
      </w:rPr>
    </w:lvl>
    <w:lvl w:ilvl="6" w:tplc="16BA481A">
      <w:numFmt w:val="bullet"/>
      <w:lvlText w:val="•"/>
      <w:lvlJc w:val="left"/>
      <w:pPr>
        <w:ind w:left="5941" w:hanging="372"/>
      </w:pPr>
      <w:rPr>
        <w:rFonts w:hint="default"/>
        <w:lang w:val="en-US" w:eastAsia="en-US" w:bidi="ar-SA"/>
      </w:rPr>
    </w:lvl>
    <w:lvl w:ilvl="7" w:tplc="A3F6AD60">
      <w:numFmt w:val="bullet"/>
      <w:lvlText w:val="•"/>
      <w:lvlJc w:val="left"/>
      <w:pPr>
        <w:ind w:left="6658" w:hanging="372"/>
      </w:pPr>
      <w:rPr>
        <w:rFonts w:hint="default"/>
        <w:lang w:val="en-US" w:eastAsia="en-US" w:bidi="ar-SA"/>
      </w:rPr>
    </w:lvl>
    <w:lvl w:ilvl="8" w:tplc="E5662FF0">
      <w:numFmt w:val="bullet"/>
      <w:lvlText w:val="•"/>
      <w:lvlJc w:val="left"/>
      <w:pPr>
        <w:ind w:left="7375" w:hanging="372"/>
      </w:pPr>
      <w:rPr>
        <w:rFonts w:hint="default"/>
        <w:lang w:val="en-US" w:eastAsia="en-US" w:bidi="ar-SA"/>
      </w:rPr>
    </w:lvl>
  </w:abstractNum>
  <w:abstractNum w:abstractNumId="18">
    <w:nsid w:val="5A844651"/>
    <w:multiLevelType w:val="hybridMultilevel"/>
    <w:tmpl w:val="93DE4736"/>
    <w:lvl w:ilvl="0" w:tplc="BC3E33FE">
      <w:start w:val="1"/>
      <w:numFmt w:val="upperRoman"/>
      <w:lvlText w:val="%1."/>
      <w:lvlJc w:val="left"/>
      <w:pPr>
        <w:ind w:left="1548" w:hanging="360"/>
      </w:pPr>
      <w:rPr>
        <w:rFonts w:hint="default"/>
        <w:b/>
        <w:bCs/>
        <w:w w:val="100"/>
        <w:lang w:val="en-US" w:eastAsia="en-US" w:bidi="ar-SA"/>
      </w:rPr>
    </w:lvl>
    <w:lvl w:ilvl="1" w:tplc="F5CC3742">
      <w:numFmt w:val="bullet"/>
      <w:lvlText w:val="•"/>
      <w:lvlJc w:val="left"/>
      <w:pPr>
        <w:ind w:left="2266" w:hanging="360"/>
      </w:pPr>
      <w:rPr>
        <w:rFonts w:hint="default"/>
        <w:lang w:val="en-US" w:eastAsia="en-US" w:bidi="ar-SA"/>
      </w:rPr>
    </w:lvl>
    <w:lvl w:ilvl="2" w:tplc="2EF8527C">
      <w:numFmt w:val="bullet"/>
      <w:lvlText w:val="•"/>
      <w:lvlJc w:val="left"/>
      <w:pPr>
        <w:ind w:left="2993" w:hanging="360"/>
      </w:pPr>
      <w:rPr>
        <w:rFonts w:hint="default"/>
        <w:lang w:val="en-US" w:eastAsia="en-US" w:bidi="ar-SA"/>
      </w:rPr>
    </w:lvl>
    <w:lvl w:ilvl="3" w:tplc="F97EFE00">
      <w:numFmt w:val="bullet"/>
      <w:lvlText w:val="•"/>
      <w:lvlJc w:val="left"/>
      <w:pPr>
        <w:ind w:left="3720" w:hanging="360"/>
      </w:pPr>
      <w:rPr>
        <w:rFonts w:hint="default"/>
        <w:lang w:val="en-US" w:eastAsia="en-US" w:bidi="ar-SA"/>
      </w:rPr>
    </w:lvl>
    <w:lvl w:ilvl="4" w:tplc="D31A3EB6">
      <w:numFmt w:val="bullet"/>
      <w:lvlText w:val="•"/>
      <w:lvlJc w:val="left"/>
      <w:pPr>
        <w:ind w:left="4447" w:hanging="360"/>
      </w:pPr>
      <w:rPr>
        <w:rFonts w:hint="default"/>
        <w:lang w:val="en-US" w:eastAsia="en-US" w:bidi="ar-SA"/>
      </w:rPr>
    </w:lvl>
    <w:lvl w:ilvl="5" w:tplc="3306B818">
      <w:numFmt w:val="bullet"/>
      <w:lvlText w:val="•"/>
      <w:lvlJc w:val="left"/>
      <w:pPr>
        <w:ind w:left="5174" w:hanging="360"/>
      </w:pPr>
      <w:rPr>
        <w:rFonts w:hint="default"/>
        <w:lang w:val="en-US" w:eastAsia="en-US" w:bidi="ar-SA"/>
      </w:rPr>
    </w:lvl>
    <w:lvl w:ilvl="6" w:tplc="181EA780">
      <w:numFmt w:val="bullet"/>
      <w:lvlText w:val="•"/>
      <w:lvlJc w:val="left"/>
      <w:pPr>
        <w:ind w:left="5901" w:hanging="360"/>
      </w:pPr>
      <w:rPr>
        <w:rFonts w:hint="default"/>
        <w:lang w:val="en-US" w:eastAsia="en-US" w:bidi="ar-SA"/>
      </w:rPr>
    </w:lvl>
    <w:lvl w:ilvl="7" w:tplc="7264CD56">
      <w:numFmt w:val="bullet"/>
      <w:lvlText w:val="•"/>
      <w:lvlJc w:val="left"/>
      <w:pPr>
        <w:ind w:left="6628" w:hanging="360"/>
      </w:pPr>
      <w:rPr>
        <w:rFonts w:hint="default"/>
        <w:lang w:val="en-US" w:eastAsia="en-US" w:bidi="ar-SA"/>
      </w:rPr>
    </w:lvl>
    <w:lvl w:ilvl="8" w:tplc="FFCCEB50">
      <w:numFmt w:val="bullet"/>
      <w:lvlText w:val="•"/>
      <w:lvlJc w:val="left"/>
      <w:pPr>
        <w:ind w:left="7355" w:hanging="360"/>
      </w:pPr>
      <w:rPr>
        <w:rFonts w:hint="default"/>
        <w:lang w:val="en-US" w:eastAsia="en-US" w:bidi="ar-SA"/>
      </w:rPr>
    </w:lvl>
  </w:abstractNum>
  <w:abstractNum w:abstractNumId="19">
    <w:nsid w:val="5BB4634A"/>
    <w:multiLevelType w:val="hybridMultilevel"/>
    <w:tmpl w:val="8B469D7E"/>
    <w:lvl w:ilvl="0" w:tplc="33EC4492">
      <w:start w:val="1"/>
      <w:numFmt w:val="lowerLetter"/>
      <w:lvlText w:val="(%1)"/>
      <w:lvlJc w:val="left"/>
      <w:pPr>
        <w:ind w:left="2061" w:hanging="360"/>
      </w:pPr>
      <w:rPr>
        <w:rFonts w:hint="default"/>
      </w:rPr>
    </w:lvl>
    <w:lvl w:ilvl="1" w:tplc="00EA5B26" w:tentative="1">
      <w:start w:val="1"/>
      <w:numFmt w:val="lowerLetter"/>
      <w:lvlText w:val="%2."/>
      <w:lvlJc w:val="left"/>
      <w:pPr>
        <w:ind w:left="2781" w:hanging="360"/>
      </w:pPr>
    </w:lvl>
    <w:lvl w:ilvl="2" w:tplc="148A5994" w:tentative="1">
      <w:start w:val="1"/>
      <w:numFmt w:val="lowerRoman"/>
      <w:lvlText w:val="%3."/>
      <w:lvlJc w:val="right"/>
      <w:pPr>
        <w:ind w:left="3501" w:hanging="180"/>
      </w:pPr>
    </w:lvl>
    <w:lvl w:ilvl="3" w:tplc="F9E0BF00" w:tentative="1">
      <w:start w:val="1"/>
      <w:numFmt w:val="decimal"/>
      <w:lvlText w:val="%4."/>
      <w:lvlJc w:val="left"/>
      <w:pPr>
        <w:ind w:left="4221" w:hanging="360"/>
      </w:pPr>
    </w:lvl>
    <w:lvl w:ilvl="4" w:tplc="0ACCB9EC" w:tentative="1">
      <w:start w:val="1"/>
      <w:numFmt w:val="lowerLetter"/>
      <w:lvlText w:val="%5."/>
      <w:lvlJc w:val="left"/>
      <w:pPr>
        <w:ind w:left="4941" w:hanging="360"/>
      </w:pPr>
    </w:lvl>
    <w:lvl w:ilvl="5" w:tplc="0EA2D332" w:tentative="1">
      <w:start w:val="1"/>
      <w:numFmt w:val="lowerRoman"/>
      <w:lvlText w:val="%6."/>
      <w:lvlJc w:val="right"/>
      <w:pPr>
        <w:ind w:left="5661" w:hanging="180"/>
      </w:pPr>
    </w:lvl>
    <w:lvl w:ilvl="6" w:tplc="C4C8C302" w:tentative="1">
      <w:start w:val="1"/>
      <w:numFmt w:val="decimal"/>
      <w:lvlText w:val="%7."/>
      <w:lvlJc w:val="left"/>
      <w:pPr>
        <w:ind w:left="6381" w:hanging="360"/>
      </w:pPr>
    </w:lvl>
    <w:lvl w:ilvl="7" w:tplc="B26C5AB6" w:tentative="1">
      <w:start w:val="1"/>
      <w:numFmt w:val="lowerLetter"/>
      <w:lvlText w:val="%8."/>
      <w:lvlJc w:val="left"/>
      <w:pPr>
        <w:ind w:left="7101" w:hanging="360"/>
      </w:pPr>
    </w:lvl>
    <w:lvl w:ilvl="8" w:tplc="71C05A9E" w:tentative="1">
      <w:start w:val="1"/>
      <w:numFmt w:val="lowerRoman"/>
      <w:lvlText w:val="%9."/>
      <w:lvlJc w:val="right"/>
      <w:pPr>
        <w:ind w:left="7821" w:hanging="180"/>
      </w:pPr>
    </w:lvl>
  </w:abstractNum>
  <w:abstractNum w:abstractNumId="20">
    <w:nsid w:val="5D794478"/>
    <w:multiLevelType w:val="multilevel"/>
    <w:tmpl w:val="5902F39C"/>
    <w:lvl w:ilvl="0">
      <w:start w:val="6"/>
      <w:numFmt w:val="decimal"/>
      <w:lvlText w:val="%1."/>
      <w:lvlJc w:val="left"/>
      <w:pPr>
        <w:ind w:left="1188" w:hanging="1080"/>
      </w:pPr>
      <w:rPr>
        <w:rFonts w:ascii="Palatino Linotype" w:eastAsia="Palatino Linotype" w:hAnsi="Palatino Linotype" w:cs="Palatino Linotype" w:hint="default"/>
        <w:b/>
        <w:bCs/>
        <w:strike w:val="0"/>
        <w:w w:val="100"/>
        <w:sz w:val="24"/>
        <w:szCs w:val="24"/>
        <w:lang w:val="en-US" w:eastAsia="en-US" w:bidi="ar-SA"/>
      </w:rPr>
    </w:lvl>
    <w:lvl w:ilvl="1">
      <w:start w:val="1"/>
      <w:numFmt w:val="decimal"/>
      <w:lvlText w:val="%1.%2"/>
      <w:lvlJc w:val="left"/>
      <w:pPr>
        <w:ind w:left="1188" w:hanging="1080"/>
      </w:pPr>
      <w:rPr>
        <w:rFonts w:ascii="Cambria" w:eastAsia="Cambria" w:hAnsi="Cambria" w:cs="Cambria" w:hint="default"/>
        <w:b w:val="0"/>
        <w:bCs w:val="0"/>
        <w:i w:val="0"/>
        <w:iCs w:val="0"/>
        <w:strike w:val="0"/>
        <w:w w:val="95"/>
        <w:sz w:val="24"/>
        <w:szCs w:val="24"/>
        <w:lang w:val="en-US" w:eastAsia="en-US" w:bidi="ar-SA"/>
      </w:rPr>
    </w:lvl>
    <w:lvl w:ilvl="2">
      <w:start w:val="1"/>
      <w:numFmt w:val="lowerLetter"/>
      <w:lvlText w:val="(%3)"/>
      <w:lvlJc w:val="left"/>
      <w:pPr>
        <w:ind w:left="1728" w:hanging="540"/>
      </w:pPr>
      <w:rPr>
        <w:rFonts w:ascii="Cambria" w:eastAsia="Cambria" w:hAnsi="Cambria" w:cs="Cambria" w:hint="default"/>
        <w:b/>
        <w:bCs/>
        <w:strike w:val="0"/>
        <w:w w:val="93"/>
        <w:sz w:val="24"/>
        <w:szCs w:val="24"/>
        <w:lang w:val="en-US" w:eastAsia="en-US" w:bidi="ar-SA"/>
      </w:rPr>
    </w:lvl>
    <w:lvl w:ilvl="3">
      <w:start w:val="1"/>
      <w:numFmt w:val="lowerRoman"/>
      <w:lvlText w:val="(%4)"/>
      <w:lvlJc w:val="left"/>
      <w:pPr>
        <w:ind w:left="2449" w:hanging="721"/>
      </w:pPr>
      <w:rPr>
        <w:rFonts w:ascii="Cambria" w:eastAsia="Cambria" w:hAnsi="Cambria" w:cs="Cambria" w:hint="default"/>
        <w:b w:val="0"/>
        <w:bCs w:val="0"/>
        <w:spacing w:val="-1"/>
        <w:w w:val="87"/>
        <w:sz w:val="24"/>
        <w:szCs w:val="24"/>
        <w:lang w:val="en-US" w:eastAsia="en-US" w:bidi="ar-SA"/>
      </w:rPr>
    </w:lvl>
    <w:lvl w:ilvl="4">
      <w:numFmt w:val="bullet"/>
      <w:lvlText w:val="•"/>
      <w:lvlJc w:val="left"/>
      <w:pPr>
        <w:ind w:left="3349" w:hanging="721"/>
      </w:pPr>
      <w:rPr>
        <w:rFonts w:hint="default"/>
        <w:lang w:val="en-US" w:eastAsia="en-US" w:bidi="ar-SA"/>
      </w:rPr>
    </w:lvl>
    <w:lvl w:ilvl="5">
      <w:numFmt w:val="bullet"/>
      <w:lvlText w:val="•"/>
      <w:lvlJc w:val="left"/>
      <w:pPr>
        <w:ind w:left="4259" w:hanging="721"/>
      </w:pPr>
      <w:rPr>
        <w:rFonts w:hint="default"/>
        <w:lang w:val="en-US" w:eastAsia="en-US" w:bidi="ar-SA"/>
      </w:rPr>
    </w:lvl>
    <w:lvl w:ilvl="6">
      <w:numFmt w:val="bullet"/>
      <w:lvlText w:val="•"/>
      <w:lvlJc w:val="left"/>
      <w:pPr>
        <w:ind w:left="5169" w:hanging="721"/>
      </w:pPr>
      <w:rPr>
        <w:rFonts w:hint="default"/>
        <w:lang w:val="en-US" w:eastAsia="en-US" w:bidi="ar-SA"/>
      </w:rPr>
    </w:lvl>
    <w:lvl w:ilvl="7">
      <w:numFmt w:val="bullet"/>
      <w:lvlText w:val="•"/>
      <w:lvlJc w:val="left"/>
      <w:pPr>
        <w:ind w:left="6079" w:hanging="721"/>
      </w:pPr>
      <w:rPr>
        <w:rFonts w:hint="default"/>
        <w:lang w:val="en-US" w:eastAsia="en-US" w:bidi="ar-SA"/>
      </w:rPr>
    </w:lvl>
    <w:lvl w:ilvl="8">
      <w:numFmt w:val="bullet"/>
      <w:lvlText w:val="•"/>
      <w:lvlJc w:val="left"/>
      <w:pPr>
        <w:ind w:left="6989" w:hanging="721"/>
      </w:pPr>
      <w:rPr>
        <w:rFonts w:hint="default"/>
        <w:lang w:val="en-US" w:eastAsia="en-US" w:bidi="ar-SA"/>
      </w:rPr>
    </w:lvl>
  </w:abstractNum>
  <w:abstractNum w:abstractNumId="21">
    <w:nsid w:val="5D891AFA"/>
    <w:multiLevelType w:val="hybridMultilevel"/>
    <w:tmpl w:val="A78ADEE4"/>
    <w:lvl w:ilvl="0" w:tplc="39DE4172">
      <w:start w:val="1"/>
      <w:numFmt w:val="lowerRoman"/>
      <w:lvlText w:val="%1."/>
      <w:lvlJc w:val="left"/>
      <w:pPr>
        <w:ind w:left="1080" w:hanging="720"/>
      </w:pPr>
      <w:rPr>
        <w:rFonts w:hint="default"/>
      </w:rPr>
    </w:lvl>
    <w:lvl w:ilvl="1" w:tplc="214816B0" w:tentative="1">
      <w:start w:val="1"/>
      <w:numFmt w:val="lowerLetter"/>
      <w:lvlText w:val="%2."/>
      <w:lvlJc w:val="left"/>
      <w:pPr>
        <w:ind w:left="1440" w:hanging="360"/>
      </w:pPr>
    </w:lvl>
    <w:lvl w:ilvl="2" w:tplc="B73CEEAA" w:tentative="1">
      <w:start w:val="1"/>
      <w:numFmt w:val="lowerRoman"/>
      <w:lvlText w:val="%3."/>
      <w:lvlJc w:val="right"/>
      <w:pPr>
        <w:ind w:left="2160" w:hanging="180"/>
      </w:pPr>
    </w:lvl>
    <w:lvl w:ilvl="3" w:tplc="B170872E" w:tentative="1">
      <w:start w:val="1"/>
      <w:numFmt w:val="decimal"/>
      <w:lvlText w:val="%4."/>
      <w:lvlJc w:val="left"/>
      <w:pPr>
        <w:ind w:left="2880" w:hanging="360"/>
      </w:pPr>
    </w:lvl>
    <w:lvl w:ilvl="4" w:tplc="57469A00" w:tentative="1">
      <w:start w:val="1"/>
      <w:numFmt w:val="lowerLetter"/>
      <w:lvlText w:val="%5."/>
      <w:lvlJc w:val="left"/>
      <w:pPr>
        <w:ind w:left="3600" w:hanging="360"/>
      </w:pPr>
    </w:lvl>
    <w:lvl w:ilvl="5" w:tplc="62B29DC0" w:tentative="1">
      <w:start w:val="1"/>
      <w:numFmt w:val="lowerRoman"/>
      <w:lvlText w:val="%6."/>
      <w:lvlJc w:val="right"/>
      <w:pPr>
        <w:ind w:left="4320" w:hanging="180"/>
      </w:pPr>
    </w:lvl>
    <w:lvl w:ilvl="6" w:tplc="40C2DDF4" w:tentative="1">
      <w:start w:val="1"/>
      <w:numFmt w:val="decimal"/>
      <w:lvlText w:val="%7."/>
      <w:lvlJc w:val="left"/>
      <w:pPr>
        <w:ind w:left="5040" w:hanging="360"/>
      </w:pPr>
    </w:lvl>
    <w:lvl w:ilvl="7" w:tplc="7A00EB7E" w:tentative="1">
      <w:start w:val="1"/>
      <w:numFmt w:val="lowerLetter"/>
      <w:lvlText w:val="%8."/>
      <w:lvlJc w:val="left"/>
      <w:pPr>
        <w:ind w:left="5760" w:hanging="360"/>
      </w:pPr>
    </w:lvl>
    <w:lvl w:ilvl="8" w:tplc="E926FA96" w:tentative="1">
      <w:start w:val="1"/>
      <w:numFmt w:val="lowerRoman"/>
      <w:lvlText w:val="%9."/>
      <w:lvlJc w:val="right"/>
      <w:pPr>
        <w:ind w:left="6480" w:hanging="180"/>
      </w:pPr>
    </w:lvl>
  </w:abstractNum>
  <w:abstractNum w:abstractNumId="22">
    <w:nsid w:val="5DBF260A"/>
    <w:multiLevelType w:val="hybridMultilevel"/>
    <w:tmpl w:val="3282FCC6"/>
    <w:lvl w:ilvl="0" w:tplc="D9705818">
      <w:start w:val="1"/>
      <w:numFmt w:val="lowerLetter"/>
      <w:lvlText w:val="(%1)"/>
      <w:lvlJc w:val="left"/>
      <w:pPr>
        <w:ind w:left="1548" w:hanging="360"/>
      </w:pPr>
      <w:rPr>
        <w:rFonts w:ascii="Cambria" w:eastAsia="Cambria" w:hAnsi="Cambria" w:cs="Cambria" w:hint="default"/>
        <w:w w:val="93"/>
        <w:sz w:val="24"/>
        <w:szCs w:val="24"/>
        <w:lang w:val="en-US" w:eastAsia="en-US" w:bidi="ar-SA"/>
      </w:rPr>
    </w:lvl>
    <w:lvl w:ilvl="1" w:tplc="022A6EF8">
      <w:start w:val="1"/>
      <w:numFmt w:val="lowerRoman"/>
      <w:lvlText w:val="(%2)"/>
      <w:lvlJc w:val="left"/>
      <w:pPr>
        <w:ind w:left="2269" w:hanging="721"/>
      </w:pPr>
      <w:rPr>
        <w:rFonts w:ascii="Cambria" w:eastAsia="Cambria" w:hAnsi="Cambria" w:cs="Cambria" w:hint="default"/>
        <w:spacing w:val="-1"/>
        <w:w w:val="87"/>
        <w:sz w:val="24"/>
        <w:szCs w:val="24"/>
        <w:lang w:val="en-US" w:eastAsia="en-US" w:bidi="ar-SA"/>
      </w:rPr>
    </w:lvl>
    <w:lvl w:ilvl="2" w:tplc="92E84D08">
      <w:numFmt w:val="bullet"/>
      <w:lvlText w:val="•"/>
      <w:lvlJc w:val="left"/>
      <w:pPr>
        <w:ind w:left="2987" w:hanging="721"/>
      </w:pPr>
      <w:rPr>
        <w:rFonts w:hint="default"/>
        <w:lang w:val="en-US" w:eastAsia="en-US" w:bidi="ar-SA"/>
      </w:rPr>
    </w:lvl>
    <w:lvl w:ilvl="3" w:tplc="B39CEA3A">
      <w:numFmt w:val="bullet"/>
      <w:lvlText w:val="•"/>
      <w:lvlJc w:val="left"/>
      <w:pPr>
        <w:ind w:left="3715" w:hanging="721"/>
      </w:pPr>
      <w:rPr>
        <w:rFonts w:hint="default"/>
        <w:lang w:val="en-US" w:eastAsia="en-US" w:bidi="ar-SA"/>
      </w:rPr>
    </w:lvl>
    <w:lvl w:ilvl="4" w:tplc="6F2EBB24">
      <w:numFmt w:val="bullet"/>
      <w:lvlText w:val="•"/>
      <w:lvlJc w:val="left"/>
      <w:pPr>
        <w:ind w:left="4442" w:hanging="721"/>
      </w:pPr>
      <w:rPr>
        <w:rFonts w:hint="default"/>
        <w:lang w:val="en-US" w:eastAsia="en-US" w:bidi="ar-SA"/>
      </w:rPr>
    </w:lvl>
    <w:lvl w:ilvl="5" w:tplc="FD567EAC">
      <w:numFmt w:val="bullet"/>
      <w:lvlText w:val="•"/>
      <w:lvlJc w:val="left"/>
      <w:pPr>
        <w:ind w:left="5170" w:hanging="721"/>
      </w:pPr>
      <w:rPr>
        <w:rFonts w:hint="default"/>
        <w:lang w:val="en-US" w:eastAsia="en-US" w:bidi="ar-SA"/>
      </w:rPr>
    </w:lvl>
    <w:lvl w:ilvl="6" w:tplc="FDA89C48">
      <w:numFmt w:val="bullet"/>
      <w:lvlText w:val="•"/>
      <w:lvlJc w:val="left"/>
      <w:pPr>
        <w:ind w:left="5898" w:hanging="721"/>
      </w:pPr>
      <w:rPr>
        <w:rFonts w:hint="default"/>
        <w:lang w:val="en-US" w:eastAsia="en-US" w:bidi="ar-SA"/>
      </w:rPr>
    </w:lvl>
    <w:lvl w:ilvl="7" w:tplc="10B2EBB8">
      <w:numFmt w:val="bullet"/>
      <w:lvlText w:val="•"/>
      <w:lvlJc w:val="left"/>
      <w:pPr>
        <w:ind w:left="6625" w:hanging="721"/>
      </w:pPr>
      <w:rPr>
        <w:rFonts w:hint="default"/>
        <w:lang w:val="en-US" w:eastAsia="en-US" w:bidi="ar-SA"/>
      </w:rPr>
    </w:lvl>
    <w:lvl w:ilvl="8" w:tplc="961886AC">
      <w:numFmt w:val="bullet"/>
      <w:lvlText w:val="•"/>
      <w:lvlJc w:val="left"/>
      <w:pPr>
        <w:ind w:left="7353" w:hanging="721"/>
      </w:pPr>
      <w:rPr>
        <w:rFonts w:hint="default"/>
        <w:lang w:val="en-US" w:eastAsia="en-US" w:bidi="ar-SA"/>
      </w:rPr>
    </w:lvl>
  </w:abstractNum>
  <w:abstractNum w:abstractNumId="23">
    <w:nsid w:val="60EB6E48"/>
    <w:multiLevelType w:val="hybridMultilevel"/>
    <w:tmpl w:val="3710D58E"/>
    <w:lvl w:ilvl="0" w:tplc="A6EA0778">
      <w:start w:val="1"/>
      <w:numFmt w:val="lowerRoman"/>
      <w:lvlText w:val="(%1)"/>
      <w:lvlJc w:val="left"/>
      <w:pPr>
        <w:ind w:left="1728" w:hanging="557"/>
      </w:pPr>
      <w:rPr>
        <w:rFonts w:ascii="Cambria" w:eastAsia="Cambria" w:hAnsi="Cambria" w:cs="Cambria" w:hint="default"/>
        <w:spacing w:val="-4"/>
        <w:w w:val="87"/>
        <w:sz w:val="24"/>
        <w:szCs w:val="24"/>
        <w:lang w:val="en-US" w:eastAsia="en-US" w:bidi="ar-SA"/>
      </w:rPr>
    </w:lvl>
    <w:lvl w:ilvl="1" w:tplc="FBFCA110">
      <w:start w:val="2"/>
      <w:numFmt w:val="lowerRoman"/>
      <w:lvlText w:val="(%2)"/>
      <w:lvlJc w:val="left"/>
      <w:pPr>
        <w:ind w:left="2269" w:hanging="541"/>
      </w:pPr>
      <w:rPr>
        <w:rFonts w:ascii="Cambria" w:eastAsia="Cambria" w:hAnsi="Cambria" w:cs="Cambria" w:hint="default"/>
        <w:spacing w:val="-1"/>
        <w:w w:val="94"/>
        <w:sz w:val="24"/>
        <w:szCs w:val="24"/>
        <w:lang w:val="en-US" w:eastAsia="en-US" w:bidi="ar-SA"/>
      </w:rPr>
    </w:lvl>
    <w:lvl w:ilvl="2" w:tplc="51C2F45E">
      <w:numFmt w:val="bullet"/>
      <w:lvlText w:val="•"/>
      <w:lvlJc w:val="left"/>
      <w:pPr>
        <w:ind w:left="2987" w:hanging="541"/>
      </w:pPr>
      <w:rPr>
        <w:rFonts w:hint="default"/>
        <w:lang w:val="en-US" w:eastAsia="en-US" w:bidi="ar-SA"/>
      </w:rPr>
    </w:lvl>
    <w:lvl w:ilvl="3" w:tplc="6BA2C66C">
      <w:numFmt w:val="bullet"/>
      <w:lvlText w:val="•"/>
      <w:lvlJc w:val="left"/>
      <w:pPr>
        <w:ind w:left="3715" w:hanging="541"/>
      </w:pPr>
      <w:rPr>
        <w:rFonts w:hint="default"/>
        <w:lang w:val="en-US" w:eastAsia="en-US" w:bidi="ar-SA"/>
      </w:rPr>
    </w:lvl>
    <w:lvl w:ilvl="4" w:tplc="A5BA4B5A">
      <w:numFmt w:val="bullet"/>
      <w:lvlText w:val="•"/>
      <w:lvlJc w:val="left"/>
      <w:pPr>
        <w:ind w:left="4442" w:hanging="541"/>
      </w:pPr>
      <w:rPr>
        <w:rFonts w:hint="default"/>
        <w:lang w:val="en-US" w:eastAsia="en-US" w:bidi="ar-SA"/>
      </w:rPr>
    </w:lvl>
    <w:lvl w:ilvl="5" w:tplc="0C5C84FC">
      <w:numFmt w:val="bullet"/>
      <w:lvlText w:val="•"/>
      <w:lvlJc w:val="left"/>
      <w:pPr>
        <w:ind w:left="5170" w:hanging="541"/>
      </w:pPr>
      <w:rPr>
        <w:rFonts w:hint="default"/>
        <w:lang w:val="en-US" w:eastAsia="en-US" w:bidi="ar-SA"/>
      </w:rPr>
    </w:lvl>
    <w:lvl w:ilvl="6" w:tplc="212052EE">
      <w:numFmt w:val="bullet"/>
      <w:lvlText w:val="•"/>
      <w:lvlJc w:val="left"/>
      <w:pPr>
        <w:ind w:left="5898" w:hanging="541"/>
      </w:pPr>
      <w:rPr>
        <w:rFonts w:hint="default"/>
        <w:lang w:val="en-US" w:eastAsia="en-US" w:bidi="ar-SA"/>
      </w:rPr>
    </w:lvl>
    <w:lvl w:ilvl="7" w:tplc="0B425EE4">
      <w:numFmt w:val="bullet"/>
      <w:lvlText w:val="•"/>
      <w:lvlJc w:val="left"/>
      <w:pPr>
        <w:ind w:left="6625" w:hanging="541"/>
      </w:pPr>
      <w:rPr>
        <w:rFonts w:hint="default"/>
        <w:lang w:val="en-US" w:eastAsia="en-US" w:bidi="ar-SA"/>
      </w:rPr>
    </w:lvl>
    <w:lvl w:ilvl="8" w:tplc="E89C2574">
      <w:numFmt w:val="bullet"/>
      <w:lvlText w:val="•"/>
      <w:lvlJc w:val="left"/>
      <w:pPr>
        <w:ind w:left="7353" w:hanging="541"/>
      </w:pPr>
      <w:rPr>
        <w:rFonts w:hint="default"/>
        <w:lang w:val="en-US" w:eastAsia="en-US" w:bidi="ar-SA"/>
      </w:rPr>
    </w:lvl>
  </w:abstractNum>
  <w:abstractNum w:abstractNumId="24">
    <w:nsid w:val="615E1EFC"/>
    <w:multiLevelType w:val="multilevel"/>
    <w:tmpl w:val="6B947C30"/>
    <w:lvl w:ilvl="0">
      <w:start w:val="1"/>
      <w:numFmt w:val="upperLetter"/>
      <w:lvlText w:val="%1."/>
      <w:lvlJc w:val="left"/>
      <w:pPr>
        <w:ind w:left="1188" w:hanging="1080"/>
      </w:pPr>
      <w:rPr>
        <w:rFonts w:ascii="Palatino Linotype" w:eastAsia="Palatino Linotype" w:hAnsi="Palatino Linotype" w:cs="Palatino Linotype" w:hint="default"/>
        <w:b/>
        <w:bCs/>
        <w:w w:val="100"/>
        <w:sz w:val="24"/>
        <w:szCs w:val="24"/>
        <w:lang w:val="en-US" w:eastAsia="en-US" w:bidi="ar-SA"/>
      </w:rPr>
    </w:lvl>
    <w:lvl w:ilvl="1">
      <w:start w:val="1"/>
      <w:numFmt w:val="decimal"/>
      <w:lvlText w:val="%2."/>
      <w:lvlJc w:val="left"/>
      <w:pPr>
        <w:ind w:left="1188" w:hanging="1080"/>
      </w:pPr>
      <w:rPr>
        <w:rFonts w:ascii="Palatino Linotype" w:eastAsia="Palatino Linotype" w:hAnsi="Palatino Linotype" w:cs="Palatino Linotype" w:hint="default"/>
        <w:b/>
        <w:bCs/>
        <w:w w:val="100"/>
        <w:sz w:val="24"/>
        <w:szCs w:val="24"/>
        <w:lang w:val="en-US" w:eastAsia="en-US" w:bidi="ar-SA"/>
      </w:rPr>
    </w:lvl>
    <w:lvl w:ilvl="2">
      <w:start w:val="1"/>
      <w:numFmt w:val="decimal"/>
      <w:lvlText w:val="%2.%3"/>
      <w:lvlJc w:val="left"/>
      <w:pPr>
        <w:ind w:left="1188" w:hanging="1080"/>
      </w:pPr>
      <w:rPr>
        <w:rFonts w:ascii="Cambria" w:eastAsia="Cambria" w:hAnsi="Cambria" w:cs="Cambria" w:hint="default"/>
        <w:w w:val="95"/>
        <w:sz w:val="24"/>
        <w:szCs w:val="24"/>
        <w:lang w:val="en-US" w:eastAsia="en-US" w:bidi="ar-SA"/>
      </w:rPr>
    </w:lvl>
    <w:lvl w:ilvl="3">
      <w:start w:val="1"/>
      <w:numFmt w:val="lowerLetter"/>
      <w:lvlText w:val="(%4)"/>
      <w:lvlJc w:val="left"/>
      <w:pPr>
        <w:ind w:left="1548" w:hanging="360"/>
      </w:pPr>
      <w:rPr>
        <w:rFonts w:ascii="Cambria" w:eastAsia="Cambria" w:hAnsi="Cambria" w:cs="Cambria" w:hint="default"/>
        <w:w w:val="93"/>
        <w:sz w:val="24"/>
        <w:szCs w:val="24"/>
        <w:lang w:val="en-US" w:eastAsia="en-US" w:bidi="ar-SA"/>
      </w:rPr>
    </w:lvl>
    <w:lvl w:ilvl="4">
      <w:numFmt w:val="bullet"/>
      <w:lvlText w:val="•"/>
      <w:lvlJc w:val="left"/>
      <w:pPr>
        <w:ind w:left="3962" w:hanging="360"/>
      </w:pPr>
      <w:rPr>
        <w:rFonts w:hint="default"/>
        <w:lang w:val="en-US" w:eastAsia="en-US" w:bidi="ar-SA"/>
      </w:rPr>
    </w:lvl>
    <w:lvl w:ilvl="5">
      <w:numFmt w:val="bullet"/>
      <w:lvlText w:val="•"/>
      <w:lvlJc w:val="left"/>
      <w:pPr>
        <w:ind w:left="4770" w:hanging="360"/>
      </w:pPr>
      <w:rPr>
        <w:rFonts w:hint="default"/>
        <w:lang w:val="en-US" w:eastAsia="en-US" w:bidi="ar-SA"/>
      </w:rPr>
    </w:lvl>
    <w:lvl w:ilvl="6">
      <w:numFmt w:val="bullet"/>
      <w:lvlText w:val="•"/>
      <w:lvlJc w:val="left"/>
      <w:pPr>
        <w:ind w:left="5578" w:hanging="360"/>
      </w:pPr>
      <w:rPr>
        <w:rFonts w:hint="default"/>
        <w:lang w:val="en-US" w:eastAsia="en-US" w:bidi="ar-SA"/>
      </w:rPr>
    </w:lvl>
    <w:lvl w:ilvl="7">
      <w:numFmt w:val="bullet"/>
      <w:lvlText w:val="•"/>
      <w:lvlJc w:val="left"/>
      <w:pPr>
        <w:ind w:left="6385" w:hanging="360"/>
      </w:pPr>
      <w:rPr>
        <w:rFonts w:hint="default"/>
        <w:lang w:val="en-US" w:eastAsia="en-US" w:bidi="ar-SA"/>
      </w:rPr>
    </w:lvl>
    <w:lvl w:ilvl="8">
      <w:numFmt w:val="bullet"/>
      <w:lvlText w:val="•"/>
      <w:lvlJc w:val="left"/>
      <w:pPr>
        <w:ind w:left="7193" w:hanging="360"/>
      </w:pPr>
      <w:rPr>
        <w:rFonts w:hint="default"/>
        <w:lang w:val="en-US" w:eastAsia="en-US" w:bidi="ar-SA"/>
      </w:rPr>
    </w:lvl>
  </w:abstractNum>
  <w:abstractNum w:abstractNumId="25">
    <w:nsid w:val="6D442964"/>
    <w:multiLevelType w:val="hybridMultilevel"/>
    <w:tmpl w:val="DA6E2F04"/>
    <w:lvl w:ilvl="0" w:tplc="461C2028">
      <w:start w:val="1"/>
      <w:numFmt w:val="lowerLetter"/>
      <w:lvlText w:val="%1)"/>
      <w:lvlJc w:val="left"/>
      <w:pPr>
        <w:ind w:left="1728" w:hanging="540"/>
      </w:pPr>
      <w:rPr>
        <w:rFonts w:hint="default"/>
        <w:b w:val="0"/>
        <w:bCs w:val="0"/>
        <w:strike w:val="0"/>
        <w:color w:val="auto"/>
        <w:spacing w:val="-1"/>
        <w:w w:val="87"/>
      </w:rPr>
    </w:lvl>
    <w:lvl w:ilvl="1" w:tplc="04DA5866" w:tentative="1">
      <w:start w:val="1"/>
      <w:numFmt w:val="lowerLetter"/>
      <w:lvlText w:val="%2."/>
      <w:lvlJc w:val="left"/>
      <w:pPr>
        <w:ind w:left="1440" w:hanging="360"/>
      </w:pPr>
    </w:lvl>
    <w:lvl w:ilvl="2" w:tplc="A342BC84" w:tentative="1">
      <w:start w:val="1"/>
      <w:numFmt w:val="lowerRoman"/>
      <w:lvlText w:val="%3."/>
      <w:lvlJc w:val="right"/>
      <w:pPr>
        <w:ind w:left="2160" w:hanging="180"/>
      </w:pPr>
    </w:lvl>
    <w:lvl w:ilvl="3" w:tplc="C9F42992" w:tentative="1">
      <w:start w:val="1"/>
      <w:numFmt w:val="decimal"/>
      <w:lvlText w:val="%4."/>
      <w:lvlJc w:val="left"/>
      <w:pPr>
        <w:ind w:left="2880" w:hanging="360"/>
      </w:pPr>
    </w:lvl>
    <w:lvl w:ilvl="4" w:tplc="345CF830" w:tentative="1">
      <w:start w:val="1"/>
      <w:numFmt w:val="lowerLetter"/>
      <w:lvlText w:val="%5."/>
      <w:lvlJc w:val="left"/>
      <w:pPr>
        <w:ind w:left="3600" w:hanging="360"/>
      </w:pPr>
    </w:lvl>
    <w:lvl w:ilvl="5" w:tplc="D6A88298" w:tentative="1">
      <w:start w:val="1"/>
      <w:numFmt w:val="lowerRoman"/>
      <w:lvlText w:val="%6."/>
      <w:lvlJc w:val="right"/>
      <w:pPr>
        <w:ind w:left="4320" w:hanging="180"/>
      </w:pPr>
    </w:lvl>
    <w:lvl w:ilvl="6" w:tplc="784A26F6" w:tentative="1">
      <w:start w:val="1"/>
      <w:numFmt w:val="decimal"/>
      <w:lvlText w:val="%7."/>
      <w:lvlJc w:val="left"/>
      <w:pPr>
        <w:ind w:left="5040" w:hanging="360"/>
      </w:pPr>
    </w:lvl>
    <w:lvl w:ilvl="7" w:tplc="1B201690" w:tentative="1">
      <w:start w:val="1"/>
      <w:numFmt w:val="lowerLetter"/>
      <w:lvlText w:val="%8."/>
      <w:lvlJc w:val="left"/>
      <w:pPr>
        <w:ind w:left="5760" w:hanging="360"/>
      </w:pPr>
    </w:lvl>
    <w:lvl w:ilvl="8" w:tplc="110430EA" w:tentative="1">
      <w:start w:val="1"/>
      <w:numFmt w:val="lowerRoman"/>
      <w:lvlText w:val="%9."/>
      <w:lvlJc w:val="right"/>
      <w:pPr>
        <w:ind w:left="6480" w:hanging="180"/>
      </w:pPr>
    </w:lvl>
  </w:abstractNum>
  <w:abstractNum w:abstractNumId="26">
    <w:nsid w:val="6D5F15AC"/>
    <w:multiLevelType w:val="hybridMultilevel"/>
    <w:tmpl w:val="AB52D5DA"/>
    <w:lvl w:ilvl="0" w:tplc="01E2AEB8">
      <w:start w:val="1"/>
      <w:numFmt w:val="lowerLetter"/>
      <w:lvlText w:val="%1."/>
      <w:lvlJc w:val="left"/>
      <w:pPr>
        <w:ind w:left="1440" w:hanging="360"/>
      </w:pPr>
      <w:rPr>
        <w:rFonts w:hint="default"/>
      </w:rPr>
    </w:lvl>
    <w:lvl w:ilvl="1" w:tplc="3FF27326" w:tentative="1">
      <w:start w:val="1"/>
      <w:numFmt w:val="lowerLetter"/>
      <w:lvlText w:val="%2."/>
      <w:lvlJc w:val="left"/>
      <w:pPr>
        <w:ind w:left="2160" w:hanging="360"/>
      </w:pPr>
    </w:lvl>
    <w:lvl w:ilvl="2" w:tplc="DF22A0B6" w:tentative="1">
      <w:start w:val="1"/>
      <w:numFmt w:val="lowerRoman"/>
      <w:lvlText w:val="%3."/>
      <w:lvlJc w:val="right"/>
      <w:pPr>
        <w:ind w:left="2880" w:hanging="180"/>
      </w:pPr>
    </w:lvl>
    <w:lvl w:ilvl="3" w:tplc="F3581AD4" w:tentative="1">
      <w:start w:val="1"/>
      <w:numFmt w:val="decimal"/>
      <w:lvlText w:val="%4."/>
      <w:lvlJc w:val="left"/>
      <w:pPr>
        <w:ind w:left="3600" w:hanging="360"/>
      </w:pPr>
    </w:lvl>
    <w:lvl w:ilvl="4" w:tplc="8782ED28" w:tentative="1">
      <w:start w:val="1"/>
      <w:numFmt w:val="lowerLetter"/>
      <w:lvlText w:val="%5."/>
      <w:lvlJc w:val="left"/>
      <w:pPr>
        <w:ind w:left="4320" w:hanging="360"/>
      </w:pPr>
    </w:lvl>
    <w:lvl w:ilvl="5" w:tplc="A23083E4" w:tentative="1">
      <w:start w:val="1"/>
      <w:numFmt w:val="lowerRoman"/>
      <w:lvlText w:val="%6."/>
      <w:lvlJc w:val="right"/>
      <w:pPr>
        <w:ind w:left="5040" w:hanging="180"/>
      </w:pPr>
    </w:lvl>
    <w:lvl w:ilvl="6" w:tplc="651C41D2" w:tentative="1">
      <w:start w:val="1"/>
      <w:numFmt w:val="decimal"/>
      <w:lvlText w:val="%7."/>
      <w:lvlJc w:val="left"/>
      <w:pPr>
        <w:ind w:left="5760" w:hanging="360"/>
      </w:pPr>
    </w:lvl>
    <w:lvl w:ilvl="7" w:tplc="8814038C" w:tentative="1">
      <w:start w:val="1"/>
      <w:numFmt w:val="lowerLetter"/>
      <w:lvlText w:val="%8."/>
      <w:lvlJc w:val="left"/>
      <w:pPr>
        <w:ind w:left="6480" w:hanging="360"/>
      </w:pPr>
    </w:lvl>
    <w:lvl w:ilvl="8" w:tplc="673ABB04" w:tentative="1">
      <w:start w:val="1"/>
      <w:numFmt w:val="lowerRoman"/>
      <w:lvlText w:val="%9."/>
      <w:lvlJc w:val="right"/>
      <w:pPr>
        <w:ind w:left="7200" w:hanging="180"/>
      </w:pPr>
    </w:lvl>
  </w:abstractNum>
  <w:abstractNum w:abstractNumId="27">
    <w:nsid w:val="775543B9"/>
    <w:multiLevelType w:val="hybridMultilevel"/>
    <w:tmpl w:val="6A0A8330"/>
    <w:lvl w:ilvl="0" w:tplc="DF567AAE">
      <w:start w:val="16"/>
      <w:numFmt w:val="lowerLetter"/>
      <w:lvlText w:val="(%1)"/>
      <w:lvlJc w:val="left"/>
      <w:pPr>
        <w:ind w:left="1790" w:hanging="603"/>
      </w:pPr>
      <w:rPr>
        <w:rFonts w:ascii="Cambria" w:eastAsia="Cambria" w:hAnsi="Cambria" w:cs="Cambria" w:hint="default"/>
        <w:b/>
        <w:bCs/>
        <w:spacing w:val="-1"/>
        <w:w w:val="87"/>
        <w:sz w:val="24"/>
        <w:szCs w:val="24"/>
        <w:lang w:val="en-US" w:eastAsia="en-US" w:bidi="ar-SA"/>
      </w:rPr>
    </w:lvl>
    <w:lvl w:ilvl="1" w:tplc="DD3E5874">
      <w:start w:val="1"/>
      <w:numFmt w:val="lowerRoman"/>
      <w:lvlText w:val="(%2)"/>
      <w:lvlJc w:val="left"/>
      <w:pPr>
        <w:ind w:left="2269" w:hanging="541"/>
      </w:pPr>
      <w:rPr>
        <w:rFonts w:ascii="Cambria" w:eastAsia="Cambria" w:hAnsi="Cambria" w:cs="Cambria" w:hint="default"/>
        <w:spacing w:val="-1"/>
        <w:w w:val="87"/>
        <w:sz w:val="24"/>
        <w:szCs w:val="24"/>
        <w:lang w:val="en-US" w:eastAsia="en-US" w:bidi="ar-SA"/>
      </w:rPr>
    </w:lvl>
    <w:lvl w:ilvl="2" w:tplc="C7E2C606">
      <w:numFmt w:val="bullet"/>
      <w:lvlText w:val="•"/>
      <w:lvlJc w:val="left"/>
      <w:pPr>
        <w:ind w:left="2987" w:hanging="541"/>
      </w:pPr>
      <w:rPr>
        <w:rFonts w:hint="default"/>
        <w:lang w:val="en-US" w:eastAsia="en-US" w:bidi="ar-SA"/>
      </w:rPr>
    </w:lvl>
    <w:lvl w:ilvl="3" w:tplc="6B08808C">
      <w:numFmt w:val="bullet"/>
      <w:lvlText w:val="•"/>
      <w:lvlJc w:val="left"/>
      <w:pPr>
        <w:ind w:left="3715" w:hanging="541"/>
      </w:pPr>
      <w:rPr>
        <w:rFonts w:hint="default"/>
        <w:lang w:val="en-US" w:eastAsia="en-US" w:bidi="ar-SA"/>
      </w:rPr>
    </w:lvl>
    <w:lvl w:ilvl="4" w:tplc="F350C45A">
      <w:numFmt w:val="bullet"/>
      <w:lvlText w:val="•"/>
      <w:lvlJc w:val="left"/>
      <w:pPr>
        <w:ind w:left="4442" w:hanging="541"/>
      </w:pPr>
      <w:rPr>
        <w:rFonts w:hint="default"/>
        <w:lang w:val="en-US" w:eastAsia="en-US" w:bidi="ar-SA"/>
      </w:rPr>
    </w:lvl>
    <w:lvl w:ilvl="5" w:tplc="388EF05C">
      <w:numFmt w:val="bullet"/>
      <w:lvlText w:val="•"/>
      <w:lvlJc w:val="left"/>
      <w:pPr>
        <w:ind w:left="5170" w:hanging="541"/>
      </w:pPr>
      <w:rPr>
        <w:rFonts w:hint="default"/>
        <w:lang w:val="en-US" w:eastAsia="en-US" w:bidi="ar-SA"/>
      </w:rPr>
    </w:lvl>
    <w:lvl w:ilvl="6" w:tplc="7A14AEB2">
      <w:numFmt w:val="bullet"/>
      <w:lvlText w:val="•"/>
      <w:lvlJc w:val="left"/>
      <w:pPr>
        <w:ind w:left="5898" w:hanging="541"/>
      </w:pPr>
      <w:rPr>
        <w:rFonts w:hint="default"/>
        <w:lang w:val="en-US" w:eastAsia="en-US" w:bidi="ar-SA"/>
      </w:rPr>
    </w:lvl>
    <w:lvl w:ilvl="7" w:tplc="5686ED82">
      <w:numFmt w:val="bullet"/>
      <w:lvlText w:val="•"/>
      <w:lvlJc w:val="left"/>
      <w:pPr>
        <w:ind w:left="6625" w:hanging="541"/>
      </w:pPr>
      <w:rPr>
        <w:rFonts w:hint="default"/>
        <w:lang w:val="en-US" w:eastAsia="en-US" w:bidi="ar-SA"/>
      </w:rPr>
    </w:lvl>
    <w:lvl w:ilvl="8" w:tplc="4EF6AC54">
      <w:numFmt w:val="bullet"/>
      <w:lvlText w:val="•"/>
      <w:lvlJc w:val="left"/>
      <w:pPr>
        <w:ind w:left="7353" w:hanging="541"/>
      </w:pPr>
      <w:rPr>
        <w:rFonts w:hint="default"/>
        <w:lang w:val="en-US" w:eastAsia="en-US" w:bidi="ar-SA"/>
      </w:rPr>
    </w:lvl>
  </w:abstractNum>
  <w:abstractNum w:abstractNumId="28">
    <w:nsid w:val="78FC3DFB"/>
    <w:multiLevelType w:val="hybridMultilevel"/>
    <w:tmpl w:val="76B8D544"/>
    <w:lvl w:ilvl="0" w:tplc="390AA3BC">
      <w:start w:val="1"/>
      <w:numFmt w:val="lowerLetter"/>
      <w:lvlText w:val="(%1)"/>
      <w:lvlJc w:val="left"/>
      <w:pPr>
        <w:ind w:left="467" w:hanging="360"/>
      </w:pPr>
      <w:rPr>
        <w:rFonts w:hint="default"/>
        <w:w w:val="100"/>
        <w:sz w:val="24"/>
      </w:rPr>
    </w:lvl>
    <w:lvl w:ilvl="1" w:tplc="F2BCABA0" w:tentative="1">
      <w:start w:val="1"/>
      <w:numFmt w:val="lowerLetter"/>
      <w:lvlText w:val="%2."/>
      <w:lvlJc w:val="left"/>
      <w:pPr>
        <w:ind w:left="1187" w:hanging="360"/>
      </w:pPr>
    </w:lvl>
    <w:lvl w:ilvl="2" w:tplc="8F9A9D8E" w:tentative="1">
      <w:start w:val="1"/>
      <w:numFmt w:val="lowerRoman"/>
      <w:lvlText w:val="%3."/>
      <w:lvlJc w:val="right"/>
      <w:pPr>
        <w:ind w:left="1907" w:hanging="180"/>
      </w:pPr>
    </w:lvl>
    <w:lvl w:ilvl="3" w:tplc="D2AA4B10" w:tentative="1">
      <w:start w:val="1"/>
      <w:numFmt w:val="decimal"/>
      <w:lvlText w:val="%4."/>
      <w:lvlJc w:val="left"/>
      <w:pPr>
        <w:ind w:left="2627" w:hanging="360"/>
      </w:pPr>
    </w:lvl>
    <w:lvl w:ilvl="4" w:tplc="2638B8E0" w:tentative="1">
      <w:start w:val="1"/>
      <w:numFmt w:val="lowerLetter"/>
      <w:lvlText w:val="%5."/>
      <w:lvlJc w:val="left"/>
      <w:pPr>
        <w:ind w:left="3347" w:hanging="360"/>
      </w:pPr>
    </w:lvl>
    <w:lvl w:ilvl="5" w:tplc="FA5AEA30" w:tentative="1">
      <w:start w:val="1"/>
      <w:numFmt w:val="lowerRoman"/>
      <w:lvlText w:val="%6."/>
      <w:lvlJc w:val="right"/>
      <w:pPr>
        <w:ind w:left="4067" w:hanging="180"/>
      </w:pPr>
    </w:lvl>
    <w:lvl w:ilvl="6" w:tplc="E0C808A4" w:tentative="1">
      <w:start w:val="1"/>
      <w:numFmt w:val="decimal"/>
      <w:lvlText w:val="%7."/>
      <w:lvlJc w:val="left"/>
      <w:pPr>
        <w:ind w:left="4787" w:hanging="360"/>
      </w:pPr>
    </w:lvl>
    <w:lvl w:ilvl="7" w:tplc="D8666966" w:tentative="1">
      <w:start w:val="1"/>
      <w:numFmt w:val="lowerLetter"/>
      <w:lvlText w:val="%8."/>
      <w:lvlJc w:val="left"/>
      <w:pPr>
        <w:ind w:left="5507" w:hanging="360"/>
      </w:pPr>
    </w:lvl>
    <w:lvl w:ilvl="8" w:tplc="CB483C34" w:tentative="1">
      <w:start w:val="1"/>
      <w:numFmt w:val="lowerRoman"/>
      <w:lvlText w:val="%9."/>
      <w:lvlJc w:val="right"/>
      <w:pPr>
        <w:ind w:left="6227" w:hanging="180"/>
      </w:pPr>
    </w:lvl>
  </w:abstractNum>
  <w:abstractNum w:abstractNumId="29">
    <w:nsid w:val="79893E96"/>
    <w:multiLevelType w:val="hybridMultilevel"/>
    <w:tmpl w:val="8FB6C2FC"/>
    <w:lvl w:ilvl="0" w:tplc="236403FA">
      <w:start w:val="1"/>
      <w:numFmt w:val="lowerLetter"/>
      <w:lvlText w:val="(%1)"/>
      <w:lvlJc w:val="left"/>
      <w:pPr>
        <w:ind w:left="1728" w:hanging="540"/>
      </w:pPr>
      <w:rPr>
        <w:rFonts w:ascii="Cambria" w:eastAsia="Cambria" w:hAnsi="Cambria" w:cs="Cambria" w:hint="default"/>
        <w:w w:val="93"/>
        <w:sz w:val="24"/>
        <w:szCs w:val="24"/>
        <w:lang w:val="en-US" w:eastAsia="en-US" w:bidi="ar-SA"/>
      </w:rPr>
    </w:lvl>
    <w:lvl w:ilvl="1" w:tplc="0DCC8C40">
      <w:numFmt w:val="bullet"/>
      <w:lvlText w:val="•"/>
      <w:lvlJc w:val="left"/>
      <w:pPr>
        <w:ind w:left="2428" w:hanging="540"/>
      </w:pPr>
      <w:rPr>
        <w:rFonts w:hint="default"/>
        <w:lang w:val="en-US" w:eastAsia="en-US" w:bidi="ar-SA"/>
      </w:rPr>
    </w:lvl>
    <w:lvl w:ilvl="2" w:tplc="D7964E7C">
      <w:numFmt w:val="bullet"/>
      <w:lvlText w:val="•"/>
      <w:lvlJc w:val="left"/>
      <w:pPr>
        <w:ind w:left="3137" w:hanging="540"/>
      </w:pPr>
      <w:rPr>
        <w:rFonts w:hint="default"/>
        <w:lang w:val="en-US" w:eastAsia="en-US" w:bidi="ar-SA"/>
      </w:rPr>
    </w:lvl>
    <w:lvl w:ilvl="3" w:tplc="4704CF28">
      <w:numFmt w:val="bullet"/>
      <w:lvlText w:val="•"/>
      <w:lvlJc w:val="left"/>
      <w:pPr>
        <w:ind w:left="3846" w:hanging="540"/>
      </w:pPr>
      <w:rPr>
        <w:rFonts w:hint="default"/>
        <w:lang w:val="en-US" w:eastAsia="en-US" w:bidi="ar-SA"/>
      </w:rPr>
    </w:lvl>
    <w:lvl w:ilvl="4" w:tplc="C9D6CB96">
      <w:numFmt w:val="bullet"/>
      <w:lvlText w:val="•"/>
      <w:lvlJc w:val="left"/>
      <w:pPr>
        <w:ind w:left="4555" w:hanging="540"/>
      </w:pPr>
      <w:rPr>
        <w:rFonts w:hint="default"/>
        <w:lang w:val="en-US" w:eastAsia="en-US" w:bidi="ar-SA"/>
      </w:rPr>
    </w:lvl>
    <w:lvl w:ilvl="5" w:tplc="E2B4AF3E">
      <w:numFmt w:val="bullet"/>
      <w:lvlText w:val="•"/>
      <w:lvlJc w:val="left"/>
      <w:pPr>
        <w:ind w:left="5264" w:hanging="540"/>
      </w:pPr>
      <w:rPr>
        <w:rFonts w:hint="default"/>
        <w:lang w:val="en-US" w:eastAsia="en-US" w:bidi="ar-SA"/>
      </w:rPr>
    </w:lvl>
    <w:lvl w:ilvl="6" w:tplc="4DD8CC1A">
      <w:numFmt w:val="bullet"/>
      <w:lvlText w:val="•"/>
      <w:lvlJc w:val="left"/>
      <w:pPr>
        <w:ind w:left="5973" w:hanging="540"/>
      </w:pPr>
      <w:rPr>
        <w:rFonts w:hint="default"/>
        <w:lang w:val="en-US" w:eastAsia="en-US" w:bidi="ar-SA"/>
      </w:rPr>
    </w:lvl>
    <w:lvl w:ilvl="7" w:tplc="8B16738E">
      <w:numFmt w:val="bullet"/>
      <w:lvlText w:val="•"/>
      <w:lvlJc w:val="left"/>
      <w:pPr>
        <w:ind w:left="6682" w:hanging="540"/>
      </w:pPr>
      <w:rPr>
        <w:rFonts w:hint="default"/>
        <w:lang w:val="en-US" w:eastAsia="en-US" w:bidi="ar-SA"/>
      </w:rPr>
    </w:lvl>
    <w:lvl w:ilvl="8" w:tplc="7BEC9DF6">
      <w:numFmt w:val="bullet"/>
      <w:lvlText w:val="•"/>
      <w:lvlJc w:val="left"/>
      <w:pPr>
        <w:ind w:left="7391" w:hanging="540"/>
      </w:pPr>
      <w:rPr>
        <w:rFonts w:hint="default"/>
        <w:lang w:val="en-US" w:eastAsia="en-US" w:bidi="ar-SA"/>
      </w:rPr>
    </w:lvl>
  </w:abstractNum>
  <w:abstractNum w:abstractNumId="30">
    <w:nsid w:val="7C8C6A46"/>
    <w:multiLevelType w:val="multilevel"/>
    <w:tmpl w:val="996EA064"/>
    <w:lvl w:ilvl="0">
      <w:start w:val="22"/>
      <w:numFmt w:val="decimal"/>
      <w:lvlText w:val="%1"/>
      <w:lvlJc w:val="left"/>
      <w:pPr>
        <w:ind w:left="552" w:hanging="552"/>
      </w:pPr>
      <w:rPr>
        <w:rFonts w:hint="default"/>
      </w:rPr>
    </w:lvl>
    <w:lvl w:ilvl="1">
      <w:start w:val="3"/>
      <w:numFmt w:val="decimal"/>
      <w:lvlText w:val="%1.%2"/>
      <w:lvlJc w:val="left"/>
      <w:pPr>
        <w:ind w:left="606" w:hanging="552"/>
      </w:pPr>
      <w:rPr>
        <w:rFonts w:hint="default"/>
      </w:rPr>
    </w:lvl>
    <w:lvl w:ilvl="2">
      <w:start w:val="1"/>
      <w:numFmt w:val="decimal"/>
      <w:lvlText w:val="%1.%2.%3"/>
      <w:lvlJc w:val="left"/>
      <w:pPr>
        <w:ind w:left="828" w:hanging="720"/>
      </w:pPr>
      <w:rPr>
        <w:rFonts w:hint="default"/>
      </w:rPr>
    </w:lvl>
    <w:lvl w:ilvl="3">
      <w:start w:val="1"/>
      <w:numFmt w:val="decimal"/>
      <w:lvlText w:val="%1.%2.%3.%4"/>
      <w:lvlJc w:val="left"/>
      <w:pPr>
        <w:ind w:left="882" w:hanging="720"/>
      </w:pPr>
      <w:rPr>
        <w:rFonts w:hint="default"/>
      </w:rPr>
    </w:lvl>
    <w:lvl w:ilvl="4">
      <w:start w:val="1"/>
      <w:numFmt w:val="decimal"/>
      <w:lvlText w:val="%1.%2.%3.%4.%5"/>
      <w:lvlJc w:val="left"/>
      <w:pPr>
        <w:ind w:left="1296" w:hanging="1080"/>
      </w:pPr>
      <w:rPr>
        <w:rFonts w:hint="default"/>
      </w:rPr>
    </w:lvl>
    <w:lvl w:ilvl="5">
      <w:start w:val="1"/>
      <w:numFmt w:val="decimal"/>
      <w:lvlText w:val="%1.%2.%3.%4.%5.%6"/>
      <w:lvlJc w:val="left"/>
      <w:pPr>
        <w:ind w:left="1350" w:hanging="1080"/>
      </w:pPr>
      <w:rPr>
        <w:rFonts w:hint="default"/>
      </w:rPr>
    </w:lvl>
    <w:lvl w:ilvl="6">
      <w:start w:val="1"/>
      <w:numFmt w:val="decimal"/>
      <w:lvlText w:val="%1.%2.%3.%4.%5.%6.%7"/>
      <w:lvlJc w:val="left"/>
      <w:pPr>
        <w:ind w:left="1764" w:hanging="1440"/>
      </w:pPr>
      <w:rPr>
        <w:rFonts w:hint="default"/>
      </w:rPr>
    </w:lvl>
    <w:lvl w:ilvl="7">
      <w:start w:val="1"/>
      <w:numFmt w:val="decimal"/>
      <w:lvlText w:val="%1.%2.%3.%4.%5.%6.%7.%8"/>
      <w:lvlJc w:val="left"/>
      <w:pPr>
        <w:ind w:left="1818" w:hanging="1440"/>
      </w:pPr>
      <w:rPr>
        <w:rFonts w:hint="default"/>
      </w:rPr>
    </w:lvl>
    <w:lvl w:ilvl="8">
      <w:start w:val="1"/>
      <w:numFmt w:val="decimal"/>
      <w:lvlText w:val="%1.%2.%3.%4.%5.%6.%7.%8.%9"/>
      <w:lvlJc w:val="left"/>
      <w:pPr>
        <w:ind w:left="1872" w:hanging="1440"/>
      </w:pPr>
      <w:rPr>
        <w:rFonts w:hint="default"/>
      </w:rPr>
    </w:lvl>
  </w:abstractNum>
  <w:num w:numId="1">
    <w:abstractNumId w:val="24"/>
  </w:num>
  <w:num w:numId="2">
    <w:abstractNumId w:val="21"/>
  </w:num>
  <w:num w:numId="3">
    <w:abstractNumId w:val="8"/>
  </w:num>
  <w:num w:numId="4">
    <w:abstractNumId w:val="14"/>
  </w:num>
  <w:num w:numId="5">
    <w:abstractNumId w:val="26"/>
  </w:num>
  <w:num w:numId="6">
    <w:abstractNumId w:val="9"/>
  </w:num>
  <w:num w:numId="7">
    <w:abstractNumId w:val="11"/>
  </w:num>
  <w:num w:numId="8">
    <w:abstractNumId w:val="19"/>
  </w:num>
  <w:num w:numId="9">
    <w:abstractNumId w:val="15"/>
  </w:num>
  <w:num w:numId="10">
    <w:abstractNumId w:val="28"/>
  </w:num>
  <w:num w:numId="11">
    <w:abstractNumId w:val="20"/>
  </w:num>
  <w:num w:numId="12">
    <w:abstractNumId w:val="18"/>
  </w:num>
  <w:num w:numId="13">
    <w:abstractNumId w:val="0"/>
  </w:num>
  <w:num w:numId="14">
    <w:abstractNumId w:val="29"/>
  </w:num>
  <w:num w:numId="15">
    <w:abstractNumId w:val="4"/>
  </w:num>
  <w:num w:numId="16">
    <w:abstractNumId w:val="23"/>
  </w:num>
  <w:num w:numId="17">
    <w:abstractNumId w:val="10"/>
  </w:num>
  <w:num w:numId="18">
    <w:abstractNumId w:val="16"/>
  </w:num>
  <w:num w:numId="19">
    <w:abstractNumId w:val="27"/>
  </w:num>
  <w:num w:numId="20">
    <w:abstractNumId w:val="6"/>
  </w:num>
  <w:num w:numId="21">
    <w:abstractNumId w:val="2"/>
  </w:num>
  <w:num w:numId="22">
    <w:abstractNumId w:val="1"/>
  </w:num>
  <w:num w:numId="23">
    <w:abstractNumId w:val="25"/>
  </w:num>
  <w:num w:numId="24">
    <w:abstractNumId w:val="5"/>
  </w:num>
  <w:num w:numId="25">
    <w:abstractNumId w:val="17"/>
  </w:num>
  <w:num w:numId="26">
    <w:abstractNumId w:val="30"/>
  </w:num>
  <w:num w:numId="27">
    <w:abstractNumId w:val="3"/>
  </w:num>
  <w:num w:numId="28">
    <w:abstractNumId w:val="7"/>
  </w:num>
  <w:num w:numId="29">
    <w:abstractNumId w:val="22"/>
  </w:num>
  <w:num w:numId="30">
    <w:abstractNumId w:val="12"/>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27BD9"/>
    <w:rsid w:val="000053A9"/>
    <w:rsid w:val="000129E6"/>
    <w:rsid w:val="000143C1"/>
    <w:rsid w:val="00025A1A"/>
    <w:rsid w:val="000410BF"/>
    <w:rsid w:val="000438EE"/>
    <w:rsid w:val="000553A5"/>
    <w:rsid w:val="000624E5"/>
    <w:rsid w:val="00067765"/>
    <w:rsid w:val="00080578"/>
    <w:rsid w:val="0008418F"/>
    <w:rsid w:val="000964C7"/>
    <w:rsid w:val="000A41C1"/>
    <w:rsid w:val="000B3774"/>
    <w:rsid w:val="000C5C88"/>
    <w:rsid w:val="000E21C8"/>
    <w:rsid w:val="000E780B"/>
    <w:rsid w:val="001117F1"/>
    <w:rsid w:val="00117362"/>
    <w:rsid w:val="0012514B"/>
    <w:rsid w:val="00133BDC"/>
    <w:rsid w:val="00161766"/>
    <w:rsid w:val="00167432"/>
    <w:rsid w:val="001736C1"/>
    <w:rsid w:val="00175B56"/>
    <w:rsid w:val="0017784E"/>
    <w:rsid w:val="0018458D"/>
    <w:rsid w:val="00186061"/>
    <w:rsid w:val="001B5198"/>
    <w:rsid w:val="001D077E"/>
    <w:rsid w:val="001D20F6"/>
    <w:rsid w:val="001D57DB"/>
    <w:rsid w:val="00207C08"/>
    <w:rsid w:val="0021200A"/>
    <w:rsid w:val="00214A16"/>
    <w:rsid w:val="00215949"/>
    <w:rsid w:val="00224F06"/>
    <w:rsid w:val="00225988"/>
    <w:rsid w:val="00225E5B"/>
    <w:rsid w:val="00237033"/>
    <w:rsid w:val="0024252C"/>
    <w:rsid w:val="0024290D"/>
    <w:rsid w:val="0024746E"/>
    <w:rsid w:val="00251CEA"/>
    <w:rsid w:val="0026343E"/>
    <w:rsid w:val="00272CEB"/>
    <w:rsid w:val="00280109"/>
    <w:rsid w:val="00282124"/>
    <w:rsid w:val="00290F98"/>
    <w:rsid w:val="00291ADB"/>
    <w:rsid w:val="002957DC"/>
    <w:rsid w:val="002A2EF6"/>
    <w:rsid w:val="002A5748"/>
    <w:rsid w:val="002B02CB"/>
    <w:rsid w:val="002B133E"/>
    <w:rsid w:val="002B70E8"/>
    <w:rsid w:val="002C04A9"/>
    <w:rsid w:val="002C3C6F"/>
    <w:rsid w:val="002D2442"/>
    <w:rsid w:val="002D2AC3"/>
    <w:rsid w:val="002D720D"/>
    <w:rsid w:val="002E3C30"/>
    <w:rsid w:val="002E7768"/>
    <w:rsid w:val="002F16F7"/>
    <w:rsid w:val="00300725"/>
    <w:rsid w:val="0030410E"/>
    <w:rsid w:val="003203DC"/>
    <w:rsid w:val="00325B1B"/>
    <w:rsid w:val="0033295F"/>
    <w:rsid w:val="00345E5A"/>
    <w:rsid w:val="00360594"/>
    <w:rsid w:val="00374A3C"/>
    <w:rsid w:val="00377B7E"/>
    <w:rsid w:val="00390BF2"/>
    <w:rsid w:val="003933C3"/>
    <w:rsid w:val="00394841"/>
    <w:rsid w:val="003A5E18"/>
    <w:rsid w:val="003D06ED"/>
    <w:rsid w:val="003F7C40"/>
    <w:rsid w:val="00413740"/>
    <w:rsid w:val="00420E65"/>
    <w:rsid w:val="004326F7"/>
    <w:rsid w:val="00456834"/>
    <w:rsid w:val="00460708"/>
    <w:rsid w:val="00462074"/>
    <w:rsid w:val="00462728"/>
    <w:rsid w:val="00472B7A"/>
    <w:rsid w:val="00483A9B"/>
    <w:rsid w:val="00490809"/>
    <w:rsid w:val="004B2075"/>
    <w:rsid w:val="004B259A"/>
    <w:rsid w:val="004B4417"/>
    <w:rsid w:val="004B4D80"/>
    <w:rsid w:val="004C7333"/>
    <w:rsid w:val="004E3979"/>
    <w:rsid w:val="004E5735"/>
    <w:rsid w:val="004E727C"/>
    <w:rsid w:val="004F0C53"/>
    <w:rsid w:val="00513E9A"/>
    <w:rsid w:val="00514719"/>
    <w:rsid w:val="0051756D"/>
    <w:rsid w:val="00544224"/>
    <w:rsid w:val="00551FB7"/>
    <w:rsid w:val="00557CD4"/>
    <w:rsid w:val="005666EC"/>
    <w:rsid w:val="0057500A"/>
    <w:rsid w:val="005813FF"/>
    <w:rsid w:val="00582132"/>
    <w:rsid w:val="005844CB"/>
    <w:rsid w:val="00586BCE"/>
    <w:rsid w:val="0059249C"/>
    <w:rsid w:val="0059507C"/>
    <w:rsid w:val="005A04A4"/>
    <w:rsid w:val="005A28B9"/>
    <w:rsid w:val="005A3203"/>
    <w:rsid w:val="005B5DD4"/>
    <w:rsid w:val="005D4CCC"/>
    <w:rsid w:val="005E1A01"/>
    <w:rsid w:val="005F0143"/>
    <w:rsid w:val="005F4E59"/>
    <w:rsid w:val="006028CC"/>
    <w:rsid w:val="0060390E"/>
    <w:rsid w:val="00621FD8"/>
    <w:rsid w:val="00631715"/>
    <w:rsid w:val="006335DB"/>
    <w:rsid w:val="00645896"/>
    <w:rsid w:val="00646A5B"/>
    <w:rsid w:val="00655820"/>
    <w:rsid w:val="00671879"/>
    <w:rsid w:val="006808EC"/>
    <w:rsid w:val="00687C0D"/>
    <w:rsid w:val="00694258"/>
    <w:rsid w:val="006A034A"/>
    <w:rsid w:val="006A6567"/>
    <w:rsid w:val="006A6DED"/>
    <w:rsid w:val="006D0A63"/>
    <w:rsid w:val="007004AC"/>
    <w:rsid w:val="00712736"/>
    <w:rsid w:val="0071302E"/>
    <w:rsid w:val="007133FB"/>
    <w:rsid w:val="0072495B"/>
    <w:rsid w:val="00744E59"/>
    <w:rsid w:val="00745BE4"/>
    <w:rsid w:val="00753164"/>
    <w:rsid w:val="00754D68"/>
    <w:rsid w:val="0076677A"/>
    <w:rsid w:val="0077200C"/>
    <w:rsid w:val="00775B70"/>
    <w:rsid w:val="00777FDF"/>
    <w:rsid w:val="007851DA"/>
    <w:rsid w:val="00791CF4"/>
    <w:rsid w:val="00795D02"/>
    <w:rsid w:val="0079610E"/>
    <w:rsid w:val="007A2DEB"/>
    <w:rsid w:val="007A3C53"/>
    <w:rsid w:val="007A770E"/>
    <w:rsid w:val="007B1DDA"/>
    <w:rsid w:val="007C76D0"/>
    <w:rsid w:val="007E5C9E"/>
    <w:rsid w:val="007F16F4"/>
    <w:rsid w:val="007F2714"/>
    <w:rsid w:val="007F498C"/>
    <w:rsid w:val="007F689D"/>
    <w:rsid w:val="008011BD"/>
    <w:rsid w:val="00822D0F"/>
    <w:rsid w:val="00837590"/>
    <w:rsid w:val="00841CD4"/>
    <w:rsid w:val="00841F47"/>
    <w:rsid w:val="00854A06"/>
    <w:rsid w:val="008569A4"/>
    <w:rsid w:val="00856C9E"/>
    <w:rsid w:val="008625E8"/>
    <w:rsid w:val="00881160"/>
    <w:rsid w:val="008814CC"/>
    <w:rsid w:val="00883499"/>
    <w:rsid w:val="008B67A8"/>
    <w:rsid w:val="008C4038"/>
    <w:rsid w:val="008C4CF1"/>
    <w:rsid w:val="008D458F"/>
    <w:rsid w:val="008D4979"/>
    <w:rsid w:val="008E3F89"/>
    <w:rsid w:val="008E6A81"/>
    <w:rsid w:val="008F0C41"/>
    <w:rsid w:val="008F5FC4"/>
    <w:rsid w:val="008F6626"/>
    <w:rsid w:val="008F71B4"/>
    <w:rsid w:val="00917656"/>
    <w:rsid w:val="0092156D"/>
    <w:rsid w:val="00926A02"/>
    <w:rsid w:val="00932DD8"/>
    <w:rsid w:val="00940398"/>
    <w:rsid w:val="00951AD1"/>
    <w:rsid w:val="00966EDB"/>
    <w:rsid w:val="00970702"/>
    <w:rsid w:val="00971669"/>
    <w:rsid w:val="00982D8C"/>
    <w:rsid w:val="0098549D"/>
    <w:rsid w:val="00985804"/>
    <w:rsid w:val="009A6302"/>
    <w:rsid w:val="009D58BA"/>
    <w:rsid w:val="009F258F"/>
    <w:rsid w:val="009F43C6"/>
    <w:rsid w:val="009F46F8"/>
    <w:rsid w:val="00A23E64"/>
    <w:rsid w:val="00A27BD9"/>
    <w:rsid w:val="00A30767"/>
    <w:rsid w:val="00A3276F"/>
    <w:rsid w:val="00A51B25"/>
    <w:rsid w:val="00A53D9F"/>
    <w:rsid w:val="00A559CE"/>
    <w:rsid w:val="00A752CA"/>
    <w:rsid w:val="00A80A2E"/>
    <w:rsid w:val="00A92F71"/>
    <w:rsid w:val="00AA65CA"/>
    <w:rsid w:val="00AC4A27"/>
    <w:rsid w:val="00AD2EE3"/>
    <w:rsid w:val="00AD61D7"/>
    <w:rsid w:val="00AE25D8"/>
    <w:rsid w:val="00AE2C9B"/>
    <w:rsid w:val="00AF087A"/>
    <w:rsid w:val="00AF25F4"/>
    <w:rsid w:val="00AF6E00"/>
    <w:rsid w:val="00B151AC"/>
    <w:rsid w:val="00B216B4"/>
    <w:rsid w:val="00B21EC9"/>
    <w:rsid w:val="00B25324"/>
    <w:rsid w:val="00B325B9"/>
    <w:rsid w:val="00B45542"/>
    <w:rsid w:val="00B518D8"/>
    <w:rsid w:val="00B54C5D"/>
    <w:rsid w:val="00B67DFB"/>
    <w:rsid w:val="00B7229D"/>
    <w:rsid w:val="00B7270A"/>
    <w:rsid w:val="00B97032"/>
    <w:rsid w:val="00BB5CCD"/>
    <w:rsid w:val="00BB7557"/>
    <w:rsid w:val="00BC32C9"/>
    <w:rsid w:val="00BE0F34"/>
    <w:rsid w:val="00BF09C2"/>
    <w:rsid w:val="00C11DBB"/>
    <w:rsid w:val="00C15A55"/>
    <w:rsid w:val="00C40948"/>
    <w:rsid w:val="00C42D07"/>
    <w:rsid w:val="00C4781A"/>
    <w:rsid w:val="00C47AF4"/>
    <w:rsid w:val="00C47B67"/>
    <w:rsid w:val="00C5680B"/>
    <w:rsid w:val="00C63873"/>
    <w:rsid w:val="00CB24DB"/>
    <w:rsid w:val="00CE0582"/>
    <w:rsid w:val="00CE5A1E"/>
    <w:rsid w:val="00D12BE0"/>
    <w:rsid w:val="00D35348"/>
    <w:rsid w:val="00D53F13"/>
    <w:rsid w:val="00D6223A"/>
    <w:rsid w:val="00D71E0D"/>
    <w:rsid w:val="00D83045"/>
    <w:rsid w:val="00D907CE"/>
    <w:rsid w:val="00DA085A"/>
    <w:rsid w:val="00DB4AEE"/>
    <w:rsid w:val="00DC4B63"/>
    <w:rsid w:val="00DC612F"/>
    <w:rsid w:val="00DC63BF"/>
    <w:rsid w:val="00DD1D00"/>
    <w:rsid w:val="00DD372B"/>
    <w:rsid w:val="00DD5EB7"/>
    <w:rsid w:val="00DE0974"/>
    <w:rsid w:val="00DE6565"/>
    <w:rsid w:val="00DE7A57"/>
    <w:rsid w:val="00DF4036"/>
    <w:rsid w:val="00E004A1"/>
    <w:rsid w:val="00E12BEE"/>
    <w:rsid w:val="00E1477C"/>
    <w:rsid w:val="00E178D6"/>
    <w:rsid w:val="00E245E2"/>
    <w:rsid w:val="00E25E27"/>
    <w:rsid w:val="00E372ED"/>
    <w:rsid w:val="00E41985"/>
    <w:rsid w:val="00E50BD7"/>
    <w:rsid w:val="00E66BB8"/>
    <w:rsid w:val="00E97AC6"/>
    <w:rsid w:val="00EB60EA"/>
    <w:rsid w:val="00EB6A26"/>
    <w:rsid w:val="00EC1E90"/>
    <w:rsid w:val="00EC5D89"/>
    <w:rsid w:val="00EC62A3"/>
    <w:rsid w:val="00ED3219"/>
    <w:rsid w:val="00EE2CBE"/>
    <w:rsid w:val="00EE40D7"/>
    <w:rsid w:val="00EE6658"/>
    <w:rsid w:val="00EF7B9C"/>
    <w:rsid w:val="00F054C9"/>
    <w:rsid w:val="00F07E58"/>
    <w:rsid w:val="00F14EC9"/>
    <w:rsid w:val="00F25008"/>
    <w:rsid w:val="00F40840"/>
    <w:rsid w:val="00F41371"/>
    <w:rsid w:val="00F51A07"/>
    <w:rsid w:val="00F55439"/>
    <w:rsid w:val="00F60ECA"/>
    <w:rsid w:val="00F62133"/>
    <w:rsid w:val="00F66F06"/>
    <w:rsid w:val="00F720CB"/>
    <w:rsid w:val="00F80CF8"/>
    <w:rsid w:val="00F85D45"/>
    <w:rsid w:val="00F927DA"/>
    <w:rsid w:val="00F97FD9"/>
    <w:rsid w:val="00FA1C65"/>
    <w:rsid w:val="00FA5385"/>
    <w:rsid w:val="00FB0B07"/>
    <w:rsid w:val="00FB6307"/>
    <w:rsid w:val="00FC3C9C"/>
    <w:rsid w:val="00FC3CF6"/>
    <w:rsid w:val="00FC7D95"/>
    <w:rsid w:val="00FD234A"/>
    <w:rsid w:val="00FD2A11"/>
    <w:rsid w:val="00FD3B5F"/>
    <w:rsid w:val="00FF7C9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F58514E-01E1-49F2-83B6-7089EF923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BCE"/>
    <w:rPr>
      <w:sz w:val="24"/>
      <w:szCs w:val="24"/>
    </w:rPr>
  </w:style>
  <w:style w:type="paragraph" w:styleId="Heading1">
    <w:name w:val="heading 1"/>
    <w:basedOn w:val="Normal"/>
    <w:next w:val="Normal"/>
    <w:qFormat/>
    <w:rsid w:val="00EF7B96"/>
    <w:pPr>
      <w:keepNext/>
      <w:spacing w:before="240" w:after="60"/>
      <w:outlineLvl w:val="0"/>
    </w:pPr>
    <w:rPr>
      <w:rFonts w:ascii="sans-serif" w:eastAsia="sans-serif" w:hAnsi="sans-serif" w:cs="sans-serif"/>
      <w:b/>
      <w:bCs/>
      <w:color w:val="2C59E0"/>
      <w:kern w:val="36"/>
      <w:sz w:val="32"/>
      <w:szCs w:val="32"/>
    </w:rPr>
  </w:style>
  <w:style w:type="paragraph" w:styleId="Heading2">
    <w:name w:val="heading 2"/>
    <w:basedOn w:val="Normal"/>
    <w:next w:val="Normal"/>
    <w:qFormat/>
    <w:rsid w:val="00EF7B96"/>
    <w:pPr>
      <w:keepNext/>
      <w:spacing w:before="240" w:after="60"/>
      <w:outlineLvl w:val="1"/>
    </w:pPr>
    <w:rPr>
      <w:rFonts w:ascii="Arial" w:eastAsia="Arial" w:hAnsi="Arial" w:cs="Arial"/>
      <w:b/>
      <w:bCs/>
      <w:i/>
      <w:iCs/>
      <w:sz w:val="28"/>
      <w:szCs w:val="28"/>
    </w:rPr>
  </w:style>
  <w:style w:type="paragraph" w:styleId="Heading3">
    <w:name w:val="heading 3"/>
    <w:basedOn w:val="Normal"/>
    <w:next w:val="Normal"/>
    <w:qFormat/>
    <w:rsid w:val="00EF7B96"/>
    <w:pPr>
      <w:keepNext/>
      <w:spacing w:before="240" w:after="60"/>
      <w:outlineLvl w:val="2"/>
    </w:pPr>
    <w:rPr>
      <w:rFonts w:ascii="Arial" w:eastAsia="Arial" w:hAnsi="Arial" w:cs="Arial"/>
      <w:b/>
      <w:bCs/>
      <w:sz w:val="26"/>
      <w:szCs w:val="26"/>
    </w:rPr>
  </w:style>
  <w:style w:type="paragraph" w:styleId="Heading4">
    <w:name w:val="heading 4"/>
    <w:basedOn w:val="Normal"/>
    <w:next w:val="Normal"/>
    <w:qFormat/>
    <w:rsid w:val="00EF7B96"/>
    <w:pPr>
      <w:keepNext/>
      <w:spacing w:before="240" w:after="60"/>
      <w:outlineLvl w:val="3"/>
    </w:pPr>
    <w:rPr>
      <w:rFonts w:ascii="serif" w:eastAsia="serif" w:hAnsi="serif" w:cs="serif"/>
      <w:b/>
      <w:bCs/>
      <w:sz w:val="28"/>
      <w:szCs w:val="28"/>
    </w:rPr>
  </w:style>
  <w:style w:type="paragraph" w:styleId="Heading5">
    <w:name w:val="heading 5"/>
    <w:basedOn w:val="Normal"/>
    <w:next w:val="Normal"/>
    <w:qFormat/>
    <w:rsid w:val="00EF7B96"/>
    <w:pPr>
      <w:spacing w:before="240" w:after="60"/>
      <w:outlineLvl w:val="4"/>
    </w:pPr>
    <w:rPr>
      <w:rFonts w:ascii="Arial" w:eastAsia="Arial" w:hAnsi="Arial" w:cs="Arial"/>
      <w:b/>
      <w:bCs/>
      <w:i/>
      <w:iCs/>
      <w:sz w:val="26"/>
      <w:szCs w:val="26"/>
    </w:rPr>
  </w:style>
  <w:style w:type="paragraph" w:styleId="Heading6">
    <w:name w:val="heading 6"/>
    <w:basedOn w:val="Normal"/>
    <w:next w:val="Normal"/>
    <w:qFormat/>
    <w:rsid w:val="00EF7B96"/>
    <w:pPr>
      <w:spacing w:before="240" w:after="60"/>
      <w:outlineLvl w:val="5"/>
    </w:pPr>
    <w:rPr>
      <w:rFonts w:ascii="serif" w:eastAsia="serif" w:hAnsi="serif" w:cs="serif"/>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ivWordSection1">
    <w:name w:val="div_WordSection1"/>
    <w:basedOn w:val="Normal"/>
  </w:style>
  <w:style w:type="paragraph" w:customStyle="1" w:styleId="pMsoNormal">
    <w:name w:val="p_MsoNormal"/>
    <w:basedOn w:val="Normal"/>
    <w:rPr>
      <w:rFonts w:ascii="Arial" w:eastAsia="Arial" w:hAnsi="Arial" w:cs="Arial"/>
    </w:rPr>
  </w:style>
  <w:style w:type="character" w:customStyle="1" w:styleId="alink">
    <w:name w:val="a_link"/>
    <w:basedOn w:val="DefaultParagraphFont"/>
    <w:rPr>
      <w:color w:val="0000FF"/>
    </w:rPr>
  </w:style>
  <w:style w:type="table" w:customStyle="1" w:styleId="MsoTableGrid0">
    <w:name w:val="MsoTableGrid"/>
    <w:basedOn w:val="TableNormal"/>
    <w:tblPr>
      <w:tblInd w:w="0" w:type="dxa"/>
      <w:tblCellMar>
        <w:top w:w="0" w:type="dxa"/>
        <w:left w:w="108" w:type="dxa"/>
        <w:bottom w:w="0" w:type="dxa"/>
        <w:right w:w="108" w:type="dxa"/>
      </w:tblCellMar>
    </w:tblPr>
  </w:style>
  <w:style w:type="table" w:customStyle="1" w:styleId="MsoTableGrid00">
    <w:name w:val="MsoTableGrid_0"/>
    <w:basedOn w:val="TableNormal"/>
    <w:tblPr>
      <w:tblInd w:w="0" w:type="dxa"/>
      <w:tblCellMar>
        <w:top w:w="0" w:type="dxa"/>
        <w:left w:w="108" w:type="dxa"/>
        <w:bottom w:w="0" w:type="dxa"/>
        <w:right w:w="108" w:type="dxa"/>
      </w:tblCellMar>
    </w:tblPr>
  </w:style>
  <w:style w:type="table" w:customStyle="1" w:styleId="MsoTableGrid000">
    <w:name w:val="MsoTableGrid_0_0"/>
    <w:basedOn w:val="TableNormal"/>
    <w:tblPr>
      <w:tblInd w:w="0" w:type="dxa"/>
      <w:tblCellMar>
        <w:top w:w="0" w:type="dxa"/>
        <w:left w:w="108" w:type="dxa"/>
        <w:bottom w:w="0" w:type="dxa"/>
        <w:right w:w="108" w:type="dxa"/>
      </w:tblCellMar>
    </w:tblPr>
  </w:style>
  <w:style w:type="table" w:customStyle="1" w:styleId="MsoTableGrid0000">
    <w:name w:val="MsoTableGrid_0_0_0"/>
    <w:basedOn w:val="TableNormal"/>
    <w:tblPr>
      <w:tblInd w:w="0" w:type="dxa"/>
      <w:tblCellMar>
        <w:top w:w="0" w:type="dxa"/>
        <w:left w:w="108" w:type="dxa"/>
        <w:bottom w:w="0" w:type="dxa"/>
        <w:right w:w="108" w:type="dxa"/>
      </w:tblCellMar>
    </w:tblPr>
  </w:style>
  <w:style w:type="paragraph" w:styleId="BodyText">
    <w:name w:val="Body Text"/>
    <w:basedOn w:val="Normal"/>
    <w:link w:val="BodyTextChar"/>
    <w:uiPriority w:val="1"/>
    <w:qFormat/>
    <w:pPr>
      <w:widowControl w:val="0"/>
      <w:autoSpaceDE w:val="0"/>
      <w:autoSpaceDN w:val="0"/>
    </w:pPr>
    <w:rPr>
      <w:rFonts w:ascii="Cambria" w:eastAsia="Cambria" w:hAnsi="Cambria" w:cs="Cambria"/>
    </w:rPr>
  </w:style>
  <w:style w:type="character" w:customStyle="1" w:styleId="BodyTextChar">
    <w:name w:val="Body Text Char"/>
    <w:basedOn w:val="DefaultParagraphFont"/>
    <w:link w:val="BodyText"/>
    <w:uiPriority w:val="1"/>
    <w:rsid w:val="00966EDB"/>
    <w:rPr>
      <w:rFonts w:ascii="Cambria" w:eastAsia="Cambria" w:hAnsi="Cambria" w:cs="Cambria"/>
      <w:sz w:val="24"/>
      <w:szCs w:val="24"/>
    </w:rPr>
  </w:style>
  <w:style w:type="paragraph" w:styleId="ListParagraph">
    <w:name w:val="List Paragraph"/>
    <w:basedOn w:val="Normal"/>
    <w:link w:val="ListParagraphChar"/>
    <w:uiPriority w:val="34"/>
    <w:qFormat/>
    <w:rsid w:val="008B67A8"/>
    <w:pPr>
      <w:widowControl w:val="0"/>
      <w:autoSpaceDE w:val="0"/>
      <w:autoSpaceDN w:val="0"/>
      <w:ind w:left="1188" w:hanging="1080"/>
      <w:jc w:val="both"/>
    </w:pPr>
    <w:rPr>
      <w:rFonts w:ascii="Cambria" w:eastAsia="Cambria" w:hAnsi="Cambria" w:cs="Cambria"/>
      <w:sz w:val="22"/>
      <w:szCs w:val="22"/>
    </w:rPr>
  </w:style>
  <w:style w:type="character" w:customStyle="1" w:styleId="ListParagraphChar">
    <w:name w:val="List Paragraph Char"/>
    <w:link w:val="ListParagraph"/>
    <w:uiPriority w:val="34"/>
    <w:qFormat/>
    <w:locked/>
    <w:rsid w:val="00DB4AEE"/>
    <w:rPr>
      <w:rFonts w:ascii="Cambria" w:eastAsia="Cambria" w:hAnsi="Cambria" w:cs="Cambri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www.tenderwizard.com/OPTCL" TargetMode="External"/><Relationship Id="rId18" Type="http://schemas.openxmlformats.org/officeDocument/2006/relationships/hyperlink" Target="http://www.tenderwizard.com/OPTC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jpeg"/><Relationship Id="rId12" Type="http://schemas.openxmlformats.org/officeDocument/2006/relationships/hyperlink" Target="http://www.tenderwizard.com/OPTCL" TargetMode="External"/><Relationship Id="rId17" Type="http://schemas.openxmlformats.org/officeDocument/2006/relationships/hyperlink" Target="http://www.tenderwizard.com/OPTCL" TargetMode="External"/><Relationship Id="rId2" Type="http://schemas.openxmlformats.org/officeDocument/2006/relationships/styles" Target="styles.xml"/><Relationship Id="rId16" Type="http://schemas.openxmlformats.org/officeDocument/2006/relationships/hyperlink" Target="http://www.tenderwizard.com/OPTCL"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tenderwizard.com/OPTCL" TargetMode="External"/><Relationship Id="rId5" Type="http://schemas.openxmlformats.org/officeDocument/2006/relationships/footnotes" Target="footnotes.xml"/><Relationship Id="rId15" Type="http://schemas.openxmlformats.org/officeDocument/2006/relationships/hyperlink" Target="http://www.tenderwizard.com/OPTCL" TargetMode="External"/><Relationship Id="rId10" Type="http://schemas.openxmlformats.org/officeDocument/2006/relationships/footer" Target="footer1.xml"/><Relationship Id="rId19" Type="http://schemas.openxmlformats.org/officeDocument/2006/relationships/hyperlink" Target="http://www.tenderwizard.com/OPTCL" TargetMode="External"/><Relationship Id="rId4" Type="http://schemas.openxmlformats.org/officeDocument/2006/relationships/webSettings" Target="webSettings.xml"/><Relationship Id="rId9" Type="http://schemas.openxmlformats.org/officeDocument/2006/relationships/hyperlink" Target="http://www.optcl.co.in" TargetMode="External"/><Relationship Id="rId14" Type="http://schemas.openxmlformats.org/officeDocument/2006/relationships/hyperlink" Target="http://www.tenderwizard.com/OPTCL"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15817</Words>
  <Characters>90162</Characters>
  <Application>Microsoft Office Word</Application>
  <DocSecurity>0</DocSecurity>
  <Lines>751</Lines>
  <Paragraphs>211</Paragraphs>
  <ScaleCrop>false</ScaleCrop>
  <Company/>
  <LinksUpToDate>false</LinksUpToDate>
  <CharactersWithSpaces>105768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Word Template</dc:title>
  <cp:lastModifiedBy>OPTCL</cp:lastModifiedBy>
  <cp:revision>5</cp:revision>
  <dcterms:created xsi:type="dcterms:W3CDTF">2026-02-06T06:05:00Z</dcterms:created>
  <dcterms:modified xsi:type="dcterms:W3CDTF">2026-02-06T07:57:00Z</dcterms:modified>
</cp:coreProperties>
</file>